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52BF3"/>
    <w:p w14:paraId="3123DEEC">
      <w:pPr>
        <w:pStyle w:val="5"/>
      </w:pPr>
      <w:r>
        <w:rPr>
          <w:rFonts w:hint="eastAsia"/>
        </w:rPr>
        <w:t>7.1.2</w:t>
      </w:r>
      <w:r>
        <w:tab/>
      </w:r>
      <w:r>
        <w:rPr>
          <w:rFonts w:hint="eastAsia"/>
        </w:rPr>
        <w:t>Link B</w:t>
      </w:r>
      <w:r>
        <w:t>u</w:t>
      </w:r>
      <w:r>
        <w:rPr>
          <w:rFonts w:hint="eastAsia"/>
        </w:rPr>
        <w:t>dget for D2T2</w:t>
      </w:r>
    </w:p>
    <w:p w14:paraId="482BCED0">
      <w:pPr>
        <w:pStyle w:val="6"/>
      </w:pPr>
      <w:r>
        <w:rPr>
          <w:rFonts w:hint="eastAsia"/>
        </w:rPr>
        <w:t>7.1.2.1</w:t>
      </w:r>
      <w:r>
        <w:tab/>
      </w:r>
      <w:r>
        <w:t>D</w:t>
      </w:r>
      <w:r>
        <w:rPr>
          <w:rFonts w:hint="eastAsia"/>
        </w:rPr>
        <w:t>evice 1</w:t>
      </w:r>
    </w:p>
    <w:p w14:paraId="53A9DB8D">
      <w:pPr>
        <w:pStyle w:val="7"/>
      </w:pPr>
      <w:r>
        <w:rPr>
          <w:rFonts w:hint="eastAsia"/>
        </w:rPr>
        <w:t>7.1.2.1.1</w:t>
      </w:r>
      <w:r>
        <w:tab/>
      </w:r>
      <w:r>
        <w:t>Collection of the results</w:t>
      </w:r>
    </w:p>
    <w:p w14:paraId="36588FD5">
      <w:pPr>
        <w:rPr>
          <w:lang w:val="en-GB"/>
        </w:rPr>
      </w:pPr>
    </w:p>
    <w:p w14:paraId="7E92AF86">
      <w:pPr>
        <w:pStyle w:val="8"/>
      </w:pPr>
      <w:r>
        <w:rPr>
          <w:rFonts w:hint="eastAsia"/>
        </w:rPr>
        <w:t>7.1.2.1.1.1</w:t>
      </w:r>
      <w:r>
        <w:tab/>
      </w:r>
      <w:r>
        <w:rPr>
          <w:rFonts w:hint="eastAsia"/>
        </w:rPr>
        <w:t>[1kbps]</w:t>
      </w:r>
    </w:p>
    <w:p w14:paraId="6860735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24"/>
        <w:gridCol w:w="1201"/>
        <w:gridCol w:w="766"/>
        <w:gridCol w:w="749"/>
        <w:gridCol w:w="675"/>
        <w:gridCol w:w="718"/>
        <w:gridCol w:w="721"/>
        <w:gridCol w:w="767"/>
        <w:gridCol w:w="909"/>
        <w:gridCol w:w="713"/>
        <w:gridCol w:w="745"/>
        <w:gridCol w:w="1105"/>
        <w:gridCol w:w="653"/>
        <w:gridCol w:w="928"/>
        <w:gridCol w:w="870"/>
        <w:gridCol w:w="902"/>
      </w:tblGrid>
      <w:tr w14:paraId="613D9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57368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1, D2T2, InF-DL NLOS</w:t>
            </w:r>
          </w:p>
        </w:tc>
      </w:tr>
      <w:tr w14:paraId="54936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2" w:type="pct"/>
            <w:gridSpan w:val="9"/>
            <w:shd w:val="clear" w:color="auto" w:fill="auto"/>
          </w:tcPr>
          <w:p w14:paraId="1262E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8" w:type="pct"/>
            <w:gridSpan w:val="8"/>
            <w:shd w:val="clear" w:color="auto" w:fill="auto"/>
          </w:tcPr>
          <w:p w14:paraId="765C7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062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shd w:val="clear" w:color="D9E1F2" w:fill="D9E1F2"/>
            <w:noWrap/>
            <w:vAlign w:val="center"/>
          </w:tcPr>
          <w:p w14:paraId="372279A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9" w:type="pct"/>
            <w:shd w:val="clear" w:color="D9E1F2" w:fill="D9E1F2"/>
            <w:noWrap/>
            <w:vAlign w:val="center"/>
          </w:tcPr>
          <w:p w14:paraId="40A0CAF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1" w:type="pct"/>
            <w:shd w:val="clear" w:color="D9E1F2" w:fill="D9E1F2"/>
            <w:noWrap/>
            <w:vAlign w:val="center"/>
          </w:tcPr>
          <w:p w14:paraId="739819E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2D26DC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46F395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9CA785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776742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56529C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3A4C1F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4" w:type="pct"/>
            <w:shd w:val="clear" w:color="D9E1F2" w:fill="D9E1F2"/>
            <w:noWrap/>
            <w:vAlign w:val="center"/>
          </w:tcPr>
          <w:p w14:paraId="1564CC4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56FEAE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61" w:type="pct"/>
            <w:shd w:val="clear" w:color="D9E1F2" w:fill="D9E1F2"/>
            <w:noWrap/>
            <w:vAlign w:val="center"/>
          </w:tcPr>
          <w:p w14:paraId="036A905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7" w:type="pct"/>
            <w:shd w:val="clear" w:color="D9E1F2" w:fill="D9E1F2"/>
            <w:noWrap/>
            <w:vAlign w:val="center"/>
          </w:tcPr>
          <w:p w14:paraId="2A2F17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6BA9D7F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5" w:type="pct"/>
            <w:shd w:val="clear" w:color="D9E1F2" w:fill="D9E1F2"/>
            <w:noWrap/>
            <w:vAlign w:val="center"/>
          </w:tcPr>
          <w:p w14:paraId="6DCF418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43128C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7" w:type="pct"/>
            <w:shd w:val="clear" w:color="D9E1F2" w:fill="D9E1F2"/>
            <w:noWrap/>
            <w:vAlign w:val="center"/>
          </w:tcPr>
          <w:p w14:paraId="39B142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0D603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41161F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8BF0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2D41F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EBE8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F490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F3AED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2BF2A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E07E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733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B2EA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90B9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5D5731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5192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193ED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30298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10.92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5AFD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530D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1B06B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982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BE93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C941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75B1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9B5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EC7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7AFA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A11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777A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55E5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3DF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B8C9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CB67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04F4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D248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305" w:type="pct"/>
            <w:vMerge w:val="continue"/>
            <w:vAlign w:val="center"/>
          </w:tcPr>
          <w:p w14:paraId="2D2FA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7726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4EC1C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CA7B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85EB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3EF6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2FF6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C067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4F1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BDBE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3C3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9AC2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C071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5CB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ED4D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5FF4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E3F0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4240B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305" w:type="pct"/>
            <w:vMerge w:val="continue"/>
            <w:vAlign w:val="center"/>
          </w:tcPr>
          <w:p w14:paraId="75CD7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5D59B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160EC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BFF4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C7D6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2CC6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65D11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B62C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0851E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65A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9F6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5296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FD627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35A7D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84C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78394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DD5D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EEA5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305" w:type="pct"/>
            <w:vMerge w:val="continue"/>
            <w:vAlign w:val="center"/>
          </w:tcPr>
          <w:p w14:paraId="7E37A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AE69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7AB0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F925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C1D8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3CF3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0405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ED0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529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906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681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A57E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9110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CA1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E38F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BBB2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67BE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A5AD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615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4A4A0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0564F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255E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648D0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1D20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22589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3" w:type="pct"/>
            <w:vMerge w:val="continue"/>
            <w:vAlign w:val="center"/>
          </w:tcPr>
          <w:p w14:paraId="351C6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955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513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59DD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42B8B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3310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CF9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7E7A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CB44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C41B4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FABB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9.77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A7BE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E964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1934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D60F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BE8E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1B70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56D2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6B6E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019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7E8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5D977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2C6C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DCB2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E67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78E5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A1EB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7183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6E2C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305" w:type="pct"/>
            <w:vMerge w:val="continue"/>
            <w:vAlign w:val="center"/>
          </w:tcPr>
          <w:p w14:paraId="76157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01E6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026C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559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BB4C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2706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DAE7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A5B7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055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8E2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AD6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E924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D2F2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AAD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7104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764D2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1E00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AB7B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7.85</w:t>
            </w:r>
          </w:p>
        </w:tc>
        <w:tc>
          <w:tcPr>
            <w:tcW w:w="305" w:type="pct"/>
            <w:vMerge w:val="continue"/>
            <w:vAlign w:val="center"/>
          </w:tcPr>
          <w:p w14:paraId="6584C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1BED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1298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547A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9FC2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A8427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AFB7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263" w:type="pct"/>
            <w:vMerge w:val="continue"/>
            <w:vAlign w:val="center"/>
          </w:tcPr>
          <w:p w14:paraId="4CB20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142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4C54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050DE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4962B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BE5C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698CA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EDA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CE35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8061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CC291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F486F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8E84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4B0B6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5A8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3126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4974A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B01CF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30.22</w:t>
            </w:r>
          </w:p>
        </w:tc>
        <w:tc>
          <w:tcPr>
            <w:tcW w:w="263" w:type="pct"/>
            <w:vMerge w:val="continue"/>
            <w:vAlign w:val="center"/>
          </w:tcPr>
          <w:p w14:paraId="7F8D2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628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0EA7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50F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773E8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5B6B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D92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F6F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711C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EFFE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316F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2.25</w:t>
            </w:r>
          </w:p>
        </w:tc>
        <w:tc>
          <w:tcPr>
            <w:tcW w:w="305" w:type="pct"/>
            <w:vMerge w:val="continue"/>
            <w:vAlign w:val="center"/>
          </w:tcPr>
          <w:p w14:paraId="1289C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27A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63199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191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15F2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AC94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5C66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32.85</w:t>
            </w:r>
          </w:p>
        </w:tc>
        <w:tc>
          <w:tcPr>
            <w:tcW w:w="263" w:type="pct"/>
            <w:vMerge w:val="continue"/>
            <w:vAlign w:val="center"/>
          </w:tcPr>
          <w:p w14:paraId="47EDE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990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68E1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46C8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01932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4766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24A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549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B3794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E516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4651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305" w:type="pct"/>
            <w:vMerge w:val="continue"/>
            <w:vAlign w:val="center"/>
          </w:tcPr>
          <w:p w14:paraId="4553A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F98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127B8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014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67A6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225F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4B66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5D56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8196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2AD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47BB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1A230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DFBC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F83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6BD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4E3D8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3FDF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173E5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3.29</w:t>
            </w:r>
          </w:p>
        </w:tc>
        <w:tc>
          <w:tcPr>
            <w:tcW w:w="305" w:type="pct"/>
            <w:vMerge w:val="continue"/>
            <w:vAlign w:val="center"/>
          </w:tcPr>
          <w:p w14:paraId="063BD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FB15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6699B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EFF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E46F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33D02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695FA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37.15</w:t>
            </w:r>
          </w:p>
        </w:tc>
        <w:tc>
          <w:tcPr>
            <w:tcW w:w="263" w:type="pct"/>
            <w:vMerge w:val="continue"/>
            <w:vAlign w:val="center"/>
          </w:tcPr>
          <w:p w14:paraId="32C79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77A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B38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C8424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14721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7BF6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ECF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16C1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BDDCB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6E67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3A4D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3.51</w:t>
            </w:r>
          </w:p>
        </w:tc>
        <w:tc>
          <w:tcPr>
            <w:tcW w:w="305" w:type="pct"/>
            <w:vMerge w:val="continue"/>
            <w:vAlign w:val="center"/>
          </w:tcPr>
          <w:p w14:paraId="750F2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2295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494E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252D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3025E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86D00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8A744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3" w:type="pct"/>
            <w:vMerge w:val="continue"/>
            <w:vAlign w:val="center"/>
          </w:tcPr>
          <w:p w14:paraId="53EFE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71A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16A8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F251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3DCA6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9B4E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4C630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DCA3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1110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5161A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C0BF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10.08</w:t>
            </w:r>
          </w:p>
        </w:tc>
        <w:tc>
          <w:tcPr>
            <w:tcW w:w="305" w:type="pct"/>
            <w:vMerge w:val="continue"/>
            <w:vAlign w:val="center"/>
          </w:tcPr>
          <w:p w14:paraId="52056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695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429</w:t>
            </w:r>
          </w:p>
        </w:tc>
      </w:tr>
      <w:tr w14:paraId="5A59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1AB9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E0D8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7D9E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DCC2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FF0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CEA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0CD2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AB589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6164B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F78A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879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6C20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BA7E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2911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2879C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305" w:type="pct"/>
            <w:vMerge w:val="continue"/>
            <w:vAlign w:val="center"/>
          </w:tcPr>
          <w:p w14:paraId="67960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137F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437</w:t>
            </w:r>
          </w:p>
        </w:tc>
      </w:tr>
      <w:tr w14:paraId="38CE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C4FE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F9D1C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94CA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C66E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63" w:type="pct"/>
            <w:vMerge w:val="continue"/>
            <w:vAlign w:val="center"/>
          </w:tcPr>
          <w:p w14:paraId="01BDF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EDD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EC02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B4A2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18CD4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6950E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6F6D1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7420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A266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EB5E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3171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11.41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87C9E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FD27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50671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10E0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3468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494E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0136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44A2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6C7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7DFD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74C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AB6C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24A9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90E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9A7FA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3C4A6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D808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7425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305" w:type="pct"/>
            <w:vMerge w:val="continue"/>
            <w:vAlign w:val="center"/>
          </w:tcPr>
          <w:p w14:paraId="6710E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E64E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6B49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DE76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2A19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1C3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F20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DAC2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D97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5A30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78D9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2C41C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2292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BE5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03675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455A6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4E3A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CFE5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305" w:type="pct"/>
            <w:vMerge w:val="continue"/>
            <w:vAlign w:val="center"/>
          </w:tcPr>
          <w:p w14:paraId="6414F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39F8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71B0F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348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59957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55D2E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2C5A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63" w:type="pct"/>
            <w:vMerge w:val="continue"/>
            <w:vAlign w:val="center"/>
          </w:tcPr>
          <w:p w14:paraId="23747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8EA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E7D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D8154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5A014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946B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38BA2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93F9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8D08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71D15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70A0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continue"/>
            <w:vAlign w:val="center"/>
          </w:tcPr>
          <w:p w14:paraId="26EE5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1F7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7325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2C2B8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1C27F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361F2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FA09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63" w:type="pct"/>
            <w:vMerge w:val="continue"/>
            <w:vAlign w:val="center"/>
          </w:tcPr>
          <w:p w14:paraId="6DD3A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CDD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09C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2135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A0E2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C5AD3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5361F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088D3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4C302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F0BCE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30D3F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E47D5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4E3D3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0C44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FB92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D577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09BE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7574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A703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33A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B51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AEC0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B8B3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78AF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302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4B51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3963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5AE5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0E4F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305" w:type="pct"/>
            <w:vMerge w:val="continue"/>
            <w:vAlign w:val="center"/>
          </w:tcPr>
          <w:p w14:paraId="7BFFF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4EBF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166CE6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36A2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A256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7790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89B4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7AD1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A3C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6752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6B6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7F8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353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D9D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E977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3596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7098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2DDC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5.73</w:t>
            </w:r>
          </w:p>
        </w:tc>
        <w:tc>
          <w:tcPr>
            <w:tcW w:w="305" w:type="pct"/>
            <w:vMerge w:val="continue"/>
            <w:vAlign w:val="center"/>
          </w:tcPr>
          <w:p w14:paraId="2114D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B1C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76C0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AD85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8056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2F99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BB05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6E37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F035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26A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8A6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441A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53CD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1B1F7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1BCC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15823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D5E0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76FF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5.64</w:t>
            </w:r>
          </w:p>
        </w:tc>
        <w:tc>
          <w:tcPr>
            <w:tcW w:w="305" w:type="pct"/>
            <w:vMerge w:val="continue"/>
            <w:vAlign w:val="center"/>
          </w:tcPr>
          <w:p w14:paraId="2C380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DE49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5919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EBCA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7769A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C104A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8193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45.85</w:t>
            </w:r>
          </w:p>
        </w:tc>
        <w:tc>
          <w:tcPr>
            <w:tcW w:w="263" w:type="pct"/>
            <w:vMerge w:val="continue"/>
            <w:vAlign w:val="center"/>
          </w:tcPr>
          <w:p w14:paraId="7A320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A87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60F6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4ED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4D23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0398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A30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AA80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B0E0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4206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ACEF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6.15</w:t>
            </w:r>
          </w:p>
        </w:tc>
        <w:tc>
          <w:tcPr>
            <w:tcW w:w="305" w:type="pct"/>
            <w:vMerge w:val="continue"/>
            <w:vAlign w:val="center"/>
          </w:tcPr>
          <w:p w14:paraId="40B9B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EF3C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26EA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8EDE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695E3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DEB8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063BA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36.89</w:t>
            </w:r>
          </w:p>
        </w:tc>
        <w:tc>
          <w:tcPr>
            <w:tcW w:w="263" w:type="pct"/>
            <w:vMerge w:val="continue"/>
            <w:vAlign w:val="center"/>
          </w:tcPr>
          <w:p w14:paraId="7CEFB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571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D34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F7E72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60E96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5A02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A90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DB92D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415C2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1D69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1477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E267A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54945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7EB4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B146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7F25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7322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A8FE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38.39</w:t>
            </w:r>
          </w:p>
        </w:tc>
        <w:tc>
          <w:tcPr>
            <w:tcW w:w="263" w:type="pct"/>
            <w:vMerge w:val="continue"/>
            <w:vAlign w:val="center"/>
          </w:tcPr>
          <w:p w14:paraId="6CCE3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94C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EB6B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2233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6BE79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EFD1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FD8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37D7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08FE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C3AE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A23E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05" w:type="pct"/>
            <w:vMerge w:val="continue"/>
            <w:vAlign w:val="center"/>
          </w:tcPr>
          <w:p w14:paraId="3F810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45FEA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0F22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8462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7A46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9992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3321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263" w:type="pct"/>
            <w:vMerge w:val="continue"/>
            <w:vAlign w:val="center"/>
          </w:tcPr>
          <w:p w14:paraId="64C55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AEE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62D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43BB3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4173F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D4F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695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6D9A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62BE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D0E8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25A1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05" w:type="pct"/>
            <w:vMerge w:val="continue"/>
            <w:vAlign w:val="center"/>
          </w:tcPr>
          <w:p w14:paraId="64885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E26B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339F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F1CD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1711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BE368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E2E90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B641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9032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9372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38BB1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0118E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3D52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FF6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85B4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1CCC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9209A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2DBFA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C345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FF42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430</w:t>
            </w:r>
          </w:p>
        </w:tc>
      </w:tr>
      <w:tr w14:paraId="0F8ED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8D56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EC60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D39A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82C3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3042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57F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EF7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3E74C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0B6B3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BE7B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7ED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7ABC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30465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AB9E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9E1E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305" w:type="pct"/>
            <w:vMerge w:val="continue"/>
            <w:vAlign w:val="center"/>
          </w:tcPr>
          <w:p w14:paraId="3A993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2220E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438</w:t>
            </w:r>
          </w:p>
        </w:tc>
      </w:tr>
      <w:tr w14:paraId="5ED8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66EF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1AF32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E0E1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CCBD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63" w:type="pct"/>
            <w:vMerge w:val="continue"/>
            <w:vAlign w:val="center"/>
          </w:tcPr>
          <w:p w14:paraId="329CA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E70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B72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FCC8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279C2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D2E6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6728E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6E96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3109F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FD2D8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6BB2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3D49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CCEA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6538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73BE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F4F9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BD0E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95B1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7141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49D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4DDF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100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8264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D59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89E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28D79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08691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3B91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F9734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305" w:type="pct"/>
            <w:vMerge w:val="continue"/>
            <w:vAlign w:val="center"/>
          </w:tcPr>
          <w:p w14:paraId="56BDA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4896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7C22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592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AF51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7339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268B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7338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56E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79E7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44CCD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11824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D24D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14F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260C1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4E3A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DE34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2F472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305" w:type="pct"/>
            <w:vMerge w:val="continue"/>
            <w:vAlign w:val="center"/>
          </w:tcPr>
          <w:p w14:paraId="36E91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7B23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70456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E8D4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E090C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C320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76329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53.4</w:t>
            </w:r>
          </w:p>
        </w:tc>
        <w:tc>
          <w:tcPr>
            <w:tcW w:w="263" w:type="pct"/>
            <w:vMerge w:val="continue"/>
            <w:vAlign w:val="center"/>
          </w:tcPr>
          <w:p w14:paraId="023EE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38A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F3CC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A135D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3E69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0F44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15A20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38A2D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6F0D8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0B7E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A46BF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continue"/>
            <w:vAlign w:val="center"/>
          </w:tcPr>
          <w:p w14:paraId="373D1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CC518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2A371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324A3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63C8E3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CD34D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569F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63" w:type="pct"/>
            <w:vMerge w:val="continue"/>
            <w:vAlign w:val="center"/>
          </w:tcPr>
          <w:p w14:paraId="33210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50DA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486EA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8EEFC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346E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3586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626C4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E5514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510EB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C75B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0AE7C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88D3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C7908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65EE7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DB1A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3B13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FD4F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93A3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967F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884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982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94C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AF07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5E2D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638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9A56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A2622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4042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ECC6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139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0C1C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3EDE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7BA8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9BAF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5DC9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9D25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6379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E20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3D7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E1C2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80F8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60DB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AA2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9631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886EC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B2B8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0F12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F618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AFED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0C6B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CD5D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2165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E40A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250D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2CF5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372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06EE4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9B5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9334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FA52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475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1B54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2A5EC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2646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30149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1996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4C95F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1581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CA39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AB4B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2C61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4AAC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7A01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14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BB4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E1A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F1A1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7115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EF8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4696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9A26D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73F9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DE8A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E26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B86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02ED0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D2BF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B6D1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32D7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2059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CB31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FC4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7A3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946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09D7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2FE8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814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821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3DE3D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FFCE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3424B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09FD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F95D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0AE6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9B87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15A116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FE25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A324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5EB8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8A3EE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43FC4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32E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FE4F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EBFC4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0DEEF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462C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C2A0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2B69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13AD7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305" w:type="pct"/>
            <w:vMerge w:val="continue"/>
            <w:vAlign w:val="center"/>
          </w:tcPr>
          <w:p w14:paraId="2976F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3D76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401D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3101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B90E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1600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BB29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E01C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DEB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CD77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D95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969E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F2A2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F8B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7DA5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ED72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F5BF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748FD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8.48</w:t>
            </w:r>
          </w:p>
        </w:tc>
        <w:tc>
          <w:tcPr>
            <w:tcW w:w="305" w:type="pct"/>
            <w:vMerge w:val="continue"/>
            <w:vAlign w:val="center"/>
          </w:tcPr>
          <w:p w14:paraId="76375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4851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6CEA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D4B4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CDC1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38CB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82E1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C623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F8CDC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59EB0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D28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F195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511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854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EF8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471F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3535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F5CC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8.47</w:t>
            </w:r>
          </w:p>
        </w:tc>
        <w:tc>
          <w:tcPr>
            <w:tcW w:w="305" w:type="pct"/>
            <w:vMerge w:val="continue"/>
            <w:vAlign w:val="center"/>
          </w:tcPr>
          <w:p w14:paraId="64B26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AE6A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3A53E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E216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176D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72B0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91C7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4AAF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DAF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BC9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B47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8DDA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AC30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CF8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F505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95D8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3642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52CF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7.77</w:t>
            </w:r>
          </w:p>
        </w:tc>
        <w:tc>
          <w:tcPr>
            <w:tcW w:w="305" w:type="pct"/>
            <w:vMerge w:val="continue"/>
            <w:vAlign w:val="center"/>
          </w:tcPr>
          <w:p w14:paraId="396C0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133C6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5408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02E1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30512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4B52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3CAD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63" w:type="pct"/>
            <w:vMerge w:val="continue"/>
            <w:vAlign w:val="center"/>
          </w:tcPr>
          <w:p w14:paraId="37A7A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65A7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047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1E6E8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6282B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B582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E41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F9B6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6E63B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9970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22FB5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FDD3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5C79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5733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18C4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ED1E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4BA2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3D3C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3" w:type="pct"/>
            <w:vMerge w:val="continue"/>
            <w:vAlign w:val="center"/>
          </w:tcPr>
          <w:p w14:paraId="4E97D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32E46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11567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DDC0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C4A1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089F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E25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4AC9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D288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7AF3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71EF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95AA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563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107E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09D7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4C56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33A4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D7A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9953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851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8B0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773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57A3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C0F7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0D2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8569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DBC3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9969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2838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F39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A441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3A65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B70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680C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6227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248E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2280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25B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6968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DAAB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67FAA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D57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FBE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0742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301C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63D9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4CD5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4142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3958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0245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6E78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AB8D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07E8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089E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61D6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0AC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5E1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E1C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E70D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6DC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7D5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BB49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A38B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D8E5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7CE3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19B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BDE1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69BD6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47E5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D8A5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ED82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5054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6F9E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7E8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50C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E661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448E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B18A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BA8B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3AE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5DA41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0FDF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A5E2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78E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09A4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614E6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319E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3398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10A9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D540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633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1B4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FAB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C67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600B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5B84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A8A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2364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861F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22ED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B4B1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29C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0420F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2BE0F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82E6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6FE1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D4C4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256E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982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63C7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57E91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BAE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17C9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2DA8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762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7D74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7F4F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B740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DA33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92A4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577B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6585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000A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3A5E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E063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F7FD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78D0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79D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4F7C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141FF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2BFDA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CDCA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0C0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3C6D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F407E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83FB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F1C3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7704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E5D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5C673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506C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2F2A4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4A8C7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A0080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18.71</w:t>
            </w:r>
          </w:p>
        </w:tc>
        <w:tc>
          <w:tcPr>
            <w:tcW w:w="263" w:type="pct"/>
            <w:vMerge w:val="continue"/>
            <w:vAlign w:val="center"/>
          </w:tcPr>
          <w:p w14:paraId="603F3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9CA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9DF5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88EF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2ED3A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884C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67CEC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601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8DDC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FB9D1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669D2F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72AD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21AE2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74B0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F5B9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71DB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96040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C8DCD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22.36</w:t>
            </w:r>
          </w:p>
        </w:tc>
        <w:tc>
          <w:tcPr>
            <w:tcW w:w="263" w:type="pct"/>
            <w:vMerge w:val="continue"/>
            <w:vAlign w:val="center"/>
          </w:tcPr>
          <w:p w14:paraId="371F5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9A6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3B8F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9E531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589C2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9F3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392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EA3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6632B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58A2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FA71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7C65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B72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1100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3F04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3AB6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0C9C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8AD29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23.96</w:t>
            </w:r>
          </w:p>
        </w:tc>
        <w:tc>
          <w:tcPr>
            <w:tcW w:w="263" w:type="pct"/>
            <w:vMerge w:val="continue"/>
            <w:vAlign w:val="center"/>
          </w:tcPr>
          <w:p w14:paraId="06212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260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97B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5E0CE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0C675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2D76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03C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5B9A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F0B6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2D50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17D2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A18B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06AE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5A31B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C72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7B6C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90B8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AFF7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667C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58B2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B0F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AC0B6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2E350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3C57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68B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0457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4F11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09DD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31C2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2A8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AED5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188C2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B9D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8923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D62C8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1A31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63" w:type="pct"/>
            <w:vMerge w:val="continue"/>
            <w:vAlign w:val="center"/>
          </w:tcPr>
          <w:p w14:paraId="79E84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712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21CC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53C8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2E6E7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FCD3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0E6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3595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6C3F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5F43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5629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04A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722AE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7976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4177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24841A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AF9D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EB222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3" w:type="pct"/>
            <w:vMerge w:val="continue"/>
            <w:vAlign w:val="center"/>
          </w:tcPr>
          <w:p w14:paraId="72D61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9BAF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34199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61430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5FA78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A10F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38957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8891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F78EE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D605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vMerge w:val="continue"/>
            <w:vAlign w:val="center"/>
          </w:tcPr>
          <w:p w14:paraId="733C4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9A08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FBBF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431</w:t>
            </w:r>
          </w:p>
        </w:tc>
      </w:tr>
      <w:tr w14:paraId="536BB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0D98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3887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6044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EAD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7596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CC2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EFCD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4F9B2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3A40F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A203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287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6B60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F9D44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F656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F88A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309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800D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439</w:t>
            </w:r>
          </w:p>
        </w:tc>
      </w:tr>
      <w:tr w14:paraId="5BD69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85D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5262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2B37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A005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96A9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83C5C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3EC09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C731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6595C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DD3D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711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82FD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E6EB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9904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0546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0ECB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392A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432</w:t>
            </w:r>
          </w:p>
        </w:tc>
      </w:tr>
      <w:tr w14:paraId="7F52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2CB4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B427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0823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D9A5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5672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F93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5126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D2CF8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6140A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91DE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E25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7579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5BCE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A744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8E4A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4A1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47889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6C1A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9B2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298425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DA570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EE363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63" w:type="pct"/>
            <w:vMerge w:val="continue"/>
            <w:vAlign w:val="center"/>
          </w:tcPr>
          <w:p w14:paraId="547F0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78A0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7555F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32DE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00889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43287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71965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EED2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B4A7E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3E5B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2FD33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52B1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270C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3ADE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7555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FEC9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379E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6054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34DA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0AB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A49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EAC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D3CB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CC8D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D5A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3849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2129B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9B01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492A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562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87425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40058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DE2D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18C9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8D02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5722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735C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67A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86E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E13FD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2FE13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E7A8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D5B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A6C62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B1092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5C0F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5C69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FAC5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234D6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6117E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F779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8DCE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EC8B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5A86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8AB4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E4D64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2A043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E47A4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1D860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919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323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AA81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ECF2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B344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0DC0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388B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58D6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1B978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CB50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7B11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07FC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FFF0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611D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450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3E17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8C1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4C84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1753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F7B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4725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60EFA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51ED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B920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9BA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E5B9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6D758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04BD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7B06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46B7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ABAB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717D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394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F72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56BB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50DF9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DD00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731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7CEF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9F24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DD62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3B97E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ECF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96EDF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12BAD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1805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2F70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9769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6AB18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63" w:type="pct"/>
            <w:vMerge w:val="continue"/>
            <w:vAlign w:val="center"/>
          </w:tcPr>
          <w:p w14:paraId="1CDC6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E2437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5E6EB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7D8C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2D8A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BF17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3A4CD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13A28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F3977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A9C2E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5" w:type="pct"/>
            <w:vMerge w:val="continue"/>
            <w:vAlign w:val="center"/>
          </w:tcPr>
          <w:p w14:paraId="54A10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FAD2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184E7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5EB7B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4D38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27DD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0010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33E1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11E4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1379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1BD61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4A7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62F3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BA48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F2A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446F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28D8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AA64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7BE9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40E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2C51B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</w:tbl>
    <w:p w14:paraId="30F31E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DE92A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F7983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9A3BF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649D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61B5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78B4C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BB8B3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D86AF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641378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378938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BC3A5"/>
    <w:p w14:paraId="39737AA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35"/>
        <w:gridCol w:w="1204"/>
        <w:gridCol w:w="770"/>
        <w:gridCol w:w="750"/>
        <w:gridCol w:w="676"/>
        <w:gridCol w:w="719"/>
        <w:gridCol w:w="724"/>
        <w:gridCol w:w="770"/>
        <w:gridCol w:w="909"/>
        <w:gridCol w:w="716"/>
        <w:gridCol w:w="699"/>
        <w:gridCol w:w="1108"/>
        <w:gridCol w:w="653"/>
        <w:gridCol w:w="930"/>
        <w:gridCol w:w="870"/>
        <w:gridCol w:w="910"/>
      </w:tblGrid>
      <w:tr w14:paraId="5846F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E3452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1, D2T2, InH-Office LOS</w:t>
            </w:r>
          </w:p>
        </w:tc>
      </w:tr>
      <w:tr w14:paraId="7A7F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32" w:type="pct"/>
            <w:gridSpan w:val="9"/>
            <w:shd w:val="clear" w:color="auto" w:fill="auto"/>
          </w:tcPr>
          <w:p w14:paraId="35EB9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68" w:type="pct"/>
            <w:gridSpan w:val="8"/>
            <w:shd w:val="clear" w:color="auto" w:fill="auto"/>
          </w:tcPr>
          <w:p w14:paraId="29E96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3DFC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10E1374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2B12C8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2" w:type="pct"/>
            <w:shd w:val="clear" w:color="D9E1F2" w:fill="D9E1F2"/>
            <w:noWrap/>
            <w:vAlign w:val="center"/>
          </w:tcPr>
          <w:p w14:paraId="0AB425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0" w:type="pct"/>
            <w:shd w:val="clear" w:color="D9E1F2" w:fill="D9E1F2"/>
            <w:noWrap/>
            <w:vAlign w:val="center"/>
          </w:tcPr>
          <w:p w14:paraId="3C1E48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70DE002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FB7D4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1A60C6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0DB5F58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0" w:type="pct"/>
            <w:shd w:val="clear" w:color="D9E1F2" w:fill="D9E1F2"/>
            <w:noWrap/>
            <w:vAlign w:val="center"/>
          </w:tcPr>
          <w:p w14:paraId="1898982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3111E9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174280C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5" w:type="pct"/>
            <w:shd w:val="clear" w:color="D9E1F2" w:fill="D9E1F2"/>
            <w:noWrap/>
            <w:vAlign w:val="center"/>
          </w:tcPr>
          <w:p w14:paraId="6D5384C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8" w:type="pct"/>
            <w:shd w:val="clear" w:color="D9E1F2" w:fill="D9E1F2"/>
            <w:noWrap/>
            <w:vAlign w:val="center"/>
          </w:tcPr>
          <w:p w14:paraId="38196D0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4278A24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6" w:type="pct"/>
            <w:shd w:val="clear" w:color="D9E1F2" w:fill="D9E1F2"/>
            <w:noWrap/>
            <w:vAlign w:val="center"/>
          </w:tcPr>
          <w:p w14:paraId="28F7280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2CC6ABD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5CBC470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2366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2537A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2C6E0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2AAA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779D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966E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CA1A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14C60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5A24F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586B80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F1F8A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8240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96D4C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10F71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888B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DB2A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135.81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5F67D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C3E0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0EAF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7EE7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38D5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F4E3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5E1F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89ED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E4E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56E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EB07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27A4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959C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4CFD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648F98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73E2C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CF66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5264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91.1</w:t>
            </w:r>
          </w:p>
        </w:tc>
        <w:tc>
          <w:tcPr>
            <w:tcW w:w="305" w:type="pct"/>
            <w:vMerge w:val="continue"/>
            <w:vAlign w:val="center"/>
          </w:tcPr>
          <w:p w14:paraId="58393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5C19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42086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D510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8C76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55483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163774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8863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7F308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372A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0F85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32C97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51B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8E97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F522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E8D9E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A0EE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FCA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27.99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0E4F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A588C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4870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663D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F09F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C8CB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CEE0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2ED5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2D5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7F1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A3A1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187A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B761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BBE7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55F4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2EC1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6094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C0326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35.33</w:t>
            </w:r>
          </w:p>
        </w:tc>
        <w:tc>
          <w:tcPr>
            <w:tcW w:w="305" w:type="pct"/>
            <w:vMerge w:val="continue"/>
            <w:vAlign w:val="center"/>
          </w:tcPr>
          <w:p w14:paraId="1FD8C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AB40D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6798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C047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35E37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09507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204E53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continue"/>
            <w:vAlign w:val="center"/>
          </w:tcPr>
          <w:p w14:paraId="77E75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F07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21A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DE53E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3EAC7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A8B4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D05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2611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3035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27A68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149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68.33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AA536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F179A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4E21B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52F7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A404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E4F3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F056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DA01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1DB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137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5185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7123B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C7E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CBA6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7442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CA21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1A49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18F3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63.93</w:t>
            </w:r>
          </w:p>
        </w:tc>
        <w:tc>
          <w:tcPr>
            <w:tcW w:w="305" w:type="pct"/>
            <w:vMerge w:val="continue"/>
            <w:vAlign w:val="center"/>
          </w:tcPr>
          <w:p w14:paraId="1E94F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4C2B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6B8A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F2D3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5629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3382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BB3F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14E3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4DA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D0B8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EC988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14940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F34C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6DFE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7DB4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32BCC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2488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2FBF2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55.22</w:t>
            </w:r>
          </w:p>
        </w:tc>
        <w:tc>
          <w:tcPr>
            <w:tcW w:w="305" w:type="pct"/>
            <w:vMerge w:val="continue"/>
            <w:vAlign w:val="center"/>
          </w:tcPr>
          <w:p w14:paraId="46A25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C70B9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5D19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0DA3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EA95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continue"/>
            <w:vAlign w:val="center"/>
          </w:tcPr>
          <w:p w14:paraId="10E18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655C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34B2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FB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7A23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673B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20888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0F00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4735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904E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2D6A2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D8CD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7517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38.97</w:t>
            </w:r>
          </w:p>
        </w:tc>
        <w:tc>
          <w:tcPr>
            <w:tcW w:w="305" w:type="pct"/>
            <w:vMerge w:val="continue"/>
            <w:vAlign w:val="center"/>
          </w:tcPr>
          <w:p w14:paraId="4A1ED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BF69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5AC86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731C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D1B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70AA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F024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570A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F34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2BE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B6E8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0A9D0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3C6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9A8B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8472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D07F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53C5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D7F1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46.96</w:t>
            </w:r>
          </w:p>
        </w:tc>
        <w:tc>
          <w:tcPr>
            <w:tcW w:w="305" w:type="pct"/>
            <w:vMerge w:val="continue"/>
            <w:vAlign w:val="center"/>
          </w:tcPr>
          <w:p w14:paraId="054F9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D768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5B8FA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54B8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99A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8D6F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97B7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15D5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59B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82C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939E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0D0FD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EDB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4ED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C8F7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5EC6D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A3ED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8972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44.52</w:t>
            </w:r>
          </w:p>
        </w:tc>
        <w:tc>
          <w:tcPr>
            <w:tcW w:w="305" w:type="pct"/>
            <w:vMerge w:val="continue"/>
            <w:vAlign w:val="center"/>
          </w:tcPr>
          <w:p w14:paraId="590E0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9DC17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223</w:t>
            </w:r>
          </w:p>
        </w:tc>
      </w:tr>
      <w:tr w14:paraId="258A1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0A42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4FAF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C2F0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2F60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2ECD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3793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D2B7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6D0E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76788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A2B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2697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3825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9EF33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8A3C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8612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52.93</w:t>
            </w:r>
          </w:p>
        </w:tc>
        <w:tc>
          <w:tcPr>
            <w:tcW w:w="305" w:type="pct"/>
            <w:vMerge w:val="continue"/>
            <w:vAlign w:val="center"/>
          </w:tcPr>
          <w:p w14:paraId="48906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7B1A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394C9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CD72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4EEA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3740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618F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5EAC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D21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5F45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A95B1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4BBBA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11E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E871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F1D4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0A73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9FD3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2A04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61.28</w:t>
            </w:r>
          </w:p>
        </w:tc>
        <w:tc>
          <w:tcPr>
            <w:tcW w:w="305" w:type="pct"/>
            <w:vMerge w:val="continue"/>
            <w:vAlign w:val="center"/>
          </w:tcPr>
          <w:p w14:paraId="0A568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45B9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1CB53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AF86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7AD5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084B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E5AD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CEC6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D2C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7CA8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0CC1F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51E14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929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15B2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0427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097D5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BF81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7CE1A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305" w:type="pct"/>
            <w:vMerge w:val="continue"/>
            <w:vAlign w:val="center"/>
          </w:tcPr>
          <w:p w14:paraId="18DCF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03AD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39149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EA60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1A34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0D5F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ABB4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ECAE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93C3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6119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C45F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02D35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FC984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1" w:type="pct"/>
            <w:vMerge w:val="continue"/>
            <w:vAlign w:val="center"/>
          </w:tcPr>
          <w:p w14:paraId="70DFF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B365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E92D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16FB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C41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3.92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B193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0DA7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44EB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5541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5E9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5927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4.88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ED8E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63" w:type="pct"/>
            <w:vMerge w:val="continue"/>
            <w:vAlign w:val="center"/>
          </w:tcPr>
          <w:p w14:paraId="12936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B4C7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677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D2A92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05384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A80F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134C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0700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5594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DE25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FA3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4.88</w:t>
            </w:r>
          </w:p>
        </w:tc>
        <w:tc>
          <w:tcPr>
            <w:tcW w:w="305" w:type="pct"/>
            <w:vMerge w:val="continue"/>
            <w:vAlign w:val="center"/>
          </w:tcPr>
          <w:p w14:paraId="1CC0F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1A93F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3BB9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77CA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3DC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E7C0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06AE5F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44.35</w:t>
            </w:r>
          </w:p>
        </w:tc>
        <w:tc>
          <w:tcPr>
            <w:tcW w:w="263" w:type="pct"/>
            <w:vMerge w:val="continue"/>
            <w:vAlign w:val="center"/>
          </w:tcPr>
          <w:p w14:paraId="6A91A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76D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E9E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3140F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0" w:type="pct"/>
            <w:vMerge w:val="continue"/>
            <w:vAlign w:val="center"/>
          </w:tcPr>
          <w:p w14:paraId="139C8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7CA4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53F4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6AAF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83833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F1F0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954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305" w:type="pct"/>
            <w:vMerge w:val="continue"/>
            <w:vAlign w:val="center"/>
          </w:tcPr>
          <w:p w14:paraId="1E308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75C5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261A4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E56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C81A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40E7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8F0B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5510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0013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9B1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9DA3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34398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DDE5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6ED2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3D1F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9DF0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B683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8267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6.21</w:t>
            </w:r>
          </w:p>
        </w:tc>
        <w:tc>
          <w:tcPr>
            <w:tcW w:w="305" w:type="pct"/>
            <w:vMerge w:val="continue"/>
            <w:vAlign w:val="center"/>
          </w:tcPr>
          <w:p w14:paraId="171E6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432A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264C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A544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DB53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D14C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089A9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44.45</w:t>
            </w:r>
          </w:p>
        </w:tc>
        <w:tc>
          <w:tcPr>
            <w:tcW w:w="263" w:type="pct"/>
            <w:vMerge w:val="continue"/>
            <w:vAlign w:val="center"/>
          </w:tcPr>
          <w:p w14:paraId="3C270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4D1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3A1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5A47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425EA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4D4D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5135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33E6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D3E6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EC3E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DDA7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305" w:type="pct"/>
            <w:vMerge w:val="continue"/>
            <w:vAlign w:val="center"/>
          </w:tcPr>
          <w:p w14:paraId="7149E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BA0E3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664C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2DDD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2FB1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54D6F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76CAB3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continue"/>
            <w:vAlign w:val="center"/>
          </w:tcPr>
          <w:p w14:paraId="595EC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0BF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7EF7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81C0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06863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5E6DD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1" w:type="pct"/>
            <w:vMerge w:val="continue"/>
            <w:vAlign w:val="center"/>
          </w:tcPr>
          <w:p w14:paraId="64BE9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DC72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BD5FC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B3FC3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34E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48.55</w:t>
            </w:r>
          </w:p>
        </w:tc>
        <w:tc>
          <w:tcPr>
            <w:tcW w:w="305" w:type="pct"/>
            <w:vMerge w:val="continue"/>
            <w:vAlign w:val="center"/>
          </w:tcPr>
          <w:p w14:paraId="41D37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89990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425</w:t>
            </w:r>
          </w:p>
        </w:tc>
      </w:tr>
      <w:tr w14:paraId="1C9C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56E5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5F4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3337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900C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BB7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8C2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408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E5BAB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1DD11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B6B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497A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A151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5819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7975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34C6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305" w:type="pct"/>
            <w:vMerge w:val="continue"/>
            <w:vAlign w:val="center"/>
          </w:tcPr>
          <w:p w14:paraId="751A6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2388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433</w:t>
            </w:r>
          </w:p>
        </w:tc>
      </w:tr>
      <w:tr w14:paraId="4F42C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9C8E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B98B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6CB34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343A97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6D5F4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9150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6B82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2AFF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62C89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4014C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1" w:type="pct"/>
            <w:vMerge w:val="continue"/>
            <w:vAlign w:val="center"/>
          </w:tcPr>
          <w:p w14:paraId="00D21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7E22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907CF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BB397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C14D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305" w:type="pct"/>
            <w:vMerge w:val="continue"/>
            <w:vAlign w:val="center"/>
          </w:tcPr>
          <w:p w14:paraId="39D94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0C06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468</w:t>
            </w:r>
          </w:p>
        </w:tc>
      </w:tr>
      <w:tr w14:paraId="29A6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F51E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37AB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50A9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2B11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E865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741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87FB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7DDA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D4D7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F981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98A2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3B3B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0F540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BC73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5D04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20.89</w:t>
            </w:r>
          </w:p>
        </w:tc>
        <w:tc>
          <w:tcPr>
            <w:tcW w:w="305" w:type="pct"/>
            <w:vMerge w:val="continue"/>
            <w:vAlign w:val="center"/>
          </w:tcPr>
          <w:p w14:paraId="037C8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AE54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470</w:t>
            </w:r>
          </w:p>
        </w:tc>
      </w:tr>
      <w:tr w14:paraId="7F93F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D550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FFE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0814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A42B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C1C1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5C706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CD5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5A5A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E246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029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F6CA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6546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E93B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38F5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2B2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40.29</w:t>
            </w:r>
          </w:p>
        </w:tc>
        <w:tc>
          <w:tcPr>
            <w:tcW w:w="305" w:type="pct"/>
            <w:vMerge w:val="continue"/>
            <w:vAlign w:val="center"/>
          </w:tcPr>
          <w:p w14:paraId="19272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D729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4B1E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B4A2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6C4D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93F3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94AF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C8CD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30C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846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36A0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4B06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EEE16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EE8E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8BF0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29DBB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8244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3DCB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22.01</w:t>
            </w:r>
          </w:p>
        </w:tc>
        <w:tc>
          <w:tcPr>
            <w:tcW w:w="305" w:type="pct"/>
            <w:vMerge w:val="continue"/>
            <w:vAlign w:val="center"/>
          </w:tcPr>
          <w:p w14:paraId="563B8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5AE4F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469</w:t>
            </w:r>
          </w:p>
        </w:tc>
      </w:tr>
      <w:tr w14:paraId="4CDE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7D89D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B506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669F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9A97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continue"/>
            <w:vAlign w:val="center"/>
          </w:tcPr>
          <w:p w14:paraId="25A6C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396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18A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B9B6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0" w:type="pct"/>
            <w:vMerge w:val="continue"/>
            <w:vAlign w:val="center"/>
          </w:tcPr>
          <w:p w14:paraId="130DB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F9870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1" w:type="pct"/>
            <w:vMerge w:val="continue"/>
            <w:vAlign w:val="center"/>
          </w:tcPr>
          <w:p w14:paraId="66132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896B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8AF6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C0914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5AE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23.67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239C4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D450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6B29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F6F7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2C0A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4FE1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3420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6800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1CB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B22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A115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65AC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3CF6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35C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2474D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3233A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194D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74A3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15.88</w:t>
            </w:r>
          </w:p>
        </w:tc>
        <w:tc>
          <w:tcPr>
            <w:tcW w:w="305" w:type="pct"/>
            <w:vMerge w:val="continue"/>
            <w:vAlign w:val="center"/>
          </w:tcPr>
          <w:p w14:paraId="053EE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A723A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1C44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CEDB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5F08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726D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81F6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732F8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9822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C22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3D1C2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01121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D8BC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F68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EFA3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F47B2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CA68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C40A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6F68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AB9F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056C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36C6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C33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D3BC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A240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63" w:type="pct"/>
            <w:vMerge w:val="continue"/>
            <w:vAlign w:val="center"/>
          </w:tcPr>
          <w:p w14:paraId="624C7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9CA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453E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205B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1908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0862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393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BC61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28969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400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2EB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18.23</w:t>
            </w:r>
          </w:p>
        </w:tc>
        <w:tc>
          <w:tcPr>
            <w:tcW w:w="305" w:type="pct"/>
            <w:vMerge w:val="continue"/>
            <w:vAlign w:val="center"/>
          </w:tcPr>
          <w:p w14:paraId="2D472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DA2B0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7582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9773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CAC8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256D8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8A99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48.89</w:t>
            </w:r>
          </w:p>
        </w:tc>
        <w:tc>
          <w:tcPr>
            <w:tcW w:w="263" w:type="pct"/>
            <w:vMerge w:val="continue"/>
            <w:vAlign w:val="center"/>
          </w:tcPr>
          <w:p w14:paraId="5DB67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27E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1C3D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0961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08D0B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AFD4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973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DF35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4AB4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C008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DDE1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A1C7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207E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7952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3030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6720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1FF89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DBB4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49.99</w:t>
            </w:r>
          </w:p>
        </w:tc>
        <w:tc>
          <w:tcPr>
            <w:tcW w:w="263" w:type="pct"/>
            <w:vMerge w:val="continue"/>
            <w:vAlign w:val="center"/>
          </w:tcPr>
          <w:p w14:paraId="33E69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57E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B7A9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7FAE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3EF65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BCE9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0D70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50BD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2A3B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EAF3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3769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305" w:type="pct"/>
            <w:vMerge w:val="continue"/>
            <w:vAlign w:val="center"/>
          </w:tcPr>
          <w:p w14:paraId="07E90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0CBE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0AD5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B2C7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38A2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75663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C84B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50.49</w:t>
            </w:r>
          </w:p>
        </w:tc>
        <w:tc>
          <w:tcPr>
            <w:tcW w:w="263" w:type="pct"/>
            <w:vMerge w:val="continue"/>
            <w:vAlign w:val="center"/>
          </w:tcPr>
          <w:p w14:paraId="39E1F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E16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D03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EE86F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46161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C4D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67B3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0562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46B92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DCF4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8306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305" w:type="pct"/>
            <w:vMerge w:val="continue"/>
            <w:vAlign w:val="center"/>
          </w:tcPr>
          <w:p w14:paraId="0499E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E645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3D9DF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D1A4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3794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E5D5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3D7DE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continue"/>
            <w:vAlign w:val="center"/>
          </w:tcPr>
          <w:p w14:paraId="2322A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B9F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3D3C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D816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4907D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C9C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18C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30F8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5759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B7A38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DE7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305" w:type="pct"/>
            <w:vMerge w:val="continue"/>
            <w:vAlign w:val="center"/>
          </w:tcPr>
          <w:p w14:paraId="438A4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A8EA6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4FAE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05A8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BC6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3957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8C50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A26A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112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489A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0B8D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5D597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8ED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E833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B379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F402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A6C5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86B2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25.74</w:t>
            </w:r>
          </w:p>
        </w:tc>
        <w:tc>
          <w:tcPr>
            <w:tcW w:w="305" w:type="pct"/>
            <w:vMerge w:val="continue"/>
            <w:vAlign w:val="center"/>
          </w:tcPr>
          <w:p w14:paraId="62246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926C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  <w:tr w14:paraId="15746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7170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9E3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4FD5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607D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65A4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A0A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A682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86E83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72A78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02B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445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9761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17C75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EBA9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7488D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305" w:type="pct"/>
            <w:vMerge w:val="continue"/>
            <w:vAlign w:val="center"/>
          </w:tcPr>
          <w:p w14:paraId="655CA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EE15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02C90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E491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4E85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1389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3E96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BB6D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2FA3F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0837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DB07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466C2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E9D1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C29B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67EB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5E1A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CF87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CDE1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29.02</w:t>
            </w:r>
          </w:p>
        </w:tc>
        <w:tc>
          <w:tcPr>
            <w:tcW w:w="305" w:type="pct"/>
            <w:vMerge w:val="continue"/>
            <w:vAlign w:val="center"/>
          </w:tcPr>
          <w:p w14:paraId="3C61B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C85C4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5B17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4E23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5FF7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4412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1D11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D0D0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397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562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B877F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5838B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D1B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DE2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94A1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B23A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1AD9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ACED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33.59</w:t>
            </w:r>
          </w:p>
        </w:tc>
        <w:tc>
          <w:tcPr>
            <w:tcW w:w="305" w:type="pct"/>
            <w:vMerge w:val="continue"/>
            <w:vAlign w:val="center"/>
          </w:tcPr>
          <w:p w14:paraId="4BBAC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4145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5DF20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4E63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E72C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3FB5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C2CA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85EB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12A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7B00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6433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3B4D6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CC5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E4E5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EB86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3C49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7610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030C9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32.06</w:t>
            </w:r>
          </w:p>
        </w:tc>
        <w:tc>
          <w:tcPr>
            <w:tcW w:w="305" w:type="pct"/>
            <w:vMerge w:val="continue"/>
            <w:vAlign w:val="center"/>
          </w:tcPr>
          <w:p w14:paraId="2A9C0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ED3C9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426AF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8CB0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084D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continue"/>
            <w:vAlign w:val="center"/>
          </w:tcPr>
          <w:p w14:paraId="548C8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EA78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D1E3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27F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85E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342D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5758A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E7B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AF1A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31EA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A2DA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39D2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A21F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14.02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9A28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A588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426</w:t>
            </w:r>
          </w:p>
        </w:tc>
      </w:tr>
      <w:tr w14:paraId="383B9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DC95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122C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DBF3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B79B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6D74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062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27DA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9ACE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799CF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965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A8C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93FC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ED81C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3CA7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8B83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13.73</w:t>
            </w:r>
          </w:p>
        </w:tc>
        <w:tc>
          <w:tcPr>
            <w:tcW w:w="305" w:type="pct"/>
            <w:vMerge w:val="continue"/>
            <w:vAlign w:val="center"/>
          </w:tcPr>
          <w:p w14:paraId="1D76B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F6CB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434</w:t>
            </w:r>
          </w:p>
        </w:tc>
      </w:tr>
      <w:tr w14:paraId="12B09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60121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1771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vMerge w:val="continue"/>
            <w:vAlign w:val="center"/>
          </w:tcPr>
          <w:p w14:paraId="40AC6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0CD0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3FD4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698B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0CB1C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C08A3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0" w:type="pct"/>
            <w:vMerge w:val="continue"/>
            <w:vAlign w:val="center"/>
          </w:tcPr>
          <w:p w14:paraId="1287E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330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7752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45663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D0247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B7511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35325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88772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F34A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5793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BD02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5C1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31C1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71CE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C219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827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7D8E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7B83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1A6E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AE2D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E87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2F45E1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26E04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6104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9E74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79A8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DD10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5DF25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41FE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743D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0990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AE32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86C8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6886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6983D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2536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4CE4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C9E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840F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1EA869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continue"/>
            <w:vAlign w:val="center"/>
          </w:tcPr>
          <w:p w14:paraId="3DF06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BF78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2B31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550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75FB6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461C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5236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ACD9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BF8C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1933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7E1B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06A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FC3B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3758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F157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64E4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AF4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479E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429FA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2016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B533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002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B1E57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1D007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C20C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0DA0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894D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03C8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D2EE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01C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DD25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960F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8A82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59AF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6CB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67015A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3A04B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1DBF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EAFA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3955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2658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445E2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60B8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4997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E3BE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A3CF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0A94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6B1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8661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F039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73CF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5FD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C0B4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802D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F600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2CB7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229E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DACF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F37A2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7826F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BCE9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07BA4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268DD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1C0E3B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9099F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1315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4D253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7731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046E2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082F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BC7B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734B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CBA6B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6B18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EBBC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28.01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8B93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415E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02FA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A322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CB7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7F81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4B58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42D7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3B4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624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8C4E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4D77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89B7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02A7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9533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786A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371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AD1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35.36</w:t>
            </w:r>
          </w:p>
        </w:tc>
        <w:tc>
          <w:tcPr>
            <w:tcW w:w="305" w:type="pct"/>
            <w:vMerge w:val="continue"/>
            <w:vAlign w:val="center"/>
          </w:tcPr>
          <w:p w14:paraId="60521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7EDA5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53C0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24AE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87E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B976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9897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8B64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2C6D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21A8E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8649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5609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A76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63DE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F1E5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A7F7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7F80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0C39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27.99</w:t>
            </w:r>
          </w:p>
        </w:tc>
        <w:tc>
          <w:tcPr>
            <w:tcW w:w="305" w:type="pct"/>
            <w:vMerge w:val="continue"/>
            <w:vAlign w:val="center"/>
          </w:tcPr>
          <w:p w14:paraId="4BD99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50B7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464E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4603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B368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65B9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3BF6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1DD4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F8D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7BE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2915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D691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C61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440A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0884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6FE3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1337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FBA05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35.33</w:t>
            </w:r>
          </w:p>
        </w:tc>
        <w:tc>
          <w:tcPr>
            <w:tcW w:w="305" w:type="pct"/>
            <w:vMerge w:val="continue"/>
            <w:vAlign w:val="center"/>
          </w:tcPr>
          <w:p w14:paraId="4E61B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70C1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0B3E1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F87A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1CE7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98C0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0AFC87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continue"/>
            <w:vAlign w:val="center"/>
          </w:tcPr>
          <w:p w14:paraId="14EC8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11ED8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27577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1E01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6CE14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ED5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0E1D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3829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523B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6AD3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2EA2D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8D3C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0A028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3AC6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8D55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AEB3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CB65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AE5A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8732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03A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62E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80B4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41ED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AC3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2C78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CCFC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AD28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937D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DD7B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6B92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78B0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00A2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F446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D3C2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7E9B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B962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A9DB6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752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A3D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2A3A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7A849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C87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477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2FBD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39C9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92BF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6135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02E0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19AF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010A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77E8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0DB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8870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065D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CEC9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C14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20CF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6D9B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8C35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E97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F15B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F0F7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FC44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85FF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5503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015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A7F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739D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397C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8EF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6E4D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4609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7D91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A0D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DF74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2AC59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08E26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1EE4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5F4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DE59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CAC4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9163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3A64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C0DE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CD5D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5D08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36F9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48D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58EE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53CE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C8E4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D3C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D11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F91B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3585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EB4D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B6F3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3EC0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206F1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0AA3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C77D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D172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D8A48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155A2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BADF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22C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A941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E322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4DAF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08A0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0A4CE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2710F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06611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63CC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BAB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72CC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B025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4C44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8D9F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D2AC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D77B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31E9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F215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C716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594A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2098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1AF1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56D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2B8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8809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07939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0B0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29F0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AC82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C88E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B23D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9E5F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0F9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D4A2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28AA9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A30A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881A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20EC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D20F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561D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BAB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4DB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AF79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58AD1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A9E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2B6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4ACA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E4D1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DC78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B94D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AF4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AE32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456D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4A87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E109A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continue"/>
            <w:vAlign w:val="center"/>
          </w:tcPr>
          <w:p w14:paraId="1DF97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5739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F514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943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CA01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5506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68EBF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EC69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021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F357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12FC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042E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" w:type="pct"/>
            <w:vMerge w:val="continue"/>
            <w:vAlign w:val="center"/>
          </w:tcPr>
          <w:p w14:paraId="4260A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CC3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24D2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485FE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711C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E158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3027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17C2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2089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F24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617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8D002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1EF1C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CA3E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6E6A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8A53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5E2F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E21A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B29B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2B1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E6F8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0666E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1B1D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109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BA62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15FF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973F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E96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A48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9DFFC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40D3E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CA5B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C935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BA46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CA6BA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33D4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1017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08BF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5CBC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225</w:t>
            </w:r>
          </w:p>
        </w:tc>
      </w:tr>
      <w:tr w14:paraId="115B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447A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F02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9DF2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198C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E4ADA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8A82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5AB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418A3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504F9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724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536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598E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6B2D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638F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2C0E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E49F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5F0C8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16BF1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2C1A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9253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3859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8039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CE8C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A2F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E1BA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67D6F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0527B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04E2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1F50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06F2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4276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6D0C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3A92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E15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FB32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78B7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BD5A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EFF1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A79F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4568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757E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515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2BD0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8DC8E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00579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B0DE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FB70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BDCD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1DB37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1DBA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33C8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63B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30A2E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47015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BC28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1AD3E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E4A2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3.47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DC12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40.82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731D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2D100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A8EE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65C3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0AE47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9C6A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1" w:type="pct"/>
            <w:vMerge w:val="continue"/>
            <w:vAlign w:val="center"/>
          </w:tcPr>
          <w:p w14:paraId="55682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8E7E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422F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CF72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5013F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8899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28A1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126D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8C84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6907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07A36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5.38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B809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44.12</w:t>
            </w:r>
          </w:p>
        </w:tc>
        <w:tc>
          <w:tcPr>
            <w:tcW w:w="263" w:type="pct"/>
            <w:vMerge w:val="continue"/>
            <w:vAlign w:val="center"/>
          </w:tcPr>
          <w:p w14:paraId="3EAF9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858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C9B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ABFA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1593A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CC45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7F5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B171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FFA2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A0ED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5966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EDA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59A10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0158D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51DB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F5BB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C9D01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0E42DF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3" w:type="pct"/>
            <w:vMerge w:val="continue"/>
            <w:vAlign w:val="center"/>
          </w:tcPr>
          <w:p w14:paraId="367AC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A44D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D41B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D8E4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0" w:type="pct"/>
            <w:vMerge w:val="continue"/>
            <w:vAlign w:val="center"/>
          </w:tcPr>
          <w:p w14:paraId="36FD9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C9C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AB40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6FD1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6253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C5E1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FFA0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1DA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E425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676A8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760C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6403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9175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F76A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64672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7944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EAC7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886E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3B862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712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53B2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8BD4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19A9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38E3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3287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1AF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EE662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3664B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C8DB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3B77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11B0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534F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2D5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68E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15B8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EE16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573E5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0D9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E85F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4667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B2452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B6FE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F3EE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B730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81DB2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2978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0374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2A55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C21B8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4BF5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3" w:type="pct"/>
            <w:vMerge w:val="continue"/>
            <w:vAlign w:val="center"/>
          </w:tcPr>
          <w:p w14:paraId="7BA58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878B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6A827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93C9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13EAF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779D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1" w:type="pct"/>
            <w:vMerge w:val="continue"/>
            <w:vAlign w:val="center"/>
          </w:tcPr>
          <w:p w14:paraId="57BB1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F246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2F7AB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286C5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6" w:type="pct"/>
            <w:vMerge w:val="continue"/>
            <w:vAlign w:val="center"/>
          </w:tcPr>
          <w:p w14:paraId="27411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78A5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2386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427</w:t>
            </w:r>
          </w:p>
        </w:tc>
      </w:tr>
      <w:tr w14:paraId="4EA3D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0F54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CB94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AF89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CBB4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6DB1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3E4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494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C7A65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3EA3B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9C7E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6393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AFE8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1494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3F74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FEA0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11E0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6C5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435</w:t>
            </w:r>
          </w:p>
        </w:tc>
      </w:tr>
      <w:tr w14:paraId="1889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F22A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CB3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1502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C067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FEBF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B41D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49321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1AA4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1BEE7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DF3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D002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A1A8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63009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BD6C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ADB5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CE09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FAE9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428</w:t>
            </w:r>
          </w:p>
        </w:tc>
      </w:tr>
      <w:tr w14:paraId="53F8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317E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6672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E45A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0A72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7B3B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8C5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B11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C883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20D34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5130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5B1D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246B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DD9EC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C483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8C46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AE5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4A61E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436</w:t>
            </w:r>
          </w:p>
        </w:tc>
      </w:tr>
    </w:tbl>
    <w:p w14:paraId="5B788D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B4601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B7F5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2B03A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DD62F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F43C9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C5C76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804E2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4318C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67224618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46183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AE9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7CD7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708B19"/>
    <w:p w14:paraId="65952901">
      <w:pPr>
        <w:pStyle w:val="8"/>
      </w:pPr>
      <w:r>
        <w:rPr>
          <w:rFonts w:hint="eastAsia"/>
        </w:rPr>
        <w:t>7.1.2.1.</w:t>
      </w:r>
      <w:r>
        <w:rPr>
          <w:rFonts w:hint="eastAsia"/>
          <w:lang w:eastAsia="zh-CN"/>
        </w:rPr>
        <w:t>1.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[5~7kbps]</w:t>
      </w:r>
    </w:p>
    <w:p w14:paraId="09AF8D0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1237"/>
        <w:gridCol w:w="1184"/>
        <w:gridCol w:w="758"/>
        <w:gridCol w:w="738"/>
        <w:gridCol w:w="663"/>
        <w:gridCol w:w="706"/>
        <w:gridCol w:w="712"/>
        <w:gridCol w:w="764"/>
        <w:gridCol w:w="909"/>
        <w:gridCol w:w="703"/>
        <w:gridCol w:w="689"/>
        <w:gridCol w:w="1090"/>
        <w:gridCol w:w="643"/>
        <w:gridCol w:w="915"/>
        <w:gridCol w:w="858"/>
        <w:gridCol w:w="889"/>
      </w:tblGrid>
      <w:tr w14:paraId="7D231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2EC2A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1, D2T2, InF-DL NLOS</w:t>
            </w:r>
          </w:p>
        </w:tc>
      </w:tr>
      <w:tr w14:paraId="6A91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69" w:type="pct"/>
            <w:gridSpan w:val="9"/>
            <w:shd w:val="clear" w:color="auto" w:fill="auto"/>
          </w:tcPr>
          <w:p w14:paraId="45AEB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31" w:type="pct"/>
            <w:gridSpan w:val="8"/>
            <w:shd w:val="clear" w:color="auto" w:fill="auto"/>
          </w:tcPr>
          <w:p w14:paraId="5B51C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707FF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shd w:val="clear" w:color="D9E1F2" w:fill="D9E1F2"/>
            <w:noWrap/>
            <w:vAlign w:val="center"/>
          </w:tcPr>
          <w:p w14:paraId="72CC086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34" w:type="pct"/>
            <w:shd w:val="clear" w:color="D9E1F2" w:fill="D9E1F2"/>
            <w:noWrap/>
            <w:vAlign w:val="center"/>
          </w:tcPr>
          <w:p w14:paraId="186BA89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5" w:type="pct"/>
            <w:shd w:val="clear" w:color="D9E1F2" w:fill="D9E1F2"/>
            <w:noWrap/>
            <w:vAlign w:val="center"/>
          </w:tcPr>
          <w:p w14:paraId="753094A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63C2DF8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9" w:type="pct"/>
            <w:shd w:val="clear" w:color="D9E1F2" w:fill="D9E1F2"/>
            <w:noWrap/>
            <w:vAlign w:val="center"/>
          </w:tcPr>
          <w:p w14:paraId="4605D50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3" w:type="pct"/>
            <w:shd w:val="clear" w:color="D9E1F2" w:fill="D9E1F2"/>
            <w:noWrap/>
            <w:vAlign w:val="center"/>
          </w:tcPr>
          <w:p w14:paraId="68CAFE2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4E8430D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4052CE2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43BB4F1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0" w:type="pct"/>
            <w:shd w:val="clear" w:color="D9E1F2" w:fill="D9E1F2"/>
            <w:noWrap/>
            <w:vAlign w:val="center"/>
          </w:tcPr>
          <w:p w14:paraId="03D4E8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19EF73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230598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2" w:type="pct"/>
            <w:shd w:val="clear" w:color="D9E1F2" w:fill="D9E1F2"/>
            <w:noWrap/>
            <w:vAlign w:val="center"/>
          </w:tcPr>
          <w:p w14:paraId="63E7C5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4D9FB5F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1" w:type="pct"/>
            <w:shd w:val="clear" w:color="D9E1F2" w:fill="D9E1F2"/>
            <w:noWrap/>
            <w:vAlign w:val="center"/>
          </w:tcPr>
          <w:p w14:paraId="03147B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1" w:type="pct"/>
            <w:shd w:val="clear" w:color="D9E1F2" w:fill="D9E1F2"/>
            <w:noWrap/>
            <w:vAlign w:val="center"/>
          </w:tcPr>
          <w:p w14:paraId="43C1960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3" w:type="pct"/>
            <w:shd w:val="clear" w:color="D9E1F2" w:fill="D9E1F2"/>
            <w:noWrap/>
            <w:vAlign w:val="center"/>
          </w:tcPr>
          <w:p w14:paraId="74A4C75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1FC0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78DA3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63DF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1E8D3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C01F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163F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459B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0225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088A7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5A148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779CE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6FAA8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922E9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B534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4F47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22537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10.25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8E022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98F8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1E6C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D34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A90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5E9C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629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23C8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0C2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527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1DC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45C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1E9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896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AF2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0C85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0E43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DC72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301" w:type="pct"/>
            <w:vMerge w:val="continue"/>
            <w:vAlign w:val="center"/>
          </w:tcPr>
          <w:p w14:paraId="1C08A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AD5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0377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C40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633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88F4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C8C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3779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CE04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5CB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D02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AAE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E41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A9B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3FF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F3BF6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A5A4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42F13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301" w:type="pct"/>
            <w:vMerge w:val="continue"/>
            <w:vAlign w:val="center"/>
          </w:tcPr>
          <w:p w14:paraId="1CFB9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347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31BA2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8BA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117E1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D7C83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BFB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59" w:type="pct"/>
            <w:vMerge w:val="continue"/>
            <w:vAlign w:val="center"/>
          </w:tcPr>
          <w:p w14:paraId="021A7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D2B4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2E8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33AA6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5C09D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1345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50C35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E0E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1134A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C156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B981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301" w:type="pct"/>
            <w:vMerge w:val="continue"/>
            <w:vAlign w:val="center"/>
          </w:tcPr>
          <w:p w14:paraId="7462B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5AB4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023B5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E06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8CC89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9C849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3C87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C5D9F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EAFA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2D0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DDB3B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5E81C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38230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2494A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83B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A15D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2EF10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85CF5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1.98</w:t>
            </w:r>
          </w:p>
        </w:tc>
        <w:tc>
          <w:tcPr>
            <w:tcW w:w="301" w:type="pct"/>
            <w:vMerge w:val="continue"/>
            <w:vAlign w:val="center"/>
          </w:tcPr>
          <w:p w14:paraId="2135D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FDA1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38A3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9B3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B4B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0981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B5A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259" w:type="pct"/>
            <w:vMerge w:val="continue"/>
            <w:vAlign w:val="center"/>
          </w:tcPr>
          <w:p w14:paraId="4011D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8C7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A40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0F62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4D9AD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7446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730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910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1ABC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07558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6BBC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2.06</w:t>
            </w:r>
          </w:p>
        </w:tc>
        <w:tc>
          <w:tcPr>
            <w:tcW w:w="301" w:type="pct"/>
            <w:vMerge w:val="continue"/>
            <w:vAlign w:val="center"/>
          </w:tcPr>
          <w:p w14:paraId="1D90A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F17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2530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49D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DF8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C80DB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67714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1535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62EA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FCB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453C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3E099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FB0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A06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CF2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6D3E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A8E4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20A4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2.96</w:t>
            </w:r>
          </w:p>
        </w:tc>
        <w:tc>
          <w:tcPr>
            <w:tcW w:w="301" w:type="pct"/>
            <w:vMerge w:val="continue"/>
            <w:vAlign w:val="center"/>
          </w:tcPr>
          <w:p w14:paraId="3F415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498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2BC0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A39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654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BB075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B865A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259" w:type="pct"/>
            <w:vMerge w:val="continue"/>
            <w:vAlign w:val="center"/>
          </w:tcPr>
          <w:p w14:paraId="7C5BC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7246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DBC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D9E5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1F48A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BA3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E17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A05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0A6D7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BA63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1C1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301" w:type="pct"/>
            <w:vMerge w:val="continue"/>
            <w:vAlign w:val="center"/>
          </w:tcPr>
          <w:p w14:paraId="4A88D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925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068E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FD7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7831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A8B5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F2F6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vMerge w:val="continue"/>
            <w:vAlign w:val="center"/>
          </w:tcPr>
          <w:p w14:paraId="07B13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D89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79E5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1700C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3296B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BF29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039BA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56C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B2CD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2D245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7B11E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8.98</w:t>
            </w:r>
          </w:p>
        </w:tc>
        <w:tc>
          <w:tcPr>
            <w:tcW w:w="301" w:type="pct"/>
            <w:vMerge w:val="continue"/>
            <w:vAlign w:val="center"/>
          </w:tcPr>
          <w:p w14:paraId="50E56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6D9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453</w:t>
            </w:r>
          </w:p>
        </w:tc>
      </w:tr>
      <w:tr w14:paraId="0EB4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BEA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D6A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9D60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DF8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257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596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404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ED1A0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3B02E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9631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249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7B0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0258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B913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C9B4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301" w:type="pct"/>
            <w:vMerge w:val="continue"/>
            <w:vAlign w:val="center"/>
          </w:tcPr>
          <w:p w14:paraId="1B793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B12A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445</w:t>
            </w:r>
          </w:p>
        </w:tc>
      </w:tr>
      <w:tr w14:paraId="33B71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BB4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6C04C8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vMerge w:val="continue"/>
            <w:vAlign w:val="center"/>
          </w:tcPr>
          <w:p w14:paraId="0E9E4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13E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CE74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066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CA1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41F2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B517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F0D3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E33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324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981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8B05D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0F8BC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7.46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6173A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BE2B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23EA7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E22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09A40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603C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66" w:type="pct"/>
            <w:vMerge w:val="continue"/>
            <w:vAlign w:val="center"/>
          </w:tcPr>
          <w:p w14:paraId="0900B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B2E9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64F8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38B0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8656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2586A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8FF8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DE7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E92E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23B93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298F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136A8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78DAF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4D4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3665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5593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AA24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DBF1E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7F8A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continue"/>
            <w:vAlign w:val="center"/>
          </w:tcPr>
          <w:p w14:paraId="491E9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5613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9A9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2BB1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continue"/>
            <w:vAlign w:val="center"/>
          </w:tcPr>
          <w:p w14:paraId="5F150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4E13D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FFD4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D40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379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EBF8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482A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301" w:type="pct"/>
            <w:vMerge w:val="continue"/>
            <w:vAlign w:val="center"/>
          </w:tcPr>
          <w:p w14:paraId="32B61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FDB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07D8A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8B9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72A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3659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0E4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EE8D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4E78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DF7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3A9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20F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1D5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845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598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A0FB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7A2C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BBB56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15.48</w:t>
            </w:r>
          </w:p>
        </w:tc>
        <w:tc>
          <w:tcPr>
            <w:tcW w:w="301" w:type="pct"/>
            <w:vMerge w:val="continue"/>
            <w:vAlign w:val="center"/>
          </w:tcPr>
          <w:p w14:paraId="3CED7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D643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35FA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A48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ECA2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858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BDF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D00C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1D1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2FD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368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E80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66F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A2D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7D66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7ADE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EAA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5D76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10.93</w:t>
            </w:r>
          </w:p>
        </w:tc>
        <w:tc>
          <w:tcPr>
            <w:tcW w:w="301" w:type="pct"/>
            <w:vMerge w:val="continue"/>
            <w:vAlign w:val="center"/>
          </w:tcPr>
          <w:p w14:paraId="0E937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303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0E2B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53E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AF1A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315B6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31A51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33A2F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D85C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F9E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D4B2B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7CD0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0E4B9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31AAE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B60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9F6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C529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7A8C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03B4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C90E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31A6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757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C00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5FB7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5C4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A221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87A9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F13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C8E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301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3B5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4D4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E16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78348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28DD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6B61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203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68C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5573A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11F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617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0DE9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292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37464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33A6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C5C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69C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8C4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550A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B3E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CBF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1DEA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664E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7617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102A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D86A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253D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4C9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2FC7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9D26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731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2A7C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7C0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079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0F0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476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2267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2A0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AC7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93AAC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AFCE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C33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32B7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263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270</w:t>
            </w:r>
          </w:p>
        </w:tc>
      </w:tr>
      <w:tr w14:paraId="6DDF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5690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944B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C1BB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E13D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A5625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5EA7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F9DD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494F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61F4D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9051E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2481B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756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95E2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B810B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0A5C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52.21</w:t>
            </w:r>
          </w:p>
        </w:tc>
        <w:tc>
          <w:tcPr>
            <w:tcW w:w="301" w:type="pct"/>
            <w:vMerge w:val="continue"/>
            <w:vAlign w:val="center"/>
          </w:tcPr>
          <w:p w14:paraId="6214F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4F1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158</w:t>
            </w:r>
          </w:p>
        </w:tc>
      </w:tr>
      <w:tr w14:paraId="27E8B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272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F290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3DB7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679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48A90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2E56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1B9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578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934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655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D80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E02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E5A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3DF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22FA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54.85</w:t>
            </w:r>
          </w:p>
        </w:tc>
        <w:tc>
          <w:tcPr>
            <w:tcW w:w="301" w:type="pct"/>
            <w:vMerge w:val="continue"/>
            <w:vAlign w:val="center"/>
          </w:tcPr>
          <w:p w14:paraId="087F9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D03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5277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C2D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E01F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vMerge w:val="continue"/>
            <w:vAlign w:val="center"/>
          </w:tcPr>
          <w:p w14:paraId="6D247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2AE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7658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D392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4C113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E075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0A4FA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27C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F47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31A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CFC7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C5E7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FF837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10.19</w:t>
            </w:r>
          </w:p>
        </w:tc>
        <w:tc>
          <w:tcPr>
            <w:tcW w:w="301" w:type="pct"/>
            <w:vMerge w:val="continue"/>
            <w:vAlign w:val="center"/>
          </w:tcPr>
          <w:p w14:paraId="006E5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C83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313</w:t>
            </w:r>
          </w:p>
        </w:tc>
      </w:tr>
      <w:tr w14:paraId="0CE6D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AF8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E2F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A01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721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A34A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151B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15F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16E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8E4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92A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BC6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989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16BD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A38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13B2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301" w:type="pct"/>
            <w:vMerge w:val="continue"/>
            <w:vAlign w:val="center"/>
          </w:tcPr>
          <w:p w14:paraId="27A38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CC8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317</w:t>
            </w:r>
          </w:p>
        </w:tc>
      </w:tr>
      <w:tr w14:paraId="020E9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267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1AD4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02E7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28B9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04F2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6AC5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EB7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FC9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9C6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1EEE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0C6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ED8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E95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FC1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5616A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301" w:type="pct"/>
            <w:vMerge w:val="continue"/>
            <w:vAlign w:val="center"/>
          </w:tcPr>
          <w:p w14:paraId="6543E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F8F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311</w:t>
            </w:r>
          </w:p>
        </w:tc>
      </w:tr>
      <w:tr w14:paraId="577B0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DFF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B74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F1D9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1FA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1FBF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B0EA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B24F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36CD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6B2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AA5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BED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720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19CC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7550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47025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9.96</w:t>
            </w:r>
          </w:p>
        </w:tc>
        <w:tc>
          <w:tcPr>
            <w:tcW w:w="301" w:type="pct"/>
            <w:vMerge w:val="continue"/>
            <w:vAlign w:val="center"/>
          </w:tcPr>
          <w:p w14:paraId="6D544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3D87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315</w:t>
            </w:r>
          </w:p>
        </w:tc>
      </w:tr>
      <w:tr w14:paraId="5C0C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2D6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9DE8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0C8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8B2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A8A29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175E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3FF5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F4F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4D4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5BD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86C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1D4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88BC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59AF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5F199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301" w:type="pct"/>
            <w:vMerge w:val="continue"/>
            <w:vAlign w:val="center"/>
          </w:tcPr>
          <w:p w14:paraId="10876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F95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319</w:t>
            </w:r>
          </w:p>
        </w:tc>
      </w:tr>
      <w:tr w14:paraId="5918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B71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1CB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FC13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52F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3529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29C8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998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769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2FE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D53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D7E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49B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A338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403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7E30D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12.01</w:t>
            </w:r>
          </w:p>
        </w:tc>
        <w:tc>
          <w:tcPr>
            <w:tcW w:w="301" w:type="pct"/>
            <w:vMerge w:val="continue"/>
            <w:vAlign w:val="center"/>
          </w:tcPr>
          <w:p w14:paraId="0C9A0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6C69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310</w:t>
            </w:r>
          </w:p>
        </w:tc>
      </w:tr>
      <w:tr w14:paraId="72F9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073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FA2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ED6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791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33F1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7FF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7766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3A7A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91A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422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197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B68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959C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BB9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C66ED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1" w:type="pct"/>
            <w:vMerge w:val="continue"/>
            <w:vAlign w:val="center"/>
          </w:tcPr>
          <w:p w14:paraId="23A82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BD7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312</w:t>
            </w:r>
          </w:p>
        </w:tc>
      </w:tr>
      <w:tr w14:paraId="3796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9276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95D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9919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2B8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C2F7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346E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2642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04D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E4F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5ECB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BF3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EB4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5315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392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AD92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11.44</w:t>
            </w:r>
          </w:p>
        </w:tc>
        <w:tc>
          <w:tcPr>
            <w:tcW w:w="301" w:type="pct"/>
            <w:vMerge w:val="continue"/>
            <w:vAlign w:val="center"/>
          </w:tcPr>
          <w:p w14:paraId="57E4F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17D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314</w:t>
            </w:r>
          </w:p>
        </w:tc>
      </w:tr>
      <w:tr w14:paraId="6E55C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6ED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8FB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0226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B6C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94DD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9EB3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0DF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175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44D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660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BD6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EC2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DBF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5A5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924B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11.42</w:t>
            </w:r>
          </w:p>
        </w:tc>
        <w:tc>
          <w:tcPr>
            <w:tcW w:w="301" w:type="pct"/>
            <w:vMerge w:val="continue"/>
            <w:vAlign w:val="center"/>
          </w:tcPr>
          <w:p w14:paraId="2174A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5F55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316</w:t>
            </w:r>
          </w:p>
        </w:tc>
      </w:tr>
      <w:tr w14:paraId="508A6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C9C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37B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0B6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15A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0B7B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C96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911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45D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F2A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8294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7C5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137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150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4B6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B1C9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11.04</w:t>
            </w:r>
          </w:p>
        </w:tc>
        <w:tc>
          <w:tcPr>
            <w:tcW w:w="301" w:type="pct"/>
            <w:vMerge w:val="continue"/>
            <w:vAlign w:val="center"/>
          </w:tcPr>
          <w:p w14:paraId="02E21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7B90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318</w:t>
            </w:r>
          </w:p>
        </w:tc>
      </w:tr>
      <w:tr w14:paraId="545D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682BC6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27AF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2EB5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90E2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continue"/>
            <w:vAlign w:val="center"/>
          </w:tcPr>
          <w:p w14:paraId="3EFCF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A3C1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EDC1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C859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4C9DB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A677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4D603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065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E7F0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B070C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88342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301" w:type="pct"/>
            <w:vMerge w:val="continue"/>
            <w:vAlign w:val="center"/>
          </w:tcPr>
          <w:p w14:paraId="7EA86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1630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323DF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A52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FD7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E79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491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7EDF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58E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230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851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E50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04CD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20C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C54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A633E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C6C4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7B1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5.79</w:t>
            </w:r>
          </w:p>
        </w:tc>
        <w:tc>
          <w:tcPr>
            <w:tcW w:w="301" w:type="pct"/>
            <w:vMerge w:val="continue"/>
            <w:vAlign w:val="center"/>
          </w:tcPr>
          <w:p w14:paraId="2CE5D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9B9A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3270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EBC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28F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EB3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EF8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9E0E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3BA3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333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488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CB5E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87B9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8A4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F8E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65BD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CBFA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851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5.31</w:t>
            </w:r>
          </w:p>
        </w:tc>
        <w:tc>
          <w:tcPr>
            <w:tcW w:w="301" w:type="pct"/>
            <w:vMerge w:val="continue"/>
            <w:vAlign w:val="center"/>
          </w:tcPr>
          <w:p w14:paraId="02C39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E8BB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6E3B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100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9DAD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C7E95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F484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42.75</w:t>
            </w:r>
          </w:p>
        </w:tc>
        <w:tc>
          <w:tcPr>
            <w:tcW w:w="259" w:type="pct"/>
            <w:vMerge w:val="continue"/>
            <w:vAlign w:val="center"/>
          </w:tcPr>
          <w:p w14:paraId="43002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0BD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32D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59B56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13641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1323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7D889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212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FE42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F85A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038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301" w:type="pct"/>
            <w:vMerge w:val="continue"/>
            <w:vAlign w:val="center"/>
          </w:tcPr>
          <w:p w14:paraId="1FF96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3EFB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5550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0D1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188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22233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51EC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259" w:type="pct"/>
            <w:vMerge w:val="continue"/>
            <w:vAlign w:val="center"/>
          </w:tcPr>
          <w:p w14:paraId="79890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8A0C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391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DD9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028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73B3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636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57F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B56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5B2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266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301" w:type="pct"/>
            <w:vMerge w:val="continue"/>
            <w:vAlign w:val="center"/>
          </w:tcPr>
          <w:p w14:paraId="2E247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FAB7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352A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D18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1158B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29B1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32394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vMerge w:val="continue"/>
            <w:vAlign w:val="center"/>
          </w:tcPr>
          <w:p w14:paraId="070CA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C21D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856A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F60C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3E31F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222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39C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B19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EDEA5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E8DE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3F350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5.54</w:t>
            </w:r>
          </w:p>
        </w:tc>
        <w:tc>
          <w:tcPr>
            <w:tcW w:w="301" w:type="pct"/>
            <w:vMerge w:val="continue"/>
            <w:vAlign w:val="center"/>
          </w:tcPr>
          <w:p w14:paraId="486EE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167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454</w:t>
            </w:r>
          </w:p>
        </w:tc>
      </w:tr>
      <w:tr w14:paraId="6C41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8BA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E66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760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A25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E2A0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670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0A3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F7FA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3EC70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F49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8D9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36B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B186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3716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13517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301" w:type="pct"/>
            <w:vMerge w:val="continue"/>
            <w:vAlign w:val="center"/>
          </w:tcPr>
          <w:p w14:paraId="6CC48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7BED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446</w:t>
            </w:r>
          </w:p>
        </w:tc>
      </w:tr>
      <w:tr w14:paraId="54F7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82E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4E8C6A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BEC6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643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43.89</w:t>
            </w:r>
          </w:p>
        </w:tc>
        <w:tc>
          <w:tcPr>
            <w:tcW w:w="259" w:type="pct"/>
            <w:vMerge w:val="continue"/>
            <w:vAlign w:val="center"/>
          </w:tcPr>
          <w:p w14:paraId="3E0BF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846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188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A98D8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34BDB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8D8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EC4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AFB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538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E87A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vMerge w:val="continue"/>
            <w:vAlign w:val="center"/>
          </w:tcPr>
          <w:p w14:paraId="54DA6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596972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D5A8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42B4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CF4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0EF49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8540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A0B9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90C4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7FB2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6FE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6457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12156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657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E67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8B27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2CEE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729F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D63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480E9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DCE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03B90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C90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E339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C3C4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ED92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continue"/>
            <w:vAlign w:val="center"/>
          </w:tcPr>
          <w:p w14:paraId="7B451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E63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DC5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CC08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continue"/>
            <w:vAlign w:val="center"/>
          </w:tcPr>
          <w:p w14:paraId="505C2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95A9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232DB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A7B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689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C3D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8CC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7.53</w:t>
            </w:r>
          </w:p>
        </w:tc>
        <w:tc>
          <w:tcPr>
            <w:tcW w:w="301" w:type="pct"/>
            <w:vMerge w:val="continue"/>
            <w:vAlign w:val="center"/>
          </w:tcPr>
          <w:p w14:paraId="63A3C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5C9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585E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F16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AB4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CF3D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832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F288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04F5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FF11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677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927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BB9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A3F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A10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4B30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A1A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C559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6.97</w:t>
            </w:r>
          </w:p>
        </w:tc>
        <w:tc>
          <w:tcPr>
            <w:tcW w:w="301" w:type="pct"/>
            <w:vMerge w:val="continue"/>
            <w:vAlign w:val="center"/>
          </w:tcPr>
          <w:p w14:paraId="6B395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0F31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799F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87F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393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D694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102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65BD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C86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93A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501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42E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DFC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537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78C4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6A924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CD3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4E7A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4.92</w:t>
            </w:r>
          </w:p>
        </w:tc>
        <w:tc>
          <w:tcPr>
            <w:tcW w:w="301" w:type="pct"/>
            <w:vMerge w:val="continue"/>
            <w:vAlign w:val="center"/>
          </w:tcPr>
          <w:p w14:paraId="0564A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497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6964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51B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7F07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EBC1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05D5E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18FF41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38FC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192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4070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2DE78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66F09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CBA3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D15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339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DF611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53FA5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4F24A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E316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6AC5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4C6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6B93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ACCA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B27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86A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8AC4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630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C44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62E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D4D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7F5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42A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09AC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CFD4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C5C2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688C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A54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37A1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112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A8D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31B8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851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727E7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0DE8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01B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065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BC3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A90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23A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734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F767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FB77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C47F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F488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6CD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7D2A1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A47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DCC1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A6AC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21E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4C03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BC4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861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167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B0B9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5DAF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70A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3D5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CD89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C9B5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E082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A1C9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8EAA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1015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275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ADE3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A4FD9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445EE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9D51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F134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26F3E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0AF9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4C5CB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D2C0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3DEBA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FE3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A198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F6963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926A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52.21</w:t>
            </w:r>
          </w:p>
        </w:tc>
        <w:tc>
          <w:tcPr>
            <w:tcW w:w="301" w:type="pct"/>
            <w:vMerge w:val="continue"/>
            <w:vAlign w:val="center"/>
          </w:tcPr>
          <w:p w14:paraId="0AE98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E57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</w:tr>
      <w:tr w14:paraId="505B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B94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A21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C0EE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E7A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8BCC9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D7A9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504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A0F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8E8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E18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0A9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78A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B18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BEE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1EC1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54.85</w:t>
            </w:r>
          </w:p>
        </w:tc>
        <w:tc>
          <w:tcPr>
            <w:tcW w:w="301" w:type="pct"/>
            <w:vMerge w:val="continue"/>
            <w:vAlign w:val="center"/>
          </w:tcPr>
          <w:p w14:paraId="38D3D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25E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20504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258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1F2B5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71E34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CCE1D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A564F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C3A2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E8CE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EBDE8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continue"/>
            <w:vAlign w:val="center"/>
          </w:tcPr>
          <w:p w14:paraId="56905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9AC7A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68EA6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59F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9B59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5FB35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1478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301" w:type="pct"/>
            <w:vMerge w:val="continue"/>
            <w:vAlign w:val="center"/>
          </w:tcPr>
          <w:p w14:paraId="10014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40CE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460</w:t>
            </w:r>
          </w:p>
        </w:tc>
      </w:tr>
      <w:tr w14:paraId="47E4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19B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BABC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8AC8D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ECDB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38.35</w:t>
            </w:r>
          </w:p>
        </w:tc>
        <w:tc>
          <w:tcPr>
            <w:tcW w:w="259" w:type="pct"/>
            <w:vMerge w:val="continue"/>
            <w:vAlign w:val="center"/>
          </w:tcPr>
          <w:p w14:paraId="24BED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784D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252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800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701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2758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7C9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A27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7AD8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63C1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4588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1.81</w:t>
            </w:r>
          </w:p>
        </w:tc>
        <w:tc>
          <w:tcPr>
            <w:tcW w:w="301" w:type="pct"/>
            <w:vMerge w:val="continue"/>
            <w:vAlign w:val="center"/>
          </w:tcPr>
          <w:p w14:paraId="48871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D79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458</w:t>
            </w:r>
          </w:p>
        </w:tc>
      </w:tr>
      <w:tr w14:paraId="4B73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C6F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9EF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6CB6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43E4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500E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E200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58C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EC7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DE95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1A6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3CB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A0F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E818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9506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A58A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2.49</w:t>
            </w:r>
          </w:p>
        </w:tc>
        <w:tc>
          <w:tcPr>
            <w:tcW w:w="301" w:type="pct"/>
            <w:vMerge w:val="continue"/>
            <w:vAlign w:val="center"/>
          </w:tcPr>
          <w:p w14:paraId="18C1F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9BE3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459</w:t>
            </w:r>
          </w:p>
        </w:tc>
      </w:tr>
      <w:tr w14:paraId="079ED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E36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D65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8D18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2.56</w:t>
            </w:r>
          </w:p>
        </w:tc>
        <w:tc>
          <w:tcPr>
            <w:tcW w:w="266" w:type="pct"/>
            <w:vMerge w:val="continue"/>
            <w:vAlign w:val="center"/>
          </w:tcPr>
          <w:p w14:paraId="48486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D5CA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1C4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57A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BF9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E1C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F5D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C30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3FD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115B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987E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D67D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2.56</w:t>
            </w:r>
          </w:p>
        </w:tc>
        <w:tc>
          <w:tcPr>
            <w:tcW w:w="301" w:type="pct"/>
            <w:vMerge w:val="continue"/>
            <w:vAlign w:val="center"/>
          </w:tcPr>
          <w:p w14:paraId="63104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656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6327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A38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15AB2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F836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E17B1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34.94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DFBD5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1493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133E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0614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0EFBE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02C2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693E2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CDA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F4F1D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9339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B7E6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4.23</w:t>
            </w:r>
          </w:p>
        </w:tc>
        <w:tc>
          <w:tcPr>
            <w:tcW w:w="301" w:type="pct"/>
            <w:vMerge w:val="continue"/>
            <w:vAlign w:val="center"/>
          </w:tcPr>
          <w:p w14:paraId="4C0F9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C52E4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1EF2A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84D5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15F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4B616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89BA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35.09</w:t>
            </w:r>
          </w:p>
        </w:tc>
        <w:tc>
          <w:tcPr>
            <w:tcW w:w="259" w:type="pct"/>
            <w:vMerge w:val="continue"/>
            <w:vAlign w:val="center"/>
          </w:tcPr>
          <w:p w14:paraId="16335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BFB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0FA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0E4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B51C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192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843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888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E5B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A84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3AAB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4.27</w:t>
            </w:r>
          </w:p>
        </w:tc>
        <w:tc>
          <w:tcPr>
            <w:tcW w:w="301" w:type="pct"/>
            <w:vMerge w:val="continue"/>
            <w:vAlign w:val="center"/>
          </w:tcPr>
          <w:p w14:paraId="36BAF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1663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325</w:t>
            </w:r>
          </w:p>
        </w:tc>
      </w:tr>
      <w:tr w14:paraId="0DFC7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F0D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958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5E10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585DC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35.46</w:t>
            </w:r>
          </w:p>
        </w:tc>
        <w:tc>
          <w:tcPr>
            <w:tcW w:w="259" w:type="pct"/>
            <w:vMerge w:val="continue"/>
            <w:vAlign w:val="center"/>
          </w:tcPr>
          <w:p w14:paraId="6B630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73E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894C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F07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9EE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639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906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86B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F3AD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D8B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EC5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301" w:type="pct"/>
            <w:vMerge w:val="continue"/>
            <w:vAlign w:val="center"/>
          </w:tcPr>
          <w:p w14:paraId="30E9E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CD1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323</w:t>
            </w:r>
          </w:p>
        </w:tc>
      </w:tr>
      <w:tr w14:paraId="717A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188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0C5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75338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EA63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A783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1503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DC97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D7C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310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1E5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7EE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5A9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A4F2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88F5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D309D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4.65</w:t>
            </w:r>
          </w:p>
        </w:tc>
        <w:tc>
          <w:tcPr>
            <w:tcW w:w="301" w:type="pct"/>
            <w:vMerge w:val="continue"/>
            <w:vAlign w:val="center"/>
          </w:tcPr>
          <w:p w14:paraId="5D0D5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23D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0774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622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F180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836E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7D5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36.44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EE3A2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DECF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817D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CEA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FDE0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9F0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28A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60F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2866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010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55D07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4.66</w:t>
            </w:r>
          </w:p>
        </w:tc>
        <w:tc>
          <w:tcPr>
            <w:tcW w:w="301" w:type="pct"/>
            <w:vMerge w:val="continue"/>
            <w:vAlign w:val="center"/>
          </w:tcPr>
          <w:p w14:paraId="7CEFE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0AC6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321</w:t>
            </w:r>
          </w:p>
        </w:tc>
      </w:tr>
      <w:tr w14:paraId="13364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58E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303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5EA3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68FF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B2F5D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319B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8B3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EC4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A45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D7A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282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3A2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46D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DC9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822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301" w:type="pct"/>
            <w:vMerge w:val="continue"/>
            <w:vAlign w:val="center"/>
          </w:tcPr>
          <w:p w14:paraId="33676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41B1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28AA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43A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361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0629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1886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37.24</w:t>
            </w:r>
          </w:p>
        </w:tc>
        <w:tc>
          <w:tcPr>
            <w:tcW w:w="259" w:type="pct"/>
            <w:vMerge w:val="continue"/>
            <w:vAlign w:val="center"/>
          </w:tcPr>
          <w:p w14:paraId="49429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BE6F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D10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F24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629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9D0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A41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B51B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8D1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72A9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ADF3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4.91</w:t>
            </w:r>
          </w:p>
        </w:tc>
        <w:tc>
          <w:tcPr>
            <w:tcW w:w="301" w:type="pct"/>
            <w:vMerge w:val="continue"/>
            <w:vAlign w:val="center"/>
          </w:tcPr>
          <w:p w14:paraId="0456D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BD5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324</w:t>
            </w:r>
          </w:p>
        </w:tc>
      </w:tr>
      <w:tr w14:paraId="684EB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BD5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371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9354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D283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37.22</w:t>
            </w:r>
          </w:p>
        </w:tc>
        <w:tc>
          <w:tcPr>
            <w:tcW w:w="259" w:type="pct"/>
            <w:vMerge w:val="continue"/>
            <w:vAlign w:val="center"/>
          </w:tcPr>
          <w:p w14:paraId="1B0A1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CDA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5EE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877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1B3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5F7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73C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237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B37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A70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01D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01" w:type="pct"/>
            <w:vMerge w:val="continue"/>
            <w:vAlign w:val="center"/>
          </w:tcPr>
          <w:p w14:paraId="36EB2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48F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326</w:t>
            </w:r>
          </w:p>
        </w:tc>
      </w:tr>
      <w:tr w14:paraId="6A0F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450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826C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3FD8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42C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37.98</w:t>
            </w:r>
          </w:p>
        </w:tc>
        <w:tc>
          <w:tcPr>
            <w:tcW w:w="259" w:type="pct"/>
            <w:vMerge w:val="continue"/>
            <w:vAlign w:val="center"/>
          </w:tcPr>
          <w:p w14:paraId="7C72E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B49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85D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047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4A1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1934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7A3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C67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23DC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7F06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DAB51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301" w:type="pct"/>
            <w:vMerge w:val="continue"/>
            <w:vAlign w:val="center"/>
          </w:tcPr>
          <w:p w14:paraId="306DD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D52C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322</w:t>
            </w:r>
          </w:p>
        </w:tc>
      </w:tr>
      <w:tr w14:paraId="3CBF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428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2B1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89540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C60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37.99</w:t>
            </w:r>
          </w:p>
        </w:tc>
        <w:tc>
          <w:tcPr>
            <w:tcW w:w="259" w:type="pct"/>
            <w:vMerge w:val="continue"/>
            <w:vAlign w:val="center"/>
          </w:tcPr>
          <w:p w14:paraId="281DE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DD10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749C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914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6C0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CF5E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DEF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F8A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7DF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182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2FD3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75EB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0DF0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320</w:t>
            </w:r>
          </w:p>
        </w:tc>
      </w:tr>
      <w:tr w14:paraId="0B30E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19BA8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4E0D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FC15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62A7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continue"/>
            <w:vAlign w:val="center"/>
          </w:tcPr>
          <w:p w14:paraId="762A8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97AC2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558EE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5736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18588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7533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6D892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E45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D5D5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07B6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6963FC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3BDE1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2686D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393D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4BE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F42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E13D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F53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BFC5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9EFE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3DF1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B6A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65F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EF5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BF4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AFE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9DC2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E2F3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4330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5312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E96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2B96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42B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33D9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D90C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03B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54B5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549D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39B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EB5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12A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C6D5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087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21A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B51D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5D526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D8E3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3F64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475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0E8C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D80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30A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7261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0E2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91F0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5724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2B537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D2F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3D9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D96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871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BBE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6328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B3F7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CC4E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093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28B3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13ADE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E69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5C61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C4FA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7AF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6AD6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4A25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2301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8C4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6B0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4DB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285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7BA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639FA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59552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3C17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FB0A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5EF3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72A89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CDB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4F4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AE6C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9E8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A6C3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4098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C479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7C5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E01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307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4B9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05B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948F4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ED5E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F535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C0B8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1B7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0D66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F5B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4DE71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4B29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35B5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259" w:type="pct"/>
            <w:vMerge w:val="continue"/>
            <w:vAlign w:val="center"/>
          </w:tcPr>
          <w:p w14:paraId="23400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96AE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444D8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DC5A8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52D0F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5C02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27735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26E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5290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21B3E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A4011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301" w:type="pct"/>
            <w:vMerge w:val="continue"/>
            <w:vAlign w:val="center"/>
          </w:tcPr>
          <w:p w14:paraId="46FA5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C53FE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3857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795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1410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7384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5CF8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</w:t>
            </w:r>
          </w:p>
        </w:tc>
        <w:tc>
          <w:tcPr>
            <w:tcW w:w="259" w:type="pct"/>
            <w:vMerge w:val="continue"/>
            <w:vAlign w:val="center"/>
          </w:tcPr>
          <w:p w14:paraId="1582D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9E4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D9E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A15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BC1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A38A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291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77B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D8D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2EA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64C0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7.38</w:t>
            </w:r>
          </w:p>
        </w:tc>
        <w:tc>
          <w:tcPr>
            <w:tcW w:w="301" w:type="pct"/>
            <w:vMerge w:val="continue"/>
            <w:vAlign w:val="center"/>
          </w:tcPr>
          <w:p w14:paraId="4E477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7382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62EB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B85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1E1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9998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5D2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E31D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87B1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565B4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802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FE2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0EC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A02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CC1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1E5A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774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5130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4F96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449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186E0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8CA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B46A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00A5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81DB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73E55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D64C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236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D190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73BEF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F7A1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A026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170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3462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6164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F63B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2060C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B48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233D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368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3B2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47928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71CA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16.06</w:t>
            </w:r>
          </w:p>
        </w:tc>
        <w:tc>
          <w:tcPr>
            <w:tcW w:w="259" w:type="pct"/>
            <w:vMerge w:val="continue"/>
            <w:vAlign w:val="center"/>
          </w:tcPr>
          <w:p w14:paraId="7173B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F91C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F60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99DC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54100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539C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003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21F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6321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A64E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CF50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F211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E2D6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334B3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C32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20F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FD92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97A9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F5EB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FF02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296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A9F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521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14D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990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F34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3D2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A08A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7F70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BB06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AB9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10086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9AA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449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4D08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E3C2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26.26</w:t>
            </w:r>
          </w:p>
        </w:tc>
        <w:tc>
          <w:tcPr>
            <w:tcW w:w="259" w:type="pct"/>
            <w:vMerge w:val="continue"/>
            <w:vAlign w:val="center"/>
          </w:tcPr>
          <w:p w14:paraId="44F7E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CF0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1609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237F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07CF1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185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BBB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7398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60D4A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6E43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C081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66D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C065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23E0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ACF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0E595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299D5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2966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vMerge w:val="continue"/>
            <w:vAlign w:val="center"/>
          </w:tcPr>
          <w:p w14:paraId="20007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D7E0A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775B1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DB77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016DA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6C1CD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34000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310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697D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9507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vMerge w:val="continue"/>
            <w:vAlign w:val="center"/>
          </w:tcPr>
          <w:p w14:paraId="7FCBC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7563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F00A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455</w:t>
            </w:r>
          </w:p>
        </w:tc>
      </w:tr>
      <w:tr w14:paraId="3948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40E4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664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84E9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FDC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7950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F4C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9CB9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342C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1501A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03B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763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85CD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CFC6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AB00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F18E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90A2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D8B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16254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6E7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DFB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916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0E8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0AF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8BA5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00124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8B3C2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03467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07FC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51A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7A1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50648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D1B6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0475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B6F7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2E5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456</w:t>
            </w:r>
          </w:p>
        </w:tc>
      </w:tr>
      <w:tr w14:paraId="65970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30F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B85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CFF8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4BD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29F2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E27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81F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1F2B8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379D0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F532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9F3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A17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ED5B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8F01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E0C6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BE5F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3EE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448</w:t>
            </w:r>
          </w:p>
        </w:tc>
      </w:tr>
      <w:tr w14:paraId="157C0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04D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26FE7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AB855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CA46E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44.31</w:t>
            </w:r>
          </w:p>
        </w:tc>
        <w:tc>
          <w:tcPr>
            <w:tcW w:w="259" w:type="pct"/>
            <w:vMerge w:val="continue"/>
            <w:vAlign w:val="center"/>
          </w:tcPr>
          <w:p w14:paraId="2B35D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ABB1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DB7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FE1E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29A0E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864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B89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A1A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1DCE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2E823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EAF6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1AC60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9DAA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6A7EE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752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3EDE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9D0C8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9B8EB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63D46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7D47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5C80D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520F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6C1FC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326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A3A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A947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DC92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A28D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3C99C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33E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269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5132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B9B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7B1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330B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622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6256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3605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21284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F4E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5C7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A4A5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84A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FF4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7C24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2938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15B0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8C7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FBF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  <w:tr w14:paraId="5740B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9E2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C5397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DE96C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EF6A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40.9</w:t>
            </w:r>
          </w:p>
        </w:tc>
        <w:tc>
          <w:tcPr>
            <w:tcW w:w="259" w:type="pct"/>
            <w:vMerge w:val="continue"/>
            <w:vAlign w:val="center"/>
          </w:tcPr>
          <w:p w14:paraId="18210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671C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16BBF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47AE5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continue"/>
            <w:vAlign w:val="center"/>
          </w:tcPr>
          <w:p w14:paraId="39C51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8F698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7580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30B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6D3B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449B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vMerge w:val="continue"/>
            <w:vAlign w:val="center"/>
          </w:tcPr>
          <w:p w14:paraId="3AAFA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FF3D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8CA9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3C774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AD9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E62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76E2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972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D8BD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E19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8B9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722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8D1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8A8D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1E1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F8A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D86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264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B203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D1A0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9F5F9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2B6A0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657E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425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96CB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7A4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11F8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A21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1CD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874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E39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CB9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12A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CED6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3A361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DD5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DD7D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0B6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17E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7C6B3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836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6203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D6FA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101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6931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359A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41012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D82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51C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8A3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511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10C5E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29C2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405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F8A5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8399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8E7D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53752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21C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143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D11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9A2D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2C5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74A8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79A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618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1C7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F34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503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A05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60F7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50F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FA98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5077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6D0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55E5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9C6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631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FB78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7E4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E692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2341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3385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5F9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7F4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5B06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2EA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5D630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350FC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EE1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FEED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525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0F1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51B98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61D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6280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80051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F4E4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282BB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0801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3D29F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DC34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16EEE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63D1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51B84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D9E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764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3F306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continue"/>
            <w:vAlign w:val="center"/>
          </w:tcPr>
          <w:p w14:paraId="3D53B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F8461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4970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5F858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F51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A70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BFA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53E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1346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2C0F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C11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E84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071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29C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BD6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D0A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2AC3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37F5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79B6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0E1C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1D63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3D03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0E5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AE7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95F6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079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E7BA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9B91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3D5FA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C3E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697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5EF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716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868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1460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5A39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F5ED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3FC6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C33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30A77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8CF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B60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83F6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624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C208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02E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B62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E8F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491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7BAA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FC4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66E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E8DC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06F3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5069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967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5AA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72B5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7E9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8B3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27F3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734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02BE4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EEAC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0F211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119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469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D412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723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F4A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FB1B5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F96C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6C27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CF14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684F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3015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10F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4B6B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1530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713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713D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14B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BE6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2FD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4F9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930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ACF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68C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6B9E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54BD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8F67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3123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701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6AD8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A90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6F3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A9C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58F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AB4C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51AA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2ADE0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0D4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A67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C54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B70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505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0F51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6209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BF9D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A40B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0F6D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0955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952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581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D3ED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15B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EB0C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F47F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FE7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8A9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13B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5DDF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5AD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098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B5C71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4822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F7B7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D8B1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A66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7BDC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12C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BBA01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9CFCC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3F54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2F91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A03B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C430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25D6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235E0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A8CC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36C68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295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2FBDD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3661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continue"/>
            <w:vAlign w:val="center"/>
          </w:tcPr>
          <w:p w14:paraId="0FB4B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2838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B84F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</w:t>
            </w:r>
          </w:p>
        </w:tc>
      </w:tr>
      <w:tr w14:paraId="59C5F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1F2F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6ED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6B40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3D3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DF5E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E05A4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2977D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BBE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23E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875D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FD7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FE8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C5D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5A6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F4E5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2ABE4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4CC8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1F28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F71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4117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D671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9D5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B495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6CA9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5450B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8E9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D67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DB8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A98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E28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AB35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5B2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C495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34E0D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E5D4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335C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D64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908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F76D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43D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CA3A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D0C4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5BFFA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C01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C24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52D4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2EB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FFA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417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09B7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79F90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0F7BD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B7E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6F0D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677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4FF41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vMerge w:val="continue"/>
            <w:vAlign w:val="center"/>
          </w:tcPr>
          <w:p w14:paraId="4F800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C26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8FF90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F53F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29370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D457D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3DDED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AA7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1D5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94D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233A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227A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56D09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0313E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A79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5756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B9F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830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2AA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5CB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5247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41CE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4DE4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2B6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57D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211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D46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7D4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1D2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8BF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FBE7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989F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2E75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39840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BB3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700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D70A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C4C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950A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54E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118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997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1D2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8CC0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0E2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D87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BE92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462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E9B5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8784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71C4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6BB8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4E8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DA4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1704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A21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107D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EA0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4E4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FCE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6D4E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0AF6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115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5C12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E7E3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ABDC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D392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539C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8934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578EF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7137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FEBC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35F4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D59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48B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5875E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05526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7BE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75B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07A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B0C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3CF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799B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967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E324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9FE8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845A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1C1B5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9FE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FEB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F6A0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DCF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A22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E4F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60B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833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279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B47A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D8F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801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4F6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95CF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DA7A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2D5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9730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26BB8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673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D60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55A9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FD8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BEE8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9536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1A7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509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B88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765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389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915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F7F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DF6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4431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E230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BE90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45903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838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A2F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9BC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FE1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B144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4962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03B3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CAE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357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CC7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6FB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246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EFD1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A1E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8467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1FD9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1195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366B7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108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02E5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3195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FA4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23C3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B41C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16256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D21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6FD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DD2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A26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E31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12A7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61D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4EF9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7444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348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2B9D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266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34C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AF9F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FDC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F7B2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9D9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66F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5B0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180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F77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610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ABA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6FCB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FF5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5B13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A7A8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91667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2B7B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8A8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ABB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7D60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85D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1418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989E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130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79B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13A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912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CA9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468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D6C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5CC5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BA38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AE30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4A7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051EF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465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696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FCD2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7C0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B23A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8F7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85A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9D0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5C9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77F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AE3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B91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3966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21F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B027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E62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9F6C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30354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FD3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7A3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79E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DBF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20B7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C49D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91A2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B56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C31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02B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436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C7A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22EF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069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E612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04EB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F71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5B83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812F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9B76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702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34F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E13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7F3D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53D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6B8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7A0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F831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6AA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C72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6844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28B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4889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82F4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9974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67A3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A99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7EA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0EF6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AA9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E00F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5895C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21B6F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49B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534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270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5B2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FA7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705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BE6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C156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5EE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D8B4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2197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330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FDB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B5E6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54A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A445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BD4A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7790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267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9BA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622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308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EF5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9A2A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F67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A3EF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BDE2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0226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1A85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64E3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2C2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3E3C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DCB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DAD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FF76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0719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EF4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AA6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31B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7C7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BD2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868C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0D6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BFCF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1993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BFA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17ADB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212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4E4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751B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817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5738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70B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4EB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E7A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E3C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E1D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F80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40A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F1A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ACD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502F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CFA4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D25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7D9AD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762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6CEC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6C48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206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344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F94F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1E8F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72F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964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56F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699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211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8AD8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061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6AD3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EBD8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22E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2561E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7CD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BFA4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DBF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796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B4E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ABB0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490C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52A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1E7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E01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0C4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655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F05E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D84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3589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95F4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6AD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</w:tbl>
    <w:p w14:paraId="5AA730C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D3AC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0276F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6C4019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652EC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8B708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69AF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726F5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276C6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5893758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375829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74E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FAAC0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EE7B7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03E87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7A03E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1, D2T2, InH-Office LOS</w:t>
            </w:r>
          </w:p>
        </w:tc>
      </w:tr>
      <w:tr w14:paraId="0BC50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07350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17E6C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113EF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20BFAD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746082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356C20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102693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32FD40C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38A9CF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6597D0A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C2DB86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5107C6F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3268EE7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7E91F57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4081ED8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5383440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6DD528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2587D7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6761A1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27876BC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30EFE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3769B0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CB2E8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69CA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24C90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E5FE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0111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B32F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D553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8DBD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52AB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342A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F5C5A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4F66D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CC624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861A0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82.71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45CD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8495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3E05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DA8F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6088A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0C91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5AE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0C67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0D0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AFF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CF8F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632E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A23B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79E5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705D2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41F14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040C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0EEE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55.48</w:t>
            </w:r>
          </w:p>
        </w:tc>
        <w:tc>
          <w:tcPr>
            <w:tcW w:w="303" w:type="pct"/>
            <w:vMerge w:val="continue"/>
            <w:vAlign w:val="center"/>
          </w:tcPr>
          <w:p w14:paraId="58DCD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C471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74D6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DFA5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71BD1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1536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6C99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62" w:type="pct"/>
            <w:vMerge w:val="continue"/>
            <w:vAlign w:val="center"/>
          </w:tcPr>
          <w:p w14:paraId="7DB99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299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C91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B68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E6FA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C70E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2E76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312F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A207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1BB80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D29B1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28.74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391A4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551F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232B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F277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7962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626D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AEA1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28E8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6D8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3030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6475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03A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8563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BD1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A157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47BA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6C8A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9B19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32.19</w:t>
            </w:r>
          </w:p>
        </w:tc>
        <w:tc>
          <w:tcPr>
            <w:tcW w:w="303" w:type="pct"/>
            <w:vMerge w:val="continue"/>
            <w:vAlign w:val="center"/>
          </w:tcPr>
          <w:p w14:paraId="7C7A4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935E1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2FCFA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353C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F2F3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28DA7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F616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6E35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991A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7DC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78BF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40889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315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F46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11C1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E180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B4DF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8C15E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34.42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D5D1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6554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419E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B81F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47C5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13DA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5181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960D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234E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1CD8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56DD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73058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75E5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9572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F2B9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7534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17E7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B369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34.65</w:t>
            </w:r>
          </w:p>
        </w:tc>
        <w:tc>
          <w:tcPr>
            <w:tcW w:w="303" w:type="pct"/>
            <w:vMerge w:val="continue"/>
            <w:vAlign w:val="center"/>
          </w:tcPr>
          <w:p w14:paraId="67E23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C242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0478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6EC2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DA06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E98C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643E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61C7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CDA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B9B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2BD81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5B19F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E473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C974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2739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8695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1C421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D93C5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32.63</w:t>
            </w:r>
          </w:p>
        </w:tc>
        <w:tc>
          <w:tcPr>
            <w:tcW w:w="303" w:type="pct"/>
            <w:vMerge w:val="continue"/>
            <w:vAlign w:val="center"/>
          </w:tcPr>
          <w:p w14:paraId="18FC8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C16D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685DA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8B56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2DAC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D3E2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5142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0619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B6A4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5AF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3CD95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40FF2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04C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455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F2AE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C795A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467F3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9B1D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45.52</w:t>
            </w:r>
          </w:p>
        </w:tc>
        <w:tc>
          <w:tcPr>
            <w:tcW w:w="303" w:type="pct"/>
            <w:vMerge w:val="continue"/>
            <w:vAlign w:val="center"/>
          </w:tcPr>
          <w:p w14:paraId="57A9B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61E0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4C7C2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C4A8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194C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34C0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5E7C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7533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DE24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D2EC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7D45A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38B2E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2946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FDE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09A9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6278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664AD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0242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45.21</w:t>
            </w:r>
          </w:p>
        </w:tc>
        <w:tc>
          <w:tcPr>
            <w:tcW w:w="303" w:type="pct"/>
            <w:vMerge w:val="continue"/>
            <w:vAlign w:val="center"/>
          </w:tcPr>
          <w:p w14:paraId="65B50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CF9F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4451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0F4F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1F67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7C9D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51D4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FC22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61D8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556A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93ED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59C30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AB9E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A13E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7E2E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80720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54861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7921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43.73</w:t>
            </w:r>
          </w:p>
        </w:tc>
        <w:tc>
          <w:tcPr>
            <w:tcW w:w="303" w:type="pct"/>
            <w:vMerge w:val="continue"/>
            <w:vAlign w:val="center"/>
          </w:tcPr>
          <w:p w14:paraId="7B45C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EB51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7157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0CDD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3502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51931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290A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38.85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3665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87B8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00D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B3D9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3541D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A713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25639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9BCB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8581C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73AD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75EC3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2.67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98C5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76BE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01A4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D415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EF32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17DB9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F4B9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62" w:type="pct"/>
            <w:vMerge w:val="continue"/>
            <w:vAlign w:val="center"/>
          </w:tcPr>
          <w:p w14:paraId="41F82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FC9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35B1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83573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158ED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51A7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42CA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0C39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2AC86D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661E6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7F1F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2.85</w:t>
            </w:r>
          </w:p>
        </w:tc>
        <w:tc>
          <w:tcPr>
            <w:tcW w:w="303" w:type="pct"/>
            <w:vMerge w:val="continue"/>
            <w:vAlign w:val="center"/>
          </w:tcPr>
          <w:p w14:paraId="59764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ACC7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4BAA1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B26B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7E31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E3FF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833C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478D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79DD7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65F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2C4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E779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DBCE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A6F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6FC8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08D8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1A46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AAEF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3.74</w:t>
            </w:r>
          </w:p>
        </w:tc>
        <w:tc>
          <w:tcPr>
            <w:tcW w:w="303" w:type="pct"/>
            <w:vMerge w:val="continue"/>
            <w:vAlign w:val="center"/>
          </w:tcPr>
          <w:p w14:paraId="06498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D68E1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0CE8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8165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B827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701AA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5E506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262" w:type="pct"/>
            <w:vMerge w:val="continue"/>
            <w:vAlign w:val="center"/>
          </w:tcPr>
          <w:p w14:paraId="1E36E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42A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6609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221DC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28081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8AFD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90A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0C4C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8D7F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0F60F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4FBB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303" w:type="pct"/>
            <w:vMerge w:val="continue"/>
            <w:vAlign w:val="center"/>
          </w:tcPr>
          <w:p w14:paraId="169D7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2DAB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7B17D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A5DA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7124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4326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DC12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continue"/>
            <w:vAlign w:val="center"/>
          </w:tcPr>
          <w:p w14:paraId="77534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C55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AC9D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C9ED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03D6D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3BC8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continue"/>
            <w:vAlign w:val="center"/>
          </w:tcPr>
          <w:p w14:paraId="53939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F491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15606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C46D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3B4D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37.48</w:t>
            </w:r>
          </w:p>
        </w:tc>
        <w:tc>
          <w:tcPr>
            <w:tcW w:w="303" w:type="pct"/>
            <w:vMerge w:val="continue"/>
            <w:vAlign w:val="center"/>
          </w:tcPr>
          <w:p w14:paraId="3C5D4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0781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449</w:t>
            </w:r>
          </w:p>
        </w:tc>
      </w:tr>
      <w:tr w14:paraId="2CF4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D555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D5A2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61BB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FF6F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FF8C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6B6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8F2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3BB2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1DC51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CFB0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B6E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7180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F5971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55BA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81DE9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36.82</w:t>
            </w:r>
          </w:p>
        </w:tc>
        <w:tc>
          <w:tcPr>
            <w:tcW w:w="303" w:type="pct"/>
            <w:vMerge w:val="continue"/>
            <w:vAlign w:val="center"/>
          </w:tcPr>
          <w:p w14:paraId="5E9DF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C2D9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692D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79EC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2202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9" w:type="pct"/>
            <w:vMerge w:val="continue"/>
            <w:vAlign w:val="center"/>
          </w:tcPr>
          <w:p w14:paraId="17503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AB60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54755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0C950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47A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64E7C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5C15D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CDD6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5B06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3B668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675D6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052D4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55EA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A960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94D65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  <w:tr w14:paraId="1AC4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28D4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16801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DFC44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1EE4C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2" w:type="pct"/>
            <w:vMerge w:val="continue"/>
            <w:vAlign w:val="center"/>
          </w:tcPr>
          <w:p w14:paraId="4DFBB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D9B3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D17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C5E4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08BAD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2C4C1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5131B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B7CF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365C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1A87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7D7F3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303" w:type="pct"/>
            <w:vMerge w:val="continue"/>
            <w:vAlign w:val="center"/>
          </w:tcPr>
          <w:p w14:paraId="62A85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026C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54BDF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F70C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46B5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5044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07D1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99F1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7875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F1D7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030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581F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6C24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586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4ED2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A1B6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8450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BEABA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73.77</w:t>
            </w:r>
          </w:p>
        </w:tc>
        <w:tc>
          <w:tcPr>
            <w:tcW w:w="303" w:type="pct"/>
            <w:vMerge w:val="continue"/>
            <w:vAlign w:val="center"/>
          </w:tcPr>
          <w:p w14:paraId="37144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FA69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77EB3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70AB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1B21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92DC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D134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75A2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8A87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32C9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0048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9FA7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8F48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FD3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0C110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049F2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7CD3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681C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303" w:type="pct"/>
            <w:vMerge w:val="continue"/>
            <w:vAlign w:val="center"/>
          </w:tcPr>
          <w:p w14:paraId="7BF0C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01099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4C3A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6E45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1C8CC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F67EA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08C4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continue"/>
            <w:vAlign w:val="center"/>
          </w:tcPr>
          <w:p w14:paraId="50F9E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F12D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1EDA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5257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097DE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E55C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7B06D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0981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4E7D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E798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178434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5CE49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5E34E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68EE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F14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AFF9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B375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48C6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87C7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B03D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CB94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BACE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19C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090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79E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9690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DCB5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3C45D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F796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EBE2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0D2F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2B2F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C009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D6AE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8B36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49A8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692D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7AF2A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ABF3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555A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1A0E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5196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68B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BEEB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006846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3B564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9190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F56F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5D017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0261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9CE7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0D2D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28C8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4993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4848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AA50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65C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70E9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6051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D136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FCF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0C00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23A4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1FCE5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8ED9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D59F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FA61A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7193F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0A67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DD3A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BDB9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14AB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9EF5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3F3CA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44A21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AE656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71866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CB64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continue"/>
            <w:vAlign w:val="center"/>
          </w:tcPr>
          <w:p w14:paraId="07D1D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8175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53047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D756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D55C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303" w:type="pct"/>
            <w:vMerge w:val="continue"/>
            <w:vAlign w:val="center"/>
          </w:tcPr>
          <w:p w14:paraId="6FF1D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AFAC6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</w:tr>
      <w:tr w14:paraId="6F8C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42A7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D367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E3C2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5FDC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32B2D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A8DA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A4B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292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4DEC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0B91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D72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51E8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0818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4CC6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FC828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59.05</w:t>
            </w:r>
          </w:p>
        </w:tc>
        <w:tc>
          <w:tcPr>
            <w:tcW w:w="303" w:type="pct"/>
            <w:vMerge w:val="continue"/>
            <w:vAlign w:val="center"/>
          </w:tcPr>
          <w:p w14:paraId="5CCF7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D0BF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0E8D8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6D95B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3E61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9" w:type="pct"/>
            <w:vMerge w:val="continue"/>
            <w:vAlign w:val="center"/>
          </w:tcPr>
          <w:p w14:paraId="4C82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E8BA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E587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414E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0585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78467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continue"/>
            <w:vAlign w:val="center"/>
          </w:tcPr>
          <w:p w14:paraId="6D917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0211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079E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F8329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55CD8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9A10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27579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24.12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FBB74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57E0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6E81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725A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9FE2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5CBA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1A86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59D4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DD4D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960E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64F1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231C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C03F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F1FA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D910F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60FDD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56F2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51C9C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303" w:type="pct"/>
            <w:vMerge w:val="continue"/>
            <w:vAlign w:val="center"/>
          </w:tcPr>
          <w:p w14:paraId="05A71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55239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6D13E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C5C5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DBBF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E54F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C00D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51.75</w:t>
            </w:r>
          </w:p>
        </w:tc>
        <w:tc>
          <w:tcPr>
            <w:tcW w:w="262" w:type="pct"/>
            <w:vMerge w:val="continue"/>
            <w:vAlign w:val="center"/>
          </w:tcPr>
          <w:p w14:paraId="1641D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74B8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7373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C5B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92DC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2EA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8CC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70AB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1F49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F7C0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55F7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9EF8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60D0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4BE1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0C7B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9EB3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00911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6FDCC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62" w:type="pct"/>
            <w:vMerge w:val="continue"/>
            <w:vAlign w:val="center"/>
          </w:tcPr>
          <w:p w14:paraId="51996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329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448D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739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5129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5AAE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A7E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EB2E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19C4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3DF9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2BF65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303" w:type="pct"/>
            <w:vMerge w:val="continue"/>
            <w:vAlign w:val="center"/>
          </w:tcPr>
          <w:p w14:paraId="63A74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45AD6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1802C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C755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CCE3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D80B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D2E1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BA31F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C035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4DB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7F179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468A1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AAA5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3EBA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2C92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A12B4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AA524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C6F1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E26B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E26F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5E62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DF7D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6F9D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9D55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8514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1DD0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F2E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C11B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EC9CF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5F18D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63A7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109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477E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7EF8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BC92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E5BD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24.46</w:t>
            </w:r>
          </w:p>
        </w:tc>
        <w:tc>
          <w:tcPr>
            <w:tcW w:w="303" w:type="pct"/>
            <w:vMerge w:val="continue"/>
            <w:vAlign w:val="center"/>
          </w:tcPr>
          <w:p w14:paraId="25903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8765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30A8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197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36C1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3DAC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A7CD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17E4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36E9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5453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B84A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4B473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5EEC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8EC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1974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3AA5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1826E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8037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23.04</w:t>
            </w:r>
          </w:p>
        </w:tc>
        <w:tc>
          <w:tcPr>
            <w:tcW w:w="303" w:type="pct"/>
            <w:vMerge w:val="continue"/>
            <w:vAlign w:val="center"/>
          </w:tcPr>
          <w:p w14:paraId="28D1D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43AD9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1D6F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C018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2C4E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6BFE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ACAC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04DB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31755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EE11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B9C0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4B26C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A8B9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8834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F973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8421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3AF36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6D284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32.13</w:t>
            </w:r>
          </w:p>
        </w:tc>
        <w:tc>
          <w:tcPr>
            <w:tcW w:w="303" w:type="pct"/>
            <w:vMerge w:val="continue"/>
            <w:vAlign w:val="center"/>
          </w:tcPr>
          <w:p w14:paraId="75278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947AA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1D7B2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964C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99BC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8311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F995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8FC6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028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7C80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F26C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7E343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3FF9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0634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C50B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089A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2B032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424D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303" w:type="pct"/>
            <w:vMerge w:val="continue"/>
            <w:vAlign w:val="center"/>
          </w:tcPr>
          <w:p w14:paraId="041DF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BA6EA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650D3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8405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7562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FDA8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E34B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7B7E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4FE5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298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C7F2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1448C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7043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721F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C763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DD59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258AE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BCF37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30.87</w:t>
            </w:r>
          </w:p>
        </w:tc>
        <w:tc>
          <w:tcPr>
            <w:tcW w:w="303" w:type="pct"/>
            <w:vMerge w:val="continue"/>
            <w:vAlign w:val="center"/>
          </w:tcPr>
          <w:p w14:paraId="378EB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A45DB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  <w:tr w14:paraId="4AC2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6D92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3000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9" w:type="pct"/>
            <w:vMerge w:val="continue"/>
            <w:vAlign w:val="center"/>
          </w:tcPr>
          <w:p w14:paraId="02106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B7DA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FCF3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B8D3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837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22D78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156D8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7158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0F99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33C4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A33B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C7D6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320B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13.85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8AFCD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B63B2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450</w:t>
            </w:r>
          </w:p>
        </w:tc>
      </w:tr>
      <w:tr w14:paraId="0CE1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F0AC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BA60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BB7F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AA67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F408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8ACD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70F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DD53D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48A54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76AC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6223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924C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620EBD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6A831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22133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303" w:type="pct"/>
            <w:vMerge w:val="continue"/>
            <w:vAlign w:val="center"/>
          </w:tcPr>
          <w:p w14:paraId="0EBF7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1C99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1085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B09F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91C3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B738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AB29F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50.59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19DA5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7DA5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F074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6641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07E52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E32D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BBC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059AE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22BA3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5C4471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8CEB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CA83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B546A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1A84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369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1139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8EB3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3D93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2" w:type="pct"/>
            <w:vMerge w:val="continue"/>
            <w:vAlign w:val="center"/>
          </w:tcPr>
          <w:p w14:paraId="2ED80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8DB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3DB4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E223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72A87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4E22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324C0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A3B6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412A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BEC7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94F43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45.36</w:t>
            </w:r>
          </w:p>
        </w:tc>
        <w:tc>
          <w:tcPr>
            <w:tcW w:w="303" w:type="pct"/>
            <w:vMerge w:val="continue"/>
            <w:vAlign w:val="center"/>
          </w:tcPr>
          <w:p w14:paraId="50EAD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C4D3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6B4DC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7B53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D62E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5874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1F20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DA01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1F16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4C53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227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200D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51FB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679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D694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BD37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9BDC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1B80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38.15</w:t>
            </w:r>
          </w:p>
        </w:tc>
        <w:tc>
          <w:tcPr>
            <w:tcW w:w="303" w:type="pct"/>
            <w:vMerge w:val="continue"/>
            <w:vAlign w:val="center"/>
          </w:tcPr>
          <w:p w14:paraId="5BF09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8D55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31FAF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1A38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87B7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4139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F9CA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6B7A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EAFC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0B0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5E4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5031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299E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6048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64348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2E42C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350E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1E0E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20.27</w:t>
            </w:r>
          </w:p>
        </w:tc>
        <w:tc>
          <w:tcPr>
            <w:tcW w:w="303" w:type="pct"/>
            <w:vMerge w:val="continue"/>
            <w:vAlign w:val="center"/>
          </w:tcPr>
          <w:p w14:paraId="0C398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678C3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08DEA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2F77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B953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5ABC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B42F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continue"/>
            <w:vAlign w:val="center"/>
          </w:tcPr>
          <w:p w14:paraId="12548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F16A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536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DD9D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28D0E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1E5D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1A6FE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30AD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25A4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D7AB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27A778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ECE5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C45B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267</w:t>
            </w:r>
          </w:p>
        </w:tc>
      </w:tr>
      <w:tr w14:paraId="7EAE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FD5A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2CAA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348D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C2C3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8609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DD28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BEB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543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3BB9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E188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2DC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9CAB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0B6FF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6767E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7B2C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0AA7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6D11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502E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05F5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52A9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ED8A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8010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9F8C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58CD8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F5D9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5353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62C3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90CF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804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D707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F726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2E36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8017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BE27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90AD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57A5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E5FE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142F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1B7C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2258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3C6B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CC1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5F08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69EB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16F5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8399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693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738E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C8707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432B7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4AAB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3A57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D497F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63F4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4120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37C6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6E3EB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0CBC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595A3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38B1F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D71F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9362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6E7AD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ACA33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continue"/>
            <w:vAlign w:val="center"/>
          </w:tcPr>
          <w:p w14:paraId="3A168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C628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A87D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076377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DE21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303" w:type="pct"/>
            <w:vMerge w:val="continue"/>
            <w:vAlign w:val="center"/>
          </w:tcPr>
          <w:p w14:paraId="36649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C2FE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</w:tr>
      <w:tr w14:paraId="32C6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051A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6A8A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E2F1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0A22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76CD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54953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CB58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C137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157E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A0A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830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AED1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525B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28EF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1282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59.05</w:t>
            </w:r>
          </w:p>
        </w:tc>
        <w:tc>
          <w:tcPr>
            <w:tcW w:w="303" w:type="pct"/>
            <w:vMerge w:val="continue"/>
            <w:vAlign w:val="center"/>
          </w:tcPr>
          <w:p w14:paraId="0C4F0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EB5E2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653D6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6061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1C362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FACA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C9E9C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4BF7C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7AE16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58CAB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09A4F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8" w:type="pct"/>
            <w:vMerge w:val="continue"/>
            <w:vAlign w:val="center"/>
          </w:tcPr>
          <w:p w14:paraId="6AF7B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BC11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790D7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566C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26CD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5CD82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81751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303" w:type="pct"/>
            <w:vMerge w:val="continue"/>
            <w:vAlign w:val="center"/>
          </w:tcPr>
          <w:p w14:paraId="31984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AEE5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5B03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F86E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54E6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BF30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4733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42030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01EA8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E6A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4C42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4CF4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EAF2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1460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799D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5271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8A4C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448B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7.28</w:t>
            </w:r>
          </w:p>
        </w:tc>
        <w:tc>
          <w:tcPr>
            <w:tcW w:w="303" w:type="pct"/>
            <w:vMerge w:val="continue"/>
            <w:vAlign w:val="center"/>
          </w:tcPr>
          <w:p w14:paraId="24233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7322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461</w:t>
            </w:r>
          </w:p>
        </w:tc>
      </w:tr>
      <w:tr w14:paraId="301F5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26E61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332F5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50A3F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520FA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continue"/>
            <w:vAlign w:val="center"/>
          </w:tcPr>
          <w:p w14:paraId="3D469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72D6E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04F6D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BAB3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continue"/>
            <w:vAlign w:val="center"/>
          </w:tcPr>
          <w:p w14:paraId="43411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4247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continue"/>
            <w:vAlign w:val="center"/>
          </w:tcPr>
          <w:p w14:paraId="763F6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A8373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1FEFC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E02B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59D32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5294D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C7DC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71A0F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D400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D2B0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6EA2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00D3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678E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7ED7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BCDA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A66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BEAF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FE98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9D2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025C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35624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782C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F54D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5BFA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4DF9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0BB4F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7783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A844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F0E6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7738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5B2B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40F3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06F52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6E9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EB31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8C7F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99DD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80903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3CDB3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0065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D6D4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33DD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7BCA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30EE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90DF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8902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D4D5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A2F6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889D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B7AB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EA72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446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45FD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D019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9FF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4E55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E49A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9A61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3499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8786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D43E6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09412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7B4C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DE70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3349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4C1A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339D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DDC5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925A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CDD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A9B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D0D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0E9A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4F441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01C2B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6D58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97D3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438B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EEF31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6D6F0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2FE3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DAFD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E638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896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594C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8E61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D463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FF7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5294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895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DC7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5148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EB92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FE27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EF35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8232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85E87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0C349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728C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32709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BB46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30B28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62" w:type="pct"/>
            <w:vMerge w:val="continue"/>
            <w:vAlign w:val="center"/>
          </w:tcPr>
          <w:p w14:paraId="0E18F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ECDFB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6F277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8CBE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0EE7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7880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9922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5F06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1E03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2CAC3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7AB16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28.77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980BD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AED4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4FA6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95C3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2C6B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CE2C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2682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0182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6AD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F1B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1827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4F5A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0361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CC3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61E5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5AAE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8137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E3CD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32.22</w:t>
            </w:r>
          </w:p>
        </w:tc>
        <w:tc>
          <w:tcPr>
            <w:tcW w:w="303" w:type="pct"/>
            <w:vMerge w:val="continue"/>
            <w:vAlign w:val="center"/>
          </w:tcPr>
          <w:p w14:paraId="7FD09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08028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03736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0DAC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317A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D3A9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CF89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6D80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9D45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22AF4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A97C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ADCB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0448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24F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3591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B07F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C362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5405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28.74</w:t>
            </w:r>
          </w:p>
        </w:tc>
        <w:tc>
          <w:tcPr>
            <w:tcW w:w="303" w:type="pct"/>
            <w:vMerge w:val="continue"/>
            <w:vAlign w:val="center"/>
          </w:tcPr>
          <w:p w14:paraId="30FD3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C7083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5EA3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DFA6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9CAA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F677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06AD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DEB3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465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75A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9E2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09C6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C355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912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953C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D107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BA14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57A8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32.19</w:t>
            </w:r>
          </w:p>
        </w:tc>
        <w:tc>
          <w:tcPr>
            <w:tcW w:w="303" w:type="pct"/>
            <w:vMerge w:val="continue"/>
            <w:vAlign w:val="center"/>
          </w:tcPr>
          <w:p w14:paraId="393DC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1720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38C07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E571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F4EA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6991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A0DDD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0FADF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735CC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0C1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F445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2C22C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E68C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E2F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02A9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CF9A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1B29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5B260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D0B4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54CA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3055C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BB1B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B032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1F03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8061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BEE3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D41A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BD0E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87A1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5F76E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03B8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6E47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5079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040E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15F08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6B47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4ECC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A6358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7EA97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678D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4217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3D57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06BD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54C0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1814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68A4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128AF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70EC7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A7F8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A763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5402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9EB4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5271C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20F5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23A5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30E82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4BE6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63E6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3668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EEB7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A3CF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ED5F4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1151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530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A85A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647E1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5D1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2BD8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D366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A19B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47624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18CE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5CAE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37DCB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1D573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BD21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5220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4C42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36D9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F25B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D70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F30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0B238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30209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E4D3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ECC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3CF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716A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7B503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E4F9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DD2B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7A20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13B6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4E73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5A04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FD8B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92EF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A8B6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14A5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B832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1CFA1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656ED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88D4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CBF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FCED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C404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288EC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7CB5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D19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DAF28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76EE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7741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B0C8A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B1CFA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1C67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35.02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72182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4B8A4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2FB7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3D24B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45ADE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C430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73A21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BD56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43033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843B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18598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E4394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1A1C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6486D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6322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E44A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BF90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AF55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262" w:type="pct"/>
            <w:vMerge w:val="continue"/>
            <w:vAlign w:val="center"/>
          </w:tcPr>
          <w:p w14:paraId="50FC4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9CC5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E398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F92D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6FA06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78D3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029B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AA24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E612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FB7E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E395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92AF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057D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0EB3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50BB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CAE0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A52C6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4890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40.12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7475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06587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B961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1AC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7117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AAE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B19B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5CC0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F8E5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1F82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70B4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790B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518A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18BAC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A87B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2C9F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A1E2C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2AAB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40.52</w:t>
            </w:r>
          </w:p>
        </w:tc>
        <w:tc>
          <w:tcPr>
            <w:tcW w:w="262" w:type="pct"/>
            <w:vMerge w:val="continue"/>
            <w:vAlign w:val="center"/>
          </w:tcPr>
          <w:p w14:paraId="1B3F1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EB07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231A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5259C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7EF31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EE1F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3C3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8638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DD42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6F9FB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D3F2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B044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F01F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0BFA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04EA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5467C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C139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72C7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continue"/>
            <w:vAlign w:val="center"/>
          </w:tcPr>
          <w:p w14:paraId="4F880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FD2FD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4C41A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D31D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4D5E9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07632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continue"/>
            <w:vAlign w:val="center"/>
          </w:tcPr>
          <w:p w14:paraId="11749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04E8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0684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5CA2A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4" w:type="pct"/>
            <w:vMerge w:val="continue"/>
            <w:vAlign w:val="center"/>
          </w:tcPr>
          <w:p w14:paraId="65EB8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8A1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5BBA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451</w:t>
            </w:r>
          </w:p>
        </w:tc>
      </w:tr>
      <w:tr w14:paraId="36BC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1409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5479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5FFA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C417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6A52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94E3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F5D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C459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254EA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FA1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9A8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48A6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D9CB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0502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F425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EEF8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76C7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443</w:t>
            </w:r>
          </w:p>
        </w:tc>
      </w:tr>
      <w:tr w14:paraId="0397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423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E4FD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8330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93C3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5569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5802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5F90F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7EA7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59246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5ACF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5DB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D865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70F1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0913C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5C7C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C468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87FA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4ADF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7A3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A9B5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50C5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CE5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92E6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5E7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8250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FCE39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0593A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DE5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959C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500D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5CF3A8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A822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DEF3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38B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504F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444</w:t>
            </w:r>
          </w:p>
        </w:tc>
      </w:tr>
      <w:tr w14:paraId="4C82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A84C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203A1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9" w:type="pct"/>
            <w:vMerge w:val="continue"/>
            <w:vAlign w:val="center"/>
          </w:tcPr>
          <w:p w14:paraId="60692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D21B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24F4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46117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283CE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3867C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19515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1869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299F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7117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24852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454E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692E69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4904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D0E6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14E4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E293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D4DE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FAD6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B2FE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8D17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687A7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7D2E7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7E7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0FA2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6D23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A37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1784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F5A4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65F4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0603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5363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C813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2A0C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224E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DF53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374E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6.12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6F148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2" w:type="pct"/>
            <w:vMerge w:val="continue"/>
            <w:vAlign w:val="center"/>
          </w:tcPr>
          <w:p w14:paraId="2189A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9640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4D6BB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7CD6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5E659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9CCC6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3FF34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3F44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D3F1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7D9F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vMerge w:val="continue"/>
            <w:vAlign w:val="center"/>
          </w:tcPr>
          <w:p w14:paraId="00051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DC6F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439D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5558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B831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E2CA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27C6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95C9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F364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0CE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59C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F0D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D1FD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B12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E3C9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5C75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B465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3830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4AE2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7140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685C8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443C1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2112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80BB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47D6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979D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179D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8C0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CE43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A08B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B3D3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7287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726F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E287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42254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ACC3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794A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E08A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D68B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308</w:t>
            </w:r>
          </w:p>
        </w:tc>
      </w:tr>
      <w:tr w14:paraId="7659B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F5C9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F59F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9BB8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A177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152B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DFEAE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1E799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9C5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0516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E7A8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DBE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7B9F5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64077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D7CC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6679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FE6A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E3A1C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6070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29B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A39D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7B80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ACF6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2DCC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9DA2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04A7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410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DC3C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A719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895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93FA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A5BB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B151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36ED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85B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EBE95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687B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C6FC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70B3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432E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1265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623E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97F7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91AE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75727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59F1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28A4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D8DE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7DC6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7CF15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0C08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5FBF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D4BA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9FF76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309</w:t>
            </w:r>
          </w:p>
        </w:tc>
      </w:tr>
      <w:tr w14:paraId="5AC01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556E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2792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D3D2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DB9A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continue"/>
            <w:vAlign w:val="center"/>
          </w:tcPr>
          <w:p w14:paraId="46481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6004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63123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C475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67D92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0688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1501C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00FF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072B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B669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continue"/>
            <w:vAlign w:val="center"/>
          </w:tcPr>
          <w:p w14:paraId="39740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4094E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41A2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268</w:t>
            </w:r>
          </w:p>
        </w:tc>
      </w:tr>
      <w:tr w14:paraId="6020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6D09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C291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F106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156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48E9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C59D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CAFD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2191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741E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6E61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3C9F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71F9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10377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4D064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4F20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3E54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E669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3180E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8C51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BCDF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7640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3120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5169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EA684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1547A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12D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1C9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4283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144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7480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0C41D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1EA17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3B5A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BEA7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CAA04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269</w:t>
            </w:r>
          </w:p>
        </w:tc>
      </w:tr>
      <w:tr w14:paraId="71D3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8EA1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6940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87E8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8CA2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DB6D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960E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5083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AE8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902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A6D4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7D9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6DE6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DEAD8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55788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CABB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25CD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E6B9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22072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738E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D491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8BA9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9168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FEB05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62CD7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61410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6847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1E39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3017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A9BF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D523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54FE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3665E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E7FF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E478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88DC6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6140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67F9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89FA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1110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68F1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A95A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667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8EC1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537C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87E1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83A6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667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CB27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5222C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2B061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4238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0F28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2527A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5A676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4CE7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0498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EE7E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2A5C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DF21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B093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3A86C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BA8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1DF6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2BE1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D2A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A32B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6D621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3FDD1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102E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8ABB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E519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3A53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D273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4DEF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9F8A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38E2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F278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9FAF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FB5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476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DA3F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5D97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F9C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17EE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C873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5A05E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EF68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2EB5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90545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5D5C8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761F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390B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1A58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6D1B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5D09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F911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B80EF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C686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6CDDF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AF5E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continue"/>
            <w:vAlign w:val="center"/>
          </w:tcPr>
          <w:p w14:paraId="67F01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FA98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250B3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B37A1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continue"/>
            <w:vAlign w:val="center"/>
          </w:tcPr>
          <w:p w14:paraId="6047D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FDEB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F6FC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2FF05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11F9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4153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C9EE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815E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BB18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3DD2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25AB2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005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3216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4212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DD5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4CE0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FB96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77FE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143F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16BA4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2D491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79982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2C88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2114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B3D0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F2A3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1B59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E87B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66FAC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1F1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94B5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B87A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E886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2789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71F3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4C7E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53529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738BD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6EDB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3479E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E4F1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B855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4D87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F659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7EF2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D337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0A92E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1433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ADE9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9780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BF9E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DAAA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79B3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9BEF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E33DA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4640A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98EC0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298A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2CB0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28A4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DC55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6C33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9882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26A05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FF82B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EAF6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8" w:type="pct"/>
            <w:vMerge w:val="continue"/>
            <w:vAlign w:val="center"/>
          </w:tcPr>
          <w:p w14:paraId="4B45E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4840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9" w:type="pct"/>
            <w:vMerge w:val="continue"/>
            <w:vAlign w:val="center"/>
          </w:tcPr>
          <w:p w14:paraId="6915A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7F907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shd w:val="clear" w:color="auto" w:fill="auto"/>
            <w:vAlign w:val="center"/>
          </w:tcPr>
          <w:p w14:paraId="64593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E59B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348B2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21.11</w:t>
            </w:r>
          </w:p>
        </w:tc>
        <w:tc>
          <w:tcPr>
            <w:tcW w:w="303" w:type="pct"/>
            <w:vMerge w:val="continue"/>
            <w:vAlign w:val="center"/>
          </w:tcPr>
          <w:p w14:paraId="76FF7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1DF2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464</w:t>
            </w:r>
          </w:p>
        </w:tc>
      </w:tr>
      <w:tr w14:paraId="7A197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895B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2FCB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3DA8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080D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A3E3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AC8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86EF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74954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8" w:type="pct"/>
            <w:vMerge w:val="continue"/>
            <w:vAlign w:val="center"/>
          </w:tcPr>
          <w:p w14:paraId="1ED17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4DDB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7F19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9F9F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05FE6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0BB72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C11F1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24.98</w:t>
            </w:r>
          </w:p>
        </w:tc>
        <w:tc>
          <w:tcPr>
            <w:tcW w:w="303" w:type="pct"/>
            <w:vMerge w:val="continue"/>
            <w:vAlign w:val="center"/>
          </w:tcPr>
          <w:p w14:paraId="275EE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DD1F1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466</w:t>
            </w:r>
          </w:p>
        </w:tc>
      </w:tr>
      <w:tr w14:paraId="6BA3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D481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09F6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D95C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6396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3058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66D21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4773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D3C09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8" w:type="pct"/>
            <w:vMerge w:val="continue"/>
            <w:vAlign w:val="center"/>
          </w:tcPr>
          <w:p w14:paraId="53565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15CD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1B90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3A6D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18A26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BF79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5121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8.78</w:t>
            </w:r>
          </w:p>
        </w:tc>
        <w:tc>
          <w:tcPr>
            <w:tcW w:w="303" w:type="pct"/>
            <w:vMerge w:val="continue"/>
            <w:vAlign w:val="center"/>
          </w:tcPr>
          <w:p w14:paraId="62219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CE30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463</w:t>
            </w:r>
          </w:p>
        </w:tc>
      </w:tr>
      <w:tr w14:paraId="6BD7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54A5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066A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E596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7BFA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DFDF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1F9D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9938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C869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8" w:type="pct"/>
            <w:vMerge w:val="continue"/>
            <w:vAlign w:val="center"/>
          </w:tcPr>
          <w:p w14:paraId="63508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3907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8EEF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1A5B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D176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72EA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2E0C6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30.82</w:t>
            </w:r>
          </w:p>
        </w:tc>
        <w:tc>
          <w:tcPr>
            <w:tcW w:w="303" w:type="pct"/>
            <w:vMerge w:val="continue"/>
            <w:vAlign w:val="center"/>
          </w:tcPr>
          <w:p w14:paraId="341C5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E01F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465</w:t>
            </w:r>
          </w:p>
        </w:tc>
      </w:tr>
    </w:tbl>
    <w:p w14:paraId="5BADB21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A1B92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9BEB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30B4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A772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F689E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14CA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ABF5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8EC19D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58044748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447481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7866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DAD8BB"/>
    <w:p w14:paraId="0BB95F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85ABCC"/>
    <w:p w14:paraId="601C9882">
      <w:pPr>
        <w:pStyle w:val="8"/>
      </w:pPr>
      <w:r>
        <w:rPr>
          <w:rFonts w:hint="eastAsia"/>
        </w:rPr>
        <w:t>7.1.2.1.1.3</w:t>
      </w:r>
      <w:r>
        <w:tab/>
      </w:r>
      <w:r>
        <w:rPr>
          <w:rFonts w:hint="eastAsia"/>
        </w:rPr>
        <w:t>other data rate</w:t>
      </w:r>
    </w:p>
    <w:p w14:paraId="4413A68B">
      <w:pPr>
        <w:pStyle w:val="10"/>
      </w:pPr>
      <w:r>
        <w:rPr>
          <w:rFonts w:hint="eastAsia"/>
        </w:rPr>
        <w:t>7.1.2.1.1.3.1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339276D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4030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4E56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1, D2T2, InF-DL NLOS</w:t>
            </w:r>
          </w:p>
        </w:tc>
      </w:tr>
      <w:tr w14:paraId="30788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24146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3E2F1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3FB8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1BB89B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1436B1A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114AF2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0356F12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396D2FD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2CD1356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0FB8D2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D6238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3C2AF10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566CCB6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26C3AA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3B661F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57E4A5E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79BDC66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0071CA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287212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3B3D74D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7684D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258C5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3C612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0BD4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8B0B0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D819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0D05B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64495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6D51A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FDD7C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F0FC1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3A871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C608C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4EFC99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B987C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3FB16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28ED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C2019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165E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0564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9CE2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4229E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F21E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2E4D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074F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1542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4C90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6F0BC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226F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CAA8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4A8C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B330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0B6FC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712E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49.73</w:t>
            </w:r>
          </w:p>
        </w:tc>
        <w:tc>
          <w:tcPr>
            <w:tcW w:w="303" w:type="pct"/>
            <w:vMerge w:val="continue"/>
            <w:vAlign w:val="center"/>
          </w:tcPr>
          <w:p w14:paraId="1AB23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325A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383C3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6870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4DC9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E6AE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5A02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B433A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7D2BD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629D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27A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38C1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0A15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96E1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F7AB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0F07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3DFF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1849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52.46</w:t>
            </w:r>
          </w:p>
        </w:tc>
        <w:tc>
          <w:tcPr>
            <w:tcW w:w="303" w:type="pct"/>
            <w:vMerge w:val="continue"/>
            <w:vAlign w:val="center"/>
          </w:tcPr>
          <w:p w14:paraId="163FF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0409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41B16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78191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4EEE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C9938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D25D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62" w:type="pct"/>
            <w:vMerge w:val="continue"/>
            <w:vAlign w:val="center"/>
          </w:tcPr>
          <w:p w14:paraId="5FB93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FA8A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4E80F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5AD13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4BDE2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3C48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4912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EA3B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8F79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0D3DCC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6E0F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2.93</w:t>
            </w:r>
          </w:p>
        </w:tc>
        <w:tc>
          <w:tcPr>
            <w:tcW w:w="303" w:type="pct"/>
            <w:vMerge w:val="continue"/>
            <w:vAlign w:val="center"/>
          </w:tcPr>
          <w:p w14:paraId="5040F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79E5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4BAC9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E39E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F0AEE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16A9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04155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56C5C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79210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45195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8D6F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7A46D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A4B6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8EEB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8529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3057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4701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AA73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49.73</w:t>
            </w:r>
          </w:p>
        </w:tc>
        <w:tc>
          <w:tcPr>
            <w:tcW w:w="303" w:type="pct"/>
            <w:vMerge w:val="continue"/>
            <w:vAlign w:val="center"/>
          </w:tcPr>
          <w:p w14:paraId="7C59E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F383D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1B966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87BC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04B0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8BF6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1105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AEBF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39105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DEF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8C4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B796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460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6C7B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6C83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B0C0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8638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DE35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52.46</w:t>
            </w:r>
          </w:p>
        </w:tc>
        <w:tc>
          <w:tcPr>
            <w:tcW w:w="303" w:type="pct"/>
            <w:vMerge w:val="continue"/>
            <w:vAlign w:val="center"/>
          </w:tcPr>
          <w:p w14:paraId="34CCB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BBD6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051BC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73C09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E602C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A8AC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96FA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44.09</w:t>
            </w:r>
          </w:p>
        </w:tc>
        <w:tc>
          <w:tcPr>
            <w:tcW w:w="262" w:type="pct"/>
            <w:vMerge w:val="continue"/>
            <w:vAlign w:val="center"/>
          </w:tcPr>
          <w:p w14:paraId="1AFE8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15EB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A8821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37DB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39F0D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8CA5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C6B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2680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BCA3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78C01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01107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6FA6D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FE02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0F168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512B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981E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7C80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3.81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11085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62" w:type="pct"/>
            <w:vMerge w:val="continue"/>
            <w:vAlign w:val="center"/>
          </w:tcPr>
          <w:p w14:paraId="61E9C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1CB6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535CE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927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6DDF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CBD2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F851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F1B2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0F41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0555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62EF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3B87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715E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3A2B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E97A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A874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2715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6.58</w:t>
            </w:r>
          </w:p>
        </w:tc>
        <w:tc>
          <w:tcPr>
            <w:tcW w:w="268" w:type="pct"/>
            <w:vMerge w:val="continue"/>
            <w:vAlign w:val="center"/>
          </w:tcPr>
          <w:p w14:paraId="108BE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1BE6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0954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AC54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CC8A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17C69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994F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071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63C6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73F0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79D9A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4425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6061E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71DB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17E2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D019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10CE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79D3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62F4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F02A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3E85B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441DC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E33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BB9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3ACA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0D8B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4B34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C7B0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770C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BB936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2B663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C2C3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16AB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049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252D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04D1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7AC9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43BF2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ACED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6C2A1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626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832B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C182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638D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EEAB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E4F7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90D6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3830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159E6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82DF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5C84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9CF4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F8E2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AD2D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238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F587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3FABC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3BEB5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F3C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A02F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F96F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C6B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DD24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7CCE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B02F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B3F3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14414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83A38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</w:tbl>
    <w:p w14:paraId="13C061D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4555E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53C254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1DCF1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E8EAE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7236D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AFDEC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035DD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3445F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0342448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244863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C0E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EC45A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1B25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9389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1, D2T2, InH-Office LOS</w:t>
            </w:r>
          </w:p>
        </w:tc>
      </w:tr>
      <w:tr w14:paraId="7AC66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789DC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57D75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2C7B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27E8B9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2632B4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024D5EA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6D340C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00CC6A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3D2202F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5CD97F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1EFC28E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4ABA585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69DB2E4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188B80F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3ADF1A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1BF7903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03651F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5963D8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667F716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422F527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5F81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18F74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24505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CED0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D09F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38F9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7774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76610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49495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325E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0FC7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0E34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49EF0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7231D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C76A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F0DF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64C9E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47BE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49B5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EB08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4816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continue"/>
            <w:vAlign w:val="center"/>
          </w:tcPr>
          <w:p w14:paraId="1391F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1972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E520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2BDB5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88FE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368E3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49FCA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BF06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3A2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15DB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3F68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04F79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9E13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303" w:type="pct"/>
            <w:vMerge w:val="continue"/>
            <w:vAlign w:val="center"/>
          </w:tcPr>
          <w:p w14:paraId="40BF4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4F86E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0C3B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7D5C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F68B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F679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3E2A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947B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1F836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EA57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CC0A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62A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3E6F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E64B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86B5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8547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B686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019C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56.66</w:t>
            </w:r>
          </w:p>
        </w:tc>
        <w:tc>
          <w:tcPr>
            <w:tcW w:w="303" w:type="pct"/>
            <w:vMerge w:val="continue"/>
            <w:vAlign w:val="center"/>
          </w:tcPr>
          <w:p w14:paraId="574D6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EA43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1CF8F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60910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3495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continue"/>
            <w:vAlign w:val="center"/>
          </w:tcPr>
          <w:p w14:paraId="1A58C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B130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4F83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5CC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E6BC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8517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5977C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38BD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BCA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2337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BEBA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A6211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37A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303" w:type="pct"/>
            <w:vMerge w:val="continue"/>
            <w:vAlign w:val="center"/>
          </w:tcPr>
          <w:p w14:paraId="547F0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78B10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03964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5230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AD28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continue"/>
            <w:vAlign w:val="center"/>
          </w:tcPr>
          <w:p w14:paraId="7A096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5639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97EE4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4413D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82D4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B6B2D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29B38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672A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7002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BC6A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E19D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F92E7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1BDDE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53.93</w:t>
            </w:r>
          </w:p>
        </w:tc>
        <w:tc>
          <w:tcPr>
            <w:tcW w:w="303" w:type="pct"/>
            <w:vMerge w:val="continue"/>
            <w:vAlign w:val="center"/>
          </w:tcPr>
          <w:p w14:paraId="7C084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4E6C1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1336D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7E9F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4D5F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F788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D5A3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8F119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345A6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C472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1EC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5624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6F97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CA69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D1DA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4D33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67A6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15FE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56.66</w:t>
            </w:r>
          </w:p>
        </w:tc>
        <w:tc>
          <w:tcPr>
            <w:tcW w:w="303" w:type="pct"/>
            <w:vMerge w:val="continue"/>
            <w:vAlign w:val="center"/>
          </w:tcPr>
          <w:p w14:paraId="78551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2DFEA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51DF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3A8DA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65B9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continue"/>
            <w:vAlign w:val="center"/>
          </w:tcPr>
          <w:p w14:paraId="6327F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E469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5478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3FFC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7477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B2C5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2E13E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DA9F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D5FB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BBBF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4808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28E10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0F147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1E9FD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4ED62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77EE1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4B66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40C9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167E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B402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7085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6E13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5883B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3A1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E0E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5F14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199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5F44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7E21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8956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7F13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B77C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C8E3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5FC4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3CE7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20CD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continue"/>
            <w:vAlign w:val="center"/>
          </w:tcPr>
          <w:p w14:paraId="61226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F4B4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544E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400D2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3E73E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94EB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0C6EF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4F6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B0A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B716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9A86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BF10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990D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44893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F191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3CAC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17CB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8F8D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DFA8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F5C3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0E2C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72317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08431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0DD3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0A7F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085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615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7A38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7E17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EA38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280D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2486F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913E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6B875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D642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739F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4BE4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3961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06BEE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79B7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516EA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164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C04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16D7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EFB6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CA69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E4CA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DE93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69C8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2EBF0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26018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25B50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2CB4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A8E9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BFB0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83EA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64BF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A8142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1BE86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29E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99B8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E83F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D88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8D1F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93C7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F806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B220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44AA5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7063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</w:tbl>
    <w:p w14:paraId="156D639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87B6A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DA67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80B7B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87AA9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E9302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E93A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56DCE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97BF0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99753466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534661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7F7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2873E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F2968B">
      <w:pPr>
        <w:rPr>
          <w:lang w:val="en-GB"/>
        </w:rPr>
      </w:pPr>
    </w:p>
    <w:p w14:paraId="32862C7C">
      <w:pPr>
        <w:pStyle w:val="10"/>
      </w:pPr>
      <w:r>
        <w:rPr>
          <w:rFonts w:hint="eastAsia"/>
        </w:rPr>
        <w:t>7.1.2.1.1.3.2</w:t>
      </w:r>
      <w:r>
        <w:tab/>
      </w:r>
      <w:r>
        <w:rPr>
          <w:rFonts w:hint="eastAsia"/>
        </w:rPr>
        <w:t>others</w:t>
      </w:r>
    </w:p>
    <w:p w14:paraId="606570A7">
      <w:pPr>
        <w:rPr>
          <w:lang w:val="en-GB"/>
        </w:rPr>
      </w:pPr>
    </w:p>
    <w:p w14:paraId="62007F6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3911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82471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1, D2T2, InF-DL NLOS</w:t>
            </w:r>
          </w:p>
        </w:tc>
      </w:tr>
      <w:tr w14:paraId="2F15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7F32B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58F0F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7B47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570160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6AD1449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7940A7E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4075FCF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09777F6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485F78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1191FD1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28A70B5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2B69B92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11F002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F9334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0D4793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0DE8D39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380A43C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7CD7607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6D9D9FE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530B80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55A9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763BA9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69D2E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A594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E071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622632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E5D03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16519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E919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53A74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3BA9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75757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CD5DC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2375D8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AF4F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3A8BF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BD63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5382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2E48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6216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5B2B1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1EE755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BBCC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41.72</w:t>
            </w:r>
          </w:p>
        </w:tc>
        <w:tc>
          <w:tcPr>
            <w:tcW w:w="264" w:type="pct"/>
            <w:vMerge w:val="continue"/>
            <w:vAlign w:val="center"/>
          </w:tcPr>
          <w:p w14:paraId="03B4F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164E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E2F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965FD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68C00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9520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FE8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0A4B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97C9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C693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1BAE7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0198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E6E7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0257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35A50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53" w:type="pct"/>
            <w:vMerge w:val="continue"/>
            <w:vAlign w:val="center"/>
          </w:tcPr>
          <w:p w14:paraId="17D6D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91C7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34275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38.52</w:t>
            </w:r>
          </w:p>
        </w:tc>
        <w:tc>
          <w:tcPr>
            <w:tcW w:w="264" w:type="pct"/>
            <w:vMerge w:val="continue"/>
            <w:vAlign w:val="center"/>
          </w:tcPr>
          <w:p w14:paraId="67928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A93A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02B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8921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36D6E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CD55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277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8249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FB62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B479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44418B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1.79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1826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23C6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21436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4E57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211E0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176C41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F24D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41.72</w:t>
            </w:r>
          </w:p>
        </w:tc>
        <w:tc>
          <w:tcPr>
            <w:tcW w:w="264" w:type="pct"/>
            <w:vMerge w:val="continue"/>
            <w:vAlign w:val="center"/>
          </w:tcPr>
          <w:p w14:paraId="32BCA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80B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3F5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90BD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155F4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842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16E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BA3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62A2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B6F6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7C50AE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2.39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E360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8CCBB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3B545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3160C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53" w:type="pct"/>
            <w:vMerge w:val="continue"/>
            <w:vAlign w:val="center"/>
          </w:tcPr>
          <w:p w14:paraId="67D32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A40D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3F1C6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64" w:type="pct"/>
            <w:vMerge w:val="continue"/>
            <w:vAlign w:val="center"/>
          </w:tcPr>
          <w:p w14:paraId="3D5DD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3EF0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3" w:type="pct"/>
            <w:vMerge w:val="continue"/>
            <w:vAlign w:val="center"/>
          </w:tcPr>
          <w:p w14:paraId="1531E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59C9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52ED2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567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0C95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684B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B866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E05C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1E517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75BDC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A16E4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64E4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DB83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0EF5B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2DCF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182D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33.65</w:t>
            </w:r>
          </w:p>
        </w:tc>
        <w:tc>
          <w:tcPr>
            <w:tcW w:w="264" w:type="pct"/>
            <w:vMerge w:val="continue"/>
            <w:vAlign w:val="center"/>
          </w:tcPr>
          <w:p w14:paraId="4282B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C087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038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C93DE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7FC35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78D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A0E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EA27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8BF9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A3DC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6FE81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6D60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C4A99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</w:tbl>
    <w:p w14:paraId="00C03B2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48133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3D54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788D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9FAE2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C0E31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D3FC4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815E3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07856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5279149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1494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651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BCEB9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36598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5AC9A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601683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1, D2T2, InH-Office LOS</w:t>
            </w:r>
          </w:p>
        </w:tc>
      </w:tr>
      <w:tr w14:paraId="7446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062EA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46097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2288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5350294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454BC46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06B9C3A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1F93FEF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0BAA0C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15AF37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DF6429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6B6503D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1D51A52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603A873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0630B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32BBF26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6F4F444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4EFABF4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04896A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26D8C9C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65C218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4217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4785E4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768D58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78035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C8588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29DEA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5E051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3C714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76CB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716583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E7456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02FA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F4C5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1DEEDF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FF60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BACC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E661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D2BB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39BE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21BC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4E3C8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3909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C452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64" w:type="pct"/>
            <w:vMerge w:val="continue"/>
            <w:vAlign w:val="center"/>
          </w:tcPr>
          <w:p w14:paraId="64CC0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4B5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608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20FE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766E2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699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6E4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ECBB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8544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4037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2383C5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12E8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13217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46606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5388B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53" w:type="pct"/>
            <w:vMerge w:val="continue"/>
            <w:vAlign w:val="center"/>
          </w:tcPr>
          <w:p w14:paraId="3E102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DA16D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50272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45.62</w:t>
            </w:r>
          </w:p>
        </w:tc>
        <w:tc>
          <w:tcPr>
            <w:tcW w:w="264" w:type="pct"/>
            <w:vMerge w:val="continue"/>
            <w:vAlign w:val="center"/>
          </w:tcPr>
          <w:p w14:paraId="49F6A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70F8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D29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C2D9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4C878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5F5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24F4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6363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916A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4BBB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51126F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6.57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B3B75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30C3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44C55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C677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276D9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2BAA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DB9CD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48.97</w:t>
            </w:r>
          </w:p>
        </w:tc>
        <w:tc>
          <w:tcPr>
            <w:tcW w:w="264" w:type="pct"/>
            <w:vMerge w:val="continue"/>
            <w:vAlign w:val="center"/>
          </w:tcPr>
          <w:p w14:paraId="1C111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49C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89E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B67D8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79F26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31DC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7984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7BD6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8146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0DB2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721CF5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10.26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C1420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B3D2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2D7B6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60A68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53" w:type="pct"/>
            <w:vMerge w:val="continue"/>
            <w:vAlign w:val="center"/>
          </w:tcPr>
          <w:p w14:paraId="6E8D2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951E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53B5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47.78</w:t>
            </w:r>
          </w:p>
        </w:tc>
        <w:tc>
          <w:tcPr>
            <w:tcW w:w="264" w:type="pct"/>
            <w:vMerge w:val="continue"/>
            <w:vAlign w:val="center"/>
          </w:tcPr>
          <w:p w14:paraId="21DE6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BAB3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3" w:type="pct"/>
            <w:vMerge w:val="continue"/>
            <w:vAlign w:val="center"/>
          </w:tcPr>
          <w:p w14:paraId="21D4C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A007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7FB05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A88F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EA4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1A46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A1C0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F9E1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3E898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CE6A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86DF5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2087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12F6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438A6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034E2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7E74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4" w:type="pct"/>
            <w:vMerge w:val="continue"/>
            <w:vAlign w:val="center"/>
          </w:tcPr>
          <w:p w14:paraId="7EA37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FB46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639D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48E3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2F1DA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F831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2C58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99F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2C0E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D341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32DD5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70987D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5253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</w:tbl>
    <w:p w14:paraId="4938534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B7BB0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9F835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9EBC1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A651A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DDE4B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9CC7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AEC1D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4E25E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7.1.2.1.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206252861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28612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1B50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5A0B9B">
      <w:pPr>
        <w:pStyle w:val="7"/>
      </w:pPr>
      <w:r>
        <w:rPr>
          <w:rFonts w:hint="eastAsia"/>
        </w:rPr>
        <w:t>7.1.2.1.2</w:t>
      </w:r>
      <w:r>
        <w:tab/>
      </w:r>
      <w:r>
        <w:rPr>
          <w:rFonts w:hint="eastAsia"/>
        </w:rPr>
        <w:t>Observations</w:t>
      </w:r>
    </w:p>
    <w:p w14:paraId="7C3775C0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For Device 1 and D2T2, it is observed that </w:t>
      </w:r>
    </w:p>
    <w:p w14:paraId="3D6B5C4A">
      <w:pPr>
        <w:pStyle w:val="8"/>
        <w:widowControl/>
        <w:rPr>
          <w:lang w:val="en-US"/>
        </w:rPr>
      </w:pPr>
      <w:r>
        <w:rPr>
          <w:lang w:val="en-US"/>
        </w:rPr>
        <w:t>7.1.2.1.2.1</w:t>
      </w:r>
      <w:r>
        <w:rPr>
          <w:lang w:val="en-US"/>
        </w:rPr>
        <w:tab/>
        <w:t>D2T2-A1, InH-Office LOS</w:t>
      </w:r>
    </w:p>
    <w:p w14:paraId="57B19E45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29A29A46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D2T2-A1, InH-Office LOS, </w:t>
      </w:r>
    </w:p>
    <w:p w14:paraId="754B1DF4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1091F06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B5A40E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[CMCC]:13.61, [DOCOMO]:13.61, [FW]:15.55, [HW]:13.61, [Honor]:13.61, [MTK]:13.61, [vivo]:13.61) </w:t>
      </w:r>
    </w:p>
    <w:p w14:paraId="702A4CA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39C547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[Lenovo]:5.86, [NOK]:6.12, [OPPO]:5.62)  </w:t>
      </w:r>
    </w:p>
    <w:p w14:paraId="16FC984F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[CMCC]:13.61, [HW]:13.61, [Lenovo]:5.86, [OPPO]:5.62, [vivo]:13.61)</w:t>
      </w:r>
    </w:p>
    <w:p w14:paraId="3933CEC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[CMCC]:13.61, [DOCOMO]:13.61, [Ericsson]:23.18, [FW]:15.55, [HW]:13.61, [OPPO]:3.84, [vivo]:13.61)</w:t>
      </w:r>
    </w:p>
    <w:p w14:paraId="6559E00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5.54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[FW]:15.55, [HW]:13.61, [Honor]:13.61, [Lenovo]:5.86, [OPPO]:5.54)</w:t>
      </w:r>
    </w:p>
    <w:p w14:paraId="2E5B3C7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[HW]:13.61, [MTK]:13.61, [NOK]:6.12, [OPPO]:2.85)</w:t>
      </w:r>
    </w:p>
    <w:p w14:paraId="14DB132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[Honor]:13.61, [MTK]:13.61, [NOK]:6.12 )</w:t>
      </w:r>
    </w:p>
    <w:p w14:paraId="56A4DED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[FW]:15.55, [Lenovo]:5.86, [OPPO]:5.62, [vivo]:13.61 )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FB94C2F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7606186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D02268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[CMCC]:13.61, [DOCOMO]:13.61, [FW]:15.55, [HW]:13.61, [Honor]:13.61, [MTK]:13.61, [vivo]:13.61) </w:t>
      </w:r>
    </w:p>
    <w:p w14:paraId="5940A96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A9E172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[Lenovo]:5.86, [NOK]:6.12, [OPPO]:2.67)  </w:t>
      </w:r>
    </w:p>
    <w:p w14:paraId="10C3D1A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5.54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[Lenovo]:5.86, [OPPO]:5.54, [vivo]:13.61)</w:t>
      </w:r>
    </w:p>
    <w:p w14:paraId="40DC1FF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[CMCC]:13.61, [DOCOMO]:13.61, [Ericsson]:23.18, [FW]:15.55, [HW]:13.61, [OPPO]:3.74, [vivo]:13.61)</w:t>
      </w:r>
    </w:p>
    <w:p w14:paraId="78E6296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3.92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[FW]:15.55, [HW]:13.61, [Honor]:13.61, [Lenovo]:5.86, [OPPO]:3.92)</w:t>
      </w:r>
    </w:p>
    <w:p w14:paraId="01A397A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[HW]:13.61, [MTK]:13.61, [NOK]:6.12, [OPPO]:2.67)</w:t>
      </w:r>
    </w:p>
    <w:p w14:paraId="7EB7B76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[Honor]:13.61, [MTK]:13.61, [NOK]:6.12 )</w:t>
      </w:r>
    </w:p>
    <w:p w14:paraId="74DB7E8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[FW]:15.55, [Lenovo]:5.86, [OPPO]:2.67, [vivo]:13.61 )</w:t>
      </w:r>
    </w:p>
    <w:p w14:paraId="1A684437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56259DD4">
      <w:pPr>
        <w:pStyle w:val="8"/>
        <w:widowControl/>
        <w:rPr>
          <w:lang w:val="en-US"/>
        </w:rPr>
      </w:pPr>
      <w:r>
        <w:rPr>
          <w:lang w:val="en-US"/>
        </w:rPr>
        <w:t>7.1.2.1.2.2</w:t>
      </w:r>
      <w:r>
        <w:rPr>
          <w:lang w:val="en-US"/>
        </w:rPr>
        <w:tab/>
        <w:t>D2T2-A1, InF-DL NLOS</w:t>
      </w:r>
    </w:p>
    <w:p w14:paraId="05530378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D2T2-A1, InF-DL NLOS, </w:t>
      </w:r>
    </w:p>
    <w:p w14:paraId="050A21AA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47417E2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296BCA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[ChinaTelecom]:6.58, [DOCOMO]:6.58, [FW]:6.13, [Honor]:6.58, [MTK]:3.81, [Spreadtrum]:6.58, [vivo]:6.58) </w:t>
      </w:r>
    </w:p>
    <w:p w14:paraId="6321FAB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3DBF66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[CEWiT]:4.47, [NOK]:4.47, [OPPO]:3.51, [Xiaomi]:4.47)  </w:t>
      </w:r>
    </w:p>
    <w:p w14:paraId="0ACC8DC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[CEWiT]:4.47, [OPPO]:3.51, [Xiaomi]:4.47, [vivo]:6.58)</w:t>
      </w:r>
    </w:p>
    <w:p w14:paraId="1F577B3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2.92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(8: [CEWiT]:4.47, [ChinaTelecom]:6.58, [DOCOMO]:6.58, [Ericsson]:8.52, [FW]:6.13, [OPPO]:2.92, [Spreadtrum]:6.58, [vivo]:6.58)</w:t>
      </w:r>
    </w:p>
    <w:p w14:paraId="65734D2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[FW]:6.13, [Honor]:6.58, [OPPO]:2.66)</w:t>
      </w:r>
    </w:p>
    <w:p w14:paraId="364C4A3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2.06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[ChinaTelecom]:6.58, [DOCOMO]:6.58, [Ericsson]:8.52, [MTK]:3.81, [NOK]:4.47, [OPPO]:2.06)</w:t>
      </w:r>
    </w:p>
    <w:p w14:paraId="5EFB267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[Honor]:6.58, [MTK]:3.81, [NOK]:4.47, [Spreadtrum]:6.58, [Xiaomi]:4.47 )</w:t>
      </w:r>
    </w:p>
    <w:p w14:paraId="7BB61E0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[CEWiT]:4.47, [ChinaTelecom]:6.58, [DOCOMO]:6.58, [Ericsson]:8.52, [FW]:6.13, [OPPO]:3.51, [vivo]:6.58 )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5C0C4CE4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3CA7EC4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A9BAA8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[ChinaTelecom]:6.58, [DOCOMO]:6.58, [FW]:6.13, [Honor]:6.58, [MTK]:3.81, [Spreadtrum]:6.58, [vivo]:6.58) </w:t>
      </w:r>
    </w:p>
    <w:p w14:paraId="5D1731A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6AF221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[CEWiT]:4.47, [NOK]:4.47, [OPPO]:1.98, [Xiaomi]:4.47)  </w:t>
      </w:r>
    </w:p>
    <w:p w14:paraId="6B4C427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[CEWiT]:4.47, [OPPO]:2.66, [Xiaomi]:4.47, [vivo]:6.58)</w:t>
      </w:r>
    </w:p>
    <w:p w14:paraId="7A235BD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[CEWiT]:4.47, [ChinaTelecom]:6.58, [DOCOMO]:6.58, [Ericsson]:8.52, [FW]:6.13, [OPPO]:2.86, [Spreadtrum]:6.58, [vivo]:6.58)</w:t>
      </w:r>
    </w:p>
    <w:p w14:paraId="53AF263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[FW]:6.13, [Honor]:6.58, [OPPO]:1.98)</w:t>
      </w:r>
    </w:p>
    <w:p w14:paraId="4C24FA9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[ChinaTelecom]:6.58, [DOCOMO]:6.58, [Ericsson]:8.52, [MTK]:3.81, [NOK]:4.47, [OPPO]:1.98)</w:t>
      </w:r>
    </w:p>
    <w:p w14:paraId="136D175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[Honor]:6.58, [MTK]:3.81, [NOK]:4.47, [Spreadtrum]:6.58, [Xiaomi]:4.47 )</w:t>
      </w:r>
    </w:p>
    <w:p w14:paraId="5D01A6E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[CEWiT]:4.47, [ChinaTelecom]:6.58, [DOCOMO]:6.58, [Ericsson]:8.52, [FW]:6.13, [OPPO]:1.98, [vivo]:6.58 )</w:t>
      </w:r>
    </w:p>
    <w:p w14:paraId="3D8C7EFF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6D8A965D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66895CED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4181AB9C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70750564">
      <w:pPr>
        <w:pStyle w:val="8"/>
        <w:widowControl/>
        <w:rPr>
          <w:lang w:val="en-US"/>
        </w:rPr>
      </w:pPr>
      <w:r>
        <w:rPr>
          <w:lang w:val="en-US"/>
        </w:rPr>
        <w:t>7.1.2.1.2.3</w:t>
      </w:r>
      <w:r>
        <w:rPr>
          <w:lang w:val="en-US"/>
        </w:rPr>
        <w:tab/>
        <w:t>D2T2-A2, InH-Office LOS</w:t>
      </w:r>
    </w:p>
    <w:p w14:paraId="2FA83AB5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5D6C693F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D2T2-A2, InH-Office LOS, </w:t>
      </w:r>
    </w:p>
    <w:p w14:paraId="68B57A92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4937FCD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586EAD0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12.55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[CMCC]:13.61, [DOCOMO]:13.61, [FW]:15.55, [HW]:13.61, [Honor]:12.55, [MTK]:12.72, [vivo]:13.61) </w:t>
      </w:r>
    </w:p>
    <w:p w14:paraId="496F22C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AB971A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(2: [Lenovo]:5.86, [NOK]:6.12)  </w:t>
      </w:r>
    </w:p>
    <w:p w14:paraId="7D0D27B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[CMCC]:13.61, [HW]:13.61, [vivo]:13.61)</w:t>
      </w:r>
    </w:p>
    <w:p w14:paraId="244C6CE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[CMCC]:13.61, [DOCOMO]:13.61, [Ericsson]:23.18, [FW]:15.55, [HW]:13.61, [Lenovo]:5.86, [vivo]:13.61)</w:t>
      </w:r>
    </w:p>
    <w:p w14:paraId="061E79A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12.55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[FW]:15.55, [HW]:13.61, [Honor]:12.55)</w:t>
      </w:r>
    </w:p>
    <w:p w14:paraId="1EE53BA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[HW]:13.61, [Lenovo]:5.86, [MTK]:12.72, [NOK]:6.12)</w:t>
      </w:r>
    </w:p>
    <w:p w14:paraId="2DE3E4D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[Honor]:12.55, [MTK]:12.72, [NOK]:6.12 )</w:t>
      </w:r>
    </w:p>
    <w:p w14:paraId="2B132E5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[DOCOMO]:13.61, [Ericsson]:23.18, [FW]:15.55, [Lenovo]:5.86, [vivo]:13.61 )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329CC555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1CDFD6B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11C6B18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10.15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[CMCC]:13.61, [DOCOMO]:13.61, [FW]:14.44, [HW]:13.61, [Honor]:10.15, [MTK]:12.72, [vivo]:13.61) </w:t>
      </w:r>
    </w:p>
    <w:p w14:paraId="17ABC1F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5DE81EE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(2: [Lenovo]:5.86, [NOK]:6.12)  </w:t>
      </w:r>
    </w:p>
    <w:p w14:paraId="1927306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[CMCC]:13.61, [HW]:13.61, [vivo]:13.61)</w:t>
      </w:r>
    </w:p>
    <w:p w14:paraId="00C1FF2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[CMCC]:13.61, [DOCOMO]:13.61, [Ericsson]:23.18, [FW]:14.83, [HW]:13.61, [Lenovo]:5.86, [vivo]:13.61)</w:t>
      </w:r>
    </w:p>
    <w:p w14:paraId="667E6B1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10.15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[FW]:14.44, [HW]:13.61, [Honor]:10.15)</w:t>
      </w:r>
    </w:p>
    <w:p w14:paraId="76298F1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[HW]:13.61, [Lenovo]:5.86, [MTK]:12.72, [NOK]:6.12)</w:t>
      </w:r>
    </w:p>
    <w:p w14:paraId="16DCDE6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[Honor]:10.15, [MTK]:12.72, [NOK]:6.12 )</w:t>
      </w:r>
    </w:p>
    <w:p w14:paraId="4EF38D7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[DOCOMO]:13.61, [Ericsson]:23.18, [FW]:14.44, [Lenovo]:5.86, [vivo]:13.61 )</w:t>
      </w:r>
    </w:p>
    <w:p w14:paraId="32A2C785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52624393">
      <w:pPr>
        <w:pStyle w:val="8"/>
        <w:widowControl/>
        <w:rPr>
          <w:lang w:val="en-US"/>
        </w:rPr>
      </w:pPr>
      <w:r>
        <w:rPr>
          <w:lang w:val="en-US"/>
        </w:rPr>
        <w:t>7.1.2.1.2.4</w:t>
      </w:r>
      <w:r>
        <w:rPr>
          <w:lang w:val="en-US"/>
        </w:rPr>
        <w:tab/>
        <w:t>D2T2-A2, InF-DL NLOS</w:t>
      </w:r>
    </w:p>
    <w:p w14:paraId="580058BE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D2T2-A2, InF-DL NLOS, </w:t>
      </w:r>
    </w:p>
    <w:p w14:paraId="495B09E0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6B457FB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8CA8A1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3.64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[ChinaTelecom]:3.71, [DOCOMO]:6.58, [FW]:4.92, [Honor]:4.3, [MTK]:3.64, [Spreadtrum]:5.42, [vivo]:6.58) </w:t>
      </w:r>
    </w:p>
    <w:p w14:paraId="6981ADB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75720F0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2.56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[CEWiT]:4.47, [Lenovo]:2.56, [NOK]:4.47, [Xiaomi]:4.47)  </w:t>
      </w:r>
    </w:p>
    <w:p w14:paraId="6C0F6FF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[CEWiT]:4.47, [Xiaomi]:4.47, [vivo]:6.58)</w:t>
      </w:r>
    </w:p>
    <w:p w14:paraId="0A1FB23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2.56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(8: [CEWiT]:4.47, [ChinaTelecom]:3.71, [DOCOMO]:6.58, [Ericsson]:8.52, [FW]:3.91, [Lenovo]:2.56, [Spreadtrum]:5.42, [vivo]:6.58)</w:t>
      </w:r>
    </w:p>
    <w:p w14:paraId="49F9902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4.92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(2: [FW]:4.92, [Honor]:4.3)</w:t>
      </w:r>
    </w:p>
    <w:p w14:paraId="2A7BF84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[ChinaTelecom]:3.35, [DOCOMO]:6.58, [Ericsson]:8.52, [Lenovo]:1.81, [MTK]:3.64, [NOK]:4.47)</w:t>
      </w:r>
    </w:p>
    <w:p w14:paraId="71FF8CA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3.64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5.42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[Honor]:4.3, [MTK]:3.64, [NOK]:4.47, [Spreadtrum]:5.42, [Xiaomi]:4.47 )</w:t>
      </w:r>
    </w:p>
    <w:p w14:paraId="517EA67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2.56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[CEWiT]:4.47, [ChinaTelecom]:3.71, [DOCOMO]:6.58, [Ericsson]:8.52, [FW]:4.92, [Lenovo]:2.56, [vivo]:6.58 )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3F780461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57DCBB1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A8132B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3.04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[ChinaTelecom]:3.04, [DOCOMO]:6.58, [FW]:3.53, [Honor]:3.45, [MTK]:3.64, [Spreadtrum]:5.42, [vivo]:6.58) </w:t>
      </w:r>
    </w:p>
    <w:p w14:paraId="44F8F21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5936C8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[CEWiT]:4.47, [Lenovo]:1.74, [NOK]:4.47, [Xiaomi]:4.47)  </w:t>
      </w:r>
    </w:p>
    <w:p w14:paraId="00831A0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[CEWiT]:4.47, [Xiaomi]:4.47, [vivo]:6.58)</w:t>
      </w:r>
    </w:p>
    <w:p w14:paraId="3616ECC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2.49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[CEWiT]:4.47, [ChinaTelecom]:3.34, [DOCOMO]:6.58, [Ericsson]:8.52, [FW]:3.53, [Lenovo]:2.49, [Spreadtrum]:5.42, [vivo]:6.58)</w:t>
      </w:r>
    </w:p>
    <w:p w14:paraId="1E4A281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3.45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4.26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(2: [FW]:4.26, [Honor]:3.45)</w:t>
      </w:r>
    </w:p>
    <w:p w14:paraId="67B7BAC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[ChinaTelecom]:3.04, [DOCOMO]:6.58, [Ericsson]:8.52, [Lenovo]:1.74, [MTK]:3.64, [NOK]:4.47)</w:t>
      </w:r>
    </w:p>
    <w:p w14:paraId="4236994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3.45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5.42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[Honor]:3.45, [MTK]:3.64, [NOK]:4.47, [Spreadtrum]:5.42, [Xiaomi]:4.47 )</w:t>
      </w:r>
    </w:p>
    <w:p w14:paraId="252268E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[CEWiT]:4.47, [ChinaTelecom]:3.04, [DOCOMO]:6.58, [Ericsson]:8.52, [FW]:3.53, [Lenovo]:1.74, [vivo]:6.58 )</w:t>
      </w:r>
    </w:p>
    <w:p w14:paraId="0958C79D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1B574119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4B86B9A1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71EB7AF6">
      <w:pPr>
        <w:pStyle w:val="8"/>
        <w:widowControl/>
        <w:rPr>
          <w:lang w:val="en-US"/>
        </w:rPr>
      </w:pPr>
      <w:r>
        <w:rPr>
          <w:lang w:val="en-US"/>
        </w:rPr>
        <w:t>7.1.2.1.2.5</w:t>
      </w:r>
      <w:r>
        <w:rPr>
          <w:lang w:val="en-US"/>
        </w:rPr>
        <w:tab/>
        <w:t>D2T2-B, InH-Office LOS</w:t>
      </w:r>
    </w:p>
    <w:p w14:paraId="5C994348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4247112D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D2T2-B, InH-Office LOS, </w:t>
      </w:r>
    </w:p>
    <w:p w14:paraId="547A2804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09D4188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EF073A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[CMCC]:13.61, [DOCOMO]:13.61, [FW]:15.55, [HW]:13.61, [Honor]:13.61, [MTK]:13.61, [vivo]:13.61) </w:t>
      </w:r>
    </w:p>
    <w:p w14:paraId="67A3644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5EF3CBC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[Lenovo]:5.86, [NOK]:6.12, [OPPO]:6.12)  </w:t>
      </w:r>
    </w:p>
    <w:p w14:paraId="65598BE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[CMCC]:13.61, [HW]:13.61, [OPPO]:6.12, [vivo]:13.61)</w:t>
      </w:r>
    </w:p>
    <w:p w14:paraId="3C48563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(8: [CMCC]:13.61, [DOCOMO]:13.61, [Ericsson]:23.18, [FW]:15.55, [HW]:13.61, [Lenovo]:5.86, [OPPO]:3.33, [vivo]:13.61)</w:t>
      </w:r>
    </w:p>
    <w:p w14:paraId="32C76D9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[FW]:15.55, [HW]:13.61, [Honor]:13.61, [OPPO]:6.12)</w:t>
      </w:r>
    </w:p>
    <w:p w14:paraId="7DD550F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[DOCOMO]:13.61, [Ericsson]:23.18, [HW]:13.61, [Lenovo]:5.86, [MTK]:13.61, [NOK]:6.12, [OPPO]:1.83)</w:t>
      </w:r>
    </w:p>
    <w:p w14:paraId="65BF7F1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[Honor]:13.61, [MTK]:13.61, [NOK]:6.12 )</w:t>
      </w:r>
    </w:p>
    <w:p w14:paraId="6BAFFA3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[FW]:15.55, [Lenovo]:5.86, [OPPO]:6.12, [vivo]:13.61 )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373CDE64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344ABF0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8A9F82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[CMCC]:13.61, [DOCOMO]:13.61, [FW]:15.55, [HW]:13.61, [Honor]:13.61, [MTK]:13.61, [vivo]:13.61) </w:t>
      </w:r>
    </w:p>
    <w:p w14:paraId="3EC73FF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F40C42F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[Lenovo]:5.86, [NOK]:6.12, [OPPO]:1.6)  </w:t>
      </w:r>
    </w:p>
    <w:p w14:paraId="2EB446F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[CMCC]:13.61, [HW]:13.61, [OPPO]:6.12, [vivo]:13.61)</w:t>
      </w:r>
    </w:p>
    <w:p w14:paraId="167DE1A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[CMCC]:13.61, [DOCOMO]:13.61, [Ericsson]:23.18, [FW]:15.55, [HW]:13.61, [Lenovo]:5.86, [OPPO]:3.16, [vivo]:13.61)</w:t>
      </w:r>
    </w:p>
    <w:p w14:paraId="128A2D5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15.55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[FW]:15.55, [HW]:13.61, [Honor]:13.61, [OPPO]:3.47)</w:t>
      </w:r>
    </w:p>
    <w:p w14:paraId="0496D1C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[DOCOMO]:13.61, [Ericsson]:23.18, [HW]:13.61, [Lenovo]:5.86, [MTK]:13.61, [NOK]:6.12, [OPPO]:1.6)</w:t>
      </w:r>
    </w:p>
    <w:p w14:paraId="3219A62F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[CMCC]:13.61, [HW]:13.61, [Honor]:13.61, [MTK]:13.61, [NOK]:6.12 )</w:t>
      </w:r>
    </w:p>
    <w:p w14:paraId="03FADEA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[DOCOMO]:13.61, [Ericsson]:23.18, [FW]:15.55, [Lenovo]:5.86, [OPPO]:1.6, [vivo]:13.61 )</w:t>
      </w:r>
    </w:p>
    <w:p w14:paraId="6AE68DA0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0D82A0B9">
      <w:pPr>
        <w:pStyle w:val="8"/>
        <w:widowControl/>
        <w:rPr>
          <w:lang w:val="en-US"/>
        </w:rPr>
      </w:pPr>
      <w:r>
        <w:rPr>
          <w:lang w:val="en-US"/>
        </w:rPr>
        <w:t>7.1.2.1.2.6</w:t>
      </w:r>
      <w:r>
        <w:rPr>
          <w:lang w:val="en-US"/>
        </w:rPr>
        <w:tab/>
        <w:t>D2T2-B, InF-DL NLOS</w:t>
      </w:r>
    </w:p>
    <w:p w14:paraId="699EC222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D2T2-B, InF-DL NLOS, </w:t>
      </w:r>
    </w:p>
    <w:p w14:paraId="1B4D73B0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6ECB122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382430F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[ChinaTelecom]:6.58, [DOCOMO]:6.58, [FW]:6.13, [Honor]:6.58, [MTK]:3.81, [Spreadtrum]:5.57, [vivo]:6.58) </w:t>
      </w:r>
    </w:p>
    <w:p w14:paraId="4963E94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C61322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[CEWiT]:4.47, [NOK]:4.47, [OPPO]:2.61, [Xiaomi]:4.47)  </w:t>
      </w:r>
    </w:p>
    <w:p w14:paraId="7C7950D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[CEWiT]:4.47, [OPPO]:2.61, [Xiaomi]:4.47, [vivo]:6.58)</w:t>
      </w:r>
    </w:p>
    <w:p w14:paraId="63B4053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(8: [CEWiT]:4.47, [ChinaTelecom]:6.58, [DOCOMO]:6.58, [Ericsson]:8.52, [FW]:6.13, [OPPO]:1.74, [Spreadtrum]:5.57, [vivo]:6.58)</w:t>
      </w:r>
    </w:p>
    <w:p w14:paraId="64E7183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[FW]:6.13, [Honor]:6.58, [OPPO]:1.5)</w:t>
      </w:r>
    </w:p>
    <w:p w14:paraId="46BDD4D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[ChinaTelecom]:6.58, [DOCOMO]:6.58, [Ericsson]:8.52, [MTK]:3.81, [NOK]:4.47, [OPPO]:0.9)</w:t>
      </w:r>
    </w:p>
    <w:p w14:paraId="31DB111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[Honor]:6.58, [MTK]:3.81, [NOK]:4.47, [Spreadtrum]:5.57, [Xiaomi]:4.47 )</w:t>
      </w:r>
    </w:p>
    <w:p w14:paraId="7A528FC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[CEWiT]:4.47, [ChinaTelecom]:6.58, [DOCOMO]:6.58, [Ericsson]:8.52, [FW]:6.13, [OPPO]:2.61, [vivo]:6.58 )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E9E73F6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5A6059B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AF0F3B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[ChinaTelecom]:6.58, [DOCOMO]:6.58, [FW]:6.02, [Honor]:6.16, [MTK]:3.81, [Spreadtrum]:5.57, [vivo]:6.58) </w:t>
      </w:r>
    </w:p>
    <w:p w14:paraId="639ACD2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CAF53C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[CEWiT]:4.47, [NOK]:4.47, [OPPO]:0.83, [Xiaomi]:4.47)  </w:t>
      </w:r>
    </w:p>
    <w:p w14:paraId="53124D3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[CEWiT]:4.47, [OPPO]:1.5, [Xiaomi]:4.47, [vivo]:6.58)</w:t>
      </w:r>
    </w:p>
    <w:p w14:paraId="7FEBFB5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1.07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[CEWiT]:4.47, [ChinaTelecom]:6.58, [DOCOMO]:6.58, [Ericsson]:8.52, [FW]:6.02, [OPPO]:1.07, [Spreadtrum]:5.57, [vivo]:6.58)</w:t>
      </w:r>
    </w:p>
    <w:p w14:paraId="74BEE18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1.07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[FW]:6.13, [Honor]:6.16, [OPPO]:1.07)</w:t>
      </w:r>
    </w:p>
    <w:p w14:paraId="6748C98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[ChinaTelecom]:6.58, [DOCOMO]:6.58, [Ericsson]:8.52, [MTK]:3.81, [NOK]:4.47, [OPPO]:0.83)</w:t>
      </w:r>
    </w:p>
    <w:p w14:paraId="3389E9BB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3.81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[Honor]:6.16, [MTK]:3.81, [NOK]:4.47, [Spreadtrum]:5.57, [Xiaomi]:4.47 )</w:t>
      </w:r>
    </w:p>
    <w:p w14:paraId="467ED14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10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[CEWiT]:4.47, [ChinaTelecom]:6.58, [DOCOMO]:6.58, [Ericsson]:8.52, [FW]:6.02, [OPPO]:0.83, [vivo]:6.58 )</w:t>
      </w:r>
    </w:p>
    <w:p w14:paraId="361C2420">
      <w:pPr>
        <w:pStyle w:val="82"/>
        <w:overflowPunct w:val="0"/>
        <w:autoSpaceDE w:val="0"/>
        <w:autoSpaceDN w:val="0"/>
        <w:adjustRightInd w:val="0"/>
        <w:spacing w:before="100"/>
        <w:contextualSpacing/>
        <w:textAlignment w:val="baseline"/>
        <w:rPr>
          <w:sz w:val="20"/>
          <w:szCs w:val="20"/>
          <w:highlight w:val="yellow"/>
          <w:lang w:val="en-US"/>
        </w:rPr>
      </w:pPr>
    </w:p>
    <w:p w14:paraId="70A2A54E"/>
    <w:p w14:paraId="2AAC9EB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50C1CB"/>
    <w:p w14:paraId="24276C41">
      <w:pPr>
        <w:pStyle w:val="6"/>
      </w:pPr>
      <w:r>
        <w:rPr>
          <w:rFonts w:hint="eastAsia"/>
        </w:rPr>
        <w:t>7.1.2.2</w:t>
      </w:r>
      <w:r>
        <w:tab/>
      </w:r>
      <w:r>
        <w:t>D</w:t>
      </w:r>
      <w:r>
        <w:rPr>
          <w:rFonts w:hint="eastAsia"/>
        </w:rPr>
        <w:t>evice 2a</w:t>
      </w:r>
    </w:p>
    <w:p w14:paraId="1770B57C">
      <w:pPr>
        <w:pStyle w:val="7"/>
      </w:pPr>
      <w:r>
        <w:rPr>
          <w:rFonts w:hint="eastAsia"/>
        </w:rPr>
        <w:t>7.1.2.2.1</w:t>
      </w:r>
      <w:r>
        <w:tab/>
      </w:r>
      <w:r>
        <w:t>Collection of the results</w:t>
      </w:r>
    </w:p>
    <w:p w14:paraId="59EF0E8B">
      <w:pPr>
        <w:rPr>
          <w:lang w:val="en-GB"/>
        </w:rPr>
      </w:pPr>
    </w:p>
    <w:p w14:paraId="430DC2B0">
      <w:pPr>
        <w:pStyle w:val="8"/>
      </w:pPr>
      <w:r>
        <w:rPr>
          <w:rFonts w:hint="eastAsia"/>
        </w:rPr>
        <w:t>7.1.2.2.1.1</w:t>
      </w:r>
      <w:r>
        <w:tab/>
      </w:r>
      <w:r>
        <w:rPr>
          <w:rFonts w:hint="eastAsia"/>
        </w:rPr>
        <w:t>[1kbps]</w:t>
      </w:r>
    </w:p>
    <w:p w14:paraId="3DCB22A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24"/>
        <w:gridCol w:w="1201"/>
        <w:gridCol w:w="766"/>
        <w:gridCol w:w="749"/>
        <w:gridCol w:w="675"/>
        <w:gridCol w:w="718"/>
        <w:gridCol w:w="721"/>
        <w:gridCol w:w="767"/>
        <w:gridCol w:w="909"/>
        <w:gridCol w:w="713"/>
        <w:gridCol w:w="745"/>
        <w:gridCol w:w="1105"/>
        <w:gridCol w:w="653"/>
        <w:gridCol w:w="928"/>
        <w:gridCol w:w="870"/>
        <w:gridCol w:w="902"/>
      </w:tblGrid>
      <w:tr w14:paraId="7F56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34FD9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2a, D2T2, InF-DL NLOS</w:t>
            </w:r>
          </w:p>
        </w:tc>
      </w:tr>
      <w:tr w14:paraId="6859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2" w:type="pct"/>
            <w:gridSpan w:val="9"/>
            <w:shd w:val="clear" w:color="auto" w:fill="auto"/>
          </w:tcPr>
          <w:p w14:paraId="2B34C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8" w:type="pct"/>
            <w:gridSpan w:val="8"/>
            <w:shd w:val="clear" w:color="auto" w:fill="auto"/>
          </w:tcPr>
          <w:p w14:paraId="2346A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52326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shd w:val="clear" w:color="D9E1F2" w:fill="D9E1F2"/>
            <w:noWrap/>
            <w:vAlign w:val="center"/>
          </w:tcPr>
          <w:p w14:paraId="5B89C3D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9" w:type="pct"/>
            <w:shd w:val="clear" w:color="D9E1F2" w:fill="D9E1F2"/>
            <w:noWrap/>
            <w:vAlign w:val="center"/>
          </w:tcPr>
          <w:p w14:paraId="4F2B6A5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1" w:type="pct"/>
            <w:shd w:val="clear" w:color="D9E1F2" w:fill="D9E1F2"/>
            <w:noWrap/>
            <w:vAlign w:val="center"/>
          </w:tcPr>
          <w:p w14:paraId="4F9B9E3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201276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7F47E68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462C08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5B80B0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30472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0CA4593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4" w:type="pct"/>
            <w:shd w:val="clear" w:color="D9E1F2" w:fill="D9E1F2"/>
            <w:noWrap/>
            <w:vAlign w:val="center"/>
          </w:tcPr>
          <w:p w14:paraId="180051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5F54BA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61" w:type="pct"/>
            <w:shd w:val="clear" w:color="D9E1F2" w:fill="D9E1F2"/>
            <w:noWrap/>
            <w:vAlign w:val="center"/>
          </w:tcPr>
          <w:p w14:paraId="5082ED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7" w:type="pct"/>
            <w:shd w:val="clear" w:color="D9E1F2" w:fill="D9E1F2"/>
            <w:noWrap/>
            <w:vAlign w:val="center"/>
          </w:tcPr>
          <w:p w14:paraId="49DA77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5D314A8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5" w:type="pct"/>
            <w:shd w:val="clear" w:color="D9E1F2" w:fill="D9E1F2"/>
            <w:noWrap/>
            <w:vAlign w:val="center"/>
          </w:tcPr>
          <w:p w14:paraId="4705235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2B28A11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7" w:type="pct"/>
            <w:shd w:val="clear" w:color="D9E1F2" w:fill="D9E1F2"/>
            <w:noWrap/>
            <w:vAlign w:val="center"/>
          </w:tcPr>
          <w:p w14:paraId="50B887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7C91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7289A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26BF7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A61D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7DA9B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8817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8C807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CC717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CDF0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347FB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B9AC1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AF65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76BE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5B3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2D47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CEF32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F715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A2585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448</w:t>
            </w:r>
          </w:p>
        </w:tc>
      </w:tr>
      <w:tr w14:paraId="5585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2C41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887F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2A13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E5F3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516A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E52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0414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A27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A767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CE85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B39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A95F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6651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086F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4C29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15.61</w:t>
            </w:r>
          </w:p>
        </w:tc>
        <w:tc>
          <w:tcPr>
            <w:tcW w:w="305" w:type="pct"/>
            <w:vMerge w:val="continue"/>
            <w:vAlign w:val="center"/>
          </w:tcPr>
          <w:p w14:paraId="07B9C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D2A2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5CCA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AFC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FA5D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756A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28D1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9BAC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2F3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1A7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6FD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AF5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409B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CCB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CC2D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AB896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66F9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11EE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305" w:type="pct"/>
            <w:vMerge w:val="continue"/>
            <w:vAlign w:val="center"/>
          </w:tcPr>
          <w:p w14:paraId="09270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A7CB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456</w:t>
            </w:r>
          </w:p>
        </w:tc>
      </w:tr>
      <w:tr w14:paraId="62C3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13EF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18323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A79A2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764E8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52B0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E0DA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BFF7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F76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7E12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2A4A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6EA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984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3140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202A5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AA15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305" w:type="pct"/>
            <w:vMerge w:val="continue"/>
            <w:vAlign w:val="center"/>
          </w:tcPr>
          <w:p w14:paraId="7BADB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18B2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2B6A6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BC5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AAEA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9DAF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1630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F093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F1A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7ED0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556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2C63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A22A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0F5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A06B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E8C7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DE16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BDE6F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05" w:type="pct"/>
            <w:vMerge w:val="continue"/>
            <w:vAlign w:val="center"/>
          </w:tcPr>
          <w:p w14:paraId="5F6CE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055E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2106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B61A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5B769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FE63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F006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54.62</w:t>
            </w:r>
          </w:p>
        </w:tc>
        <w:tc>
          <w:tcPr>
            <w:tcW w:w="263" w:type="pct"/>
            <w:vMerge w:val="continue"/>
            <w:vAlign w:val="center"/>
          </w:tcPr>
          <w:p w14:paraId="7DC4C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7C9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D66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7FD0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105F4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2988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1FE94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FE3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DC50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9F91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51C9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4E01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513B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46E6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1592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459E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7C65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F3E5A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3" w:type="pct"/>
            <w:vMerge w:val="continue"/>
            <w:vAlign w:val="center"/>
          </w:tcPr>
          <w:p w14:paraId="2624B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D61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4569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EEA7E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1516D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7F27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5A5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07A2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952D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98A9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5FF5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13.49</w:t>
            </w:r>
          </w:p>
        </w:tc>
        <w:tc>
          <w:tcPr>
            <w:tcW w:w="305" w:type="pct"/>
            <w:vMerge w:val="continue"/>
            <w:vAlign w:val="center"/>
          </w:tcPr>
          <w:p w14:paraId="3FB91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B730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116B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BDE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DF96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53B0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56EE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15F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A10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3FB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E64D2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CF06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E471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BC8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74DE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3D5E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F82E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B0E22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11.93</w:t>
            </w:r>
          </w:p>
        </w:tc>
        <w:tc>
          <w:tcPr>
            <w:tcW w:w="305" w:type="pct"/>
            <w:vMerge w:val="continue"/>
            <w:vAlign w:val="center"/>
          </w:tcPr>
          <w:p w14:paraId="28517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7AC8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16CE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09F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3FCB0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A34FF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E2A63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263" w:type="pct"/>
            <w:vMerge w:val="continue"/>
            <w:vAlign w:val="center"/>
          </w:tcPr>
          <w:p w14:paraId="0B41B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907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C55E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7A112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795E9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DC48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38A43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1D6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630A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45893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50CA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0B92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94CEA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38F06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4916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9BFA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7C6D6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20DF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37.75</w:t>
            </w:r>
          </w:p>
        </w:tc>
        <w:tc>
          <w:tcPr>
            <w:tcW w:w="263" w:type="pct"/>
            <w:vMerge w:val="continue"/>
            <w:vAlign w:val="center"/>
          </w:tcPr>
          <w:p w14:paraId="4CF2E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40F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19DF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A6A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2B830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D2C2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2E6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CBA8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A22F7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A802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1055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3.65</w:t>
            </w:r>
          </w:p>
        </w:tc>
        <w:tc>
          <w:tcPr>
            <w:tcW w:w="305" w:type="pct"/>
            <w:vMerge w:val="continue"/>
            <w:vAlign w:val="center"/>
          </w:tcPr>
          <w:p w14:paraId="24E20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D7E1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494D2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AF87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A033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7DAB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C6FC6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37.9</w:t>
            </w:r>
          </w:p>
        </w:tc>
        <w:tc>
          <w:tcPr>
            <w:tcW w:w="263" w:type="pct"/>
            <w:vMerge w:val="continue"/>
            <w:vAlign w:val="center"/>
          </w:tcPr>
          <w:p w14:paraId="67197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48F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494C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ABF2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54834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B3F5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79F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D46D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1C9E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A226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5DCD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3.68</w:t>
            </w:r>
          </w:p>
        </w:tc>
        <w:tc>
          <w:tcPr>
            <w:tcW w:w="305" w:type="pct"/>
            <w:vMerge w:val="continue"/>
            <w:vAlign w:val="center"/>
          </w:tcPr>
          <w:p w14:paraId="3422A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1349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2248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141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EDA9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3E0CB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1E3F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41.15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0D48A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24E1D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65B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71BD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529AA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29A6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08D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437E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FC68C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F1A6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33EB2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305" w:type="pct"/>
            <w:vMerge w:val="continue"/>
            <w:vAlign w:val="center"/>
          </w:tcPr>
          <w:p w14:paraId="2756C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7DA71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5767B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984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001A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9A1FC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6729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43.1</w:t>
            </w:r>
          </w:p>
        </w:tc>
        <w:tc>
          <w:tcPr>
            <w:tcW w:w="263" w:type="pct"/>
            <w:vMerge w:val="continue"/>
            <w:vAlign w:val="center"/>
          </w:tcPr>
          <w:p w14:paraId="74FFC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039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87CB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303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3B319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6524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25A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83B6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9F7D5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3BE2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1FF7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5.15</w:t>
            </w:r>
          </w:p>
        </w:tc>
        <w:tc>
          <w:tcPr>
            <w:tcW w:w="305" w:type="pct"/>
            <w:vMerge w:val="continue"/>
            <w:vAlign w:val="center"/>
          </w:tcPr>
          <w:p w14:paraId="203F3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EBD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404DB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F79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18808A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63EC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1FFC5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3" w:type="pct"/>
            <w:vMerge w:val="continue"/>
            <w:vAlign w:val="center"/>
          </w:tcPr>
          <w:p w14:paraId="4C4C7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0A9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B54D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070F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194D6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972B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228B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F1AB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DEE2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4B606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6166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14.46</w:t>
            </w:r>
          </w:p>
        </w:tc>
        <w:tc>
          <w:tcPr>
            <w:tcW w:w="305" w:type="pct"/>
            <w:vMerge w:val="continue"/>
            <w:vAlign w:val="center"/>
          </w:tcPr>
          <w:p w14:paraId="2509E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83A5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478</w:t>
            </w:r>
          </w:p>
        </w:tc>
      </w:tr>
      <w:tr w14:paraId="7876D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FB60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4817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60C5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3496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29E4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3BB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7D53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9B17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4759B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8E30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781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C18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5B0D1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B57D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338FA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14.51</w:t>
            </w:r>
          </w:p>
        </w:tc>
        <w:tc>
          <w:tcPr>
            <w:tcW w:w="305" w:type="pct"/>
            <w:vMerge w:val="continue"/>
            <w:vAlign w:val="center"/>
          </w:tcPr>
          <w:p w14:paraId="3BF6A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F9B00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4DDAC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1F40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A74E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1926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822EA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3" w:type="pct"/>
            <w:vMerge w:val="continue"/>
            <w:vAlign w:val="center"/>
          </w:tcPr>
          <w:p w14:paraId="5E8AF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245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AEE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CEE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5E0E5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84CF1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6AE61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96156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6507C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8C3C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AC97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D303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CFFD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121C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0A0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0F45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8565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2C58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DFA0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588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BAA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979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3A86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E833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27A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C0CC1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1075C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1482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7EF0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305" w:type="pct"/>
            <w:vMerge w:val="continue"/>
            <w:vAlign w:val="center"/>
          </w:tcPr>
          <w:p w14:paraId="480F6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0E73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6F06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F43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AC9D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DDA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D512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E50E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67A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BED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4119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529A2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F1E1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090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3060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69010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81B6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EC44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14.49</w:t>
            </w:r>
          </w:p>
        </w:tc>
        <w:tc>
          <w:tcPr>
            <w:tcW w:w="305" w:type="pct"/>
            <w:vMerge w:val="continue"/>
            <w:vAlign w:val="center"/>
          </w:tcPr>
          <w:p w14:paraId="4B6D3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8F5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2208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A133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E168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25162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732EE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263" w:type="pct"/>
            <w:vMerge w:val="continue"/>
            <w:vAlign w:val="center"/>
          </w:tcPr>
          <w:p w14:paraId="17E4D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CF2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66E2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B109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CCF8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continue"/>
            <w:vAlign w:val="center"/>
          </w:tcPr>
          <w:p w14:paraId="6F665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59C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60FC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59A2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66888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3545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continue"/>
            <w:vAlign w:val="center"/>
          </w:tcPr>
          <w:p w14:paraId="05515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D8C1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16F37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2523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7B87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AF63C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3893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73.02</w:t>
            </w:r>
          </w:p>
        </w:tc>
        <w:tc>
          <w:tcPr>
            <w:tcW w:w="263" w:type="pct"/>
            <w:vMerge w:val="continue"/>
            <w:vAlign w:val="center"/>
          </w:tcPr>
          <w:p w14:paraId="026D2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F8B8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6AF2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3" w:type="pct"/>
            <w:vMerge w:val="continue"/>
            <w:vAlign w:val="center"/>
          </w:tcPr>
          <w:p w14:paraId="58C12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5BAB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67A8C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50" w:type="pct"/>
            <w:vMerge w:val="continue"/>
            <w:vAlign w:val="center"/>
          </w:tcPr>
          <w:p w14:paraId="51F00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F7AD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698E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1ECF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BB8F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95F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07EA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700E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14F95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3D6856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6BF00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88DE7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263" w:type="pct"/>
            <w:vMerge w:val="continue"/>
            <w:vAlign w:val="center"/>
          </w:tcPr>
          <w:p w14:paraId="06F8D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A1D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ED69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9BAA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8CE8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675B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0C3C7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5FC4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ADECA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FFA8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835E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7.98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7E8D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A559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458</w:t>
            </w:r>
          </w:p>
        </w:tc>
      </w:tr>
      <w:tr w14:paraId="171E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D89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A24F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8420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78D2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50.21</w:t>
            </w:r>
          </w:p>
        </w:tc>
        <w:tc>
          <w:tcPr>
            <w:tcW w:w="263" w:type="pct"/>
            <w:vMerge w:val="continue"/>
            <w:vAlign w:val="center"/>
          </w:tcPr>
          <w:p w14:paraId="2CFDB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B60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405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B37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E81A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EA51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421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7819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0C0F9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62D5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57F0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8.14</w:t>
            </w:r>
          </w:p>
        </w:tc>
        <w:tc>
          <w:tcPr>
            <w:tcW w:w="305" w:type="pct"/>
            <w:vMerge w:val="continue"/>
            <w:vAlign w:val="center"/>
          </w:tcPr>
          <w:p w14:paraId="455AF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A7D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450</w:t>
            </w:r>
          </w:p>
        </w:tc>
      </w:tr>
      <w:tr w14:paraId="3526E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85A7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1C3B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CF5C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D1D5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50.75</w:t>
            </w:r>
          </w:p>
        </w:tc>
        <w:tc>
          <w:tcPr>
            <w:tcW w:w="263" w:type="pct"/>
            <w:vMerge w:val="continue"/>
            <w:vAlign w:val="center"/>
          </w:tcPr>
          <w:p w14:paraId="18A32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3EB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C89B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B74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55C7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894D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0ED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4A7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4A58B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DD9E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AE5F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8.43</w:t>
            </w:r>
          </w:p>
        </w:tc>
        <w:tc>
          <w:tcPr>
            <w:tcW w:w="305" w:type="pct"/>
            <w:vMerge w:val="continue"/>
            <w:vAlign w:val="center"/>
          </w:tcPr>
          <w:p w14:paraId="645E2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B32C1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15FE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B23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045D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1CAA2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5B8A6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7D61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6BBD3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95E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4E03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8BC4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AFD0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CF5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9053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7A46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8311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EC3E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7.78</w:t>
            </w:r>
          </w:p>
        </w:tc>
        <w:tc>
          <w:tcPr>
            <w:tcW w:w="305" w:type="pct"/>
            <w:vMerge w:val="continue"/>
            <w:vAlign w:val="center"/>
          </w:tcPr>
          <w:p w14:paraId="2D6CE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67F2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3ECEA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5410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A516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010E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42B2D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50.85</w:t>
            </w:r>
          </w:p>
        </w:tc>
        <w:tc>
          <w:tcPr>
            <w:tcW w:w="263" w:type="pct"/>
            <w:vMerge w:val="continue"/>
            <w:vAlign w:val="center"/>
          </w:tcPr>
          <w:p w14:paraId="1781C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120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6F1D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213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FE7C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98BD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4B4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30AE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46DC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0BB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48C7C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8.49</w:t>
            </w:r>
          </w:p>
        </w:tc>
        <w:tc>
          <w:tcPr>
            <w:tcW w:w="305" w:type="pct"/>
            <w:vMerge w:val="continue"/>
            <w:vAlign w:val="center"/>
          </w:tcPr>
          <w:p w14:paraId="7C93E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168D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1F3D8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9B99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7F46C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8CC9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B92A2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41.89</w:t>
            </w:r>
          </w:p>
        </w:tc>
        <w:tc>
          <w:tcPr>
            <w:tcW w:w="263" w:type="pct"/>
            <w:vMerge w:val="continue"/>
            <w:vAlign w:val="center"/>
          </w:tcPr>
          <w:p w14:paraId="0375F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334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A86F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64E9A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60891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5C8DB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058E9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9E81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7D60E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9F06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77C8F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0991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CB38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1629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656B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8B56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1719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CC07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43.39</w:t>
            </w:r>
          </w:p>
        </w:tc>
        <w:tc>
          <w:tcPr>
            <w:tcW w:w="263" w:type="pct"/>
            <w:vMerge w:val="continue"/>
            <w:vAlign w:val="center"/>
          </w:tcPr>
          <w:p w14:paraId="7E6C9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748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C5B9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04547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1CC86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074E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6A5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E394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762E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972F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989D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305" w:type="pct"/>
            <w:vMerge w:val="continue"/>
            <w:vAlign w:val="center"/>
          </w:tcPr>
          <w:p w14:paraId="17459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4687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17A4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F2CF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A621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0097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58DA0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45.29</w:t>
            </w:r>
          </w:p>
        </w:tc>
        <w:tc>
          <w:tcPr>
            <w:tcW w:w="263" w:type="pct"/>
            <w:vMerge w:val="continue"/>
            <w:vAlign w:val="center"/>
          </w:tcPr>
          <w:p w14:paraId="15464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BB9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AC5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DFC2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5E631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A1B3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4D2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A6C9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3422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AF7C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FF02D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5.93</w:t>
            </w:r>
          </w:p>
        </w:tc>
        <w:tc>
          <w:tcPr>
            <w:tcW w:w="305" w:type="pct"/>
            <w:vMerge w:val="continue"/>
            <w:vAlign w:val="center"/>
          </w:tcPr>
          <w:p w14:paraId="6C118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70F0E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37D0A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EF28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093D1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8DB9C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C2198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FE93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1F17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92D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3DED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08426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5A8AD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631FF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C48F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63A20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F04C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4A861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AA31A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E4B3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479</w:t>
            </w:r>
          </w:p>
        </w:tc>
      </w:tr>
      <w:tr w14:paraId="25B1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BD58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9E68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D23C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1980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0CB1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2E8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FF0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C19F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1A264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8F19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E54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28ED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DF6A1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9A38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2A39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8.18</w:t>
            </w:r>
          </w:p>
        </w:tc>
        <w:tc>
          <w:tcPr>
            <w:tcW w:w="305" w:type="pct"/>
            <w:vMerge w:val="continue"/>
            <w:vAlign w:val="center"/>
          </w:tcPr>
          <w:p w14:paraId="197CE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7899F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48EF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8A66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2975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436F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B96D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47.89</w:t>
            </w:r>
          </w:p>
        </w:tc>
        <w:tc>
          <w:tcPr>
            <w:tcW w:w="263" w:type="pct"/>
            <w:vMerge w:val="continue"/>
            <w:vAlign w:val="center"/>
          </w:tcPr>
          <w:p w14:paraId="356AE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351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149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11E4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61852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B4959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57EE1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4AEC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FD98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6D207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263B5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7.01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6469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C58E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389C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4D00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AFA8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9312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D128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49.19</w:t>
            </w:r>
          </w:p>
        </w:tc>
        <w:tc>
          <w:tcPr>
            <w:tcW w:w="263" w:type="pct"/>
            <w:vMerge w:val="continue"/>
            <w:vAlign w:val="center"/>
          </w:tcPr>
          <w:p w14:paraId="5A8F8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82C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7164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D692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262FF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873E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750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17E3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34EB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D23C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13620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305" w:type="pct"/>
            <w:vMerge w:val="continue"/>
            <w:vAlign w:val="center"/>
          </w:tcPr>
          <w:p w14:paraId="448C1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29E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187FC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06E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F69B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57232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915B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54.19</w:t>
            </w:r>
          </w:p>
        </w:tc>
        <w:tc>
          <w:tcPr>
            <w:tcW w:w="263" w:type="pct"/>
            <w:vMerge w:val="continue"/>
            <w:vAlign w:val="center"/>
          </w:tcPr>
          <w:p w14:paraId="118F4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402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6229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091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411B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68C4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651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4F5BF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02B55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2395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8D5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10.53</w:t>
            </w:r>
          </w:p>
        </w:tc>
        <w:tc>
          <w:tcPr>
            <w:tcW w:w="305" w:type="pct"/>
            <w:vMerge w:val="continue"/>
            <w:vAlign w:val="center"/>
          </w:tcPr>
          <w:p w14:paraId="0667A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2A4D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371D3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85C0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7CB05E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5302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40153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263" w:type="pct"/>
            <w:vMerge w:val="continue"/>
            <w:vAlign w:val="center"/>
          </w:tcPr>
          <w:p w14:paraId="71F59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9F8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4FE9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5C6C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5000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continue"/>
            <w:vAlign w:val="center"/>
          </w:tcPr>
          <w:p w14:paraId="0C84C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9A9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EBC3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continue"/>
            <w:vAlign w:val="center"/>
          </w:tcPr>
          <w:p w14:paraId="66B0A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2D6B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226AB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continue"/>
            <w:vAlign w:val="center"/>
          </w:tcPr>
          <w:p w14:paraId="72C2C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583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7A10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6857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A4D6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5F74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AF7E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45FB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D5A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B3B6C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3" w:type="pct"/>
            <w:vMerge w:val="continue"/>
            <w:vAlign w:val="center"/>
          </w:tcPr>
          <w:p w14:paraId="51BF4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3388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1A1F7F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50" w:type="pct"/>
            <w:vMerge w:val="continue"/>
            <w:vAlign w:val="center"/>
          </w:tcPr>
          <w:p w14:paraId="456EF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770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A7FF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A350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FC14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54A6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030C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20B30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63878C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622192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CEEA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A2F2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3" w:type="pct"/>
            <w:vMerge w:val="continue"/>
            <w:vAlign w:val="center"/>
          </w:tcPr>
          <w:p w14:paraId="6DE23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A7DF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EA79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88F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5405E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184F7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6528A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44244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5D3D9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F753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6DDA6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E11E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033DD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327E0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7F1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970C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7A13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E04B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6868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B87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A468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2A0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E027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CDD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219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AD02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FB77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D5A4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B8CC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E30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9FB8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444</w:t>
            </w:r>
          </w:p>
        </w:tc>
      </w:tr>
      <w:tr w14:paraId="7743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7531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9FF0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741C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3C4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FF13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293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9096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8FCD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809F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2676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0AB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DA58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1D64B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521E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1642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6FA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5CD1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460</w:t>
            </w:r>
          </w:p>
        </w:tc>
      </w:tr>
      <w:tr w14:paraId="7B78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E3E9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1526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0715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727C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32C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5528A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1A8E5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2AC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F097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9DF9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0AF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936E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AC420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11C5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36BF4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27F5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5AF5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454</w:t>
            </w:r>
          </w:p>
        </w:tc>
      </w:tr>
      <w:tr w14:paraId="4D843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458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0FD7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73FA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FF2B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F00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7AD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380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E92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1AD7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6429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9DD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B7B7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AF737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927E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A664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5A5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3F08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446</w:t>
            </w:r>
          </w:p>
        </w:tc>
      </w:tr>
      <w:tr w14:paraId="4E518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55F0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A78B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4155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1D38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A16C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728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A6E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6B3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8090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D3AF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8FC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C670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7D721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3213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B51D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D6E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775D3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4EB2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9D03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33AB9D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9B9E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CC67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5BF24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0F7E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028E9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75E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DE26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0DFE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288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5DBD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DC70B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810A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1DA2C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305" w:type="pct"/>
            <w:vMerge w:val="continue"/>
            <w:vAlign w:val="center"/>
          </w:tcPr>
          <w:p w14:paraId="09FC5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1B382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42CE1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BEC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42AE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D2BE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96FB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E0F0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B3B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E43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F72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F032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6CA2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0DD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1431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5D73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C30D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8110B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05" w:type="pct"/>
            <w:vMerge w:val="continue"/>
            <w:vAlign w:val="center"/>
          </w:tcPr>
          <w:p w14:paraId="60FBB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393A9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6E09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F4B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2523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7CDF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4B1B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0ADA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0C2C8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3B87C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F8F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57DF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CE1A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0A5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DFB2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7393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873F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2F20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305" w:type="pct"/>
            <w:vMerge w:val="continue"/>
            <w:vAlign w:val="center"/>
          </w:tcPr>
          <w:p w14:paraId="39162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2F00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4C662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4A9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8632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E400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85EC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6F88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845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191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198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C339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1A08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94A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C12E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CD09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89D1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CE60E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05" w:type="pct"/>
            <w:vMerge w:val="continue"/>
            <w:vAlign w:val="center"/>
          </w:tcPr>
          <w:p w14:paraId="70BE4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F9619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2C37A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7117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51C6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E20E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09498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55.86</w:t>
            </w:r>
          </w:p>
        </w:tc>
        <w:tc>
          <w:tcPr>
            <w:tcW w:w="263" w:type="pct"/>
            <w:vMerge w:val="continue"/>
            <w:vAlign w:val="center"/>
          </w:tcPr>
          <w:p w14:paraId="5FAA3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F3A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142E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FF61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7E119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2D08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15661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8183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3B955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80D09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47262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E3CA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7CCF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678F0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F413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51CF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2E80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990C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3" w:type="pct"/>
            <w:vMerge w:val="continue"/>
            <w:vAlign w:val="center"/>
          </w:tcPr>
          <w:p w14:paraId="124D0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1383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55729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60FE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4F20E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CA3C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407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EBE0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BBABD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603B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881E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80C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79D4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45F0F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08C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D971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7AA5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D957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9167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F1C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C842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4D28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C97A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0D79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489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0D02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DAB7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5D6C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C4F8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6E1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4290D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6DDB6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9717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15F8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9EAC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FA2B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A26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026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838A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FEC4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6545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D86E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329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E804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A425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D9D9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1D98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3E8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3CBD5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7F653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AC4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CFA5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B526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409E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1FD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CC8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86A0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EB7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4EE8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DFAE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A0C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D3CE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4C2A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A97E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00CD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7AA5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CC2F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526B8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BF0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0BFE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C632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1E3A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5322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5D1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AD2A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E8C31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5353F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7ACB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D7F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042E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0D7B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E826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C445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278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7D431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4DC1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277B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6AED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BF05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DC64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B35E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65B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58E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BAE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F139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DC0E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9BD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EB50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3160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FB1A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E875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831E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4AF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101D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7235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1BC2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93FB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C49B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3BFE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40953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54DDE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02A7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597C8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9452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9CC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ADC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00C9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D714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D428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D79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5BC9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6741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EBCC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3B4C0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E9CB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E126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3B97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147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4987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8513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F0E4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0DD2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B08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4E31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781D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B11A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01F2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463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FC7C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1BF85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80F3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5ACFD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19BA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AB8B3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29.06</w:t>
            </w:r>
          </w:p>
        </w:tc>
        <w:tc>
          <w:tcPr>
            <w:tcW w:w="263" w:type="pct"/>
            <w:vMerge w:val="continue"/>
            <w:vAlign w:val="center"/>
          </w:tcPr>
          <w:p w14:paraId="1AD77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236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3AB2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94E3E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29C74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CD03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3B360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3EAB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EB82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A756B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05A83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1642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B8A19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219FE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0595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DD36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2C418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7E747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33.76</w:t>
            </w:r>
          </w:p>
        </w:tc>
        <w:tc>
          <w:tcPr>
            <w:tcW w:w="263" w:type="pct"/>
            <w:vMerge w:val="continue"/>
            <w:vAlign w:val="center"/>
          </w:tcPr>
          <w:p w14:paraId="0EBF4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E1F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4E8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DB4B8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690B3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E76B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C81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5371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DE85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5BD7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FDEF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19B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E482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3925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5F2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516B7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1F4B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47EA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34.06</w:t>
            </w:r>
          </w:p>
        </w:tc>
        <w:tc>
          <w:tcPr>
            <w:tcW w:w="263" w:type="pct"/>
            <w:vMerge w:val="continue"/>
            <w:vAlign w:val="center"/>
          </w:tcPr>
          <w:p w14:paraId="49A95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5D8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1B5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6AFF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57E0C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6220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FA8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3809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71F5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95B8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8673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A34F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DE4A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5CE2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5879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CEA2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EBDA7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CBD6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40.56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96EF4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097A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6427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E9302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68CCC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3E6D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ED4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FB7D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A744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8F4B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F1D9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E3F2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9153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74CFF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15D5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46C3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659D7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FBCF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44.46</w:t>
            </w:r>
          </w:p>
        </w:tc>
        <w:tc>
          <w:tcPr>
            <w:tcW w:w="263" w:type="pct"/>
            <w:vMerge w:val="continue"/>
            <w:vAlign w:val="center"/>
          </w:tcPr>
          <w:p w14:paraId="2EE72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B97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B0C0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6775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0AAE2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5ACE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697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831D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B286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7B45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BF53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914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4ED7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3F59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A660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67E5F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C287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6B2CF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3" w:type="pct"/>
            <w:vMerge w:val="continue"/>
            <w:vAlign w:val="center"/>
          </w:tcPr>
          <w:p w14:paraId="04DE6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22066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1010B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B84B7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5D8D8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9B2B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8A1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4F0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431E5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944AC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vMerge w:val="continue"/>
            <w:vAlign w:val="center"/>
          </w:tcPr>
          <w:p w14:paraId="4A8A8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0A09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C4F7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480</w:t>
            </w:r>
          </w:p>
        </w:tc>
      </w:tr>
      <w:tr w14:paraId="5705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ACC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0E7A9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0CC1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009F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85C8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F3A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E997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14F0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3FCF5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F8A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E11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42CA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1411D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A226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4FC5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E9A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601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3050C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4A83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41B8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E5E8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BF1A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1D72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5D11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71B95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EC3C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67A90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9C0C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121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52C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10A52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41B4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4CD8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B8B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5D9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481</w:t>
            </w:r>
          </w:p>
        </w:tc>
      </w:tr>
      <w:tr w14:paraId="51C65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5F06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25A1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4F4D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003F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42D0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073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012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7F286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5E233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7485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036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4831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3DBD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3253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5296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8AF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C12A1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6F7D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1434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4C1BCA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13A5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571E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3" w:type="pct"/>
            <w:vMerge w:val="continue"/>
            <w:vAlign w:val="center"/>
          </w:tcPr>
          <w:p w14:paraId="4E6D9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E05E2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22D79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361E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1D1CC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41999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1532C9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871B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DFBD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2199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0A68CF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1FC3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3B12F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6B612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8FA0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AB3E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3769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8509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7E2C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206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D837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303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CDDF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A2EA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82B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1BA4C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130B4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8F0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1574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CF2F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FECD2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568DD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9FE3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786FB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FDB0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CF7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4C44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BCB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87A4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5CF0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614A2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3CAA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C53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C788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65D5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70A8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9CD7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460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8300D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10BB3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B732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C56F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E6B9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11AD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CC50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D904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32061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F8AC8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continue"/>
            <w:vAlign w:val="center"/>
          </w:tcPr>
          <w:p w14:paraId="7A33D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2BE1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DDE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C58A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0FEB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6260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B5C8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8C68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2340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0FA03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8D37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445B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1285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4A12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4F5D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508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553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EF5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8860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A086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997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0950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60227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6729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5FCF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228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AA1E3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1F1D8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034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46D92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30D7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5EF5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A435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5CC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6E85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96257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69" w:type="pct"/>
            <w:vMerge w:val="continue"/>
            <w:vAlign w:val="center"/>
          </w:tcPr>
          <w:p w14:paraId="2CBD7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B1BF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0FE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97C8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9772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C4AF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2AE2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FAA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47CB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797CA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B88C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restart"/>
            <w:shd w:val="clear" w:color="auto" w:fill="auto"/>
            <w:vAlign w:val="center"/>
          </w:tcPr>
          <w:p w14:paraId="5A99A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485B0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7C74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263" w:type="pct"/>
            <w:vMerge w:val="continue"/>
            <w:vAlign w:val="center"/>
          </w:tcPr>
          <w:p w14:paraId="22135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B374F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73FEB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D01EA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D819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continue"/>
            <w:vAlign w:val="center"/>
          </w:tcPr>
          <w:p w14:paraId="1060F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094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944C5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E476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4FB5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5" w:type="pct"/>
            <w:vMerge w:val="continue"/>
            <w:vAlign w:val="center"/>
          </w:tcPr>
          <w:p w14:paraId="184A1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1C4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CF1F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3ACD2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151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275D4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F7F9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BD8E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A29E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5AB1B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705AB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81B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57E8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317E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212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E05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9309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9239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5AC7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3DA1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FA3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05DE3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AB9A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6E5F3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6514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705EE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81.35</w:t>
            </w:r>
          </w:p>
        </w:tc>
        <w:tc>
          <w:tcPr>
            <w:tcW w:w="263" w:type="pct"/>
            <w:vMerge w:val="continue"/>
            <w:vAlign w:val="center"/>
          </w:tcPr>
          <w:p w14:paraId="09AAC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8261A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8C2A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3" w:type="pct"/>
            <w:vMerge w:val="continue"/>
            <w:vAlign w:val="center"/>
          </w:tcPr>
          <w:p w14:paraId="0DC1E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1E2F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B784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50" w:type="pct"/>
            <w:vMerge w:val="continue"/>
            <w:vAlign w:val="center"/>
          </w:tcPr>
          <w:p w14:paraId="2FE6F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ABF1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F79B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B59E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3448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EFE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94637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1010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A20B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 w:val="continue"/>
            <w:vAlign w:val="center"/>
          </w:tcPr>
          <w:p w14:paraId="148E6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63E7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6120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ADA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B0721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7B9CB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BF5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8A2D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E38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24A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1439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8B68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E72F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AA63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680A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1B461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</w:tbl>
    <w:p w14:paraId="5937C49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1D0A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176219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A4C8A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F2ABC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03B7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AA28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6EF596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46265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78464417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64417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930C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11B22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EB796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35"/>
        <w:gridCol w:w="1204"/>
        <w:gridCol w:w="770"/>
        <w:gridCol w:w="750"/>
        <w:gridCol w:w="676"/>
        <w:gridCol w:w="719"/>
        <w:gridCol w:w="724"/>
        <w:gridCol w:w="770"/>
        <w:gridCol w:w="909"/>
        <w:gridCol w:w="716"/>
        <w:gridCol w:w="699"/>
        <w:gridCol w:w="1108"/>
        <w:gridCol w:w="653"/>
        <w:gridCol w:w="930"/>
        <w:gridCol w:w="870"/>
        <w:gridCol w:w="910"/>
      </w:tblGrid>
      <w:tr w14:paraId="026F7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F9DC3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2a, D2T2, InH-Office LOS</w:t>
            </w:r>
          </w:p>
        </w:tc>
      </w:tr>
      <w:tr w14:paraId="7DD5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32" w:type="pct"/>
            <w:gridSpan w:val="9"/>
            <w:shd w:val="clear" w:color="auto" w:fill="auto"/>
          </w:tcPr>
          <w:p w14:paraId="08F06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68" w:type="pct"/>
            <w:gridSpan w:val="8"/>
            <w:shd w:val="clear" w:color="auto" w:fill="auto"/>
          </w:tcPr>
          <w:p w14:paraId="0A587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464B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7F72D9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7408C52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2" w:type="pct"/>
            <w:shd w:val="clear" w:color="D9E1F2" w:fill="D9E1F2"/>
            <w:noWrap/>
            <w:vAlign w:val="center"/>
          </w:tcPr>
          <w:p w14:paraId="0F81692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0" w:type="pct"/>
            <w:shd w:val="clear" w:color="D9E1F2" w:fill="D9E1F2"/>
            <w:noWrap/>
            <w:vAlign w:val="center"/>
          </w:tcPr>
          <w:p w14:paraId="72ACB9B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675E720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2D4A80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1E34043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4C925FE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0" w:type="pct"/>
            <w:shd w:val="clear" w:color="D9E1F2" w:fill="D9E1F2"/>
            <w:noWrap/>
            <w:vAlign w:val="center"/>
          </w:tcPr>
          <w:p w14:paraId="267654B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249DFAD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5BAC6FE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5" w:type="pct"/>
            <w:shd w:val="clear" w:color="D9E1F2" w:fill="D9E1F2"/>
            <w:noWrap/>
            <w:vAlign w:val="center"/>
          </w:tcPr>
          <w:p w14:paraId="014CF4E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8" w:type="pct"/>
            <w:shd w:val="clear" w:color="D9E1F2" w:fill="D9E1F2"/>
            <w:noWrap/>
            <w:vAlign w:val="center"/>
          </w:tcPr>
          <w:p w14:paraId="005C774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7657753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6" w:type="pct"/>
            <w:shd w:val="clear" w:color="D9E1F2" w:fill="D9E1F2"/>
            <w:noWrap/>
            <w:vAlign w:val="center"/>
          </w:tcPr>
          <w:p w14:paraId="1439AA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034306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3D4CCC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F7F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605546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285A0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B713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1FAE7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1903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4A36D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C9D9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54E1CC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755C2E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C5EE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03B8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6D0F8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29EB5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508D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56FE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295.86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4662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D9C4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5957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8048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173C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2913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721C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6A30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07D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37A3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1A29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6355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5A4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984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1D054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6F000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FE37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884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198.46</w:t>
            </w:r>
          </w:p>
        </w:tc>
        <w:tc>
          <w:tcPr>
            <w:tcW w:w="305" w:type="pct"/>
            <w:vMerge w:val="continue"/>
            <w:vAlign w:val="center"/>
          </w:tcPr>
          <w:p w14:paraId="1D3E3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AD9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78AC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2F06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AEA8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392F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37BEE8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1E3A8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05BD2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C3F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CDCE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30D66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BEE87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78C85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8E7D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0C96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9373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B0B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734B0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B514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6B69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0C73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66C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2154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6735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11C2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751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F82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4499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535C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D6D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0359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2BE1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508C2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B123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49D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68.73</w:t>
            </w:r>
          </w:p>
        </w:tc>
        <w:tc>
          <w:tcPr>
            <w:tcW w:w="305" w:type="pct"/>
            <w:vMerge w:val="continue"/>
            <w:vAlign w:val="center"/>
          </w:tcPr>
          <w:p w14:paraId="4EE5B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EBBF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59232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4817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5DD0E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C8F5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710F5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75145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E99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732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460C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5EB5A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AB090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62A81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4B16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4AF7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A336A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184E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132.93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240E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E4B48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663E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5D04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85E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6E92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9D3C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BB11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12D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97A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1DCE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31FAC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D8DF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752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E07B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94CFF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9E78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79BD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124.37</w:t>
            </w:r>
          </w:p>
        </w:tc>
        <w:tc>
          <w:tcPr>
            <w:tcW w:w="305" w:type="pct"/>
            <w:vMerge w:val="continue"/>
            <w:vAlign w:val="center"/>
          </w:tcPr>
          <w:p w14:paraId="16737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5A782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39BD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B756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77B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8636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8238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4FC4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ED3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125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BC8C7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30A8F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787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1DAA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CDA1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5F4A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67B7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A4641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107.43</w:t>
            </w:r>
          </w:p>
        </w:tc>
        <w:tc>
          <w:tcPr>
            <w:tcW w:w="305" w:type="pct"/>
            <w:vMerge w:val="continue"/>
            <w:vAlign w:val="center"/>
          </w:tcPr>
          <w:p w14:paraId="145DB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A6EDA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72AB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9223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0A9A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continue"/>
            <w:vAlign w:val="center"/>
          </w:tcPr>
          <w:p w14:paraId="37807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7059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DC38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4BE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126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5E2F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1E61D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27C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F248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6CF1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7170A7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9DD7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6AB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76.83</w:t>
            </w:r>
          </w:p>
        </w:tc>
        <w:tc>
          <w:tcPr>
            <w:tcW w:w="305" w:type="pct"/>
            <w:vMerge w:val="continue"/>
            <w:vAlign w:val="center"/>
          </w:tcPr>
          <w:p w14:paraId="0D0E4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D99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243</w:t>
            </w:r>
          </w:p>
        </w:tc>
      </w:tr>
      <w:tr w14:paraId="383AA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CB55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3FB6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E862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B357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C67B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2B0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413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4501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2FC69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031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2842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3CFB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1CDB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CB26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4CD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96.99</w:t>
            </w:r>
          </w:p>
        </w:tc>
        <w:tc>
          <w:tcPr>
            <w:tcW w:w="305" w:type="pct"/>
            <w:vMerge w:val="continue"/>
            <w:vAlign w:val="center"/>
          </w:tcPr>
          <w:p w14:paraId="78716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21DB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2DD6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E662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F933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DF19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8236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0942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B65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0C44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55A8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5D068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E499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647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5699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F166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9B99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F51F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90.14</w:t>
            </w:r>
          </w:p>
        </w:tc>
        <w:tc>
          <w:tcPr>
            <w:tcW w:w="305" w:type="pct"/>
            <w:vMerge w:val="continue"/>
            <w:vAlign w:val="center"/>
          </w:tcPr>
          <w:p w14:paraId="36E53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3368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240</w:t>
            </w:r>
          </w:p>
        </w:tc>
      </w:tr>
      <w:tr w14:paraId="516F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213D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61D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71DB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9FAB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1985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CF13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CDA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7E52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4D14F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4F8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A909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7136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DD47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BBBE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C592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105.05</w:t>
            </w:r>
          </w:p>
        </w:tc>
        <w:tc>
          <w:tcPr>
            <w:tcW w:w="305" w:type="pct"/>
            <w:vMerge w:val="continue"/>
            <w:vAlign w:val="center"/>
          </w:tcPr>
          <w:p w14:paraId="7D914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990C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225</w:t>
            </w:r>
          </w:p>
        </w:tc>
      </w:tr>
      <w:tr w14:paraId="1EDBF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CAD3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C0CE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62D5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5AFF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B7A7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711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FD2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114B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13F94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CDAD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3A67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45C8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BD0C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2962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58C8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128.26</w:t>
            </w:r>
          </w:p>
        </w:tc>
        <w:tc>
          <w:tcPr>
            <w:tcW w:w="305" w:type="pct"/>
            <w:vMerge w:val="continue"/>
            <w:vAlign w:val="center"/>
          </w:tcPr>
          <w:p w14:paraId="7A7DE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A1EE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1466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8AC6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91E7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FC49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4B36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15A6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335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E38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CBFE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48706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706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A22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B8E6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0894D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E6B2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7B8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119.21</w:t>
            </w:r>
          </w:p>
        </w:tc>
        <w:tc>
          <w:tcPr>
            <w:tcW w:w="305" w:type="pct"/>
            <w:vMerge w:val="continue"/>
            <w:vAlign w:val="center"/>
          </w:tcPr>
          <w:p w14:paraId="00356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B793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29185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2C92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A0C0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B2CA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A6C17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FCEB0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767C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182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EA120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365F4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0FB6A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48444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F8AB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7E955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D71AC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FDC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EB4FA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FFC32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5353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6908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2BD8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C4C8A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F62C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263" w:type="pct"/>
            <w:vMerge w:val="continue"/>
            <w:vAlign w:val="center"/>
          </w:tcPr>
          <w:p w14:paraId="3CBB0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445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CCFF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2946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5180F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C610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10A4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2D39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A8C0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9B18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F46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305" w:type="pct"/>
            <w:vMerge w:val="continue"/>
            <w:vAlign w:val="center"/>
          </w:tcPr>
          <w:p w14:paraId="0C596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DD87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7E9D5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DD1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EFF3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30147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10.78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D6AD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49.35</w:t>
            </w:r>
          </w:p>
        </w:tc>
        <w:tc>
          <w:tcPr>
            <w:tcW w:w="263" w:type="pct"/>
            <w:vMerge w:val="continue"/>
            <w:vAlign w:val="center"/>
          </w:tcPr>
          <w:p w14:paraId="25D8F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8BB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261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9A0C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0" w:type="pct"/>
            <w:vMerge w:val="continue"/>
            <w:vAlign w:val="center"/>
          </w:tcPr>
          <w:p w14:paraId="16F73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E96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7C7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78EC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2CAF0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121A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2EB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10.78</w:t>
            </w:r>
          </w:p>
        </w:tc>
        <w:tc>
          <w:tcPr>
            <w:tcW w:w="305" w:type="pct"/>
            <w:vMerge w:val="continue"/>
            <w:vAlign w:val="center"/>
          </w:tcPr>
          <w:p w14:paraId="2677A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7FF77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0767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4B6D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4E74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7452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36661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9B4A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38CA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9B8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B75E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75E48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E01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DEA8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93FF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57205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E2E3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E347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305" w:type="pct"/>
            <w:vMerge w:val="continue"/>
            <w:vAlign w:val="center"/>
          </w:tcPr>
          <w:p w14:paraId="5D173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EABFF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2CF0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54D3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E0E8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EF267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4830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63" w:type="pct"/>
            <w:vMerge w:val="continue"/>
            <w:vAlign w:val="center"/>
          </w:tcPr>
          <w:p w14:paraId="52093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855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3661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E446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214B3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4BF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6D0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CFDF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6D4E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04FE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438B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12.07</w:t>
            </w:r>
          </w:p>
        </w:tc>
        <w:tc>
          <w:tcPr>
            <w:tcW w:w="305" w:type="pct"/>
            <w:vMerge w:val="continue"/>
            <w:vAlign w:val="center"/>
          </w:tcPr>
          <w:p w14:paraId="3FAE6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0E5DA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3173B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96B6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9942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631D1B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EA27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3" w:type="pct"/>
            <w:vMerge w:val="continue"/>
            <w:vAlign w:val="center"/>
          </w:tcPr>
          <w:p w14:paraId="6A5BC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E4E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38C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77D8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36B91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A5F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C14B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19AC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6AE92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D425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E757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98.29</w:t>
            </w:r>
          </w:p>
        </w:tc>
        <w:tc>
          <w:tcPr>
            <w:tcW w:w="305" w:type="pct"/>
            <w:vMerge w:val="continue"/>
            <w:vAlign w:val="center"/>
          </w:tcPr>
          <w:p w14:paraId="7A152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823D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474</w:t>
            </w:r>
          </w:p>
        </w:tc>
      </w:tr>
      <w:tr w14:paraId="166C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F881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2159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21DB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80AC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1708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6C2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1DCE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3558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53E87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F57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DEE0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FF63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4ED77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5047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82C5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88.92</w:t>
            </w:r>
          </w:p>
        </w:tc>
        <w:tc>
          <w:tcPr>
            <w:tcW w:w="305" w:type="pct"/>
            <w:vMerge w:val="continue"/>
            <w:vAlign w:val="center"/>
          </w:tcPr>
          <w:p w14:paraId="27536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5ACE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  <w:tr w14:paraId="2364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2707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FA9A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A1B23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70" w:type="pct"/>
            <w:vMerge w:val="continue"/>
            <w:vAlign w:val="center"/>
          </w:tcPr>
          <w:p w14:paraId="7E1C4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E789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4682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B95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4630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56FB9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3CE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4768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1DEE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0053D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419BF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D282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35.72</w:t>
            </w:r>
          </w:p>
        </w:tc>
        <w:tc>
          <w:tcPr>
            <w:tcW w:w="305" w:type="pct"/>
            <w:vMerge w:val="continue"/>
            <w:vAlign w:val="center"/>
          </w:tcPr>
          <w:p w14:paraId="68E86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698EA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517</w:t>
            </w:r>
          </w:p>
        </w:tc>
      </w:tr>
      <w:tr w14:paraId="65B5D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9003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4E6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03F0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C91A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5F5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FC4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F1F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8489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47DF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128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50FC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9C24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D834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17DF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8218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305" w:type="pct"/>
            <w:vMerge w:val="continue"/>
            <w:vAlign w:val="center"/>
          </w:tcPr>
          <w:p w14:paraId="08F5E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D822A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519</w:t>
            </w:r>
          </w:p>
        </w:tc>
      </w:tr>
      <w:tr w14:paraId="452F2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B11F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B5C2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A407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7584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0BB27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6E28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BFE6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A865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E291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9D2B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30DB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08C0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63166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0292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5CE2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38.65</w:t>
            </w:r>
          </w:p>
        </w:tc>
        <w:tc>
          <w:tcPr>
            <w:tcW w:w="305" w:type="pct"/>
            <w:vMerge w:val="continue"/>
            <w:vAlign w:val="center"/>
          </w:tcPr>
          <w:p w14:paraId="018BF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0D56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516</w:t>
            </w:r>
          </w:p>
        </w:tc>
      </w:tr>
      <w:tr w14:paraId="5229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DF9E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6AAE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59312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62A6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2FBF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181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E7FC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6AB4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45D6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E177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AAF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D3CC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FA43D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AE10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5F50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21.12</w:t>
            </w:r>
          </w:p>
        </w:tc>
        <w:tc>
          <w:tcPr>
            <w:tcW w:w="305" w:type="pct"/>
            <w:vMerge w:val="continue"/>
            <w:vAlign w:val="center"/>
          </w:tcPr>
          <w:p w14:paraId="64253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3BF04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518</w:t>
            </w:r>
          </w:p>
        </w:tc>
      </w:tr>
      <w:tr w14:paraId="4DC89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118516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9BE0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94F3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F16AD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58.11</w:t>
            </w:r>
          </w:p>
        </w:tc>
        <w:tc>
          <w:tcPr>
            <w:tcW w:w="263" w:type="pct"/>
            <w:vMerge w:val="continue"/>
            <w:vAlign w:val="center"/>
          </w:tcPr>
          <w:p w14:paraId="240DC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385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89E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04B18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0" w:type="pct"/>
            <w:vMerge w:val="continue"/>
            <w:vAlign w:val="center"/>
          </w:tcPr>
          <w:p w14:paraId="2982B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7E2D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736A7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774F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E71C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CFB5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545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7DB6B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7AD48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3255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3E51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603F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1BBD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D48B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09211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F57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F56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4CA1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7D38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1CB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01AE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235B5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continue"/>
            <w:vAlign w:val="center"/>
          </w:tcPr>
          <w:p w14:paraId="025F3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A8A2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067C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51.57</w:t>
            </w:r>
          </w:p>
        </w:tc>
        <w:tc>
          <w:tcPr>
            <w:tcW w:w="305" w:type="pct"/>
            <w:vMerge w:val="continue"/>
            <w:vAlign w:val="center"/>
          </w:tcPr>
          <w:p w14:paraId="68CDC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99208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1A890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33AD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3767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233F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1DD4E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CB026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CB19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42B6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F5EC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626D8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01305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14CDB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33ECA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9747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44CE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7DC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6709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984E6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4B18B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6C4F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B84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0BD2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36C7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36B2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5DA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A4A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B31B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CFF9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40D8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67F5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EE53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A877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A385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4BEA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35.47</w:t>
            </w:r>
          </w:p>
        </w:tc>
        <w:tc>
          <w:tcPr>
            <w:tcW w:w="305" w:type="pct"/>
            <w:vMerge w:val="continue"/>
            <w:vAlign w:val="center"/>
          </w:tcPr>
          <w:p w14:paraId="015DE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B440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4013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D6E4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5B651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1593A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737C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53.89</w:t>
            </w:r>
          </w:p>
        </w:tc>
        <w:tc>
          <w:tcPr>
            <w:tcW w:w="263" w:type="pct"/>
            <w:vMerge w:val="continue"/>
            <w:vAlign w:val="center"/>
          </w:tcPr>
          <w:p w14:paraId="6173F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D7C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C43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11D36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38D32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80AB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6DACF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F544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04CC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DBD0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8A82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19.74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521A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6D4E2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48E0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3EE8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FD6A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997D4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22.85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0AEB5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63" w:type="pct"/>
            <w:vMerge w:val="continue"/>
            <w:vAlign w:val="center"/>
          </w:tcPr>
          <w:p w14:paraId="3981C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4EF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CBF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0AA2D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2BA17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D3A6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C79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478F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FFE6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D7DB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9E7BB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22.85</w:t>
            </w:r>
          </w:p>
        </w:tc>
        <w:tc>
          <w:tcPr>
            <w:tcW w:w="305" w:type="pct"/>
            <w:vMerge w:val="continue"/>
            <w:vAlign w:val="center"/>
          </w:tcPr>
          <w:p w14:paraId="7A23D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BBA65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1255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1350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A4EB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49A03C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34A5B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55.49</w:t>
            </w:r>
          </w:p>
        </w:tc>
        <w:tc>
          <w:tcPr>
            <w:tcW w:w="263" w:type="pct"/>
            <w:vMerge w:val="continue"/>
            <w:vAlign w:val="center"/>
          </w:tcPr>
          <w:p w14:paraId="76A7B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6EC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CD8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9CAE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285CC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B739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CA79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382E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F7D58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6C3B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E92C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24.42</w:t>
            </w:r>
          </w:p>
        </w:tc>
        <w:tc>
          <w:tcPr>
            <w:tcW w:w="305" w:type="pct"/>
            <w:vMerge w:val="continue"/>
            <w:vAlign w:val="center"/>
          </w:tcPr>
          <w:p w14:paraId="011CF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F087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01904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627E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7392F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8170B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728E8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63" w:type="pct"/>
            <w:vMerge w:val="continue"/>
            <w:vAlign w:val="center"/>
          </w:tcPr>
          <w:p w14:paraId="575D4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6CF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BE3E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1935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7C483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9F1A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8AD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594C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6A78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41BC5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884C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42.12</w:t>
            </w:r>
          </w:p>
        </w:tc>
        <w:tc>
          <w:tcPr>
            <w:tcW w:w="305" w:type="pct"/>
            <w:vMerge w:val="continue"/>
            <w:vAlign w:val="center"/>
          </w:tcPr>
          <w:p w14:paraId="5A099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CC58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244</w:t>
            </w:r>
          </w:p>
        </w:tc>
      </w:tr>
      <w:tr w14:paraId="5E52D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5F86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5405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02E67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F46F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71AFF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B45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4FA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D2C5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68E7F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CC7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DA9D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8B28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4EE5C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75E9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38E9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53.17</w:t>
            </w:r>
          </w:p>
        </w:tc>
        <w:tc>
          <w:tcPr>
            <w:tcW w:w="305" w:type="pct"/>
            <w:vMerge w:val="continue"/>
            <w:vAlign w:val="center"/>
          </w:tcPr>
          <w:p w14:paraId="5FF32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D6E5F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238</w:t>
            </w:r>
          </w:p>
        </w:tc>
      </w:tr>
      <w:tr w14:paraId="70B2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A438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B29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0451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61E0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9572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AF8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010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3248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6BC24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D64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3607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69B3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C9DF7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32AC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755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49.42</w:t>
            </w:r>
          </w:p>
        </w:tc>
        <w:tc>
          <w:tcPr>
            <w:tcW w:w="305" w:type="pct"/>
            <w:vMerge w:val="continue"/>
            <w:vAlign w:val="center"/>
          </w:tcPr>
          <w:p w14:paraId="6B98D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23D9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241</w:t>
            </w:r>
          </w:p>
        </w:tc>
      </w:tr>
      <w:tr w14:paraId="18A46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0E1C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5B0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B2A3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CDE3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4ABA8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86D7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A8A3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4B7A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53891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D2D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BAA8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84E4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F4048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01B6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5B1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305" w:type="pct"/>
            <w:vMerge w:val="continue"/>
            <w:vAlign w:val="center"/>
          </w:tcPr>
          <w:p w14:paraId="3E863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E95E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7779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66F7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C4DB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CCE8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9137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B045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66C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20A2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9B195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1CCF0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4F1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2176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6DA5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12E1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F777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56C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70.32</w:t>
            </w:r>
          </w:p>
        </w:tc>
        <w:tc>
          <w:tcPr>
            <w:tcW w:w="305" w:type="pct"/>
            <w:vMerge w:val="continue"/>
            <w:vAlign w:val="center"/>
          </w:tcPr>
          <w:p w14:paraId="0D793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DDF3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6370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8898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FFB3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3DD4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A3BD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3E6C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80F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D46F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701DC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2D833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DCD8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2DD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AF0F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A75F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BD4C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F0A3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65.35</w:t>
            </w:r>
          </w:p>
        </w:tc>
        <w:tc>
          <w:tcPr>
            <w:tcW w:w="305" w:type="pct"/>
            <w:vMerge w:val="continue"/>
            <w:vAlign w:val="center"/>
          </w:tcPr>
          <w:p w14:paraId="69B02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6F36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223</w:t>
            </w:r>
          </w:p>
        </w:tc>
      </w:tr>
      <w:tr w14:paraId="3E5E8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AA2C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15D36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6FFC6A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18038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3" w:type="pct"/>
            <w:vMerge w:val="continue"/>
            <w:vAlign w:val="center"/>
          </w:tcPr>
          <w:p w14:paraId="6F091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16C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376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5FE4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68194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D4EB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3FA26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4D69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46FD6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2790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94B7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28.38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EDA1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0B081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475</w:t>
            </w:r>
          </w:p>
        </w:tc>
      </w:tr>
      <w:tr w14:paraId="4E0A7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BB1E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2FE7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7D94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58C3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17B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E61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251A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1D58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47A0A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8DDB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C0AD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8189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20BA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4DDD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D089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305" w:type="pct"/>
            <w:vMerge w:val="continue"/>
            <w:vAlign w:val="center"/>
          </w:tcPr>
          <w:p w14:paraId="4D5A0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0EF7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3D8E7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01DD16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9A9C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1974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4C8A9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611FB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7EBF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52733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83A32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0" w:type="pct"/>
            <w:vMerge w:val="continue"/>
            <w:vAlign w:val="center"/>
          </w:tcPr>
          <w:p w14:paraId="5B9DF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715D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7B1BF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7A037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283F3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B145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676D2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12CD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F7604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2E8F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CF89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8F58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F29D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4598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AC34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047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44C8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6227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38ED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9A5B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5B56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2C80E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6907B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8E49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4E7D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D43A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713D2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042A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0A1D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B0F7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BC33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BE84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9FFB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31B63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7CB75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022B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EAFD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43D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8AF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38DA85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vMerge w:val="continue"/>
            <w:vAlign w:val="center"/>
          </w:tcPr>
          <w:p w14:paraId="3241E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5F0B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F287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F891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8919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0829D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FDC0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254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8EED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EAFC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7D04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10C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9DA2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0DAB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2FE2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BE8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A012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89ED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41143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0AE3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609E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E44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1B0D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6BF7A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809D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DC1A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A546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2989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3192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1BB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9FFB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315B8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3551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1AB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378B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2A14F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8" w:type="pct"/>
            <w:vMerge w:val="continue"/>
            <w:vAlign w:val="center"/>
          </w:tcPr>
          <w:p w14:paraId="009D7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BA7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4A2E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8E90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F2CFD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76EB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762A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690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B629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086C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CBD9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ECF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50D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1EBB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B69F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715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98DB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DEF9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BC1F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AD46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2BA2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311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4A55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4E582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4920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15BF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160A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4943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5C759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BB5F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3E5FD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DB24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continue"/>
            <w:vAlign w:val="center"/>
          </w:tcPr>
          <w:p w14:paraId="3A542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90C5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7895F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D4CD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72C2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50F7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7AE2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14C6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B6EA2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13ED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7BC3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A708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96A1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51AA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AD35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24C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091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EEAF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7B06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88F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BB3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DA0E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FFE1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0CF8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5BA6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68.79</w:t>
            </w:r>
          </w:p>
        </w:tc>
        <w:tc>
          <w:tcPr>
            <w:tcW w:w="305" w:type="pct"/>
            <w:vMerge w:val="continue"/>
            <w:vAlign w:val="center"/>
          </w:tcPr>
          <w:p w14:paraId="3B7C8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25F7A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3AFC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39AD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6BD2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2E17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FE0A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96C7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1B42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27984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78E5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A69F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F440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F894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075C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22A25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889A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3C85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54.45</w:t>
            </w:r>
          </w:p>
        </w:tc>
        <w:tc>
          <w:tcPr>
            <w:tcW w:w="305" w:type="pct"/>
            <w:vMerge w:val="continue"/>
            <w:vAlign w:val="center"/>
          </w:tcPr>
          <w:p w14:paraId="18F03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359E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66B14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6BCB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0F9B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69A2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2F45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2C90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4C5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CBD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CCC3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20C7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FDE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E029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5A64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7678B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0790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5A7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68.73</w:t>
            </w:r>
          </w:p>
        </w:tc>
        <w:tc>
          <w:tcPr>
            <w:tcW w:w="305" w:type="pct"/>
            <w:vMerge w:val="continue"/>
            <w:vAlign w:val="center"/>
          </w:tcPr>
          <w:p w14:paraId="6339E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F0CB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05C13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AFF4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6D947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411B2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5F2C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2F122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6907E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504A9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588C2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13983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0C2B3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587C0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9B5F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441EF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4144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49A18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53333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84BF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63BC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04AE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89D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31D7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D237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435D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011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942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2584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0D56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A83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EA2D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74D7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73115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AEFD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D1C0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F47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8FAAC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2CBA0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A4B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B3CD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7049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6957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FB45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D5B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5E12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A2AC1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15581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21D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DD3C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0138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27A1F7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BB3B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8FCB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1FB3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EA57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024CE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748D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F754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0AB9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10C8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89E4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3AD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EB1D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831C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9047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A553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25DC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2651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BEDB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8BBE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A955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C48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6D9F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7ECD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A7E7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1852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D21A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F5A6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A223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E0E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85FD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06D81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34073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F97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86C5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FF85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5AE9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5FB6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8450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BF24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9759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1061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0E00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D273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41CB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CF1F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A338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15E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4692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12B2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F3A1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A88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8961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003B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2A39C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54EF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1E88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1708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57B9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1CE2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6A90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E38C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4296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2666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D643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9AE7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766E6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49534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6AFAD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3509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69325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6140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98AB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AEFD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DD23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F98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4055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6EA0D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6569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1E7A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F70E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8B85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31CF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0C6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4CF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EB9F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40534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3BB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ECF4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FF9F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3743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BCF8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4985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2FB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7B966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685E8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C88C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7035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626C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93EC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980F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270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A66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C689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32EF7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8721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C24B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6A00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23878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207D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17CB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7B9A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7C700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2F1D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DE1F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0494D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continue"/>
            <w:vAlign w:val="center"/>
          </w:tcPr>
          <w:p w14:paraId="07247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E0AD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1D2B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550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16C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E0B5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33752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1825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F47E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5600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F2ED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2550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" w:type="pct"/>
            <w:vMerge w:val="continue"/>
            <w:vAlign w:val="center"/>
          </w:tcPr>
          <w:p w14:paraId="1209B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AA7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9716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245</w:t>
            </w:r>
          </w:p>
        </w:tc>
      </w:tr>
      <w:tr w14:paraId="5569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758F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B60F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1E84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625C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3270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7E5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8FE9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A2F3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7086F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52B5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BBD8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1785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1D4A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66DE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0840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056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AEF3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239</w:t>
            </w:r>
          </w:p>
        </w:tc>
      </w:tr>
      <w:tr w14:paraId="37F6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C699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A55F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F403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E738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19E8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743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A784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3E6B8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55516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C47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20FA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D17E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9B10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6BAE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C510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CD4B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854C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242</w:t>
            </w:r>
          </w:p>
        </w:tc>
      </w:tr>
      <w:tr w14:paraId="4B4DA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D19F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9075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9A06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95DE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1C06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DCE6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33F3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B882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0" w:type="pct"/>
            <w:vMerge w:val="continue"/>
            <w:vAlign w:val="center"/>
          </w:tcPr>
          <w:p w14:paraId="508DB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6E4D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4317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9263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3ABBA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BFC8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1CD7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2203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93CC4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7B99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C442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D389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F074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62F2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AD26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02C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78A2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96D29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1BEFA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48D1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363E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9CAF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AD61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29D4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70CF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7AAC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E45EC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  <w:tr w14:paraId="1FB3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7793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0408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699D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7388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943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493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232F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7EDF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4E555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AA00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061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CAE8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F0A5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C09C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DF97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9CE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BFFC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0A89D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5E9C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0495DB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41B2A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13DA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51.52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5944B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352DF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04DD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52D1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2D9CA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EA6A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0B5FA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EFA2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D162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61603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35837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FF04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0904A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5ABD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4755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4B54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3AB2E6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C4D0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54.32</w:t>
            </w:r>
          </w:p>
        </w:tc>
        <w:tc>
          <w:tcPr>
            <w:tcW w:w="263" w:type="pct"/>
            <w:vMerge w:val="continue"/>
            <w:vAlign w:val="center"/>
          </w:tcPr>
          <w:p w14:paraId="311AA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4E9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7E4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773FF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78176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6127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E590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938C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31C2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98BD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601E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F89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6AEC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081A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DFA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12AD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294D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339FE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3" w:type="pct"/>
            <w:vMerge w:val="continue"/>
            <w:vAlign w:val="center"/>
          </w:tcPr>
          <w:p w14:paraId="19149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016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B3CC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504B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0" w:type="pct"/>
            <w:vMerge w:val="continue"/>
            <w:vAlign w:val="center"/>
          </w:tcPr>
          <w:p w14:paraId="223F5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1EED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262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BFDE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7489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5ED2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7496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5414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5827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5B97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DCBA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8425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305C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F3C7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E7D5D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2A844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FCA3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CE67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30671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534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E78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943F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F93E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7C17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33E2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18F1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9577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1D12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499F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09C5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A086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0588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04CC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64D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3A61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65AD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76C36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8C6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E561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6FBA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ED4E5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8753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3313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BBA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3A1B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14F4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E2BC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21A0D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continue"/>
            <w:vAlign w:val="center"/>
          </w:tcPr>
          <w:p w14:paraId="3342B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15C6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1EC3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DC956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2" w:type="pct"/>
            <w:vMerge w:val="continue"/>
            <w:vAlign w:val="center"/>
          </w:tcPr>
          <w:p w14:paraId="7FFC1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4395A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2758C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31BC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C429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2641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5D61C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1FD10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6" w:type="pct"/>
            <w:vMerge w:val="continue"/>
            <w:vAlign w:val="center"/>
          </w:tcPr>
          <w:p w14:paraId="04656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1725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B52DC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476</w:t>
            </w:r>
          </w:p>
        </w:tc>
      </w:tr>
      <w:tr w14:paraId="01A6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38C9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33E9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481E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6489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AF6D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7F1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EA1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0955A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7CCD2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55D6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C4F4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96A9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8437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E3EF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0F65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64DF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8E2D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2DF8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A6FD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0F91E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C97B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45B9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8EDE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A28BF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2" w:type="pct"/>
            <w:vMerge w:val="continue"/>
            <w:vAlign w:val="center"/>
          </w:tcPr>
          <w:p w14:paraId="0851D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61FC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4BC47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6BD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154A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69CB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459E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86F4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FFE8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29FD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83E6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022F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1F95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5AE9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6F7D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DF84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8E43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7B4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8D0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BF9C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6841F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5BD9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6582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DEEB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5B198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C564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56C9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094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72F0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</w:tbl>
    <w:p w14:paraId="1D95F5C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2D82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5E2C0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34958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EBD31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7A0897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4C606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FAE50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3110A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732926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262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827E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D0008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590E57"/>
    <w:p w14:paraId="2487FC5E"/>
    <w:p w14:paraId="0FE9770C"/>
    <w:p w14:paraId="0A88B31F"/>
    <w:p w14:paraId="394C62BC">
      <w:pPr>
        <w:pStyle w:val="8"/>
      </w:pPr>
      <w:r>
        <w:rPr>
          <w:rFonts w:hint="eastAsia"/>
        </w:rPr>
        <w:t>7.1.2.2.1.2</w:t>
      </w:r>
      <w:r>
        <w:tab/>
      </w:r>
      <w:r>
        <w:rPr>
          <w:rFonts w:hint="eastAsia"/>
        </w:rPr>
        <w:t>[5~7kbps]</w:t>
      </w:r>
    </w:p>
    <w:p w14:paraId="7B7ECBC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1237"/>
        <w:gridCol w:w="1184"/>
        <w:gridCol w:w="758"/>
        <w:gridCol w:w="738"/>
        <w:gridCol w:w="663"/>
        <w:gridCol w:w="706"/>
        <w:gridCol w:w="712"/>
        <w:gridCol w:w="764"/>
        <w:gridCol w:w="909"/>
        <w:gridCol w:w="703"/>
        <w:gridCol w:w="689"/>
        <w:gridCol w:w="1090"/>
        <w:gridCol w:w="643"/>
        <w:gridCol w:w="915"/>
        <w:gridCol w:w="858"/>
        <w:gridCol w:w="889"/>
      </w:tblGrid>
      <w:tr w14:paraId="75BB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A5D3B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2a, D2T2, InF-DL NLOS</w:t>
            </w:r>
          </w:p>
        </w:tc>
      </w:tr>
      <w:tr w14:paraId="24C2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69" w:type="pct"/>
            <w:gridSpan w:val="9"/>
            <w:shd w:val="clear" w:color="auto" w:fill="auto"/>
          </w:tcPr>
          <w:p w14:paraId="22400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31" w:type="pct"/>
            <w:gridSpan w:val="8"/>
            <w:shd w:val="clear" w:color="auto" w:fill="auto"/>
          </w:tcPr>
          <w:p w14:paraId="0CAB5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065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shd w:val="clear" w:color="D9E1F2" w:fill="D9E1F2"/>
            <w:noWrap/>
            <w:vAlign w:val="center"/>
          </w:tcPr>
          <w:p w14:paraId="5E9AEAF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34" w:type="pct"/>
            <w:shd w:val="clear" w:color="D9E1F2" w:fill="D9E1F2"/>
            <w:noWrap/>
            <w:vAlign w:val="center"/>
          </w:tcPr>
          <w:p w14:paraId="7836320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5" w:type="pct"/>
            <w:shd w:val="clear" w:color="D9E1F2" w:fill="D9E1F2"/>
            <w:noWrap/>
            <w:vAlign w:val="center"/>
          </w:tcPr>
          <w:p w14:paraId="5229CD8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28BF44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9" w:type="pct"/>
            <w:shd w:val="clear" w:color="D9E1F2" w:fill="D9E1F2"/>
            <w:noWrap/>
            <w:vAlign w:val="center"/>
          </w:tcPr>
          <w:p w14:paraId="4CBBAD3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3" w:type="pct"/>
            <w:shd w:val="clear" w:color="D9E1F2" w:fill="D9E1F2"/>
            <w:noWrap/>
            <w:vAlign w:val="center"/>
          </w:tcPr>
          <w:p w14:paraId="56F112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7960FF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1940CE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6640FB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0" w:type="pct"/>
            <w:shd w:val="clear" w:color="D9E1F2" w:fill="D9E1F2"/>
            <w:noWrap/>
            <w:vAlign w:val="center"/>
          </w:tcPr>
          <w:p w14:paraId="65EADC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7E09253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FE542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2" w:type="pct"/>
            <w:shd w:val="clear" w:color="D9E1F2" w:fill="D9E1F2"/>
            <w:noWrap/>
            <w:vAlign w:val="center"/>
          </w:tcPr>
          <w:p w14:paraId="59338B6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29779C6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1" w:type="pct"/>
            <w:shd w:val="clear" w:color="D9E1F2" w:fill="D9E1F2"/>
            <w:noWrap/>
            <w:vAlign w:val="center"/>
          </w:tcPr>
          <w:p w14:paraId="6CB8C9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1" w:type="pct"/>
            <w:shd w:val="clear" w:color="D9E1F2" w:fill="D9E1F2"/>
            <w:noWrap/>
            <w:vAlign w:val="center"/>
          </w:tcPr>
          <w:p w14:paraId="080F88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3" w:type="pct"/>
            <w:shd w:val="clear" w:color="D9E1F2" w:fill="D9E1F2"/>
            <w:noWrap/>
            <w:vAlign w:val="center"/>
          </w:tcPr>
          <w:p w14:paraId="56FA6E4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33D2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257DED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B1A1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3BDD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4004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994EA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0FB19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C02C8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1D25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CCBF7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7E778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6033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3AEA6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E3EB1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6282D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E5E08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14.08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88B7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AAE8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449</w:t>
            </w:r>
          </w:p>
        </w:tc>
      </w:tr>
      <w:tr w14:paraId="4860A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56A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C99D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4567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208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DF5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D506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1E1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3C3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534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8EE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7CD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8DBE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875C8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69980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9477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301" w:type="pct"/>
            <w:vMerge w:val="continue"/>
            <w:vAlign w:val="center"/>
          </w:tcPr>
          <w:p w14:paraId="16C69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FB07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693F1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EE6D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1E5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1CE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DC5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D7B6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4A5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3FA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ECF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17B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4EA6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08BA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B8F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8AE9E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E03F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305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301" w:type="pct"/>
            <w:vMerge w:val="continue"/>
            <w:vAlign w:val="center"/>
          </w:tcPr>
          <w:p w14:paraId="1BE5F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555F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324E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A86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7925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3E3D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5FCF6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59" w:type="pct"/>
            <w:vMerge w:val="continue"/>
            <w:vAlign w:val="center"/>
          </w:tcPr>
          <w:p w14:paraId="44799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781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C5F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AF1B7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061E6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B66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FFD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8D88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533BA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C8CAA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B6C56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10.18</w:t>
            </w:r>
          </w:p>
        </w:tc>
        <w:tc>
          <w:tcPr>
            <w:tcW w:w="301" w:type="pct"/>
            <w:vMerge w:val="continue"/>
            <w:vAlign w:val="center"/>
          </w:tcPr>
          <w:p w14:paraId="46462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D55D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0EB7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A08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ADF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26C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53D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EAF0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C142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28D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3BA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990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E82F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A0C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47A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421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E36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315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301" w:type="pct"/>
            <w:vMerge w:val="continue"/>
            <w:vAlign w:val="center"/>
          </w:tcPr>
          <w:p w14:paraId="616EA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1578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3FC2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B35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D846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C6CD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F15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645B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B0A3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33A7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4125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2C3F0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538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9D3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6E5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850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8B61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D382B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2.82</w:t>
            </w:r>
          </w:p>
        </w:tc>
        <w:tc>
          <w:tcPr>
            <w:tcW w:w="301" w:type="pct"/>
            <w:vMerge w:val="continue"/>
            <w:vAlign w:val="center"/>
          </w:tcPr>
          <w:p w14:paraId="0ED73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6EB9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</w:tr>
      <w:tr w14:paraId="515E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72A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EAE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F5CA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0366E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259" w:type="pct"/>
            <w:vMerge w:val="continue"/>
            <w:vAlign w:val="center"/>
          </w:tcPr>
          <w:p w14:paraId="332B8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93A6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0FF5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F5CA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4178B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EDDC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A88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7FF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CC3CF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F001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1A91F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2.83</w:t>
            </w:r>
          </w:p>
        </w:tc>
        <w:tc>
          <w:tcPr>
            <w:tcW w:w="301" w:type="pct"/>
            <w:vMerge w:val="continue"/>
            <w:vAlign w:val="center"/>
          </w:tcPr>
          <w:p w14:paraId="3031B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DE19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0B39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D59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825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FBCF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EDE2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C10DF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E497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52D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B71C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36931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AA0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4BC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E95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B66F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94FD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77348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3.97</w:t>
            </w:r>
          </w:p>
        </w:tc>
        <w:tc>
          <w:tcPr>
            <w:tcW w:w="301" w:type="pct"/>
            <w:vMerge w:val="continue"/>
            <w:vAlign w:val="center"/>
          </w:tcPr>
          <w:p w14:paraId="7CAA5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074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5EA8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D91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52B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9D72A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945E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39.35</w:t>
            </w:r>
          </w:p>
        </w:tc>
        <w:tc>
          <w:tcPr>
            <w:tcW w:w="259" w:type="pct"/>
            <w:vMerge w:val="continue"/>
            <w:vAlign w:val="center"/>
          </w:tcPr>
          <w:p w14:paraId="2CFBB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AFB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020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75FD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11C92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F1C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DFD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DA4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207A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B38B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F72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4.04</w:t>
            </w:r>
          </w:p>
        </w:tc>
        <w:tc>
          <w:tcPr>
            <w:tcW w:w="301" w:type="pct"/>
            <w:vMerge w:val="continue"/>
            <w:vAlign w:val="center"/>
          </w:tcPr>
          <w:p w14:paraId="7C17E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13CC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34C34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286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268AE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4F409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10D4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75BD9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5A7F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79D1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10529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3E02A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1BC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C4F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CF8A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B103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8020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07341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301" w:type="pct"/>
            <w:vMerge w:val="continue"/>
            <w:vAlign w:val="center"/>
          </w:tcPr>
          <w:p w14:paraId="00B3C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CABC5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502</w:t>
            </w:r>
          </w:p>
        </w:tc>
      </w:tr>
      <w:tr w14:paraId="3671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F3A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DD5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52E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C60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162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64AA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8DD7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3BB1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4C283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C30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279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E1C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7C5E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E8C8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025DA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301" w:type="pct"/>
            <w:vMerge w:val="continue"/>
            <w:vAlign w:val="center"/>
          </w:tcPr>
          <w:p w14:paraId="37301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C09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2B91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F1A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348D6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0505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B4F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53.85</w:t>
            </w:r>
          </w:p>
        </w:tc>
        <w:tc>
          <w:tcPr>
            <w:tcW w:w="259" w:type="pct"/>
            <w:vMerge w:val="continue"/>
            <w:vAlign w:val="center"/>
          </w:tcPr>
          <w:p w14:paraId="597C4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ED30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4B9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AE48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0C72E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E6DD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470B9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24C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A73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D66D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C8CA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1A8458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2387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73BB3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690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5DB3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54D9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06C3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A823D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17C3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418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AFE17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30C9A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3DD6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FEA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7B1CE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4B51D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E510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6391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77468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F400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6CB99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448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E79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916E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FE0E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64.52</w:t>
            </w:r>
          </w:p>
        </w:tc>
        <w:tc>
          <w:tcPr>
            <w:tcW w:w="259" w:type="pct"/>
            <w:vMerge w:val="continue"/>
            <w:vAlign w:val="center"/>
          </w:tcPr>
          <w:p w14:paraId="72889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DA00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02125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12AE5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232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D92C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13ADF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EB3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40E3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1681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1B4C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3D0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8C7D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3E9D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19A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AF1D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C154F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8953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9" w:type="pct"/>
            <w:vMerge w:val="continue"/>
            <w:vAlign w:val="center"/>
          </w:tcPr>
          <w:p w14:paraId="1EBDA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38C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6ABC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5FEBA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continue"/>
            <w:vAlign w:val="center"/>
          </w:tcPr>
          <w:p w14:paraId="483AF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919C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0D727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C73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3A51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E9D7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AADA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21.37</w:t>
            </w:r>
          </w:p>
        </w:tc>
        <w:tc>
          <w:tcPr>
            <w:tcW w:w="301" w:type="pct"/>
            <w:vMerge w:val="continue"/>
            <w:vAlign w:val="center"/>
          </w:tcPr>
          <w:p w14:paraId="02342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07F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3464A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4B0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ADF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30A0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3D4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0EE4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623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3BD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FAC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35F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147D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749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359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311C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EE4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F213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23.09</w:t>
            </w:r>
          </w:p>
        </w:tc>
        <w:tc>
          <w:tcPr>
            <w:tcW w:w="301" w:type="pct"/>
            <w:vMerge w:val="continue"/>
            <w:vAlign w:val="center"/>
          </w:tcPr>
          <w:p w14:paraId="38981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0A8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75C89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F4F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881E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B664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F43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0739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E3C6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5BE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71E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FA82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4B9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0DD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D19A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6D137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CDE5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EDA5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15.08</w:t>
            </w:r>
          </w:p>
        </w:tc>
        <w:tc>
          <w:tcPr>
            <w:tcW w:w="301" w:type="pct"/>
            <w:vMerge w:val="continue"/>
            <w:vAlign w:val="center"/>
          </w:tcPr>
          <w:p w14:paraId="19B4F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4986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4F13B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536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59BD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6DE27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3AAF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48.77</w:t>
            </w:r>
          </w:p>
        </w:tc>
        <w:tc>
          <w:tcPr>
            <w:tcW w:w="259" w:type="pct"/>
            <w:vMerge w:val="continue"/>
            <w:vAlign w:val="center"/>
          </w:tcPr>
          <w:p w14:paraId="31A5D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485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3B0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792E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0A985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11517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7121F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364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46DD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5ECD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B27B5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D65B0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1240D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034C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AEE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C65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F0BB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1B9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EB95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7516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99611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4D1CB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B63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3E28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47" w:type="pct"/>
            <w:vMerge w:val="continue"/>
            <w:vAlign w:val="center"/>
          </w:tcPr>
          <w:p w14:paraId="24BF9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0ED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2DB2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4AE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13E8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7C0A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4AC3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0201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B3E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FFB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6630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F8FA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51.47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61BC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2965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BF63A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003BE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1DB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FCC9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55D6A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201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4CD4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1CA5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B0AB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4EB7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717E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33667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A6BF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2FA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D9D3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034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F071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558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F47D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411BD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4C7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19C6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47" w:type="pct"/>
            <w:vMerge w:val="continue"/>
            <w:vAlign w:val="center"/>
          </w:tcPr>
          <w:p w14:paraId="28773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305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AB88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4D7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8332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D37A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0A5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311</w:t>
            </w:r>
          </w:p>
        </w:tc>
      </w:tr>
      <w:tr w14:paraId="3F2A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DCE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EAC4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2F97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7089C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54.22</w:t>
            </w:r>
          </w:p>
        </w:tc>
        <w:tc>
          <w:tcPr>
            <w:tcW w:w="259" w:type="pct"/>
            <w:vMerge w:val="continue"/>
            <w:vAlign w:val="center"/>
          </w:tcPr>
          <w:p w14:paraId="305CD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D7E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79671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617E1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A0E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3728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5BE32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BC9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19434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D9C1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9702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F124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2C0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46BF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E17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3C0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41E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204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9CCF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67C6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E63F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7C65C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B2F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7C563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47" w:type="pct"/>
            <w:vMerge w:val="continue"/>
            <w:vAlign w:val="center"/>
          </w:tcPr>
          <w:p w14:paraId="4A86A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B03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4F1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C1F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921D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2A08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9E3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188B6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9E2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9A6A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8CB96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5604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94C04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45D5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ADE4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7BF51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5B8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55068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38C7E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726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879D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5906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F7DF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F55F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086A5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015D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9B6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34D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C215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6B1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8286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0159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572C1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127B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BF4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62870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continue"/>
            <w:vAlign w:val="center"/>
          </w:tcPr>
          <w:p w14:paraId="2883B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81F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6FDF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362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4017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74CB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31D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315</w:t>
            </w:r>
          </w:p>
        </w:tc>
      </w:tr>
      <w:tr w14:paraId="39D92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D9C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45D2C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583E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00039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23A3F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7FE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6E829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39B2F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336D7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9C179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5E4C6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4C8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4880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1CB0F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6175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57.21</w:t>
            </w:r>
          </w:p>
        </w:tc>
        <w:tc>
          <w:tcPr>
            <w:tcW w:w="301" w:type="pct"/>
            <w:vMerge w:val="continue"/>
            <w:vAlign w:val="center"/>
          </w:tcPr>
          <w:p w14:paraId="289D1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48C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503A8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446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9CD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570D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6C1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22F2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579B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028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5C4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1B7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E30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309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0CC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60B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765D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013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59.85</w:t>
            </w:r>
          </w:p>
        </w:tc>
        <w:tc>
          <w:tcPr>
            <w:tcW w:w="301" w:type="pct"/>
            <w:vMerge w:val="continue"/>
            <w:vAlign w:val="center"/>
          </w:tcPr>
          <w:p w14:paraId="0A9BB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CBBD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17F7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338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450D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B56FF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3A68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5CA5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D897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EAE8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7AAA2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78261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99D78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5930E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704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268C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8AAD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C8CA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13.75</w:t>
            </w:r>
          </w:p>
        </w:tc>
        <w:tc>
          <w:tcPr>
            <w:tcW w:w="301" w:type="pct"/>
            <w:vMerge w:val="continue"/>
            <w:vAlign w:val="center"/>
          </w:tcPr>
          <w:p w14:paraId="7A37C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00B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1933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7AF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281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76CC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7B1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3D54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28C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EC2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1D8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A13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1EE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472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E4C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586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6B8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A649D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1" w:type="pct"/>
            <w:vMerge w:val="continue"/>
            <w:vAlign w:val="center"/>
          </w:tcPr>
          <w:p w14:paraId="60E89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2576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221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4C3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972E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74A5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832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87C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8E7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603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DE7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91A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2EB9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5EC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5E7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F3E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22E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5B633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14.64</w:t>
            </w:r>
          </w:p>
        </w:tc>
        <w:tc>
          <w:tcPr>
            <w:tcW w:w="301" w:type="pct"/>
            <w:vMerge w:val="continue"/>
            <w:vAlign w:val="center"/>
          </w:tcPr>
          <w:p w14:paraId="29E13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629C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3FF0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C52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D7B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A5FB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AAF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ACAE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4867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3D9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D8D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489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555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31C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8AA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44D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F96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8EF88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301" w:type="pct"/>
            <w:vMerge w:val="continue"/>
            <w:vAlign w:val="center"/>
          </w:tcPr>
          <w:p w14:paraId="28663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14F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4915E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683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6045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ED5D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BB9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1E5C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801E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60F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6F8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F15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9DC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56A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4A5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7C75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9DB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E73E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15.76</w:t>
            </w:r>
          </w:p>
        </w:tc>
        <w:tc>
          <w:tcPr>
            <w:tcW w:w="301" w:type="pct"/>
            <w:vMerge w:val="continue"/>
            <w:vAlign w:val="center"/>
          </w:tcPr>
          <w:p w14:paraId="0055C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5C2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7F5C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9EE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AD9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FB8E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0C7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FEF9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4DAC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486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3DA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4A3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BDD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6CE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7CA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6006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94DA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366F4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16.58</w:t>
            </w:r>
          </w:p>
        </w:tc>
        <w:tc>
          <w:tcPr>
            <w:tcW w:w="301" w:type="pct"/>
            <w:vMerge w:val="continue"/>
            <w:vAlign w:val="center"/>
          </w:tcPr>
          <w:p w14:paraId="1FC96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C4CF4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7AA2E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4A4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7DD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557F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CB5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20D6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7DB5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3C52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1AF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9D6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41E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1B8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F0B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62F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44F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8164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C29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26FC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6655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957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839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8976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A43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948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DF2A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641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6AE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5F5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7BFB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448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B90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8C8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825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FFB2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15.79</w:t>
            </w:r>
          </w:p>
        </w:tc>
        <w:tc>
          <w:tcPr>
            <w:tcW w:w="301" w:type="pct"/>
            <w:vMerge w:val="continue"/>
            <w:vAlign w:val="center"/>
          </w:tcPr>
          <w:p w14:paraId="666FB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C31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66EA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FB2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B78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6F5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A32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CC5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603E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F72D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5060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6E9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881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1E2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B7F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FF0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CAE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3D775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15.24</w:t>
            </w:r>
          </w:p>
        </w:tc>
        <w:tc>
          <w:tcPr>
            <w:tcW w:w="301" w:type="pct"/>
            <w:vMerge w:val="continue"/>
            <w:vAlign w:val="center"/>
          </w:tcPr>
          <w:p w14:paraId="2BCB4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7CEF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6C784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540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B4D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8DB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69C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4A7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4E89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D4E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D52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D33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05A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28D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75B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D0C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F26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E356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15.21</w:t>
            </w:r>
          </w:p>
        </w:tc>
        <w:tc>
          <w:tcPr>
            <w:tcW w:w="301" w:type="pct"/>
            <w:vMerge w:val="continue"/>
            <w:vAlign w:val="center"/>
          </w:tcPr>
          <w:p w14:paraId="7101E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7FA8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6B62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5DD777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E199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74713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CB996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48.78</w:t>
            </w:r>
          </w:p>
        </w:tc>
        <w:tc>
          <w:tcPr>
            <w:tcW w:w="259" w:type="pct"/>
            <w:vMerge w:val="continue"/>
            <w:vAlign w:val="center"/>
          </w:tcPr>
          <w:p w14:paraId="26BD4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6F26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847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5048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1A997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D9B42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18510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B1A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8E748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BD8C3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5CB9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301" w:type="pct"/>
            <w:vMerge w:val="continue"/>
            <w:vAlign w:val="center"/>
          </w:tcPr>
          <w:p w14:paraId="2FC40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37D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459</w:t>
            </w:r>
          </w:p>
        </w:tc>
      </w:tr>
      <w:tr w14:paraId="2A62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23D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33E7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F697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CD22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49.15</w:t>
            </w:r>
          </w:p>
        </w:tc>
        <w:tc>
          <w:tcPr>
            <w:tcW w:w="259" w:type="pct"/>
            <w:vMerge w:val="continue"/>
            <w:vAlign w:val="center"/>
          </w:tcPr>
          <w:p w14:paraId="151D0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6CA5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898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A78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FE9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05B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1B3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B76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96C6B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F72A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CDA47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7.61</w:t>
            </w:r>
          </w:p>
        </w:tc>
        <w:tc>
          <w:tcPr>
            <w:tcW w:w="301" w:type="pct"/>
            <w:vMerge w:val="continue"/>
            <w:vAlign w:val="center"/>
          </w:tcPr>
          <w:p w14:paraId="2CE9C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0553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451</w:t>
            </w:r>
          </w:p>
        </w:tc>
      </w:tr>
      <w:tr w14:paraId="76D8A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BD3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022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364A7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78B7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50.16</w:t>
            </w:r>
          </w:p>
        </w:tc>
        <w:tc>
          <w:tcPr>
            <w:tcW w:w="259" w:type="pct"/>
            <w:vMerge w:val="continue"/>
            <w:vAlign w:val="center"/>
          </w:tcPr>
          <w:p w14:paraId="7D8F2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96D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FE50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5E3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CC2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84F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AEB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FBF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0B41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77E5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49F48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301" w:type="pct"/>
            <w:vMerge w:val="continue"/>
            <w:vAlign w:val="center"/>
          </w:tcPr>
          <w:p w14:paraId="4DBCA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75D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443</w:t>
            </w:r>
          </w:p>
        </w:tc>
      </w:tr>
      <w:tr w14:paraId="11D2F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E3B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912BC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EC65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93B8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47.75</w:t>
            </w:r>
          </w:p>
        </w:tc>
        <w:tc>
          <w:tcPr>
            <w:tcW w:w="259" w:type="pct"/>
            <w:vMerge w:val="continue"/>
            <w:vAlign w:val="center"/>
          </w:tcPr>
          <w:p w14:paraId="0AE02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3FA8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CE8B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6128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5FEAA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76FA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CA6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26E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A6E2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EE16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8E0F1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6.95</w:t>
            </w:r>
          </w:p>
        </w:tc>
        <w:tc>
          <w:tcPr>
            <w:tcW w:w="301" w:type="pct"/>
            <w:vMerge w:val="continue"/>
            <w:vAlign w:val="center"/>
          </w:tcPr>
          <w:p w14:paraId="38A47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445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3699C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2A9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666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1ED56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6.68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1AF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</w:t>
            </w:r>
          </w:p>
        </w:tc>
        <w:tc>
          <w:tcPr>
            <w:tcW w:w="259" w:type="pct"/>
            <w:vMerge w:val="continue"/>
            <w:vAlign w:val="center"/>
          </w:tcPr>
          <w:p w14:paraId="5B0B0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F24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AEB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55D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268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56A2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688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A44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385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A36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9F423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7.39</w:t>
            </w:r>
          </w:p>
        </w:tc>
        <w:tc>
          <w:tcPr>
            <w:tcW w:w="301" w:type="pct"/>
            <w:vMerge w:val="continue"/>
            <w:vAlign w:val="center"/>
          </w:tcPr>
          <w:p w14:paraId="75F9E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25C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5E89F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78E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C609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FB76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A5FAC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53640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FE863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385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9032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08F96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4CA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0E5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A46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E4E58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EB09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8988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301" w:type="pct"/>
            <w:vMerge w:val="continue"/>
            <w:vAlign w:val="center"/>
          </w:tcPr>
          <w:p w14:paraId="2EDC1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A56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503</w:t>
            </w:r>
          </w:p>
        </w:tc>
      </w:tr>
      <w:tr w14:paraId="7B8CC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61E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EF6A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6B0B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848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F80C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AB89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09D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F5E5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62938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09CC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295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A9E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48E1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914E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271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301" w:type="pct"/>
            <w:vMerge w:val="continue"/>
            <w:vAlign w:val="center"/>
          </w:tcPr>
          <w:p w14:paraId="23CE4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AC3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2D0F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078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562BF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0C414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633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48.89</w:t>
            </w:r>
          </w:p>
        </w:tc>
        <w:tc>
          <w:tcPr>
            <w:tcW w:w="259" w:type="pct"/>
            <w:vMerge w:val="continue"/>
            <w:vAlign w:val="center"/>
          </w:tcPr>
          <w:p w14:paraId="5153C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65B2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983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5690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0A175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BD1B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76B44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E25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1FB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EBA1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382F2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1A57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3DF6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3F7F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C0B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C759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72BA0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FC92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24CAE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2E20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5226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467F0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12769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9A83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551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A394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1E778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FF1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57816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1A8FE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766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6EAD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AF7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F23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2F4A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711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449C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D0A9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B81A1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72D0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73E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AAEE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21E80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125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3561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386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8061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D88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34EE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2210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578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6DD2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E55D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F488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47.39</w:t>
            </w:r>
          </w:p>
        </w:tc>
        <w:tc>
          <w:tcPr>
            <w:tcW w:w="259" w:type="pct"/>
            <w:vMerge w:val="continue"/>
            <w:vAlign w:val="center"/>
          </w:tcPr>
          <w:p w14:paraId="1C553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C72C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A439A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E804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continue"/>
            <w:vAlign w:val="center"/>
          </w:tcPr>
          <w:p w14:paraId="1B48D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4B05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0CE5D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850C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CF22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7EA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6702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01" w:type="pct"/>
            <w:vMerge w:val="continue"/>
            <w:vAlign w:val="center"/>
          </w:tcPr>
          <w:p w14:paraId="588B7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072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6D6F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11BB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488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FACE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86482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52.79</w:t>
            </w:r>
          </w:p>
        </w:tc>
        <w:tc>
          <w:tcPr>
            <w:tcW w:w="259" w:type="pct"/>
            <w:vMerge w:val="continue"/>
            <w:vAlign w:val="center"/>
          </w:tcPr>
          <w:p w14:paraId="72F65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EB9C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C8A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A02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AD7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704A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E12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0EDC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7CBDB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358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F114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9.63</w:t>
            </w:r>
          </w:p>
        </w:tc>
        <w:tc>
          <w:tcPr>
            <w:tcW w:w="301" w:type="pct"/>
            <w:vMerge w:val="continue"/>
            <w:vAlign w:val="center"/>
          </w:tcPr>
          <w:p w14:paraId="7579B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8B27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7F4E1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C5E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F67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C82C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118C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53.99</w:t>
            </w:r>
          </w:p>
        </w:tc>
        <w:tc>
          <w:tcPr>
            <w:tcW w:w="259" w:type="pct"/>
            <w:vMerge w:val="continue"/>
            <w:vAlign w:val="center"/>
          </w:tcPr>
          <w:p w14:paraId="1EF80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B3A3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62E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C26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2F0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AB4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A64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2D5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160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6FB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1858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301" w:type="pct"/>
            <w:vMerge w:val="continue"/>
            <w:vAlign w:val="center"/>
          </w:tcPr>
          <w:p w14:paraId="69D30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783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120B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339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2D0A5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96661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7C94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47.27</w:t>
            </w:r>
          </w:p>
        </w:tc>
        <w:tc>
          <w:tcPr>
            <w:tcW w:w="259" w:type="pct"/>
            <w:vMerge w:val="continue"/>
            <w:vAlign w:val="center"/>
          </w:tcPr>
          <w:p w14:paraId="2F203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313F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784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25AE0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43644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833C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7633D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D877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113E6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12FF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8C452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E9A1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976EA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055D4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A95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B43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1531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3C5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3275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4D2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22E8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6E94DC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E66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5BBA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47" w:type="pct"/>
            <w:vMerge w:val="continue"/>
            <w:vAlign w:val="center"/>
          </w:tcPr>
          <w:p w14:paraId="2C324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C31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A24C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055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8DDE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482A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C19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07AC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873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536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9B5EE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39B81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49.97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FCA3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CB3F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F4BE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4CF90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0ED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A3FA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16119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DAD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1F6BD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1DA7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5916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5D44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3F54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5875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395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24F7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D579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A7F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DC8F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B5E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57B26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736D4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09F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33E4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47" w:type="pct"/>
            <w:vMerge w:val="continue"/>
            <w:vAlign w:val="center"/>
          </w:tcPr>
          <w:p w14:paraId="57554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54A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2B0E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969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52A0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9698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475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312</w:t>
            </w:r>
          </w:p>
        </w:tc>
      </w:tr>
      <w:tr w14:paraId="6CAB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502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ECF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9235B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C7747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52.72</w:t>
            </w:r>
          </w:p>
        </w:tc>
        <w:tc>
          <w:tcPr>
            <w:tcW w:w="259" w:type="pct"/>
            <w:vMerge w:val="continue"/>
            <w:vAlign w:val="center"/>
          </w:tcPr>
          <w:p w14:paraId="66FEF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D654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2AAD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3FD32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10A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331F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5E659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902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720D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1DBB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4582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52EB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7BA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45C0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FE5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97E8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6A6D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CBF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0E7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6A4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7D13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0636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329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0B0B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47" w:type="pct"/>
            <w:vMerge w:val="continue"/>
            <w:vAlign w:val="center"/>
          </w:tcPr>
          <w:p w14:paraId="16605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4E2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AC4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530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ADD6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AC21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2B8C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32E45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F71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41B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20C8D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68C5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0910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7F1C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1D7B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6C77A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940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C2EF6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10A13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3F6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F5EE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57AF3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7AD4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EC26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F180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20FA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CAE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D8C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7079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941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4AD8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087E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8AE1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39292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872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EBCFD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continue"/>
            <w:vAlign w:val="center"/>
          </w:tcPr>
          <w:p w14:paraId="2363F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D3F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B24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0F7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0997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B603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E082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316</w:t>
            </w:r>
          </w:p>
        </w:tc>
      </w:tr>
      <w:tr w14:paraId="1F916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573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932A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889A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3DD9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27883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FA3E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E288F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5056E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2C7C1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00C2D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5E2A9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783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A0A9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46B2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DB9F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57.21</w:t>
            </w:r>
          </w:p>
        </w:tc>
        <w:tc>
          <w:tcPr>
            <w:tcW w:w="301" w:type="pct"/>
            <w:vMerge w:val="continue"/>
            <w:vAlign w:val="center"/>
          </w:tcPr>
          <w:p w14:paraId="01E01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DBCD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3D003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6E6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2FE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CFE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FE0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6FDF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8646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E227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1F5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CFBA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85A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D37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DE6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C56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390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7553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59.85</w:t>
            </w:r>
          </w:p>
        </w:tc>
        <w:tc>
          <w:tcPr>
            <w:tcW w:w="301" w:type="pct"/>
            <w:vMerge w:val="continue"/>
            <w:vAlign w:val="center"/>
          </w:tcPr>
          <w:p w14:paraId="6A423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8F86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76B00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C35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F64EF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E4570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8EC29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46.65</w:t>
            </w:r>
          </w:p>
        </w:tc>
        <w:tc>
          <w:tcPr>
            <w:tcW w:w="259" w:type="pct"/>
            <w:vMerge w:val="continue"/>
            <w:vAlign w:val="center"/>
          </w:tcPr>
          <w:p w14:paraId="26FE7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9CA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4F22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9A3F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continue"/>
            <w:vAlign w:val="center"/>
          </w:tcPr>
          <w:p w14:paraId="11F0D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F618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57D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1E5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155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95FE4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EBB7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301" w:type="pct"/>
            <w:vMerge w:val="continue"/>
            <w:vAlign w:val="center"/>
          </w:tcPr>
          <w:p w14:paraId="57EED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F1B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028E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5E1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FD9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7CB7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3D72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F17C4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DE2B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237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2AED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1D1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04A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202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A31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4EC6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44D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BDA7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3.06</w:t>
            </w:r>
          </w:p>
        </w:tc>
        <w:tc>
          <w:tcPr>
            <w:tcW w:w="301" w:type="pct"/>
            <w:vMerge w:val="continue"/>
            <w:vAlign w:val="center"/>
          </w:tcPr>
          <w:p w14:paraId="07D24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FDA4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7884E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9D8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B46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3E44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7C9D4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4F13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4495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DD11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700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8D0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65B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9DA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B81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646B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773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3992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4.21</w:t>
            </w:r>
          </w:p>
        </w:tc>
        <w:tc>
          <w:tcPr>
            <w:tcW w:w="301" w:type="pct"/>
            <w:vMerge w:val="continue"/>
            <w:vAlign w:val="center"/>
          </w:tcPr>
          <w:p w14:paraId="75E57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C8C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24F97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DDA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D58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1179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1E0E4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BB14A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B874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0C2C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E3D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ED1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FC1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5B8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DE6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21E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8B3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A841E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2.95</w:t>
            </w:r>
          </w:p>
        </w:tc>
        <w:tc>
          <w:tcPr>
            <w:tcW w:w="301" w:type="pct"/>
            <w:vMerge w:val="continue"/>
            <w:vAlign w:val="center"/>
          </w:tcPr>
          <w:p w14:paraId="398B0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721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0769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C57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FBD84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4A332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E777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39.99</w:t>
            </w:r>
          </w:p>
        </w:tc>
        <w:tc>
          <w:tcPr>
            <w:tcW w:w="259" w:type="pct"/>
            <w:vMerge w:val="continue"/>
            <w:vAlign w:val="center"/>
          </w:tcPr>
          <w:p w14:paraId="61E39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3F2A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98D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486F3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283CC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ED7F6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7E110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9E8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62F1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07396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BE3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301" w:type="pct"/>
            <w:vMerge w:val="continue"/>
            <w:vAlign w:val="center"/>
          </w:tcPr>
          <w:p w14:paraId="7FB1C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4FC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07D4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76F5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CF7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3489A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35D8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40.09</w:t>
            </w:r>
          </w:p>
        </w:tc>
        <w:tc>
          <w:tcPr>
            <w:tcW w:w="259" w:type="pct"/>
            <w:vMerge w:val="continue"/>
            <w:vAlign w:val="center"/>
          </w:tcPr>
          <w:p w14:paraId="15144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6B4B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291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606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113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63C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031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87A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C1B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6F2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42FC2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01" w:type="pct"/>
            <w:vMerge w:val="continue"/>
            <w:vAlign w:val="center"/>
          </w:tcPr>
          <w:p w14:paraId="5735A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07D7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64EB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386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E48B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6B761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42D7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41.06</w:t>
            </w:r>
          </w:p>
        </w:tc>
        <w:tc>
          <w:tcPr>
            <w:tcW w:w="259" w:type="pct"/>
            <w:vMerge w:val="continue"/>
            <w:vAlign w:val="center"/>
          </w:tcPr>
          <w:p w14:paraId="5062A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B6F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F58F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A80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EF7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7B40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1F3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BD4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73D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9ECE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FA7F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6.28</w:t>
            </w:r>
          </w:p>
        </w:tc>
        <w:tc>
          <w:tcPr>
            <w:tcW w:w="301" w:type="pct"/>
            <w:vMerge w:val="continue"/>
            <w:vAlign w:val="center"/>
          </w:tcPr>
          <w:p w14:paraId="496BB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0DE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3673D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C35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AA4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F0DDA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1781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41.44</w:t>
            </w:r>
          </w:p>
        </w:tc>
        <w:tc>
          <w:tcPr>
            <w:tcW w:w="259" w:type="pct"/>
            <w:vMerge w:val="continue"/>
            <w:vAlign w:val="center"/>
          </w:tcPr>
          <w:p w14:paraId="47925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4B97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684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7C2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FC83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A514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D46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846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555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914C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D44E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301" w:type="pct"/>
            <w:vMerge w:val="continue"/>
            <w:vAlign w:val="center"/>
          </w:tcPr>
          <w:p w14:paraId="280DD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2DBB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1838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743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951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BDEF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2E70A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41.69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47DE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CC9A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3FC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05F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124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109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955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514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606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198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9FD8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6.54</w:t>
            </w:r>
          </w:p>
        </w:tc>
        <w:tc>
          <w:tcPr>
            <w:tcW w:w="301" w:type="pct"/>
            <w:vMerge w:val="continue"/>
            <w:vAlign w:val="center"/>
          </w:tcPr>
          <w:p w14:paraId="3A3C2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11F48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2128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712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46C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57A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317B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41.66</w:t>
            </w:r>
          </w:p>
        </w:tc>
        <w:tc>
          <w:tcPr>
            <w:tcW w:w="259" w:type="pct"/>
            <w:vMerge w:val="continue"/>
            <w:vAlign w:val="center"/>
          </w:tcPr>
          <w:p w14:paraId="509B3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EB2D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E9CC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A61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6BF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80D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CD4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B94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38A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2E2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8FB4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6.52</w:t>
            </w:r>
          </w:p>
        </w:tc>
        <w:tc>
          <w:tcPr>
            <w:tcW w:w="301" w:type="pct"/>
            <w:vMerge w:val="continue"/>
            <w:vAlign w:val="center"/>
          </w:tcPr>
          <w:p w14:paraId="251F1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EEB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51E2F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9DBA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FDE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5BA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C449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42.21</w:t>
            </w:r>
          </w:p>
        </w:tc>
        <w:tc>
          <w:tcPr>
            <w:tcW w:w="259" w:type="pct"/>
            <w:vMerge w:val="continue"/>
            <w:vAlign w:val="center"/>
          </w:tcPr>
          <w:p w14:paraId="3E794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BDF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02B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477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F44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0152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A08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6C6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F33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B40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88A01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6.76</w:t>
            </w:r>
          </w:p>
        </w:tc>
        <w:tc>
          <w:tcPr>
            <w:tcW w:w="301" w:type="pct"/>
            <w:vMerge w:val="continue"/>
            <w:vAlign w:val="center"/>
          </w:tcPr>
          <w:p w14:paraId="115DB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6F6E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5BCD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E01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FA05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6118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A0DA9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42.24</w:t>
            </w:r>
          </w:p>
        </w:tc>
        <w:tc>
          <w:tcPr>
            <w:tcW w:w="259" w:type="pct"/>
            <w:vMerge w:val="continue"/>
            <w:vAlign w:val="center"/>
          </w:tcPr>
          <w:p w14:paraId="5926F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5EB4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EC3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B70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7C0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485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E91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797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78E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C8A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E91C5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6.77</w:t>
            </w:r>
          </w:p>
        </w:tc>
        <w:tc>
          <w:tcPr>
            <w:tcW w:w="301" w:type="pct"/>
            <w:vMerge w:val="continue"/>
            <w:vAlign w:val="center"/>
          </w:tcPr>
          <w:p w14:paraId="49534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991B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3EBF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426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74BF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84722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BFFE2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59" w:type="pct"/>
            <w:vMerge w:val="continue"/>
            <w:vAlign w:val="center"/>
          </w:tcPr>
          <w:p w14:paraId="42958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C5CE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842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BAD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521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D01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B95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542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6D2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20F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145C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7.11</w:t>
            </w:r>
          </w:p>
        </w:tc>
        <w:tc>
          <w:tcPr>
            <w:tcW w:w="301" w:type="pct"/>
            <w:vMerge w:val="continue"/>
            <w:vAlign w:val="center"/>
          </w:tcPr>
          <w:p w14:paraId="3C852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BB6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065D9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725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8525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96B1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B7A0B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42.99</w:t>
            </w:r>
          </w:p>
        </w:tc>
        <w:tc>
          <w:tcPr>
            <w:tcW w:w="259" w:type="pct"/>
            <w:vMerge w:val="continue"/>
            <w:vAlign w:val="center"/>
          </w:tcPr>
          <w:p w14:paraId="04059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5F2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AC9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B60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80A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344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397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EF5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D1AA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10C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51E2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0FF5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91C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6821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4EA0E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CF8F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7247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C1E5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13128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9740E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04569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952C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46D0F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8BEC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29FFA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0A9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1A0BE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ECB8E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214A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1CD10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707A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453</w:t>
            </w:r>
          </w:p>
        </w:tc>
      </w:tr>
      <w:tr w14:paraId="4FDAB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506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CB8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1C9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F73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F5E4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DDE3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01B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1AA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6C7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6BE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DEF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2B3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C08F8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F2AC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8563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F5DD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5C37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445</w:t>
            </w:r>
          </w:p>
        </w:tc>
      </w:tr>
      <w:tr w14:paraId="49A04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C9B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B00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DA8F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B36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C378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A371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D68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78A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44A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E60B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D91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E1A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46FDE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2C5D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A4EA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671D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3162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461</w:t>
            </w:r>
          </w:p>
        </w:tc>
      </w:tr>
      <w:tr w14:paraId="0D471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98E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9EFE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38AF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3D5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D303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E991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51613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A93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C84E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676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EE0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CD2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888A9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DEC5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FD4F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82E5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C2C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455</w:t>
            </w:r>
          </w:p>
        </w:tc>
      </w:tr>
      <w:tr w14:paraId="049B4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2FA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62D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BF0C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F44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C699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90A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B794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E8F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92F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BE0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3CC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677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65D0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9E38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9AED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48DC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DD8D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123C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651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39F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F5CF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CFA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39A0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65D0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0FF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878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7B4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BD8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BB8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E22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C66C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E170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37D3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6D37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CCC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463</w:t>
            </w:r>
          </w:p>
        </w:tc>
      </w:tr>
      <w:tr w14:paraId="1C481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D5D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CD35A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3481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FC6A4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259" w:type="pct"/>
            <w:vMerge w:val="continue"/>
            <w:vAlign w:val="center"/>
          </w:tcPr>
          <w:p w14:paraId="32A20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DA14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7F3E3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1D59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4A38B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D5B2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CB8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8305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10DF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10737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CDFD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301" w:type="pct"/>
            <w:vMerge w:val="continue"/>
            <w:vAlign w:val="center"/>
          </w:tcPr>
          <w:p w14:paraId="6173B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5C0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34572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F17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F9D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8B6A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5E5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4CF6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45C2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49A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2EF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5F3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810B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878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B39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368D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BE5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93B2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10.19</w:t>
            </w:r>
          </w:p>
        </w:tc>
        <w:tc>
          <w:tcPr>
            <w:tcW w:w="301" w:type="pct"/>
            <w:vMerge w:val="continue"/>
            <w:vAlign w:val="center"/>
          </w:tcPr>
          <w:p w14:paraId="6CADF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6074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57B2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AAE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58F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FC52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B58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02C8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88449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66001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A69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881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48C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261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83E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228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7C2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1EBD3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10.18</w:t>
            </w:r>
          </w:p>
        </w:tc>
        <w:tc>
          <w:tcPr>
            <w:tcW w:w="301" w:type="pct"/>
            <w:vMerge w:val="continue"/>
            <w:vAlign w:val="center"/>
          </w:tcPr>
          <w:p w14:paraId="4F0FC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9E8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6C25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B6B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87B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286F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15D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796A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9487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0E7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A64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09A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7D7B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F15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3BD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14C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FF5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A1051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301" w:type="pct"/>
            <w:vMerge w:val="continue"/>
            <w:vAlign w:val="center"/>
          </w:tcPr>
          <w:p w14:paraId="2F169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6F0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160F0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90B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88F3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9A85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A4A3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25.76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C1B4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D9A1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BBB5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CBF7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5922F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A6F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7CE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1DC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039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41294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7C7E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69FB1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F6B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</w:tr>
      <w:tr w14:paraId="3089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35B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FF2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DD1A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F57A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25.86</w:t>
            </w:r>
          </w:p>
        </w:tc>
        <w:tc>
          <w:tcPr>
            <w:tcW w:w="259" w:type="pct"/>
            <w:vMerge w:val="continue"/>
            <w:vAlign w:val="center"/>
          </w:tcPr>
          <w:p w14:paraId="40C15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4262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FCE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3072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24CF0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6639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62B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ED2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08A9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F188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ADC5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2729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032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57DF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BF2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374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4488C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E4C4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36.36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F4C3C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AB2B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6AA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BD06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2423C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C41D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DDB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2CC0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DDA9F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72C3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764F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79F2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AC2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126B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7CB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B3B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02C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C4026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36.96</w:t>
            </w:r>
          </w:p>
        </w:tc>
        <w:tc>
          <w:tcPr>
            <w:tcW w:w="259" w:type="pct"/>
            <w:vMerge w:val="continue"/>
            <w:vAlign w:val="center"/>
          </w:tcPr>
          <w:p w14:paraId="340FB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A15E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6D9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B581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0D98E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87D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4E8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E82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D2EB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537C1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C40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DBF1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BE02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2000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D78A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89BC7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B3888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2E4A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4A0F4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6988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64EC3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4E908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0B0AB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5C47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BE9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1E1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0749A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45A95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continue"/>
            <w:vAlign w:val="center"/>
          </w:tcPr>
          <w:p w14:paraId="221AA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49CB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426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504</w:t>
            </w:r>
          </w:p>
        </w:tc>
      </w:tr>
      <w:tr w14:paraId="39EED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F6A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6C8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2E05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7CA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124F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23F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046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D8152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4542E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1D1F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51B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FE2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0E7F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E37B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A7D2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F72D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B175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496</w:t>
            </w:r>
          </w:p>
        </w:tc>
      </w:tr>
      <w:tr w14:paraId="49DE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864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3B0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A40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D69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6AC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6C29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33503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8A01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continue"/>
            <w:vAlign w:val="center"/>
          </w:tcPr>
          <w:p w14:paraId="20FDC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68F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E94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F00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C69A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CE94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BC04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BA0D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81A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505</w:t>
            </w:r>
          </w:p>
        </w:tc>
      </w:tr>
      <w:tr w14:paraId="02407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9B9E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29C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CE4F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62F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9EDB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FE7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1C9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D0167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39FD43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05B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59E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A87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3E1A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3D82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7766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4B6E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FB0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497</w:t>
            </w:r>
          </w:p>
        </w:tc>
      </w:tr>
      <w:tr w14:paraId="742A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692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24463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4599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10.62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C376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54.31</w:t>
            </w:r>
          </w:p>
        </w:tc>
        <w:tc>
          <w:tcPr>
            <w:tcW w:w="259" w:type="pct"/>
            <w:vMerge w:val="continue"/>
            <w:vAlign w:val="center"/>
          </w:tcPr>
          <w:p w14:paraId="25910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B22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F2B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ECF2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0B237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BE508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4C797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8D5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547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BD0E3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7C673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35021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41066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6F936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435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4886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FD94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D8216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2AA40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885D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72788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5B67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13A68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D65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B1B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4EF8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243D3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AA50A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08857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3970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F90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441F5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138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053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1854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532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E8B2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BB6F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15311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C9D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876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DDE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C24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4DA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042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323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3B3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234B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DFC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4DB37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B33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8BF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8074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990A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71.45</w:t>
            </w:r>
          </w:p>
        </w:tc>
        <w:tc>
          <w:tcPr>
            <w:tcW w:w="259" w:type="pct"/>
            <w:vMerge w:val="continue"/>
            <w:vAlign w:val="center"/>
          </w:tcPr>
          <w:p w14:paraId="6E997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F9B7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939E7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1D76E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94E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8FF36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01E42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023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403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EF0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4DC9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EB6B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C57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63C06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1F0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0AB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D9BD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E1C7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78.35</w:t>
            </w:r>
          </w:p>
        </w:tc>
        <w:tc>
          <w:tcPr>
            <w:tcW w:w="259" w:type="pct"/>
            <w:vMerge w:val="continue"/>
            <w:vAlign w:val="center"/>
          </w:tcPr>
          <w:p w14:paraId="59B7D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C921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0AD62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9DE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773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7D6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E92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E66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9EE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783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E5F2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3653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72A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  <w:tr w14:paraId="096EC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7A1C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55F7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B761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D01D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9" w:type="pct"/>
            <w:vMerge w:val="continue"/>
            <w:vAlign w:val="center"/>
          </w:tcPr>
          <w:p w14:paraId="49A03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901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F5D9E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5A59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continue"/>
            <w:vAlign w:val="center"/>
          </w:tcPr>
          <w:p w14:paraId="2D186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B6CC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37AD8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809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50F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FE04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vMerge w:val="continue"/>
            <w:vAlign w:val="center"/>
          </w:tcPr>
          <w:p w14:paraId="69BEF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D973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2A5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12B18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432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846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54A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2F2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8268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A54C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0FAD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2E9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9B2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0A0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E62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4DA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C5EE4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64A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4285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B55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3985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6D03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56A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C9C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387E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819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A178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A61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708A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A5F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13F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222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FA2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4D5778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2FC03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CB12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3345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AB8F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46C6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2521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595B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99C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27DA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895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462A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6F617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19FF1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DF9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6C2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D59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4BD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59994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FDDB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7A7D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E127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5E41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591F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4140A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AB7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13D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FD1A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C68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F7BE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C6A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6678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736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918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A01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282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B57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FED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4DE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84E4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E0BD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73B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2363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839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564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595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255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CD2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4B67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648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CFF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B9D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AD1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5A4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733E1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C71D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C7A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7A2A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50B2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1205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0D6D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4D5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6EB4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C2598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951DF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44.15</w:t>
            </w:r>
          </w:p>
        </w:tc>
        <w:tc>
          <w:tcPr>
            <w:tcW w:w="259" w:type="pct"/>
            <w:vMerge w:val="continue"/>
            <w:vAlign w:val="center"/>
          </w:tcPr>
          <w:p w14:paraId="5500B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86B5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28D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EC81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3E32C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D3178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2DE70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74E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654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E4627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continue"/>
            <w:vAlign w:val="center"/>
          </w:tcPr>
          <w:p w14:paraId="54643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3637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9264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7F08E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4F4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7ED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1FE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FA9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278F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CBA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204F7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33A08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679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04F0D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47" w:type="pct"/>
            <w:vMerge w:val="continue"/>
            <w:vAlign w:val="center"/>
          </w:tcPr>
          <w:p w14:paraId="43BA3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9A3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D3A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7BAD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6B5A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1AC3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C69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74CD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AFA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D4E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F9E6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7.81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C328E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49.55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A898F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A5E0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494F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41AA4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758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0B12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07A35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B40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96E3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73D99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E0A3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4B2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15C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2BDA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7FC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7EC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65D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3B0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BAD4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11D5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EC69F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64D4F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769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6169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47" w:type="pct"/>
            <w:vMerge w:val="continue"/>
            <w:vAlign w:val="center"/>
          </w:tcPr>
          <w:p w14:paraId="1CB94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8BD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FA1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11E6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1CB5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003F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C29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314</w:t>
            </w:r>
          </w:p>
        </w:tc>
      </w:tr>
      <w:tr w14:paraId="2E102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03E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A3A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B85C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62E1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051D3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E2FA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747F7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59E24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292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9EB0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68BD7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605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3D70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C508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8149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8F4C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B37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3611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D1B1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748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4F8D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E37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98FF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3E74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AE929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1DF35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8CD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94472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-67.35</w:t>
            </w:r>
          </w:p>
        </w:tc>
        <w:tc>
          <w:tcPr>
            <w:tcW w:w="247" w:type="pct"/>
            <w:vMerge w:val="continue"/>
            <w:vAlign w:val="center"/>
          </w:tcPr>
          <w:p w14:paraId="41F87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FF6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AC69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958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2A48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CB6A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161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4E18B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377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6AD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6FD0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3B758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55.05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BCA26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5293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8B2F4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74593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A19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BDA5C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632AB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F2B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E55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140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7FFE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DC5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7E4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6BC13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D27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F6B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42E5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FF4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EFCF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50F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2FF8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4FF5D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8DE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D6D1F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47" w:type="pct"/>
            <w:vMerge w:val="continue"/>
            <w:vAlign w:val="center"/>
          </w:tcPr>
          <w:p w14:paraId="4E4F4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1E3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A1E6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67F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B5AA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1115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EBA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4BBF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634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133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5437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93F6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59" w:type="pct"/>
            <w:vMerge w:val="continue"/>
            <w:vAlign w:val="center"/>
          </w:tcPr>
          <w:p w14:paraId="4156F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17C4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8454D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75C79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FF7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40D8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07161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108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30FE7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4378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15EC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093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97C2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0405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7F73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144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3218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070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CEE3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92E5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18209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64A4E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569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944F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-75.45</w:t>
            </w:r>
          </w:p>
        </w:tc>
        <w:tc>
          <w:tcPr>
            <w:tcW w:w="247" w:type="pct"/>
            <w:vMerge w:val="continue"/>
            <w:vAlign w:val="center"/>
          </w:tcPr>
          <w:p w14:paraId="55CBF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E2C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F5F3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2F64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D8B5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5DFA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2E0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313</w:t>
            </w:r>
          </w:p>
        </w:tc>
      </w:tr>
      <w:tr w14:paraId="060A5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E30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272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1366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E48C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259" w:type="pct"/>
            <w:vMerge w:val="continue"/>
            <w:vAlign w:val="center"/>
          </w:tcPr>
          <w:p w14:paraId="19127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3B0D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2F45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52176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042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81F4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72636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726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F115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89BD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D9DC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8BC5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342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3A9D8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B7F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F866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25A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850F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65.05</w:t>
            </w:r>
          </w:p>
        </w:tc>
        <w:tc>
          <w:tcPr>
            <w:tcW w:w="259" w:type="pct"/>
            <w:vMerge w:val="continue"/>
            <w:vAlign w:val="center"/>
          </w:tcPr>
          <w:p w14:paraId="76A71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2B8C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57458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B64E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9611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DB20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-78.85</w:t>
            </w:r>
          </w:p>
        </w:tc>
        <w:tc>
          <w:tcPr>
            <w:tcW w:w="247" w:type="pct"/>
            <w:vMerge w:val="continue"/>
            <w:vAlign w:val="center"/>
          </w:tcPr>
          <w:p w14:paraId="212E2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410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AC2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FE0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B29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D9C0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C910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6FB0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1A8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60F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41FCA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2980D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E4C9B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BE76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755F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5944E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2D9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4755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45EFA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67F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CEE9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5842C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4B98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D970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5B6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07ED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143D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D2E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DBDF3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3D9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62E8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076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477C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2294A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F8E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71C3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continue"/>
            <w:vAlign w:val="center"/>
          </w:tcPr>
          <w:p w14:paraId="7114D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2AF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A7A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643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87EB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58A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7D52B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317</w:t>
            </w:r>
          </w:p>
        </w:tc>
      </w:tr>
      <w:tr w14:paraId="7948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CD2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CA0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1A1D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6F3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A5C2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C1D8C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4B153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71DC1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B14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F764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37B54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749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631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44D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BD6C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9F9A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A71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7598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CFB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D671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DB1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2EA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3083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DA10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5A91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1363F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737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3E01C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7" w:type="pct"/>
            <w:vMerge w:val="continue"/>
            <w:vAlign w:val="center"/>
          </w:tcPr>
          <w:p w14:paraId="77BEE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920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AD2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982C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A699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F5EC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2DF8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318</w:t>
            </w:r>
          </w:p>
        </w:tc>
      </w:tr>
      <w:tr w14:paraId="49008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9E5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3B05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FD29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D107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continue"/>
            <w:vAlign w:val="center"/>
          </w:tcPr>
          <w:p w14:paraId="2BBE7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41857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4DF5C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7F12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38672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998C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25BA6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0BD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00511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D8C7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continue"/>
            <w:vAlign w:val="center"/>
          </w:tcPr>
          <w:p w14:paraId="00F98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F5B1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A92B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260EA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776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BF9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194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9C0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E66F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F0E5A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24B07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CF2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2CA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394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22E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13C0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D9B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A4B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74F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34224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90BF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2332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332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479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5EB6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414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B3642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BA39F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5F21E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7D2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B2C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D658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9C5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738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5E6C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FD9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48F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2157E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2D9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1FC5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D6C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86C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A3B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D15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C260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AF83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5F42D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FDB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418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799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8BF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0DB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EC29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A732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D27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0AB50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F1C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08189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3E7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5616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5192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1A837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D617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EA49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A6C2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1828C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18602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B0688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04AB2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B6F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9D82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35EC6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5EAB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178E4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29D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14D6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368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41D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605C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0C9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8E4C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02F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887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02B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C90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1A3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5AB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AAA2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87D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C4E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0F6E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B36B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738C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251EE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205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1EA8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D876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2EA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9A6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5C2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E78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4F4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82E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0A5C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ECD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CB9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7AF6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110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C970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8C0D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5175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2943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DD5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36BE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CFB7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1F8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0CAD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6F2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32CF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552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377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3F1E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85E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417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9B22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2E3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1289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E15D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1B4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393C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377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749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C060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D4F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B670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9822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41E8C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357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F06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A3B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5A3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33C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8B7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FFE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6151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2E3A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99A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4EEF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710E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626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168D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F41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4B72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0CEF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E86F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EE0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D2E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7A8D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5FF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38B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197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C12B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451D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D65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4F0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6953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DC7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086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84FD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295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C1D7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227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523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1DF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C39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5FE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3F3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5C5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B99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4E2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3F39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F33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423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4380A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FA41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AF0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A2A5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672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448E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C7D9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395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5A4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2BC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8F8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DC2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B46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968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908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1A3F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AA7A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FED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0909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166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2B4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690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27E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014F2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E98F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48" w:type="pct"/>
            <w:vMerge w:val="continue"/>
            <w:vAlign w:val="center"/>
          </w:tcPr>
          <w:p w14:paraId="7CA70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F72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06C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557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116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A55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4C5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BB6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07A5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79A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8FB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0DF03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3E6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A4F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1A93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920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81D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E723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AA2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877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F54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A62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87A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1BF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6E80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2B6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FCD2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D08A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3F8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1459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AC4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605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1712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589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BB9E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604B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B81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06E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6EC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BD29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854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AC4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8319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FB2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C37E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8B98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875F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03278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9B4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DF1E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421F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FBA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580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9929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725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DA9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1CF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248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4BA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27E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0CB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54D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AA52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E21F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0919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6F4E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E1CC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A06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4667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68E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9D8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1994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0788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B38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6F0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76C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B06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A64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46BF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8B2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1BD0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AD5E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232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6E44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69A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95F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857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D83B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1BCF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A8BE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7EC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ED8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3C7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FDF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939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077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8D0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598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0F8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0FB1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F641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0362B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675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444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7246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E6C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62D7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A8BF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48" w:type="pct"/>
            <w:vMerge w:val="continue"/>
            <w:vAlign w:val="center"/>
          </w:tcPr>
          <w:p w14:paraId="6769C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1FC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051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9B6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7B3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F9E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5AE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59F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979A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A75B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B1E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2B32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2AC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3A0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8311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68E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D843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3ECE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DC3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59F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98C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215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57D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850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F90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F0C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EBEF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E5E0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A27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7443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F06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5D1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BFAF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241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E6E4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1C3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9BB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828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DCD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2362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1C0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B38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2749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DCA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885F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76FA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F50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48025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DBF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928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66E4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611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BD71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6A0C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080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F48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789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707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D85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D19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AAA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E150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7786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83E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DF6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463F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CFA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B34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0B74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212E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9491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4D95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1AF8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D7E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2D4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285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386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E94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ACB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EFA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38BA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F2D1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07CC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4BCB2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0AF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3E2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024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737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025E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992D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A30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7B5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C71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09F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AE5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51A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8CD8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850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BB34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7F05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E686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</w:tbl>
    <w:p w14:paraId="6C44D3B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1BF45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0449B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1F7D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74A22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BE62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E1654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F6687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11C49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06669295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692955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FB3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7FEC5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884916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015C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00CAD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2a, D2T2, InH-Office LOS</w:t>
            </w:r>
          </w:p>
        </w:tc>
      </w:tr>
      <w:tr w14:paraId="5FAB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54DE3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6B66B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192CB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475559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304D0D6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170790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184B737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2198CE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7E2C83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0CCCFFE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2F82D3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490556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6CDC772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60D3263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1F6E2EA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61007D4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6AD216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18B54DC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7E7627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15E1F9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B10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626A26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D58D4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3E73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8C48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622C6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F382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958E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2AD8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5625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8578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0E32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4AF9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0EB46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8EE8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11803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172.21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15AC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352D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6EC3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837E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39C5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EE04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25E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E999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55C0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766E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2FFD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B9E1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B87A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C8B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371F22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4077B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B28F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CAC6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115.52</w:t>
            </w:r>
          </w:p>
        </w:tc>
        <w:tc>
          <w:tcPr>
            <w:tcW w:w="303" w:type="pct"/>
            <w:vMerge w:val="continue"/>
            <w:vAlign w:val="center"/>
          </w:tcPr>
          <w:p w14:paraId="7C8C5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F050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22CA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2284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DDEE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AF20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1FAE4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2" w:type="pct"/>
            <w:vMerge w:val="continue"/>
            <w:vAlign w:val="center"/>
          </w:tcPr>
          <w:p w14:paraId="31104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0E5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6760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954C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56BE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7148A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5A091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94CE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7220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0A59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E8D0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55.92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A9E4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5755F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26ED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D54B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6CAD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E391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03A2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15FD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B7E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F267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D42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3EE9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78B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ED3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9045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76A1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C7F6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F28F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303" w:type="pct"/>
            <w:vMerge w:val="continue"/>
            <w:vAlign w:val="center"/>
          </w:tcPr>
          <w:p w14:paraId="11A41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E957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5C57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20C6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006F4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5CF64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05A3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FEDB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DF7A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FD6D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020B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72A42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F03EC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74A15D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D8ED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AE47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99120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FAB9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75.98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49058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0A6D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246</w:t>
            </w:r>
          </w:p>
        </w:tc>
      </w:tr>
      <w:tr w14:paraId="6186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2F0C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99F9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A196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C607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B55A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F869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99F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2BED7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5E5C3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2548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0047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6639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5F27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22C5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98C6F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73.99</w:t>
            </w:r>
          </w:p>
        </w:tc>
        <w:tc>
          <w:tcPr>
            <w:tcW w:w="303" w:type="pct"/>
            <w:vMerge w:val="continue"/>
            <w:vAlign w:val="center"/>
          </w:tcPr>
          <w:p w14:paraId="1BA05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27A86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249</w:t>
            </w:r>
          </w:p>
        </w:tc>
      </w:tr>
      <w:tr w14:paraId="06EA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014E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DE3D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886E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9ADC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AD45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250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94D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388BB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6F9F7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997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86B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2600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8863C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40D5A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E721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67.4</w:t>
            </w:r>
          </w:p>
        </w:tc>
        <w:tc>
          <w:tcPr>
            <w:tcW w:w="303" w:type="pct"/>
            <w:vMerge w:val="continue"/>
            <w:vAlign w:val="center"/>
          </w:tcPr>
          <w:p w14:paraId="59DA4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66B8C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252</w:t>
            </w:r>
          </w:p>
        </w:tc>
      </w:tr>
      <w:tr w14:paraId="374E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6672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F83E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2317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A4E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6890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01F62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063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74E79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745A6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BE47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46C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4DB6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F893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2E84F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D324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99.16</w:t>
            </w:r>
          </w:p>
        </w:tc>
        <w:tc>
          <w:tcPr>
            <w:tcW w:w="303" w:type="pct"/>
            <w:vMerge w:val="continue"/>
            <w:vAlign w:val="center"/>
          </w:tcPr>
          <w:p w14:paraId="4D7E4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FC157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5CBA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4BFD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FF3A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202C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F435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58D9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A43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E634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251AC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024A0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CC83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74A5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A94A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4F98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4020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DBB40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95.91</w:t>
            </w:r>
          </w:p>
        </w:tc>
        <w:tc>
          <w:tcPr>
            <w:tcW w:w="303" w:type="pct"/>
            <w:vMerge w:val="continue"/>
            <w:vAlign w:val="center"/>
          </w:tcPr>
          <w:p w14:paraId="33A28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E3BF1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66A8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D40C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93C0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DEDA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2516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86B9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2181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C79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47A8E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5CB00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7F01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FAEF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6213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2FBE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46308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F799B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89.74</w:t>
            </w:r>
          </w:p>
        </w:tc>
        <w:tc>
          <w:tcPr>
            <w:tcW w:w="303" w:type="pct"/>
            <w:vMerge w:val="continue"/>
            <w:vAlign w:val="center"/>
          </w:tcPr>
          <w:p w14:paraId="07560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9ED10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3EC93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B682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5F1CE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8886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3674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44.05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B6CE1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B1DC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F8A5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84C3D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3FE3C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FB77F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5DA49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D3AD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4A78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A79F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340E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B9989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2A53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1EC0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8840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C1CB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4814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F913C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262" w:type="pct"/>
            <w:vMerge w:val="continue"/>
            <w:vAlign w:val="center"/>
          </w:tcPr>
          <w:p w14:paraId="71D4A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511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DCD9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3B8E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4720B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DF83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8C4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14BE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473A8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2AE7F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0775C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5.65</w:t>
            </w:r>
          </w:p>
        </w:tc>
        <w:tc>
          <w:tcPr>
            <w:tcW w:w="303" w:type="pct"/>
            <w:vMerge w:val="continue"/>
            <w:vAlign w:val="center"/>
          </w:tcPr>
          <w:p w14:paraId="1E1D2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FC83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</w:t>
            </w:r>
          </w:p>
        </w:tc>
      </w:tr>
      <w:tr w14:paraId="3487B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CC22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043F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B5F6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6694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46.52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09A9C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5675A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A86C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E77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CF9A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FDDC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977D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5C0A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AECE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CB73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B9AE1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303" w:type="pct"/>
            <w:vMerge w:val="continue"/>
            <w:vAlign w:val="center"/>
          </w:tcPr>
          <w:p w14:paraId="7FBAF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1A36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1B964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6D9D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EB2B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8F3C6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B210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46.85</w:t>
            </w:r>
          </w:p>
        </w:tc>
        <w:tc>
          <w:tcPr>
            <w:tcW w:w="262" w:type="pct"/>
            <w:vMerge w:val="continue"/>
            <w:vAlign w:val="center"/>
          </w:tcPr>
          <w:p w14:paraId="2C567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CC0B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8DF4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8800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3229B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5CAB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D6E3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8046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C96D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412F6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225A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7.73</w:t>
            </w:r>
          </w:p>
        </w:tc>
        <w:tc>
          <w:tcPr>
            <w:tcW w:w="303" w:type="pct"/>
            <w:vMerge w:val="continue"/>
            <w:vAlign w:val="center"/>
          </w:tcPr>
          <w:p w14:paraId="087AD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B46F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17929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F76D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E62F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51AFF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7BA2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continue"/>
            <w:vAlign w:val="center"/>
          </w:tcPr>
          <w:p w14:paraId="2AA13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188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9C03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7E33A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1F0DF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5494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5A4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10BD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5E3016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5E118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7778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73.31</w:t>
            </w:r>
          </w:p>
        </w:tc>
        <w:tc>
          <w:tcPr>
            <w:tcW w:w="303" w:type="pct"/>
            <w:vMerge w:val="continue"/>
            <w:vAlign w:val="center"/>
          </w:tcPr>
          <w:p w14:paraId="1FBF6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CFE6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498</w:t>
            </w:r>
          </w:p>
        </w:tc>
      </w:tr>
      <w:tr w14:paraId="53149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DDBE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90E4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45AED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F4EA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87D5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0CB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11AA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5AA4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714C7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E60D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3EB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32A5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94C2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18FC0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84661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71.82</w:t>
            </w:r>
          </w:p>
        </w:tc>
        <w:tc>
          <w:tcPr>
            <w:tcW w:w="303" w:type="pct"/>
            <w:vMerge w:val="continue"/>
            <w:vAlign w:val="center"/>
          </w:tcPr>
          <w:p w14:paraId="5F170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08B8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5F89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7588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9F9D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0406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2A13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CD9DF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0D64B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B33D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DF82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73950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6F43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52FF5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280BB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6548A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EECC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4BD04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17CB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83D3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2E8A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049E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EE614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BC03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7459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68.72</w:t>
            </w:r>
          </w:p>
        </w:tc>
        <w:tc>
          <w:tcPr>
            <w:tcW w:w="262" w:type="pct"/>
            <w:vMerge w:val="continue"/>
            <w:vAlign w:val="center"/>
          </w:tcPr>
          <w:p w14:paraId="6427D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7C37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051A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68D30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22DA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2B7EAE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9" w:type="pct"/>
            <w:vMerge w:val="continue"/>
            <w:vAlign w:val="center"/>
          </w:tcPr>
          <w:p w14:paraId="360A1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D431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1ED9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2AD3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9843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FDFF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D3C54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170B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0745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9BD4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E2533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438E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continue"/>
            <w:vAlign w:val="center"/>
          </w:tcPr>
          <w:p w14:paraId="15FDC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2D3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59B2B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CE02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3D5BA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13A1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2D376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24BA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BBBF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43BB6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1DEF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170.62</w:t>
            </w:r>
          </w:p>
        </w:tc>
        <w:tc>
          <w:tcPr>
            <w:tcW w:w="303" w:type="pct"/>
            <w:vMerge w:val="continue"/>
            <w:vAlign w:val="center"/>
          </w:tcPr>
          <w:p w14:paraId="02E6A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6319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056B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FB28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F34B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530B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A208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CE76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824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26CB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F32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C5F3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AF12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BFE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971B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B678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E947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02E0D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143.51</w:t>
            </w:r>
          </w:p>
        </w:tc>
        <w:tc>
          <w:tcPr>
            <w:tcW w:w="303" w:type="pct"/>
            <w:vMerge w:val="continue"/>
            <w:vAlign w:val="center"/>
          </w:tcPr>
          <w:p w14:paraId="11CB9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ABB10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4339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3FCA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F4EB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9DF1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EF17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0422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4FAB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18AA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028E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C212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DE5C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22EC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47711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5919F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3680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94754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76.26</w:t>
            </w:r>
          </w:p>
        </w:tc>
        <w:tc>
          <w:tcPr>
            <w:tcW w:w="303" w:type="pct"/>
            <w:vMerge w:val="continue"/>
            <w:vAlign w:val="center"/>
          </w:tcPr>
          <w:p w14:paraId="2083E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01BB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05C9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7518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EFD55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7D89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53.74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B9CF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61.42</w:t>
            </w:r>
          </w:p>
        </w:tc>
        <w:tc>
          <w:tcPr>
            <w:tcW w:w="262" w:type="pct"/>
            <w:vMerge w:val="continue"/>
            <w:vAlign w:val="center"/>
          </w:tcPr>
          <w:p w14:paraId="20C0E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409F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D449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BB05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78148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6DB0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5B84E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5131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8F292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CEAE8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4AE48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D17F5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B2A6D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3448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B49B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691E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726E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BBFE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CD37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FF0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1592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355C8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8B07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60116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49" w:type="pct"/>
            <w:vMerge w:val="continue"/>
            <w:vAlign w:val="center"/>
          </w:tcPr>
          <w:p w14:paraId="52BA7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5A37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AA74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E13B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6685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0E5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E447B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687A9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B9CE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CD40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D9521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57.44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D2693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61.92</w:t>
            </w:r>
          </w:p>
        </w:tc>
        <w:tc>
          <w:tcPr>
            <w:tcW w:w="262" w:type="pct"/>
            <w:vMerge w:val="continue"/>
            <w:vAlign w:val="center"/>
          </w:tcPr>
          <w:p w14:paraId="0C082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AD8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E46A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continue"/>
            <w:vAlign w:val="center"/>
          </w:tcPr>
          <w:p w14:paraId="66CCF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FDF2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E729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5D296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910B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1DCE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25D7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754D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DDDA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A6CB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2F9C2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2AE4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3FFF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CF81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49F0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43B2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CC20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B3A7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6CE10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F04D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838C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49" w:type="pct"/>
            <w:vMerge w:val="continue"/>
            <w:vAlign w:val="center"/>
          </w:tcPr>
          <w:p w14:paraId="45734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3552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5284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5308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19E2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A6F7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102B3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323</w:t>
            </w:r>
          </w:p>
        </w:tc>
      </w:tr>
      <w:tr w14:paraId="0F334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5BBB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EAF9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0A04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09B3A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E3253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3BCC5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96B9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continue"/>
            <w:vAlign w:val="center"/>
          </w:tcPr>
          <w:p w14:paraId="1F613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EF04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2A905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79381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91BA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4F08F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0BB64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A085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E427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687B4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5C59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E71E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2885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38A5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DAB8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83A9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A2AF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7E22D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1AC1A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30B6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76C33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49" w:type="pct"/>
            <w:vMerge w:val="continue"/>
            <w:vAlign w:val="center"/>
          </w:tcPr>
          <w:p w14:paraId="4D0A5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1EE9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A573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EBF2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73EE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2EBA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4BC7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6C08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71B2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7607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B9EEA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A9B0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262" w:type="pct"/>
            <w:vMerge w:val="continue"/>
            <w:vAlign w:val="center"/>
          </w:tcPr>
          <w:p w14:paraId="38129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D7FE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EF21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continue"/>
            <w:vAlign w:val="center"/>
          </w:tcPr>
          <w:p w14:paraId="5823D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0FB9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E4D31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725EC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85EE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2CDC0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F0A7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0CF8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CA7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64C6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618BB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E31D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82D5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FA43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9E6E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99FE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6597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14AC8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3CF46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7FBD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64119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49" w:type="pct"/>
            <w:vMerge w:val="continue"/>
            <w:vAlign w:val="center"/>
          </w:tcPr>
          <w:p w14:paraId="12A29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1BC1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7DD9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BFF8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4ECF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0CB1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A267C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319</w:t>
            </w:r>
          </w:p>
        </w:tc>
      </w:tr>
      <w:tr w14:paraId="7A4C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90D2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9405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50F0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D2CF4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0BFB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6A39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BF1ED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B2D6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47222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585D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7A88E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1115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116F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919B8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ABAD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303" w:type="pct"/>
            <w:vMerge w:val="continue"/>
            <w:vAlign w:val="center"/>
          </w:tcPr>
          <w:p w14:paraId="4C739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ACD1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6309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7492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D6CB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EB37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6A1D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ADC5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12DBD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81AA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2252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63FF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F18A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AA0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5FCA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9F34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4FB1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EE3D4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64.05</w:t>
            </w:r>
          </w:p>
        </w:tc>
        <w:tc>
          <w:tcPr>
            <w:tcW w:w="303" w:type="pct"/>
            <w:vMerge w:val="continue"/>
            <w:vAlign w:val="center"/>
          </w:tcPr>
          <w:p w14:paraId="55537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EA6E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429A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0FAC12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745E0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EC60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E03A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57.91</w:t>
            </w:r>
          </w:p>
        </w:tc>
        <w:tc>
          <w:tcPr>
            <w:tcW w:w="262" w:type="pct"/>
            <w:vMerge w:val="continue"/>
            <w:vAlign w:val="center"/>
          </w:tcPr>
          <w:p w14:paraId="6CB8B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7C6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0CCB3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815A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continue"/>
            <w:vAlign w:val="center"/>
          </w:tcPr>
          <w:p w14:paraId="10B59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1B5B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54023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3C61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08C8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97901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22A9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33.68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638F6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24E5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2E7D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1307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AD82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2091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20FF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continue"/>
            <w:vAlign w:val="center"/>
          </w:tcPr>
          <w:p w14:paraId="6A434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16B3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92E5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29F9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0383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82B0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6C0A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7AFA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48216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528D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AF5F3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50.21</w:t>
            </w:r>
          </w:p>
        </w:tc>
        <w:tc>
          <w:tcPr>
            <w:tcW w:w="303" w:type="pct"/>
            <w:vMerge w:val="continue"/>
            <w:vAlign w:val="center"/>
          </w:tcPr>
          <w:p w14:paraId="587AC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A0F0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7A24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86E9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4FFB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25A4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D1FB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2" w:type="pct"/>
            <w:vMerge w:val="continue"/>
            <w:vAlign w:val="center"/>
          </w:tcPr>
          <w:p w14:paraId="75FBD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9D3D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E0D7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5F36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6ED2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43E0A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5B184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4CD7B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0BD55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2284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D813F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32.31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274A7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056B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10172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0A23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A239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3A0A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4C64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4A3D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C546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C54F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200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20E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F1BF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E468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3A60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4925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D4F0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AE59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28.86</w:t>
            </w:r>
          </w:p>
        </w:tc>
        <w:tc>
          <w:tcPr>
            <w:tcW w:w="303" w:type="pct"/>
            <w:vMerge w:val="continue"/>
            <w:vAlign w:val="center"/>
          </w:tcPr>
          <w:p w14:paraId="14CE1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22492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09890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2D01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3739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642E8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8452B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0A39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F0E4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BD2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1961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4581F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66C7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2B4EC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7291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DB68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F880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04D9B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53.64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C49E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934C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</w:t>
            </w:r>
          </w:p>
        </w:tc>
      </w:tr>
      <w:tr w14:paraId="0856C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96C4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A9ED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9E69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10B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33D9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CCF9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2ED7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AC8CA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64139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F1CC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F3BC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2ED3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14C6B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2BC3F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7CC8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52.23</w:t>
            </w:r>
          </w:p>
        </w:tc>
        <w:tc>
          <w:tcPr>
            <w:tcW w:w="303" w:type="pct"/>
            <w:vMerge w:val="continue"/>
            <w:vAlign w:val="center"/>
          </w:tcPr>
          <w:p w14:paraId="1C49C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47AD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250</w:t>
            </w:r>
          </w:p>
        </w:tc>
      </w:tr>
      <w:tr w14:paraId="7D46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39D3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2749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EFEF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6ECE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A876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644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D52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71C39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768B6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DDC6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BE5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D960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0BBA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1ABF6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BA51D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47.58</w:t>
            </w:r>
          </w:p>
        </w:tc>
        <w:tc>
          <w:tcPr>
            <w:tcW w:w="303" w:type="pct"/>
            <w:vMerge w:val="continue"/>
            <w:vAlign w:val="center"/>
          </w:tcPr>
          <w:p w14:paraId="48635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7081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</w:t>
            </w:r>
          </w:p>
        </w:tc>
      </w:tr>
      <w:tr w14:paraId="2594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67B1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A5A4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50BF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6044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DAC2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701E5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8040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DC25F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14D4E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78BC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318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F8D7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19D3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383CC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EB8F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03" w:type="pct"/>
            <w:vMerge w:val="continue"/>
            <w:vAlign w:val="center"/>
          </w:tcPr>
          <w:p w14:paraId="69CCB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DD529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6C6C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230A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05EF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62AD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522C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2CC1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A4C0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0C1A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F7FB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51CCA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2EF4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0F01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62F4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F4FDA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5863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9E3D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67.71</w:t>
            </w:r>
          </w:p>
        </w:tc>
        <w:tc>
          <w:tcPr>
            <w:tcW w:w="303" w:type="pct"/>
            <w:vMerge w:val="continue"/>
            <w:vAlign w:val="center"/>
          </w:tcPr>
          <w:p w14:paraId="4520C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5E425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27D8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95F1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0486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5B9B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0F67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AF4C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3BC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098B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E898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5C8E0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0798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2DD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2C38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7257CD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2D65E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90D1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3" w:type="pct"/>
            <w:vMerge w:val="continue"/>
            <w:vAlign w:val="center"/>
          </w:tcPr>
          <w:p w14:paraId="461E0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9B2B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708A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C64E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4FF0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756BF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5FC3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continue"/>
            <w:vAlign w:val="center"/>
          </w:tcPr>
          <w:p w14:paraId="1758B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03B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E65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9BE0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3A954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ADE7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12AF8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2025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FB57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FECE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E4265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4342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F8F1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499</w:t>
            </w:r>
          </w:p>
        </w:tc>
      </w:tr>
      <w:tr w14:paraId="6BF1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4C87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A4AE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74FF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1A27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0BC3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F82F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CC5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42F4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64BD8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7467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37C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4CA8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48975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7052C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34707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303" w:type="pct"/>
            <w:vMerge w:val="continue"/>
            <w:vAlign w:val="center"/>
          </w:tcPr>
          <w:p w14:paraId="47023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B9F5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24F1A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8D12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B3DBE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AC78E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24.75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4B71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55.59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E5710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0D31A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239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4C0F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18E43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6CE5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35E8D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4046F4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7D0F0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3A28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4C884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3D1B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FCC8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7727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51F5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E573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27CF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E341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F8D9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5EC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40DAA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1E682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C3A3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055E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9" w:type="pct"/>
            <w:vMerge w:val="continue"/>
            <w:vAlign w:val="center"/>
          </w:tcPr>
          <w:p w14:paraId="7A37E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ACF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0A47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0037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12F7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4762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3B162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0F4BC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35F5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C92B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3A47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70C8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59.09</w:t>
            </w:r>
          </w:p>
        </w:tc>
        <w:tc>
          <w:tcPr>
            <w:tcW w:w="262" w:type="pct"/>
            <w:vMerge w:val="continue"/>
            <w:vAlign w:val="center"/>
          </w:tcPr>
          <w:p w14:paraId="75F1C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72D2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B54C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EE6D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7889F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F31B0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105C2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B4EB3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55494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69DB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B373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39.44</w:t>
            </w:r>
          </w:p>
        </w:tc>
        <w:tc>
          <w:tcPr>
            <w:tcW w:w="303" w:type="pct"/>
            <w:vMerge w:val="continue"/>
            <w:vAlign w:val="center"/>
          </w:tcPr>
          <w:p w14:paraId="30FBA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20D3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6DE42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9D97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60B34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6F775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E655A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continue"/>
            <w:vAlign w:val="center"/>
          </w:tcPr>
          <w:p w14:paraId="7147B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844A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C202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615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5D05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5ABB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9F2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73359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6ABCB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5539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2A046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88.24</w:t>
            </w:r>
          </w:p>
        </w:tc>
        <w:tc>
          <w:tcPr>
            <w:tcW w:w="303" w:type="pct"/>
            <w:vMerge w:val="continue"/>
            <w:vAlign w:val="center"/>
          </w:tcPr>
          <w:p w14:paraId="69BFC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E17B0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5123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50ED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53E9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E5C5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768D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B4DE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7908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E55D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E1B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44E9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6924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FA1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95B7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59AB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A94A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4E74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74.22</w:t>
            </w:r>
          </w:p>
        </w:tc>
        <w:tc>
          <w:tcPr>
            <w:tcW w:w="303" w:type="pct"/>
            <w:vMerge w:val="continue"/>
            <w:vAlign w:val="center"/>
          </w:tcPr>
          <w:p w14:paraId="2822C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9A95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6C63E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926A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A7C0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2F7A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29C6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59.92</w:t>
            </w:r>
          </w:p>
        </w:tc>
        <w:tc>
          <w:tcPr>
            <w:tcW w:w="262" w:type="pct"/>
            <w:vMerge w:val="continue"/>
            <w:vAlign w:val="center"/>
          </w:tcPr>
          <w:p w14:paraId="2540E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2E2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5D5D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72A7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43449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8949A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380AE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6711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0B6FF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0E29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6F1179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C6F9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FD07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65D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F94C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A7AA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D6DB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3ED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AA5C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5A5B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120E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0580D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4BE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D71D7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49" w:type="pct"/>
            <w:vMerge w:val="continue"/>
            <w:vAlign w:val="center"/>
          </w:tcPr>
          <w:p w14:paraId="63774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0F24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ABC9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034E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8E27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4089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95ED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308</w:t>
            </w:r>
          </w:p>
        </w:tc>
      </w:tr>
      <w:tr w14:paraId="3C798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B1E4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3E5E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6AF47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47.05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D584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60.42</w:t>
            </w:r>
          </w:p>
        </w:tc>
        <w:tc>
          <w:tcPr>
            <w:tcW w:w="262" w:type="pct"/>
            <w:vMerge w:val="continue"/>
            <w:vAlign w:val="center"/>
          </w:tcPr>
          <w:p w14:paraId="5F8DF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357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711B5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continue"/>
            <w:vAlign w:val="center"/>
          </w:tcPr>
          <w:p w14:paraId="402EE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358B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DC14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5AAA3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E6E8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01E6A1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7D22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3311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CB72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8D05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51C40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C6C5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38A2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5443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4B2F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185D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687F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CF6B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756C2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10F1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B9FE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49" w:type="pct"/>
            <w:vMerge w:val="continue"/>
            <w:vAlign w:val="center"/>
          </w:tcPr>
          <w:p w14:paraId="50971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0A17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E4CC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2FC6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7B68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08BF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3CE7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324</w:t>
            </w:r>
          </w:p>
        </w:tc>
      </w:tr>
      <w:tr w14:paraId="0310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8C98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5F5A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B249C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48.32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69B5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60.62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F9DB4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401DF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80270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continue"/>
            <w:vAlign w:val="center"/>
          </w:tcPr>
          <w:p w14:paraId="70906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FC1A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30AB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7D363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4BD9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1957C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57EB3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5501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CD72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63D9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20D6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7375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0AAA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D161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4847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940C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520E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A1477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1E2F7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163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5C258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49" w:type="pct"/>
            <w:vMerge w:val="continue"/>
            <w:vAlign w:val="center"/>
          </w:tcPr>
          <w:p w14:paraId="1BBC3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DF2A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2150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AC15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6C69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B4AD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0D2C4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41F2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AA47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3C73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CE5A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1242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61.12</w:t>
            </w:r>
          </w:p>
        </w:tc>
        <w:tc>
          <w:tcPr>
            <w:tcW w:w="262" w:type="pct"/>
            <w:vMerge w:val="continue"/>
            <w:vAlign w:val="center"/>
          </w:tcPr>
          <w:p w14:paraId="736AD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49FA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C783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continue"/>
            <w:vAlign w:val="center"/>
          </w:tcPr>
          <w:p w14:paraId="0BD31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D063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2134F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29CFE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7FF6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0C2D90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4AFB9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01DA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BBA7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BEB0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0561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D05C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1DD5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4834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C6E3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A829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F2AE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BC294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12D44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5D64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376CC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49" w:type="pct"/>
            <w:vMerge w:val="continue"/>
            <w:vAlign w:val="center"/>
          </w:tcPr>
          <w:p w14:paraId="62465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020E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8BA4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E4AD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8077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29DF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1A9A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320</w:t>
            </w:r>
          </w:p>
        </w:tc>
      </w:tr>
      <w:tr w14:paraId="7EF99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5C8A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D602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D99C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F7285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778C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30026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8125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2C1A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79DF4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57FB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0FEC5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97C6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5956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0B2EB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AFFC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303" w:type="pct"/>
            <w:vMerge w:val="continue"/>
            <w:vAlign w:val="center"/>
          </w:tcPr>
          <w:p w14:paraId="311EF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C5048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6487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8AE0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84F4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4EF3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717E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A7E6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ECA9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DCFC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AE6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8239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7714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836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D003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D6E5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D57A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687C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64.05</w:t>
            </w:r>
          </w:p>
        </w:tc>
        <w:tc>
          <w:tcPr>
            <w:tcW w:w="303" w:type="pct"/>
            <w:vMerge w:val="continue"/>
            <w:vAlign w:val="center"/>
          </w:tcPr>
          <w:p w14:paraId="31BD5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8CC6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5D9D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1643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DEFB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09115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8E403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E71C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E129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A75BF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241D8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8" w:type="pct"/>
            <w:vMerge w:val="continue"/>
            <w:vAlign w:val="center"/>
          </w:tcPr>
          <w:p w14:paraId="53146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059E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30A5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EDDD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FB84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5B5B64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C1C1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303" w:type="pct"/>
            <w:vMerge w:val="continue"/>
            <w:vAlign w:val="center"/>
          </w:tcPr>
          <w:p w14:paraId="3CF71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F7B0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77411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C625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47D4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5524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05E5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F7A89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0B036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4D9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192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0338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4E3C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C05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A325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8B28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4BE8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B859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12.32</w:t>
            </w:r>
          </w:p>
        </w:tc>
        <w:tc>
          <w:tcPr>
            <w:tcW w:w="303" w:type="pct"/>
            <w:vMerge w:val="continue"/>
            <w:vAlign w:val="center"/>
          </w:tcPr>
          <w:p w14:paraId="1E9F9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C1831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4209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1745D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6C849B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6480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3CB0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continue"/>
            <w:vAlign w:val="center"/>
          </w:tcPr>
          <w:p w14:paraId="1E073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5638D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273F8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BEBC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continue"/>
            <w:vAlign w:val="center"/>
          </w:tcPr>
          <w:p w14:paraId="2E8CF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1908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506A9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4436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49FAE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8B2A3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38435D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B64B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15C6E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68B0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FF91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121C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7B9A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9BA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A67E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06C8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ECA0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69B5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1012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553A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5261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0EB5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0E76D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FB17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6B70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718C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C14E5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2CF5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8086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4A96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163C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C7B6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66D1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1813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459A4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54E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6734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FCB1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E0C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248426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7CC22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F8F9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2126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373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A4A3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1D961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870A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3C70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5A5C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E12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F098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BE80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400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831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460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41CE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164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5F0D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4663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F964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4216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1BF4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34B5F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42668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1640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4B73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40DC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03A7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E39B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62F8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8B5D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960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1071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85C7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5BF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D3AC5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02B3C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59B6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6949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D3D7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ADE6F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0308C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196B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E9F4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0BDB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A62D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D9BF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C94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E85E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CE8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8BC6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E0A9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65A0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7757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F6D7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68DF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E474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F752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BCDD8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72122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23F4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1E8E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04123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DEAB1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2" w:type="pct"/>
            <w:vMerge w:val="continue"/>
            <w:vAlign w:val="center"/>
          </w:tcPr>
          <w:p w14:paraId="7FADC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9B54B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4B1BC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4BC6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B6EBF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2ADA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0ADA0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8B0E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6DC7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2AD2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6BF6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55.97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915C7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38DCD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3BE55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DF65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E0B5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3612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0B48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8A8B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BD93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0CD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D06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D24A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325F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3504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9F60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EE22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5C87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5A35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62.67</w:t>
            </w:r>
          </w:p>
        </w:tc>
        <w:tc>
          <w:tcPr>
            <w:tcW w:w="303" w:type="pct"/>
            <w:vMerge w:val="continue"/>
            <w:vAlign w:val="center"/>
          </w:tcPr>
          <w:p w14:paraId="2632B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1C69F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2BF7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96D6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6327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A2CD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717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F27F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B62F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0EE87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4CC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AAAA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F5EA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AB4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2D9B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4D84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8105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51839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55.92</w:t>
            </w:r>
          </w:p>
        </w:tc>
        <w:tc>
          <w:tcPr>
            <w:tcW w:w="303" w:type="pct"/>
            <w:vMerge w:val="continue"/>
            <w:vAlign w:val="center"/>
          </w:tcPr>
          <w:p w14:paraId="6D72E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B440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5DC1E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E988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C243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4413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5A56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4E8A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B720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17E7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2F2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B7D0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5979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35F6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B2F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66B4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CE1D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DFA6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62.62</w:t>
            </w:r>
          </w:p>
        </w:tc>
        <w:tc>
          <w:tcPr>
            <w:tcW w:w="303" w:type="pct"/>
            <w:vMerge w:val="continue"/>
            <w:vAlign w:val="center"/>
          </w:tcPr>
          <w:p w14:paraId="4AE64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FEDB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6A9F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4158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8613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3F2B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0CCF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1CC1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E19F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498E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986F6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399C5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3E00E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43550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05DF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FCAE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561AB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4EFCAE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EC716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6B6B7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248</w:t>
            </w:r>
          </w:p>
        </w:tc>
      </w:tr>
      <w:tr w14:paraId="4F0E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6AAF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79E7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6351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DC2B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273B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BBF3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28D1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AD809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5CDEA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4292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A6D6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18E6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EA28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3C9E3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C85C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3EF5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F95C0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251</w:t>
            </w:r>
          </w:p>
        </w:tc>
      </w:tr>
      <w:tr w14:paraId="10331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684B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D559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7BEC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D886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5F2E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2E45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DE43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7D49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70BD8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133E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FA3A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4FC2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84487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08128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9E7A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7C24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326B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5DB4A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3A8F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4C37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A3EF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C737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5284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34D7C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5206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802CA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continue"/>
            <w:vAlign w:val="center"/>
          </w:tcPr>
          <w:p w14:paraId="7E283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895A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D1E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3E92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2358F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3BBF0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A28F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0AED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F467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57582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6A0A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B65E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F82E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F53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D3BC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9EB2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C6F0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AA31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2E428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A936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4CDA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0ECA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02DC24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52779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12EB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7EDB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4D917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3B66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EF1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F48E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A10E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60C1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86C5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465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B2E9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35462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5ED2D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96E3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F84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403A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BB69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37E42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7CDD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E6ED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D2E7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6B7F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618C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EB88C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8F410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62709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45.42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29DA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35E76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291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07DFF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35E72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1100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600BD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1EE6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1F90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9CB10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7E504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89419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4B47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152</w:t>
            </w:r>
          </w:p>
        </w:tc>
      </w:tr>
      <w:tr w14:paraId="5201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455C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A7B9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15A6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35BA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46.32</w:t>
            </w:r>
          </w:p>
        </w:tc>
        <w:tc>
          <w:tcPr>
            <w:tcW w:w="262" w:type="pct"/>
            <w:vMerge w:val="continue"/>
            <w:vAlign w:val="center"/>
          </w:tcPr>
          <w:p w14:paraId="2EE7B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AF7B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D46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B202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7BF79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57C5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557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3143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A1A1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1709A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8119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68AC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4491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156</w:t>
            </w:r>
          </w:p>
        </w:tc>
      </w:tr>
      <w:tr w14:paraId="6114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05CE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7357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90144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0A04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50.37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076DA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AA6D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E874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E6E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EAD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C8D6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C6B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C7F0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0EEF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B0C2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B67E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EBF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2B7D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70636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7C50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C2DB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188E7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C29EE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51.02</w:t>
            </w:r>
          </w:p>
        </w:tc>
        <w:tc>
          <w:tcPr>
            <w:tcW w:w="262" w:type="pct"/>
            <w:vMerge w:val="continue"/>
            <w:vAlign w:val="center"/>
          </w:tcPr>
          <w:p w14:paraId="4FBE6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D72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AF6E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DAF5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3AC25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D62F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7D54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B338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01F027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75179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428D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DEE4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9482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727D2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0012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7B40F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1C72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04D5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continue"/>
            <w:vAlign w:val="center"/>
          </w:tcPr>
          <w:p w14:paraId="517A2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67FB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7D8AF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7A54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7AAC9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A12F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5188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93C6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0D9E09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02F17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continue"/>
            <w:vAlign w:val="center"/>
          </w:tcPr>
          <w:p w14:paraId="03F6E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10B4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8AAF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</w:tr>
      <w:tr w14:paraId="19D8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74A4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825E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04EF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12BD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9399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2698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6A8B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2AF55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6B640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8545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E53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3851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431B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51C6C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1CAF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255C1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EFC8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4C02B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B27D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30D6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3CE3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8678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667E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B07E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3A39E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97CAA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1EB0B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878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568B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B7E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388E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555CA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F27A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FE30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315F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501</w:t>
            </w:r>
          </w:p>
        </w:tc>
      </w:tr>
      <w:tr w14:paraId="07F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EFA4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1C1D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357D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AFF8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82E3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2C2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528F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F654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0C518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00B6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023B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5257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7A240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53000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3DB2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8C9F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7489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7789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B4F0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2F55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982F2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F8EA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EADC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C4F5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0BC05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D96E6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51150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E80F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24070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3C155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1AEF7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FFC8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45660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5672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168A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5AF0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0797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E0D8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7C0B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684C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F886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F162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7F14A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7602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026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CEE6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496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79F1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E4986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5C5F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5A6F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28B5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5975D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499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6F55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E448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515B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894.51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C6D6F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82.55</w:t>
            </w:r>
          </w:p>
        </w:tc>
        <w:tc>
          <w:tcPr>
            <w:tcW w:w="262" w:type="pct"/>
            <w:vMerge w:val="continue"/>
            <w:vAlign w:val="center"/>
          </w:tcPr>
          <w:p w14:paraId="3D52D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E5C9A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19129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28F95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1CC5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7B82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9" w:type="pct"/>
            <w:vMerge w:val="continue"/>
            <w:vAlign w:val="center"/>
          </w:tcPr>
          <w:p w14:paraId="10115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50DC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CA15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4DBB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CAB8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C93D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E1F1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5CEE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A53F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279E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9297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75BA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254B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7D95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46F75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AB69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A79E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21B9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AB7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5587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E633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EEE0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B953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7852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92A0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62C2B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6FC5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936A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11989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59DAD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2" w:type="pct"/>
            <w:vMerge w:val="continue"/>
            <w:vAlign w:val="center"/>
          </w:tcPr>
          <w:p w14:paraId="2D0AE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552D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5EE7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9A1B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5B700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72FE25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continue"/>
            <w:vAlign w:val="center"/>
          </w:tcPr>
          <w:p w14:paraId="1AFD8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BCD7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5069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912E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4" w:type="pct"/>
            <w:vMerge w:val="continue"/>
            <w:vAlign w:val="center"/>
          </w:tcPr>
          <w:p w14:paraId="74F9E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2D92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10FB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6085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3A5F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17CF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1FD3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A986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4926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093E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5A81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1B2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9D7E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9D9D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6376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6839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28D2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CB4E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23E9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6BCA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E9A4C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4E0FC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9153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E1B2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3C01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AEB11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6FD0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40A9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26B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C24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D669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3B50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2CDF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2507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538BE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940E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8E03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704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763E3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7D7A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DF59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2955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5988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6D0C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22B0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6CFB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0A1A9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8D0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531F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953D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F94D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C8B32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6" w:type="pct"/>
            <w:vMerge w:val="continue"/>
            <w:vAlign w:val="center"/>
          </w:tcPr>
          <w:p w14:paraId="3311C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B68C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CF59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5BDA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7B10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2488B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71D5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AFA8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7B45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D623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C972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D06E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DEAB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00BC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FFC8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686C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F9B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6237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9913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33F5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116B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F1B1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D558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213D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B28D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9D81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0F3E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FB5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108B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555D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8FD0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CF7B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531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A24B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D79D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05D216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67C4F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9CDE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AE16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4532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5588D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4438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0201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AE8E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4C08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87.71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89C7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62" w:type="pct"/>
            <w:vMerge w:val="continue"/>
            <w:vAlign w:val="center"/>
          </w:tcPr>
          <w:p w14:paraId="26CAB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A8AE4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4D5A8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56F0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2F607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20F5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9" w:type="pct"/>
            <w:vMerge w:val="continue"/>
            <w:vAlign w:val="center"/>
          </w:tcPr>
          <w:p w14:paraId="42654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22FE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2C0B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6670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continue"/>
            <w:vAlign w:val="center"/>
          </w:tcPr>
          <w:p w14:paraId="695FB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7015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99B4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4952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AB86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F49E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039A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FBC9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21C6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88E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F9C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E68B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3870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F277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8CB2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59CD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C50CE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33057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4053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75AA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BE7D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3479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B32A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17E6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8572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32A8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14FD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E94D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7ED72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E6C2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6AAC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1DEA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636B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B91A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EB49D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720C2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8643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861D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D11F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233E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BC3D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4373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4A52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FDED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2DE8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E5E5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147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63A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0A8A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1052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EDFC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A816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31973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11946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640E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35B2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ACDC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55FA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4926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FD9F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8D83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B89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6FD5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0930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3407B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61B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D653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0152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5E74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471D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F2049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4AEE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5DF6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5B6E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4E6D1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73ED8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C8AB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0690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9187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AA1F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2F92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C573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FEB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050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014D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A370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B957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0CBE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9B4C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4823B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E101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A741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2B1A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6F35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9EB9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EE4A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4383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C888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C983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70C76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5425C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652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F37A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6341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3F0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8AFB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8235B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1F66D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6591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38CA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66AE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3B5D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1EE7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4698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ED7F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E512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AA2D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3420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537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00D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11AE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F7F4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2260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74C3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21CF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1B7B0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9D65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02B5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A7F93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7BF5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13AC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7FF4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6E0A3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288.84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2E189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74.05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1605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79F8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EC54F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2" w:type="pct"/>
            <w:vMerge w:val="continue"/>
            <w:vAlign w:val="center"/>
          </w:tcPr>
          <w:p w14:paraId="528A1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7774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7142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49" w:type="pct"/>
            <w:vMerge w:val="continue"/>
            <w:vAlign w:val="center"/>
          </w:tcPr>
          <w:p w14:paraId="3ABC3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27CB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6B95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F912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F43B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44EC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CCFD3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310</w:t>
            </w:r>
          </w:p>
        </w:tc>
      </w:tr>
      <w:tr w14:paraId="6D0A6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573C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5094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0FF1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329.96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4655D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75.05</w:t>
            </w:r>
          </w:p>
        </w:tc>
        <w:tc>
          <w:tcPr>
            <w:tcW w:w="262" w:type="pct"/>
            <w:vMerge w:val="continue"/>
            <w:vAlign w:val="center"/>
          </w:tcPr>
          <w:p w14:paraId="5FC8D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37F18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5FB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D9D8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97B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D709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49" w:type="pct"/>
            <w:vMerge w:val="continue"/>
            <w:vAlign w:val="center"/>
          </w:tcPr>
          <w:p w14:paraId="63EE0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CAF3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2A0F3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25E28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EC09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DA3C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F759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326</w:t>
            </w:r>
          </w:p>
        </w:tc>
      </w:tr>
      <w:tr w14:paraId="4D074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264B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E09B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53AC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9EA89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75.45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5A56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4629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808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6D7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9B72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71F28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49" w:type="pct"/>
            <w:vMerge w:val="continue"/>
            <w:vAlign w:val="center"/>
          </w:tcPr>
          <w:p w14:paraId="0087D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60E0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13837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352EF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4F3C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6B3C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A9AB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70ED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C135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D87E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2A5E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397.55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2A71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76.45</w:t>
            </w:r>
          </w:p>
        </w:tc>
        <w:tc>
          <w:tcPr>
            <w:tcW w:w="262" w:type="pct"/>
            <w:vMerge w:val="continue"/>
            <w:vAlign w:val="center"/>
          </w:tcPr>
          <w:p w14:paraId="2F8F5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89D8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DEAB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1221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32FC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A4104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49" w:type="pct"/>
            <w:vMerge w:val="continue"/>
            <w:vAlign w:val="center"/>
          </w:tcPr>
          <w:p w14:paraId="4B675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639F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083BD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7AFB6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9DE5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24C3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0149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322</w:t>
            </w:r>
          </w:p>
        </w:tc>
      </w:tr>
      <w:tr w14:paraId="55C4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147C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A611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90C62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1093.18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B1E06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84.05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9D9F3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9535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5E5FA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136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7DB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6DF0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-85.95</w:t>
            </w:r>
          </w:p>
        </w:tc>
        <w:tc>
          <w:tcPr>
            <w:tcW w:w="249" w:type="pct"/>
            <w:vMerge w:val="continue"/>
            <w:vAlign w:val="center"/>
          </w:tcPr>
          <w:p w14:paraId="04B02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3FDD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CB49D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680FA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AC3A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EF95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E120E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309</w:t>
            </w:r>
          </w:p>
        </w:tc>
      </w:tr>
      <w:tr w14:paraId="50F1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D10A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4087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50E4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1248.81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1142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85.05</w:t>
            </w:r>
          </w:p>
        </w:tc>
        <w:tc>
          <w:tcPr>
            <w:tcW w:w="262" w:type="pct"/>
            <w:vMerge w:val="continue"/>
            <w:vAlign w:val="center"/>
          </w:tcPr>
          <w:p w14:paraId="0E650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55BA4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FB3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186E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F441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536FA0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-86.35</w:t>
            </w:r>
          </w:p>
        </w:tc>
        <w:tc>
          <w:tcPr>
            <w:tcW w:w="249" w:type="pct"/>
            <w:vMerge w:val="continue"/>
            <w:vAlign w:val="center"/>
          </w:tcPr>
          <w:p w14:paraId="7C770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DB03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C19E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38456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9E26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EAD4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7945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325</w:t>
            </w:r>
          </w:p>
        </w:tc>
      </w:tr>
      <w:tr w14:paraId="5854E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26BB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8D8F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6EEF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1317.1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9ADC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85.45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B26A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54E3E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3B0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22B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023D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B238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-86.85</w:t>
            </w:r>
          </w:p>
        </w:tc>
        <w:tc>
          <w:tcPr>
            <w:tcW w:w="249" w:type="pct"/>
            <w:vMerge w:val="continue"/>
            <w:vAlign w:val="center"/>
          </w:tcPr>
          <w:p w14:paraId="3DA91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C0AC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5A5D3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259D7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4660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9233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6A378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5482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CDA8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64EE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CAA4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1504.6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BEC8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86.45</w:t>
            </w:r>
          </w:p>
        </w:tc>
        <w:tc>
          <w:tcPr>
            <w:tcW w:w="262" w:type="pct"/>
            <w:vMerge w:val="continue"/>
            <w:vAlign w:val="center"/>
          </w:tcPr>
          <w:p w14:paraId="7BE44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E881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6833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416D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BD76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42ACC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-87.35</w:t>
            </w:r>
          </w:p>
        </w:tc>
        <w:tc>
          <w:tcPr>
            <w:tcW w:w="249" w:type="pct"/>
            <w:vMerge w:val="continue"/>
            <w:vAlign w:val="center"/>
          </w:tcPr>
          <w:p w14:paraId="79C43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8A5B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0853B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continue"/>
            <w:vAlign w:val="center"/>
          </w:tcPr>
          <w:p w14:paraId="0EAB1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48EF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84D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E85F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321</w:t>
            </w:r>
          </w:p>
        </w:tc>
      </w:tr>
      <w:tr w14:paraId="5A4C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01FA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91F2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C2EC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8D2E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D1F69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9301D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5F1B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5201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7C158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1D6D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continue"/>
            <w:vAlign w:val="center"/>
          </w:tcPr>
          <w:p w14:paraId="0AE86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0037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F05F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51D97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continue"/>
            <w:vAlign w:val="center"/>
          </w:tcPr>
          <w:p w14:paraId="1ED8C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DBA2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881E5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31B4B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D041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131F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6298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3087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656A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58AE6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3CA97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DC5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E3CD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E752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F09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B29F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45A6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ADE2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8777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2ABA5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A657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050D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C1CA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2999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9B1A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EB9F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F52F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CAFD6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30BD9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3F7D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9BA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0A9D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DDF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209A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752A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90D7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552B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00DE7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2BAD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66A1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50BD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16B8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61A1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10D2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50942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F94FA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71645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C8E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A60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3598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D19E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5C5D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2461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7039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FB39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46E14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ABA42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56253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261D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E83F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8738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68" w:type="pct"/>
            <w:vMerge w:val="continue"/>
            <w:vAlign w:val="center"/>
          </w:tcPr>
          <w:p w14:paraId="03FB4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8EC0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723E1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29A4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4B63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8" w:type="pct"/>
            <w:vMerge w:val="continue"/>
            <w:vAlign w:val="center"/>
          </w:tcPr>
          <w:p w14:paraId="5C724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7087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7DF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A5A7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B404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BDF53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19E01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22.6</w:t>
            </w:r>
          </w:p>
        </w:tc>
        <w:tc>
          <w:tcPr>
            <w:tcW w:w="303" w:type="pct"/>
            <w:vMerge w:val="continue"/>
            <w:vAlign w:val="center"/>
          </w:tcPr>
          <w:p w14:paraId="55A44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96F1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2556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F95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69F89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167B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43D1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6F09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07D13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FBF0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E9C8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8" w:type="pct"/>
            <w:vMerge w:val="continue"/>
            <w:vAlign w:val="center"/>
          </w:tcPr>
          <w:p w14:paraId="37077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50EB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0227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568B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6CA72B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6431A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5F512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26.74</w:t>
            </w:r>
          </w:p>
        </w:tc>
        <w:tc>
          <w:tcPr>
            <w:tcW w:w="303" w:type="pct"/>
            <w:vMerge w:val="continue"/>
            <w:vAlign w:val="center"/>
          </w:tcPr>
          <w:p w14:paraId="47BFE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8CEEC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515</w:t>
            </w:r>
          </w:p>
        </w:tc>
      </w:tr>
      <w:tr w14:paraId="0849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5FE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0F72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39D2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000B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7A67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7371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795E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DF113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8" w:type="pct"/>
            <w:vMerge w:val="continue"/>
            <w:vAlign w:val="center"/>
          </w:tcPr>
          <w:p w14:paraId="44729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5AC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1093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9543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4FC5E8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8" w:type="pct"/>
            <w:vMerge w:val="continue"/>
            <w:vAlign w:val="center"/>
          </w:tcPr>
          <w:p w14:paraId="76763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08F1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ADE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7385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29385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D08D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6B7C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320B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81FA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188F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7F70E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6DD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1A02EC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8" w:type="pct"/>
            <w:vMerge w:val="continue"/>
            <w:vAlign w:val="center"/>
          </w:tcPr>
          <w:p w14:paraId="7D360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C62B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1964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D49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14:paraId="70C00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8" w:type="pct"/>
            <w:vMerge w:val="continue"/>
            <w:vAlign w:val="center"/>
          </w:tcPr>
          <w:p w14:paraId="11A3D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67861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63487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F2994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</w:tbl>
    <w:p w14:paraId="1416D0F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0B5752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86C7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B9D2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99C5D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068E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A24F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DA78C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2593AA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64483830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3830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BB48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BA01D9"/>
    <w:p w14:paraId="29E5DB5E"/>
    <w:p w14:paraId="721D7099"/>
    <w:p w14:paraId="6E759A69">
      <w:pPr>
        <w:pStyle w:val="8"/>
      </w:pPr>
      <w:r>
        <w:rPr>
          <w:rFonts w:hint="eastAsia"/>
        </w:rPr>
        <w:t>7.1.2.2.1.3</w:t>
      </w:r>
      <w:r>
        <w:tab/>
      </w:r>
      <w:r>
        <w:rPr>
          <w:rFonts w:hint="eastAsia"/>
        </w:rPr>
        <w:t>other data rate</w:t>
      </w:r>
    </w:p>
    <w:p w14:paraId="30B19FAA">
      <w:pPr>
        <w:pStyle w:val="10"/>
      </w:pPr>
      <w:r>
        <w:rPr>
          <w:rFonts w:hint="eastAsia"/>
        </w:rPr>
        <w:t>7.1.2.2.1.3.1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03B8D29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71EA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6474D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2a, D2T2, InF-DL NLOS</w:t>
            </w:r>
          </w:p>
        </w:tc>
      </w:tr>
      <w:tr w14:paraId="4AAC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4F185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73923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3CA58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4AA2C3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6123A9F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303D3E2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38873A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36D998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54B6A1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D586EF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4A66DF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3FD6AF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2A0AF52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016C1F5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2BFBAA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70C4B1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44D45B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21C0FD1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03B9FEB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116DCE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3349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34DD9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33D3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F63E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7472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01CE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F99D1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0B145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55FC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7906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A892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6A0E2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3B310D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63D635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BDFB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ACEE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684C8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AC0D8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4F158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6B16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FAB74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F937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793BD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9C75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2EAAD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C0BF4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19DF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43824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90E6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8952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96F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47F0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08122D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C67BB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54.73</w:t>
            </w:r>
          </w:p>
        </w:tc>
        <w:tc>
          <w:tcPr>
            <w:tcW w:w="303" w:type="pct"/>
            <w:vMerge w:val="continue"/>
            <w:vAlign w:val="center"/>
          </w:tcPr>
          <w:p w14:paraId="72865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6C42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415C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82CA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4028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09A2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4497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18E4E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B60B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8D2F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637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F07A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3A56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61D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460C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0C18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C173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2AA4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57.46</w:t>
            </w:r>
          </w:p>
        </w:tc>
        <w:tc>
          <w:tcPr>
            <w:tcW w:w="303" w:type="pct"/>
            <w:vMerge w:val="continue"/>
            <w:vAlign w:val="center"/>
          </w:tcPr>
          <w:p w14:paraId="29E96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940AD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383D0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01BD3C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3C81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E0C9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385F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62" w:type="pct"/>
            <w:vMerge w:val="continue"/>
            <w:vAlign w:val="center"/>
          </w:tcPr>
          <w:p w14:paraId="46090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63A6A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B7DA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6E2712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6C063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5AE5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C6C3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DB26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01B5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639B5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A7B4E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4.61</w:t>
            </w:r>
          </w:p>
        </w:tc>
        <w:tc>
          <w:tcPr>
            <w:tcW w:w="303" w:type="pct"/>
            <w:vMerge w:val="continue"/>
            <w:vAlign w:val="center"/>
          </w:tcPr>
          <w:p w14:paraId="47705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CAC4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04797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7718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84B2A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6A763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E8FC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BCFC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2C6F1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C9D2E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5093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7CFF1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1675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57A8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9E7B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9C6C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AB1D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3D24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54.73</w:t>
            </w:r>
          </w:p>
        </w:tc>
        <w:tc>
          <w:tcPr>
            <w:tcW w:w="303" w:type="pct"/>
            <w:vMerge w:val="continue"/>
            <w:vAlign w:val="center"/>
          </w:tcPr>
          <w:p w14:paraId="5400B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A19A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0EFA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3467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23F8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9AC2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CFFD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E0E5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469D1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3216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343C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9429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B709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F51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C7A8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4318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C4BB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FD82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57.46</w:t>
            </w:r>
          </w:p>
        </w:tc>
        <w:tc>
          <w:tcPr>
            <w:tcW w:w="303" w:type="pct"/>
            <w:vMerge w:val="continue"/>
            <w:vAlign w:val="center"/>
          </w:tcPr>
          <w:p w14:paraId="71B50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92AEE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  <w:tr w14:paraId="1476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3A90B5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C8C2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6CAF1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5.47</w:t>
            </w:r>
          </w:p>
        </w:tc>
        <w:tc>
          <w:tcPr>
            <w:tcW w:w="268" w:type="pct"/>
            <w:vMerge w:val="continue"/>
            <w:vAlign w:val="center"/>
          </w:tcPr>
          <w:p w14:paraId="32909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0285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743F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46FC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04A3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2A1D1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926B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D696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F2C0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6BAF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E9F66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543EEF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0D7C7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A0106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4AB0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AB17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5724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CBF6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68C7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5B1A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C8EB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699D0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E98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310F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DB63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2713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BA8D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844C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23F4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0E68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5CE9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2240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5A9C6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14F1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2A19C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7D08E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8" w:type="pct"/>
            <w:vMerge w:val="continue"/>
            <w:vAlign w:val="center"/>
          </w:tcPr>
          <w:p w14:paraId="5931C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6FD9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9912F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1E81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F665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145BF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7E85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3DC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8F4A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D3F2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19ECC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8ED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7F911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C3A1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387C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C74F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F382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90E5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779E5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A61E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955E0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4EA03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2937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758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69F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5DE2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7BFE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8CD9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1A10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AC11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5D386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85B0F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56F2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51B7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AF13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1E36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CBDA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2B5CD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23AC1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1B9BC8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75E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F2C2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CFF6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C6AD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A39E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9EEA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480E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17CF3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01832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0221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6DEA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255B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EA7A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024E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27AE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FB4A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00B9B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78603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512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80CC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D216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5726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1AA8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73E7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1AE6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BD51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5841F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544DD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</w:tbl>
    <w:p w14:paraId="553DF3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4921E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191F5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C8672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46F76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57B200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89C11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C1101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93AEC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81948816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488167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3FEE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74676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141AA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06AF7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2a, D2T2, InH-Office LOS</w:t>
            </w:r>
          </w:p>
        </w:tc>
      </w:tr>
      <w:tr w14:paraId="2522C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5D96A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76BF5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4681A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421E6AB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23EFBF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3F8AAC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461757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089718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2781378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233B38D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20055F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51EDBD1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287CF5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5CD2B73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1ACA8BC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675FFA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680797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065131C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73EFE99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55E17C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766E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75F849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1281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902A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699DB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78C2D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7BD11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2B5D1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CDB4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33730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75F1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05A554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329FBB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4FB53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8CE25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773F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79918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7536C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45D14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AC53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B39E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continue"/>
            <w:vAlign w:val="center"/>
          </w:tcPr>
          <w:p w14:paraId="0882A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6B3D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BEA0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2B5C1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7CA0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C167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3598C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1756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0D7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2C24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1816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5D780D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19A4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58.93</w:t>
            </w:r>
          </w:p>
        </w:tc>
        <w:tc>
          <w:tcPr>
            <w:tcW w:w="303" w:type="pct"/>
            <w:vMerge w:val="continue"/>
            <w:vAlign w:val="center"/>
          </w:tcPr>
          <w:p w14:paraId="75D79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BCA2A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207E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9A68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5E69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B5F8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BD4B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59F0B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027D0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10D4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6035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9D56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AB48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C00E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8A95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3343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49EE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F9DD3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61.66</w:t>
            </w:r>
          </w:p>
        </w:tc>
        <w:tc>
          <w:tcPr>
            <w:tcW w:w="303" w:type="pct"/>
            <w:vMerge w:val="continue"/>
            <w:vAlign w:val="center"/>
          </w:tcPr>
          <w:p w14:paraId="44BB5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32514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  <w:tr w14:paraId="022B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3499F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22E2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continue"/>
            <w:vAlign w:val="center"/>
          </w:tcPr>
          <w:p w14:paraId="0F2CD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6BC0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5DAC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54BB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5663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E694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4720D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2194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F9B1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BA49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4564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C1516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0071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303" w:type="pct"/>
            <w:vMerge w:val="continue"/>
            <w:vAlign w:val="center"/>
          </w:tcPr>
          <w:p w14:paraId="5C1ED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6CC2E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728A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FB7E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E08A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continue"/>
            <w:vAlign w:val="center"/>
          </w:tcPr>
          <w:p w14:paraId="1D435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B946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470A77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77A0B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C0F1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ACB23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7E2C8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4F4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8583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ABA5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AB13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BA3F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BE580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58.93</w:t>
            </w:r>
          </w:p>
        </w:tc>
        <w:tc>
          <w:tcPr>
            <w:tcW w:w="303" w:type="pct"/>
            <w:vMerge w:val="continue"/>
            <w:vAlign w:val="center"/>
          </w:tcPr>
          <w:p w14:paraId="3E919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22E3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0FFD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4536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EBF3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19E3F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90BE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9058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2352C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9A0D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97B1D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3270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BA9D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FCC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958A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9AE2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8FCE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9C73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61.66</w:t>
            </w:r>
          </w:p>
        </w:tc>
        <w:tc>
          <w:tcPr>
            <w:tcW w:w="303" w:type="pct"/>
            <w:vMerge w:val="continue"/>
            <w:vAlign w:val="center"/>
          </w:tcPr>
          <w:p w14:paraId="69E65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46C7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63E61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17A29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3FFF4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vMerge w:val="continue"/>
            <w:vAlign w:val="center"/>
          </w:tcPr>
          <w:p w14:paraId="1D464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B5BF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0354B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38083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439DD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AF11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continue"/>
            <w:vAlign w:val="center"/>
          </w:tcPr>
          <w:p w14:paraId="1E565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247C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CE2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AE5B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A374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5866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70962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4A617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7C10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24E3E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DD13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DE5E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7235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2F98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928E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17209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4EEB6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505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CAED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9D9E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7F98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A1C1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3A2F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F10F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A1E0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CA96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A1FE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1AEF6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5952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6B9E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continue"/>
            <w:vAlign w:val="center"/>
          </w:tcPr>
          <w:p w14:paraId="354A9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AB39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5DA0D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9455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38B1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AE446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227AB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862C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0498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F986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603A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55DB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81C9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1BD17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DE66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367D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E6F8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8F14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B172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2F8C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CAFF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6796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4BA5B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EAE0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5265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A3EA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FB9E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9991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1147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9D85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B0AA7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32C34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930F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15BA0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1073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C443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F00A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8369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1489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96868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251" w:type="pct"/>
            <w:vMerge w:val="continue"/>
            <w:vAlign w:val="center"/>
          </w:tcPr>
          <w:p w14:paraId="1573F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D30D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50A2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167F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7F2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2B9C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B325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57A9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B1D4C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3" w:type="pct"/>
            <w:vMerge w:val="continue"/>
            <w:vAlign w:val="center"/>
          </w:tcPr>
          <w:p w14:paraId="7E1C7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56E5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3B8F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BE0A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3A9F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A2FA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07BE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7C7DF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79EC2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1" w:type="pct"/>
            <w:vMerge w:val="continue"/>
            <w:vAlign w:val="center"/>
          </w:tcPr>
          <w:p w14:paraId="70A24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BCCC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92F7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DC9A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B2A1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8284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CEC3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D7F2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2317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0FF62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11E89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</w:tbl>
    <w:p w14:paraId="4E4EAD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CE97D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4955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BE1A2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75AC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2B2CE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66762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CFA71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49C69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0552833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283361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37E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38D9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099FC3">
      <w:pPr>
        <w:rPr>
          <w:lang w:val="en-GB"/>
        </w:rPr>
      </w:pPr>
    </w:p>
    <w:p w14:paraId="5342DE85">
      <w:pPr>
        <w:pStyle w:val="10"/>
      </w:pPr>
      <w:r>
        <w:rPr>
          <w:rFonts w:hint="eastAsia"/>
        </w:rPr>
        <w:t>7.1.2.2.1.3.2</w:t>
      </w:r>
      <w:r>
        <w:tab/>
      </w:r>
      <w:r>
        <w:rPr>
          <w:rFonts w:hint="eastAsia"/>
        </w:rPr>
        <w:t>others</w:t>
      </w:r>
    </w:p>
    <w:p w14:paraId="475F76B2">
      <w:pPr>
        <w:rPr>
          <w:lang w:val="en-GB"/>
        </w:rPr>
      </w:pPr>
    </w:p>
    <w:p w14:paraId="57DD5C8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709E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62339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2a, D2T2, InF-DL NLOS</w:t>
            </w:r>
          </w:p>
        </w:tc>
      </w:tr>
      <w:tr w14:paraId="5B15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0C5AE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171D5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1F0F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68316D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4B31C1C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4EE497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329FCA5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372261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3CF0C8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C48752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02C2F17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0BB576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4B9225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40A6C03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5828BDB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2E0411F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6D3218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35EE7C2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191D3AB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116306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4332B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31949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2D8D4D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0F070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32327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36BBF0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2FE45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CBEA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CF8F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570AC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438BB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F87B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58BD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0C0FD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6C7A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5315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042C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C8346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0685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B144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237A9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1CE7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59DD63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64" w:type="pct"/>
            <w:vMerge w:val="continue"/>
            <w:vAlign w:val="center"/>
          </w:tcPr>
          <w:p w14:paraId="1D3A0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55A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A45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A95C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1E486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AAB6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A3B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2FBE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4002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5155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0EA53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7358E8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4DFB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7997B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7783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1A8F7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0CAE5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78A0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58DE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4F899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C2A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189D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0EEA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AFF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D65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D41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7648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6666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51D8A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08E8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0AEF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1243C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4DA1C4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53" w:type="pct"/>
            <w:vMerge w:val="continue"/>
            <w:vAlign w:val="center"/>
          </w:tcPr>
          <w:p w14:paraId="51F60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672DD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4819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43.52</w:t>
            </w:r>
          </w:p>
        </w:tc>
        <w:tc>
          <w:tcPr>
            <w:tcW w:w="264" w:type="pct"/>
            <w:vMerge w:val="continue"/>
            <w:vAlign w:val="center"/>
          </w:tcPr>
          <w:p w14:paraId="5AC1E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AE91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929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57CD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41CEE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9DA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A8D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939E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C91F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8002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68DC6C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2.81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B40D3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0F717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6A37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DA32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06A55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10F5C9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4051F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64" w:type="pct"/>
            <w:vMerge w:val="continue"/>
            <w:vAlign w:val="center"/>
          </w:tcPr>
          <w:p w14:paraId="22A6F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9C92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424C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00FD9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1BE76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85C3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54B3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24C1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C6BD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F1C3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5969BA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3.75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481DD0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AE12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623E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1904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775AC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6FAE3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95E0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829D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7F5F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604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28EF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20FF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AB3F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5D3A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3E20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28AB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F8E6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3425C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96A5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F992C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2BB84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06FBC5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53" w:type="pct"/>
            <w:vMerge w:val="continue"/>
            <w:vAlign w:val="center"/>
          </w:tcPr>
          <w:p w14:paraId="03CAC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15F7F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5834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37.25</w:t>
            </w:r>
          </w:p>
        </w:tc>
        <w:tc>
          <w:tcPr>
            <w:tcW w:w="264" w:type="pct"/>
            <w:vMerge w:val="continue"/>
            <w:vAlign w:val="center"/>
          </w:tcPr>
          <w:p w14:paraId="789C1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7C655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3" w:type="pct"/>
            <w:vMerge w:val="continue"/>
            <w:vAlign w:val="center"/>
          </w:tcPr>
          <w:p w14:paraId="2EDC4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48D7C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52E48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FB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8809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EC6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1835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7458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31BE8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6A46E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D359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638F5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824D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18922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39603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BE6C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43.65</w:t>
            </w:r>
          </w:p>
        </w:tc>
        <w:tc>
          <w:tcPr>
            <w:tcW w:w="264" w:type="pct"/>
            <w:vMerge w:val="continue"/>
            <w:vAlign w:val="center"/>
          </w:tcPr>
          <w:p w14:paraId="20C59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79D3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53E0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8EF00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04029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3030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57F6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A38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651C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966E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6BBB0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015B3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2EC6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3C41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E19B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0BEDC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3D242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E60D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3C34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6297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E52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1919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897B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F9FC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2D5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A073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1014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9398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4F699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1639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54ED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</w:tbl>
    <w:p w14:paraId="7D24ED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08D72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7B65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CDAFCE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59777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C249C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95CE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1967B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1AC093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56698426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984269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921A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DBD95E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0BEF6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1DF3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0AEC1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2a, D2T2, InH-Office LOS</w:t>
            </w:r>
          </w:p>
        </w:tc>
      </w:tr>
      <w:tr w14:paraId="6E060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2D302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2BF19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E88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779BC1F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2D6E1C1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7438911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39223C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718729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96267A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F2EAF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3D21186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39B11B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5A689FF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ACC939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154662F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4850760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51CCB68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3582ED3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7AD2920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7B39AC0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5FB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02DE4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D2T2-A1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239643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6982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6A88D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2B5987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24AA61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7536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6A784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03841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E2E9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C09A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9211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6B55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67BC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6BC0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5AD39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1863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1391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8DD8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35C76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EFEF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6ED9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53.97</w:t>
            </w:r>
          </w:p>
        </w:tc>
        <w:tc>
          <w:tcPr>
            <w:tcW w:w="264" w:type="pct"/>
            <w:vMerge w:val="continue"/>
            <w:vAlign w:val="center"/>
          </w:tcPr>
          <w:p w14:paraId="74522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306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90C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AF2DE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32602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58E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02E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13CE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96B6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79B8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7507C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6F54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9DBE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14A66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525130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D2T2-A2</w:t>
            </w:r>
          </w:p>
        </w:tc>
        <w:tc>
          <w:tcPr>
            <w:tcW w:w="353" w:type="pct"/>
            <w:vMerge w:val="continue"/>
            <w:vAlign w:val="center"/>
          </w:tcPr>
          <w:p w14:paraId="0FBC7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C004B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257D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264" w:type="pct"/>
            <w:vMerge w:val="continue"/>
            <w:vAlign w:val="center"/>
          </w:tcPr>
          <w:p w14:paraId="3E932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2F2E7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1E8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2C814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10B75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5B4B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0A1D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C48B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C883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0BC2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6D39D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12.77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EF54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24E65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4FD77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F418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211A2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04AE87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67DB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53.97</w:t>
            </w:r>
          </w:p>
        </w:tc>
        <w:tc>
          <w:tcPr>
            <w:tcW w:w="264" w:type="pct"/>
            <w:vMerge w:val="continue"/>
            <w:vAlign w:val="center"/>
          </w:tcPr>
          <w:p w14:paraId="102C6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2DA9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F01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661A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2B038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2403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4807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F661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9D1A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B9C7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0DAAC7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6BB48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8376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5E816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188309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D2T2-B</w:t>
            </w:r>
          </w:p>
        </w:tc>
        <w:tc>
          <w:tcPr>
            <w:tcW w:w="353" w:type="pct"/>
            <w:vMerge w:val="continue"/>
            <w:vAlign w:val="center"/>
          </w:tcPr>
          <w:p w14:paraId="76213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736FE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62ACD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4" w:type="pct"/>
            <w:vMerge w:val="continue"/>
            <w:vAlign w:val="center"/>
          </w:tcPr>
          <w:p w14:paraId="53235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ED4EC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2-4</w:t>
            </w:r>
          </w:p>
        </w:tc>
        <w:tc>
          <w:tcPr>
            <w:tcW w:w="253" w:type="pct"/>
            <w:vMerge w:val="continue"/>
            <w:vAlign w:val="center"/>
          </w:tcPr>
          <w:p w14:paraId="198D8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6AFF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760A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045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AC89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D657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9AFB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47A8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2C9A4A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vMerge w:val="continue"/>
            <w:vAlign w:val="center"/>
          </w:tcPr>
          <w:p w14:paraId="36279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7540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4C5D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4F57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77FBB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0FF11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F959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8FBC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ED63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7A8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68131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155FF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ED31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359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984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1859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E3E2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7167D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36D16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A085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</w:tbl>
    <w:p w14:paraId="36D9C0D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1BB0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CF78D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963D0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2CB7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563B1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24D34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CAAF1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AC3D8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201623794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237945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1500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27797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6C16D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B5D216">
      <w:pPr>
        <w:pStyle w:val="7"/>
      </w:pPr>
      <w:r>
        <w:rPr>
          <w:rFonts w:hint="eastAsia"/>
        </w:rPr>
        <w:t>7.1.2.2.2</w:t>
      </w:r>
      <w:r>
        <w:tab/>
      </w:r>
      <w:r>
        <w:rPr>
          <w:rFonts w:hint="eastAsia"/>
        </w:rPr>
        <w:t>Observations</w:t>
      </w:r>
    </w:p>
    <w:p w14:paraId="1AC1CDF5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For Device 2a and D2T2, it is observed that </w:t>
      </w:r>
    </w:p>
    <w:p w14:paraId="01219161">
      <w:pPr>
        <w:pStyle w:val="8"/>
        <w:widowControl/>
        <w:rPr>
          <w:lang w:val="en-US"/>
        </w:rPr>
      </w:pPr>
      <w:r>
        <w:rPr>
          <w:lang w:val="en-US"/>
        </w:rPr>
        <w:t>7.1.2.2.2.1</w:t>
      </w:r>
      <w:r>
        <w:rPr>
          <w:lang w:val="en-US"/>
        </w:rPr>
        <w:tab/>
        <w:t>D2T2-A1, InH-Office LOS</w:t>
      </w:r>
    </w:p>
    <w:p w14:paraId="13CFA16B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7D4D1E46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D2T2-A1, InH-Office LOS, </w:t>
      </w:r>
    </w:p>
    <w:p w14:paraId="4E83C5F5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6D8B341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35F59D9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63.05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[CMCC]:45.09, [Ericsson]:63.05, [HW]:45.09, [Honor]:45.09, [MTK]:45.09, [NOK]:45.09) </w:t>
      </w:r>
    </w:p>
    <w:p w14:paraId="4DB129A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544325A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26.48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[FW]:26.48, [Lenovo]:11.17, [OPPO]:12.07, [vivo]:23.18)  </w:t>
      </w:r>
    </w:p>
    <w:p w14:paraId="0659AD8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[CMCC]:45.09, [HW]:45.09, [Lenovo]:11.17, [OPPO]:12.07, [vivo]:23.18)</w:t>
      </w:r>
    </w:p>
    <w:p w14:paraId="2BB047A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7.73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63.05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(6: [CMCC]:45.09, [Ericsson]:63.05, [FW]:26.48, [HW]:45.09, [OPPO]:7.73, [vivo]:23.18)</w:t>
      </w:r>
    </w:p>
    <w:p w14:paraId="6C9147A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[FW]:26.48, [HW]:45.09, [Honor]:45.09, [Lenovo]:11.17, [OPPO]:10.78)</w:t>
      </w:r>
    </w:p>
    <w:p w14:paraId="393EE28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57.44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[Ericsson]:57.44, [HW]:45.09, [MTK]:45.09, [NOK]:45.09, [OPPO]:5.65)</w:t>
      </w:r>
    </w:p>
    <w:p w14:paraId="1E32C664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[CMCC]:45.09, [HW]:45.09, [Honor]:45.09, [MTK]:45.09, [NOK]:45.09 )</w:t>
      </w:r>
    </w:p>
    <w:p w14:paraId="3BB1357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63.05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[Ericsson]:63.05, [FW]:26.48, [Lenovo]:11.17, [OPPO]:12.07, [vivo]:23.18 )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76A568A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3194F58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0A42F0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53.74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[CMCC]:45.09, [Ericsson]:53.74, [HW]:45.09, [Honor]:45.09, [MTK]:45.09, [NOK]:45.09) </w:t>
      </w:r>
    </w:p>
    <w:p w14:paraId="6DC18FA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12E6F2B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26.48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[FW]:26.48, [Lenovo]:11.17, [OPPO]:5.32, [vivo]:23.18)  </w:t>
      </w:r>
    </w:p>
    <w:p w14:paraId="03C33E8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[CMCC]:45.09, [HW]:45.09, [Lenovo]:11.17, [OPPO]:11.52, [vivo]:23.18)</w:t>
      </w:r>
    </w:p>
    <w:p w14:paraId="5F983E3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58.99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[CMCC]:45.09, [Ericsson]:58.99, [FW]:26.48, [HW]:45.09, [OPPO]:7.4, [vivo]:23.18)</w:t>
      </w:r>
    </w:p>
    <w:p w14:paraId="415DFFF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7.99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[FW]:26.48, [HW]:45.09, [Honor]:45.09, [Lenovo]:11.17, [OPPO]:7.99)</w:t>
      </w:r>
    </w:p>
    <w:p w14:paraId="68943AA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53.74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[Ericsson]:53.74, [HW]:45.09, [MTK]:45.09, [NOK]:45.09, [OPPO]:5.32)</w:t>
      </w:r>
    </w:p>
    <w:p w14:paraId="379CC93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[CMCC]:45.09, [HW]:45.09, [Honor]:45.09, [MTK]:45.09, [NOK]:45.09 )</w:t>
      </w:r>
    </w:p>
    <w:p w14:paraId="7921969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53.74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[Ericsson]:53.74, [FW]:26.48, [Lenovo]:11.17, [OPPO]:5.32, [vivo]:23.18 )</w:t>
      </w:r>
    </w:p>
    <w:p w14:paraId="04D5BE12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356D57F4">
      <w:pPr>
        <w:pStyle w:val="8"/>
        <w:widowControl/>
        <w:rPr>
          <w:lang w:val="en-US"/>
        </w:rPr>
      </w:pPr>
      <w:r>
        <w:rPr>
          <w:lang w:val="en-US"/>
        </w:rPr>
        <w:t>7.1.2.2.2.2</w:t>
      </w:r>
      <w:r>
        <w:rPr>
          <w:lang w:val="en-US"/>
        </w:rPr>
        <w:tab/>
        <w:t>D2T2-A1, InF-DL NLOS</w:t>
      </w:r>
    </w:p>
    <w:p w14:paraId="455E9606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D2T2-A1, InF-DL NLOS, </w:t>
      </w:r>
    </w:p>
    <w:p w14:paraId="0C106E1F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3CA830E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3FDA10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[ChinaTelecom]:11.76, [Ericsson]:NaN, [Honor]:11.76, [MTK]:8.59, [NOK]:11.76, [Spreadtrum]:10.3, [Xiaomi]:11.76) </w:t>
      </w:r>
    </w:p>
    <w:p w14:paraId="23E222A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121FC74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5.15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[CEWiT]:8.52, [FW]:9.09, [OPPO]:5.15, [vivo]:8.52)  </w:t>
      </w:r>
    </w:p>
    <w:p w14:paraId="0A13032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5.15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[CEWiT]:8.52, [OPPO]:5.15, [Xiaomi]:11.76, [vivo]:8.52)</w:t>
      </w:r>
    </w:p>
    <w:p w14:paraId="45ADFDE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[CEWiT]:8.52, [ChinaTelecom]:11.76, [Ericsson]:10.55, [FW]:9.09, [OPPO]:4.04, [Spreadtrum]:10.3, [vivo]:8.52)</w:t>
      </w:r>
    </w:p>
    <w:p w14:paraId="61825F1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3.68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[FW]:9.09, [Honor]:11.76, [OPPO]:3.68)</w:t>
      </w:r>
    </w:p>
    <w:p w14:paraId="24008DD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[ChinaTelecom]:11.76, [Ericsson]:NaN, [MTK]:8.59, [NOK]:11.76, [OPPO]:2.83)</w:t>
      </w:r>
    </w:p>
    <w:p w14:paraId="2E495CF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[Honor]:11.76, [MTK]:8.59, [NOK]:11.76, [Spreadtrum]:10.3, [Xiaomi]:11.76 )</w:t>
      </w:r>
    </w:p>
    <w:p w14:paraId="72817CA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5.15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[CEWiT]:8.52, [ChinaTelecom]:11.76, [Ericsson]:NaN, [FW]:9.09, [OPPO]:5.15, [vivo]:8.52 )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7B479C2F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7223E1B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C28617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[ChinaTelecom]:11.76, [Ericsson]:7.43, [Honor]:10.83, [MTK]:8.59, [NOK]:11.76, [Spreadtrum]:10.3, [Xiaomi]:11.76) </w:t>
      </w:r>
    </w:p>
    <w:p w14:paraId="5B072FB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325BCDD4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[CEWiT]:8.52, [FW]:9.09, [OPPO]:2.82, [vivo]:8.52)  </w:t>
      </w:r>
    </w:p>
    <w:p w14:paraId="5E8CA20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4.54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[CEWiT]:8.52, [OPPO]:4.54, [Xiaomi]:11.76, [vivo]:8.52)</w:t>
      </w:r>
    </w:p>
    <w:p w14:paraId="474EDD9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3.97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[CEWiT]:8.52, [ChinaTelecom]:11.76, [Ericsson]:8.84, [FW]:9.09, [OPPO]:3.97, [Spreadtrum]:10.3, [vivo]:8.52)</w:t>
      </w:r>
    </w:p>
    <w:p w14:paraId="43A6B12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3.13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[FW]:9.09, [Honor]:10.83, [OPPO]:3.13)</w:t>
      </w:r>
    </w:p>
    <w:p w14:paraId="795521C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[ChinaTelecom]:11.76, [Ericsson]:7.43, [MTK]:8.59, [NOK]:11.76, [OPPO]:2.82)</w:t>
      </w:r>
    </w:p>
    <w:p w14:paraId="0789735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[Honor]:10.83, [MTK]:8.59, [NOK]:11.76, [Spreadtrum]:10.3, [Xiaomi]:11.76 )</w:t>
      </w:r>
    </w:p>
    <w:p w14:paraId="61DECC8F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[CEWiT]:8.52, [ChinaTelecom]:11.76, [Ericsson]:7.43, [FW]:9.09, [OPPO]:2.82, [vivo]:8.52 )</w:t>
      </w:r>
    </w:p>
    <w:p w14:paraId="7D26753F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74553AB5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56EF6DEF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42AC8912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75045511">
      <w:pPr>
        <w:pStyle w:val="8"/>
        <w:widowControl/>
        <w:rPr>
          <w:lang w:val="en-US"/>
        </w:rPr>
      </w:pPr>
      <w:r>
        <w:rPr>
          <w:lang w:val="en-US"/>
        </w:rPr>
        <w:t>7.1.2.2.2.3</w:t>
      </w:r>
      <w:r>
        <w:rPr>
          <w:lang w:val="en-US"/>
        </w:rPr>
        <w:tab/>
        <w:t>D2T2-A2, InH-Office LOS</w:t>
      </w:r>
    </w:p>
    <w:p w14:paraId="656D28E7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7D7EFAAD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D2T2-A2, InH-Office LOS, </w:t>
      </w:r>
    </w:p>
    <w:p w14:paraId="375A73E9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6431895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7297BE2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24.42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51.64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[CMCC]:45.09, [Ericsson]:51.64, [HW]:45.09, [Honor]:24.42, [MTK]:24.75, [NOK]:45.09) </w:t>
      </w:r>
    </w:p>
    <w:p w14:paraId="4E8BC12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301F8F6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26.48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[FW]:26.48, [Lenovo]:11.17, [vivo]:23.18)  </w:t>
      </w:r>
    </w:p>
    <w:p w14:paraId="4F09E15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[CMCC]:45.09, [HW]:45.09, [vivo]:23.18)</w:t>
      </w:r>
    </w:p>
    <w:p w14:paraId="2C32760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51.64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(6: [CMCC]:45.09, [Ericsson]:51.64, [FW]:26.48, [HW]:45.09, [Lenovo]:11.17, [vivo]:23.18)</w:t>
      </w:r>
    </w:p>
    <w:p w14:paraId="4141665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24.42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[FW]:26.48, [HW]:45.09, [Honor]:24.42)</w:t>
      </w:r>
    </w:p>
    <w:p w14:paraId="7FF69DA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47.05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[Ericsson]:47.05, [HW]:45.09, [Lenovo]:10.8, [MTK]:24.75, [NOK]:45.09)</w:t>
      </w:r>
    </w:p>
    <w:p w14:paraId="54E3042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24.42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[CMCC]:45.09, [HW]:45.09, [Honor]:24.42, [MTK]:24.75, [NOK]:45.09 )</w:t>
      </w:r>
    </w:p>
    <w:p w14:paraId="59BD566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51.64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[Ericsson]:51.64, [FW]:26.48, [Lenovo]:11.17, [vivo]:23.18 )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041E2DF0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4CB02C2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55ACBB8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44.02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[CMCC]:33.68, [Ericsson]:44.02, [HW]:42.12, [Honor]:19.74, [MTK]:24.75, [NOK]:39.44) </w:t>
      </w:r>
    </w:p>
    <w:p w14:paraId="2DFC71D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3AF526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26.48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[FW]:26.48, [Lenovo]:10.8, [vivo]:23.18)  </w:t>
      </w:r>
    </w:p>
    <w:p w14:paraId="1343849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[CMCC]:34.6, [HW]:45.09, [vivo]:23.18)</w:t>
      </w:r>
    </w:p>
    <w:p w14:paraId="7D8689B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48.32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[CMCC]:33.68, [Ericsson]:48.32, [FW]:26.48, [HW]:45.09, [Lenovo]:11.17, [vivo]:23.18)</w:t>
      </w:r>
    </w:p>
    <w:p w14:paraId="7D79BB3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42.12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[FW]:26.48, [HW]:42.12, [Honor]:19.74)</w:t>
      </w:r>
    </w:p>
    <w:p w14:paraId="55DF2F5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[Ericsson]:44.02, [HW]:45.09, [Lenovo]:10.8, [MTK]:24.75, [NOK]:39.44)</w:t>
      </w:r>
    </w:p>
    <w:p w14:paraId="645CC12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42.12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[CMCC]:33.68, [HW]:42.12, [Honor]:19.74, [MTK]:24.75, [NOK]:39.44 )</w:t>
      </w:r>
    </w:p>
    <w:p w14:paraId="141465E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44.02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[Ericsson]:44.02, [FW]:26.48, [Lenovo]:10.8, [vivo]:23.18 )</w:t>
      </w:r>
    </w:p>
    <w:p w14:paraId="72CF6AE0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1516649D">
      <w:pPr>
        <w:pStyle w:val="8"/>
        <w:widowControl/>
        <w:rPr>
          <w:lang w:val="en-US"/>
        </w:rPr>
      </w:pPr>
      <w:r>
        <w:rPr>
          <w:lang w:val="en-US"/>
        </w:rPr>
        <w:t>7.1.2.2.2.4</w:t>
      </w:r>
      <w:r>
        <w:rPr>
          <w:lang w:val="en-US"/>
        </w:rPr>
        <w:tab/>
        <w:t>D2T2-A2, InF-DL NLOS</w:t>
      </w:r>
    </w:p>
    <w:p w14:paraId="305B377B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D2T2-A2, InF-DL NLOS, </w:t>
      </w:r>
    </w:p>
    <w:p w14:paraId="3D4DC5A5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7FBF9C1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3996BDE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[ChinaTelecom]:5.12, [Ericsson]:NaN, [Honor]:5.93, [MTK]:5.72, [NOK]:10.4, [Spreadtrum]:7.49, [Xiaomi]:10.5) </w:t>
      </w:r>
    </w:p>
    <w:p w14:paraId="1EB0C09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127AF5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[CEWiT]:8.43, [FW]:8.4, [Lenovo]:8.5, [vivo]:8.52)  </w:t>
      </w:r>
    </w:p>
    <w:p w14:paraId="4B03C61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[CEWiT]:8.43, [Xiaomi]:10.5, [vivo]:8.52)</w:t>
      </w:r>
    </w:p>
    <w:p w14:paraId="2128CBC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[CEWiT]:8.12, [ChinaTelecom]:5.12, [Ericsson]:9.58, [FW]:6.68, [Lenovo]:8.5, [Spreadtrum]:7.49, [vivo]:8.52)</w:t>
      </w:r>
    </w:p>
    <w:p w14:paraId="6C2B4F8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5.93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(2: [FW]:8.4, [Honor]:5.93)</w:t>
      </w:r>
    </w:p>
    <w:p w14:paraId="4E5EA6E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4.63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[ChinaTelecom]:4.63, [Ericsson]:NaN, [Lenovo]:8.5, [MTK]:5.72, [NOK]:10.4)</w:t>
      </w:r>
    </w:p>
    <w:p w14:paraId="796EA6F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5.72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[Honor]:5.93, [MTK]:5.72, [NOK]:10.4, [Spreadtrum]:7.49, [Xiaomi]:10.5 )</w:t>
      </w:r>
    </w:p>
    <w:p w14:paraId="5056AD2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[CEWiT]:8.43, [ChinaTelecom]:5.12, [Ericsson]:NaN, [FW]:8.4, [Lenovo]:8.5, [vivo]:8.52 )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7DEB9DDF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10B575E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94457A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4.22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7.49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[ChinaTelecom]:4.22, [Ericsson]:6.74, [Honor]:4.77, [MTK]:5.72, [NOK]:6.8, [Spreadtrum]:7.49, [Xiaomi]:7) </w:t>
      </w:r>
    </w:p>
    <w:p w14:paraId="130F724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991D57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[CEWiT]:7.43, [FW]:6.03, [Lenovo]:8.5, [vivo]:8.52)  </w:t>
      </w:r>
    </w:p>
    <w:p w14:paraId="55EE5A3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[CEWiT]:7.98, [Xiaomi]:7, [vivo]:8.52)</w:t>
      </w:r>
    </w:p>
    <w:p w14:paraId="2A7C105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[CEWiT]:7.43, [ChinaTelecom]:4.7, [Ericsson]:8.02, [FW]:6.03, [Lenovo]:8.5, [Spreadtrum]:7.49, [vivo]:8.52)</w:t>
      </w:r>
    </w:p>
    <w:p w14:paraId="2DB1D5D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7.27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(2: [FW]:7.27, [Honor]:4.77)</w:t>
      </w:r>
    </w:p>
    <w:p w14:paraId="1654A20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4.22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[ChinaTelecom]:4.22, [Ericsson]:6.74, [Lenovo]:8.5, [MTK]:5.72, [NOK]:6.8)</w:t>
      </w:r>
    </w:p>
    <w:p w14:paraId="54FFDD3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7.49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[Honor]:4.77, [MTK]:5.72, [NOK]:6.8, [Spreadtrum]:7.49, [Xiaomi]:7 )</w:t>
      </w:r>
    </w:p>
    <w:p w14:paraId="0ACD290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4.22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[CEWiT]:7.43, [ChinaTelecom]:4.22, [Ericsson]:6.74, [FW]:6.03, [Lenovo]:8.5, [vivo]:8.52 )</w:t>
      </w:r>
    </w:p>
    <w:p w14:paraId="40882B5D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1F49E1EC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18F4AFD7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125AD902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3B1A3E9B">
      <w:pPr>
        <w:pStyle w:val="8"/>
        <w:widowControl/>
        <w:rPr>
          <w:lang w:val="en-US"/>
        </w:rPr>
      </w:pPr>
      <w:r>
        <w:rPr>
          <w:lang w:val="en-US"/>
        </w:rPr>
        <w:t>7.1.2.2.2.5</w:t>
      </w:r>
      <w:r>
        <w:rPr>
          <w:lang w:val="en-US"/>
        </w:rPr>
        <w:tab/>
        <w:t>D2T2-B, InH-Office LOS</w:t>
      </w:r>
    </w:p>
    <w:p w14:paraId="03280F62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635595DA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D2T2-B, InH-Office LOS, </w:t>
      </w:r>
    </w:p>
    <w:p w14:paraId="4E0E33A7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408055A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6FDF02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[CMCC]:45.09, [Ericsson]:87.71, [HW]:45.09, [Honor]:45.09, [MTK]:45.09, [NOK]:45.09) </w:t>
      </w:r>
    </w:p>
    <w:p w14:paraId="634033B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1F256ADF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26.48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[FW]:26.48, [Lenovo]:11.17, [OPPO]:23.18, [vivo]:23.18)  </w:t>
      </w:r>
    </w:p>
    <w:p w14:paraId="1E87B43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[CMCC]:45.09, [HW]:45.09, [OPPO]:23.18, [vivo]:23.18)</w:t>
      </w:r>
    </w:p>
    <w:p w14:paraId="7D6DB06F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[CMCC]:45.09, [Ericsson]:87.71, [FW]:26.48, [HW]:45.09, [Lenovo]:11.17, [OPPO]:13.47, [vivo]:23.18)</w:t>
      </w:r>
    </w:p>
    <w:p w14:paraId="069E517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[FW]:26.48, [HW]:45.09, [Honor]:45.09, [OPPO]:23.18)</w:t>
      </w:r>
    </w:p>
    <w:p w14:paraId="649CF15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[Ericsson]:87.71, [HW]:45.09, [Lenovo]:11.17, [MTK]:45.09, [NOK]:45.09, [OPPO]:7.2)</w:t>
      </w:r>
    </w:p>
    <w:p w14:paraId="10F71D6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[CMCC]:45.09, [HW]:45.09, [Honor]:45.09, [MTK]:45.09, [NOK]:45.09 )</w:t>
      </w:r>
    </w:p>
    <w:p w14:paraId="37AD675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[Ericsson]:87.71, [FW]:26.48, [Lenovo]:11.17, [OPPO]:23.18, [vivo]:23.18 )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19FEAA4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578ED48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229F8DD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[CMCC]:45.09, [Ericsson]:87.71, [HW]:45.09, [Honor]:45.09, [MTK]:45.09, [NOK]:45.09) </w:t>
      </w:r>
    </w:p>
    <w:p w14:paraId="565858E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3833CE4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5.39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26.48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[FW]:26.48, [Lenovo]:11.17, [OPPO]:5.39, [vivo]:23.18)  </w:t>
      </w:r>
    </w:p>
    <w:p w14:paraId="4A4BE12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[CMCC]:45.09, [HW]:45.09, [OPPO]:23.18, [vivo]:23.18)</w:t>
      </w:r>
    </w:p>
    <w:p w14:paraId="7F7C697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[CMCC]:45.09, [Ericsson]:87.71, [FW]:26.48, [HW]:45.09, [Lenovo]:11.17, [OPPO]:12.35, [vivo]:23.18)</w:t>
      </w:r>
    </w:p>
    <w:p w14:paraId="0E75957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[FW]:26.48, [HW]:45.09, [Honor]:45.09, [OPPO]:14.4)</w:t>
      </w:r>
    </w:p>
    <w:p w14:paraId="60DA80E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5.39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[Ericsson]:87.71, [HW]:45.09, [Lenovo]:11.17, [MTK]:45.09, [NOK]:45.09, [OPPO]:5.39)</w:t>
      </w:r>
    </w:p>
    <w:p w14:paraId="6CD2C68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[CMCC]:45.09, [HW]:45.09, [Honor]:45.09, [MTK]:45.09, [NOK]:45.09 )</w:t>
      </w:r>
    </w:p>
    <w:p w14:paraId="0F126864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5.39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87.71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[Ericsson]:87.71, [FW]:26.48, [Lenovo]:11.17, [OPPO]:5.39, [vivo]:23.18 )</w:t>
      </w:r>
    </w:p>
    <w:p w14:paraId="0599F1C2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highlight w:val="yellow"/>
          <w:vertAlign w:val="baseline"/>
          <w:lang w:val="en-US"/>
        </w:rPr>
      </w:pPr>
    </w:p>
    <w:p w14:paraId="39EBF1ED">
      <w:pPr>
        <w:pStyle w:val="8"/>
        <w:widowControl/>
        <w:rPr>
          <w:lang w:val="en-US"/>
        </w:rPr>
      </w:pPr>
      <w:r>
        <w:rPr>
          <w:lang w:val="en-US"/>
        </w:rPr>
        <w:t>7.1.2.2.2.6</w:t>
      </w:r>
      <w:r>
        <w:rPr>
          <w:lang w:val="en-US"/>
        </w:rPr>
        <w:tab/>
        <w:t>D2T2-B, InF-DL NLOS</w:t>
      </w:r>
    </w:p>
    <w:p w14:paraId="20C7A19B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D2T2-B, InF-DL NLOS, </w:t>
      </w:r>
    </w:p>
    <w:p w14:paraId="5015B4E6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24D1DDB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8BD7BB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[ChinaTelecom]:11.76, [Ericsson]:NaN, [Honor]:11.76, [MTK]:8.59, [NOK]:11.76, [Spreadtrum]:10.62, [Xiaomi]:11.76) </w:t>
      </w:r>
    </w:p>
    <w:p w14:paraId="7A5EA0D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78C2F2B4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[CEWiT]:8.52, [FW]:9.09, [OPPO]:5.62, [vivo]:8.52)  </w:t>
      </w:r>
    </w:p>
    <w:p w14:paraId="24F7196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[CEWiT]:8.52, [OPPO]:5.62, [Xiaomi]:11.76, [vivo]:8.52)</w:t>
      </w:r>
    </w:p>
    <w:p w14:paraId="41DDEEE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16.24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[CEWiT]:8.52, [ChinaTelecom]:11.76, [Ericsson]:16.24, [FW]:9.09, [OPPO]:3.47, [Spreadtrum]:10.62, [vivo]:8.52)</w:t>
      </w:r>
    </w:p>
    <w:p w14:paraId="3C7975A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2.88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[FW]:9.09, [Honor]:11.76, [OPPO]:2.88)</w:t>
      </w:r>
    </w:p>
    <w:p w14:paraId="0987D92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[ChinaTelecom]:11.76, [Ericsson]:NaN, [MTK]:8.59, [NOK]:11.76, [OPPO]:1.69)</w:t>
      </w:r>
    </w:p>
    <w:p w14:paraId="4663243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[Honor]:11.76, [MTK]:8.59, [NOK]:11.76, [Spreadtrum]:10.62, [Xiaomi]:11.76 )</w:t>
      </w:r>
    </w:p>
    <w:p w14:paraId="554FAD7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[CEWiT]:8.52, [ChinaTelecom]:11.76, [Ericsson]:NaN, [FW]:9.09, [OPPO]:5.62, [vivo]:8.52 )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90768A8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004A5A9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736612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(7: [ChinaTelecom]:11.76, [Ericsson]:5.51, [Honor]:11.73, [MTK]:8.59, [NOK]:11.76, [Spreadtrum]:10.62, [Xiaomi]:11.76) </w:t>
      </w:r>
    </w:p>
    <w:p w14:paraId="13C5582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6FFC9BE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(4: [CEWiT]:8.52, [FW]:9.09, [OPPO]:1.68, [vivo]:8.52)  </w:t>
      </w:r>
    </w:p>
    <w:p w14:paraId="4E17384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4.37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[CEWiT]:8.52, [OPPO]:4.37, [Xiaomi]:11.76, [vivo]:8.52)</w:t>
      </w:r>
    </w:p>
    <w:p w14:paraId="448FCED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[CEWiT]:8.52, [ChinaTelecom]:11.76, [Ericsson]:7.81, [FW]:9.09, [OPPO]:3.34, [Spreadtrum]:10.62, [vivo]:8.52)</w:t>
      </w:r>
    </w:p>
    <w:p w14:paraId="7005409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2.08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[FW]:9.09, [Honor]:11.73, [OPPO]:2.08)</w:t>
      </w:r>
    </w:p>
    <w:p w14:paraId="5CF9A99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[ChinaTelecom]:11.76, [Ericsson]:5.51, [MTK]:8.59, [NOK]:11.76, [OPPO]:1.68)</w:t>
      </w:r>
    </w:p>
    <w:p w14:paraId="17B11E2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[Honor]:11.73, [MTK]:8.59, [NOK]:11.76, [Spreadtrum]:10.62, [Xiaomi]:11.76 )</w:t>
      </w:r>
    </w:p>
    <w:p w14:paraId="7C1303CF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10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1.68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[CEWiT]:8.52, [ChinaTelecom]:11.76, [Ericsson]:5.51, [FW]:9.09, [OPPO]:1.68, [vivo]:8.52 )</w:t>
      </w:r>
    </w:p>
    <w:p w14:paraId="67691DD6">
      <w:pPr>
        <w:pStyle w:val="82"/>
        <w:overflowPunct w:val="0"/>
        <w:autoSpaceDE w:val="0"/>
        <w:autoSpaceDN w:val="0"/>
        <w:adjustRightInd w:val="0"/>
        <w:spacing w:before="100"/>
        <w:contextualSpacing/>
        <w:textAlignment w:val="baseline"/>
        <w:rPr>
          <w:sz w:val="20"/>
          <w:szCs w:val="20"/>
          <w:highlight w:val="yellow"/>
          <w:lang w:val="en-US"/>
        </w:rPr>
      </w:pPr>
    </w:p>
    <w:p w14:paraId="46AA9BB2"/>
    <w:p w14:paraId="1A23C64C"/>
    <w:p w14:paraId="697B01C9">
      <w:pPr>
        <w:pStyle w:val="6"/>
      </w:pPr>
      <w:r>
        <w:rPr>
          <w:rFonts w:hint="eastAsia"/>
        </w:rPr>
        <w:t>7.1.2.3</w:t>
      </w:r>
      <w:r>
        <w:tab/>
      </w:r>
      <w:r>
        <w:t>D</w:t>
      </w:r>
      <w:r>
        <w:rPr>
          <w:rFonts w:hint="eastAsia"/>
        </w:rPr>
        <w:t>evice 2b</w:t>
      </w:r>
    </w:p>
    <w:p w14:paraId="2F00745B">
      <w:pPr>
        <w:pStyle w:val="7"/>
      </w:pPr>
      <w:r>
        <w:rPr>
          <w:rFonts w:hint="eastAsia"/>
        </w:rPr>
        <w:t>7.1.2.3.1</w:t>
      </w:r>
      <w:r>
        <w:tab/>
      </w:r>
      <w:r>
        <w:t>Collection of the results</w:t>
      </w:r>
    </w:p>
    <w:p w14:paraId="3F7C95F5">
      <w:pPr>
        <w:pStyle w:val="8"/>
      </w:pPr>
      <w:r>
        <w:rPr>
          <w:rFonts w:hint="eastAsia"/>
        </w:rPr>
        <w:t>7.1.2.3.1.1</w:t>
      </w:r>
      <w:r>
        <w:tab/>
      </w:r>
      <w:r>
        <w:rPr>
          <w:rFonts w:hint="eastAsia"/>
        </w:rPr>
        <w:t>[1kbps]</w:t>
      </w:r>
    </w:p>
    <w:p w14:paraId="1802D77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35"/>
        <w:gridCol w:w="1204"/>
        <w:gridCol w:w="770"/>
        <w:gridCol w:w="750"/>
        <w:gridCol w:w="676"/>
        <w:gridCol w:w="719"/>
        <w:gridCol w:w="724"/>
        <w:gridCol w:w="770"/>
        <w:gridCol w:w="909"/>
        <w:gridCol w:w="716"/>
        <w:gridCol w:w="699"/>
        <w:gridCol w:w="1108"/>
        <w:gridCol w:w="653"/>
        <w:gridCol w:w="930"/>
        <w:gridCol w:w="870"/>
        <w:gridCol w:w="910"/>
      </w:tblGrid>
      <w:tr w14:paraId="08FE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011E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2b, D2T2, InF-DL NLOS</w:t>
            </w:r>
          </w:p>
        </w:tc>
      </w:tr>
      <w:tr w14:paraId="2A35F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32" w:type="pct"/>
            <w:gridSpan w:val="9"/>
            <w:shd w:val="clear" w:color="auto" w:fill="auto"/>
          </w:tcPr>
          <w:p w14:paraId="18C01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68" w:type="pct"/>
            <w:gridSpan w:val="8"/>
            <w:shd w:val="clear" w:color="auto" w:fill="auto"/>
          </w:tcPr>
          <w:p w14:paraId="1D38E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4287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74504FF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63" w:type="pct"/>
            <w:shd w:val="clear" w:color="D9E1F2" w:fill="D9E1F2"/>
            <w:noWrap/>
            <w:vAlign w:val="center"/>
          </w:tcPr>
          <w:p w14:paraId="4818E3A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2" w:type="pct"/>
            <w:shd w:val="clear" w:color="D9E1F2" w:fill="D9E1F2"/>
            <w:noWrap/>
            <w:vAlign w:val="center"/>
          </w:tcPr>
          <w:p w14:paraId="7DE2D34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0" w:type="pct"/>
            <w:shd w:val="clear" w:color="D9E1F2" w:fill="D9E1F2"/>
            <w:noWrap/>
            <w:vAlign w:val="center"/>
          </w:tcPr>
          <w:p w14:paraId="01D0924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39878F7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2097CFD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B0DC63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5A794A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0" w:type="pct"/>
            <w:shd w:val="clear" w:color="D9E1F2" w:fill="D9E1F2"/>
            <w:noWrap/>
            <w:vAlign w:val="center"/>
          </w:tcPr>
          <w:p w14:paraId="7A2BDE5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7FFDF1F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4C3897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5" w:type="pct"/>
            <w:shd w:val="clear" w:color="D9E1F2" w:fill="D9E1F2"/>
            <w:noWrap/>
            <w:vAlign w:val="center"/>
          </w:tcPr>
          <w:p w14:paraId="322566A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8" w:type="pct"/>
            <w:shd w:val="clear" w:color="D9E1F2" w:fill="D9E1F2"/>
            <w:noWrap/>
            <w:vAlign w:val="center"/>
          </w:tcPr>
          <w:p w14:paraId="5FE0B95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4B3304D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6" w:type="pct"/>
            <w:shd w:val="clear" w:color="D9E1F2" w:fill="D9E1F2"/>
            <w:noWrap/>
            <w:vAlign w:val="center"/>
          </w:tcPr>
          <w:p w14:paraId="7F4C80F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34FC890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5721B0C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3889C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66B73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EF6B3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9423A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CC267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110.25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91C7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304DC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C9492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AB7C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764FA3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83CFA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6646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5429E8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6BB0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F3CDC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4CF688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8EA6D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47E33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564B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7BA9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B95C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B4FE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729198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94.04</w:t>
            </w:r>
          </w:p>
        </w:tc>
        <w:tc>
          <w:tcPr>
            <w:tcW w:w="263" w:type="pct"/>
            <w:vMerge w:val="continue"/>
            <w:vAlign w:val="center"/>
          </w:tcPr>
          <w:p w14:paraId="56896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FE1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1ED6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CD5D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3C8E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B4C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D377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515A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0AB48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BD74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DA19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567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F172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27F0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CDD8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9624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9AA1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6DD11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74.35</w:t>
            </w:r>
          </w:p>
        </w:tc>
        <w:tc>
          <w:tcPr>
            <w:tcW w:w="263" w:type="pct"/>
            <w:vMerge w:val="continue"/>
            <w:vAlign w:val="center"/>
          </w:tcPr>
          <w:p w14:paraId="091B1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BB0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5991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0CA944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0" w:type="pct"/>
            <w:vMerge w:val="continue"/>
            <w:vAlign w:val="center"/>
          </w:tcPr>
          <w:p w14:paraId="54A80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5DD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-63.45</w:t>
            </w:r>
          </w:p>
        </w:tc>
        <w:tc>
          <w:tcPr>
            <w:tcW w:w="251" w:type="pct"/>
            <w:vMerge w:val="continue"/>
            <w:vAlign w:val="center"/>
          </w:tcPr>
          <w:p w14:paraId="47618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028C3A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8B66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9DAB1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05E5E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FDF3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0585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260DF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CA2C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CBB7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E5FC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B4FF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6E4B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71A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F9A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A9EC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9032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A3E3B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-88.45</w:t>
            </w:r>
          </w:p>
        </w:tc>
        <w:tc>
          <w:tcPr>
            <w:tcW w:w="251" w:type="pct"/>
            <w:vMerge w:val="continue"/>
            <w:vAlign w:val="center"/>
          </w:tcPr>
          <w:p w14:paraId="706F9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492E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21C1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BEB3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96AB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EA23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01664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7C43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1444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3678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5D3C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7CF6F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77.35</w:t>
            </w:r>
          </w:p>
        </w:tc>
        <w:tc>
          <w:tcPr>
            <w:tcW w:w="263" w:type="pct"/>
            <w:vMerge w:val="continue"/>
            <w:vAlign w:val="center"/>
          </w:tcPr>
          <w:p w14:paraId="7C00A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337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D7B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B545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0" w:type="pct"/>
            <w:vMerge w:val="continue"/>
            <w:vAlign w:val="center"/>
          </w:tcPr>
          <w:p w14:paraId="0E769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85F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-70.95</w:t>
            </w:r>
          </w:p>
        </w:tc>
        <w:tc>
          <w:tcPr>
            <w:tcW w:w="251" w:type="pct"/>
            <w:vMerge w:val="continue"/>
            <w:vAlign w:val="center"/>
          </w:tcPr>
          <w:p w14:paraId="0CFBA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E935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4B2A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5A1C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B53B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6022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C373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443B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6B51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D479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F02C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69B23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4340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AD37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D8B7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B2C6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118B3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5ECFD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-96.45</w:t>
            </w:r>
          </w:p>
        </w:tc>
        <w:tc>
          <w:tcPr>
            <w:tcW w:w="251" w:type="pct"/>
            <w:vMerge w:val="continue"/>
            <w:vAlign w:val="center"/>
          </w:tcPr>
          <w:p w14:paraId="0FBF2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2DAE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2A53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713A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74A8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25CF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2D6C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65B2C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CC48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299D5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5007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59.93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D77F5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81.15</w:t>
            </w:r>
          </w:p>
        </w:tc>
        <w:tc>
          <w:tcPr>
            <w:tcW w:w="263" w:type="pct"/>
            <w:vMerge w:val="continue"/>
            <w:vAlign w:val="center"/>
          </w:tcPr>
          <w:p w14:paraId="0E11B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DF8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303C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3E257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0" w:type="pct"/>
            <w:vMerge w:val="continue"/>
            <w:vAlign w:val="center"/>
          </w:tcPr>
          <w:p w14:paraId="6D443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C087E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-74.45</w:t>
            </w:r>
          </w:p>
        </w:tc>
        <w:tc>
          <w:tcPr>
            <w:tcW w:w="251" w:type="pct"/>
            <w:vMerge w:val="continue"/>
            <w:vAlign w:val="center"/>
          </w:tcPr>
          <w:p w14:paraId="1CE9B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4DBDD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63FC6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79D7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E0FB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D7C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127F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2DCC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697D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9592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C904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56D0B2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F64C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C17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215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D4ED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4620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07F06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-99.45</w:t>
            </w:r>
          </w:p>
        </w:tc>
        <w:tc>
          <w:tcPr>
            <w:tcW w:w="251" w:type="pct"/>
            <w:vMerge w:val="continue"/>
            <w:vAlign w:val="center"/>
          </w:tcPr>
          <w:p w14:paraId="543C2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2758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26C6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36D8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C59B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924F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92DD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6F5A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B314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C43B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6C953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34454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3" w:type="pct"/>
            <w:vMerge w:val="continue"/>
            <w:vAlign w:val="center"/>
          </w:tcPr>
          <w:p w14:paraId="61A51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FD9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EAAEC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E36A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0" w:type="pct"/>
            <w:vMerge w:val="continue"/>
            <w:vAlign w:val="center"/>
          </w:tcPr>
          <w:p w14:paraId="7138B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6C68B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29E7A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6EE8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78F3A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6C57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01B4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21ED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39B7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5DC0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C5F2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1860E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7C7A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21CF7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01D2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68D0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143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A2306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0CB4C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D53D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3D48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6C617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34FD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96B8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CF3F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6470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DB542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69510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6F9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65D15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C116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2CD7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0971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3BE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73EE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2FBC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5F841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9FBD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EB92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0B39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5AD42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2DE6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A10C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013D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4B89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3790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4D5B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6982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6FF4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99F8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7148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A07B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55E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FB4F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0" w:type="pct"/>
            <w:vMerge w:val="continue"/>
            <w:vAlign w:val="center"/>
          </w:tcPr>
          <w:p w14:paraId="5B83D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B487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653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4A99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79939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F6D0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5395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4882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6DDD7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67E06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B8A3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C8B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E9D1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C5E8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0F24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D81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20D8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D23F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0" w:type="pct"/>
            <w:vMerge w:val="continue"/>
            <w:vAlign w:val="center"/>
          </w:tcPr>
          <w:p w14:paraId="483D3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F363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F0E7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39707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AE24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5114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37D0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9DA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0B196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37C44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7EBC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1B6C9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0B80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30.95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1F698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63" w:type="pct"/>
            <w:vMerge w:val="continue"/>
            <w:vAlign w:val="center"/>
          </w:tcPr>
          <w:p w14:paraId="2F3ED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5C7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BB22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C0F5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04173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9A60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51" w:type="pct"/>
            <w:vMerge w:val="continue"/>
            <w:vAlign w:val="center"/>
          </w:tcPr>
          <w:p w14:paraId="4085E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6B22D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331483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50AC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79693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4D48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8358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398AC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F0DA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49433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2A21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FDA9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B03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761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824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9506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0" w:type="pct"/>
            <w:vMerge w:val="continue"/>
            <w:vAlign w:val="center"/>
          </w:tcPr>
          <w:p w14:paraId="2D7B1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537D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E70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1FC52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8D65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109E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32A3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4D2C0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42A6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4931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D2F2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36508A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ADA39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30D16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3" w:type="pct"/>
            <w:vMerge w:val="continue"/>
            <w:vAlign w:val="center"/>
          </w:tcPr>
          <w:p w14:paraId="6D042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819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B5B7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E5B2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0" w:type="pct"/>
            <w:vMerge w:val="continue"/>
            <w:vAlign w:val="center"/>
          </w:tcPr>
          <w:p w14:paraId="1971B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B0D1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01724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18405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73CA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E0AF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35775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E988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D127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3BEF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A1B5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565EA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93ED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A31F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A6D5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BD6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037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C2DC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32DB5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EB8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DE4F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74501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3F7FB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2DCB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9398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F53E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1476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0CE6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00CC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358B7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33FB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7D8ED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4FA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8F2A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012A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73CF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70" w:type="pct"/>
            <w:vMerge w:val="continue"/>
            <w:vAlign w:val="center"/>
          </w:tcPr>
          <w:p w14:paraId="69B6E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7BC4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D178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0A9D3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4C654A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4E66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6AC9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57DD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4FEA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040A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3DB7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46A0C5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20B28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131.64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B73E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93.35</w:t>
            </w:r>
          </w:p>
        </w:tc>
        <w:tc>
          <w:tcPr>
            <w:tcW w:w="263" w:type="pct"/>
            <w:vMerge w:val="continue"/>
            <w:vAlign w:val="center"/>
          </w:tcPr>
          <w:p w14:paraId="27857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4E4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21F43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105F0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BF6AA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0063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51" w:type="pct"/>
            <w:vMerge w:val="continue"/>
            <w:vAlign w:val="center"/>
          </w:tcPr>
          <w:p w14:paraId="1704A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shd w:val="clear" w:color="auto" w:fill="auto"/>
            <w:vAlign w:val="center"/>
          </w:tcPr>
          <w:p w14:paraId="284B1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638A4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BB82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25F4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3DB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9559A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009E1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4918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shd w:val="clear" w:color="auto" w:fill="auto"/>
            <w:vAlign w:val="center"/>
          </w:tcPr>
          <w:p w14:paraId="4EA3B8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9DD7E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41421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00AD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AC69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EEB33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011D4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0" w:type="pct"/>
            <w:vMerge w:val="restart"/>
            <w:shd w:val="clear" w:color="auto" w:fill="auto"/>
            <w:vAlign w:val="center"/>
          </w:tcPr>
          <w:p w14:paraId="7708C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708B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140BF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29BD6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275C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A881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38EE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154.28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014BA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6450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338E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CFBB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 w:val="continue"/>
            <w:vAlign w:val="center"/>
          </w:tcPr>
          <w:p w14:paraId="704C1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15FF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4A5B9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60D9E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43984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E0C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58B5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vMerge w:val="continue"/>
            <w:vAlign w:val="center"/>
          </w:tcPr>
          <w:p w14:paraId="0E903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D2C8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FCDB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 w:val="continue"/>
            <w:vAlign w:val="center"/>
          </w:tcPr>
          <w:p w14:paraId="51B7B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 w:val="continue"/>
            <w:vAlign w:val="center"/>
          </w:tcPr>
          <w:p w14:paraId="1076B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4E12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CDD45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200.67</w:t>
            </w:r>
          </w:p>
        </w:tc>
        <w:tc>
          <w:tcPr>
            <w:tcW w:w="305" w:type="pct"/>
            <w:vMerge w:val="continue"/>
            <w:vAlign w:val="center"/>
          </w:tcPr>
          <w:p w14:paraId="0FB09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4FB30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</w:tbl>
    <w:p w14:paraId="7A7F7C3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3CB9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4649B0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271C1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91BC1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77A23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97405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8C4F8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D2D20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61793211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932119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0C31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6D9340E"/>
    <w:p w14:paraId="41A3F73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15"/>
        <w:gridCol w:w="1204"/>
        <w:gridCol w:w="772"/>
        <w:gridCol w:w="752"/>
        <w:gridCol w:w="676"/>
        <w:gridCol w:w="722"/>
        <w:gridCol w:w="724"/>
        <w:gridCol w:w="773"/>
        <w:gridCol w:w="909"/>
        <w:gridCol w:w="716"/>
        <w:gridCol w:w="702"/>
        <w:gridCol w:w="1111"/>
        <w:gridCol w:w="656"/>
        <w:gridCol w:w="930"/>
        <w:gridCol w:w="873"/>
        <w:gridCol w:w="908"/>
      </w:tblGrid>
      <w:tr w14:paraId="482E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A4EB2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2b, D2T2, InH-Office LOS</w:t>
            </w:r>
          </w:p>
        </w:tc>
      </w:tr>
      <w:tr w14:paraId="5570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9" w:type="pct"/>
            <w:gridSpan w:val="9"/>
            <w:shd w:val="clear" w:color="auto" w:fill="auto"/>
          </w:tcPr>
          <w:p w14:paraId="28861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1" w:type="pct"/>
            <w:gridSpan w:val="8"/>
            <w:shd w:val="clear" w:color="auto" w:fill="auto"/>
          </w:tcPr>
          <w:p w14:paraId="3BA21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52E33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454BB50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6" w:type="pct"/>
            <w:shd w:val="clear" w:color="D9E1F2" w:fill="D9E1F2"/>
            <w:noWrap/>
            <w:vAlign w:val="center"/>
          </w:tcPr>
          <w:p w14:paraId="046DED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2" w:type="pct"/>
            <w:shd w:val="clear" w:color="D9E1F2" w:fill="D9E1F2"/>
            <w:noWrap/>
            <w:vAlign w:val="center"/>
          </w:tcPr>
          <w:p w14:paraId="082ABA3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6A36FB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5A60A1B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48299D5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F86BA1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6E9F201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699ECA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0BC4C65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16FAD36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2F8DB6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6AAB4EE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49000C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6" w:type="pct"/>
            <w:shd w:val="clear" w:color="D9E1F2" w:fill="D9E1F2"/>
            <w:noWrap/>
            <w:vAlign w:val="center"/>
          </w:tcPr>
          <w:p w14:paraId="21FDB6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1D446A6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64B370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0F66F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71E84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6FA52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C2F7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43AB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1B69D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7AF8D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4D593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08530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0AC6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1190D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91B94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20EC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7CCBC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FB63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7BDE9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24BEAF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25344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5961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C253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3B129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3322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750F5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107.84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07E273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56AC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F37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27C18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vMerge w:val="continue"/>
            <w:vAlign w:val="center"/>
          </w:tcPr>
          <w:p w14:paraId="4DD5F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5BA1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51" w:type="pct"/>
            <w:vMerge w:val="continue"/>
            <w:vAlign w:val="center"/>
          </w:tcPr>
          <w:p w14:paraId="6F02A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4C30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81DE8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E662A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006E6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5B4D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4B89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311CC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EA4E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67609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EDC8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D05FF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264" w:type="pct"/>
            <w:vMerge w:val="continue"/>
            <w:vAlign w:val="center"/>
          </w:tcPr>
          <w:p w14:paraId="1A1E7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8E5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04E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9384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F69F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E86E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152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B161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A574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0E64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E63E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976F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3CA4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08EB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749E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28B4A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6385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4188.95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A17F2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94.15</w:t>
            </w:r>
          </w:p>
        </w:tc>
        <w:tc>
          <w:tcPr>
            <w:tcW w:w="264" w:type="pct"/>
            <w:vMerge w:val="continue"/>
            <w:vAlign w:val="center"/>
          </w:tcPr>
          <w:p w14:paraId="73CAD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A8B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D8F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FBD3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1" w:type="pct"/>
            <w:vMerge w:val="continue"/>
            <w:vAlign w:val="center"/>
          </w:tcPr>
          <w:p w14:paraId="57FA7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F602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-83.95</w:t>
            </w:r>
          </w:p>
        </w:tc>
        <w:tc>
          <w:tcPr>
            <w:tcW w:w="251" w:type="pct"/>
            <w:vMerge w:val="continue"/>
            <w:vAlign w:val="center"/>
          </w:tcPr>
          <w:p w14:paraId="67CBA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A4FB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2EFEE4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3863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4FA9F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47B144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6968E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483BA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ADD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38EF1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6E8B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8B74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972D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B6A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5EE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D343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86AE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8C1F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-109.45</w:t>
            </w:r>
          </w:p>
        </w:tc>
        <w:tc>
          <w:tcPr>
            <w:tcW w:w="251" w:type="pct"/>
            <w:vMerge w:val="continue"/>
            <w:vAlign w:val="center"/>
          </w:tcPr>
          <w:p w14:paraId="352AC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664F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B0C0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844C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0C61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A38C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000C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0D059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2867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6BCF4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9C61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5614.01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02098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96.35</w:t>
            </w:r>
          </w:p>
        </w:tc>
        <w:tc>
          <w:tcPr>
            <w:tcW w:w="264" w:type="pct"/>
            <w:vMerge w:val="continue"/>
            <w:vAlign w:val="center"/>
          </w:tcPr>
          <w:p w14:paraId="4D82C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23E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28CE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3C69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55753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BFBA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-85.45</w:t>
            </w:r>
          </w:p>
        </w:tc>
        <w:tc>
          <w:tcPr>
            <w:tcW w:w="251" w:type="pct"/>
            <w:vMerge w:val="continue"/>
            <w:vAlign w:val="center"/>
          </w:tcPr>
          <w:p w14:paraId="51021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815B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460AC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1BCF4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979F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6C0E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1845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192A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B25A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5F5A7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DAB8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92CF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C59A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6716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CB1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75D8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A20D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92195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-110.95</w:t>
            </w:r>
          </w:p>
        </w:tc>
        <w:tc>
          <w:tcPr>
            <w:tcW w:w="251" w:type="pct"/>
            <w:vMerge w:val="continue"/>
            <w:vAlign w:val="center"/>
          </w:tcPr>
          <w:p w14:paraId="6867E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79B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96D5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377F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CE35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800C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08F0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785C1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DB48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1121D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9606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6413.23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3AFAC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97.35</w:t>
            </w:r>
          </w:p>
        </w:tc>
        <w:tc>
          <w:tcPr>
            <w:tcW w:w="264" w:type="pct"/>
            <w:vMerge w:val="continue"/>
            <w:vAlign w:val="center"/>
          </w:tcPr>
          <w:p w14:paraId="657F4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D95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351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2A83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1" w:type="pct"/>
            <w:vMerge w:val="continue"/>
            <w:vAlign w:val="center"/>
          </w:tcPr>
          <w:p w14:paraId="29A23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044D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-86.45</w:t>
            </w:r>
          </w:p>
        </w:tc>
        <w:tc>
          <w:tcPr>
            <w:tcW w:w="251" w:type="pct"/>
            <w:vMerge w:val="continue"/>
            <w:vAlign w:val="center"/>
          </w:tcPr>
          <w:p w14:paraId="7C139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5EE7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943B1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35092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A8F7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DBF3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B7BD3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3D72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0E92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0AB02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30B8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BEF1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E887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6FB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9BA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B118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B0D8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0F12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-111.45</w:t>
            </w:r>
          </w:p>
        </w:tc>
        <w:tc>
          <w:tcPr>
            <w:tcW w:w="251" w:type="pct"/>
            <w:vMerge w:val="continue"/>
            <w:vAlign w:val="center"/>
          </w:tcPr>
          <w:p w14:paraId="0F4B5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9AD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430B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B22B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EA93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C366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E891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7EEAC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942F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486C8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679FB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0A57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vMerge w:val="continue"/>
            <w:vAlign w:val="center"/>
          </w:tcPr>
          <w:p w14:paraId="373DF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BB1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AA7FE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9CB30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71" w:type="pct"/>
            <w:vMerge w:val="continue"/>
            <w:vAlign w:val="center"/>
          </w:tcPr>
          <w:p w14:paraId="7318A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30F1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45C08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7324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2E7900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3026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6" w:type="pct"/>
            <w:vMerge w:val="continue"/>
            <w:vAlign w:val="center"/>
          </w:tcPr>
          <w:p w14:paraId="3E16C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0BB20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8F52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02831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0AA5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7225B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BE6D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1833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212C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6CA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537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9AB1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2F09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1D94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6E4B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EFAC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55B8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47AD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78C9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7C44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130A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762D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963C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034B8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43D2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9F33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3DF8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680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31A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57C9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1" w:type="pct"/>
            <w:vMerge w:val="continue"/>
            <w:vAlign w:val="center"/>
          </w:tcPr>
          <w:p w14:paraId="67801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94BF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167E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93A9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7EB89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01F86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1B1A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85C1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08E1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65E37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2777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7D024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B5C7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5517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143F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729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050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24FB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7395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DC6B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BE01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EEF7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4F54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1F7B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7341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39AE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7CAB0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069D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23F1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2ABA7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F053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61BE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8812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D188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1C5F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3E89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7BFB2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3F3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DA9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216B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C9FFA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004E8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F7DD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A460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C013D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1C7A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A6A3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079A0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BA15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7954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6125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309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679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B0EC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220F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6C95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A47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54F7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554B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D205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C7F5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D56C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46EDF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3B9A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237F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27373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CEB9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4439D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4" w:type="pct"/>
            <w:vMerge w:val="continue"/>
            <w:vAlign w:val="center"/>
          </w:tcPr>
          <w:p w14:paraId="7B0A5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68F2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D92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F93E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1" w:type="pct"/>
            <w:vMerge w:val="continue"/>
            <w:vAlign w:val="center"/>
          </w:tcPr>
          <w:p w14:paraId="07AB5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26411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64123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2964CD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1B1BC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4451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38A1C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05BC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AEE86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24D83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A19E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3EA2A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1E0D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9368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C616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F31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DC5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8F5B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1" w:type="pct"/>
            <w:vMerge w:val="continue"/>
            <w:vAlign w:val="center"/>
          </w:tcPr>
          <w:p w14:paraId="153D6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C28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515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656D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D94C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0FE60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7A74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6887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DA16C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1CAF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4F91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33457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C168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6425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91D8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A73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902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33232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1" w:type="pct"/>
            <w:vMerge w:val="continue"/>
            <w:vAlign w:val="center"/>
          </w:tcPr>
          <w:p w14:paraId="17C67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4A73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E3AD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2A0E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2F39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0729A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2F0B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7225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B6E2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5FE6F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1EE7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55496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D25D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06DF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065AEC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93AB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58C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59D86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1" w:type="pct"/>
            <w:vMerge w:val="continue"/>
            <w:vAlign w:val="center"/>
          </w:tcPr>
          <w:p w14:paraId="473A1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A6FB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73D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5B1B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D3D5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350A0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C110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53ED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81F9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083E3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A324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3607B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1876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3700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C155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9AB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8A0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26E01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1" w:type="pct"/>
            <w:vMerge w:val="continue"/>
            <w:vAlign w:val="center"/>
          </w:tcPr>
          <w:p w14:paraId="612D9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E186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A437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9EDC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0FBB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53C88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FE25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847F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CE06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752C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69F6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3C2FE4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44EC8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331.98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D70E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64" w:type="pct"/>
            <w:vMerge w:val="continue"/>
            <w:vAlign w:val="center"/>
          </w:tcPr>
          <w:p w14:paraId="604A2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E4E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131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6E5B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1" w:type="pct"/>
            <w:vMerge w:val="continue"/>
            <w:vAlign w:val="center"/>
          </w:tcPr>
          <w:p w14:paraId="06B96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1DF0D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51" w:type="pct"/>
            <w:vMerge w:val="continue"/>
            <w:vAlign w:val="center"/>
          </w:tcPr>
          <w:p w14:paraId="351E3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477D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8A03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44B09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44A38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15BD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AAD4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0E23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F5DA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572F8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5A3B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45CD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7D47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46A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62F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95FB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1" w:type="pct"/>
            <w:vMerge w:val="continue"/>
            <w:vAlign w:val="center"/>
          </w:tcPr>
          <w:p w14:paraId="773FD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6A4A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0AA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2415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095B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1BCED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9A4C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2252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60663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</w:tbl>
    <w:p w14:paraId="3F0D1E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0BE7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F4F1D2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6CA3A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AEC9B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B084F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CBAF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2B091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09DB6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88680" cy="5116195"/>
            <wp:effectExtent l="0" t="0" r="7620" b="8255"/>
            <wp:docPr id="69067433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674337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8680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2E2E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375B4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1B5CF2B"/>
    <w:p w14:paraId="76D981AE"/>
    <w:p w14:paraId="1150E0FB"/>
    <w:p w14:paraId="66D3BEE5">
      <w:pPr>
        <w:pStyle w:val="8"/>
      </w:pPr>
      <w:r>
        <w:rPr>
          <w:rFonts w:hint="eastAsia"/>
        </w:rPr>
        <w:t>7.1.2.3.1.2</w:t>
      </w:r>
      <w:r>
        <w:tab/>
      </w:r>
      <w:r>
        <w:rPr>
          <w:rFonts w:hint="eastAsia"/>
        </w:rPr>
        <w:t>[5~7kbps]</w:t>
      </w:r>
    </w:p>
    <w:p w14:paraId="546459C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9"/>
        <w:gridCol w:w="1161"/>
        <w:gridCol w:w="1193"/>
        <w:gridCol w:w="764"/>
        <w:gridCol w:w="744"/>
        <w:gridCol w:w="669"/>
        <w:gridCol w:w="712"/>
        <w:gridCol w:w="715"/>
        <w:gridCol w:w="764"/>
        <w:gridCol w:w="909"/>
        <w:gridCol w:w="706"/>
        <w:gridCol w:w="692"/>
        <w:gridCol w:w="1098"/>
        <w:gridCol w:w="646"/>
        <w:gridCol w:w="921"/>
        <w:gridCol w:w="862"/>
        <w:gridCol w:w="896"/>
      </w:tblGrid>
      <w:tr w14:paraId="7B85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28D48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2b, D2T2, InF-DL NLOS</w:t>
            </w:r>
          </w:p>
        </w:tc>
      </w:tr>
      <w:tr w14:paraId="117F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55" w:type="pct"/>
            <w:gridSpan w:val="9"/>
            <w:shd w:val="clear" w:color="auto" w:fill="auto"/>
          </w:tcPr>
          <w:p w14:paraId="4BF5C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45" w:type="pct"/>
            <w:gridSpan w:val="8"/>
            <w:shd w:val="clear" w:color="auto" w:fill="auto"/>
          </w:tcPr>
          <w:p w14:paraId="2EC68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6C55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shd w:val="clear" w:color="D9E1F2" w:fill="D9E1F2"/>
            <w:noWrap/>
            <w:vAlign w:val="center"/>
          </w:tcPr>
          <w:p w14:paraId="5C5DC33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07" w:type="pct"/>
            <w:shd w:val="clear" w:color="D9E1F2" w:fill="D9E1F2"/>
            <w:noWrap/>
            <w:vAlign w:val="center"/>
          </w:tcPr>
          <w:p w14:paraId="14171E8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8" w:type="pct"/>
            <w:shd w:val="clear" w:color="D9E1F2" w:fill="D9E1F2"/>
            <w:noWrap/>
            <w:vAlign w:val="center"/>
          </w:tcPr>
          <w:p w14:paraId="55FBCD9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380A961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1" w:type="pct"/>
            <w:shd w:val="clear" w:color="D9E1F2" w:fill="D9E1F2"/>
            <w:noWrap/>
            <w:vAlign w:val="center"/>
          </w:tcPr>
          <w:p w14:paraId="092D86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329BAC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1929C0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1D71D2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6485DAA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2" w:type="pct"/>
            <w:shd w:val="clear" w:color="D9E1F2" w:fill="D9E1F2"/>
            <w:noWrap/>
            <w:vAlign w:val="center"/>
          </w:tcPr>
          <w:p w14:paraId="7E21F3C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77924BE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3" w:type="pct"/>
            <w:shd w:val="clear" w:color="D9E1F2" w:fill="D9E1F2"/>
            <w:noWrap/>
            <w:vAlign w:val="center"/>
          </w:tcPr>
          <w:p w14:paraId="427777C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5" w:type="pct"/>
            <w:shd w:val="clear" w:color="D9E1F2" w:fill="D9E1F2"/>
            <w:noWrap/>
            <w:vAlign w:val="center"/>
          </w:tcPr>
          <w:p w14:paraId="7C3AB5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7" w:type="pct"/>
            <w:shd w:val="clear" w:color="D9E1F2" w:fill="D9E1F2"/>
            <w:noWrap/>
            <w:vAlign w:val="center"/>
          </w:tcPr>
          <w:p w14:paraId="7341AB6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3959D1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2" w:type="pct"/>
            <w:shd w:val="clear" w:color="D9E1F2" w:fill="D9E1F2"/>
            <w:noWrap/>
            <w:vAlign w:val="center"/>
          </w:tcPr>
          <w:p w14:paraId="45D0C7A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5" w:type="pct"/>
            <w:shd w:val="clear" w:color="D9E1F2" w:fill="D9E1F2"/>
            <w:noWrap/>
            <w:vAlign w:val="center"/>
          </w:tcPr>
          <w:p w14:paraId="758768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8A5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restart"/>
            <w:shd w:val="clear" w:color="auto" w:fill="auto"/>
            <w:vAlign w:val="center"/>
          </w:tcPr>
          <w:p w14:paraId="3C71D2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75A1A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55B5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D0A3C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107.84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CD24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2AF19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21C1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B09A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C4FCA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C230D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7D3A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7CC7A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136F8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7BE51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1B5093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D43B2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2AC3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79FD1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7B1A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6B25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4161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F075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89.74</w:t>
            </w:r>
          </w:p>
        </w:tc>
        <w:tc>
          <w:tcPr>
            <w:tcW w:w="261" w:type="pct"/>
            <w:vMerge w:val="continue"/>
            <w:vAlign w:val="center"/>
          </w:tcPr>
          <w:p w14:paraId="28DB7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1CB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B60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0C8F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893F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08BF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316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6891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478F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0E79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0EDC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C5F8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776F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6EE13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DCB3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79311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C3D6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A712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149B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74597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74F6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2B469D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4F280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E63A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8" w:type="pct"/>
            <w:vMerge w:val="continue"/>
            <w:vAlign w:val="center"/>
          </w:tcPr>
          <w:p w14:paraId="5FE99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1F0EF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5" w:type="pct"/>
            <w:vMerge w:val="continue"/>
            <w:vAlign w:val="center"/>
          </w:tcPr>
          <w:p w14:paraId="1C1A9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439C5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continue"/>
            <w:vAlign w:val="center"/>
          </w:tcPr>
          <w:p w14:paraId="60504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3210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4370C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3B3A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1CD6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FECC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4A709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D258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4928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34AE7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958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2C77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19DC3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F81C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1D6E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B759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7A500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6BB34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8203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7C21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BF90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7F706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99BA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2736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0AFA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EF43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ADB7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517CB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1C6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34202F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51C3B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D8A9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E7F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337B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AA2A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5DD22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62CFB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5C9A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3131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02A91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6D85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3D1C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1F15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2510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9DA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D183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1A5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CBA31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7E183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26DC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828F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72BC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49080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0694A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035C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AF96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C696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76BE0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D0C3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47B6AF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468461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FA91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61" w:type="pct"/>
            <w:vMerge w:val="continue"/>
            <w:vAlign w:val="center"/>
          </w:tcPr>
          <w:p w14:paraId="75DC1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FEC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4A8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37DC34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15E53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15DB28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48" w:type="pct"/>
            <w:vMerge w:val="continue"/>
            <w:vAlign w:val="center"/>
          </w:tcPr>
          <w:p w14:paraId="13A06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0B6CE4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B952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535CE4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2DA5C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BEFC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7FAAC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145D3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35F2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4CC4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4CC0E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F720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4775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156E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9C1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66D2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05765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7B12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323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BAA2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7952A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733BD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9C27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3776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7B135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6D41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7513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1B8B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6F140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100.35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039E8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89.14</w:t>
            </w:r>
          </w:p>
        </w:tc>
        <w:tc>
          <w:tcPr>
            <w:tcW w:w="261" w:type="pct"/>
            <w:vMerge w:val="continue"/>
            <w:vAlign w:val="center"/>
          </w:tcPr>
          <w:p w14:paraId="789C6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C5A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1F10A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47238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3A4C7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220F24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-93.45</w:t>
            </w:r>
          </w:p>
        </w:tc>
        <w:tc>
          <w:tcPr>
            <w:tcW w:w="248" w:type="pct"/>
            <w:vMerge w:val="continue"/>
            <w:vAlign w:val="center"/>
          </w:tcPr>
          <w:p w14:paraId="3A056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7C74D4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5" w:type="pct"/>
            <w:vMerge w:val="continue"/>
            <w:vAlign w:val="center"/>
          </w:tcPr>
          <w:p w14:paraId="2909D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94E5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E358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712B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4B27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177E3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1822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A3949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2D7C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94.08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BA2C3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88.14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E2C14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1C204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683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E6B9B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213AC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680E2E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48" w:type="pct"/>
            <w:vMerge w:val="continue"/>
            <w:vAlign w:val="center"/>
          </w:tcPr>
          <w:p w14:paraId="03290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57853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5" w:type="pct"/>
            <w:vMerge w:val="continue"/>
            <w:vAlign w:val="center"/>
          </w:tcPr>
          <w:p w14:paraId="2DDC1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6F682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continue"/>
            <w:vAlign w:val="center"/>
          </w:tcPr>
          <w:p w14:paraId="08CE3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B10A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82AA8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04EBC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F0EC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55ABEB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3F88C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CE6D4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1" w:type="pct"/>
            <w:vMerge w:val="continue"/>
            <w:vAlign w:val="center"/>
          </w:tcPr>
          <w:p w14:paraId="3E643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63EC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1E577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B17C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continue"/>
            <w:vAlign w:val="center"/>
          </w:tcPr>
          <w:p w14:paraId="09877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2D825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continue"/>
            <w:vAlign w:val="center"/>
          </w:tcPr>
          <w:p w14:paraId="7D40A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33F03E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5" w:type="pct"/>
            <w:vMerge w:val="continue"/>
            <w:vAlign w:val="center"/>
          </w:tcPr>
          <w:p w14:paraId="229B1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2C8C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5B532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13DC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AE457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700A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5743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69B6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3C23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C6FC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73FB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EAA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AE8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B86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28CC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ED38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F40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FE13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D130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F584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8883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C5A1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7C232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4D37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64BC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322E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D387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B895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E7F2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F899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BD1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D23E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6065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BD6D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E62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6A6C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78407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C11E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665B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6C14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F348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4E99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AB2D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69D9F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A944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493D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261" w:type="pct"/>
            <w:vMerge w:val="continue"/>
            <w:vAlign w:val="center"/>
          </w:tcPr>
          <w:p w14:paraId="45DEC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EEF0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BA3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95325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25BF5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7EE9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80B3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40926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5" w:type="pct"/>
            <w:vMerge w:val="continue"/>
            <w:vAlign w:val="center"/>
          </w:tcPr>
          <w:p w14:paraId="4A9CD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7D15ED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3" w:type="pct"/>
            <w:vMerge w:val="continue"/>
            <w:vAlign w:val="center"/>
          </w:tcPr>
          <w:p w14:paraId="4D409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234A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99E72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2E78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4F50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6CD9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8204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A68F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846E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98A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B33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7C5F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1AE2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263F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392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E429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C9C9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D68A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3DC7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AEC2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13FF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080C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FF0E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7108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0029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D608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C579F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187D4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689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0898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6ED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276E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7767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6C5B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A8DE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120A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7A2F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516EB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05F6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33A5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4FB4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73E9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47861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E96B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70AF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DEF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4CD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3309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A4BD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A181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84C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83FE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752D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2040D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27CF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3ECBF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2A309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457E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BFD8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7FBD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233ED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18.47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C18E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21E02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2F12F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CAC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F77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9AF1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2" w:type="pct"/>
            <w:vMerge w:val="continue"/>
            <w:vAlign w:val="center"/>
          </w:tcPr>
          <w:p w14:paraId="6D62C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2D00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2AA2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3D53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69C4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4A53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1BA9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E232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6F1ED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9629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547D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1234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08B6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E80C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D3EA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2B2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B3B3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9FB0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E8EE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B93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DA85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F453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C625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3ECA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4946E2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F6DB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0139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DA87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20C3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9B63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F711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031B6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5E225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B77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56DB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D1C5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425F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71D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A0FA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4B04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49CE0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F652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67CCE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B4C8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50898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5776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04FB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3D4E6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501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24F7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AA9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4FD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9CE9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53EB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1FB4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27F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AFC2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69E4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40F70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F02F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101C3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4EA6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03C3C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673B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60E319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3509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100.74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6CE81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89.2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7B3D5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7AE4E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B6A8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51" w:type="pct"/>
            <w:vMerge w:val="continue"/>
            <w:vAlign w:val="center"/>
          </w:tcPr>
          <w:p w14:paraId="01FF4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9046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84E8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-99.09</w:t>
            </w:r>
          </w:p>
        </w:tc>
        <w:tc>
          <w:tcPr>
            <w:tcW w:w="248" w:type="pct"/>
            <w:vMerge w:val="continue"/>
            <w:vAlign w:val="center"/>
          </w:tcPr>
          <w:p w14:paraId="781D3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142D98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5" w:type="pct"/>
            <w:vMerge w:val="continue"/>
            <w:vAlign w:val="center"/>
          </w:tcPr>
          <w:p w14:paraId="343E1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4E3E4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4666A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C6FF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DA2A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35C57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9D07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E4FE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AF4A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141.7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737A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94.49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4DB8C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45BC9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9A0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522D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5719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31CB1F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-104.72</w:t>
            </w:r>
          </w:p>
        </w:tc>
        <w:tc>
          <w:tcPr>
            <w:tcW w:w="248" w:type="pct"/>
            <w:vMerge w:val="continue"/>
            <w:vAlign w:val="center"/>
          </w:tcPr>
          <w:p w14:paraId="5889B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65B7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EF89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218F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32AD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D483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6B19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2DD9C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481A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2CE2C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3EBCA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7CF4E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470330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60790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F5A3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62013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8" w:type="pct"/>
            <w:vMerge w:val="continue"/>
            <w:vAlign w:val="center"/>
          </w:tcPr>
          <w:p w14:paraId="62AB8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68D1C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continue"/>
            <w:vAlign w:val="center"/>
          </w:tcPr>
          <w:p w14:paraId="53E21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22B86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5" w:type="pct"/>
            <w:vMerge w:val="continue"/>
            <w:vAlign w:val="center"/>
          </w:tcPr>
          <w:p w14:paraId="18198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267605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8ACDF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162.61</w:t>
            </w:r>
          </w:p>
        </w:tc>
        <w:tc>
          <w:tcPr>
            <w:tcW w:w="302" w:type="pct"/>
            <w:vMerge w:val="continue"/>
            <w:vAlign w:val="center"/>
          </w:tcPr>
          <w:p w14:paraId="3B127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F453A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22F07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60D9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1DE9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42AF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ED9A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64E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C22D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CEF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3185D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8" w:type="pct"/>
            <w:vMerge w:val="continue"/>
            <w:vAlign w:val="center"/>
          </w:tcPr>
          <w:p w14:paraId="76576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2965F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DE8BB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4705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75AF92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6BA61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5CFE35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186.43</w:t>
            </w:r>
          </w:p>
        </w:tc>
        <w:tc>
          <w:tcPr>
            <w:tcW w:w="302" w:type="pct"/>
            <w:vMerge w:val="continue"/>
            <w:vAlign w:val="center"/>
          </w:tcPr>
          <w:p w14:paraId="1F4A3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CE973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36DC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EA37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1241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4008D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E7B3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8C0B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3781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2C0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4331E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8" w:type="pct"/>
            <w:vMerge w:val="continue"/>
            <w:vAlign w:val="center"/>
          </w:tcPr>
          <w:p w14:paraId="6BDEA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84F3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316F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2325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70EE0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76D89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DE5A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190.39</w:t>
            </w:r>
          </w:p>
        </w:tc>
        <w:tc>
          <w:tcPr>
            <w:tcW w:w="302" w:type="pct"/>
            <w:vMerge w:val="continue"/>
            <w:vAlign w:val="center"/>
          </w:tcPr>
          <w:p w14:paraId="1ED77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AD05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3BCF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64C5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A3A5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3C357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A6CD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D3896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2F057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383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6F70B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8" w:type="pct"/>
            <w:vMerge w:val="continue"/>
            <w:vAlign w:val="center"/>
          </w:tcPr>
          <w:p w14:paraId="4E8EA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2B02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A8E3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CE43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697B5E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3CD77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301628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305.58</w:t>
            </w:r>
          </w:p>
        </w:tc>
        <w:tc>
          <w:tcPr>
            <w:tcW w:w="302" w:type="pct"/>
            <w:vMerge w:val="continue"/>
            <w:vAlign w:val="center"/>
          </w:tcPr>
          <w:p w14:paraId="5D11E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1E93C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7ABB6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9EB0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8FEA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D1BB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BC70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DCAB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599B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898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09289E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8" w:type="pct"/>
            <w:vMerge w:val="continue"/>
            <w:vAlign w:val="center"/>
          </w:tcPr>
          <w:p w14:paraId="764D8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784F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578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3127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073B5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0AD25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415AE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247.63</w:t>
            </w:r>
          </w:p>
        </w:tc>
        <w:tc>
          <w:tcPr>
            <w:tcW w:w="302" w:type="pct"/>
            <w:vMerge w:val="continue"/>
            <w:vAlign w:val="center"/>
          </w:tcPr>
          <w:p w14:paraId="573F2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BBC88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2843A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33B8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D2D5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6E64D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D409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1DD1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94A2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F62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5D86BB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8" w:type="pct"/>
            <w:vMerge w:val="continue"/>
            <w:vAlign w:val="center"/>
          </w:tcPr>
          <w:p w14:paraId="14D0F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0BB3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9551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0C43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3652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4A778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667B9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297.65</w:t>
            </w:r>
          </w:p>
        </w:tc>
        <w:tc>
          <w:tcPr>
            <w:tcW w:w="302" w:type="pct"/>
            <w:vMerge w:val="continue"/>
            <w:vAlign w:val="center"/>
          </w:tcPr>
          <w:p w14:paraId="2F8D8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4298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</w:tbl>
    <w:p w14:paraId="1E80A9A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2B45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F7B4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7588A2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4F3C7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AEB8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E145D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4419AE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E0808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44783294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83294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FE1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4778EF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17E45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15"/>
        <w:gridCol w:w="1204"/>
        <w:gridCol w:w="772"/>
        <w:gridCol w:w="752"/>
        <w:gridCol w:w="676"/>
        <w:gridCol w:w="722"/>
        <w:gridCol w:w="724"/>
        <w:gridCol w:w="773"/>
        <w:gridCol w:w="909"/>
        <w:gridCol w:w="716"/>
        <w:gridCol w:w="702"/>
        <w:gridCol w:w="1111"/>
        <w:gridCol w:w="656"/>
        <w:gridCol w:w="930"/>
        <w:gridCol w:w="873"/>
        <w:gridCol w:w="908"/>
      </w:tblGrid>
      <w:tr w14:paraId="5B88F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0B9E8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2b, D2T2, InH-Office LOS</w:t>
            </w:r>
          </w:p>
        </w:tc>
      </w:tr>
      <w:tr w14:paraId="2EE2D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9" w:type="pct"/>
            <w:gridSpan w:val="9"/>
            <w:shd w:val="clear" w:color="auto" w:fill="auto"/>
          </w:tcPr>
          <w:p w14:paraId="2F9AC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1" w:type="pct"/>
            <w:gridSpan w:val="8"/>
            <w:shd w:val="clear" w:color="auto" w:fill="auto"/>
          </w:tcPr>
          <w:p w14:paraId="5F85E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4989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503B3A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6" w:type="pct"/>
            <w:shd w:val="clear" w:color="D9E1F2" w:fill="D9E1F2"/>
            <w:noWrap/>
            <w:vAlign w:val="center"/>
          </w:tcPr>
          <w:p w14:paraId="0B4F1C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2" w:type="pct"/>
            <w:shd w:val="clear" w:color="D9E1F2" w:fill="D9E1F2"/>
            <w:noWrap/>
            <w:vAlign w:val="center"/>
          </w:tcPr>
          <w:p w14:paraId="7511252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2DCC83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19D0F5A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06C79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5C7B5D8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03C00B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799214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743AF88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155C76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1740E65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2FD28E1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3BA228C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6" w:type="pct"/>
            <w:shd w:val="clear" w:color="D9E1F2" w:fill="D9E1F2"/>
            <w:noWrap/>
            <w:vAlign w:val="center"/>
          </w:tcPr>
          <w:p w14:paraId="5703300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3055B52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6312D59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3603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4C9D4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8BFD0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1B377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CEBCB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5CE7DE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66022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0A4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3088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9131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B801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D3F2D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BC0E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2B4C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C6D7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0FA9A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7A16D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915D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58522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C3CD3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483B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BF93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2C2D3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114.45</w:t>
            </w:r>
          </w:p>
        </w:tc>
        <w:tc>
          <w:tcPr>
            <w:tcW w:w="264" w:type="pct"/>
            <w:vMerge w:val="continue"/>
            <w:vAlign w:val="center"/>
          </w:tcPr>
          <w:p w14:paraId="77446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705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C037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vMerge w:val="continue"/>
            <w:vAlign w:val="center"/>
          </w:tcPr>
          <w:p w14:paraId="7319D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41858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A2FFE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51" w:type="pct"/>
            <w:vMerge w:val="continue"/>
            <w:vAlign w:val="center"/>
          </w:tcPr>
          <w:p w14:paraId="5E44E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5250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9" w:type="pct"/>
            <w:vMerge w:val="continue"/>
            <w:vAlign w:val="center"/>
          </w:tcPr>
          <w:p w14:paraId="488AC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FCD0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4832A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B8AD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ECF3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12E38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1E92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487B8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552A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F109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103.34</w:t>
            </w:r>
          </w:p>
        </w:tc>
        <w:tc>
          <w:tcPr>
            <w:tcW w:w="264" w:type="pct"/>
            <w:vMerge w:val="continue"/>
            <w:vAlign w:val="center"/>
          </w:tcPr>
          <w:p w14:paraId="0A66B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CF1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114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0048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9070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D00B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F7C0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31A3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F136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7197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69BE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6626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8620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01159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D6E4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4AD640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8735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B1E6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784691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463C4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8764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F39B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1" w:type="pct"/>
            <w:vMerge w:val="continue"/>
            <w:vAlign w:val="center"/>
          </w:tcPr>
          <w:p w14:paraId="13D8B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CE189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7356B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09F0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4FB20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B1B85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6" w:type="pct"/>
            <w:vMerge w:val="continue"/>
            <w:vAlign w:val="center"/>
          </w:tcPr>
          <w:p w14:paraId="69D1B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E60F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9573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1CAD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3918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70549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8BE5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85F6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F8F7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A75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D45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4BBF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B46F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C6F1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DF2F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DFF9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22C8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0D2E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664D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6BC6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3F86E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7E57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4423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0C6E0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4B9B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2BB2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21D9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7B2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286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1486E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71" w:type="pct"/>
            <w:vMerge w:val="continue"/>
            <w:vAlign w:val="center"/>
          </w:tcPr>
          <w:p w14:paraId="02B41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2E18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1527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36D3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4F84B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30F83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E8C4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63C6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4071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69800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CDE6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4B56A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5F1D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A003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6A20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EC9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DC2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E266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268C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826C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3503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72D9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B7D7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86FE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7EF0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7C9F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92DB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0DA0F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F464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75165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64BD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7DAA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B0BA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160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8D9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EBCB9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71" w:type="pct"/>
            <w:vMerge w:val="continue"/>
            <w:vAlign w:val="center"/>
          </w:tcPr>
          <w:p w14:paraId="39140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FF9F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94C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BCDA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3C2A7D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45151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4F0B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1636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DCB5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567CC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272D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3A674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856F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B60D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E535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13F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7FC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D77B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480D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D243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10A8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B2A1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8FD0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E40E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B7F3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9E56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17AF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46C92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C44F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4CEEF4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615AB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08625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4" w:type="pct"/>
            <w:vMerge w:val="continue"/>
            <w:vAlign w:val="center"/>
          </w:tcPr>
          <w:p w14:paraId="3EABC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ED37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953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21E99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71" w:type="pct"/>
            <w:vMerge w:val="continue"/>
            <w:vAlign w:val="center"/>
          </w:tcPr>
          <w:p w14:paraId="4AFAB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0A253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3E6CE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39DB5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4429D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A91C7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15AC2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8F93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BE04B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1E30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DA06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7E3B6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7D61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AEAE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1FA6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3C7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149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743F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71" w:type="pct"/>
            <w:vMerge w:val="continue"/>
            <w:vAlign w:val="center"/>
          </w:tcPr>
          <w:p w14:paraId="76302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0DCD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367E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528C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90B2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6CBAC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36C3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A7EE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2B4D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5E1F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7530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56A82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B33C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CF6F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088D92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A29A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B3D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CD0F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71" w:type="pct"/>
            <w:vMerge w:val="continue"/>
            <w:vAlign w:val="center"/>
          </w:tcPr>
          <w:p w14:paraId="26F9D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ABA8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1E14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B005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8209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7693A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971D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FAD9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12E09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4C3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D4E2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3B5F0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6F26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BF6C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5BEC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E61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2FC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21ADA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71" w:type="pct"/>
            <w:vMerge w:val="continue"/>
            <w:vAlign w:val="center"/>
          </w:tcPr>
          <w:p w14:paraId="6B341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9B3A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BA0D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59D7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47F6F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57DC5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B765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5B12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91DED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40C7E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DC45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10C0D3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080F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331.98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7FD3B0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64" w:type="pct"/>
            <w:vMerge w:val="continue"/>
            <w:vAlign w:val="center"/>
          </w:tcPr>
          <w:p w14:paraId="7720F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EB4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682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258A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71" w:type="pct"/>
            <w:vMerge w:val="continue"/>
            <w:vAlign w:val="center"/>
          </w:tcPr>
          <w:p w14:paraId="7EF1D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EB936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51" w:type="pct"/>
            <w:vMerge w:val="continue"/>
            <w:vAlign w:val="center"/>
          </w:tcPr>
          <w:p w14:paraId="426BC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B1F31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6CA9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4EE4B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14DAF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F7A5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4B22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2068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0428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233F4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CCC8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DF88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1E13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577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D42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9A5E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71" w:type="pct"/>
            <w:vMerge w:val="continue"/>
            <w:vAlign w:val="center"/>
          </w:tcPr>
          <w:p w14:paraId="6BD1E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1D2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A3D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7D44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57C1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0505B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6FB9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DF7A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129E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7CEE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97F4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shd w:val="clear" w:color="auto" w:fill="auto"/>
            <w:vAlign w:val="center"/>
          </w:tcPr>
          <w:p w14:paraId="0242A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20B3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3292.96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48069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92.34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1D6A3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0E6FD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49D82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9AEDC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71" w:type="pct"/>
            <w:vMerge w:val="continue"/>
            <w:vAlign w:val="center"/>
          </w:tcPr>
          <w:p w14:paraId="24554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6C719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51" w:type="pct"/>
            <w:vMerge w:val="continue"/>
            <w:vAlign w:val="center"/>
          </w:tcPr>
          <w:p w14:paraId="4F1F3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C182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6B2C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3033B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3DFD3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378C6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14C08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662C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01A8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73FB4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990E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6412E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vMerge w:val="continue"/>
            <w:vAlign w:val="center"/>
          </w:tcPr>
          <w:p w14:paraId="5DA61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C88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C51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162C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71" w:type="pct"/>
            <w:vMerge w:val="continue"/>
            <w:vAlign w:val="center"/>
          </w:tcPr>
          <w:p w14:paraId="66363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99E5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5BCA7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012C0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9" w:type="pct"/>
            <w:vMerge w:val="continue"/>
            <w:vAlign w:val="center"/>
          </w:tcPr>
          <w:p w14:paraId="12604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2026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019F6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B327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A4AE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3DDDC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F673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46C5B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AC22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465D2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0155B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CB7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6B0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8F13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8BCF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65E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0740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E387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7B49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68C35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BE67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4723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D47FD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3E4E5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1497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7B193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182F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84DB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0833E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5A6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A025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6169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CA7F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C0B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8B19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501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FD5B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56D5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F1F4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EC14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756F6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67C3B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E143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496112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C06E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0EE2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94.14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6C9BE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4BEB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46685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C2D4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71" w:type="pct"/>
            <w:vMerge w:val="continue"/>
            <w:vAlign w:val="center"/>
          </w:tcPr>
          <w:p w14:paraId="2FAC5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2691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-102.55</w:t>
            </w:r>
          </w:p>
        </w:tc>
        <w:tc>
          <w:tcPr>
            <w:tcW w:w="251" w:type="pct"/>
            <w:vMerge w:val="continue"/>
            <w:vAlign w:val="center"/>
          </w:tcPr>
          <w:p w14:paraId="15D5C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45E1B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vMerge w:val="continue"/>
            <w:vAlign w:val="center"/>
          </w:tcPr>
          <w:p w14:paraId="000A2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21548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434F8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C601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EA5C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42A85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966F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continue"/>
            <w:vAlign w:val="center"/>
          </w:tcPr>
          <w:p w14:paraId="5E1F5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37B1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5519D6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104.14</w:t>
            </w:r>
          </w:p>
        </w:tc>
        <w:tc>
          <w:tcPr>
            <w:tcW w:w="264" w:type="pct"/>
            <w:vMerge w:val="continue"/>
            <w:vAlign w:val="center"/>
          </w:tcPr>
          <w:p w14:paraId="5B369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8FC3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E5F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96F1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54402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5" w:type="pct"/>
            <w:vMerge w:val="continue"/>
            <w:vAlign w:val="center"/>
          </w:tcPr>
          <w:p w14:paraId="6D2F5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CD1C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6386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E0A5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CB17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FD31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F78E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B75D6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</w:tbl>
    <w:p w14:paraId="186C209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BB1AE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35C2D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0C81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B41A0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14A6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419D4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3BAC6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51855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88680" cy="5116195"/>
            <wp:effectExtent l="0" t="0" r="7620" b="8255"/>
            <wp:docPr id="72476522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765229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8680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554F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4952F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0068EE"/>
    <w:p w14:paraId="1AC649E8">
      <w:pPr>
        <w:pStyle w:val="8"/>
      </w:pPr>
      <w:r>
        <w:rPr>
          <w:rFonts w:hint="eastAsia"/>
        </w:rPr>
        <w:t>7.1.2.3.1.3</w:t>
      </w:r>
      <w:r>
        <w:tab/>
      </w:r>
      <w:r>
        <w:rPr>
          <w:rFonts w:hint="eastAsia"/>
        </w:rPr>
        <w:t>other data rate</w:t>
      </w:r>
    </w:p>
    <w:p w14:paraId="440DFBC8">
      <w:pPr>
        <w:pStyle w:val="10"/>
      </w:pPr>
      <w:r>
        <w:rPr>
          <w:rFonts w:hint="eastAsia"/>
        </w:rPr>
        <w:t>7.1.2.3.1.3.1</w:t>
      </w:r>
      <w: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17F5B50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443C4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82EB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2b, D2T2, InF-DL NLOS</w:t>
            </w:r>
          </w:p>
        </w:tc>
      </w:tr>
      <w:tr w14:paraId="72C17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57383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23A7A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5FDA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02B7D0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60C5AF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1AE9253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7D45E70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7DBBEF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2DDBF46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6A3BA6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D7048B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27A316E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36B2AE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7FDC633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44D85B6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3B38420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784A1A2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4DDA1D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43ACFD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5E8999B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209BE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6E6C78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2632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3FD9E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4C548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F6FF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466B9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29B6B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60FCD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F019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A5B44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7A695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36F4C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68282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7C94B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306FD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DD3F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86472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5340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9397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D5CA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6E727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CE11E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84.24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34B9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067FF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7695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EEE8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continue"/>
            <w:vAlign w:val="center"/>
          </w:tcPr>
          <w:p w14:paraId="3F4A1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9813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-94.6</w:t>
            </w:r>
          </w:p>
        </w:tc>
        <w:tc>
          <w:tcPr>
            <w:tcW w:w="249" w:type="pct"/>
            <w:vMerge w:val="continue"/>
            <w:vAlign w:val="center"/>
          </w:tcPr>
          <w:p w14:paraId="0C50F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A1B1E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1D674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1D2CD7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continue"/>
            <w:vAlign w:val="center"/>
          </w:tcPr>
          <w:p w14:paraId="5C666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FCFC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15E2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576A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033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5EDC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F055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104.11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ABC7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89.71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C44D5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37B64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7DBF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CCAA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4DF7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0CDB9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-100.22</w:t>
            </w:r>
          </w:p>
        </w:tc>
        <w:tc>
          <w:tcPr>
            <w:tcW w:w="249" w:type="pct"/>
            <w:vMerge w:val="continue"/>
            <w:vAlign w:val="center"/>
          </w:tcPr>
          <w:p w14:paraId="5E545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5D88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00F6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91CB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CC83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734D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1DEB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</w:tbl>
    <w:p w14:paraId="2F14A65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16B52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F942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413E31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78111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C663B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EB9A3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877E0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F9C04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81596185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961854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274C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56E25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CAE2D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16A4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86CF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2b, D2T2, InH-Office LOS</w:t>
            </w:r>
          </w:p>
        </w:tc>
      </w:tr>
      <w:tr w14:paraId="0D58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48270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1C9B4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1BB7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1ADB1B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62B5428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5EC6386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756E3E2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21523DC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B17A66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0558558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28D4E87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0AE601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34E106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7C2FF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4EDEB74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512ABBA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6F6E7FE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7D2D0F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44B7269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414F568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16B6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auto" w:fill="auto"/>
            <w:vAlign w:val="center"/>
          </w:tcPr>
          <w:p w14:paraId="615E2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4CB27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0C03D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A014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7E3DAE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1F5454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0137CA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44FB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1AB0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69C9E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175B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C8B8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0552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E803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7D76D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E95FF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B8134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</w:tbl>
    <w:p w14:paraId="4A8C29D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DD9F8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BD6A5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E4250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35FA9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C63B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F2239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4BF6B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45111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83957671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576714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E73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9B947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9AB162">
      <w:pPr>
        <w:rPr>
          <w:lang w:val="en-GB"/>
        </w:rPr>
      </w:pPr>
    </w:p>
    <w:p w14:paraId="4693B985">
      <w:pPr>
        <w:pStyle w:val="10"/>
      </w:pPr>
      <w:r>
        <w:rPr>
          <w:rFonts w:hint="eastAsia"/>
        </w:rPr>
        <w:t>7.1.2.3.1.3.2</w:t>
      </w:r>
      <w:r>
        <w:tab/>
      </w:r>
      <w:r>
        <w:rPr>
          <w:rFonts w:hint="eastAsia"/>
        </w:rPr>
        <w:t>others</w:t>
      </w:r>
    </w:p>
    <w:p w14:paraId="2C40F0A5">
      <w:pPr>
        <w:rPr>
          <w:lang w:val="en-GB"/>
        </w:rPr>
      </w:pPr>
    </w:p>
    <w:p w14:paraId="6CEE849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3EF59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560D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2b, D2T2, InF-DL NLOS</w:t>
            </w:r>
          </w:p>
        </w:tc>
      </w:tr>
      <w:tr w14:paraId="55ECD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6F7F6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0566D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0AED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7ACF4A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7D646C1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109358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7FB88A2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6599338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415B1DA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5F8D9EC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571135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4A4F763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65769B4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1230E73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7921ECD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2587A3C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5FA237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6D34097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005AEF2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3B962A9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949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43C8A6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039CAB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2C7C5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9DB4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2D4D01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E44B2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C8705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2EC5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505D5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7EA56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41764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087A3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1E88EF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6578B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67A12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D4D90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3B030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36598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EDB1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461A7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7F569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6FB3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FAEF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562B7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B02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AD6E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31AEB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7F8F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DBB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D3FA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EA80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0598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26C73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42F0BE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28CF5E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5DB72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46FA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6B374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43FB7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213F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23C0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30BA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4E6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40A9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448E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BA60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BB513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CBC0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4C16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B960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2525A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F85F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1E73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</w:tbl>
    <w:p w14:paraId="6FA40E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7B8BE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24B5E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A9BA1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5CAEC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AAC58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A691B8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5195B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EA0DA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95420800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208008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AE75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2A7B8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5EC231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Table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1000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F0BBA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2b, D2T2, InH-Office LOS</w:t>
            </w:r>
          </w:p>
        </w:tc>
      </w:tr>
      <w:tr w14:paraId="2145A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76322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7C8BF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24FB9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085F0A4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411AFBD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433C7F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02F1A9B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0C092DB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572AD9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21E46B0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52E9E14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71751BF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34BDC5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6F53FD5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042BE25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2297836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299968D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7D5849E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3F17696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00324E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181E9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63A67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D2T2-C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0504F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2A773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BB15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1CB24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DAE4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9802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F9D5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221A3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F8789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DB8A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09B1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6844F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396167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68CEE0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638FD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F6F9E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64DE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8674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5C2E0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6CE8B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79A3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38FE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2B51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4AE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FC050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4FD2E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8E4E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32F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B6FB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7CA3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3EA7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542C9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4D5D05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4B668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2801F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4FD2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6EE54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6C807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8538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87C45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328A2B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9BA9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6F18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A9B2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CFA0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F55B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573E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A40E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7175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74F2B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E2D7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06AB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</w:tbl>
    <w:p w14:paraId="1B02071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FCCB7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085B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DCFFFF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D1D25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7F4DD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D9083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91D162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BE7866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7.1.2.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1.3.2-2</w:t>
      </w:r>
      <w:r>
        <w:rPr>
          <w:rFonts w:hint="eastAsia"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54457191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571916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CB62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85A721">
      <w:pPr>
        <w:pStyle w:val="7"/>
      </w:pPr>
      <w:r>
        <w:rPr>
          <w:rFonts w:hint="eastAsia"/>
        </w:rPr>
        <w:t>7.1.2.3.2</w:t>
      </w:r>
      <w:r>
        <w:tab/>
      </w:r>
      <w:r>
        <w:rPr>
          <w:rFonts w:hint="eastAsia"/>
        </w:rPr>
        <w:t>Observations</w:t>
      </w:r>
    </w:p>
    <w:p w14:paraId="3A273241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For Device 2b and D2T2, it is observed that </w:t>
      </w:r>
    </w:p>
    <w:p w14:paraId="3A03B251">
      <w:pPr>
        <w:pStyle w:val="8"/>
        <w:widowControl/>
        <w:rPr>
          <w:lang w:val="en-US"/>
        </w:rPr>
      </w:pPr>
      <w:r>
        <w:rPr>
          <w:lang w:val="en-US"/>
        </w:rPr>
        <w:t>7.1.2.3.2.1</w:t>
      </w:r>
      <w:r>
        <w:rPr>
          <w:lang w:val="en-US"/>
        </w:rPr>
        <w:tab/>
        <w:t>D2T2-C, InH-Office LOS</w:t>
      </w:r>
    </w:p>
    <w:p w14:paraId="134DD2CC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37A48962">
      <w:pPr>
        <w:pStyle w:val="82"/>
        <w:keepNext w:val="0"/>
        <w:keepLines w:val="0"/>
        <w:widowControl/>
        <w:numPr>
          <w:ilvl w:val="0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D1T1-C, InH-Office LOS, </w:t>
      </w:r>
    </w:p>
    <w:p w14:paraId="7CABADC4">
      <w:pPr>
        <w:pStyle w:val="82"/>
        <w:keepNext w:val="0"/>
        <w:keepLines w:val="0"/>
        <w:widowControl/>
        <w:numPr>
          <w:ilvl w:val="1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28671503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0040E62F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6413.23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[CMCC]:45.09, [HW]:45.09, [Honor]:6413, [MTK]:3293, [NOK]:45.09, [OPPO]:23.18, [ZTE]:NaN, [vivo]:332)</w:t>
      </w:r>
    </w:p>
    <w:p w14:paraId="5D3675D5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&gt;=-45dBm,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[CMCC]:45.09, [HW]:45.09, [NOK]:45.09, [OPPO]:23.18)</w:t>
      </w:r>
    </w:p>
    <w:p w14:paraId="31EE1503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&lt;-45dBm,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6413.23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[Honor]:6413, [MTK]:3293, [ZTE]:NaN, [vivo]:332)</w:t>
      </w:r>
    </w:p>
    <w:p w14:paraId="21551E0E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[CMCC]:45.09, [OPPO]:23.18, [vivo]:332)</w:t>
      </w:r>
    </w:p>
    <w:p w14:paraId="169A341F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[CMCC]:45.09, [OPPO]:23.18, [ZTE]:NaN, [vivo]:332)</w:t>
      </w:r>
    </w:p>
    <w:p w14:paraId="39D04D7F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6413.23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[HW]:45.09, [Honor]:6413, [OPPO]:23.18)</w:t>
      </w:r>
    </w:p>
    <w:p w14:paraId="7FA2C514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3292.96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[HW]:45.09, [MTK]:3293, [NOK]:45.09, [OPPO]:23.18)</w:t>
      </w:r>
    </w:p>
    <w:p w14:paraId="7BA3A62D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6413.23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[Honor]:6413, [MTK]:3293, [NOK]:45.09, [ZTE]:NaN )</w:t>
      </w:r>
    </w:p>
    <w:p w14:paraId="2D0670D1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[CMCC]:45.09, [HW]:45.09, [OPPO]:23.18, [vivo]:332 )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1E4C242">
      <w:pPr>
        <w:pStyle w:val="82"/>
        <w:keepNext w:val="0"/>
        <w:keepLines w:val="0"/>
        <w:widowControl/>
        <w:numPr>
          <w:ilvl w:val="1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247D8F0B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106302C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4188.95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[CMCC]:45.09, [HW]:45.09, [Honor]:4189, [MTK]:3293, [NOK]:45.09, [OPPO]:23.18, [ZTE]:NaN, [vivo]:332)</w:t>
      </w:r>
    </w:p>
    <w:p w14:paraId="61963374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&gt;=-45dBm,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[CMCC]:45.09, [HW]:45.09, [NOK]:45.09, [OPPO]:23.18)</w:t>
      </w:r>
    </w:p>
    <w:p w14:paraId="6958F8AF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&lt;-45dBm,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4188.95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[Honor]:4189, [MTK]:3293, [ZTE]:NaN, [vivo]:332)</w:t>
      </w:r>
    </w:p>
    <w:p w14:paraId="43857DB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[CMCC]:45.09, [OPPO]:23.18, [vivo]:332)</w:t>
      </w:r>
    </w:p>
    <w:p w14:paraId="0E16D67F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[CMCC]:45.09, [OPPO]:23.18, [ZTE]:NaN, [vivo]:332)</w:t>
      </w:r>
    </w:p>
    <w:p w14:paraId="2F3EE3AE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4188.95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[HW]:45.09, [Honor]:4189, [OPPO]:23.18)</w:t>
      </w:r>
    </w:p>
    <w:p w14:paraId="617ED90D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3292.96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[HW]:45.09, [MTK]:3293, [NOK]:45.09, [OPPO]:23.18)</w:t>
      </w:r>
    </w:p>
    <w:p w14:paraId="4EA8483E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4188.95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[Honor]:4189, [MTK]:3293, [NOK]:45.09, [ZTE]:NaN )</w:t>
      </w:r>
    </w:p>
    <w:p w14:paraId="632AA258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331.98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[CMCC]:45.09, [HW]:45.09, [OPPO]:23.18, [vivo]:332 )</w:t>
      </w:r>
    </w:p>
    <w:p w14:paraId="52E84221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6802A872">
      <w:pPr>
        <w:pStyle w:val="8"/>
        <w:widowControl/>
        <w:rPr>
          <w:lang w:val="en-US"/>
        </w:rPr>
      </w:pPr>
      <w:r>
        <w:rPr>
          <w:lang w:val="en-US"/>
        </w:rPr>
        <w:t>7.1.2.3.2.2</w:t>
      </w:r>
      <w:r>
        <w:rPr>
          <w:lang w:val="en-US"/>
        </w:rPr>
        <w:tab/>
        <w:t>D2T2-C, InF-DL NLOS</w:t>
      </w:r>
    </w:p>
    <w:p w14:paraId="5608D8B5">
      <w:pPr>
        <w:pStyle w:val="82"/>
        <w:keepNext w:val="0"/>
        <w:keepLines w:val="0"/>
        <w:widowControl/>
        <w:numPr>
          <w:ilvl w:val="0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D2T2-C, InF-DL NLOS, </w:t>
      </w:r>
    </w:p>
    <w:p w14:paraId="36807151">
      <w:pPr>
        <w:pStyle w:val="82"/>
        <w:keepNext w:val="0"/>
        <w:keepLines w:val="0"/>
        <w:widowControl/>
        <w:numPr>
          <w:ilvl w:val="1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79E77DF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4D33FF23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141.7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[DOCOMO]:141.7, [Honor]:59.93, [IITK]:17.32, [Lenovo]:11.76, [MTK]:94.08, [NOK]:11.76, [OPPO]:8.52, [Spreadtrum]:100.3, [Xiaomi]:11.76, [vivo]:30.95)</w:t>
      </w:r>
    </w:p>
    <w:p w14:paraId="4EAB6B64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&gt;=-45dBm,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[IITK]:17.32, [Lenovo]:11.76, [NOK]:11.76, [OPPO]:8.52, [Xiaomi]:11.76)</w:t>
      </w:r>
    </w:p>
    <w:p w14:paraId="24FDAEE1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&lt;-45dBm,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30.95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141.7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[DOCOMO]:141.7, [Honor]:59.93, [MTK]:94.08, [Spreadtrum]:100.3, [vivo]:30.95)</w:t>
      </w:r>
    </w:p>
    <w:p w14:paraId="434EDB96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30.95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[Lenovo]:11.76, [OPPO]:8.52, [Xiaomi]:11.76, [vivo]:30.95)</w:t>
      </w:r>
    </w:p>
    <w:p w14:paraId="0457C0BD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141.7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(6: [DOCOMO]:141.7, [IITK]:17.32, [Lenovo]:11.76, [OPPO]:8.52, [Spreadtrum]:100.3, [vivo]:30.95)</w:t>
      </w:r>
    </w:p>
    <w:p w14:paraId="59CE059C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59.93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(3: [Honor]:59.93, [Lenovo]:11.76, [OPPO]:8.52)</w:t>
      </w:r>
    </w:p>
    <w:p w14:paraId="0BE11A1B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[DOCOMO]:100.7, [IITK]:17.32, [Lenovo]:11.76, [MTK]:94.08, [NOK]:11.76, [OPPO]:8.52)</w:t>
      </w:r>
    </w:p>
    <w:p w14:paraId="64250F68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100.35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[Honor]:59.93, [IITK]:17.32, [MTK]:94.08, [NOK]:11.76, [Spreadtrum]:100.3, [Xiaomi]:11.76 )</w:t>
      </w:r>
    </w:p>
    <w:p w14:paraId="43EB093C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141.7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[DOCOMO]:141.7, [IITK]:17.32, [Lenovo]:11.76, [OPPO]:8.52, [vivo]:30.95 )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70F00E0D">
      <w:pPr>
        <w:pStyle w:val="82"/>
        <w:keepNext w:val="0"/>
        <w:keepLines w:val="0"/>
        <w:widowControl/>
        <w:numPr>
          <w:ilvl w:val="1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76561D05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NaN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(0: )</w:t>
      </w:r>
    </w:p>
    <w:p w14:paraId="50EB2108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[DOCOMO]:100.7, [Honor]:38.65, [IITK]:17.32, [Lenovo]:11.76, [MTK]:94.08, [NOK]:11.76, [OPPO]:8.52, [Spreadtrum]:100.3, [Xiaomi]:11.76, [vivo]:30.95)</w:t>
      </w:r>
    </w:p>
    <w:p w14:paraId="643F8956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&gt;=-45dBm,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[IITK]:17.32, [Lenovo]:11.76, [NOK]:11.76, [OPPO]:8.52, [Xiaomi]:11.76)</w:t>
      </w:r>
    </w:p>
    <w:p w14:paraId="407A1E3D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&lt;-45dBm,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30.95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[DOCOMO]:100.7, [Honor]:38.65, [MTK]:94.08, [Spreadtrum]:100.3, [vivo]:30.95)</w:t>
      </w:r>
    </w:p>
    <w:p w14:paraId="3C804978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30.95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[Lenovo]:11.76, [OPPO]:8.52, [Xiaomi]:11.76, [vivo]:30.95)</w:t>
      </w:r>
    </w:p>
    <w:p w14:paraId="086B4DD7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141.7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[DOCOMO]:141.7, [IITK]:17.32, [Lenovo]:11.76, [OPPO]:8.52, [Spreadtrum]:100.3, [vivo]:30.95)</w:t>
      </w:r>
    </w:p>
    <w:p w14:paraId="44B40E21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38.65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(3: [Honor]:38.65, [Lenovo]:11.76, [OPPO]:8.52)</w:t>
      </w:r>
    </w:p>
    <w:p w14:paraId="4BF05014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[DOCOMO]:100.7, [IITK]:17.32, [Lenovo]:11.76, [MTK]:94.08, [NOK]:11.76, [OPPO]:8.52)</w:t>
      </w:r>
    </w:p>
    <w:p w14:paraId="70096069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100.35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[Honor]:38.65, [IITK]:17.32, [MTK]:94.08, [NOK]:11.76, [Spreadtrum]:100.3, [Xiaomi]:11.76 )</w:t>
      </w:r>
    </w:p>
    <w:p w14:paraId="6DA5CBB1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10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8.52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100.74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[DOCOMO]:100.7, [IITK]:17.32, [Lenovo]:11.76, [OPPO]:8.52, [vivo]:30.95 )</w:t>
      </w:r>
    </w:p>
    <w:p w14:paraId="1056A792">
      <w:bookmarkStart w:id="0" w:name="_GoBack"/>
      <w:bookmarkEnd w:id="0"/>
    </w:p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98908">
    <w:pPr>
      <w:pStyle w:val="6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4FA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2F95C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35BC0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1F2E978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09B92B"/>
    <w:multiLevelType w:val="multilevel"/>
    <w:tmpl w:val="8809B9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8DE77E15"/>
    <w:multiLevelType w:val="multilevel"/>
    <w:tmpl w:val="8DE77E1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2">
    <w:nsid w:val="331F8105"/>
    <w:multiLevelType w:val="multilevel"/>
    <w:tmpl w:val="331F8105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870"/>
    <w:rsid w:val="00006EF9"/>
    <w:rsid w:val="00010B50"/>
    <w:rsid w:val="00017C67"/>
    <w:rsid w:val="0002293D"/>
    <w:rsid w:val="00022F02"/>
    <w:rsid w:val="00024AD4"/>
    <w:rsid w:val="000262FB"/>
    <w:rsid w:val="000270B9"/>
    <w:rsid w:val="000316CD"/>
    <w:rsid w:val="00031F1A"/>
    <w:rsid w:val="00033397"/>
    <w:rsid w:val="0003447C"/>
    <w:rsid w:val="00040095"/>
    <w:rsid w:val="00051834"/>
    <w:rsid w:val="00054A22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A4A33"/>
    <w:rsid w:val="000A5750"/>
    <w:rsid w:val="000B1CBE"/>
    <w:rsid w:val="000B5817"/>
    <w:rsid w:val="000C1C35"/>
    <w:rsid w:val="000C208B"/>
    <w:rsid w:val="000C47C3"/>
    <w:rsid w:val="000D58AB"/>
    <w:rsid w:val="000E0D83"/>
    <w:rsid w:val="00103A44"/>
    <w:rsid w:val="00105A7E"/>
    <w:rsid w:val="00133525"/>
    <w:rsid w:val="0013465F"/>
    <w:rsid w:val="0014372B"/>
    <w:rsid w:val="0014387C"/>
    <w:rsid w:val="00146F90"/>
    <w:rsid w:val="00150281"/>
    <w:rsid w:val="00150982"/>
    <w:rsid w:val="001642E1"/>
    <w:rsid w:val="00170A5E"/>
    <w:rsid w:val="00172F29"/>
    <w:rsid w:val="00173E3B"/>
    <w:rsid w:val="00174E78"/>
    <w:rsid w:val="00183C8D"/>
    <w:rsid w:val="001843F3"/>
    <w:rsid w:val="0018449C"/>
    <w:rsid w:val="001925EE"/>
    <w:rsid w:val="001938A9"/>
    <w:rsid w:val="00196C6D"/>
    <w:rsid w:val="001A0A65"/>
    <w:rsid w:val="001A1783"/>
    <w:rsid w:val="001A30D6"/>
    <w:rsid w:val="001A4C42"/>
    <w:rsid w:val="001A7420"/>
    <w:rsid w:val="001A792F"/>
    <w:rsid w:val="001B6637"/>
    <w:rsid w:val="001C21C3"/>
    <w:rsid w:val="001C26D0"/>
    <w:rsid w:val="001C5C98"/>
    <w:rsid w:val="001D02C2"/>
    <w:rsid w:val="001D0F9F"/>
    <w:rsid w:val="001D7098"/>
    <w:rsid w:val="001F0C1D"/>
    <w:rsid w:val="001F0D69"/>
    <w:rsid w:val="001F1132"/>
    <w:rsid w:val="001F168B"/>
    <w:rsid w:val="001F1C95"/>
    <w:rsid w:val="001F71A7"/>
    <w:rsid w:val="00200C6E"/>
    <w:rsid w:val="00207574"/>
    <w:rsid w:val="00214E36"/>
    <w:rsid w:val="00226500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852DA"/>
    <w:rsid w:val="0029231E"/>
    <w:rsid w:val="00296FE8"/>
    <w:rsid w:val="002978E1"/>
    <w:rsid w:val="002A680B"/>
    <w:rsid w:val="002B5817"/>
    <w:rsid w:val="002B6339"/>
    <w:rsid w:val="002D6D86"/>
    <w:rsid w:val="002E00EE"/>
    <w:rsid w:val="002E5CF3"/>
    <w:rsid w:val="00300250"/>
    <w:rsid w:val="00305512"/>
    <w:rsid w:val="0030638D"/>
    <w:rsid w:val="00310DFC"/>
    <w:rsid w:val="0031339A"/>
    <w:rsid w:val="00315B85"/>
    <w:rsid w:val="003172DC"/>
    <w:rsid w:val="00340A9F"/>
    <w:rsid w:val="00342AEE"/>
    <w:rsid w:val="00347057"/>
    <w:rsid w:val="00347E87"/>
    <w:rsid w:val="003535FF"/>
    <w:rsid w:val="00353C13"/>
    <w:rsid w:val="0035462D"/>
    <w:rsid w:val="00356555"/>
    <w:rsid w:val="00357B4B"/>
    <w:rsid w:val="00372977"/>
    <w:rsid w:val="0037654D"/>
    <w:rsid w:val="003765B8"/>
    <w:rsid w:val="0038609A"/>
    <w:rsid w:val="0038610A"/>
    <w:rsid w:val="00394802"/>
    <w:rsid w:val="0039727D"/>
    <w:rsid w:val="003A76A6"/>
    <w:rsid w:val="003B4E6C"/>
    <w:rsid w:val="003B79B5"/>
    <w:rsid w:val="003C3971"/>
    <w:rsid w:val="003D3B4E"/>
    <w:rsid w:val="003D3D20"/>
    <w:rsid w:val="003E01D1"/>
    <w:rsid w:val="003F05B1"/>
    <w:rsid w:val="003F08D1"/>
    <w:rsid w:val="003F5581"/>
    <w:rsid w:val="003F6F51"/>
    <w:rsid w:val="00423334"/>
    <w:rsid w:val="004252BF"/>
    <w:rsid w:val="004345EC"/>
    <w:rsid w:val="00434E6A"/>
    <w:rsid w:val="0044155B"/>
    <w:rsid w:val="004473B6"/>
    <w:rsid w:val="00456513"/>
    <w:rsid w:val="0046475E"/>
    <w:rsid w:val="00465515"/>
    <w:rsid w:val="0047148B"/>
    <w:rsid w:val="00472220"/>
    <w:rsid w:val="00475877"/>
    <w:rsid w:val="00487D31"/>
    <w:rsid w:val="0049041C"/>
    <w:rsid w:val="00492ECA"/>
    <w:rsid w:val="0049751D"/>
    <w:rsid w:val="004C30AC"/>
    <w:rsid w:val="004C41B6"/>
    <w:rsid w:val="004D3578"/>
    <w:rsid w:val="004E207D"/>
    <w:rsid w:val="004E213A"/>
    <w:rsid w:val="004F0988"/>
    <w:rsid w:val="004F0E6B"/>
    <w:rsid w:val="004F3340"/>
    <w:rsid w:val="00502CA8"/>
    <w:rsid w:val="00507411"/>
    <w:rsid w:val="0053388B"/>
    <w:rsid w:val="00535773"/>
    <w:rsid w:val="005379AD"/>
    <w:rsid w:val="00543E6C"/>
    <w:rsid w:val="00550162"/>
    <w:rsid w:val="00551ECB"/>
    <w:rsid w:val="00565087"/>
    <w:rsid w:val="005827DF"/>
    <w:rsid w:val="005844D4"/>
    <w:rsid w:val="005845EF"/>
    <w:rsid w:val="00587F7D"/>
    <w:rsid w:val="0059047D"/>
    <w:rsid w:val="00597B11"/>
    <w:rsid w:val="005A0205"/>
    <w:rsid w:val="005B4175"/>
    <w:rsid w:val="005C0BCB"/>
    <w:rsid w:val="005D2E01"/>
    <w:rsid w:val="005D7526"/>
    <w:rsid w:val="005E3D68"/>
    <w:rsid w:val="005E4BB2"/>
    <w:rsid w:val="005E5172"/>
    <w:rsid w:val="005F2779"/>
    <w:rsid w:val="005F788A"/>
    <w:rsid w:val="006005EB"/>
    <w:rsid w:val="00602AEA"/>
    <w:rsid w:val="0060325E"/>
    <w:rsid w:val="00607C48"/>
    <w:rsid w:val="00614FDF"/>
    <w:rsid w:val="006338A0"/>
    <w:rsid w:val="0063543D"/>
    <w:rsid w:val="00637DFE"/>
    <w:rsid w:val="00647114"/>
    <w:rsid w:val="006508DC"/>
    <w:rsid w:val="00650E35"/>
    <w:rsid w:val="006676B0"/>
    <w:rsid w:val="00670CF4"/>
    <w:rsid w:val="006833B4"/>
    <w:rsid w:val="006912E9"/>
    <w:rsid w:val="0069566A"/>
    <w:rsid w:val="006A2CC1"/>
    <w:rsid w:val="006A323F"/>
    <w:rsid w:val="006A3B60"/>
    <w:rsid w:val="006B0631"/>
    <w:rsid w:val="006B30D0"/>
    <w:rsid w:val="006B499C"/>
    <w:rsid w:val="006B4A23"/>
    <w:rsid w:val="006C3D95"/>
    <w:rsid w:val="006C50FC"/>
    <w:rsid w:val="006D7A23"/>
    <w:rsid w:val="006E5C86"/>
    <w:rsid w:val="006E770F"/>
    <w:rsid w:val="007000D6"/>
    <w:rsid w:val="00701116"/>
    <w:rsid w:val="00704CC0"/>
    <w:rsid w:val="0071174C"/>
    <w:rsid w:val="007121D7"/>
    <w:rsid w:val="00713C44"/>
    <w:rsid w:val="007151D6"/>
    <w:rsid w:val="007210BA"/>
    <w:rsid w:val="00722940"/>
    <w:rsid w:val="00730E95"/>
    <w:rsid w:val="007321CA"/>
    <w:rsid w:val="00733A5E"/>
    <w:rsid w:val="00734A5B"/>
    <w:rsid w:val="007353C9"/>
    <w:rsid w:val="00737429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2381"/>
    <w:rsid w:val="00785A0E"/>
    <w:rsid w:val="007A1C1A"/>
    <w:rsid w:val="007A569A"/>
    <w:rsid w:val="007B10C0"/>
    <w:rsid w:val="007B600E"/>
    <w:rsid w:val="007B6689"/>
    <w:rsid w:val="007C4173"/>
    <w:rsid w:val="007D6E94"/>
    <w:rsid w:val="007E46CA"/>
    <w:rsid w:val="007F0F4A"/>
    <w:rsid w:val="0080145C"/>
    <w:rsid w:val="008028A4"/>
    <w:rsid w:val="00820B95"/>
    <w:rsid w:val="00821E87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D35"/>
    <w:rsid w:val="008D15B3"/>
    <w:rsid w:val="008D64F1"/>
    <w:rsid w:val="008D69A4"/>
    <w:rsid w:val="008E1743"/>
    <w:rsid w:val="008E2740"/>
    <w:rsid w:val="008E2D68"/>
    <w:rsid w:val="008E3B4C"/>
    <w:rsid w:val="008E60D6"/>
    <w:rsid w:val="008E6756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1C9A"/>
    <w:rsid w:val="00975DAE"/>
    <w:rsid w:val="009763ED"/>
    <w:rsid w:val="009820A1"/>
    <w:rsid w:val="009B3378"/>
    <w:rsid w:val="009B3979"/>
    <w:rsid w:val="009B3A89"/>
    <w:rsid w:val="009B3D27"/>
    <w:rsid w:val="009B539B"/>
    <w:rsid w:val="009B7844"/>
    <w:rsid w:val="009C7F91"/>
    <w:rsid w:val="009E085C"/>
    <w:rsid w:val="009E2532"/>
    <w:rsid w:val="009F37B7"/>
    <w:rsid w:val="00A0209D"/>
    <w:rsid w:val="00A03CB6"/>
    <w:rsid w:val="00A10D1F"/>
    <w:rsid w:val="00A10F02"/>
    <w:rsid w:val="00A164B4"/>
    <w:rsid w:val="00A17B11"/>
    <w:rsid w:val="00A26956"/>
    <w:rsid w:val="00A27486"/>
    <w:rsid w:val="00A27CCC"/>
    <w:rsid w:val="00A53724"/>
    <w:rsid w:val="00A56066"/>
    <w:rsid w:val="00A62994"/>
    <w:rsid w:val="00A72562"/>
    <w:rsid w:val="00A73129"/>
    <w:rsid w:val="00A77591"/>
    <w:rsid w:val="00A804DD"/>
    <w:rsid w:val="00A82346"/>
    <w:rsid w:val="00A9220A"/>
    <w:rsid w:val="00A92BA1"/>
    <w:rsid w:val="00A957F3"/>
    <w:rsid w:val="00A95A32"/>
    <w:rsid w:val="00AA2944"/>
    <w:rsid w:val="00AB4006"/>
    <w:rsid w:val="00AB4A5D"/>
    <w:rsid w:val="00AC4007"/>
    <w:rsid w:val="00AC6BC6"/>
    <w:rsid w:val="00AD0D9C"/>
    <w:rsid w:val="00AD45A1"/>
    <w:rsid w:val="00AD6D26"/>
    <w:rsid w:val="00AE1F31"/>
    <w:rsid w:val="00AE6164"/>
    <w:rsid w:val="00AE65E2"/>
    <w:rsid w:val="00AE6AC1"/>
    <w:rsid w:val="00AF1460"/>
    <w:rsid w:val="00B11544"/>
    <w:rsid w:val="00B1171E"/>
    <w:rsid w:val="00B15449"/>
    <w:rsid w:val="00B2134B"/>
    <w:rsid w:val="00B343F5"/>
    <w:rsid w:val="00B417B8"/>
    <w:rsid w:val="00B4512E"/>
    <w:rsid w:val="00B46CEF"/>
    <w:rsid w:val="00B60D44"/>
    <w:rsid w:val="00B64125"/>
    <w:rsid w:val="00B744FC"/>
    <w:rsid w:val="00B858F9"/>
    <w:rsid w:val="00B906CA"/>
    <w:rsid w:val="00B93086"/>
    <w:rsid w:val="00B9753B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4B42"/>
    <w:rsid w:val="00BF65EC"/>
    <w:rsid w:val="00C03DC4"/>
    <w:rsid w:val="00C074DD"/>
    <w:rsid w:val="00C1496A"/>
    <w:rsid w:val="00C25418"/>
    <w:rsid w:val="00C26175"/>
    <w:rsid w:val="00C33079"/>
    <w:rsid w:val="00C409BC"/>
    <w:rsid w:val="00C45231"/>
    <w:rsid w:val="00C4662D"/>
    <w:rsid w:val="00C469A6"/>
    <w:rsid w:val="00C54268"/>
    <w:rsid w:val="00C54BD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A3D0C"/>
    <w:rsid w:val="00CB6B61"/>
    <w:rsid w:val="00CD4978"/>
    <w:rsid w:val="00CD7942"/>
    <w:rsid w:val="00CE186E"/>
    <w:rsid w:val="00CE6308"/>
    <w:rsid w:val="00D10D87"/>
    <w:rsid w:val="00D14223"/>
    <w:rsid w:val="00D143A6"/>
    <w:rsid w:val="00D1608F"/>
    <w:rsid w:val="00D175E3"/>
    <w:rsid w:val="00D22EB3"/>
    <w:rsid w:val="00D349AA"/>
    <w:rsid w:val="00D35956"/>
    <w:rsid w:val="00D41D6E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62AD"/>
    <w:rsid w:val="00DB6625"/>
    <w:rsid w:val="00DC2A71"/>
    <w:rsid w:val="00DC309B"/>
    <w:rsid w:val="00DC4DA2"/>
    <w:rsid w:val="00DC598C"/>
    <w:rsid w:val="00DD4C17"/>
    <w:rsid w:val="00DD5B27"/>
    <w:rsid w:val="00DD74A5"/>
    <w:rsid w:val="00DF2B1F"/>
    <w:rsid w:val="00DF4B79"/>
    <w:rsid w:val="00DF62CD"/>
    <w:rsid w:val="00E027FF"/>
    <w:rsid w:val="00E029BE"/>
    <w:rsid w:val="00E02AF1"/>
    <w:rsid w:val="00E16509"/>
    <w:rsid w:val="00E23457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77B6D"/>
    <w:rsid w:val="00E87902"/>
    <w:rsid w:val="00E96F10"/>
    <w:rsid w:val="00EA15B0"/>
    <w:rsid w:val="00EA56F7"/>
    <w:rsid w:val="00EA5EA7"/>
    <w:rsid w:val="00EA66BD"/>
    <w:rsid w:val="00EA66D3"/>
    <w:rsid w:val="00EA68DB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4712"/>
    <w:rsid w:val="00F13360"/>
    <w:rsid w:val="00F22EC7"/>
    <w:rsid w:val="00F26FE7"/>
    <w:rsid w:val="00F27B8F"/>
    <w:rsid w:val="00F31901"/>
    <w:rsid w:val="00F325C8"/>
    <w:rsid w:val="00F34834"/>
    <w:rsid w:val="00F56C90"/>
    <w:rsid w:val="00F653B8"/>
    <w:rsid w:val="00F655FE"/>
    <w:rsid w:val="00F72DCE"/>
    <w:rsid w:val="00F73CD8"/>
    <w:rsid w:val="00F84720"/>
    <w:rsid w:val="00F86F59"/>
    <w:rsid w:val="00F9008D"/>
    <w:rsid w:val="00FA1266"/>
    <w:rsid w:val="00FA219B"/>
    <w:rsid w:val="00FA6EF6"/>
    <w:rsid w:val="00FB4D73"/>
    <w:rsid w:val="00FC1192"/>
    <w:rsid w:val="00FC51D2"/>
    <w:rsid w:val="00FC67C2"/>
    <w:rsid w:val="00FD0F34"/>
    <w:rsid w:val="00FD56D4"/>
    <w:rsid w:val="00FE1271"/>
    <w:rsid w:val="0F904B30"/>
    <w:rsid w:val="18487564"/>
    <w:rsid w:val="476F252F"/>
    <w:rsid w:val="48504B2A"/>
    <w:rsid w:val="49D5203B"/>
    <w:rsid w:val="6BB7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spacing w:after="180"/>
      <w:ind w:left="849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2">
    <w:name w:val="table of authorities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3">
    <w:name w:val="Note Heading"/>
    <w:basedOn w:val="1"/>
    <w:next w:val="1"/>
    <w:link w:val="15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5">
    <w:name w:val="index 8"/>
    <w:basedOn w:val="1"/>
    <w:next w:val="1"/>
    <w:qFormat/>
    <w:uiPriority w:val="0"/>
    <w:pPr>
      <w:ind w:left="1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6">
    <w:name w:val="E-mail Signature"/>
    <w:basedOn w:val="1"/>
    <w:link w:val="147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8">
    <w:name w:val="Normal Indent"/>
    <w:basedOn w:val="1"/>
    <w:qFormat/>
    <w:uiPriority w:val="0"/>
    <w:pPr>
      <w:spacing w:after="180"/>
      <w:ind w:left="7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rFonts w:ascii="Times New Roman" w:hAnsi="Times New Roman" w:cs="Times New Roman" w:eastAsiaTheme="minorEastAsia"/>
      <w:i/>
      <w:iCs/>
      <w:color w:val="44546A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ind w:left="10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lang w:val="en-GB" w:eastAsia="en-US"/>
    </w:rPr>
  </w:style>
  <w:style w:type="paragraph" w:styleId="33">
    <w:name w:val="Document Map"/>
    <w:basedOn w:val="1"/>
    <w:link w:val="146"/>
    <w:qFormat/>
    <w:uiPriority w:val="0"/>
    <w:rPr>
      <w:rFonts w:ascii="Segoe UI" w:hAnsi="Segoe UI" w:cs="Segoe UI" w:eastAsiaTheme="minorEastAsia"/>
      <w:sz w:val="16"/>
      <w:szCs w:val="16"/>
      <w:lang w:val="en-GB" w:eastAsia="en-US"/>
    </w:rPr>
  </w:style>
  <w:style w:type="paragraph" w:styleId="34">
    <w:name w:val="toa heading"/>
    <w:basedOn w:val="1"/>
    <w:next w:val="1"/>
    <w:qFormat/>
    <w:uiPriority w:val="0"/>
    <w:pPr>
      <w:spacing w:before="120" w:after="180"/>
    </w:pPr>
    <w:rPr>
      <w:rFonts w:asciiTheme="majorHAnsi" w:hAnsiTheme="majorHAnsi" w:eastAsiaTheme="majorEastAsia" w:cstheme="majorBidi"/>
      <w:b/>
      <w:bCs/>
      <w:lang w:val="en-GB" w:eastAsia="en-US"/>
    </w:rPr>
  </w:style>
  <w:style w:type="paragraph" w:styleId="35">
    <w:name w:val="annotation text"/>
    <w:basedOn w:val="1"/>
    <w:link w:val="143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6">
    <w:name w:val="index 6"/>
    <w:basedOn w:val="1"/>
    <w:next w:val="1"/>
    <w:qFormat/>
    <w:uiPriority w:val="0"/>
    <w:pPr>
      <w:ind w:left="1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7">
    <w:name w:val="Salutation"/>
    <w:basedOn w:val="1"/>
    <w:next w:val="1"/>
    <w:link w:val="162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8">
    <w:name w:val="Body Text 3"/>
    <w:basedOn w:val="1"/>
    <w:link w:val="136"/>
    <w:qFormat/>
    <w:uiPriority w:val="0"/>
    <w:pPr>
      <w:spacing w:after="120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39">
    <w:name w:val="Closing"/>
    <w:basedOn w:val="1"/>
    <w:link w:val="142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1">
    <w:name w:val="Body Text"/>
    <w:basedOn w:val="1"/>
    <w:link w:val="134"/>
    <w:qFormat/>
    <w:uiPriority w:val="0"/>
    <w:pPr>
      <w:spacing w:after="1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4">
    <w:name w:val="List 2"/>
    <w:basedOn w:val="1"/>
    <w:qFormat/>
    <w:uiPriority w:val="0"/>
    <w:pPr>
      <w:spacing w:after="180"/>
      <w:ind w:left="566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 w:after="180"/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8">
    <w:name w:val="HTML Address"/>
    <w:basedOn w:val="1"/>
    <w:link w:val="150"/>
    <w:qFormat/>
    <w:uiPriority w:val="0"/>
    <w:rPr>
      <w:rFonts w:ascii="Times New Roman" w:hAnsi="Times New Roman" w:cs="Times New Roman" w:eastAsiaTheme="minorEastAsia"/>
      <w:i/>
      <w:iCs/>
      <w:sz w:val="20"/>
      <w:szCs w:val="20"/>
      <w:lang w:val="en-GB" w:eastAsia="en-US"/>
    </w:rPr>
  </w:style>
  <w:style w:type="paragraph" w:styleId="49">
    <w:name w:val="index 4"/>
    <w:basedOn w:val="1"/>
    <w:next w:val="1"/>
    <w:qFormat/>
    <w:uiPriority w:val="0"/>
    <w:pPr>
      <w:ind w:left="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0">
    <w:name w:val="Plain Text"/>
    <w:basedOn w:val="1"/>
    <w:link w:val="159"/>
    <w:qFormat/>
    <w:uiPriority w:val="0"/>
    <w:rPr>
      <w:rFonts w:ascii="Consolas" w:hAnsi="Consolas" w:cs="Times New Roman" w:eastAsiaTheme="minorEastAsia"/>
      <w:sz w:val="21"/>
      <w:szCs w:val="21"/>
      <w:lang w:val="en-GB" w:eastAsia="en-US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5">
    <w:name w:val="Date"/>
    <w:basedOn w:val="1"/>
    <w:next w:val="1"/>
    <w:link w:val="145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6">
    <w:name w:val="Body Text Indent 2"/>
    <w:basedOn w:val="1"/>
    <w:link w:val="140"/>
    <w:qFormat/>
    <w:uiPriority w:val="0"/>
    <w:pPr>
      <w:spacing w:after="120" w:line="480" w:lineRule="auto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7">
    <w:name w:val="endnote text"/>
    <w:basedOn w:val="1"/>
    <w:link w:val="14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9">
    <w:name w:val="Balloon Text"/>
    <w:basedOn w:val="1"/>
    <w:link w:val="132"/>
    <w:semiHidden/>
    <w:unhideWhenUsed/>
    <w:qFormat/>
    <w:uiPriority w:val="0"/>
    <w:rPr>
      <w:rFonts w:ascii="Segoe UI" w:hAnsi="Segoe UI" w:cs="Segoe UI" w:eastAsiaTheme="minorEastAsia"/>
      <w:sz w:val="18"/>
      <w:szCs w:val="18"/>
      <w:lang w:val="en-GB" w:eastAsia="en-US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rPr>
      <w:rFonts w:asciiTheme="majorHAnsi" w:hAnsiTheme="majorHAnsi" w:eastAsiaTheme="majorEastAsia" w:cstheme="majorBidi"/>
      <w:sz w:val="20"/>
      <w:szCs w:val="20"/>
      <w:lang w:val="en-GB" w:eastAsia="en-US"/>
    </w:rPr>
  </w:style>
  <w:style w:type="paragraph" w:styleId="63">
    <w:name w:val="Signature"/>
    <w:basedOn w:val="1"/>
    <w:link w:val="163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5">
    <w:name w:val="index heading"/>
    <w:basedOn w:val="1"/>
    <w:next w:val="66"/>
    <w:qFormat/>
    <w:uiPriority w:val="0"/>
    <w:pPr>
      <w:spacing w:after="180"/>
    </w:pPr>
    <w:rPr>
      <w:rFonts w:asciiTheme="majorHAnsi" w:hAnsiTheme="majorHAnsi" w:eastAsiaTheme="majorEastAsia" w:cstheme="majorBidi"/>
      <w:b/>
      <w:bCs/>
      <w:sz w:val="20"/>
      <w:szCs w:val="20"/>
      <w:lang w:val="en-GB" w:eastAsia="en-US"/>
    </w:rPr>
  </w:style>
  <w:style w:type="paragraph" w:styleId="66">
    <w:name w:val="index 1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7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9">
    <w:name w:val="List"/>
    <w:basedOn w:val="1"/>
    <w:qFormat/>
    <w:uiPriority w:val="0"/>
    <w:pPr>
      <w:spacing w:after="180"/>
      <w:ind w:left="283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0">
    <w:name w:val="footnote text"/>
    <w:basedOn w:val="1"/>
    <w:link w:val="149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1">
    <w:name w:val="List 5"/>
    <w:basedOn w:val="1"/>
    <w:qFormat/>
    <w:uiPriority w:val="0"/>
    <w:pPr>
      <w:spacing w:after="180"/>
      <w:ind w:left="1415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73">
    <w:name w:val="index 7"/>
    <w:basedOn w:val="1"/>
    <w:next w:val="1"/>
    <w:qFormat/>
    <w:uiPriority w:val="0"/>
    <w:pPr>
      <w:ind w:left="1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4">
    <w:name w:val="index 9"/>
    <w:basedOn w:val="1"/>
    <w:next w:val="1"/>
    <w:qFormat/>
    <w:uiPriority w:val="0"/>
    <w:pPr>
      <w:ind w:left="1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5">
    <w:name w:val="table of figures"/>
    <w:basedOn w:val="1"/>
    <w:next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8">
    <w:name w:val="List 4"/>
    <w:basedOn w:val="1"/>
    <w:qFormat/>
    <w:uiPriority w:val="0"/>
    <w:pPr>
      <w:spacing w:after="180"/>
      <w:ind w:left="1132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lang w:val="en-GB" w:eastAsia="en-US"/>
    </w:rPr>
  </w:style>
  <w:style w:type="paragraph" w:styleId="81">
    <w:name w:val="HTML Preformatted"/>
    <w:basedOn w:val="1"/>
    <w:link w:val="151"/>
    <w:qFormat/>
    <w:uiPriority w:val="0"/>
    <w:rPr>
      <w:rFonts w:ascii="Consolas" w:hAnsi="Consolas" w:cs="Times New Roman" w:eastAsiaTheme="minorEastAsia"/>
      <w:sz w:val="20"/>
      <w:szCs w:val="20"/>
      <w:lang w:val="en-GB" w:eastAsia="en-US"/>
    </w:rPr>
  </w:style>
  <w:style w:type="paragraph" w:styleId="82">
    <w:name w:val="Normal (Web)"/>
    <w:basedOn w:val="1"/>
    <w:qFormat/>
    <w:uiPriority w:val="99"/>
    <w:pPr>
      <w:spacing w:after="180"/>
    </w:pPr>
    <w:rPr>
      <w:rFonts w:ascii="Times New Roman" w:hAnsi="Times New Roman" w:cs="Times New Roman" w:eastAsiaTheme="minorEastAsia"/>
      <w:lang w:val="en-GB" w:eastAsia="en-US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4">
    <w:name w:val="index 2"/>
    <w:basedOn w:val="1"/>
    <w:next w:val="1"/>
    <w:qFormat/>
    <w:uiPriority w:val="0"/>
    <w:pPr>
      <w:ind w:left="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5">
    <w:name w:val="Title"/>
    <w:basedOn w:val="1"/>
    <w:next w:val="1"/>
    <w:link w:val="165"/>
    <w:qFormat/>
    <w:uiPriority w:val="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99"/>
    <w:rPr>
      <w:color w:val="954F72"/>
      <w:u w:val="single"/>
    </w:rPr>
  </w:style>
  <w:style w:type="character" w:styleId="93">
    <w:name w:val="Hyperlink"/>
    <w:qFormat/>
    <w:uiPriority w:val="99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21"/>
      <w:szCs w:val="21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spacing w:after="180"/>
      <w:ind w:left="1135" w:hanging="851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qFormat/>
    <w:uiPriority w:val="0"/>
    <w:pPr>
      <w:keepNext/>
      <w:keepLines/>
    </w:pPr>
    <w:rPr>
      <w:rFonts w:ascii="Arial" w:hAnsi="Arial" w:cs="Times New Roman" w:eastAsiaTheme="minorEastAsia"/>
      <w:sz w:val="18"/>
      <w:szCs w:val="20"/>
      <w:lang w:val="en-GB" w:eastAsia="en-US"/>
    </w:rPr>
  </w:style>
  <w:style w:type="paragraph" w:customStyle="1" w:styleId="104">
    <w:name w:val="TAH"/>
    <w:basedOn w:val="105"/>
    <w:qFormat/>
    <w:uiPriority w:val="0"/>
    <w:rPr>
      <w:b/>
    </w:rPr>
  </w:style>
  <w:style w:type="paragraph" w:customStyle="1" w:styleId="105">
    <w:name w:val="TAC"/>
    <w:basedOn w:val="103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spacing w:after="180"/>
      <w:ind w:left="1702" w:hanging="1418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8">
    <w:name w:val="FP"/>
    <w:basedOn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1"/>
    <w:qFormat/>
    <w:uiPriority w:val="0"/>
    <w:pPr>
      <w:spacing w:after="180"/>
      <w:ind w:left="56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 w:after="180"/>
      <w:jc w:val="center"/>
    </w:pPr>
    <w:rPr>
      <w:rFonts w:ascii="Arial" w:hAnsi="Arial" w:cs="Times New Roman" w:eastAsiaTheme="minorEastAsia"/>
      <w:b/>
      <w:sz w:val="20"/>
      <w:szCs w:val="20"/>
      <w:lang w:val="en-GB" w:eastAsia="en-US"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TAN"/>
    <w:basedOn w:val="103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B2"/>
    <w:basedOn w:val="1"/>
    <w:qFormat/>
    <w:uiPriority w:val="0"/>
    <w:pPr>
      <w:spacing w:after="180"/>
      <w:ind w:left="851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3">
    <w:name w:val="B3"/>
    <w:basedOn w:val="1"/>
    <w:qFormat/>
    <w:uiPriority w:val="0"/>
    <w:pPr>
      <w:spacing w:after="180"/>
      <w:ind w:left="1135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4">
    <w:name w:val="B4"/>
    <w:basedOn w:val="1"/>
    <w:qFormat/>
    <w:uiPriority w:val="0"/>
    <w:pPr>
      <w:spacing w:after="180"/>
      <w:ind w:left="141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5">
    <w:name w:val="B5"/>
    <w:basedOn w:val="1"/>
    <w:qFormat/>
    <w:uiPriority w:val="0"/>
    <w:pPr>
      <w:spacing w:after="180"/>
      <w:ind w:left="1702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qFormat/>
    <w:uiPriority w:val="0"/>
    <w:pPr>
      <w:spacing w:after="180"/>
    </w:pPr>
    <w:rPr>
      <w:rFonts w:ascii="Times New Roman" w:hAnsi="Times New Roman" w:cs="Times New Roman" w:eastAsiaTheme="minorEastAsia"/>
      <w:i/>
      <w:color w:val="0000FF"/>
      <w:sz w:val="20"/>
      <w:szCs w:val="20"/>
      <w:lang w:val="en-GB" w:eastAsia="en-US"/>
    </w:rPr>
  </w:style>
  <w:style w:type="character" w:customStyle="1" w:styleId="13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0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5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7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="Times New Roman" w:hAnsi="Times New Roman" w:cs="Times New Roman" w:eastAsiaTheme="minorEastAsia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spacing w:after="180"/>
      <w:ind w:left="72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rFonts w:ascii="Times New Roman" w:hAnsi="Times New Roman" w:cs="Times New Roman" w:eastAsiaTheme="minorEastAsia"/>
      <w:i/>
      <w:iCs/>
      <w:color w:val="404040" w:themeColor="text1" w:themeTint="BF"/>
      <w:sz w:val="20"/>
      <w:szCs w:val="20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3"/>
    <w:qFormat/>
    <w:uiPriority w:val="0"/>
    <w:rPr>
      <w:lang w:eastAsia="en-US"/>
    </w:rPr>
  </w:style>
  <w:style w:type="character" w:customStyle="1" w:styleId="164">
    <w:name w:val="Subtitle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68">
    <w:name w:val="Heading 4 Char"/>
    <w:basedOn w:val="91"/>
    <w:link w:val="6"/>
    <w:qFormat/>
    <w:uiPriority w:val="0"/>
    <w:rPr>
      <w:rFonts w:ascii="Arial" w:hAnsi="Arial" w:eastAsiaTheme="minorEastAsia"/>
      <w:sz w:val="24"/>
      <w:lang w:val="en-GB" w:eastAsia="en-US"/>
    </w:rPr>
  </w:style>
  <w:style w:type="paragraph" w:customStyle="1" w:styleId="169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170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171">
    <w:name w:val="font6"/>
    <w:basedOn w:val="1"/>
    <w:qFormat/>
    <w:uiPriority w:val="0"/>
    <w:pPr>
      <w:spacing w:before="100" w:beforeAutospacing="1" w:after="100" w:afterAutospacing="1"/>
    </w:pPr>
    <w:rPr>
      <w:rFonts w:ascii="等线" w:hAnsi="等线" w:eastAsia="等线"/>
      <w:sz w:val="18"/>
      <w:szCs w:val="18"/>
    </w:rPr>
  </w:style>
  <w:style w:type="paragraph" w:customStyle="1" w:styleId="172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73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76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8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80">
    <w:name w:val="xl78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1">
    <w:name w:val="xl79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2">
    <w:name w:val="xl80"/>
    <w:basedOn w:val="1"/>
    <w:qFormat/>
    <w:uiPriority w:val="0"/>
    <w:pPr>
      <w:pBdr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83">
    <w:name w:val="xl81"/>
    <w:basedOn w:val="1"/>
    <w:qFormat/>
    <w:uiPriority w:val="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character" w:customStyle="1" w:styleId="184">
    <w:name w:val="Footer Char"/>
    <w:basedOn w:val="91"/>
    <w:qFormat/>
    <w:uiPriority w:val="0"/>
    <w:rPr>
      <w:sz w:val="18"/>
      <w:szCs w:val="18"/>
    </w:rPr>
  </w:style>
  <w:style w:type="character" w:customStyle="1" w:styleId="185">
    <w:name w:val="Heading 6 Char"/>
    <w:basedOn w:val="91"/>
    <w:qFormat/>
    <w:uiPriority w:val="0"/>
    <w:rPr>
      <w:rFonts w:hint="eastAsia" w:ascii="等线 Light" w:hAnsi="等线 Light" w:eastAsia="等线 Light" w:cs="Times New Roman"/>
      <w:b/>
      <w:bCs/>
      <w:sz w:val="24"/>
      <w:szCs w:val="24"/>
    </w:rPr>
  </w:style>
  <w:style w:type="character" w:customStyle="1" w:styleId="186">
    <w:name w:val="Heading 5 Char"/>
    <w:basedOn w:val="91"/>
    <w:qFormat/>
    <w:uiPriority w:val="0"/>
    <w:rPr>
      <w:rFonts w:hint="default" w:ascii="Arial" w:hAnsi="Arial" w:cs="Times New Roman"/>
      <w:kern w:val="0"/>
      <w:sz w:val="22"/>
      <w:szCs w:val="20"/>
      <w:lang w:val="en-US" w:eastAsia="en-US"/>
    </w:rPr>
  </w:style>
  <w:style w:type="character" w:customStyle="1" w:styleId="187">
    <w:name w:val="Heading 3 Char"/>
    <w:basedOn w:val="91"/>
    <w:qFormat/>
    <w:uiPriority w:val="0"/>
    <w:rPr>
      <w:b/>
      <w:bCs/>
      <w:sz w:val="32"/>
      <w:szCs w:val="32"/>
    </w:rPr>
  </w:style>
  <w:style w:type="character" w:customStyle="1" w:styleId="188">
    <w:name w:val="Header Char"/>
    <w:basedOn w:val="91"/>
    <w:qFormat/>
    <w:uiPriority w:val="0"/>
    <w:rPr>
      <w:sz w:val="18"/>
      <w:szCs w:val="18"/>
    </w:rPr>
  </w:style>
  <w:style w:type="table" w:customStyle="1" w:styleId="189">
    <w:name w:val="Table Normal1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character" w:customStyle="1" w:styleId="190">
    <w:name w:val="Heading 7 Char"/>
    <w:basedOn w:val="91"/>
    <w:qFormat/>
    <w:uiPriority w:val="0"/>
    <w:rPr>
      <w:b/>
      <w:bCs/>
      <w:sz w:val="24"/>
      <w:szCs w:val="24"/>
    </w:rPr>
  </w:style>
  <w:style w:type="table" w:customStyle="1" w:styleId="191">
    <w:name w:val="Table Normal2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92">
    <w:name w:val="Table Normal"/>
    <w:basedOn w:val="89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microsoft.com/office/2006/relationships/keyMapCustomizations" Target="customizations.xml"/><Relationship Id="rId31" Type="http://schemas.openxmlformats.org/officeDocument/2006/relationships/customXml" Target="../customXml/item1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image" Target="media/image24.emf"/><Relationship Id="rId28" Type="http://schemas.openxmlformats.org/officeDocument/2006/relationships/image" Target="media/image23.emf"/><Relationship Id="rId27" Type="http://schemas.openxmlformats.org/officeDocument/2006/relationships/image" Target="media/image22.emf"/><Relationship Id="rId26" Type="http://schemas.openxmlformats.org/officeDocument/2006/relationships/image" Target="media/image21.emf"/><Relationship Id="rId25" Type="http://schemas.openxmlformats.org/officeDocument/2006/relationships/image" Target="media/image20.emf"/><Relationship Id="rId24" Type="http://schemas.openxmlformats.org/officeDocument/2006/relationships/image" Target="media/image19.emf"/><Relationship Id="rId23" Type="http://schemas.openxmlformats.org/officeDocument/2006/relationships/image" Target="media/image18.emf"/><Relationship Id="rId22" Type="http://schemas.openxmlformats.org/officeDocument/2006/relationships/image" Target="media/image17.emf"/><Relationship Id="rId21" Type="http://schemas.openxmlformats.org/officeDocument/2006/relationships/image" Target="media/image16.emf"/><Relationship Id="rId20" Type="http://schemas.openxmlformats.org/officeDocument/2006/relationships/image" Target="media/image15.emf"/><Relationship Id="rId2" Type="http://schemas.openxmlformats.org/officeDocument/2006/relationships/settings" Target="settings.xml"/><Relationship Id="rId19" Type="http://schemas.openxmlformats.org/officeDocument/2006/relationships/image" Target="media/image14.emf"/><Relationship Id="rId18" Type="http://schemas.openxmlformats.org/officeDocument/2006/relationships/image" Target="media/image13.emf"/><Relationship Id="rId17" Type="http://schemas.openxmlformats.org/officeDocument/2006/relationships/image" Target="media/image12.emf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emf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83</Pages>
  <Words>16394</Words>
  <Characters>93446</Characters>
  <Lines>778</Lines>
  <Paragraphs>219</Paragraphs>
  <TotalTime>45</TotalTime>
  <ScaleCrop>false</ScaleCrop>
  <LinksUpToDate>false</LinksUpToDate>
  <CharactersWithSpaces>109621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2024-09-09T03:04:00Z</dcterms:created>
  <dc:creator>MCC Support</dc:creator>
  <cp:keywords>&lt;keyword[, keyword, ]&gt;</cp:keywords>
  <cp:lastModifiedBy>Xiaodong Shen</cp:lastModifiedBy>
  <cp:lastPrinted>2019-02-25T14:05:00Z</cp:lastPrinted>
  <dcterms:modified xsi:type="dcterms:W3CDTF">2024-10-13T16:05:11Z</dcterms:modified>
  <dc:subject>&lt;Title 1; Title 2&gt; (Release 14 | 13 |12)</dc:subject>
  <dc:title>3GPP TS ab.cde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