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DD25D">
      <w:pPr>
        <w:pStyle w:val="3"/>
      </w:pPr>
      <w:bookmarkStart w:id="0" w:name="_Toc175766783"/>
      <w:bookmarkStart w:id="1" w:name="_Toc175766784"/>
      <w:r>
        <w:t>7</w:t>
      </w:r>
      <w:r>
        <w:tab/>
      </w:r>
      <w:r>
        <w:t>Evaluations</w:t>
      </w:r>
      <w:bookmarkEnd w:id="0"/>
    </w:p>
    <w:p w14:paraId="4EAC1246">
      <w:pPr>
        <w:keepNext/>
        <w:keepLines/>
        <w:spacing w:before="180" w:after="180"/>
        <w:ind w:left="1134" w:hanging="1134"/>
        <w:outlineLvl w:val="1"/>
        <w:rPr>
          <w:rFonts w:ascii="Arial" w:hAnsi="Arial" w:cs="Times New Roman" w:eastAsiaTheme="minorEastAsia"/>
          <w:sz w:val="32"/>
          <w:szCs w:val="20"/>
          <w:lang w:val="en-GB" w:eastAsia="en-US"/>
        </w:rPr>
      </w:pP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>7.1</w:t>
      </w: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ab/>
      </w:r>
      <w:r>
        <w:rPr>
          <w:rFonts w:ascii="Arial" w:hAnsi="Arial" w:cs="Times New Roman" w:eastAsiaTheme="minorEastAsia"/>
          <w:sz w:val="32"/>
          <w:szCs w:val="20"/>
          <w:lang w:val="en-GB" w:eastAsia="en-US"/>
        </w:rPr>
        <w:t>Coverage evaluations</w:t>
      </w:r>
      <w:bookmarkEnd w:id="1"/>
    </w:p>
    <w:p w14:paraId="3A45F520">
      <w:pPr>
        <w:spacing w:after="180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For an evaluation scenario:</w:t>
      </w:r>
    </w:p>
    <w:p w14:paraId="28D9A378">
      <w:pPr>
        <w:spacing w:after="180"/>
        <w:ind w:left="568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For each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, </w:t>
      </w:r>
    </w:p>
    <w:p w14:paraId="4060FA13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Step 1: Obtain the required SINR for the physical channels under target scenarios and service/reliability requirements if Budget-Alt2 is used for this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.</w:t>
      </w:r>
    </w:p>
    <w:p w14:paraId="63668FAE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Step 2: Obtain the receiver sensitivity using the method Budget-Alt1 (if a predefined threshold is assumed to derive the receiver sensitivity) or Budget-Alt2 (if no predefined threshold is assumed to derive the receiver sensitivity). See Clause 4.3.1 for the Budget definition.</w:t>
      </w:r>
    </w:p>
    <w:p w14:paraId="70A2EBD0">
      <w:pPr>
        <w:spacing w:after="180"/>
        <w:ind w:left="851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Step 3: Obtain the coverage performance for link </w:t>
      </w:r>
      <w:r>
        <w:rPr>
          <w:rFonts w:ascii="Times New Roman" w:hAnsi="Times New Roman" w:cs="Times New Roman" w:eastAsiaTheme="minorEastAsia"/>
          <w:i/>
          <w:iCs/>
          <w:sz w:val="20"/>
          <w:szCs w:val="20"/>
          <w:lang w:val="en-GB" w:eastAsia="en-US"/>
        </w:rPr>
        <w:t>i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 xml:space="preserve"> based on the receiver sensitivity from step 2 and link budget template.</w:t>
      </w:r>
    </w:p>
    <w:p w14:paraId="353D7017">
      <w:pPr>
        <w:spacing w:after="180"/>
        <w:ind w:left="568" w:hanging="284"/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</w:pP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-</w:t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ab/>
      </w:r>
      <w:r>
        <w:rPr>
          <w:rFonts w:ascii="Times New Roman" w:hAnsi="Times New Roman" w:cs="Times New Roman" w:eastAsiaTheme="minorEastAsia"/>
          <w:sz w:val="20"/>
          <w:szCs w:val="20"/>
          <w:lang w:val="en-GB" w:eastAsia="en-US"/>
        </w:rPr>
        <w:t>The coverage results for each link are provided.</w:t>
      </w:r>
    </w:p>
    <w:p w14:paraId="110200FE">
      <w:pPr>
        <w:rPr>
          <w:lang w:val="en-GB"/>
        </w:rPr>
      </w:pPr>
    </w:p>
    <w:p w14:paraId="14ECD390">
      <w:pPr>
        <w:pStyle w:val="5"/>
        <w:rPr>
          <w:lang w:eastAsia="zh-CN"/>
        </w:rPr>
      </w:pPr>
      <w:r>
        <w:rPr>
          <w:rFonts w:hint="eastAsia"/>
          <w:lang w:eastAsia="zh-CN"/>
        </w:rPr>
        <w:t>7.1.0</w:t>
      </w:r>
      <w:r>
        <w:rPr>
          <w:lang w:eastAsia="zh-CN"/>
        </w:rPr>
        <w:tab/>
      </w:r>
      <w:r>
        <w:rPr>
          <w:rFonts w:hint="eastAsia"/>
          <w:lang w:eastAsia="zh-CN"/>
        </w:rPr>
        <w:t>General descriptions</w:t>
      </w:r>
    </w:p>
    <w:p w14:paraId="5C7CF322"/>
    <w:p w14:paraId="4088458E">
      <w:pPr>
        <w:pStyle w:val="5"/>
      </w:pPr>
      <w:r>
        <w:rPr>
          <w:rFonts w:hint="eastAsia"/>
          <w:lang w:eastAsia="zh-CN"/>
        </w:rPr>
        <w:t>7.1.1</w:t>
      </w:r>
      <w:r>
        <w:rPr>
          <w:lang w:eastAsia="zh-CN"/>
        </w:rPr>
        <w:tab/>
      </w:r>
      <w:bookmarkStart w:id="2" w:name="_Hlk173167497"/>
      <w:r>
        <w:rPr>
          <w:rFonts w:hint="eastAsia"/>
        </w:rPr>
        <w:t>L</w:t>
      </w:r>
      <w:r>
        <w:t>i</w:t>
      </w:r>
      <w:r>
        <w:rPr>
          <w:rFonts w:hint="eastAsia"/>
        </w:rPr>
        <w:t>nk budget for D1T1</w:t>
      </w:r>
      <w:bookmarkEnd w:id="2"/>
    </w:p>
    <w:p w14:paraId="46E12922">
      <w:pPr>
        <w:pStyle w:val="6"/>
      </w:pPr>
      <w:r>
        <w:rPr>
          <w:rFonts w:hint="eastAsia"/>
        </w:rPr>
        <w:t>7.1.1</w:t>
      </w:r>
      <w:r>
        <w:rPr>
          <w:rFonts w:hint="eastAsia"/>
          <w:lang w:eastAsia="zh-CN"/>
        </w:rPr>
        <w:t>.1</w:t>
      </w:r>
      <w:r>
        <w:tab/>
      </w:r>
      <w:r>
        <w:t>D</w:t>
      </w:r>
      <w:r>
        <w:rPr>
          <w:rFonts w:hint="eastAsia"/>
        </w:rPr>
        <w:t>evice 1</w:t>
      </w:r>
    </w:p>
    <w:p w14:paraId="46F3E14E">
      <w:pPr>
        <w:pStyle w:val="7"/>
      </w:pPr>
      <w:r>
        <w:rPr>
          <w:rFonts w:hint="eastAsia"/>
        </w:rPr>
        <w:t>7.1.1.1</w:t>
      </w:r>
      <w:r>
        <w:rPr>
          <w:rFonts w:hint="eastAsia"/>
          <w:lang w:eastAsia="zh-CN"/>
        </w:rPr>
        <w:t>.1</w:t>
      </w:r>
      <w:r>
        <w:tab/>
      </w:r>
      <w:r>
        <w:t>Collection of the results</w:t>
      </w:r>
    </w:p>
    <w:p w14:paraId="15175304">
      <w:pPr>
        <w:pStyle w:val="8"/>
      </w:pPr>
      <w:r>
        <w:rPr>
          <w:rFonts w:hint="eastAsia"/>
        </w:rPr>
        <w:t>7.1.1.1.1</w:t>
      </w:r>
      <w:r>
        <w:rPr>
          <w:rFonts w:hint="eastAsia"/>
          <w:lang w:eastAsia="zh-CN"/>
        </w:rPr>
        <w:t>.1</w:t>
      </w:r>
      <w:r>
        <w:tab/>
      </w:r>
      <w:r>
        <w:rPr>
          <w:rFonts w:hint="eastAsia"/>
        </w:rPr>
        <w:t>[1kbps]</w:t>
      </w:r>
    </w:p>
    <w:p w14:paraId="3AD88696">
      <w:pPr>
        <w:rPr>
          <w:lang w:val="en-GB"/>
        </w:rPr>
      </w:pPr>
    </w:p>
    <w:p w14:paraId="0212C5F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30"/>
        <w:gridCol w:w="1201"/>
        <w:gridCol w:w="766"/>
        <w:gridCol w:w="749"/>
        <w:gridCol w:w="675"/>
        <w:gridCol w:w="718"/>
        <w:gridCol w:w="721"/>
        <w:gridCol w:w="766"/>
        <w:gridCol w:w="909"/>
        <w:gridCol w:w="713"/>
        <w:gridCol w:w="745"/>
        <w:gridCol w:w="1105"/>
        <w:gridCol w:w="653"/>
        <w:gridCol w:w="928"/>
        <w:gridCol w:w="868"/>
        <w:gridCol w:w="899"/>
      </w:tblGrid>
      <w:tr w14:paraId="6B35E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2541DF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1, D1T1, InF-DH NLOS</w:t>
            </w:r>
          </w:p>
        </w:tc>
      </w:tr>
      <w:tr w14:paraId="0DE5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4" w:type="pct"/>
            <w:gridSpan w:val="9"/>
            <w:shd w:val="clear" w:color="auto" w:fill="auto"/>
          </w:tcPr>
          <w:p w14:paraId="0DA5A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6" w:type="pct"/>
            <w:gridSpan w:val="8"/>
            <w:shd w:val="clear" w:color="auto" w:fill="auto"/>
          </w:tcPr>
          <w:p w14:paraId="27589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FBE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shd w:val="clear" w:color="D9E1F2" w:fill="D9E1F2"/>
            <w:noWrap/>
            <w:vAlign w:val="center"/>
          </w:tcPr>
          <w:p w14:paraId="31DDE2F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2858A4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1" w:type="pct"/>
            <w:shd w:val="clear" w:color="D9E1F2" w:fill="D9E1F2"/>
            <w:noWrap/>
            <w:vAlign w:val="center"/>
          </w:tcPr>
          <w:p w14:paraId="6BA4DD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2ECE2B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367A105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3D13FA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D84D5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3C0E8A4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14DCC38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7446E3A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5E99031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2F187F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59EC55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5A965B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5" w:type="pct"/>
            <w:shd w:val="clear" w:color="D9E1F2" w:fill="D9E1F2"/>
            <w:noWrap/>
            <w:vAlign w:val="center"/>
          </w:tcPr>
          <w:p w14:paraId="553BE90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7667C7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7" w:type="pct"/>
            <w:shd w:val="clear" w:color="D9E1F2" w:fill="D9E1F2"/>
            <w:noWrap/>
            <w:vAlign w:val="center"/>
          </w:tcPr>
          <w:p w14:paraId="065C58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3834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59F0C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5143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48D9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61B4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E8D96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8E0E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7057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090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468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9A415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6D21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5766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ACF3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ACCC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C18D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FBC5A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7DDE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468</w:t>
            </w:r>
          </w:p>
        </w:tc>
      </w:tr>
      <w:tr w14:paraId="2AF9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E734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79D3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49F0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4C2F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62C6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16F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9F9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DEBB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75A9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87D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952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CCE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5FED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D4D8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27FB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87.14</w:t>
            </w:r>
          </w:p>
        </w:tc>
        <w:tc>
          <w:tcPr>
            <w:tcW w:w="304" w:type="pct"/>
            <w:vMerge w:val="continue"/>
            <w:vAlign w:val="center"/>
          </w:tcPr>
          <w:p w14:paraId="38967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E5F5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464</w:t>
            </w:r>
          </w:p>
        </w:tc>
      </w:tr>
      <w:tr w14:paraId="1E65C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4185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52E7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33A9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CD1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FA70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CC4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CB0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2F2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047A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8730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4DA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DDA6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F6135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F605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D2FC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78.26</w:t>
            </w:r>
          </w:p>
        </w:tc>
        <w:tc>
          <w:tcPr>
            <w:tcW w:w="304" w:type="pct"/>
            <w:vMerge w:val="continue"/>
            <w:vAlign w:val="center"/>
          </w:tcPr>
          <w:p w14:paraId="6BF22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37299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372B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0E5F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104B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D84D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BF1B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2036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8E6C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8823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C9B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92F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4698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95E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5239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0A9B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921D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203A6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04" w:type="pct"/>
            <w:vMerge w:val="continue"/>
            <w:vAlign w:val="center"/>
          </w:tcPr>
          <w:p w14:paraId="51169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AD2E1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469</w:t>
            </w:r>
          </w:p>
        </w:tc>
      </w:tr>
      <w:tr w14:paraId="2A01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9F2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2A8C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1275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DDE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6183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A847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94F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B037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9C1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1F57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C1D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68AB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2AACE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DC49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A007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51.51</w:t>
            </w:r>
          </w:p>
        </w:tc>
        <w:tc>
          <w:tcPr>
            <w:tcW w:w="304" w:type="pct"/>
            <w:vMerge w:val="continue"/>
            <w:vAlign w:val="center"/>
          </w:tcPr>
          <w:p w14:paraId="6E5FF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1BA7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465</w:t>
            </w:r>
          </w:p>
        </w:tc>
      </w:tr>
      <w:tr w14:paraId="7EE94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F39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0DB0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CF66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085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E43A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3982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973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CF6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1D9F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2FC7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C08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3AA6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BB21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A0CD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9A46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46.26</w:t>
            </w:r>
          </w:p>
        </w:tc>
        <w:tc>
          <w:tcPr>
            <w:tcW w:w="304" w:type="pct"/>
            <w:vMerge w:val="continue"/>
            <w:vAlign w:val="center"/>
          </w:tcPr>
          <w:p w14:paraId="428DC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333A2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473</w:t>
            </w:r>
          </w:p>
        </w:tc>
      </w:tr>
      <w:tr w14:paraId="3CDA9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294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927A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1D294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69B1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55C51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4BAE8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117BA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FC0D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33A52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1FBE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17EF1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ABF0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E40D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7C0B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713E5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135.85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1614A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C672A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758D8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9FDA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2A36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1BAE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49C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80FE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8D1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F6C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F36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C6F0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B77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8EE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F86D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33C1A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768C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A0CDF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04" w:type="pct"/>
            <w:vMerge w:val="continue"/>
            <w:vAlign w:val="center"/>
          </w:tcPr>
          <w:p w14:paraId="5AD92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80291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15474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151E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D8BF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ED8F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4A6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1878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7B35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9AE6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CBD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EF45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E808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366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5D1E4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continue"/>
            <w:vAlign w:val="center"/>
          </w:tcPr>
          <w:p w14:paraId="60320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AB15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FE9BF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80.13</w:t>
            </w:r>
          </w:p>
        </w:tc>
        <w:tc>
          <w:tcPr>
            <w:tcW w:w="304" w:type="pct"/>
            <w:vMerge w:val="continue"/>
            <w:vAlign w:val="center"/>
          </w:tcPr>
          <w:p w14:paraId="45557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1A3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70D8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AB0F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1E89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2EBD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CA43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29F9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8DA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587B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060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A048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41E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2A3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FED0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634B1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3EB9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F07C9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58.29</w:t>
            </w:r>
          </w:p>
        </w:tc>
        <w:tc>
          <w:tcPr>
            <w:tcW w:w="304" w:type="pct"/>
            <w:vMerge w:val="continue"/>
            <w:vAlign w:val="center"/>
          </w:tcPr>
          <w:p w14:paraId="38D56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DABB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1BA3C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0284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ABF8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4700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A19A2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48B4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7DA74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C8F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BB8D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0B3C2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E7E0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C2E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7286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493F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AB261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862E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26.58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5E42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D35F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1CEC0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06B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5F4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A841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7E3A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63" w:type="pct"/>
            <w:vMerge w:val="continue"/>
            <w:vAlign w:val="center"/>
          </w:tcPr>
          <w:p w14:paraId="23565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234C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EED2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073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B97E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D76F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355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3CE8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6231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B7AC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05AD1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26.65</w:t>
            </w:r>
          </w:p>
        </w:tc>
        <w:tc>
          <w:tcPr>
            <w:tcW w:w="304" w:type="pct"/>
            <w:vMerge w:val="continue"/>
            <w:vAlign w:val="center"/>
          </w:tcPr>
          <w:p w14:paraId="47240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7BA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1015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5304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7EDB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68FF9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C67E4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64.17</w:t>
            </w:r>
          </w:p>
        </w:tc>
        <w:tc>
          <w:tcPr>
            <w:tcW w:w="263" w:type="pct"/>
            <w:vMerge w:val="continue"/>
            <w:vAlign w:val="center"/>
          </w:tcPr>
          <w:p w14:paraId="18A6E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A47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D8EE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F86E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B31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6866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607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328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37DA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763A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5F1A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27.29</w:t>
            </w:r>
          </w:p>
        </w:tc>
        <w:tc>
          <w:tcPr>
            <w:tcW w:w="304" w:type="pct"/>
            <w:vMerge w:val="continue"/>
            <w:vAlign w:val="center"/>
          </w:tcPr>
          <w:p w14:paraId="422BD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661C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2867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1FE1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B1E7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A2DA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6AE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</w:t>
            </w:r>
          </w:p>
        </w:tc>
        <w:tc>
          <w:tcPr>
            <w:tcW w:w="263" w:type="pct"/>
            <w:vMerge w:val="continue"/>
            <w:vAlign w:val="center"/>
          </w:tcPr>
          <w:p w14:paraId="56D32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890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0D87D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A8B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39E9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7519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607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6D8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22CA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7545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8DEA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27.36</w:t>
            </w:r>
          </w:p>
        </w:tc>
        <w:tc>
          <w:tcPr>
            <w:tcW w:w="304" w:type="pct"/>
            <w:vMerge w:val="continue"/>
            <w:vAlign w:val="center"/>
          </w:tcPr>
          <w:p w14:paraId="400E3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11A1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3DE6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9A4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7719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C9E1E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8FDEA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50210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EC2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3ED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8BE7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F112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09FC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F5A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808F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9F59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F00E3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019F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34.18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FB70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B5EC6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7FCBD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044B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6420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D443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D581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6900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B28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00D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24D96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5984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E037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8A9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0EDE1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0F65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5BC4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3CA4E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29.81</w:t>
            </w:r>
          </w:p>
        </w:tc>
        <w:tc>
          <w:tcPr>
            <w:tcW w:w="304" w:type="pct"/>
            <w:vMerge w:val="continue"/>
            <w:vAlign w:val="center"/>
          </w:tcPr>
          <w:p w14:paraId="4322E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CC79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2DA27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A2C7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7AF7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1D82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BF33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C0E2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30F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388F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77CE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D90B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800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2DD4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DAE1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B6A5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A93B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1319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25.23</w:t>
            </w:r>
          </w:p>
        </w:tc>
        <w:tc>
          <w:tcPr>
            <w:tcW w:w="304" w:type="pct"/>
            <w:vMerge w:val="continue"/>
            <w:vAlign w:val="center"/>
          </w:tcPr>
          <w:p w14:paraId="25E17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5FB8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24799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D810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90BE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93C3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566C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227D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D22A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653B0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AA7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DBD4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1CB4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249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549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C92AA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1A7E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26FB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304" w:type="pct"/>
            <w:vMerge w:val="continue"/>
            <w:vAlign w:val="center"/>
          </w:tcPr>
          <w:p w14:paraId="22E75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602B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4895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27D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EC31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DF7E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C93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3BD1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766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155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4E288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1ACF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C4E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235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A8146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C862A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20DA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0BCD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304" w:type="pct"/>
            <w:vMerge w:val="continue"/>
            <w:vAlign w:val="center"/>
          </w:tcPr>
          <w:p w14:paraId="1729B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5A9A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3EC5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1C9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3B74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9FE7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3F8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D510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9C07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B93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52B1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21C2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DA9F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8F0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1C0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0327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A57F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BA98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304" w:type="pct"/>
            <w:vMerge w:val="continue"/>
            <w:vAlign w:val="center"/>
          </w:tcPr>
          <w:p w14:paraId="62E8C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7C6C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048E0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048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CC7D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986C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24009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3DA85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C05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8177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65E2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54E9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1E0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151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83C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B7012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5781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B6519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52.58</w:t>
            </w:r>
          </w:p>
        </w:tc>
        <w:tc>
          <w:tcPr>
            <w:tcW w:w="304" w:type="pct"/>
            <w:vMerge w:val="continue"/>
            <w:vAlign w:val="center"/>
          </w:tcPr>
          <w:p w14:paraId="608A7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BD8B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0158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77A7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0D93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7457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E4A3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0E09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D4C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177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45C5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4678D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4707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AA1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A9F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2F50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C95B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6730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04" w:type="pct"/>
            <w:vMerge w:val="continue"/>
            <w:vAlign w:val="center"/>
          </w:tcPr>
          <w:p w14:paraId="369D6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044FA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63C07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8968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17AD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0B5D2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A66C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3EAE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6BF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6DE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0A16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B2ED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F66C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3D9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AB9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3972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7CB2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7C6F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39.14</w:t>
            </w:r>
          </w:p>
        </w:tc>
        <w:tc>
          <w:tcPr>
            <w:tcW w:w="304" w:type="pct"/>
            <w:vMerge w:val="continue"/>
            <w:vAlign w:val="center"/>
          </w:tcPr>
          <w:p w14:paraId="784B1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4C27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0B7E4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514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F407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7560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A502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BFD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EFCD7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4F20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541E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6CDD1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04A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9CE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E6B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FC7E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325E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FF72B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304" w:type="pct"/>
            <w:vMerge w:val="continue"/>
            <w:vAlign w:val="center"/>
          </w:tcPr>
          <w:p w14:paraId="184A0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5A8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57DD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1CA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3BEB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676A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21EF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993C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EDB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B30C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7AEC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BD12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C56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0AB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ADBC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BFAA4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98AF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3694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304" w:type="pct"/>
            <w:vMerge w:val="continue"/>
            <w:vAlign w:val="center"/>
          </w:tcPr>
          <w:p w14:paraId="18D80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6B4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7046D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E17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A6A0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0EE4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503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3A6B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75B8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25E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1A45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08282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80AC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938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3B30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644D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A62B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7350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304" w:type="pct"/>
            <w:vMerge w:val="continue"/>
            <w:vAlign w:val="center"/>
          </w:tcPr>
          <w:p w14:paraId="59633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CDE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04058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EC3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9315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50AA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5AD1B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5D0D6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63D8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2A7E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F7F2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B8E3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A789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9F2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A848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9657E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5A07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728E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304" w:type="pct"/>
            <w:vMerge w:val="continue"/>
            <w:vAlign w:val="center"/>
          </w:tcPr>
          <w:p w14:paraId="16A04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DC4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476D6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899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F9E0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C104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7A88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7114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4D0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DF5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5D64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80CE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1CFB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32C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5B7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2FD5E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D189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3A8E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304" w:type="pct"/>
            <w:vMerge w:val="continue"/>
            <w:vAlign w:val="center"/>
          </w:tcPr>
          <w:p w14:paraId="62D60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7B00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0FC6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BC4F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E845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69CB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5C75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B27B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C9E4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7B6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E82B7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7C9E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8037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A9C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7FFC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640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A0C5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763B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304" w:type="pct"/>
            <w:vMerge w:val="continue"/>
            <w:vAlign w:val="center"/>
          </w:tcPr>
          <w:p w14:paraId="0765C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6456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71CB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AF6B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5D64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9557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E7B7B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243C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C70E9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22AA0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05B8B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02FB6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2B7C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6E5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9FED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02CE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5484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10933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32.37</w:t>
            </w:r>
          </w:p>
        </w:tc>
        <w:tc>
          <w:tcPr>
            <w:tcW w:w="304" w:type="pct"/>
            <w:vMerge w:val="continue"/>
            <w:vAlign w:val="center"/>
          </w:tcPr>
          <w:p w14:paraId="78FBC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F462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1850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0161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AF33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F3C8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7B3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4066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D1C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C106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D7D7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4299C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0F79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AFD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606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A759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C296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B07B9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304" w:type="pct"/>
            <w:vMerge w:val="continue"/>
            <w:vAlign w:val="center"/>
          </w:tcPr>
          <w:p w14:paraId="72618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3308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1DBD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2DC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2DD1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6D2A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AFCB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D392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1DD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5876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7D88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9433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378E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E83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8E3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963F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B8FF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C385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23.85</w:t>
            </w:r>
          </w:p>
        </w:tc>
        <w:tc>
          <w:tcPr>
            <w:tcW w:w="304" w:type="pct"/>
            <w:vMerge w:val="continue"/>
            <w:vAlign w:val="center"/>
          </w:tcPr>
          <w:p w14:paraId="7791A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28C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77AD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B9C6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A9BC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4F42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4D99D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6B7CB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B600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1D006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29DE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6F22E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8F1E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3BE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6D4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37C9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D3B7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CFAB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304" w:type="pct"/>
            <w:vMerge w:val="continue"/>
            <w:vAlign w:val="center"/>
          </w:tcPr>
          <w:p w14:paraId="0928E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0452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7D3D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B084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8E0E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8417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36E1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07D1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251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CBB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7DC8D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633BB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4C0E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1E1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99DA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05EE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33C3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72210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304" w:type="pct"/>
            <w:vMerge w:val="continue"/>
            <w:vAlign w:val="center"/>
          </w:tcPr>
          <w:p w14:paraId="50D10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DC08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35BD2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4400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6736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4A2D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51FF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5FE0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902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BCB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16CC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5D57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A39B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E97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E419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4B4E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ADCB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1B1F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4" w:type="pct"/>
            <w:vMerge w:val="continue"/>
            <w:vAlign w:val="center"/>
          </w:tcPr>
          <w:p w14:paraId="12D4F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EAD9F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194C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F96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0F56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23EE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32A9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4C94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9E39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B81D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E4838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39D9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0C37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5F7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9960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B3B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DBC0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1C03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304" w:type="pct"/>
            <w:vMerge w:val="continue"/>
            <w:vAlign w:val="center"/>
          </w:tcPr>
          <w:p w14:paraId="759B2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52F9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746D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6B6F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440B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1ABC2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53FD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CB8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F3F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D5E7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C7D2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4788C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52EE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938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B78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B75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DA74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6689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304" w:type="pct"/>
            <w:vMerge w:val="continue"/>
            <w:vAlign w:val="center"/>
          </w:tcPr>
          <w:p w14:paraId="359BA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FB2A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20674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A09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BF44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4A8B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87DF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2BD4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F40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72C0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E4B7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F858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15C8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D89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34D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7079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9058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4258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37.08</w:t>
            </w:r>
          </w:p>
        </w:tc>
        <w:tc>
          <w:tcPr>
            <w:tcW w:w="304" w:type="pct"/>
            <w:vMerge w:val="continue"/>
            <w:vAlign w:val="center"/>
          </w:tcPr>
          <w:p w14:paraId="5E1C7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015D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7B12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42B0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124B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7CDAB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829D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19136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8E05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20D9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E84B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3962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0328E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C38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CC1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4525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6C9EC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B9176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27.34</w:t>
            </w:r>
          </w:p>
        </w:tc>
        <w:tc>
          <w:tcPr>
            <w:tcW w:w="304" w:type="pct"/>
            <w:vMerge w:val="continue"/>
            <w:vAlign w:val="center"/>
          </w:tcPr>
          <w:p w14:paraId="66789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A8428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4751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115B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825E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11CE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E2B6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1D27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80A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0AEE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0654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2814E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4DE3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5D1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44E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8749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B8C5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2C0DE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22.04</w:t>
            </w:r>
          </w:p>
        </w:tc>
        <w:tc>
          <w:tcPr>
            <w:tcW w:w="304" w:type="pct"/>
            <w:vMerge w:val="continue"/>
            <w:vAlign w:val="center"/>
          </w:tcPr>
          <w:p w14:paraId="3C224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A67B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131D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CD5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DDAE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26D8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0181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7002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F87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A12D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082E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A22C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98B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D4A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32B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764F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EC72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8994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17.39</w:t>
            </w:r>
          </w:p>
        </w:tc>
        <w:tc>
          <w:tcPr>
            <w:tcW w:w="304" w:type="pct"/>
            <w:vMerge w:val="continue"/>
            <w:vAlign w:val="center"/>
          </w:tcPr>
          <w:p w14:paraId="1A675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94E12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4374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F7F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A12F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594A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3070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07AF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7FAA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63BE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3C43D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A6B8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84A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C11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748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9AA8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EDD7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02D1D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304" w:type="pct"/>
            <w:vMerge w:val="continue"/>
            <w:vAlign w:val="center"/>
          </w:tcPr>
          <w:p w14:paraId="2DD42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EBF1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0752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900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B3EB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0DD7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C2D3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E4DF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E13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C0C9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97EA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A333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D34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7C6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772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641F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BD2D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3E46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33.56</w:t>
            </w:r>
          </w:p>
        </w:tc>
        <w:tc>
          <w:tcPr>
            <w:tcW w:w="304" w:type="pct"/>
            <w:vMerge w:val="continue"/>
            <w:vAlign w:val="center"/>
          </w:tcPr>
          <w:p w14:paraId="2D9CC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E2F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6EF39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841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8C56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7AB8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B802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E0CC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553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D633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061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FC13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8B7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474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E99B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AB10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5AB2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33DE7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27.19</w:t>
            </w:r>
          </w:p>
        </w:tc>
        <w:tc>
          <w:tcPr>
            <w:tcW w:w="304" w:type="pct"/>
            <w:vMerge w:val="continue"/>
            <w:vAlign w:val="center"/>
          </w:tcPr>
          <w:p w14:paraId="18E9F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323C9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5F6D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F37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3C15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B379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F73E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BBBBE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C98E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143F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BEB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A8D4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292F7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30B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11E1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B74D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BA89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F0DA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17.44</w:t>
            </w:r>
          </w:p>
        </w:tc>
        <w:tc>
          <w:tcPr>
            <w:tcW w:w="304" w:type="pct"/>
            <w:vMerge w:val="continue"/>
            <w:vAlign w:val="center"/>
          </w:tcPr>
          <w:p w14:paraId="59686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6088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02119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5A0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802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F9A9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9BAD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63" w:type="pct"/>
            <w:vMerge w:val="continue"/>
            <w:vAlign w:val="center"/>
          </w:tcPr>
          <w:p w14:paraId="005BB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9AC2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C8F7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6FCC0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95F5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9727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C0B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6F1E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875D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D168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44A8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22.09</w:t>
            </w:r>
          </w:p>
        </w:tc>
        <w:tc>
          <w:tcPr>
            <w:tcW w:w="304" w:type="pct"/>
            <w:vMerge w:val="continue"/>
            <w:vAlign w:val="center"/>
          </w:tcPr>
          <w:p w14:paraId="696D4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47E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408B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80BE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C034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3C64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7F9D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17768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9695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72B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DC7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9BB8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822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439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CF18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A041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B3F9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2A670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27.41</w:t>
            </w:r>
          </w:p>
        </w:tc>
        <w:tc>
          <w:tcPr>
            <w:tcW w:w="304" w:type="pct"/>
            <w:vMerge w:val="continue"/>
            <w:vAlign w:val="center"/>
          </w:tcPr>
          <w:p w14:paraId="2625F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895A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782B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78F6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3269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B5FA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F4E2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37C2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DF8C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194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0E8B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D05C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22FB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16B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0E6F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76D3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4CC1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4CE2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304" w:type="pct"/>
            <w:vMerge w:val="continue"/>
            <w:vAlign w:val="center"/>
          </w:tcPr>
          <w:p w14:paraId="74539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602E5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67E43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7BD4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4AF4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3E1E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D7F0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ADF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389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A0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8C66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E953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CE46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DD3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0F7D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F726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2C96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37171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33.64</w:t>
            </w:r>
          </w:p>
        </w:tc>
        <w:tc>
          <w:tcPr>
            <w:tcW w:w="304" w:type="pct"/>
            <w:vMerge w:val="continue"/>
            <w:vAlign w:val="center"/>
          </w:tcPr>
          <w:p w14:paraId="02150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E13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4E107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93E2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FAA0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8E13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3251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F4F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050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1080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C149C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DC112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2F48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76F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D42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9A393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36CF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68ED7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27.26</w:t>
            </w:r>
          </w:p>
        </w:tc>
        <w:tc>
          <w:tcPr>
            <w:tcW w:w="304" w:type="pct"/>
            <w:vMerge w:val="continue"/>
            <w:vAlign w:val="center"/>
          </w:tcPr>
          <w:p w14:paraId="70E1D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165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0941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350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309E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D4E3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CBF73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56.39</w:t>
            </w:r>
          </w:p>
        </w:tc>
        <w:tc>
          <w:tcPr>
            <w:tcW w:w="263" w:type="pct"/>
            <w:vMerge w:val="continue"/>
            <w:vAlign w:val="center"/>
          </w:tcPr>
          <w:p w14:paraId="37CBB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CB9E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E6F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EF3D3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1B07A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059A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59768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3B9C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8AAE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EE6A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1F9B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3C54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2148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1956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C2B6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83AB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087A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FD9E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1196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4EC60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74D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DBD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22FCE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C35F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6A1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C0D4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452F4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D686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9619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29.92</w:t>
            </w:r>
          </w:p>
        </w:tc>
        <w:tc>
          <w:tcPr>
            <w:tcW w:w="304" w:type="pct"/>
            <w:vMerge w:val="continue"/>
            <w:vAlign w:val="center"/>
          </w:tcPr>
          <w:p w14:paraId="711E7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61C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3E1F3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4D90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57C3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865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1397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42B9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478DF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9D1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3E94D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68419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6A6E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0446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B1FA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6E25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7AC1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EF529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23.01</w:t>
            </w:r>
          </w:p>
        </w:tc>
        <w:tc>
          <w:tcPr>
            <w:tcW w:w="304" w:type="pct"/>
            <w:vMerge w:val="continue"/>
            <w:vAlign w:val="center"/>
          </w:tcPr>
          <w:p w14:paraId="7E41F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3C02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7DA9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F1B8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F380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4C08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8895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747D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741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6B0A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22B7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7940C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47FD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6E9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034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006FC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722A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6EE4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04" w:type="pct"/>
            <w:vMerge w:val="continue"/>
            <w:vAlign w:val="center"/>
          </w:tcPr>
          <w:p w14:paraId="0F16D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966F3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77CAB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EFA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3DC5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844A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CA5B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BE31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C35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216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E967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E888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7727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E40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4DB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2D5B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D2B3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ECA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29.53</w:t>
            </w:r>
          </w:p>
        </w:tc>
        <w:tc>
          <w:tcPr>
            <w:tcW w:w="304" w:type="pct"/>
            <w:vMerge w:val="continue"/>
            <w:vAlign w:val="center"/>
          </w:tcPr>
          <w:p w14:paraId="4D4D3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5383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5980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8146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146B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0F78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3813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63" w:type="pct"/>
            <w:vMerge w:val="continue"/>
            <w:vAlign w:val="center"/>
          </w:tcPr>
          <w:p w14:paraId="0EAEA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D51E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29C91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2D2F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2575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CC2D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1A296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24F2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1F50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F99FB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14BA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15.96</w:t>
            </w:r>
          </w:p>
        </w:tc>
        <w:tc>
          <w:tcPr>
            <w:tcW w:w="304" w:type="pct"/>
            <w:vMerge w:val="continue"/>
            <w:vAlign w:val="center"/>
          </w:tcPr>
          <w:p w14:paraId="3D7DB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A736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3523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A69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F6EA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23B8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1883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2DAE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DC8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190C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C8D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68159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FE85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A8D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7BCB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DBC0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0F32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A6AB4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14.95</w:t>
            </w:r>
          </w:p>
        </w:tc>
        <w:tc>
          <w:tcPr>
            <w:tcW w:w="304" w:type="pct"/>
            <w:vMerge w:val="continue"/>
            <w:vAlign w:val="center"/>
          </w:tcPr>
          <w:p w14:paraId="6AA72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657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3C5E5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AA64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94C6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41A6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3173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3DB08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73C88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8421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A81A1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A1D8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49466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35B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E1A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51E4C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65B7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F233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27.72</w:t>
            </w:r>
          </w:p>
        </w:tc>
        <w:tc>
          <w:tcPr>
            <w:tcW w:w="304" w:type="pct"/>
            <w:vMerge w:val="continue"/>
            <w:vAlign w:val="center"/>
          </w:tcPr>
          <w:p w14:paraId="656A6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DECB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436A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C18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04C5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C65D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9F75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FCFB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898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DC0B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560B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6B496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A562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1AD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C24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AE9F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C870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342E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26.26</w:t>
            </w:r>
          </w:p>
        </w:tc>
        <w:tc>
          <w:tcPr>
            <w:tcW w:w="304" w:type="pct"/>
            <w:vMerge w:val="continue"/>
            <w:vAlign w:val="center"/>
          </w:tcPr>
          <w:p w14:paraId="28931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DCA4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5759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FA37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C63C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B813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6BA7E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63" w:type="pct"/>
            <w:vMerge w:val="continue"/>
            <w:vAlign w:val="center"/>
          </w:tcPr>
          <w:p w14:paraId="1B878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91A4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FDE1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6780C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6973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1309D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71104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94158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ADE8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585D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B3D0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07CC2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D3FE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7D25E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599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7846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C831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C4FD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E69A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6D4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5A81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130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F304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ACF3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46D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9D62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46E31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02CA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CC0C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304" w:type="pct"/>
            <w:vMerge w:val="continue"/>
            <w:vAlign w:val="center"/>
          </w:tcPr>
          <w:p w14:paraId="2AAFA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02E5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219D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2F34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9366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85418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D37B4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63" w:type="pct"/>
            <w:vMerge w:val="continue"/>
            <w:vAlign w:val="center"/>
          </w:tcPr>
          <w:p w14:paraId="6D061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CE21D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9995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A8FD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B8D7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7CB8D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DB1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1E044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33B277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0B20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924CA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65.46</w:t>
            </w:r>
          </w:p>
        </w:tc>
        <w:tc>
          <w:tcPr>
            <w:tcW w:w="304" w:type="pct"/>
            <w:vMerge w:val="continue"/>
            <w:vAlign w:val="center"/>
          </w:tcPr>
          <w:p w14:paraId="0384E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BDA5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5859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93F6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19CF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EF89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EF3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22CB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571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D586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C8D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D502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A98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2DA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8CAF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0E587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1CF3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4D83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304" w:type="pct"/>
            <w:vMerge w:val="continue"/>
            <w:vAlign w:val="center"/>
          </w:tcPr>
          <w:p w14:paraId="64EFD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F4E4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4C761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9EE5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72F1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505C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AE76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A488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B0751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2DC5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CFF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83FE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886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08F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FEE2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6F739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138D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BC970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38.69</w:t>
            </w:r>
          </w:p>
        </w:tc>
        <w:tc>
          <w:tcPr>
            <w:tcW w:w="304" w:type="pct"/>
            <w:vMerge w:val="continue"/>
            <w:vAlign w:val="center"/>
          </w:tcPr>
          <w:p w14:paraId="39FBC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A251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1208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7C3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D63E7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CC69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74E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1BB6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679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63C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7D5C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FFFD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5B2D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EA4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DCB2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2656A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4C75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DA585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304" w:type="pct"/>
            <w:vMerge w:val="continue"/>
            <w:vAlign w:val="center"/>
          </w:tcPr>
          <w:p w14:paraId="61F82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90B4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5854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092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BDFC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429F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9232A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75212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D76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8F7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E94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6AD4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FE28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70B98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919B5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A537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EA5E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E76D2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04" w:type="pct"/>
            <w:vMerge w:val="continue"/>
            <w:vAlign w:val="center"/>
          </w:tcPr>
          <w:p w14:paraId="2F7CA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C3AD6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5C76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9A1F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583B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9A32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4459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CB90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0B08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E7FC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5FBB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69" w:type="pct"/>
            <w:vMerge w:val="continue"/>
            <w:vAlign w:val="center"/>
          </w:tcPr>
          <w:p w14:paraId="23F6B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359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6BF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3067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A9E28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07A1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681E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304" w:type="pct"/>
            <w:vMerge w:val="continue"/>
            <w:vAlign w:val="center"/>
          </w:tcPr>
          <w:p w14:paraId="0FE79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26FF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3685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DB5F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7FA4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85721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1A73D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07F52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2C78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1A947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C6F34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14DA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7AAA3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DB0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6D7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1A31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2FB2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8EB6E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304" w:type="pct"/>
            <w:vMerge w:val="continue"/>
            <w:vAlign w:val="center"/>
          </w:tcPr>
          <w:p w14:paraId="1AEBF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894F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7B99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5AC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3958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B49B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6FD4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DC3A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496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76F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E666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69" w:type="pct"/>
            <w:vMerge w:val="continue"/>
            <w:vAlign w:val="center"/>
          </w:tcPr>
          <w:p w14:paraId="5AB19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91B8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43B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D82E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25B0C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A091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9B80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</w:t>
            </w:r>
          </w:p>
        </w:tc>
        <w:tc>
          <w:tcPr>
            <w:tcW w:w="304" w:type="pct"/>
            <w:vMerge w:val="continue"/>
            <w:vAlign w:val="center"/>
          </w:tcPr>
          <w:p w14:paraId="54980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803F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628A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7F80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3EC0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F79C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F006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E8D12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3519C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276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B0EF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68C5D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99823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2CA76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CCD8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33148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4C97C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0A81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49.46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B90A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8189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555</w:t>
            </w:r>
          </w:p>
        </w:tc>
      </w:tr>
      <w:tr w14:paraId="6477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7EA2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C325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28E7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E0BC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5F40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146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D4E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C0B0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544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59EB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078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CF9C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5F779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2009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B671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48.95</w:t>
            </w:r>
          </w:p>
        </w:tc>
        <w:tc>
          <w:tcPr>
            <w:tcW w:w="304" w:type="pct"/>
            <w:vMerge w:val="continue"/>
            <w:vAlign w:val="center"/>
          </w:tcPr>
          <w:p w14:paraId="6BF77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0353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557</w:t>
            </w:r>
          </w:p>
        </w:tc>
      </w:tr>
      <w:tr w14:paraId="3A79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CF49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F6A7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23D9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0251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A609E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7B20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3D52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75A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59B2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D10F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92D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047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6ACE1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1539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FBBF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304" w:type="pct"/>
            <w:vMerge w:val="continue"/>
            <w:vAlign w:val="center"/>
          </w:tcPr>
          <w:p w14:paraId="283A3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5081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554</w:t>
            </w:r>
          </w:p>
        </w:tc>
      </w:tr>
      <w:tr w14:paraId="440D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E0EE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DEF2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B43C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3423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890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61D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EEA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F253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0E10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E7B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091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798B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A007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E8EA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0CB77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304" w:type="pct"/>
            <w:vMerge w:val="continue"/>
            <w:vAlign w:val="center"/>
          </w:tcPr>
          <w:p w14:paraId="08AC8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CDA7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556</w:t>
            </w:r>
          </w:p>
        </w:tc>
      </w:tr>
      <w:tr w14:paraId="24CC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5F1DD4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677F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3C97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2700C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58.05</w:t>
            </w:r>
          </w:p>
        </w:tc>
        <w:tc>
          <w:tcPr>
            <w:tcW w:w="263" w:type="pct"/>
            <w:vMerge w:val="continue"/>
            <w:vAlign w:val="center"/>
          </w:tcPr>
          <w:p w14:paraId="0FACE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61FF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440FA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8A82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5979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F00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174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57D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C764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021B9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8D55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14.35</w:t>
            </w:r>
          </w:p>
        </w:tc>
        <w:tc>
          <w:tcPr>
            <w:tcW w:w="304" w:type="pct"/>
            <w:vMerge w:val="continue"/>
            <w:vAlign w:val="center"/>
          </w:tcPr>
          <w:p w14:paraId="4C43E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40CB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6280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78C0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14DC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05EA5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A0F96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58.06</w:t>
            </w:r>
          </w:p>
        </w:tc>
        <w:tc>
          <w:tcPr>
            <w:tcW w:w="263" w:type="pct"/>
            <w:vMerge w:val="continue"/>
            <w:vAlign w:val="center"/>
          </w:tcPr>
          <w:p w14:paraId="630C1D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2CB5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E0EF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901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815D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8ADC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E1A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8ECE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36AE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6EF7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CC780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304" w:type="pct"/>
            <w:vMerge w:val="continue"/>
            <w:vAlign w:val="center"/>
          </w:tcPr>
          <w:p w14:paraId="6CA9C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84A39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2F760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D189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2DB2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BE3D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F0D1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</w:t>
            </w:r>
          </w:p>
        </w:tc>
        <w:tc>
          <w:tcPr>
            <w:tcW w:w="263" w:type="pct"/>
            <w:vMerge w:val="continue"/>
            <w:vAlign w:val="center"/>
          </w:tcPr>
          <w:p w14:paraId="73D20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BB6C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DE39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A63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ABE5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2953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24D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9B28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04437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4018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8FB6E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14.89</w:t>
            </w:r>
          </w:p>
        </w:tc>
        <w:tc>
          <w:tcPr>
            <w:tcW w:w="304" w:type="pct"/>
            <w:vMerge w:val="continue"/>
            <w:vAlign w:val="center"/>
          </w:tcPr>
          <w:p w14:paraId="10BEF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9D79B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481</w:t>
            </w:r>
          </w:p>
        </w:tc>
      </w:tr>
      <w:tr w14:paraId="66BF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D8EC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A2D06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C6BF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5BA4D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58.41</w:t>
            </w:r>
          </w:p>
        </w:tc>
        <w:tc>
          <w:tcPr>
            <w:tcW w:w="263" w:type="pct"/>
            <w:vMerge w:val="continue"/>
            <w:vAlign w:val="center"/>
          </w:tcPr>
          <w:p w14:paraId="2736E8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086A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8573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4ED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0E22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EF9F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9BE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82AA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7FAD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C4EE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B30CA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04" w:type="pct"/>
            <w:vMerge w:val="continue"/>
            <w:vAlign w:val="center"/>
          </w:tcPr>
          <w:p w14:paraId="39E67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B18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480</w:t>
            </w:r>
          </w:p>
        </w:tc>
      </w:tr>
      <w:tr w14:paraId="2010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311F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2650D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9C0A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EFF91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59.07</w:t>
            </w:r>
          </w:p>
        </w:tc>
        <w:tc>
          <w:tcPr>
            <w:tcW w:w="263" w:type="pct"/>
            <w:vMerge w:val="continue"/>
            <w:vAlign w:val="center"/>
          </w:tcPr>
          <w:p w14:paraId="0D79B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15AE1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6919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A9F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38EF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F08F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20F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D3E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DA86E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192E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C2F7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304" w:type="pct"/>
            <w:vMerge w:val="continue"/>
            <w:vAlign w:val="center"/>
          </w:tcPr>
          <w:p w14:paraId="34A47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3702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129A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5986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28EF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0CF2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69C3C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59.08</w:t>
            </w:r>
          </w:p>
        </w:tc>
        <w:tc>
          <w:tcPr>
            <w:tcW w:w="263" w:type="pct"/>
            <w:vMerge w:val="continue"/>
            <w:vAlign w:val="center"/>
          </w:tcPr>
          <w:p w14:paraId="02BE0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F7B99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3CDB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6049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913E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C243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E81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64AE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328D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0376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7FCF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304" w:type="pct"/>
            <w:vMerge w:val="continue"/>
            <w:vAlign w:val="center"/>
          </w:tcPr>
          <w:p w14:paraId="7E3B1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C7FE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476</w:t>
            </w:r>
          </w:p>
        </w:tc>
      </w:tr>
      <w:tr w14:paraId="07AE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9358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4DDFA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2D31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837E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60.31</w:t>
            </w:r>
          </w:p>
        </w:tc>
        <w:tc>
          <w:tcPr>
            <w:tcW w:w="263" w:type="pct"/>
            <w:vMerge w:val="continue"/>
            <w:vAlign w:val="center"/>
          </w:tcPr>
          <w:p w14:paraId="03DA8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44B0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337D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F898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1B0D4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695A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159D6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FAC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A738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C836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7720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CAB8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BC03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3711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477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7A33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C4F1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05791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60.32</w:t>
            </w:r>
          </w:p>
        </w:tc>
        <w:tc>
          <w:tcPr>
            <w:tcW w:w="263" w:type="pct"/>
            <w:vMerge w:val="continue"/>
            <w:vAlign w:val="center"/>
          </w:tcPr>
          <w:p w14:paraId="0A6C8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1554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03F7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DA4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C8B6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A4D7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42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A65A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9130C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AD53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00D7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304" w:type="pct"/>
            <w:vMerge w:val="continue"/>
            <w:vAlign w:val="center"/>
          </w:tcPr>
          <w:p w14:paraId="0EB2E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1911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38F1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4BD1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48F0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E72C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50BB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63.31</w:t>
            </w:r>
          </w:p>
        </w:tc>
        <w:tc>
          <w:tcPr>
            <w:tcW w:w="263" w:type="pct"/>
            <w:vMerge w:val="continue"/>
            <w:vAlign w:val="center"/>
          </w:tcPr>
          <w:p w14:paraId="0E947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187F9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88A6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EF2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132A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F8BC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F42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211C1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continue"/>
            <w:vAlign w:val="center"/>
          </w:tcPr>
          <w:p w14:paraId="4DED7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AF92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32989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24.08</w:t>
            </w:r>
          </w:p>
        </w:tc>
        <w:tc>
          <w:tcPr>
            <w:tcW w:w="304" w:type="pct"/>
            <w:vMerge w:val="continue"/>
            <w:vAlign w:val="center"/>
          </w:tcPr>
          <w:p w14:paraId="5B8C8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9D84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157D5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9EBC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4E4F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FB700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A9B3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63.32</w:t>
            </w:r>
          </w:p>
        </w:tc>
        <w:tc>
          <w:tcPr>
            <w:tcW w:w="263" w:type="pct"/>
            <w:vMerge w:val="continue"/>
            <w:vAlign w:val="center"/>
          </w:tcPr>
          <w:p w14:paraId="10B72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D38D9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8EDF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8CD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2E1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DDCB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052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8E33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F05A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6791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F913C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24.11</w:t>
            </w:r>
          </w:p>
        </w:tc>
        <w:tc>
          <w:tcPr>
            <w:tcW w:w="304" w:type="pct"/>
            <w:vMerge w:val="continue"/>
            <w:vAlign w:val="center"/>
          </w:tcPr>
          <w:p w14:paraId="31DDF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B5C78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0CD7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AFE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E0DA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DA720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F95A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C1335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47F56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2B9FC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468D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4C9C5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4676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303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2EE1A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156D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B8AC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53D9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6D12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07328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7F96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14C5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9A87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EC33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269" w:type="pct"/>
            <w:vMerge w:val="continue"/>
            <w:vAlign w:val="center"/>
          </w:tcPr>
          <w:p w14:paraId="619C2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E42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1638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1E73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3F7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7DC1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216B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248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10F3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EDDA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83AB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093A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15.91</w:t>
            </w:r>
          </w:p>
        </w:tc>
        <w:tc>
          <w:tcPr>
            <w:tcW w:w="304" w:type="pct"/>
            <w:vMerge w:val="continue"/>
            <w:vAlign w:val="center"/>
          </w:tcPr>
          <w:p w14:paraId="6BFBD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679F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1AEE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8F9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222D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E33A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E6DA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63" w:type="pct"/>
            <w:vMerge w:val="continue"/>
            <w:vAlign w:val="center"/>
          </w:tcPr>
          <w:p w14:paraId="00174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11C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CD6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B59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2B9D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F1DF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CC7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E13F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F620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E371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52E28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304" w:type="pct"/>
            <w:vMerge w:val="continue"/>
            <w:vAlign w:val="center"/>
          </w:tcPr>
          <w:p w14:paraId="572B6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64BF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7881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EC5A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FA2F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D82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54DB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0AF5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17EF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FD57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9F7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06A9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42D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8DC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B99A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00A2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16C3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00CB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1DAA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D2F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19323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3B1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87F0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C317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FAB8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5398F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F36E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90DE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631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1B3D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5B684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5DC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B979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0CD9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B2DB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403F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14.78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74E01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6997B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38B4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5D91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4533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8571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07D7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832D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56F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DD83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A8AE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D1E1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777D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7B3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BF7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3C42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6E37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04A0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12.58</w:t>
            </w:r>
          </w:p>
        </w:tc>
        <w:tc>
          <w:tcPr>
            <w:tcW w:w="304" w:type="pct"/>
            <w:vMerge w:val="continue"/>
            <w:vAlign w:val="center"/>
          </w:tcPr>
          <w:p w14:paraId="023DB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AC7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68790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F51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7886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71A2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2E3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631F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D79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363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1FE5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522C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2E95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39C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846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4A8E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F089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7488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4" w:type="pct"/>
            <w:vMerge w:val="continue"/>
            <w:vAlign w:val="center"/>
          </w:tcPr>
          <w:p w14:paraId="13842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0F1D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7960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75BF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EF29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B7F3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256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5926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DAE6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75CF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45AA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23CB8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249B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F46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B6FA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65C4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E4C4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EA593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304" w:type="pct"/>
            <w:vMerge w:val="continue"/>
            <w:vAlign w:val="center"/>
          </w:tcPr>
          <w:p w14:paraId="51149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568C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73217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A79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CA4B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5326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A6A0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021A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561E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B6E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E34B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830B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10F4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40F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0B86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A1F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900C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E4A0F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304" w:type="pct"/>
            <w:vMerge w:val="continue"/>
            <w:vAlign w:val="center"/>
          </w:tcPr>
          <w:p w14:paraId="2A517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1C5F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5C39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113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162D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7C82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C75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C167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09E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BAE3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A47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3BF7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2392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537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B0FC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7AA3B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8B01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25F9CA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304" w:type="pct"/>
            <w:vMerge w:val="continue"/>
            <w:vAlign w:val="center"/>
          </w:tcPr>
          <w:p w14:paraId="7ADBB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9EC6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7E86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CE2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F1D0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7641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5D64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263" w:type="pct"/>
            <w:vMerge w:val="continue"/>
            <w:vAlign w:val="center"/>
          </w:tcPr>
          <w:p w14:paraId="586E2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F0A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714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5FB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CF1E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6883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850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3906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5B27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BD44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B010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197C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755B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234C7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E208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1EFD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A26BF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B9C4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56.48</w:t>
            </w:r>
          </w:p>
        </w:tc>
        <w:tc>
          <w:tcPr>
            <w:tcW w:w="263" w:type="pct"/>
            <w:vMerge w:val="continue"/>
            <w:vAlign w:val="center"/>
          </w:tcPr>
          <w:p w14:paraId="25E3A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C14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33F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9337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71FD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BA31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70B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D2A0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1A5C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FB2E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3C84F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304" w:type="pct"/>
            <w:vMerge w:val="continue"/>
            <w:vAlign w:val="center"/>
          </w:tcPr>
          <w:p w14:paraId="55505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69F2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6A2C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7166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2689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154E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552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533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285A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A8D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3F89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2944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E785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042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BA7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00FC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824B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339C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B1D9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50D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3B47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8DEF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C052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CB68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217B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63" w:type="pct"/>
            <w:vMerge w:val="continue"/>
            <w:vAlign w:val="center"/>
          </w:tcPr>
          <w:p w14:paraId="328C3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7FFE8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3F8A3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2E8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40D8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26051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2B1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F54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461D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85E3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325E5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304" w:type="pct"/>
            <w:vMerge w:val="continue"/>
            <w:vAlign w:val="center"/>
          </w:tcPr>
          <w:p w14:paraId="67BCC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F9C5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6DD7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3E60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B980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1595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AF46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D20A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34A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1E8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44E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DAB94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4A716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3D0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75F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AFE2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25C8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3A89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62AE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5F0B1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3E3B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D511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9E215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14E42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24AC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263" w:type="pct"/>
            <w:vMerge w:val="continue"/>
            <w:vAlign w:val="center"/>
          </w:tcPr>
          <w:p w14:paraId="5A33F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182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08B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9D8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4D6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1AAD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668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AC1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4F84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33C1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439E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10.31</w:t>
            </w:r>
          </w:p>
        </w:tc>
        <w:tc>
          <w:tcPr>
            <w:tcW w:w="304" w:type="pct"/>
            <w:vMerge w:val="continue"/>
            <w:vAlign w:val="center"/>
          </w:tcPr>
          <w:p w14:paraId="4D0D4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1B740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5ECC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6BBD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FCEA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508B6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A57A0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</w:t>
            </w:r>
          </w:p>
        </w:tc>
        <w:tc>
          <w:tcPr>
            <w:tcW w:w="263" w:type="pct"/>
            <w:vMerge w:val="continue"/>
            <w:vAlign w:val="center"/>
          </w:tcPr>
          <w:p w14:paraId="3EC70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54AC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4FDDA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4E8C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17F3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982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215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C3E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65304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9DC6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8A51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12.55</w:t>
            </w:r>
          </w:p>
        </w:tc>
        <w:tc>
          <w:tcPr>
            <w:tcW w:w="304" w:type="pct"/>
            <w:vMerge w:val="continue"/>
            <w:vAlign w:val="center"/>
          </w:tcPr>
          <w:p w14:paraId="7F82F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DC80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78FE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37E0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3DA6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D7CC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7CEC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57.98</w:t>
            </w:r>
          </w:p>
        </w:tc>
        <w:tc>
          <w:tcPr>
            <w:tcW w:w="263" w:type="pct"/>
            <w:vMerge w:val="continue"/>
            <w:vAlign w:val="center"/>
          </w:tcPr>
          <w:p w14:paraId="42605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CFB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161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9DD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13E2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B9C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AD0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4BCB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6614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DF27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9425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304" w:type="pct"/>
            <w:vMerge w:val="continue"/>
            <w:vAlign w:val="center"/>
          </w:tcPr>
          <w:p w14:paraId="01100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F988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15D0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AB52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3B89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CA78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22D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CB8A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EB4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389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A4E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18899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1CED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B2E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47B9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4291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7CC2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CF95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970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39994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5415E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0C63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08B9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68257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1751E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57.99</w:t>
            </w:r>
          </w:p>
        </w:tc>
        <w:tc>
          <w:tcPr>
            <w:tcW w:w="263" w:type="pct"/>
            <w:vMerge w:val="continue"/>
            <w:vAlign w:val="center"/>
          </w:tcPr>
          <w:p w14:paraId="15231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D6448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0B516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EF6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B35B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6E65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6A0F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E33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9B5C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CCEE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9073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304" w:type="pct"/>
            <w:vMerge w:val="continue"/>
            <w:vAlign w:val="center"/>
          </w:tcPr>
          <w:p w14:paraId="45E6C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F6B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5A94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C21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EA10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21F6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984A1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030F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F7F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3985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2BA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02DE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1CA9D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593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7F8F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5157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2AD5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3ECE5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D5F9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6565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0F7B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542C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ED66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1CD63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F642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63" w:type="pct"/>
            <w:vMerge w:val="continue"/>
            <w:vAlign w:val="center"/>
          </w:tcPr>
          <w:p w14:paraId="30E92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A20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43E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7DF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6004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42E03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84D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66B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0EC1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D7B5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EF66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12.71</w:t>
            </w:r>
          </w:p>
        </w:tc>
        <w:tc>
          <w:tcPr>
            <w:tcW w:w="304" w:type="pct"/>
            <w:vMerge w:val="continue"/>
            <w:vAlign w:val="center"/>
          </w:tcPr>
          <w:p w14:paraId="1E642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3488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8ED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22CC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C00D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79F0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C0641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26FC2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675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0CC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0046D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4DA14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D47A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293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2FC4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42823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2F0C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A08A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04" w:type="pct"/>
            <w:vMerge w:val="continue"/>
            <w:vAlign w:val="center"/>
          </w:tcPr>
          <w:p w14:paraId="5A26A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7873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0B65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D788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3859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699B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3584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DC9C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086F6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4BD7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B5E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7148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914B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C69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EC01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B1C9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22B1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A9CA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762A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C80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5C3F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187B3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E0E3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1E291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C013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63" w:type="pct"/>
            <w:vMerge w:val="continue"/>
            <w:vAlign w:val="center"/>
          </w:tcPr>
          <w:p w14:paraId="7646D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E88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7DF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DB27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3968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31E19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8E0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EDF9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325C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B991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8C9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14.75</w:t>
            </w:r>
          </w:p>
        </w:tc>
        <w:tc>
          <w:tcPr>
            <w:tcW w:w="304" w:type="pct"/>
            <w:vMerge w:val="continue"/>
            <w:vAlign w:val="center"/>
          </w:tcPr>
          <w:p w14:paraId="3A9DB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84E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0177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F573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04A7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3B4FD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163DA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59.23</w:t>
            </w:r>
          </w:p>
        </w:tc>
        <w:tc>
          <w:tcPr>
            <w:tcW w:w="263" w:type="pct"/>
            <w:vMerge w:val="continue"/>
            <w:vAlign w:val="center"/>
          </w:tcPr>
          <w:p w14:paraId="4EBBF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540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137C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4A6B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AFAA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C91C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C9C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A88A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6901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01CF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37944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04" w:type="pct"/>
            <w:vMerge w:val="continue"/>
            <w:vAlign w:val="center"/>
          </w:tcPr>
          <w:p w14:paraId="6E429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B4C19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24BB4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E75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409D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8CC7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80A1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63" w:type="pct"/>
            <w:vMerge w:val="continue"/>
            <w:vAlign w:val="center"/>
          </w:tcPr>
          <w:p w14:paraId="36139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F76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36A88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B925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7999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AA4D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EB1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8FAD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AAF3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F7B3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582E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14.91</w:t>
            </w:r>
          </w:p>
        </w:tc>
        <w:tc>
          <w:tcPr>
            <w:tcW w:w="304" w:type="pct"/>
            <w:vMerge w:val="continue"/>
            <w:vAlign w:val="center"/>
          </w:tcPr>
          <w:p w14:paraId="794A9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ED24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4FD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22A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F7C7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5436E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6DFD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59.25</w:t>
            </w:r>
          </w:p>
        </w:tc>
        <w:tc>
          <w:tcPr>
            <w:tcW w:w="263" w:type="pct"/>
            <w:vMerge w:val="continue"/>
            <w:vAlign w:val="center"/>
          </w:tcPr>
          <w:p w14:paraId="255D2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138E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E5D6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AE0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F057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08DA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536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C9C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3873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5CDE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67EB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304" w:type="pct"/>
            <w:vMerge w:val="continue"/>
            <w:vAlign w:val="center"/>
          </w:tcPr>
          <w:p w14:paraId="064A1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9C8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492A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E8F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092B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842B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F87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63" w:type="pct"/>
            <w:vMerge w:val="continue"/>
            <w:vAlign w:val="center"/>
          </w:tcPr>
          <w:p w14:paraId="75474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BD38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CB9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91BD0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B21A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CE9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572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205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8B69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FB8B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3C97F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304" w:type="pct"/>
            <w:vMerge w:val="continue"/>
            <w:vAlign w:val="center"/>
          </w:tcPr>
          <w:p w14:paraId="2C32E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A26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0075D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D73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63A0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A621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F545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205D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8B1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7C33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A5E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6178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0D05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57F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0842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938D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4ABB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B11E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A130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7959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7CDC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4F26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1B4E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3A650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E5FE7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57.24</w:t>
            </w:r>
          </w:p>
        </w:tc>
        <w:tc>
          <w:tcPr>
            <w:tcW w:w="263" w:type="pct"/>
            <w:vMerge w:val="continue"/>
            <w:vAlign w:val="center"/>
          </w:tcPr>
          <w:p w14:paraId="10536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A0F6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D452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0CD88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8045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A9EE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382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E3E8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F58C8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C11F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98928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13.18</w:t>
            </w:r>
          </w:p>
        </w:tc>
        <w:tc>
          <w:tcPr>
            <w:tcW w:w="304" w:type="pct"/>
            <w:vMerge w:val="continue"/>
            <w:vAlign w:val="center"/>
          </w:tcPr>
          <w:p w14:paraId="1DE54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EF7A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6C4F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004A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DAEA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FCCF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5561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2B82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154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0B6E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080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FA9B7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6CFED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C0B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ACD9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C60A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2DF0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1B61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1567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D868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02FC6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62E1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0A5F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AB72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E901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0840E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DCA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C4D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1C75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46B74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0E6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F33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3CFB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1FF0E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0DDD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AE69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16.34</w:t>
            </w:r>
          </w:p>
        </w:tc>
        <w:tc>
          <w:tcPr>
            <w:tcW w:w="304" w:type="pct"/>
            <w:vMerge w:val="continue"/>
            <w:vAlign w:val="center"/>
          </w:tcPr>
          <w:p w14:paraId="7B8FD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7C6DC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484E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7440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7771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EDE2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BD8D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A019D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5B0871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DF7B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C83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4164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4E48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F2B8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49C3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92CB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F42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9621F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21.82</w:t>
            </w:r>
          </w:p>
        </w:tc>
        <w:tc>
          <w:tcPr>
            <w:tcW w:w="304" w:type="pct"/>
            <w:vMerge w:val="continue"/>
            <w:vAlign w:val="center"/>
          </w:tcPr>
          <w:p w14:paraId="0461E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AA0D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3551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829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AC47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EA0F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0D0F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A9D8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5A0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CA4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384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E72D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668D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167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F47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FE5CB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DC21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9A83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20.06</w:t>
            </w:r>
          </w:p>
        </w:tc>
        <w:tc>
          <w:tcPr>
            <w:tcW w:w="304" w:type="pct"/>
            <w:vMerge w:val="continue"/>
            <w:vAlign w:val="center"/>
          </w:tcPr>
          <w:p w14:paraId="068B8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425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6684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099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8039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DD8B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EE41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08DB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00C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DFB8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34F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4915C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4541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3B0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8F8E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11A9D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528E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C95FA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304" w:type="pct"/>
            <w:vMerge w:val="continue"/>
            <w:vAlign w:val="center"/>
          </w:tcPr>
          <w:p w14:paraId="20C0B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CF7B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70CFB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1D66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9AAD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9D653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16.26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E5FB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59.24</w:t>
            </w:r>
          </w:p>
        </w:tc>
        <w:tc>
          <w:tcPr>
            <w:tcW w:w="263" w:type="pct"/>
            <w:vMerge w:val="continue"/>
            <w:vAlign w:val="center"/>
          </w:tcPr>
          <w:p w14:paraId="7875F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EA5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D6A6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036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AE709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4C5C4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999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0CDD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393C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7153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4D1E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967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E8A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33E8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942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E674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A32A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40CC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D7C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85E6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8A4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CDF9A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59358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5383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DFA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A160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B40C9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F82B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3CD0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16.35</w:t>
            </w:r>
          </w:p>
        </w:tc>
        <w:tc>
          <w:tcPr>
            <w:tcW w:w="304" w:type="pct"/>
            <w:vMerge w:val="continue"/>
            <w:vAlign w:val="center"/>
          </w:tcPr>
          <w:p w14:paraId="6C5B6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958EF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440A1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2CC9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EAED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4EFA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9C5B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003CD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CEB4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A09B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2105B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48817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A57B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C82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21A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A441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04F5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F8FB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20.07</w:t>
            </w:r>
          </w:p>
        </w:tc>
        <w:tc>
          <w:tcPr>
            <w:tcW w:w="304" w:type="pct"/>
            <w:vMerge w:val="continue"/>
            <w:vAlign w:val="center"/>
          </w:tcPr>
          <w:p w14:paraId="567E2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ACE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7DCB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34EB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CCA3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40305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2E48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63" w:type="pct"/>
            <w:vMerge w:val="continue"/>
            <w:vAlign w:val="center"/>
          </w:tcPr>
          <w:p w14:paraId="53F2D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60E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0F09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6B3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20BD3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932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E66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6BB2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5518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394B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C655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21.83</w:t>
            </w:r>
          </w:p>
        </w:tc>
        <w:tc>
          <w:tcPr>
            <w:tcW w:w="304" w:type="pct"/>
            <w:vMerge w:val="continue"/>
            <w:vAlign w:val="center"/>
          </w:tcPr>
          <w:p w14:paraId="27611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3CD1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68DE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217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370E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A3A1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2166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51.44</w:t>
            </w:r>
          </w:p>
        </w:tc>
        <w:tc>
          <w:tcPr>
            <w:tcW w:w="263" w:type="pct"/>
            <w:vMerge w:val="continue"/>
            <w:vAlign w:val="center"/>
          </w:tcPr>
          <w:p w14:paraId="41599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20F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A8A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261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14380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427B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43DD5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DFE4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EDDA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9937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899B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7.16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BB680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3644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66D5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528D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BC46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82F3C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72D3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54.99</w:t>
            </w:r>
          </w:p>
        </w:tc>
        <w:tc>
          <w:tcPr>
            <w:tcW w:w="263" w:type="pct"/>
            <w:vMerge w:val="continue"/>
            <w:vAlign w:val="center"/>
          </w:tcPr>
          <w:p w14:paraId="7C218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8F7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CB1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56AAF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48E5C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2365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408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90AE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1FAE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0D9D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F635C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10.41</w:t>
            </w:r>
          </w:p>
        </w:tc>
        <w:tc>
          <w:tcPr>
            <w:tcW w:w="304" w:type="pct"/>
            <w:vMerge w:val="continue"/>
            <w:vAlign w:val="center"/>
          </w:tcPr>
          <w:p w14:paraId="31F2D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F3E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3801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245A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4FEC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DB73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9723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63" w:type="pct"/>
            <w:vMerge w:val="continue"/>
            <w:vAlign w:val="center"/>
          </w:tcPr>
          <w:p w14:paraId="4DD66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4C02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9DD2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5032C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5C2F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3829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CAA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E9BE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EA1B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DA25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7D92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304" w:type="pct"/>
            <w:vMerge w:val="continue"/>
            <w:vAlign w:val="center"/>
          </w:tcPr>
          <w:p w14:paraId="117F5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E427E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7CCA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984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C30D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8B02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8104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A6FA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2AEF4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988A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9F2E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06252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B9B5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2A1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813D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C0354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6D8C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621CC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304" w:type="pct"/>
            <w:vMerge w:val="continue"/>
            <w:vAlign w:val="center"/>
          </w:tcPr>
          <w:p w14:paraId="29AF7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43A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  <w:tr w14:paraId="232D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06E2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CA19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F281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3B4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0D67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DAE5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196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A007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7F064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F658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160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5C8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90B4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19F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976DF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17.56</w:t>
            </w:r>
          </w:p>
        </w:tc>
        <w:tc>
          <w:tcPr>
            <w:tcW w:w="304" w:type="pct"/>
            <w:vMerge w:val="continue"/>
            <w:vAlign w:val="center"/>
          </w:tcPr>
          <w:p w14:paraId="007AF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8C90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5D52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938A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E737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E4F2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C8D2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63" w:type="pct"/>
            <w:vMerge w:val="continue"/>
            <w:vAlign w:val="center"/>
          </w:tcPr>
          <w:p w14:paraId="2D461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4710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2ECDE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C1ED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B0F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E673C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19979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A9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BA7E9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3AD4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AC7A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15.93</w:t>
            </w:r>
          </w:p>
        </w:tc>
        <w:tc>
          <w:tcPr>
            <w:tcW w:w="304" w:type="pct"/>
            <w:vMerge w:val="continue"/>
            <w:vAlign w:val="center"/>
          </w:tcPr>
          <w:p w14:paraId="1822D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CCE31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194BD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443C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6586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8529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3BF3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A667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8417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3630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CAB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30C3C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1E0B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4CC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0EB6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0FD4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F6CE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0067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14.93</w:t>
            </w:r>
          </w:p>
        </w:tc>
        <w:tc>
          <w:tcPr>
            <w:tcW w:w="304" w:type="pct"/>
            <w:vMerge w:val="continue"/>
            <w:vAlign w:val="center"/>
          </w:tcPr>
          <w:p w14:paraId="62DB4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1E1A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26F2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DAB2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946A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7C307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0107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3" w:type="pct"/>
            <w:vMerge w:val="continue"/>
            <w:vAlign w:val="center"/>
          </w:tcPr>
          <w:p w14:paraId="11B08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D5DEA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6E8B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7E04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2075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FE41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6B6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BE99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B04D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3B5D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184B4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304" w:type="pct"/>
            <w:vMerge w:val="continue"/>
            <w:vAlign w:val="center"/>
          </w:tcPr>
          <w:p w14:paraId="4B138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6B4F3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1BF5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D1DD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DC66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068B1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B669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A66B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CB0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CBE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13E9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08CDE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E796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7C3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FA0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4C7D7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190E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E06B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25.93</w:t>
            </w:r>
          </w:p>
        </w:tc>
        <w:tc>
          <w:tcPr>
            <w:tcW w:w="304" w:type="pct"/>
            <w:vMerge w:val="continue"/>
            <w:vAlign w:val="center"/>
          </w:tcPr>
          <w:p w14:paraId="729F3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197E9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06170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9ACD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E03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ECCA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C85E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63" w:type="pct"/>
            <w:vMerge w:val="continue"/>
            <w:vAlign w:val="center"/>
          </w:tcPr>
          <w:p w14:paraId="27A66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60AB2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536EC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C403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7694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CADB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007C3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8F8C1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A1B1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BB81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1AE18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EDE5B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35EC7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0F61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BCEE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B8DC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81C3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347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072B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EC6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08E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7A7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D6D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E765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13C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A920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3E361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CEF6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7CC3C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304" w:type="pct"/>
            <w:vMerge w:val="continue"/>
            <w:vAlign w:val="center"/>
          </w:tcPr>
          <w:p w14:paraId="01294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87E46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2B43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AF77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31EB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B5F0A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81539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63" w:type="pct"/>
            <w:vMerge w:val="continue"/>
            <w:vAlign w:val="center"/>
          </w:tcPr>
          <w:p w14:paraId="214C8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EDD3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721E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577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8433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663FA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01C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648CE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122B2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BD72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7958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304" w:type="pct"/>
            <w:vMerge w:val="continue"/>
            <w:vAlign w:val="center"/>
          </w:tcPr>
          <w:p w14:paraId="2D6F1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9CB6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1F16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AF53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CC31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2B11E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FE3D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3E4D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DB3F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CC45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3DB7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C1E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F37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5D2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D4787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2C15C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D4B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ED31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304" w:type="pct"/>
            <w:vMerge w:val="continue"/>
            <w:vAlign w:val="center"/>
          </w:tcPr>
          <w:p w14:paraId="730C4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A4C6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3417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F39C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6A4B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862B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F6BF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D29A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2605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46A9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7DD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2CD4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1EC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10C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34D87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3060B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A608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3F609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4" w:type="pct"/>
            <w:vMerge w:val="continue"/>
            <w:vAlign w:val="center"/>
          </w:tcPr>
          <w:p w14:paraId="00DC4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36B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79D2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0B10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1DB4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4658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654A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88C3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41D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3671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76D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672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888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49D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8438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02AE2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E35C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0D586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304" w:type="pct"/>
            <w:vMerge w:val="continue"/>
            <w:vAlign w:val="center"/>
          </w:tcPr>
          <w:p w14:paraId="3A8D0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F047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43B8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DB9F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3310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A157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4669B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2F633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B6B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62A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A58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1702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58D6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2DD8D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1D30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7F18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8EAC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15B03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304" w:type="pct"/>
            <w:vMerge w:val="continue"/>
            <w:vAlign w:val="center"/>
          </w:tcPr>
          <w:p w14:paraId="1BA8F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D60C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7343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A31E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7994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F11D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9A3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7828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5A4C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D48A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7B90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69" w:type="pct"/>
            <w:vMerge w:val="continue"/>
            <w:vAlign w:val="center"/>
          </w:tcPr>
          <w:p w14:paraId="018A0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870E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75A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8C0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05F3C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0A37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A77A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4" w:type="pct"/>
            <w:vMerge w:val="continue"/>
            <w:vAlign w:val="center"/>
          </w:tcPr>
          <w:p w14:paraId="3C708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3D59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6E54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3A4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8C4A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B86A3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73E0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425A8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65B1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103E7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DC3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9E0C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06BE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68D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C3A3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0543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8D5B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A0A6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304" w:type="pct"/>
            <w:vMerge w:val="continue"/>
            <w:vAlign w:val="center"/>
          </w:tcPr>
          <w:p w14:paraId="0BD01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958CA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0267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E3B3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FC9B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953F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4E3F6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263" w:type="pct"/>
            <w:vMerge w:val="continue"/>
            <w:vAlign w:val="center"/>
          </w:tcPr>
          <w:p w14:paraId="48776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CCA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3E7B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ADC9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9" w:type="pct"/>
            <w:vMerge w:val="continue"/>
            <w:vAlign w:val="center"/>
          </w:tcPr>
          <w:p w14:paraId="3AFA9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BB26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759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BBAC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E2E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690A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6733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6C2C9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4BA84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5094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D3E8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3FA8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895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BD9D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1D0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5777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3EE3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3FF1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7D76C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04D9F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4CFBB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FFD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4B326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7CA93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1797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BE39E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637A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553</w:t>
            </w:r>
          </w:p>
        </w:tc>
      </w:tr>
      <w:tr w14:paraId="0405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088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1739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BCAD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F97E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57.75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1D845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0F99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2B1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BCF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726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117B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F4F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46A9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870A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3C5A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FAC1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304" w:type="pct"/>
            <w:vMerge w:val="continue"/>
            <w:vAlign w:val="center"/>
          </w:tcPr>
          <w:p w14:paraId="07B2C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1166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552</w:t>
            </w:r>
          </w:p>
        </w:tc>
      </w:tr>
      <w:tr w14:paraId="481E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9A06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ACEF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13B7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27F7E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54.35</w:t>
            </w:r>
          </w:p>
        </w:tc>
        <w:tc>
          <w:tcPr>
            <w:tcW w:w="263" w:type="pct"/>
            <w:vMerge w:val="continue"/>
            <w:vAlign w:val="center"/>
          </w:tcPr>
          <w:p w14:paraId="401518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4480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B910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441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01BE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95EE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F6F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60ED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27D5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CA39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C1E7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304" w:type="pct"/>
            <w:vMerge w:val="continue"/>
            <w:vAlign w:val="center"/>
          </w:tcPr>
          <w:p w14:paraId="58A4D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705E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550</w:t>
            </w:r>
          </w:p>
        </w:tc>
      </w:tr>
      <w:tr w14:paraId="2D87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45F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E02B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9213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A001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52.45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054C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2ECB3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4010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0DD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412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335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524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6C8B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E0E6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9BB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22B1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7.96</w:t>
            </w:r>
          </w:p>
        </w:tc>
        <w:tc>
          <w:tcPr>
            <w:tcW w:w="304" w:type="pct"/>
            <w:vMerge w:val="continue"/>
            <w:vAlign w:val="center"/>
          </w:tcPr>
          <w:p w14:paraId="6AE90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94816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551</w:t>
            </w:r>
          </w:p>
        </w:tc>
      </w:tr>
      <w:tr w14:paraId="04A9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45828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C79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6562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26C8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79B2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661B1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2" w:type="pct"/>
            <w:vMerge w:val="continue"/>
            <w:vAlign w:val="center"/>
          </w:tcPr>
          <w:p w14:paraId="5CEAF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440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221C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438D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2BD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0721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3A5B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7C28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5CCC9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continue"/>
            <w:vAlign w:val="center"/>
          </w:tcPr>
          <w:p w14:paraId="2F434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0B68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5337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4A30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D155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5BAD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BC25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8EB4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9EE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B1725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097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0142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0401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FDF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510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C4E1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B83E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E9A4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1E7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1B5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7872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434C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6FBC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3A35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D4CA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1299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A25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F1C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F4BF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1110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4EEC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7C8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CD1E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B122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2591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FDC2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C785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F4D6D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57ADB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964F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23BF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1DE09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E186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591C7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1C2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26A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A2144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593D3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C6E8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57E42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7C27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B120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E8A9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636C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F8D9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68AD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4A068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963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1DED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DA3A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B5AF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C051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E68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EA5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983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5DF4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0EDC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F80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1745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57A54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AB18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8968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1ECA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16E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0199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DA2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6E33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55F6C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8C4E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50E3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4E7B0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1A95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7BCA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5B0FA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23C1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D34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770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8115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B858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BEB8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59939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235B6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19D70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BB27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896E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F93D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0852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63.84</w:t>
            </w:r>
          </w:p>
        </w:tc>
        <w:tc>
          <w:tcPr>
            <w:tcW w:w="263" w:type="pct"/>
            <w:vMerge w:val="continue"/>
            <w:vAlign w:val="center"/>
          </w:tcPr>
          <w:p w14:paraId="2B44B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0F7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D79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5328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E7AE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C244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0D9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728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EF65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C62B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1C8F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26.34</w:t>
            </w:r>
          </w:p>
        </w:tc>
        <w:tc>
          <w:tcPr>
            <w:tcW w:w="304" w:type="pct"/>
            <w:vMerge w:val="continue"/>
            <w:vAlign w:val="center"/>
          </w:tcPr>
          <w:p w14:paraId="557E8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BEB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71F07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73A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5EC2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EF15B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C4D6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319F2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8C0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20D0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8C1F9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47F95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0D914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098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E4C8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8828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17577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527F4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8799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C5AC9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24B76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C2D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E67C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EF783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881C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4E0C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8F6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433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A2F2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EC87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12D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9A5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4988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C75A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CF92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D3C1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F97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F6C9C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435B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B6DA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7BB5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89F4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AD2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AD11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F3E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DB2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D688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D30C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2A5D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564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2CA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10F5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48BA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D70D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D545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8F03C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7E7FB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B87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1970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98A18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DC1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33482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036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0CE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D4B7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232D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2A36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50F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7E12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38B2E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D804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D715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930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4A1CE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4519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4A3D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750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E80B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0E6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FDB1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367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87C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AA7FC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9981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A0CF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4AF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A5ED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2ECF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816C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BE08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0009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152E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60FE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0070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9DAF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03A9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2245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87EE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941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64A7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10D89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F663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0A2E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88E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137F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837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04D9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CEC5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0C90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C520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3946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A4E6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CEE2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805D5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2E28A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17D66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183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4C1C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821C5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297E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288BE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114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4224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10D9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0D2E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657A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6BD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C9F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26253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3AB0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2C36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829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888A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ED0E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01E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F1A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F684C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F500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C1D7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816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860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646B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1F37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4E39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9B80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43EBE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06CD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D78C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8BE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3CD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603E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FB86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1A7B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B3DA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87AF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F670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E66B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7FE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9DF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BDEF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48A55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9FC3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B173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3A973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26FDA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133A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6DE8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14BE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81EB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4CF1C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16AB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FEF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4FF3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2EA2B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327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A70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BE04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64795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346E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2879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7ECA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2246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3B2A1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C022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A143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5CEC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8D95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43EC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2C6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CD0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2FE9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2D1A0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B5D2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6C9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3C14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9D02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1E50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AABE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A07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96B0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0321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8E6F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329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07F5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F2CC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370A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113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14D7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50E6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4452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B36C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8B9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D2B9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D5E3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1FDB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EB92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155C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3461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240C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DA0C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B378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CA1DA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836D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vMerge w:val="continue"/>
            <w:vAlign w:val="center"/>
          </w:tcPr>
          <w:p w14:paraId="1B10E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91D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C76B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143A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B354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16034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08B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75F4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D785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C92E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BA9B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304" w:type="pct"/>
            <w:vMerge w:val="continue"/>
            <w:vAlign w:val="center"/>
          </w:tcPr>
          <w:p w14:paraId="48112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4177C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10875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582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F976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D891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EE97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EBC7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4EC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7E2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B772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5EAF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512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4A9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722D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E5B7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61E2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E201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304" w:type="pct"/>
            <w:vMerge w:val="continue"/>
            <w:vAlign w:val="center"/>
          </w:tcPr>
          <w:p w14:paraId="515D1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BCD5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32C5A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6D3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F1F7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4C09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BF7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76BB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9C2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43F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82319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58E2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960C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3D8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4932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C825F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08CC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4B76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17.34</w:t>
            </w:r>
          </w:p>
        </w:tc>
        <w:tc>
          <w:tcPr>
            <w:tcW w:w="304" w:type="pct"/>
            <w:vMerge w:val="continue"/>
            <w:vAlign w:val="center"/>
          </w:tcPr>
          <w:p w14:paraId="7B7D9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B5BF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6D39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A46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5980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4F16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BBED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42EFF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B251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123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B6F5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8F7A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727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76D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7844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98D4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B867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1514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36.39</w:t>
            </w:r>
          </w:p>
        </w:tc>
        <w:tc>
          <w:tcPr>
            <w:tcW w:w="304" w:type="pct"/>
            <w:vMerge w:val="continue"/>
            <w:vAlign w:val="center"/>
          </w:tcPr>
          <w:p w14:paraId="15A6D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DB53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5D87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DC2F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A84A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EC7D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445A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EA4D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50AB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BA4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FEA3A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67DBD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7FFF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AD1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89A7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0E8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9C53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E301F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33.45</w:t>
            </w:r>
          </w:p>
        </w:tc>
        <w:tc>
          <w:tcPr>
            <w:tcW w:w="304" w:type="pct"/>
            <w:vMerge w:val="continue"/>
            <w:vAlign w:val="center"/>
          </w:tcPr>
          <w:p w14:paraId="1746F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77E26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2F79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EA59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16F2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0BCD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848B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878A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7610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646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81A2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0D7A0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D70B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A08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1C14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FEBA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EF53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F805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304" w:type="pct"/>
            <w:vMerge w:val="continue"/>
            <w:vAlign w:val="center"/>
          </w:tcPr>
          <w:p w14:paraId="68E24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14B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5B797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43E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0C5D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FECF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1C10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53EC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43E9E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FEB6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5DA5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3ABE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469E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FFD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A438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C7D5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EADF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2D26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16.18</w:t>
            </w:r>
          </w:p>
        </w:tc>
        <w:tc>
          <w:tcPr>
            <w:tcW w:w="304" w:type="pct"/>
            <w:vMerge w:val="continue"/>
            <w:vAlign w:val="center"/>
          </w:tcPr>
          <w:p w14:paraId="6C469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ADA8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505AE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267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40AD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E0AA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A872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63" w:type="pct"/>
            <w:vMerge w:val="continue"/>
            <w:vAlign w:val="center"/>
          </w:tcPr>
          <w:p w14:paraId="5D4D1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A7B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E365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855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407E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EA8D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180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A4B8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FB07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0DD7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B1BAD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304" w:type="pct"/>
            <w:vMerge w:val="continue"/>
            <w:vAlign w:val="center"/>
          </w:tcPr>
          <w:p w14:paraId="0FE7E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0C7E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2CEF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B530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B94A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21E0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41CBA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0D317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DA3A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997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9B7F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02808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95E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2B2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AD75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2C7E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9390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C681B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25.42</w:t>
            </w:r>
          </w:p>
        </w:tc>
        <w:tc>
          <w:tcPr>
            <w:tcW w:w="304" w:type="pct"/>
            <w:vMerge w:val="continue"/>
            <w:vAlign w:val="center"/>
          </w:tcPr>
          <w:p w14:paraId="50E94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1900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538B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643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7CB2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7A9E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1FC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791D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1CB4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FA2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F33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4C20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D57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F09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FC5A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C49B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3A87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FEA5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33.95</w:t>
            </w:r>
          </w:p>
        </w:tc>
        <w:tc>
          <w:tcPr>
            <w:tcW w:w="304" w:type="pct"/>
            <w:vMerge w:val="continue"/>
            <w:vAlign w:val="center"/>
          </w:tcPr>
          <w:p w14:paraId="4B7F3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5FC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1955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160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FC16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A0C89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E058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58A9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7D8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A4C4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BAD2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2C31D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E39D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782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45F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BBFE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CFD3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9CBEE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31.21</w:t>
            </w:r>
          </w:p>
        </w:tc>
        <w:tc>
          <w:tcPr>
            <w:tcW w:w="304" w:type="pct"/>
            <w:vMerge w:val="continue"/>
            <w:vAlign w:val="center"/>
          </w:tcPr>
          <w:p w14:paraId="2F8D2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532C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48C0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8E45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A644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2FCD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7F69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A994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6476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7C3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46D7A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6FB3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E860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750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2402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2E696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3346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E7C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25.29</w:t>
            </w:r>
          </w:p>
        </w:tc>
        <w:tc>
          <w:tcPr>
            <w:tcW w:w="304" w:type="pct"/>
            <w:vMerge w:val="continue"/>
            <w:vAlign w:val="center"/>
          </w:tcPr>
          <w:p w14:paraId="6594F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F8C5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2F31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D25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230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87B8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6D57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</w:t>
            </w:r>
          </w:p>
        </w:tc>
        <w:tc>
          <w:tcPr>
            <w:tcW w:w="263" w:type="pct"/>
            <w:vMerge w:val="continue"/>
            <w:vAlign w:val="center"/>
          </w:tcPr>
          <w:p w14:paraId="35C1D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165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2DF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29E9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49F41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3699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0" w:type="pct"/>
            <w:vMerge w:val="continue"/>
            <w:vAlign w:val="center"/>
          </w:tcPr>
          <w:p w14:paraId="75FF5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10BB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9F43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858C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018B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ECF9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BDAA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04A1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D325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F826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8603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F623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EB3B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C4BC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15BF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F5CCD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1646F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C7A0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7E8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6CE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57341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1B2B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10EB9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25.32</w:t>
            </w:r>
          </w:p>
        </w:tc>
        <w:tc>
          <w:tcPr>
            <w:tcW w:w="304" w:type="pct"/>
            <w:vMerge w:val="continue"/>
            <w:vAlign w:val="center"/>
          </w:tcPr>
          <w:p w14:paraId="0CE52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BA7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55B78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6431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6566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C4DF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714E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7B8A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28E5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ABD4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AD7C4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62A80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4000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59E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1B42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6C18C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A40C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3646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19.47</w:t>
            </w:r>
          </w:p>
        </w:tc>
        <w:tc>
          <w:tcPr>
            <w:tcW w:w="304" w:type="pct"/>
            <w:vMerge w:val="continue"/>
            <w:vAlign w:val="center"/>
          </w:tcPr>
          <w:p w14:paraId="7E59F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BBFB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70AAF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D4C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B2C1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498A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F19B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8B55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1EC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061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6CDDE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72DC2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3D06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620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FA2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9357C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3F43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AB9F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24.99</w:t>
            </w:r>
          </w:p>
        </w:tc>
        <w:tc>
          <w:tcPr>
            <w:tcW w:w="304" w:type="pct"/>
            <w:vMerge w:val="continue"/>
            <w:vAlign w:val="center"/>
          </w:tcPr>
          <w:p w14:paraId="7BA70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206F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363EB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1DC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5FB8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D021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4F08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BCFB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625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F74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1D6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939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48D5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AF8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2E07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74CB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419B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9EDD3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304" w:type="pct"/>
            <w:vMerge w:val="continue"/>
            <w:vAlign w:val="center"/>
          </w:tcPr>
          <w:p w14:paraId="23D65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16E7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7394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F1DA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FAC3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CDE85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FAFE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63" w:type="pct"/>
            <w:vMerge w:val="continue"/>
            <w:vAlign w:val="center"/>
          </w:tcPr>
          <w:p w14:paraId="3AC03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119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E68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3C4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E7AB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continue"/>
            <w:vAlign w:val="center"/>
          </w:tcPr>
          <w:p w14:paraId="04BD5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E39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B73D8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63251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236EF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311E2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01C8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2334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614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59BB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1938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40BE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89C2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A1CD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0619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066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68F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FB94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382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EC3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C5322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5C66D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0161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AE3D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1C90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84BDC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7A21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299F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8B94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6B536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0F41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63" w:type="pct"/>
            <w:vMerge w:val="continue"/>
            <w:vAlign w:val="center"/>
          </w:tcPr>
          <w:p w14:paraId="0EE80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6F1A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5A1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B5D1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C4ABB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29F78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F12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7107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4E4BF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42C4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21A5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8795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FB9F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2A5D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346C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DC03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245F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242F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D0ED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A66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C0E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60A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475B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359B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A5A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1565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076F2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EA90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6CFA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66B2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8929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0B8AB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88B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EF397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214E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731D8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3" w:type="pct"/>
            <w:vMerge w:val="continue"/>
            <w:vAlign w:val="center"/>
          </w:tcPr>
          <w:p w14:paraId="7E581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776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D00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0DA66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1.65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592C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A5877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0" w:type="pct"/>
            <w:vMerge w:val="continue"/>
            <w:vAlign w:val="center"/>
          </w:tcPr>
          <w:p w14:paraId="6EEFB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CD6F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5E96B7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719D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674F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4" w:type="pct"/>
            <w:vMerge w:val="continue"/>
            <w:vAlign w:val="center"/>
          </w:tcPr>
          <w:p w14:paraId="1F5AD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275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  <w:tr w14:paraId="1208E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DD1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35A1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199A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E3A4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CDAA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BDB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A18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21B1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1.43</w:t>
            </w:r>
          </w:p>
        </w:tc>
        <w:tc>
          <w:tcPr>
            <w:tcW w:w="269" w:type="pct"/>
            <w:vMerge w:val="continue"/>
            <w:vAlign w:val="center"/>
          </w:tcPr>
          <w:p w14:paraId="54D7F1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B583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854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119F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C50E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5E7F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FEAC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994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CF6C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</w:tbl>
    <w:p w14:paraId="002F60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00E2A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A21F0B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6667B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B002E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75FC6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36042B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EEB939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8AA58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FE294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8269D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2104976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497676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2A61C">
      <w:pPr>
        <w:rPr>
          <w:rFonts w:ascii="Times New Roman" w:hAnsi="Times New Roman" w:cs="Times New Roman"/>
          <w:sz w:val="20"/>
          <w:szCs w:val="20"/>
        </w:rPr>
      </w:pPr>
    </w:p>
    <w:p w14:paraId="464B4D93"/>
    <w:p w14:paraId="51EBCC3B">
      <w:pPr>
        <w:pStyle w:val="8"/>
      </w:pPr>
      <w:r>
        <w:rPr>
          <w:rFonts w:hint="eastAsia"/>
        </w:rPr>
        <w:t>7.1.1.1.1</w:t>
      </w:r>
      <w:r>
        <w:rPr>
          <w:rFonts w:hint="eastAsia"/>
          <w:lang w:eastAsia="zh-CN"/>
        </w:rP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[5-7kbps]</w:t>
      </w:r>
    </w:p>
    <w:p w14:paraId="5E06C661"/>
    <w:p w14:paraId="2C54331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237"/>
        <w:gridCol w:w="1184"/>
        <w:gridCol w:w="758"/>
        <w:gridCol w:w="738"/>
        <w:gridCol w:w="663"/>
        <w:gridCol w:w="706"/>
        <w:gridCol w:w="712"/>
        <w:gridCol w:w="764"/>
        <w:gridCol w:w="909"/>
        <w:gridCol w:w="703"/>
        <w:gridCol w:w="689"/>
        <w:gridCol w:w="1090"/>
        <w:gridCol w:w="643"/>
        <w:gridCol w:w="915"/>
        <w:gridCol w:w="858"/>
        <w:gridCol w:w="889"/>
      </w:tblGrid>
      <w:tr w14:paraId="53E1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353882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1, D1T1, InF-DH NLOS</w:t>
            </w:r>
          </w:p>
        </w:tc>
      </w:tr>
      <w:tr w14:paraId="1582B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69" w:type="pct"/>
            <w:gridSpan w:val="9"/>
            <w:shd w:val="clear" w:color="auto" w:fill="auto"/>
          </w:tcPr>
          <w:p w14:paraId="1BCA51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31" w:type="pct"/>
            <w:gridSpan w:val="8"/>
            <w:shd w:val="clear" w:color="auto" w:fill="auto"/>
          </w:tcPr>
          <w:p w14:paraId="3BA71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93D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shd w:val="clear" w:color="D9E1F2" w:fill="D9E1F2"/>
            <w:noWrap/>
            <w:vAlign w:val="center"/>
          </w:tcPr>
          <w:p w14:paraId="536F26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34" w:type="pct"/>
            <w:shd w:val="clear" w:color="D9E1F2" w:fill="D9E1F2"/>
            <w:noWrap/>
            <w:vAlign w:val="center"/>
          </w:tcPr>
          <w:p w14:paraId="6A2960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5" w:type="pct"/>
            <w:shd w:val="clear" w:color="D9E1F2" w:fill="D9E1F2"/>
            <w:noWrap/>
            <w:vAlign w:val="center"/>
          </w:tcPr>
          <w:p w14:paraId="507562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425B9F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9" w:type="pct"/>
            <w:shd w:val="clear" w:color="D9E1F2" w:fill="D9E1F2"/>
            <w:noWrap/>
            <w:vAlign w:val="center"/>
          </w:tcPr>
          <w:p w14:paraId="500F1D3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3" w:type="pct"/>
            <w:shd w:val="clear" w:color="D9E1F2" w:fill="D9E1F2"/>
            <w:noWrap/>
            <w:vAlign w:val="center"/>
          </w:tcPr>
          <w:p w14:paraId="6EE0D6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42992CF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095F43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26A291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0" w:type="pct"/>
            <w:shd w:val="clear" w:color="D9E1F2" w:fill="D9E1F2"/>
            <w:noWrap/>
            <w:vAlign w:val="center"/>
          </w:tcPr>
          <w:p w14:paraId="45AF645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74A949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1D6FE32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2" w:type="pct"/>
            <w:shd w:val="clear" w:color="D9E1F2" w:fill="D9E1F2"/>
            <w:noWrap/>
            <w:vAlign w:val="center"/>
          </w:tcPr>
          <w:p w14:paraId="686B1B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7004212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1" w:type="pct"/>
            <w:shd w:val="clear" w:color="D9E1F2" w:fill="D9E1F2"/>
            <w:noWrap/>
            <w:vAlign w:val="center"/>
          </w:tcPr>
          <w:p w14:paraId="6978EBD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1" w:type="pct"/>
            <w:shd w:val="clear" w:color="D9E1F2" w:fill="D9E1F2"/>
            <w:noWrap/>
            <w:vAlign w:val="center"/>
          </w:tcPr>
          <w:p w14:paraId="5EFCC87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3" w:type="pct"/>
            <w:shd w:val="clear" w:color="D9E1F2" w:fill="D9E1F2"/>
            <w:noWrap/>
            <w:vAlign w:val="center"/>
          </w:tcPr>
          <w:p w14:paraId="22A32E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03A6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64FC6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2F48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90F7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2A56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E051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4147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F2C1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9596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674F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16666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06AD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DBCF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64E81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CD2FD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5647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73.28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699C6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0BAA7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470</w:t>
            </w:r>
          </w:p>
        </w:tc>
      </w:tr>
      <w:tr w14:paraId="2107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2B7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4B8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A9A5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0F3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C5B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5D1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8D8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DE1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FC4A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82F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43B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33F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924B6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070F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7E98D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301" w:type="pct"/>
            <w:vMerge w:val="continue"/>
            <w:vAlign w:val="center"/>
          </w:tcPr>
          <w:p w14:paraId="15E09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3FC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466</w:t>
            </w:r>
          </w:p>
        </w:tc>
      </w:tr>
      <w:tr w14:paraId="0908C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F6D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A12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AF6C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D26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CDE2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2AC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AB1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FF2F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1C1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EF9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23F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2F8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8646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023D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B545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301" w:type="pct"/>
            <w:vMerge w:val="continue"/>
            <w:vAlign w:val="center"/>
          </w:tcPr>
          <w:p w14:paraId="2D598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F21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474</w:t>
            </w:r>
          </w:p>
        </w:tc>
      </w:tr>
      <w:tr w14:paraId="29B0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481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854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9E0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850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966B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4DE1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764A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326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037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4227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EF3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4D9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17FB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B6B2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7FB5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43.32</w:t>
            </w:r>
          </w:p>
        </w:tc>
        <w:tc>
          <w:tcPr>
            <w:tcW w:w="301" w:type="pct"/>
            <w:vMerge w:val="continue"/>
            <w:vAlign w:val="center"/>
          </w:tcPr>
          <w:p w14:paraId="308AD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CD07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471</w:t>
            </w:r>
          </w:p>
        </w:tc>
      </w:tr>
      <w:tr w14:paraId="50E9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903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705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C978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226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FD48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7F9D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7923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A92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4FE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E6D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7F9B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78E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D80F1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6B51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BB04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47.11</w:t>
            </w:r>
          </w:p>
        </w:tc>
        <w:tc>
          <w:tcPr>
            <w:tcW w:w="301" w:type="pct"/>
            <w:vMerge w:val="continue"/>
            <w:vAlign w:val="center"/>
          </w:tcPr>
          <w:p w14:paraId="75531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D308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56B4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D4B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E76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3690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8D3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6DD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B522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013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AE7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438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900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142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BDA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4E96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9E83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D73B2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40.89</w:t>
            </w:r>
          </w:p>
        </w:tc>
        <w:tc>
          <w:tcPr>
            <w:tcW w:w="301" w:type="pct"/>
            <w:vMerge w:val="continue"/>
            <w:vAlign w:val="center"/>
          </w:tcPr>
          <w:p w14:paraId="5A916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7B8B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475</w:t>
            </w:r>
          </w:p>
        </w:tc>
      </w:tr>
      <w:tr w14:paraId="2979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069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BA2F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63BB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C4E3F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continue"/>
            <w:vAlign w:val="center"/>
          </w:tcPr>
          <w:p w14:paraId="10F9C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8FCB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13C8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173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04D98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7DC9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54893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FBF5C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B563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5796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7C8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88.83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E7A41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3406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3E6B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2B8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D11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6FB6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61A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E17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CFC3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389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037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4D03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837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77B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15754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2E423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86C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736F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64.65</w:t>
            </w:r>
          </w:p>
        </w:tc>
        <w:tc>
          <w:tcPr>
            <w:tcW w:w="301" w:type="pct"/>
            <w:vMerge w:val="continue"/>
            <w:vAlign w:val="center"/>
          </w:tcPr>
          <w:p w14:paraId="122C6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88FD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0FC7D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BC7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94D4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553F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A62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1D3E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9A10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2334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AA9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88C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FA42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FA6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CD6C7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46A0A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423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C7B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52.25</w:t>
            </w:r>
          </w:p>
        </w:tc>
        <w:tc>
          <w:tcPr>
            <w:tcW w:w="301" w:type="pct"/>
            <w:vMerge w:val="continue"/>
            <w:vAlign w:val="center"/>
          </w:tcPr>
          <w:p w14:paraId="46810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4FB4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0DAD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9FB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8BC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140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FE5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BE82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45DD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5C9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057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917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C68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8A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184B0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A673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C5E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7D34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37.85</w:t>
            </w:r>
          </w:p>
        </w:tc>
        <w:tc>
          <w:tcPr>
            <w:tcW w:w="301" w:type="pct"/>
            <w:vMerge w:val="continue"/>
            <w:vAlign w:val="center"/>
          </w:tcPr>
          <w:p w14:paraId="3346C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7006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7A4B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EE6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2FFE0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D445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9F3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61.77</w:t>
            </w:r>
          </w:p>
        </w:tc>
        <w:tc>
          <w:tcPr>
            <w:tcW w:w="259" w:type="pct"/>
            <w:vMerge w:val="continue"/>
            <w:vAlign w:val="center"/>
          </w:tcPr>
          <w:p w14:paraId="70CCF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638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E5522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125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6E5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100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F07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3C6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237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FC746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AF892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D068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F34DE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1A88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6EA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0EA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A64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F1C5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</w:t>
            </w:r>
          </w:p>
        </w:tc>
        <w:tc>
          <w:tcPr>
            <w:tcW w:w="259" w:type="pct"/>
            <w:vMerge w:val="continue"/>
            <w:vAlign w:val="center"/>
          </w:tcPr>
          <w:p w14:paraId="4CA2F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409C8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66F9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130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AC1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49C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872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664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771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F0A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F5D7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301" w:type="pct"/>
            <w:vMerge w:val="continue"/>
            <w:vAlign w:val="center"/>
          </w:tcPr>
          <w:p w14:paraId="10DB2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CAC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02050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FAC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631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C8FC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2A71E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59" w:type="pct"/>
            <w:vMerge w:val="continue"/>
            <w:vAlign w:val="center"/>
          </w:tcPr>
          <w:p w14:paraId="00597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87B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D52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67E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A83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24C5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2E3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D52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915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437E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F119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23.99</w:t>
            </w:r>
          </w:p>
        </w:tc>
        <w:tc>
          <w:tcPr>
            <w:tcW w:w="301" w:type="pct"/>
            <w:vMerge w:val="continue"/>
            <w:vAlign w:val="center"/>
          </w:tcPr>
          <w:p w14:paraId="40470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BFF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5619C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550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9BAA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9D78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D10AA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6FE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8424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EDE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29F9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FA0B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22F39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2D3C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879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D524A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908D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394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25.91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8A29B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1326A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5403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60D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BB9B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43CE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AEC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FD18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9C9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BFA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4EFA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19ED5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517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43E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C84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7F99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D147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4A6C8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24.72</w:t>
            </w:r>
          </w:p>
        </w:tc>
        <w:tc>
          <w:tcPr>
            <w:tcW w:w="301" w:type="pct"/>
            <w:vMerge w:val="continue"/>
            <w:vAlign w:val="center"/>
          </w:tcPr>
          <w:p w14:paraId="3D5B6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55C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39DB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474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868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21C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248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045D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8D0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1E6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85D8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12DEB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DE9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174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7F8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5493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34BE3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1A626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23.95</w:t>
            </w:r>
          </w:p>
        </w:tc>
        <w:tc>
          <w:tcPr>
            <w:tcW w:w="301" w:type="pct"/>
            <w:vMerge w:val="continue"/>
            <w:vAlign w:val="center"/>
          </w:tcPr>
          <w:p w14:paraId="5E1B5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EDE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382EE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743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9BD0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8CC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EB0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F2610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2515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5EF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503C5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4CC3C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724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621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617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A4A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4413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A3C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34.24</w:t>
            </w:r>
          </w:p>
        </w:tc>
        <w:tc>
          <w:tcPr>
            <w:tcW w:w="301" w:type="pct"/>
            <w:vMerge w:val="continue"/>
            <w:vAlign w:val="center"/>
          </w:tcPr>
          <w:p w14:paraId="2823D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DB7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386FF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E62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98E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9CEF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D6E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4EF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D83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296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76ED3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51A21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503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06F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387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B834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67E5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6310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33.53</w:t>
            </w:r>
          </w:p>
        </w:tc>
        <w:tc>
          <w:tcPr>
            <w:tcW w:w="301" w:type="pct"/>
            <w:vMerge w:val="continue"/>
            <w:vAlign w:val="center"/>
          </w:tcPr>
          <w:p w14:paraId="0B6BD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37D49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438F1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96B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4FF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0D4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E39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7E6C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4D1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D9D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E45C2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25503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AD6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883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9CF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C786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33B2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571A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32.32</w:t>
            </w:r>
          </w:p>
        </w:tc>
        <w:tc>
          <w:tcPr>
            <w:tcW w:w="301" w:type="pct"/>
            <w:vMerge w:val="continue"/>
            <w:vAlign w:val="center"/>
          </w:tcPr>
          <w:p w14:paraId="689ED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A40C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5614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029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3FF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1C887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50B3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B16A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FEB1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A11E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2AF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709E8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22A1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9D8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D92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6F1D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053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F1709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301" w:type="pct"/>
            <w:vMerge w:val="continue"/>
            <w:vAlign w:val="center"/>
          </w:tcPr>
          <w:p w14:paraId="31DB7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BE1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4D9D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1FE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20B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F6C06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E35D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continue"/>
            <w:vAlign w:val="center"/>
          </w:tcPr>
          <w:p w14:paraId="52037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6AA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FBA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D6F0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16D07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8CB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782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B99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6CC93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13E2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76C7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26.38</w:t>
            </w:r>
          </w:p>
        </w:tc>
        <w:tc>
          <w:tcPr>
            <w:tcW w:w="301" w:type="pct"/>
            <w:vMerge w:val="continue"/>
            <w:vAlign w:val="center"/>
          </w:tcPr>
          <w:p w14:paraId="173F1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9412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5E1A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487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DE0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C91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8A9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60F2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333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B23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029B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0B5D8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D7A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5C0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794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7996D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4015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FF2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301" w:type="pct"/>
            <w:vMerge w:val="continue"/>
            <w:vAlign w:val="center"/>
          </w:tcPr>
          <w:p w14:paraId="04754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F64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60CA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3AE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FEC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5032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019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C6C7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8111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1F4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3FA5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75F4E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AB4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E84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CF8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97D80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EC03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F2AE5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34.85</w:t>
            </w:r>
          </w:p>
        </w:tc>
        <w:tc>
          <w:tcPr>
            <w:tcW w:w="301" w:type="pct"/>
            <w:vMerge w:val="continue"/>
            <w:vAlign w:val="center"/>
          </w:tcPr>
          <w:p w14:paraId="5BB47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10C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2BFF2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74B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173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EA31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419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A4BE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E1B3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C46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EDDF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13D40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92C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A8D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DB7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8D491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DD59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1DF8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34.13</w:t>
            </w:r>
          </w:p>
        </w:tc>
        <w:tc>
          <w:tcPr>
            <w:tcW w:w="301" w:type="pct"/>
            <w:vMerge w:val="continue"/>
            <w:vAlign w:val="center"/>
          </w:tcPr>
          <w:p w14:paraId="76D8D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6D02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3F69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1FB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68D2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EA1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E94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6EAC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13F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477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0EDF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34B62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ABED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60F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B8E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8A55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A97D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D3E4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32.89</w:t>
            </w:r>
          </w:p>
        </w:tc>
        <w:tc>
          <w:tcPr>
            <w:tcW w:w="301" w:type="pct"/>
            <w:vMerge w:val="continue"/>
            <w:vAlign w:val="center"/>
          </w:tcPr>
          <w:p w14:paraId="38AD1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B20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4609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E03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A4D36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F3F22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2B4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56.16</w:t>
            </w:r>
          </w:p>
        </w:tc>
        <w:tc>
          <w:tcPr>
            <w:tcW w:w="259" w:type="pct"/>
            <w:vMerge w:val="continue"/>
            <w:vAlign w:val="center"/>
          </w:tcPr>
          <w:p w14:paraId="4B814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2FD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B608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0E18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26D81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A777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4534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C6C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9525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834C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B512E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47050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3D17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198D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C9B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7B6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2D16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62A5C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continue"/>
            <w:vAlign w:val="center"/>
          </w:tcPr>
          <w:p w14:paraId="322E7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CB1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24F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2677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4E2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3A0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B5B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54E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400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798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DAEC8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20.93</w:t>
            </w:r>
          </w:p>
        </w:tc>
        <w:tc>
          <w:tcPr>
            <w:tcW w:w="301" w:type="pct"/>
            <w:vMerge w:val="continue"/>
            <w:vAlign w:val="center"/>
          </w:tcPr>
          <w:p w14:paraId="7555C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905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54BB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C5F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B0E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CEC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065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AE25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6B3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E3A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5A6D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2CE47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242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BD6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7B3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39090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BF35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29F9E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22.88</w:t>
            </w:r>
          </w:p>
        </w:tc>
        <w:tc>
          <w:tcPr>
            <w:tcW w:w="301" w:type="pct"/>
            <w:vMerge w:val="continue"/>
            <w:vAlign w:val="center"/>
          </w:tcPr>
          <w:p w14:paraId="40954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8D4B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3F40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0AB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545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D4A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AC3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7777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DC34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E93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736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C97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ED4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38B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0DE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971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834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07C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17.05</w:t>
            </w:r>
          </w:p>
        </w:tc>
        <w:tc>
          <w:tcPr>
            <w:tcW w:w="301" w:type="pct"/>
            <w:vMerge w:val="continue"/>
            <w:vAlign w:val="center"/>
          </w:tcPr>
          <w:p w14:paraId="1D0C3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0A5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5AC32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75BF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F3A86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33C9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5BCBA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9" w:type="pct"/>
            <w:vMerge w:val="continue"/>
            <w:vAlign w:val="center"/>
          </w:tcPr>
          <w:p w14:paraId="34487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B9831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8ADA5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8A0C3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A741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3CE9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46C45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CBF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C638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1CD47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B429B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11.49</w:t>
            </w:r>
          </w:p>
        </w:tc>
        <w:tc>
          <w:tcPr>
            <w:tcW w:w="301" w:type="pct"/>
            <w:vMerge w:val="continue"/>
            <w:vAlign w:val="center"/>
          </w:tcPr>
          <w:p w14:paraId="0561A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4DD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519</w:t>
            </w:r>
          </w:p>
        </w:tc>
      </w:tr>
      <w:tr w14:paraId="190B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24C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6BC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A2AC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2B6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7EB2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F1B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73F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436B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11E89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103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7D4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151E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D1BE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3AE6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4E5A8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301" w:type="pct"/>
            <w:vMerge w:val="continue"/>
            <w:vAlign w:val="center"/>
          </w:tcPr>
          <w:p w14:paraId="19764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3BF3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515</w:t>
            </w:r>
          </w:p>
        </w:tc>
      </w:tr>
      <w:tr w14:paraId="5D33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ACC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986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A5FDF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1D0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9" w:type="pct"/>
            <w:vMerge w:val="continue"/>
            <w:vAlign w:val="center"/>
          </w:tcPr>
          <w:p w14:paraId="54881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3652F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BDA1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8DF8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1C080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11CD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EEC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105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C76F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BF83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3F7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18.81</w:t>
            </w:r>
          </w:p>
        </w:tc>
        <w:tc>
          <w:tcPr>
            <w:tcW w:w="301" w:type="pct"/>
            <w:vMerge w:val="continue"/>
            <w:vAlign w:val="center"/>
          </w:tcPr>
          <w:p w14:paraId="49505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2FA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518</w:t>
            </w:r>
          </w:p>
        </w:tc>
      </w:tr>
      <w:tr w14:paraId="67324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8D1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281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6B1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D3E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C98C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B2CF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7552B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9788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0F6A0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CC0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E1C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535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B7DC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2C9C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314EB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18.83</w:t>
            </w:r>
          </w:p>
        </w:tc>
        <w:tc>
          <w:tcPr>
            <w:tcW w:w="301" w:type="pct"/>
            <w:vMerge w:val="continue"/>
            <w:vAlign w:val="center"/>
          </w:tcPr>
          <w:p w14:paraId="64A47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CE2A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4E99F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E7F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63363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C845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BD37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63.76</w:t>
            </w:r>
          </w:p>
        </w:tc>
        <w:tc>
          <w:tcPr>
            <w:tcW w:w="259" w:type="pct"/>
            <w:vMerge w:val="continue"/>
            <w:vAlign w:val="center"/>
          </w:tcPr>
          <w:p w14:paraId="4A27D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6407B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2BD4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1F394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892C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F31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49B8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402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988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617E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DA5B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26.15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1AA77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5EB4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2936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FDC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DD6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5CC0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481A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59" w:type="pct"/>
            <w:vMerge w:val="continue"/>
            <w:vAlign w:val="center"/>
          </w:tcPr>
          <w:p w14:paraId="5F28E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03AA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5304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258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746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B61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F51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78E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B21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5C4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BE6C3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28.27</w:t>
            </w:r>
          </w:p>
        </w:tc>
        <w:tc>
          <w:tcPr>
            <w:tcW w:w="301" w:type="pct"/>
            <w:vMerge w:val="continue"/>
            <w:vAlign w:val="center"/>
          </w:tcPr>
          <w:p w14:paraId="3EF6C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691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2D5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CDF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E42A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EA778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9C18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031AA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C6A4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7BD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DB10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6BFB6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6B0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ADC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8D7A6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6409D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97A81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BD15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49F7FA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53C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46EB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E6A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E0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08B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2B52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BF94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5FEA5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50E7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5C0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D6B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576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DC15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3AE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5CF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A86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E36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4E6D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5870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225</w:t>
            </w:r>
          </w:p>
        </w:tc>
      </w:tr>
      <w:tr w14:paraId="38914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F9E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25195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EEEE2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D65D1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59" w:type="pct"/>
            <w:vMerge w:val="continue"/>
            <w:vAlign w:val="center"/>
          </w:tcPr>
          <w:p w14:paraId="16184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D0BC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77A3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5B5E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5DB78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55C4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21649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3AB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A11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0EF05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6CB1A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301" w:type="pct"/>
            <w:vMerge w:val="continue"/>
            <w:vAlign w:val="center"/>
          </w:tcPr>
          <w:p w14:paraId="77AC5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D619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707</w:t>
            </w:r>
          </w:p>
        </w:tc>
      </w:tr>
      <w:tr w14:paraId="728D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A04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1BA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B88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2728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48.19</w:t>
            </w:r>
          </w:p>
        </w:tc>
        <w:tc>
          <w:tcPr>
            <w:tcW w:w="259" w:type="pct"/>
            <w:vMerge w:val="continue"/>
            <w:vAlign w:val="center"/>
          </w:tcPr>
          <w:p w14:paraId="7E621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4E132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E5E9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A22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868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C8D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742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04E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259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4D45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661D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2255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9DF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708</w:t>
            </w:r>
          </w:p>
        </w:tc>
      </w:tr>
      <w:tr w14:paraId="65D9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793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8EB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95957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38E14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9" w:type="pct"/>
            <w:vMerge w:val="continue"/>
            <w:vAlign w:val="center"/>
          </w:tcPr>
          <w:p w14:paraId="4CB1AB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7059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D100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F02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84F8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E830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BA7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A60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5FF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9DD9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5C2EC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13.39</w:t>
            </w:r>
          </w:p>
        </w:tc>
        <w:tc>
          <w:tcPr>
            <w:tcW w:w="301" w:type="pct"/>
            <w:vMerge w:val="continue"/>
            <w:vAlign w:val="center"/>
          </w:tcPr>
          <w:p w14:paraId="32025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315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722</w:t>
            </w:r>
          </w:p>
        </w:tc>
      </w:tr>
      <w:tr w14:paraId="6B0C5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F0D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021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B91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528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E27C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77A5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ADF5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17C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F7D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053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4E8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AAF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173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9C3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5E4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301" w:type="pct"/>
            <w:vMerge w:val="continue"/>
            <w:vAlign w:val="center"/>
          </w:tcPr>
          <w:p w14:paraId="7BDFD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520E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723</w:t>
            </w:r>
          </w:p>
        </w:tc>
      </w:tr>
      <w:tr w14:paraId="6EB7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CF9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37D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166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598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5C77E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15B3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333D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674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D13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F2A7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DFA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7A9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066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439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6E2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23.37</w:t>
            </w:r>
          </w:p>
        </w:tc>
        <w:tc>
          <w:tcPr>
            <w:tcW w:w="301" w:type="pct"/>
            <w:vMerge w:val="continue"/>
            <w:vAlign w:val="center"/>
          </w:tcPr>
          <w:p w14:paraId="113FE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DEE9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762</w:t>
            </w:r>
          </w:p>
        </w:tc>
      </w:tr>
      <w:tr w14:paraId="2100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E0A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C3C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DCFF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1EA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A12B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C225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CC08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7F7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ABA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4AB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BCB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F9E2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0525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DD4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7D8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1" w:type="pct"/>
            <w:vMerge w:val="continue"/>
            <w:vAlign w:val="center"/>
          </w:tcPr>
          <w:p w14:paraId="01185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ECD0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763</w:t>
            </w:r>
          </w:p>
        </w:tc>
      </w:tr>
      <w:tr w14:paraId="0F77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D9E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EE0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BB5F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E1ED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05A4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35A9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2B6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DC0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DC18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3A7C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07B43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28323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CBB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A95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A1B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8.82</w:t>
            </w:r>
          </w:p>
        </w:tc>
        <w:tc>
          <w:tcPr>
            <w:tcW w:w="301" w:type="pct"/>
            <w:vMerge w:val="continue"/>
            <w:vAlign w:val="center"/>
          </w:tcPr>
          <w:p w14:paraId="0B1EF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138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713</w:t>
            </w:r>
          </w:p>
        </w:tc>
      </w:tr>
      <w:tr w14:paraId="14DD5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079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8A77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C26CE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DD5D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53.49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259A8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4921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3549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842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1C5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4CB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5186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53D12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CB7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17C5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B4930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8.88</w:t>
            </w:r>
          </w:p>
        </w:tc>
        <w:tc>
          <w:tcPr>
            <w:tcW w:w="301" w:type="pct"/>
            <w:vMerge w:val="continue"/>
            <w:vAlign w:val="center"/>
          </w:tcPr>
          <w:p w14:paraId="31C7F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B09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748</w:t>
            </w:r>
          </w:p>
        </w:tc>
      </w:tr>
      <w:tr w14:paraId="6971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8D8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D38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A4B0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311D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59" w:type="pct"/>
            <w:vMerge w:val="continue"/>
            <w:vAlign w:val="center"/>
          </w:tcPr>
          <w:p w14:paraId="6E640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D8D4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F3C5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23B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A62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07B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906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EFA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2D1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EE1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47C8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301" w:type="pct"/>
            <w:vMerge w:val="continue"/>
            <w:vAlign w:val="center"/>
          </w:tcPr>
          <w:p w14:paraId="495CA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54D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747</w:t>
            </w:r>
          </w:p>
        </w:tc>
      </w:tr>
      <w:tr w14:paraId="14A7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48B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2FA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CE9E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42EDE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54.28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52CE5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67BA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B75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4CA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B80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A1C8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286F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1F53C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11E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6568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5ACB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9.65</w:t>
            </w:r>
          </w:p>
        </w:tc>
        <w:tc>
          <w:tcPr>
            <w:tcW w:w="301" w:type="pct"/>
            <w:vMerge w:val="continue"/>
            <w:vAlign w:val="center"/>
          </w:tcPr>
          <w:p w14:paraId="5338E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F5B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712</w:t>
            </w:r>
          </w:p>
        </w:tc>
      </w:tr>
      <w:tr w14:paraId="3270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021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F40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719F0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9.67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9346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9957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6EA3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3F7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3C8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B3D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B64C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EA6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958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E62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FF0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076A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16.85</w:t>
            </w:r>
          </w:p>
        </w:tc>
        <w:tc>
          <w:tcPr>
            <w:tcW w:w="301" w:type="pct"/>
            <w:vMerge w:val="continue"/>
            <w:vAlign w:val="center"/>
          </w:tcPr>
          <w:p w14:paraId="13377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20F5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752</w:t>
            </w:r>
          </w:p>
        </w:tc>
      </w:tr>
      <w:tr w14:paraId="63D6C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993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977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C7A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5EB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B5DE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C25F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8C49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3B8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B34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7961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EE1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D9E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757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A3B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19EB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301" w:type="pct"/>
            <w:vMerge w:val="continue"/>
            <w:vAlign w:val="center"/>
          </w:tcPr>
          <w:p w14:paraId="3C5DC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2D3E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753</w:t>
            </w:r>
          </w:p>
        </w:tc>
      </w:tr>
      <w:tr w14:paraId="36165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DAC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F98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4A79B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D0480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0C34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ED67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959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2F1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A0B7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BF1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3ACD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190A4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0F5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B2C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43DD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301" w:type="pct"/>
            <w:vMerge w:val="continue"/>
            <w:vAlign w:val="center"/>
          </w:tcPr>
          <w:p w14:paraId="72F2E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D2D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693</w:t>
            </w:r>
          </w:p>
        </w:tc>
      </w:tr>
      <w:tr w14:paraId="56F8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0E8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633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7807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7DB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3D1A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DBB5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9C8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20B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CBB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45AD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5CE1F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0D0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7AC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7C9E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D89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E7B7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E35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718</w:t>
            </w:r>
          </w:p>
        </w:tc>
      </w:tr>
      <w:tr w14:paraId="019B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1EE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84F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9742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7943B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57.65</w:t>
            </w:r>
          </w:p>
        </w:tc>
        <w:tc>
          <w:tcPr>
            <w:tcW w:w="259" w:type="pct"/>
            <w:vMerge w:val="continue"/>
            <w:vAlign w:val="center"/>
          </w:tcPr>
          <w:p w14:paraId="1CC35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E46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F0A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829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27EC1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3C3F3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7F5A4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38C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5E4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6B5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30132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301" w:type="pct"/>
            <w:vMerge w:val="continue"/>
            <w:vAlign w:val="center"/>
          </w:tcPr>
          <w:p w14:paraId="1FEA6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0F1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728</w:t>
            </w:r>
          </w:p>
        </w:tc>
      </w:tr>
      <w:tr w14:paraId="6BC9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697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035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3765F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F428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59" w:type="pct"/>
            <w:vMerge w:val="continue"/>
            <w:vAlign w:val="center"/>
          </w:tcPr>
          <w:p w14:paraId="66690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55EA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C128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F71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E964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5554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907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5C1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0B6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188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6C4C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301" w:type="pct"/>
            <w:vMerge w:val="continue"/>
            <w:vAlign w:val="center"/>
          </w:tcPr>
          <w:p w14:paraId="07205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4096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692</w:t>
            </w:r>
          </w:p>
        </w:tc>
      </w:tr>
      <w:tr w14:paraId="7F28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BEA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2FA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C562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7DE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D25A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B757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9B6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659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251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54C60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1E305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862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96FE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781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B8518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C12E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8457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717</w:t>
            </w:r>
          </w:p>
        </w:tc>
      </w:tr>
      <w:tr w14:paraId="3F30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36E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18C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E782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38E5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continue"/>
            <w:vAlign w:val="center"/>
          </w:tcPr>
          <w:p w14:paraId="464F4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99C2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122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EC7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73FA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C689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23BB0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47F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E7C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94E7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20ABD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301" w:type="pct"/>
            <w:vMerge w:val="continue"/>
            <w:vAlign w:val="center"/>
          </w:tcPr>
          <w:p w14:paraId="11083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3B7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697</w:t>
            </w:r>
          </w:p>
        </w:tc>
      </w:tr>
      <w:tr w14:paraId="3D72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A67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8D12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440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FAC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0A78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7450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7E6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603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46A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5EB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D28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A3D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92E0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5ED6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0986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27.92</w:t>
            </w:r>
          </w:p>
        </w:tc>
        <w:tc>
          <w:tcPr>
            <w:tcW w:w="301" w:type="pct"/>
            <w:vMerge w:val="continue"/>
            <w:vAlign w:val="center"/>
          </w:tcPr>
          <w:p w14:paraId="41AA7A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384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702</w:t>
            </w:r>
          </w:p>
        </w:tc>
      </w:tr>
      <w:tr w14:paraId="53FF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4C57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8A3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0C9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1B8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8DB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1ACA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7000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487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3E4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A6F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869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B25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27E9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E795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FFD5A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301" w:type="pct"/>
            <w:vMerge w:val="continue"/>
            <w:vAlign w:val="center"/>
          </w:tcPr>
          <w:p w14:paraId="2582A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0DF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698</w:t>
            </w:r>
          </w:p>
        </w:tc>
      </w:tr>
      <w:tr w14:paraId="717CA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17E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FFB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D74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F41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227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792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201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7F0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611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3F58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BF7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913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668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F248F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8AC8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16.56</w:t>
            </w:r>
          </w:p>
        </w:tc>
        <w:tc>
          <w:tcPr>
            <w:tcW w:w="301" w:type="pct"/>
            <w:vMerge w:val="continue"/>
            <w:vAlign w:val="center"/>
          </w:tcPr>
          <w:p w14:paraId="0E035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B381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703</w:t>
            </w:r>
          </w:p>
        </w:tc>
      </w:tr>
      <w:tr w14:paraId="36D8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995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E67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B979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E90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64A0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206C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9A19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154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58E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153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16F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3C4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AF1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7473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1CE0D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301" w:type="pct"/>
            <w:vMerge w:val="continue"/>
            <w:vAlign w:val="center"/>
          </w:tcPr>
          <w:p w14:paraId="08F45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D48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732</w:t>
            </w:r>
          </w:p>
        </w:tc>
      </w:tr>
      <w:tr w14:paraId="5832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A76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1F3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4312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FEB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4F42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4AD8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2C3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ED5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462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BAC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A3A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447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5C6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44348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4336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301" w:type="pct"/>
            <w:vMerge w:val="continue"/>
            <w:vAlign w:val="center"/>
          </w:tcPr>
          <w:p w14:paraId="02481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E66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737</w:t>
            </w:r>
          </w:p>
        </w:tc>
      </w:tr>
      <w:tr w14:paraId="5EF0E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5E2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228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DCEF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031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9909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5B3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FDC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EB7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837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EE0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565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967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0B6D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14FF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3803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48.75</w:t>
            </w:r>
          </w:p>
        </w:tc>
        <w:tc>
          <w:tcPr>
            <w:tcW w:w="301" w:type="pct"/>
            <w:vMerge w:val="continue"/>
            <w:vAlign w:val="center"/>
          </w:tcPr>
          <w:p w14:paraId="58FD7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013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742</w:t>
            </w:r>
          </w:p>
        </w:tc>
      </w:tr>
      <w:tr w14:paraId="7B45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101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B4F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A852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F8D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54CD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FDABF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5E74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5F3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E47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CC9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98B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653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A8F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71E1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805F0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1" w:type="pct"/>
            <w:vMerge w:val="continue"/>
            <w:vAlign w:val="center"/>
          </w:tcPr>
          <w:p w14:paraId="16DA1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86ED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733</w:t>
            </w:r>
          </w:p>
        </w:tc>
      </w:tr>
      <w:tr w14:paraId="15141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2DA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ACD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EC4D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8F4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96C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862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CA7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B18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59A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69E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E44E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AF2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01D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5B89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4886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301" w:type="pct"/>
            <w:vMerge w:val="continue"/>
            <w:vAlign w:val="center"/>
          </w:tcPr>
          <w:p w14:paraId="00E91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8F0B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738</w:t>
            </w:r>
          </w:p>
        </w:tc>
      </w:tr>
      <w:tr w14:paraId="383D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5B1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43F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52EC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2CF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F0A2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D60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9EF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9E9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586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DF1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82A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4F6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80E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1B44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CDF9D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28.92</w:t>
            </w:r>
          </w:p>
        </w:tc>
        <w:tc>
          <w:tcPr>
            <w:tcW w:w="301" w:type="pct"/>
            <w:vMerge w:val="continue"/>
            <w:vAlign w:val="center"/>
          </w:tcPr>
          <w:p w14:paraId="59B8A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4258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743</w:t>
            </w:r>
          </w:p>
        </w:tc>
      </w:tr>
      <w:tr w14:paraId="5F13D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3BB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92D4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84BD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9FC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58.16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EDDAC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93478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D0B2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211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4B78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1F007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19D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679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C71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F136E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77C2B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14.52</w:t>
            </w:r>
          </w:p>
        </w:tc>
        <w:tc>
          <w:tcPr>
            <w:tcW w:w="301" w:type="pct"/>
            <w:vMerge w:val="continue"/>
            <w:vAlign w:val="center"/>
          </w:tcPr>
          <w:p w14:paraId="0190A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AC5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727</w:t>
            </w:r>
          </w:p>
        </w:tc>
      </w:tr>
      <w:tr w14:paraId="7D3F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99E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B24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9AEB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A405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0B11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423E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F895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A0D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FDD4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694D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6DFC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B0C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2E95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CACE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03EEB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1" w:type="pct"/>
            <w:vMerge w:val="continue"/>
            <w:vAlign w:val="center"/>
          </w:tcPr>
          <w:p w14:paraId="08DC4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BF8A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758</w:t>
            </w:r>
          </w:p>
        </w:tc>
      </w:tr>
      <w:tr w14:paraId="4EBF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1ED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DFF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683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67C6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62.95</w:t>
            </w:r>
          </w:p>
        </w:tc>
        <w:tc>
          <w:tcPr>
            <w:tcW w:w="259" w:type="pct"/>
            <w:vMerge w:val="continue"/>
            <w:vAlign w:val="center"/>
          </w:tcPr>
          <w:p w14:paraId="3D62D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3555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D0AC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A4B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73F1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492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144C4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874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BE02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786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2192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24.03</w:t>
            </w:r>
          </w:p>
        </w:tc>
        <w:tc>
          <w:tcPr>
            <w:tcW w:w="301" w:type="pct"/>
            <w:vMerge w:val="continue"/>
            <w:vAlign w:val="center"/>
          </w:tcPr>
          <w:p w14:paraId="62FD4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B2E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768</w:t>
            </w:r>
          </w:p>
        </w:tc>
      </w:tr>
      <w:tr w14:paraId="5D0B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D11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FE9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5A3D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A7A2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continue"/>
            <w:vAlign w:val="center"/>
          </w:tcPr>
          <w:p w14:paraId="5A4E5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AF49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3925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59E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BC0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E75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A39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1CA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AB2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694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D68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25.35</w:t>
            </w:r>
          </w:p>
        </w:tc>
        <w:tc>
          <w:tcPr>
            <w:tcW w:w="301" w:type="pct"/>
            <w:vMerge w:val="continue"/>
            <w:vAlign w:val="center"/>
          </w:tcPr>
          <w:p w14:paraId="12E03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0B9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767</w:t>
            </w:r>
          </w:p>
        </w:tc>
      </w:tr>
      <w:tr w14:paraId="5636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3FA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2F9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0DA9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53D1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63.38</w:t>
            </w:r>
          </w:p>
        </w:tc>
        <w:tc>
          <w:tcPr>
            <w:tcW w:w="259" w:type="pct"/>
            <w:vMerge w:val="continue"/>
            <w:vAlign w:val="center"/>
          </w:tcPr>
          <w:p w14:paraId="134C8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AC62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DD70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B73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B32B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317E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26014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266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C8E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B14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14C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301" w:type="pct"/>
            <w:vMerge w:val="continue"/>
            <w:vAlign w:val="center"/>
          </w:tcPr>
          <w:p w14:paraId="5F0AC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16E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757</w:t>
            </w:r>
          </w:p>
        </w:tc>
      </w:tr>
      <w:tr w14:paraId="37CC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713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903D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3D74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496D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9A46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2723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DED4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C854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0B02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0940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ACF5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981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871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B5F1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911C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01" w:type="pct"/>
            <w:vMerge w:val="continue"/>
            <w:vAlign w:val="center"/>
          </w:tcPr>
          <w:p w14:paraId="6A5CA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2E8C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673D8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99D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6F2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52E9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ECA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3B5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67A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8EA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0E9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6D4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C22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3DFA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CDA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DC2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B04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8CE6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301" w:type="pct"/>
            <w:vMerge w:val="continue"/>
            <w:vAlign w:val="center"/>
          </w:tcPr>
          <w:p w14:paraId="10811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739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7FFC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A3D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65E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CC3D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4D2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92F9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3F3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8A9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5FE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F61C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865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70D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6CDC21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53F54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C60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663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301" w:type="pct"/>
            <w:vMerge w:val="continue"/>
            <w:vAlign w:val="center"/>
          </w:tcPr>
          <w:p w14:paraId="1245F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232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2A115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B7F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3D4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CB0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0F8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2FB0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3FA8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D70C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38E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BA8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429C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558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92A8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00060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324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306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301" w:type="pct"/>
            <w:vMerge w:val="continue"/>
            <w:vAlign w:val="center"/>
          </w:tcPr>
          <w:p w14:paraId="02BA5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9D5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5BAEF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68C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770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D1B0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CA5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A840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551B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E161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617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420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A31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60F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3FE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5274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16F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BE76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301" w:type="pct"/>
            <w:vMerge w:val="continue"/>
            <w:vAlign w:val="center"/>
          </w:tcPr>
          <w:p w14:paraId="66931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DDB6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47C73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3A7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A1C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AAB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888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6BE1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BCF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F7F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4BB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F58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5BBC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5C1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CDCC4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C685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0F1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D437E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301" w:type="pct"/>
            <w:vMerge w:val="continue"/>
            <w:vAlign w:val="center"/>
          </w:tcPr>
          <w:p w14:paraId="4159A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69E6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6663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646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4FE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1EB7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8CCF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56.82</w:t>
            </w:r>
          </w:p>
        </w:tc>
        <w:tc>
          <w:tcPr>
            <w:tcW w:w="259" w:type="pct"/>
            <w:vMerge w:val="continue"/>
            <w:vAlign w:val="center"/>
          </w:tcPr>
          <w:p w14:paraId="15085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650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9B9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CC0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C3AA7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12C2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1AD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8F4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0806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8BED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CA5A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082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9F426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452A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FE3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1C3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9353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9BE4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continue"/>
            <w:vAlign w:val="center"/>
          </w:tcPr>
          <w:p w14:paraId="44899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CC64E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EAD5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03D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AD20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ECF3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FF7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B7F9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788C2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A3C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579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01" w:type="pct"/>
            <w:vMerge w:val="continue"/>
            <w:vAlign w:val="center"/>
          </w:tcPr>
          <w:p w14:paraId="387C7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A76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32D2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F0B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96A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9589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0A0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9C18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805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8D86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38B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F18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0D5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EE4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B22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F615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4E2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569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53.79</w:t>
            </w:r>
          </w:p>
        </w:tc>
        <w:tc>
          <w:tcPr>
            <w:tcW w:w="301" w:type="pct"/>
            <w:vMerge w:val="continue"/>
            <w:vAlign w:val="center"/>
          </w:tcPr>
          <w:p w14:paraId="40723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7C5B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6B67C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B77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BE2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FA5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CDF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E02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7710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7659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9B0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8D3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D1F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BFC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2964B2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718D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4BE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ABA9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32.47</w:t>
            </w:r>
          </w:p>
        </w:tc>
        <w:tc>
          <w:tcPr>
            <w:tcW w:w="301" w:type="pct"/>
            <w:vMerge w:val="continue"/>
            <w:vAlign w:val="center"/>
          </w:tcPr>
          <w:p w14:paraId="12905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F1E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6BD5D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B4C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F991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9DA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022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BC43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0DCD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3322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FAB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61B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90F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68C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A794F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AEF5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41C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3E9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24.07</w:t>
            </w:r>
          </w:p>
        </w:tc>
        <w:tc>
          <w:tcPr>
            <w:tcW w:w="301" w:type="pct"/>
            <w:vMerge w:val="continue"/>
            <w:vAlign w:val="center"/>
          </w:tcPr>
          <w:p w14:paraId="59C08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E4DB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08F1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82C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E49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E5DA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F52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FF2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D21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53E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563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C29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FC04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34F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E6A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256B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B44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9B34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20.88</w:t>
            </w:r>
          </w:p>
        </w:tc>
        <w:tc>
          <w:tcPr>
            <w:tcW w:w="301" w:type="pct"/>
            <w:vMerge w:val="continue"/>
            <w:vAlign w:val="center"/>
          </w:tcPr>
          <w:p w14:paraId="2DB49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2A4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508C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3E2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4865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1B36F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BBBC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D683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345F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268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3E22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6BA8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C5760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1F104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E0AEF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485A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66993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2DB1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301" w:type="pct"/>
            <w:vMerge w:val="continue"/>
            <w:vAlign w:val="center"/>
          </w:tcPr>
          <w:p w14:paraId="5A0C4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A6C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5606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3AE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D68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536C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207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86B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846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3EE3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564D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583EF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A27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6C9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6DC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87B3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991D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BA4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301" w:type="pct"/>
            <w:vMerge w:val="continue"/>
            <w:vAlign w:val="center"/>
          </w:tcPr>
          <w:p w14:paraId="46E12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6A5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5994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9AE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8A9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49A9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58E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22D6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022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5C7B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9FC99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6AA24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FBDE2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B4D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CEB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E5B5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1F16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93E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301" w:type="pct"/>
            <w:vMerge w:val="continue"/>
            <w:vAlign w:val="center"/>
          </w:tcPr>
          <w:p w14:paraId="15C6D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88B0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131D8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910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B71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F53F4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2DB8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continue"/>
            <w:vAlign w:val="center"/>
          </w:tcPr>
          <w:p w14:paraId="79DF7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D8F4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C770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E5F9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B5D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1CC4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FBA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F3D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0E4C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3A00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46E7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301" w:type="pct"/>
            <w:vMerge w:val="continue"/>
            <w:vAlign w:val="center"/>
          </w:tcPr>
          <w:p w14:paraId="27294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993F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13B2F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9CF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6FE3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4DD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1D4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975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ED027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826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FF8C1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751A7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42C1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A7B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36D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66FF5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025C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8E8B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301" w:type="pct"/>
            <w:vMerge w:val="continue"/>
            <w:vAlign w:val="center"/>
          </w:tcPr>
          <w:p w14:paraId="5898C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282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58887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B04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31E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0FF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D4B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8DB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AB6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A75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53D8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04BB3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900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758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94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F4D1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B12E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0895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301" w:type="pct"/>
            <w:vMerge w:val="continue"/>
            <w:vAlign w:val="center"/>
          </w:tcPr>
          <w:p w14:paraId="200CE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45F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3814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6CF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17FE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28F01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3345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940AE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1795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6710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87B00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1D70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284E7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1FB62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E95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C81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AD2A3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DD4C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6850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8413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7562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13A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114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CAC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E74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51F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786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38D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BCC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23A10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88BA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F0A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1C4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F8C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619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EF0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6D0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AF2D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5202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282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76B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722F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3A0F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9" w:type="pct"/>
            <w:vMerge w:val="continue"/>
            <w:vAlign w:val="center"/>
          </w:tcPr>
          <w:p w14:paraId="1093F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780BF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131B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08B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AA8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5F5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24A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5AA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9BB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D8B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5382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7CA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391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1DCE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3AD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C20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9EFC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DF86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59" w:type="pct"/>
            <w:vMerge w:val="continue"/>
            <w:vAlign w:val="center"/>
          </w:tcPr>
          <w:p w14:paraId="6E766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FDCC9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434F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007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FFEE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1594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883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99C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AA17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F260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023B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42B2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90D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0C23D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673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A00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C733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21D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A97A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353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D0B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BCFC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01E1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DB88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C87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746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34D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725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7887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8D0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02C3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5107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228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36D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A428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4F51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54.65</w:t>
            </w:r>
          </w:p>
        </w:tc>
        <w:tc>
          <w:tcPr>
            <w:tcW w:w="259" w:type="pct"/>
            <w:vMerge w:val="continue"/>
            <w:vAlign w:val="center"/>
          </w:tcPr>
          <w:p w14:paraId="7A5CE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8A72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F9EE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8A5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B26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96C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AF6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761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8AD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9DC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3D32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2A8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DF6A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65F2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955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057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280BE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00E70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4EC25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257C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BD98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550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449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E95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2FD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FBEC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9FE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7CC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A4D7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9CD7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D2D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62D0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5D2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D4C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146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0A8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1D2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D78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260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9EA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B53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7E99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477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F0E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B51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CF16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5428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3C0D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B200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17120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4BF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99B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5DA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61C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1C38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4371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1348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170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435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6BA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3D9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058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EA78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B529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9803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6F25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101C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2FA7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FBA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4BA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76F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277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832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4C8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EBC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640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C709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237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62A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47B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9474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F84B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0946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7E6D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B70E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4221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F81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08B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0618F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9B92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56.05</w:t>
            </w:r>
          </w:p>
        </w:tc>
        <w:tc>
          <w:tcPr>
            <w:tcW w:w="259" w:type="pct"/>
            <w:vMerge w:val="continue"/>
            <w:vAlign w:val="center"/>
          </w:tcPr>
          <w:p w14:paraId="5EAD1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1136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E4B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FBC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E6601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A4EF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4B61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F00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07C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2C5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9ED5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04AC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EF1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60AD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FF3E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1ED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647A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13.05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7257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57.15</w:t>
            </w:r>
          </w:p>
        </w:tc>
        <w:tc>
          <w:tcPr>
            <w:tcW w:w="259" w:type="pct"/>
            <w:vMerge w:val="continue"/>
            <w:vAlign w:val="center"/>
          </w:tcPr>
          <w:p w14:paraId="04318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ACD6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EFE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9A8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70F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FCD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EC9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EAB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71B92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7D2F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3E1E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B7D4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477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26FA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362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A0E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C6F42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4CD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59A4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A7AA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F5D50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D6A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B0B0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76E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5B3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B6E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E513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DDF2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2266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0C91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A54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1CE8C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AA4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565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97E96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853B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9" w:type="pct"/>
            <w:vMerge w:val="continue"/>
            <w:vAlign w:val="center"/>
          </w:tcPr>
          <w:p w14:paraId="3E878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0405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755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9A2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898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84B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A32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D7E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FC700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0595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EA7C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6042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FF8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19183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D9E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F19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09E6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ADB8A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702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089F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8074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913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1EE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CD8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141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812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EB745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7E0B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E3FC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25DA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7E1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30BE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B8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479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A557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234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59" w:type="pct"/>
            <w:vMerge w:val="continue"/>
            <w:vAlign w:val="center"/>
          </w:tcPr>
          <w:p w14:paraId="5B958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264E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C3D8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595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4F9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7323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676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D62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BCCB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6E6E8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81BA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2E88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DD0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62315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316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2D17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849A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D4FD1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A335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F925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D48F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2FF8A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0778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3A1EC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45F76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ABB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D9B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1734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68A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301" w:type="pct"/>
            <w:vMerge w:val="continue"/>
            <w:vAlign w:val="center"/>
          </w:tcPr>
          <w:p w14:paraId="4109D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87B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</w:t>
            </w:r>
          </w:p>
        </w:tc>
      </w:tr>
      <w:tr w14:paraId="09F1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208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4AB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1899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A11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835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931F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CB63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17C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BC9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5B8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64E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974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A71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14A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10305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301" w:type="pct"/>
            <w:vMerge w:val="continue"/>
            <w:vAlign w:val="center"/>
          </w:tcPr>
          <w:p w14:paraId="7BF0D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40B1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6427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E17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4C9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374D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B4A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E4A8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624D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E9AA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904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32E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907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E15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1B0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E5B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9BD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E12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301" w:type="pct"/>
            <w:vMerge w:val="continue"/>
            <w:vAlign w:val="center"/>
          </w:tcPr>
          <w:p w14:paraId="059A2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929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0493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495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FB6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C825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4E6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E50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A6AA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7B4B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5D9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06E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F2E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2B9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050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8B8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F7E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5761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301" w:type="pct"/>
            <w:vMerge w:val="continue"/>
            <w:vAlign w:val="center"/>
          </w:tcPr>
          <w:p w14:paraId="6642D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7BE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38C1C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3E7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D78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D0DC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4718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35B78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7390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009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B4C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F679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3444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0C1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171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455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683C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0DCD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301" w:type="pct"/>
            <w:vMerge w:val="continue"/>
            <w:vAlign w:val="center"/>
          </w:tcPr>
          <w:p w14:paraId="445E7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DA88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4E94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8EC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308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631A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E0B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59" w:type="pct"/>
            <w:vMerge w:val="continue"/>
            <w:vAlign w:val="center"/>
          </w:tcPr>
          <w:p w14:paraId="7CBB4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7DB2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DFF4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7DA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250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D21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C34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154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7EF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A22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800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301" w:type="pct"/>
            <w:vMerge w:val="continue"/>
            <w:vAlign w:val="center"/>
          </w:tcPr>
          <w:p w14:paraId="1F04C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B068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183</w:t>
            </w:r>
          </w:p>
        </w:tc>
      </w:tr>
      <w:tr w14:paraId="0E35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A13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2CB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095C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0C2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726D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870E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F69B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3C6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9DA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6901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FAF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D7A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03E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E49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423F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301" w:type="pct"/>
            <w:vMerge w:val="continue"/>
            <w:vAlign w:val="center"/>
          </w:tcPr>
          <w:p w14:paraId="72DDD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9E7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46F1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B5F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867B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DD32D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9804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59" w:type="pct"/>
            <w:vMerge w:val="continue"/>
            <w:vAlign w:val="center"/>
          </w:tcPr>
          <w:p w14:paraId="398E2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CDCF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54B9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9F0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B5B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FB7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EF0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803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3AE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D14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2F17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301" w:type="pct"/>
            <w:vMerge w:val="continue"/>
            <w:vAlign w:val="center"/>
          </w:tcPr>
          <w:p w14:paraId="43B1E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E54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03143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FA4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0DA3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EF4ED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54A84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59" w:type="pct"/>
            <w:vMerge w:val="continue"/>
            <w:vAlign w:val="center"/>
          </w:tcPr>
          <w:p w14:paraId="46CB1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898F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FF14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5364E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F74A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8845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571C8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7D24A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7DB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927F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DA9D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301" w:type="pct"/>
            <w:vMerge w:val="continue"/>
            <w:vAlign w:val="center"/>
          </w:tcPr>
          <w:p w14:paraId="57F49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191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559</w:t>
            </w:r>
          </w:p>
        </w:tc>
      </w:tr>
      <w:tr w14:paraId="0C8C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A8E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EB9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54CE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2127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A6C1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00A2B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13CE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7DB7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9654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6E274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37E4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4E1E2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5F9D8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CE6A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5620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22.48</w:t>
            </w:r>
          </w:p>
        </w:tc>
        <w:tc>
          <w:tcPr>
            <w:tcW w:w="301" w:type="pct"/>
            <w:vMerge w:val="continue"/>
            <w:vAlign w:val="center"/>
          </w:tcPr>
          <w:p w14:paraId="6B30C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B2C0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539</w:t>
            </w:r>
          </w:p>
        </w:tc>
      </w:tr>
      <w:tr w14:paraId="5CA5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614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DAF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73C5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D7C4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3A61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665E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E89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690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B85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FDB7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B2D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022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8E0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D12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E23F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15.81</w:t>
            </w:r>
          </w:p>
        </w:tc>
        <w:tc>
          <w:tcPr>
            <w:tcW w:w="301" w:type="pct"/>
            <w:vMerge w:val="continue"/>
            <w:vAlign w:val="center"/>
          </w:tcPr>
          <w:p w14:paraId="0C9A3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271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541</w:t>
            </w:r>
          </w:p>
        </w:tc>
      </w:tr>
      <w:tr w14:paraId="2EE3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9A1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59E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777A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314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DF0E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D137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0C4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DEA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0C1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D9A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621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57B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4EE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E06E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98A9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28.18</w:t>
            </w:r>
          </w:p>
        </w:tc>
        <w:tc>
          <w:tcPr>
            <w:tcW w:w="301" w:type="pct"/>
            <w:vMerge w:val="continue"/>
            <w:vAlign w:val="center"/>
          </w:tcPr>
          <w:p w14:paraId="73D19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E784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538</w:t>
            </w:r>
          </w:p>
        </w:tc>
      </w:tr>
      <w:tr w14:paraId="4CC0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F21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FC9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2F1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411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42AE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D26B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A8E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D4C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65B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813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3FE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A19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E4D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5C1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F8F8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20.03</w:t>
            </w:r>
          </w:p>
        </w:tc>
        <w:tc>
          <w:tcPr>
            <w:tcW w:w="301" w:type="pct"/>
            <w:vMerge w:val="continue"/>
            <w:vAlign w:val="center"/>
          </w:tcPr>
          <w:p w14:paraId="11070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94E9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540</w:t>
            </w:r>
          </w:p>
        </w:tc>
      </w:tr>
      <w:tr w14:paraId="6160B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722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F30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22527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6639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697A6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D9DB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AD50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9674C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AEC7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C0977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24AAF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262CD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1CA4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72A7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BCB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43.83</w:t>
            </w:r>
          </w:p>
        </w:tc>
        <w:tc>
          <w:tcPr>
            <w:tcW w:w="301" w:type="pct"/>
            <w:vMerge w:val="continue"/>
            <w:vAlign w:val="center"/>
          </w:tcPr>
          <w:p w14:paraId="7E192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0D2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535</w:t>
            </w:r>
          </w:p>
        </w:tc>
      </w:tr>
      <w:tr w14:paraId="2AF8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DC0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145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930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BE9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596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8113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BF9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FFB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9EE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194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586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8E4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704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30F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C7F42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42.69</w:t>
            </w:r>
          </w:p>
        </w:tc>
        <w:tc>
          <w:tcPr>
            <w:tcW w:w="301" w:type="pct"/>
            <w:vMerge w:val="continue"/>
            <w:vAlign w:val="center"/>
          </w:tcPr>
          <w:p w14:paraId="492F1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1A9C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537</w:t>
            </w:r>
          </w:p>
        </w:tc>
      </w:tr>
      <w:tr w14:paraId="1DBF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B1A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960C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1BF0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72A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CD5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6A4F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ACD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AE2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246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F978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C90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561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7D30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7ED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AF209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49.99</w:t>
            </w:r>
          </w:p>
        </w:tc>
        <w:tc>
          <w:tcPr>
            <w:tcW w:w="301" w:type="pct"/>
            <w:vMerge w:val="continue"/>
            <w:vAlign w:val="center"/>
          </w:tcPr>
          <w:p w14:paraId="02613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919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534</w:t>
            </w:r>
          </w:p>
        </w:tc>
      </w:tr>
      <w:tr w14:paraId="05CA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DDC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FF5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BC53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165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6BB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B6B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F6B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ABC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54E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F33D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353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C25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AB6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63F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03029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48.69</w:t>
            </w:r>
          </w:p>
        </w:tc>
        <w:tc>
          <w:tcPr>
            <w:tcW w:w="301" w:type="pct"/>
            <w:vMerge w:val="continue"/>
            <w:vAlign w:val="center"/>
          </w:tcPr>
          <w:p w14:paraId="52C6E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A96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536</w:t>
            </w:r>
          </w:p>
        </w:tc>
      </w:tr>
      <w:tr w14:paraId="473B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392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0F3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5420B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1AF7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41BB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6121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A6B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E51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AD4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942D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13BEFD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211C2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CAC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28F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14F4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28.78</w:t>
            </w:r>
          </w:p>
        </w:tc>
        <w:tc>
          <w:tcPr>
            <w:tcW w:w="301" w:type="pct"/>
            <w:vMerge w:val="continue"/>
            <w:vAlign w:val="center"/>
          </w:tcPr>
          <w:p w14:paraId="489F3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DB9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531</w:t>
            </w:r>
          </w:p>
        </w:tc>
      </w:tr>
      <w:tr w14:paraId="4ABB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826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21A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506D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04F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FA2F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9AD1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0D6E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EBD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30B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6D41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86E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816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927B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ADF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14A6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27.74</w:t>
            </w:r>
          </w:p>
        </w:tc>
        <w:tc>
          <w:tcPr>
            <w:tcW w:w="301" w:type="pct"/>
            <w:vMerge w:val="continue"/>
            <w:vAlign w:val="center"/>
          </w:tcPr>
          <w:p w14:paraId="5F6B2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72C9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533</w:t>
            </w:r>
          </w:p>
        </w:tc>
      </w:tr>
      <w:tr w14:paraId="2E9A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2FD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A25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64E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D2F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8D91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C7C0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C3CC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F86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36C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026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4FE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A16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85BE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348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438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40.72</w:t>
            </w:r>
          </w:p>
        </w:tc>
        <w:tc>
          <w:tcPr>
            <w:tcW w:w="301" w:type="pct"/>
            <w:vMerge w:val="continue"/>
            <w:vAlign w:val="center"/>
          </w:tcPr>
          <w:p w14:paraId="65D4B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861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7B4D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F26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37D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4F4C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DBA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F661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AAD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7A1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D40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912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AD02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DD2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8E6F4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3BC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E66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628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39.66</w:t>
            </w:r>
          </w:p>
        </w:tc>
        <w:tc>
          <w:tcPr>
            <w:tcW w:w="301" w:type="pct"/>
            <w:vMerge w:val="continue"/>
            <w:vAlign w:val="center"/>
          </w:tcPr>
          <w:p w14:paraId="502B5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855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532</w:t>
            </w:r>
          </w:p>
        </w:tc>
      </w:tr>
      <w:tr w14:paraId="0B39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1DB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930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9176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02C7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59" w:type="pct"/>
            <w:vMerge w:val="continue"/>
            <w:vAlign w:val="center"/>
          </w:tcPr>
          <w:p w14:paraId="1CA5A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A768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5BF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13C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F91A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6312C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976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472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AF8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0CE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95B6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47.68</w:t>
            </w:r>
          </w:p>
        </w:tc>
        <w:tc>
          <w:tcPr>
            <w:tcW w:w="301" w:type="pct"/>
            <w:vMerge w:val="continue"/>
            <w:vAlign w:val="center"/>
          </w:tcPr>
          <w:p w14:paraId="73B45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58B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558</w:t>
            </w:r>
          </w:p>
        </w:tc>
      </w:tr>
      <w:tr w14:paraId="45A1B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11A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5147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E3D3A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025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C000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842D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70A9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C5170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B46F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B8F35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00F7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0D3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2359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CCD1B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3946C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301" w:type="pct"/>
            <w:vMerge w:val="continue"/>
            <w:vAlign w:val="center"/>
          </w:tcPr>
          <w:p w14:paraId="400EE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9B8D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</w:t>
            </w:r>
          </w:p>
        </w:tc>
      </w:tr>
      <w:tr w14:paraId="08813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0E8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ACC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26A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BDE7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59" w:type="pct"/>
            <w:vMerge w:val="continue"/>
            <w:vAlign w:val="center"/>
          </w:tcPr>
          <w:p w14:paraId="1FAFF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BE87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AFB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1D3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6A4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5EC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0CF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3A8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A48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1D0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D064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301" w:type="pct"/>
            <w:vMerge w:val="continue"/>
            <w:vAlign w:val="center"/>
          </w:tcPr>
          <w:p w14:paraId="0EB2B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32C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643</w:t>
            </w:r>
          </w:p>
        </w:tc>
      </w:tr>
      <w:tr w14:paraId="4AB1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230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BCF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4F04B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18C3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59" w:type="pct"/>
            <w:vMerge w:val="continue"/>
            <w:vAlign w:val="center"/>
          </w:tcPr>
          <w:p w14:paraId="7ACFA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A43D1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D86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CEE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04B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89DF8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61C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E92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C0E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DE8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50A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301" w:type="pct"/>
            <w:vMerge w:val="continue"/>
            <w:vAlign w:val="center"/>
          </w:tcPr>
          <w:p w14:paraId="633FE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A51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637</w:t>
            </w:r>
          </w:p>
        </w:tc>
      </w:tr>
      <w:tr w14:paraId="2325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5FC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3C9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89AA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1474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59" w:type="pct"/>
            <w:vMerge w:val="continue"/>
            <w:vAlign w:val="center"/>
          </w:tcPr>
          <w:p w14:paraId="7BD79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88A4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574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86A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DD5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7FD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419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857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251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E42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4CDA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301" w:type="pct"/>
            <w:vMerge w:val="continue"/>
            <w:vAlign w:val="center"/>
          </w:tcPr>
          <w:p w14:paraId="313EF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A09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639</w:t>
            </w:r>
          </w:p>
        </w:tc>
      </w:tr>
      <w:tr w14:paraId="4006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E93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9E8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44A7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86F9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C37E5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770A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8730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615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368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6D1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F72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84B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530F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436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D186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301" w:type="pct"/>
            <w:vMerge w:val="continue"/>
            <w:vAlign w:val="center"/>
          </w:tcPr>
          <w:p w14:paraId="27130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133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640</w:t>
            </w:r>
          </w:p>
        </w:tc>
      </w:tr>
      <w:tr w14:paraId="7E5C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0A4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106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CD358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2F1F4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59" w:type="pct"/>
            <w:vMerge w:val="continue"/>
            <w:vAlign w:val="center"/>
          </w:tcPr>
          <w:p w14:paraId="673DB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4BB8F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73B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35F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592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EEA9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1BF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C07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488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687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0360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301" w:type="pct"/>
            <w:vMerge w:val="continue"/>
            <w:vAlign w:val="center"/>
          </w:tcPr>
          <w:p w14:paraId="1BA5B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C74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642</w:t>
            </w:r>
          </w:p>
        </w:tc>
      </w:tr>
      <w:tr w14:paraId="0797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046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B85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F624C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921B7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D77E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BFBF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322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41C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7BF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6F2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B17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733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476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ACA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7E86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301" w:type="pct"/>
            <w:vMerge w:val="continue"/>
            <w:vAlign w:val="center"/>
          </w:tcPr>
          <w:p w14:paraId="4A90B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C38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635</w:t>
            </w:r>
          </w:p>
        </w:tc>
      </w:tr>
      <w:tr w14:paraId="2B8F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DCA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B48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117AD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4671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59" w:type="pct"/>
            <w:vMerge w:val="continue"/>
            <w:vAlign w:val="center"/>
          </w:tcPr>
          <w:p w14:paraId="519DD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98B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0B4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D71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D2C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D36D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875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726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8D2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740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CFB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301" w:type="pct"/>
            <w:vMerge w:val="continue"/>
            <w:vAlign w:val="center"/>
          </w:tcPr>
          <w:p w14:paraId="5151D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A809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633</w:t>
            </w:r>
          </w:p>
        </w:tc>
      </w:tr>
      <w:tr w14:paraId="1993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354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F32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66EB4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18E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6AC37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7DC9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CDC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F1A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A36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07D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25B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D06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F4C0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1B342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50E6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301" w:type="pct"/>
            <w:vMerge w:val="continue"/>
            <w:vAlign w:val="center"/>
          </w:tcPr>
          <w:p w14:paraId="34A2D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745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636</w:t>
            </w:r>
          </w:p>
        </w:tc>
      </w:tr>
      <w:tr w14:paraId="0800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204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B87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82E3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4C1E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63F7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BA49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5859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824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F42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E4BF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1C9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A36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F03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EEE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5F28D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5382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47B5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638</w:t>
            </w:r>
          </w:p>
        </w:tc>
      </w:tr>
      <w:tr w14:paraId="688C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ADE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332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7C7C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62C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59" w:type="pct"/>
            <w:vMerge w:val="continue"/>
            <w:vAlign w:val="center"/>
          </w:tcPr>
          <w:p w14:paraId="44047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393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BCF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4CF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D77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0EC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2AC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6C8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BE2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29B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036E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301" w:type="pct"/>
            <w:vMerge w:val="continue"/>
            <w:vAlign w:val="center"/>
          </w:tcPr>
          <w:p w14:paraId="34A3E8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130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634</w:t>
            </w:r>
          </w:p>
        </w:tc>
      </w:tr>
      <w:tr w14:paraId="300D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AB4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043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12A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8E298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59" w:type="pct"/>
            <w:vMerge w:val="continue"/>
            <w:vAlign w:val="center"/>
          </w:tcPr>
          <w:p w14:paraId="780D4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DC7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227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DC8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20C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926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8FB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FEE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518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CEC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50B0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301" w:type="pct"/>
            <w:vMerge w:val="continue"/>
            <w:vAlign w:val="center"/>
          </w:tcPr>
          <w:p w14:paraId="53126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0E34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632</w:t>
            </w:r>
          </w:p>
        </w:tc>
      </w:tr>
      <w:tr w14:paraId="59E86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27B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6DB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603D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BC33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B4124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D340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F3CC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209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8C7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0CE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DD5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677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8E5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4AA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F388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301" w:type="pct"/>
            <w:vMerge w:val="continue"/>
            <w:vAlign w:val="center"/>
          </w:tcPr>
          <w:p w14:paraId="67BD2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A1B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621</w:t>
            </w:r>
          </w:p>
        </w:tc>
      </w:tr>
      <w:tr w14:paraId="0BFB5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70F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85F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4F3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94E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8090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A80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03A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83D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70A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C4A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62C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955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233F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C82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BC066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20.98</w:t>
            </w:r>
          </w:p>
        </w:tc>
        <w:tc>
          <w:tcPr>
            <w:tcW w:w="301" w:type="pct"/>
            <w:vMerge w:val="continue"/>
            <w:vAlign w:val="center"/>
          </w:tcPr>
          <w:p w14:paraId="7F369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9F1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623</w:t>
            </w:r>
          </w:p>
        </w:tc>
      </w:tr>
      <w:tr w14:paraId="33B0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849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641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DDC1B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153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C9A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165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62A7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A82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91F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049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AC7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7C3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52F8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4B4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6FA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301" w:type="pct"/>
            <w:vMerge w:val="continue"/>
            <w:vAlign w:val="center"/>
          </w:tcPr>
          <w:p w14:paraId="6130A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01A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625</w:t>
            </w:r>
          </w:p>
        </w:tc>
      </w:tr>
      <w:tr w14:paraId="27A9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770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BA7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8DF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8B5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8B23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36D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53E0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E7A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28F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7B4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0DB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6EF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FE0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6B6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98B47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19.82</w:t>
            </w:r>
          </w:p>
        </w:tc>
        <w:tc>
          <w:tcPr>
            <w:tcW w:w="301" w:type="pct"/>
            <w:vMerge w:val="continue"/>
            <w:vAlign w:val="center"/>
          </w:tcPr>
          <w:p w14:paraId="2F551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D97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627</w:t>
            </w:r>
          </w:p>
        </w:tc>
      </w:tr>
      <w:tr w14:paraId="1368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C78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02E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B9DD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165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E5BE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CD1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04F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31C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AD3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746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B84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9E0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8EB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B79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8258A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301" w:type="pct"/>
            <w:vMerge w:val="continue"/>
            <w:vAlign w:val="center"/>
          </w:tcPr>
          <w:p w14:paraId="633DD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AC98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629</w:t>
            </w:r>
          </w:p>
        </w:tc>
      </w:tr>
      <w:tr w14:paraId="6611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31E7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B8A1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B416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7BB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293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86F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D7D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3E3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D31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C89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FE6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C0A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E9D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D1B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35CB9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301" w:type="pct"/>
            <w:vMerge w:val="continue"/>
            <w:vAlign w:val="center"/>
          </w:tcPr>
          <w:p w14:paraId="27562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22D3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631</w:t>
            </w:r>
          </w:p>
        </w:tc>
      </w:tr>
      <w:tr w14:paraId="16A7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7FA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CE3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3F1A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6C9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54C0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1546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07D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0D6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AB8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01B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798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9FB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48C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E50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86A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301" w:type="pct"/>
            <w:vMerge w:val="continue"/>
            <w:vAlign w:val="center"/>
          </w:tcPr>
          <w:p w14:paraId="73208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633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620</w:t>
            </w:r>
          </w:p>
        </w:tc>
      </w:tr>
      <w:tr w14:paraId="03FA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3AD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F05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4E9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F25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C49D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01C7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7539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608B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CCE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9EA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642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F6A0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C20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909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9908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301" w:type="pct"/>
            <w:vMerge w:val="continue"/>
            <w:vAlign w:val="center"/>
          </w:tcPr>
          <w:p w14:paraId="21EBF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3DD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622</w:t>
            </w:r>
          </w:p>
        </w:tc>
      </w:tr>
      <w:tr w14:paraId="37C6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BC5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746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1AA9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E93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1EC3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44E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0BA1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381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078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FCD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321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E52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AAB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5DF6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720B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301" w:type="pct"/>
            <w:vMerge w:val="continue"/>
            <w:vAlign w:val="center"/>
          </w:tcPr>
          <w:p w14:paraId="3D189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44F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624</w:t>
            </w:r>
          </w:p>
        </w:tc>
      </w:tr>
      <w:tr w14:paraId="619B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0C5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266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6EC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08D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47A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263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AD85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66C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928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677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8C6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06C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04C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1D1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A229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B9A8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C1C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626</w:t>
            </w:r>
          </w:p>
        </w:tc>
      </w:tr>
      <w:tr w14:paraId="41E3A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2F0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651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3470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D30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5A7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D94B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07E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4CE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B1E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9E0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609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892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027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915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ED6A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301" w:type="pct"/>
            <w:vMerge w:val="continue"/>
            <w:vAlign w:val="center"/>
          </w:tcPr>
          <w:p w14:paraId="7B2A4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0B1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628</w:t>
            </w:r>
          </w:p>
        </w:tc>
      </w:tr>
      <w:tr w14:paraId="5DCC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6FC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9CEE3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055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48A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360B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A30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209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7AE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2B3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34D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E45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5E7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0C7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98E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17DA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301" w:type="pct"/>
            <w:vMerge w:val="continue"/>
            <w:vAlign w:val="center"/>
          </w:tcPr>
          <w:p w14:paraId="5D289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16F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630</w:t>
            </w:r>
          </w:p>
        </w:tc>
      </w:tr>
      <w:tr w14:paraId="6C44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890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119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8EB3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E82C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B260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D624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D600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49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848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766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278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BF6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C080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607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0D72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301" w:type="pct"/>
            <w:vMerge w:val="continue"/>
            <w:vAlign w:val="center"/>
          </w:tcPr>
          <w:p w14:paraId="09B16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161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581</w:t>
            </w:r>
          </w:p>
        </w:tc>
      </w:tr>
      <w:tr w14:paraId="7B69A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234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A61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FE879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490F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59" w:type="pct"/>
            <w:vMerge w:val="continue"/>
            <w:vAlign w:val="center"/>
          </w:tcPr>
          <w:p w14:paraId="5941F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A4B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70AF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9D4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565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696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008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524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C35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28D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3F4D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301" w:type="pct"/>
            <w:vMerge w:val="continue"/>
            <w:vAlign w:val="center"/>
          </w:tcPr>
          <w:p w14:paraId="03EE4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0665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583</w:t>
            </w:r>
          </w:p>
        </w:tc>
      </w:tr>
      <w:tr w14:paraId="53D8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2FC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B13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7A52E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6F1A3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59" w:type="pct"/>
            <w:vMerge w:val="continue"/>
            <w:vAlign w:val="center"/>
          </w:tcPr>
          <w:p w14:paraId="2F0AB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936E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0F6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0E7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604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0715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3EA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35E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1CB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AAF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DC649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301" w:type="pct"/>
            <w:vMerge w:val="continue"/>
            <w:vAlign w:val="center"/>
          </w:tcPr>
          <w:p w14:paraId="5B044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BD6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579</w:t>
            </w:r>
          </w:p>
        </w:tc>
      </w:tr>
      <w:tr w14:paraId="5664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2FD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98A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DECE1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392D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59" w:type="pct"/>
            <w:vMerge w:val="continue"/>
            <w:vAlign w:val="center"/>
          </w:tcPr>
          <w:p w14:paraId="73F28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30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AE5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FD1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957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DE6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CBD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7C4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47D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AE5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2FF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301" w:type="pct"/>
            <w:vMerge w:val="continue"/>
            <w:vAlign w:val="center"/>
          </w:tcPr>
          <w:p w14:paraId="222D2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9178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577</w:t>
            </w:r>
          </w:p>
        </w:tc>
      </w:tr>
      <w:tr w14:paraId="1401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33C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D85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688D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AE60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4EDB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E47F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A71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7D5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728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4F3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D60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751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450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E72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009B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301" w:type="pct"/>
            <w:vMerge w:val="continue"/>
            <w:vAlign w:val="center"/>
          </w:tcPr>
          <w:p w14:paraId="64521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056B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580</w:t>
            </w:r>
          </w:p>
        </w:tc>
      </w:tr>
      <w:tr w14:paraId="03765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8E4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6BA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E19E1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1FFC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59" w:type="pct"/>
            <w:vMerge w:val="continue"/>
            <w:vAlign w:val="center"/>
          </w:tcPr>
          <w:p w14:paraId="4C949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64D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689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465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7DB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71C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A2F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7C0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7F58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205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1B651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301" w:type="pct"/>
            <w:vMerge w:val="continue"/>
            <w:vAlign w:val="center"/>
          </w:tcPr>
          <w:p w14:paraId="5A58B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71C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582</w:t>
            </w:r>
          </w:p>
        </w:tc>
      </w:tr>
      <w:tr w14:paraId="6D403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E7E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607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9718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36356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4F38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EE59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1D91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66F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830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4BE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0D8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76F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F0FB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922D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77FA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301" w:type="pct"/>
            <w:vMerge w:val="continue"/>
            <w:vAlign w:val="center"/>
          </w:tcPr>
          <w:p w14:paraId="7DDA1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3D1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575</w:t>
            </w:r>
          </w:p>
        </w:tc>
      </w:tr>
      <w:tr w14:paraId="47125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BB9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FA5C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CB74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E5553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59" w:type="pct"/>
            <w:vMerge w:val="continue"/>
            <w:vAlign w:val="center"/>
          </w:tcPr>
          <w:p w14:paraId="4A610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E35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841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E89E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1C0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5C7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A00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9CA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E644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99F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4FC2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301" w:type="pct"/>
            <w:vMerge w:val="continue"/>
            <w:vAlign w:val="center"/>
          </w:tcPr>
          <w:p w14:paraId="17BA2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2C21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573</w:t>
            </w:r>
          </w:p>
        </w:tc>
      </w:tr>
      <w:tr w14:paraId="4982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DBE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A21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DDDB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6737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BBE1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5B9B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842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37D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30D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2794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C3C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BEC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224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BC3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3180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301" w:type="pct"/>
            <w:vMerge w:val="continue"/>
            <w:vAlign w:val="center"/>
          </w:tcPr>
          <w:p w14:paraId="1C1F1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1667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576</w:t>
            </w:r>
          </w:p>
        </w:tc>
      </w:tr>
      <w:tr w14:paraId="09C0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24D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8AF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A6E4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4172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59" w:type="pct"/>
            <w:vMerge w:val="continue"/>
            <w:vAlign w:val="center"/>
          </w:tcPr>
          <w:p w14:paraId="56F15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BA54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5B2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D75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40A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FDF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3BF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190F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2A69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47B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6B5F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301" w:type="pct"/>
            <w:vMerge w:val="continue"/>
            <w:vAlign w:val="center"/>
          </w:tcPr>
          <w:p w14:paraId="4DF6C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C81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578</w:t>
            </w:r>
          </w:p>
        </w:tc>
      </w:tr>
      <w:tr w14:paraId="23DD2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A78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FB9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2C501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DDF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59" w:type="pct"/>
            <w:vMerge w:val="continue"/>
            <w:vAlign w:val="center"/>
          </w:tcPr>
          <w:p w14:paraId="6026F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058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6D1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46B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93C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F2EA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93A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3C8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D29D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F88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0F682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301" w:type="pct"/>
            <w:vMerge w:val="continue"/>
            <w:vAlign w:val="center"/>
          </w:tcPr>
          <w:p w14:paraId="4C0BE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D3F1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572</w:t>
            </w:r>
          </w:p>
        </w:tc>
      </w:tr>
      <w:tr w14:paraId="6FE3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38C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BB9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967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992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429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D42E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BB09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BFA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A04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EB8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0F8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2E2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7A6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578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1583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F7B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6702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574</w:t>
            </w:r>
          </w:p>
        </w:tc>
      </w:tr>
      <w:tr w14:paraId="673B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5FB8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3299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A46A2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2D53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8C04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2B9CB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CCED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EEA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FA8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E04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617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048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6F4F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23D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DDD47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301" w:type="pct"/>
            <w:vMerge w:val="continue"/>
            <w:vAlign w:val="center"/>
          </w:tcPr>
          <w:p w14:paraId="6CFC3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C47E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</w:t>
            </w:r>
          </w:p>
        </w:tc>
      </w:tr>
      <w:tr w14:paraId="7613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434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9D1C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ED18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47E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D5DE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0E9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127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463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4C3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5B0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0A5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C70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579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58F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BED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43.37</w:t>
            </w:r>
          </w:p>
        </w:tc>
        <w:tc>
          <w:tcPr>
            <w:tcW w:w="301" w:type="pct"/>
            <w:vMerge w:val="continue"/>
            <w:vAlign w:val="center"/>
          </w:tcPr>
          <w:p w14:paraId="73195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F488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563</w:t>
            </w:r>
          </w:p>
        </w:tc>
      </w:tr>
      <w:tr w14:paraId="3D9B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49A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4CE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7BF3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389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A316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4D47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AF9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D9C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64F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DB2C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127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26A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AC9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6AE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711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301" w:type="pct"/>
            <w:vMerge w:val="continue"/>
            <w:vAlign w:val="center"/>
          </w:tcPr>
          <w:p w14:paraId="007AA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303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565</w:t>
            </w:r>
          </w:p>
        </w:tc>
      </w:tr>
      <w:tr w14:paraId="45CD5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E86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417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932B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E07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FC01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E6A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DA5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64C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689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867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9CC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54A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85E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B8B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5409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41.11</w:t>
            </w:r>
          </w:p>
        </w:tc>
        <w:tc>
          <w:tcPr>
            <w:tcW w:w="301" w:type="pct"/>
            <w:vMerge w:val="continue"/>
            <w:vAlign w:val="center"/>
          </w:tcPr>
          <w:p w14:paraId="7B40F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9CBB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567</w:t>
            </w:r>
          </w:p>
        </w:tc>
      </w:tr>
      <w:tr w14:paraId="5D0D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AA0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AA9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AED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873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21BC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D21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1404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ED73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87B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0F8B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074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512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A41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61C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271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301" w:type="pct"/>
            <w:vMerge w:val="continue"/>
            <w:vAlign w:val="center"/>
          </w:tcPr>
          <w:p w14:paraId="2270F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7A1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569</w:t>
            </w:r>
          </w:p>
        </w:tc>
      </w:tr>
      <w:tr w14:paraId="67F4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967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8ED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BF45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DBA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E5A9E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58DF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F81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142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274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A49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5EB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083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63AF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E7E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2504D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301" w:type="pct"/>
            <w:vMerge w:val="continue"/>
            <w:vAlign w:val="center"/>
          </w:tcPr>
          <w:p w14:paraId="0DA72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F9BD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571</w:t>
            </w:r>
          </w:p>
        </w:tc>
      </w:tr>
      <w:tr w14:paraId="7AD6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6E2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ED72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C50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8C4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84C21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BA07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203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F996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FD5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20F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9BB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48F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24BA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5B9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0C6D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301" w:type="pct"/>
            <w:vMerge w:val="continue"/>
            <w:vAlign w:val="center"/>
          </w:tcPr>
          <w:p w14:paraId="57B76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762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566</w:t>
            </w:r>
          </w:p>
        </w:tc>
      </w:tr>
      <w:tr w14:paraId="7350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F41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6BD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6FB2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CD5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B8D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4E9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592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903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BAF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97C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F8E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738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908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A06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768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301" w:type="pct"/>
            <w:vMerge w:val="continue"/>
            <w:vAlign w:val="center"/>
          </w:tcPr>
          <w:p w14:paraId="2D838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E93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560</w:t>
            </w:r>
          </w:p>
        </w:tc>
      </w:tr>
      <w:tr w14:paraId="07A4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79A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36A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BC08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74D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482A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39E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BC7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B25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274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209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646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8EF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BB0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FEB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C72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8E8C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C31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562</w:t>
            </w:r>
          </w:p>
        </w:tc>
      </w:tr>
      <w:tr w14:paraId="7D865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DF9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FA1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98A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751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DD9F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1F4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D08E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C3E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3EB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F63E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B8D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0FD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70E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708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6C0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301" w:type="pct"/>
            <w:vMerge w:val="continue"/>
            <w:vAlign w:val="center"/>
          </w:tcPr>
          <w:p w14:paraId="5AA13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A39B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564</w:t>
            </w:r>
          </w:p>
        </w:tc>
      </w:tr>
      <w:tr w14:paraId="71058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182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E5E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73F9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E65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C40F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2E11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F4DE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B9F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1B4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2A7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BEB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356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B2F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4011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9F56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301" w:type="pct"/>
            <w:vMerge w:val="continue"/>
            <w:vAlign w:val="center"/>
          </w:tcPr>
          <w:p w14:paraId="47A20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398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</w:t>
            </w:r>
          </w:p>
        </w:tc>
      </w:tr>
      <w:tr w14:paraId="2412E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CEF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F2E6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7F7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567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3FB6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F747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47D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204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477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B43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32B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C5C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059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E35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01DD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301" w:type="pct"/>
            <w:vMerge w:val="continue"/>
            <w:vAlign w:val="center"/>
          </w:tcPr>
          <w:p w14:paraId="299BF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3D2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570</w:t>
            </w:r>
          </w:p>
        </w:tc>
      </w:tr>
      <w:tr w14:paraId="559BF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CA0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50CE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A9AF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6234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375F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EEED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8" w:type="pct"/>
            <w:vMerge w:val="continue"/>
            <w:vAlign w:val="center"/>
          </w:tcPr>
          <w:p w14:paraId="2B0E1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6FC87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0D89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0675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18D6D5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DB5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D719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AF70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2BBD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301" w:type="pct"/>
            <w:vMerge w:val="continue"/>
            <w:vAlign w:val="center"/>
          </w:tcPr>
          <w:p w14:paraId="6AAEE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5DE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179</w:t>
            </w:r>
          </w:p>
        </w:tc>
      </w:tr>
      <w:tr w14:paraId="42572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B2B6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BC6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7F9A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21A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8277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CA74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7ABA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FE1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D20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66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514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341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209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971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3441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301" w:type="pct"/>
            <w:vMerge w:val="continue"/>
            <w:vAlign w:val="center"/>
          </w:tcPr>
          <w:p w14:paraId="05C12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1EF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</w:tr>
      <w:tr w14:paraId="08CE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C13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3B2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D3F2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AA2A8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D2B99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CAF9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7402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58E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85CC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9BCD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A27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4AC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0FA7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5F7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06D99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301" w:type="pct"/>
            <w:vMerge w:val="continue"/>
            <w:vAlign w:val="center"/>
          </w:tcPr>
          <w:p w14:paraId="07AB7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6A80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175</w:t>
            </w:r>
          </w:p>
        </w:tc>
      </w:tr>
      <w:tr w14:paraId="6725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9BA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D6C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E35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6B6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53CDB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AB49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DC3B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654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929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0042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F98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B2F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599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AB9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2047C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301" w:type="pct"/>
            <w:vMerge w:val="continue"/>
            <w:vAlign w:val="center"/>
          </w:tcPr>
          <w:p w14:paraId="712DA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30B1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163</w:t>
            </w:r>
          </w:p>
        </w:tc>
      </w:tr>
      <w:tr w14:paraId="367C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5D8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0B3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A835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C934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8FA03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A69E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092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33C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4CF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B5C3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BED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E97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7B17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021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575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301" w:type="pct"/>
            <w:vMerge w:val="continue"/>
            <w:vAlign w:val="center"/>
          </w:tcPr>
          <w:p w14:paraId="480AC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870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</w:t>
            </w:r>
          </w:p>
        </w:tc>
      </w:tr>
      <w:tr w14:paraId="375A6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BAB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7B3B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0B3C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734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FB1A9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AE4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0C2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75E4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CA5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F594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45F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CE3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4DA0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0DF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E4D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301" w:type="pct"/>
            <w:vMerge w:val="continue"/>
            <w:vAlign w:val="center"/>
          </w:tcPr>
          <w:p w14:paraId="2451D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E871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419C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22408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FA28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8C2A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E384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56.87</w:t>
            </w:r>
          </w:p>
        </w:tc>
        <w:tc>
          <w:tcPr>
            <w:tcW w:w="259" w:type="pct"/>
            <w:vMerge w:val="continue"/>
            <w:vAlign w:val="center"/>
          </w:tcPr>
          <w:p w14:paraId="6FAAC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4F06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5FD8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5FF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F35B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ADF3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F4C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C2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647F5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1A12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A0A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12.67</w:t>
            </w:r>
          </w:p>
        </w:tc>
        <w:tc>
          <w:tcPr>
            <w:tcW w:w="301" w:type="pct"/>
            <w:vMerge w:val="continue"/>
            <w:vAlign w:val="center"/>
          </w:tcPr>
          <w:p w14:paraId="487EC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3D0F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1B10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1BD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6E1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27B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CE55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56.98</w:t>
            </w:r>
          </w:p>
        </w:tc>
        <w:tc>
          <w:tcPr>
            <w:tcW w:w="259" w:type="pct"/>
            <w:vMerge w:val="continue"/>
            <w:vAlign w:val="center"/>
          </w:tcPr>
          <w:p w14:paraId="3687D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34CC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3F1B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5DC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AF4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D8F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E6C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3BB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BE3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49A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032C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301" w:type="pct"/>
            <w:vMerge w:val="continue"/>
            <w:vAlign w:val="center"/>
          </w:tcPr>
          <w:p w14:paraId="06D9E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75F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6FE0C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FBE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06E5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78D55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41E7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57.42</w:t>
            </w:r>
          </w:p>
        </w:tc>
        <w:tc>
          <w:tcPr>
            <w:tcW w:w="259" w:type="pct"/>
            <w:vMerge w:val="continue"/>
            <w:vAlign w:val="center"/>
          </w:tcPr>
          <w:p w14:paraId="7ED56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BFDE9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6E8C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1C0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F47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8AC5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7E00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F37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9C52D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C61A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A33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13.43</w:t>
            </w:r>
          </w:p>
        </w:tc>
        <w:tc>
          <w:tcPr>
            <w:tcW w:w="301" w:type="pct"/>
            <w:vMerge w:val="continue"/>
            <w:vAlign w:val="center"/>
          </w:tcPr>
          <w:p w14:paraId="27BAA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80D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2155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E5C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3BC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AFF6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2389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57.43</w:t>
            </w:r>
          </w:p>
        </w:tc>
        <w:tc>
          <w:tcPr>
            <w:tcW w:w="259" w:type="pct"/>
            <w:vMerge w:val="continue"/>
            <w:vAlign w:val="center"/>
          </w:tcPr>
          <w:p w14:paraId="5FD26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5BC1B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C6B8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5615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736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E9E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9AD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5DD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1C8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E4A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FFD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301" w:type="pct"/>
            <w:vMerge w:val="continue"/>
            <w:vAlign w:val="center"/>
          </w:tcPr>
          <w:p w14:paraId="04EDB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AC41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7B69E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C96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BAC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CE061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718F9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58.22</w:t>
            </w:r>
          </w:p>
        </w:tc>
        <w:tc>
          <w:tcPr>
            <w:tcW w:w="259" w:type="pct"/>
            <w:vMerge w:val="continue"/>
            <w:vAlign w:val="center"/>
          </w:tcPr>
          <w:p w14:paraId="24217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21DE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115D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F45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9896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DBA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F25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F93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6F9B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65693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F853F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14.61</w:t>
            </w:r>
          </w:p>
        </w:tc>
        <w:tc>
          <w:tcPr>
            <w:tcW w:w="301" w:type="pct"/>
            <w:vMerge w:val="continue"/>
            <w:vAlign w:val="center"/>
          </w:tcPr>
          <w:p w14:paraId="05EC3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245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479</w:t>
            </w:r>
          </w:p>
        </w:tc>
      </w:tr>
      <w:tr w14:paraId="64BA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876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CC0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464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46F0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59" w:type="pct"/>
            <w:vMerge w:val="continue"/>
            <w:vAlign w:val="center"/>
          </w:tcPr>
          <w:p w14:paraId="62F6F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89DC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7770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9F8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71D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67BF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290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013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0945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4832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AC444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14.63</w:t>
            </w:r>
          </w:p>
        </w:tc>
        <w:tc>
          <w:tcPr>
            <w:tcW w:w="301" w:type="pct"/>
            <w:vMerge w:val="continue"/>
            <w:vAlign w:val="center"/>
          </w:tcPr>
          <w:p w14:paraId="067E7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1835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478</w:t>
            </w:r>
          </w:p>
        </w:tc>
      </w:tr>
      <w:tr w14:paraId="09A3D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C03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39DA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27FBF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9ECF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60.11</w:t>
            </w:r>
          </w:p>
        </w:tc>
        <w:tc>
          <w:tcPr>
            <w:tcW w:w="259" w:type="pct"/>
            <w:vMerge w:val="continue"/>
            <w:vAlign w:val="center"/>
          </w:tcPr>
          <w:p w14:paraId="63036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42833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5542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8D56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5F02B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75FB3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7D803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C3F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8A9E4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8A56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D506A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1047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257B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6C39F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3BA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926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50A7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EA0A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60.18</w:t>
            </w:r>
          </w:p>
        </w:tc>
        <w:tc>
          <w:tcPr>
            <w:tcW w:w="259" w:type="pct"/>
            <w:vMerge w:val="continue"/>
            <w:vAlign w:val="center"/>
          </w:tcPr>
          <w:p w14:paraId="333625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F3BF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97AE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E61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3D1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CB2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8DE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CBE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1B9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A3C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9D475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16.73</w:t>
            </w:r>
          </w:p>
        </w:tc>
        <w:tc>
          <w:tcPr>
            <w:tcW w:w="301" w:type="pct"/>
            <w:vMerge w:val="continue"/>
            <w:vAlign w:val="center"/>
          </w:tcPr>
          <w:p w14:paraId="76ADC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018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3A0E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6EF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188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E466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EDB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63.11</w:t>
            </w:r>
          </w:p>
        </w:tc>
        <w:tc>
          <w:tcPr>
            <w:tcW w:w="259" w:type="pct"/>
            <w:vMerge w:val="continue"/>
            <w:vAlign w:val="center"/>
          </w:tcPr>
          <w:p w14:paraId="674B1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7C19D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9CBD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066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0BA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BE2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F9E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CEE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1B83E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72B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53F44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23.54</w:t>
            </w:r>
          </w:p>
        </w:tc>
        <w:tc>
          <w:tcPr>
            <w:tcW w:w="301" w:type="pct"/>
            <w:vMerge w:val="continue"/>
            <w:vAlign w:val="center"/>
          </w:tcPr>
          <w:p w14:paraId="0745E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DC2F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1526F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E3C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558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66F96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1EF34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63.18</w:t>
            </w:r>
          </w:p>
        </w:tc>
        <w:tc>
          <w:tcPr>
            <w:tcW w:w="259" w:type="pct"/>
            <w:vMerge w:val="continue"/>
            <w:vAlign w:val="center"/>
          </w:tcPr>
          <w:p w14:paraId="50ACC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ED875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112A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573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611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BFB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6E33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C6E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BDB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574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EA4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23.73</w:t>
            </w:r>
          </w:p>
        </w:tc>
        <w:tc>
          <w:tcPr>
            <w:tcW w:w="301" w:type="pct"/>
            <w:vMerge w:val="continue"/>
            <w:vAlign w:val="center"/>
          </w:tcPr>
          <w:p w14:paraId="77114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B35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6B3F5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84A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24F72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CF49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D985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56.89</w:t>
            </w:r>
          </w:p>
        </w:tc>
        <w:tc>
          <w:tcPr>
            <w:tcW w:w="259" w:type="pct"/>
            <w:vMerge w:val="continue"/>
            <w:vAlign w:val="center"/>
          </w:tcPr>
          <w:p w14:paraId="0877F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E323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9EE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186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A13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E85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598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2C23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60ECC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AF6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65B23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1675A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4FB6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7E76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28D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C97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FE1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356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9A9D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48921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BDFD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D4E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9D7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E635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A07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BA0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EB2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841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2648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0AA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3507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553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29E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F10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D6657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A25B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58.04</w:t>
            </w:r>
          </w:p>
        </w:tc>
        <w:tc>
          <w:tcPr>
            <w:tcW w:w="259" w:type="pct"/>
            <w:vMerge w:val="continue"/>
            <w:vAlign w:val="center"/>
          </w:tcPr>
          <w:p w14:paraId="2316C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C800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7247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9D7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287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902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40B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D8F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D73E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16E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3D5F1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14.32</w:t>
            </w:r>
          </w:p>
        </w:tc>
        <w:tc>
          <w:tcPr>
            <w:tcW w:w="301" w:type="pct"/>
            <w:vMerge w:val="continue"/>
            <w:vAlign w:val="center"/>
          </w:tcPr>
          <w:p w14:paraId="11A14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E4F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4751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E6D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84C6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59B1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8E4D7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E253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4C9A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6C07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09DD9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29D9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383D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212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E17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A14E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FE01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F28C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16.77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B07B0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1027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2AED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40F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70D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0CA2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538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E8A7A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17B2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9D2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4463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74987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32F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00D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7DF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B1D6C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2D71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AA6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15.99</w:t>
            </w:r>
          </w:p>
        </w:tc>
        <w:tc>
          <w:tcPr>
            <w:tcW w:w="301" w:type="pct"/>
            <w:vMerge w:val="continue"/>
            <w:vAlign w:val="center"/>
          </w:tcPr>
          <w:p w14:paraId="51DD1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DD54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0302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A9C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DFF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B14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8F5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534F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C153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3B1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6ED01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4D506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FA2F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068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10C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73F6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5D12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3D088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15.49</w:t>
            </w:r>
          </w:p>
        </w:tc>
        <w:tc>
          <w:tcPr>
            <w:tcW w:w="301" w:type="pct"/>
            <w:vMerge w:val="continue"/>
            <w:vAlign w:val="center"/>
          </w:tcPr>
          <w:p w14:paraId="421A2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5DB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7F4E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D0EC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068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27C8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4D3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3DF8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2555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EF0D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9279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0DFE0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528A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A74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FF1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5458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75F1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3315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22.15</w:t>
            </w:r>
          </w:p>
        </w:tc>
        <w:tc>
          <w:tcPr>
            <w:tcW w:w="301" w:type="pct"/>
            <w:vMerge w:val="continue"/>
            <w:vAlign w:val="center"/>
          </w:tcPr>
          <w:p w14:paraId="23C86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E431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3A8F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377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328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2DC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C60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01B4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27E2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80F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AB2D2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49301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A6A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625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2EB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4B102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5B59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24029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21.69</w:t>
            </w:r>
          </w:p>
        </w:tc>
        <w:tc>
          <w:tcPr>
            <w:tcW w:w="301" w:type="pct"/>
            <w:vMerge w:val="continue"/>
            <w:vAlign w:val="center"/>
          </w:tcPr>
          <w:p w14:paraId="62888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2723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5F4A1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819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1C5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F69E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090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BDD2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875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83B9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20BC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5837D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97C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03A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F7C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D541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DC32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33DB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20.91</w:t>
            </w:r>
          </w:p>
        </w:tc>
        <w:tc>
          <w:tcPr>
            <w:tcW w:w="301" w:type="pct"/>
            <w:vMerge w:val="continue"/>
            <w:vAlign w:val="center"/>
          </w:tcPr>
          <w:p w14:paraId="41908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1D4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3137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F72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535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C3F4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344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7999C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B24E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3A1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564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E746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3A85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AEB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1A6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DB4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52A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34D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15.53</w:t>
            </w:r>
          </w:p>
        </w:tc>
        <w:tc>
          <w:tcPr>
            <w:tcW w:w="301" w:type="pct"/>
            <w:vMerge w:val="continue"/>
            <w:vAlign w:val="center"/>
          </w:tcPr>
          <w:p w14:paraId="33A34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CB8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505F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877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05D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9AD3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42AC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continue"/>
            <w:vAlign w:val="center"/>
          </w:tcPr>
          <w:p w14:paraId="28162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A2E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68A4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0FB8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4D0A6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486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B41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154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7430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1845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D151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301" w:type="pct"/>
            <w:vMerge w:val="continue"/>
            <w:vAlign w:val="center"/>
          </w:tcPr>
          <w:p w14:paraId="4C171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175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4F4E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16B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8CE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D27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4A2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59.55</w:t>
            </w:r>
          </w:p>
        </w:tc>
        <w:tc>
          <w:tcPr>
            <w:tcW w:w="259" w:type="pct"/>
            <w:vMerge w:val="continue"/>
            <w:vAlign w:val="center"/>
          </w:tcPr>
          <w:p w14:paraId="5A0B9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AA07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FE8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4CA9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2A66C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343C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49D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C9A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FA128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64A7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149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16.81</w:t>
            </w:r>
          </w:p>
        </w:tc>
        <w:tc>
          <w:tcPr>
            <w:tcW w:w="301" w:type="pct"/>
            <w:vMerge w:val="continue"/>
            <w:vAlign w:val="center"/>
          </w:tcPr>
          <w:p w14:paraId="02DFF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19D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6E9A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01F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F76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7AF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CB6E7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FD74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045D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A94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3D53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456E7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4B1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401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0F8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41D2D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E6A9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9EDB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20.96</w:t>
            </w:r>
          </w:p>
        </w:tc>
        <w:tc>
          <w:tcPr>
            <w:tcW w:w="301" w:type="pct"/>
            <w:vMerge w:val="continue"/>
            <w:vAlign w:val="center"/>
          </w:tcPr>
          <w:p w14:paraId="3EAE9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0B75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28CE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F4F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371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D08AB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B8C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59" w:type="pct"/>
            <w:vMerge w:val="continue"/>
            <w:vAlign w:val="center"/>
          </w:tcPr>
          <w:p w14:paraId="1B375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5A24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9AE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8510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281E9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88EC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6E2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7B3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F33D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2BE8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3894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21.75</w:t>
            </w:r>
          </w:p>
        </w:tc>
        <w:tc>
          <w:tcPr>
            <w:tcW w:w="301" w:type="pct"/>
            <w:vMerge w:val="continue"/>
            <w:vAlign w:val="center"/>
          </w:tcPr>
          <w:p w14:paraId="45669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11FA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27F5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1AD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3B0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8FF7F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CD50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59" w:type="pct"/>
            <w:vMerge w:val="continue"/>
            <w:vAlign w:val="center"/>
          </w:tcPr>
          <w:p w14:paraId="633DF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8CC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B77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3205A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5B2E1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754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8F4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384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4247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62E9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3870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22.21</w:t>
            </w:r>
          </w:p>
        </w:tc>
        <w:tc>
          <w:tcPr>
            <w:tcW w:w="301" w:type="pct"/>
            <w:vMerge w:val="continue"/>
            <w:vAlign w:val="center"/>
          </w:tcPr>
          <w:p w14:paraId="4F5E2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8ED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2EC33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17B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EAFB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54949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9F5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51.64</w:t>
            </w:r>
          </w:p>
        </w:tc>
        <w:tc>
          <w:tcPr>
            <w:tcW w:w="259" w:type="pct"/>
            <w:vMerge w:val="continue"/>
            <w:vAlign w:val="center"/>
          </w:tcPr>
          <w:p w14:paraId="56307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599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A2B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06AC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7C170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AB66C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37645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5E0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0D32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04FE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484C3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7.36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45F6E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C31D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</w:tr>
      <w:tr w14:paraId="7ECF1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1A4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B99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BA9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4EC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54.69</w:t>
            </w:r>
          </w:p>
        </w:tc>
        <w:tc>
          <w:tcPr>
            <w:tcW w:w="259" w:type="pct"/>
            <w:vMerge w:val="continue"/>
            <w:vAlign w:val="center"/>
          </w:tcPr>
          <w:p w14:paraId="0ACC6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1DB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1D0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9DCA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00F57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3AE7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A15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CC4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FE7E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FB2A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42B2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301" w:type="pct"/>
            <w:vMerge w:val="continue"/>
            <w:vAlign w:val="center"/>
          </w:tcPr>
          <w:p w14:paraId="56068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D07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32D1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EEC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A87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9450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89AA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56.64</w:t>
            </w:r>
          </w:p>
        </w:tc>
        <w:tc>
          <w:tcPr>
            <w:tcW w:w="259" w:type="pct"/>
            <w:vMerge w:val="continue"/>
            <w:vAlign w:val="center"/>
          </w:tcPr>
          <w:p w14:paraId="11580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EBB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DA3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B7EE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1EA5B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9DB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D0D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50A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F1EE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0AD28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0442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12.44</w:t>
            </w:r>
          </w:p>
        </w:tc>
        <w:tc>
          <w:tcPr>
            <w:tcW w:w="301" w:type="pct"/>
            <w:vMerge w:val="continue"/>
            <w:vAlign w:val="center"/>
          </w:tcPr>
          <w:p w14:paraId="24754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63F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2940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6FB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96E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B67F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F4D86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59" w:type="pct"/>
            <w:vMerge w:val="continue"/>
            <w:vAlign w:val="center"/>
          </w:tcPr>
          <w:p w14:paraId="5C1D5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BD64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13E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5965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42A68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077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CA9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4B1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D7B9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9600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431EF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301" w:type="pct"/>
            <w:vMerge w:val="continue"/>
            <w:vAlign w:val="center"/>
          </w:tcPr>
          <w:p w14:paraId="6ACBA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AA9C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78F8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638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85A9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56980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B7140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</w:t>
            </w:r>
          </w:p>
        </w:tc>
        <w:tc>
          <w:tcPr>
            <w:tcW w:w="259" w:type="pct"/>
            <w:vMerge w:val="continue"/>
            <w:vAlign w:val="center"/>
          </w:tcPr>
          <w:p w14:paraId="52C43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BE4C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2DEB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44653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8FE9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A7C55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1EDDD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697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858D6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333A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04D74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301" w:type="pct"/>
            <w:vMerge w:val="continue"/>
            <w:vAlign w:val="center"/>
          </w:tcPr>
          <w:p w14:paraId="56858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5F7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521</w:t>
            </w:r>
          </w:p>
        </w:tc>
      </w:tr>
      <w:tr w14:paraId="4F7D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82D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CAF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7564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EE6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827F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0334B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D79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C7FA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07E2A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3D3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33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9E2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9D42E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C0DB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679D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11.26</w:t>
            </w:r>
          </w:p>
        </w:tc>
        <w:tc>
          <w:tcPr>
            <w:tcW w:w="301" w:type="pct"/>
            <w:vMerge w:val="continue"/>
            <w:vAlign w:val="center"/>
          </w:tcPr>
          <w:p w14:paraId="0C43F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F2E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517</w:t>
            </w:r>
          </w:p>
        </w:tc>
      </w:tr>
      <w:tr w14:paraId="6A8B3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B4F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85D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3E7A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A4BC2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9" w:type="pct"/>
            <w:vMerge w:val="continue"/>
            <w:vAlign w:val="center"/>
          </w:tcPr>
          <w:p w14:paraId="276672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037E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CA08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563EF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5D9D3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090E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372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82E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774D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8FB2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2AB7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17.12</w:t>
            </w:r>
          </w:p>
        </w:tc>
        <w:tc>
          <w:tcPr>
            <w:tcW w:w="301" w:type="pct"/>
            <w:vMerge w:val="continue"/>
            <w:vAlign w:val="center"/>
          </w:tcPr>
          <w:p w14:paraId="5FC9D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5CAD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520</w:t>
            </w:r>
          </w:p>
        </w:tc>
      </w:tr>
      <w:tr w14:paraId="3A81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9E39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606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7AA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D1A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F5A8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38C6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290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9536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05F6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1CD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6FFA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DAB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6064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A51C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F99B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17.14</w:t>
            </w:r>
          </w:p>
        </w:tc>
        <w:tc>
          <w:tcPr>
            <w:tcW w:w="301" w:type="pct"/>
            <w:vMerge w:val="continue"/>
            <w:vAlign w:val="center"/>
          </w:tcPr>
          <w:p w14:paraId="26FB6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B9E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516</w:t>
            </w:r>
          </w:p>
        </w:tc>
      </w:tr>
      <w:tr w14:paraId="004A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F60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99AF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955E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0D82F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56.08</w:t>
            </w:r>
          </w:p>
        </w:tc>
        <w:tc>
          <w:tcPr>
            <w:tcW w:w="259" w:type="pct"/>
            <w:vMerge w:val="continue"/>
            <w:vAlign w:val="center"/>
          </w:tcPr>
          <w:p w14:paraId="10925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A458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957E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CF27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BF19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DF0E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F02C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07D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81E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1A435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3AEC1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2504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CD5C7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4B58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405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520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E54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AC4F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9" w:type="pct"/>
            <w:vMerge w:val="continue"/>
            <w:vAlign w:val="center"/>
          </w:tcPr>
          <w:p w14:paraId="72721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CE41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4AF2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251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533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348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620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63C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F051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5C3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8C81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301" w:type="pct"/>
            <w:vMerge w:val="continue"/>
            <w:vAlign w:val="center"/>
          </w:tcPr>
          <w:p w14:paraId="40481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7E305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0A3F7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752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9C744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C9C23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D1C9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C7C76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DE5DD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66A9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2FCA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01C98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946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362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A312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6ADEE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55F99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F958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66D3A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647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53D0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1AD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9BF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86B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3E7D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59.57</w:t>
            </w:r>
          </w:p>
        </w:tc>
        <w:tc>
          <w:tcPr>
            <w:tcW w:w="259" w:type="pct"/>
            <w:vMerge w:val="continue"/>
            <w:vAlign w:val="center"/>
          </w:tcPr>
          <w:p w14:paraId="11625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55215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9101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228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55A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E222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61B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C40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860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EE4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F0B3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B7C2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7B9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5E68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00F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2A4AA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2283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B45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259" w:type="pct"/>
            <w:vMerge w:val="continue"/>
            <w:vAlign w:val="center"/>
          </w:tcPr>
          <w:p w14:paraId="018FC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17C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5F7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1133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19F87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F44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37A4D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8ED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F6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8B43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3B039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301" w:type="pct"/>
            <w:vMerge w:val="continue"/>
            <w:vAlign w:val="center"/>
          </w:tcPr>
          <w:p w14:paraId="5AA82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F029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709</w:t>
            </w:r>
          </w:p>
        </w:tc>
      </w:tr>
      <w:tr w14:paraId="53FA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454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C87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67F53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A89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8D58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33B2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E4C9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886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181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E84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51B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43C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082A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196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8CA3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2008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E0E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710</w:t>
            </w:r>
          </w:p>
        </w:tc>
      </w:tr>
      <w:tr w14:paraId="59E06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4E3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972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E496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02E87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41F7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68288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8B18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D8C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90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1DB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CE1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4B6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6B7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EDD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9C08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301" w:type="pct"/>
            <w:vMerge w:val="continue"/>
            <w:vAlign w:val="center"/>
          </w:tcPr>
          <w:p w14:paraId="3A45A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6F8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749</w:t>
            </w:r>
          </w:p>
        </w:tc>
      </w:tr>
      <w:tr w14:paraId="7CE1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1BB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B790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901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B1E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910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0B79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D9A9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C98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988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3BDB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092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FE4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AB2E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519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3DC3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2610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7F97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750</w:t>
            </w:r>
          </w:p>
        </w:tc>
      </w:tr>
      <w:tr w14:paraId="2ED0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EB1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0BE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1E1F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3FB8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3BB3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063E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4F90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FAB9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FD3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300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E08C9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1229F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FC4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0219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357F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2.02</w:t>
            </w:r>
          </w:p>
        </w:tc>
        <w:tc>
          <w:tcPr>
            <w:tcW w:w="301" w:type="pct"/>
            <w:vMerge w:val="continue"/>
            <w:vAlign w:val="center"/>
          </w:tcPr>
          <w:p w14:paraId="60ED3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ED1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714</w:t>
            </w:r>
          </w:p>
        </w:tc>
      </w:tr>
      <w:tr w14:paraId="1F6E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E4B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A00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91D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93D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4F0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E521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E802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FF5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CAE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F54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E17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CC0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30EF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29C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0132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9C3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0FE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715</w:t>
            </w:r>
          </w:p>
        </w:tc>
      </w:tr>
      <w:tr w14:paraId="3FB5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88C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FCC16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385C2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D90B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43.2</w:t>
            </w:r>
          </w:p>
        </w:tc>
        <w:tc>
          <w:tcPr>
            <w:tcW w:w="259" w:type="pct"/>
            <w:vMerge w:val="continue"/>
            <w:vAlign w:val="center"/>
          </w:tcPr>
          <w:p w14:paraId="22F5B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6FF5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C23F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AA6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902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FB6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2A8C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2EFC7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5673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CFA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F7246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3.01</w:t>
            </w:r>
          </w:p>
        </w:tc>
        <w:tc>
          <w:tcPr>
            <w:tcW w:w="301" w:type="pct"/>
            <w:vMerge w:val="continue"/>
            <w:vAlign w:val="center"/>
          </w:tcPr>
          <w:p w14:paraId="6DFCB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6ECC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694</w:t>
            </w:r>
          </w:p>
        </w:tc>
      </w:tr>
      <w:tr w14:paraId="4FAC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D0E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89E0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1048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87C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BB7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1DC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1C2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CC6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7C8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D505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6DBC6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41F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591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A02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3BFC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F979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66159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719</w:t>
            </w:r>
          </w:p>
        </w:tc>
      </w:tr>
      <w:tr w14:paraId="5A59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495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668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7A1B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620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4B0B7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7A7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74AB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DB77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67D44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EC74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7DA16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BAD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CCC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8D4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856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472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D75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</w:t>
            </w:r>
          </w:p>
        </w:tc>
      </w:tr>
      <w:tr w14:paraId="107CD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9F4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8F9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5A42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6F3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4EC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6D2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986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B36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B30FB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6121C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8E3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0A5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A7B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3CA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92D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157C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7D2E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729</w:t>
            </w:r>
          </w:p>
        </w:tc>
      </w:tr>
      <w:tr w14:paraId="7BAC4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814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488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AB1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3AA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67AD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1BE7D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3E93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39C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2D20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DD49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201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97C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D6A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7E9B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C689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2BC8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260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695</w:t>
            </w:r>
          </w:p>
        </w:tc>
      </w:tr>
      <w:tr w14:paraId="4688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202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8F8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17D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ABA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65B8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0FD3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B4D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E0E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FBC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2B9D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5DAD3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776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794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9F0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7305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A33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B15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720</w:t>
            </w:r>
          </w:p>
        </w:tc>
      </w:tr>
      <w:tr w14:paraId="32C25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0C0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9B6B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2E4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F8A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BECD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49A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FA5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E87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582EC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AB3D1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F728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AFC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9DC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432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1EA2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FD0C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71B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725</w:t>
            </w:r>
          </w:p>
        </w:tc>
      </w:tr>
      <w:tr w14:paraId="23F3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BB3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73A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DD27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D24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3425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3C0B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659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84B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18357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66CA0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D2E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05A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BD1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E23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7F26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8815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471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730</w:t>
            </w:r>
          </w:p>
        </w:tc>
      </w:tr>
      <w:tr w14:paraId="19725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266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5AA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05155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B4C0B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F6A5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CBB4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7843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33E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25CC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D876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FB5F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1258A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53F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613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37432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3.53</w:t>
            </w:r>
          </w:p>
        </w:tc>
        <w:tc>
          <w:tcPr>
            <w:tcW w:w="301" w:type="pct"/>
            <w:vMerge w:val="continue"/>
            <w:vAlign w:val="center"/>
          </w:tcPr>
          <w:p w14:paraId="5BCDB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008E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754</w:t>
            </w:r>
          </w:p>
        </w:tc>
      </w:tr>
      <w:tr w14:paraId="744B8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0BD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B295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6205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83B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1B14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9AF15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CE77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53A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2B9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45D9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15C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9D5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33C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4B7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BF03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8A4A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E74B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755</w:t>
            </w:r>
          </w:p>
        </w:tc>
      </w:tr>
      <w:tr w14:paraId="2A52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BC1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B42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2625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27DE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259" w:type="pct"/>
            <w:vMerge w:val="continue"/>
            <w:vAlign w:val="center"/>
          </w:tcPr>
          <w:p w14:paraId="321A9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6DE3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CC57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A83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FD3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A47C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4E29E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37AFF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FC9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3F9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FCC2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301" w:type="pct"/>
            <w:vMerge w:val="continue"/>
            <w:vAlign w:val="center"/>
          </w:tcPr>
          <w:p w14:paraId="5733A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9DC9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734</w:t>
            </w:r>
          </w:p>
        </w:tc>
      </w:tr>
      <w:tr w14:paraId="2969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A4A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DB1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393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581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7AD4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D462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A5A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6CD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C4F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1ED29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625E3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39F7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DCD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81D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D8C1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1D28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2C7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759</w:t>
            </w:r>
          </w:p>
        </w:tc>
      </w:tr>
      <w:tr w14:paraId="7AED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71A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D84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AC2B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4C3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852C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76F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1723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36C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086E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2DD0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74494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5BB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5FA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EAB0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35C4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5EB9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E1EA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764</w:t>
            </w:r>
          </w:p>
        </w:tc>
      </w:tr>
      <w:tr w14:paraId="5D9CC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7D9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770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A71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533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6E46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2A8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D9B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B34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C5DD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762F6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BB2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A27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A72B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400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1E7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AB7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BA3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769</w:t>
            </w:r>
          </w:p>
        </w:tc>
      </w:tr>
      <w:tr w14:paraId="25FB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1B3E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8D8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97D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F0B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00E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BD9E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2205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862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CD4E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E35D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B20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C62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3B3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90D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EA67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2857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235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735</w:t>
            </w:r>
          </w:p>
        </w:tc>
      </w:tr>
      <w:tr w14:paraId="33BC3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C2D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E01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AB5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C60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EA1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492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7A0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59C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812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0C68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A830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13D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3647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736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65AB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1124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81D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760</w:t>
            </w:r>
          </w:p>
        </w:tc>
      </w:tr>
      <w:tr w14:paraId="2B572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2D0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B61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8FB3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50A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567C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A6C1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5DE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120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6EAF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F784C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150AF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C68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EAF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0F6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C95A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4606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7B3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765</w:t>
            </w:r>
          </w:p>
        </w:tc>
      </w:tr>
      <w:tr w14:paraId="0828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8CA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612F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0362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BC3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48D2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BA9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EB3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E10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C9B8B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16504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1655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E7F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7B33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51C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C250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2D44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206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770</w:t>
            </w:r>
          </w:p>
        </w:tc>
      </w:tr>
      <w:tr w14:paraId="63B98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297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DAA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FD5E4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BBCAC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03EC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29F2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D5E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C0A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61FE6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0CC2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49E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287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06EE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9CEFE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50E7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13.15</w:t>
            </w:r>
          </w:p>
        </w:tc>
        <w:tc>
          <w:tcPr>
            <w:tcW w:w="301" w:type="pct"/>
            <w:vMerge w:val="continue"/>
            <w:vAlign w:val="center"/>
          </w:tcPr>
          <w:p w14:paraId="669AC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DBE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705</w:t>
            </w:r>
          </w:p>
        </w:tc>
      </w:tr>
      <w:tr w14:paraId="6241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57C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3CE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F5F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2F5D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58.08</w:t>
            </w:r>
          </w:p>
        </w:tc>
        <w:tc>
          <w:tcPr>
            <w:tcW w:w="259" w:type="pct"/>
            <w:vMerge w:val="continue"/>
            <w:vAlign w:val="center"/>
          </w:tcPr>
          <w:p w14:paraId="142F0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A200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8E57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942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E33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5B7B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44C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820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8AAB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960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B1E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14.39</w:t>
            </w:r>
          </w:p>
        </w:tc>
        <w:tc>
          <w:tcPr>
            <w:tcW w:w="301" w:type="pct"/>
            <w:vMerge w:val="continue"/>
            <w:vAlign w:val="center"/>
          </w:tcPr>
          <w:p w14:paraId="293DA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FA1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704</w:t>
            </w:r>
          </w:p>
        </w:tc>
      </w:tr>
      <w:tr w14:paraId="02EA7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4BC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49B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23A2C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CBF9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continue"/>
            <w:vAlign w:val="center"/>
          </w:tcPr>
          <w:p w14:paraId="0C791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358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BA6A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617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D34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E531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B39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1DA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97F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C171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DF60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301" w:type="pct"/>
            <w:vMerge w:val="continue"/>
            <w:vAlign w:val="center"/>
          </w:tcPr>
          <w:p w14:paraId="41EE3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596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699</w:t>
            </w:r>
          </w:p>
        </w:tc>
      </w:tr>
      <w:tr w14:paraId="509E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084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274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224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57B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BD80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9F68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1343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D29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0D6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87C4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3BE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4BC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5D4B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4EB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2570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16.57</w:t>
            </w:r>
          </w:p>
        </w:tc>
        <w:tc>
          <w:tcPr>
            <w:tcW w:w="301" w:type="pct"/>
            <w:vMerge w:val="continue"/>
            <w:vAlign w:val="center"/>
          </w:tcPr>
          <w:p w14:paraId="5FFEC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65AC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700</w:t>
            </w:r>
          </w:p>
        </w:tc>
      </w:tr>
      <w:tr w14:paraId="65EFE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C12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C6D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15E7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B5B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A500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BCFF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4931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5A6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225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261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3B3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D17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5CE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8117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0C4CD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25.13</w:t>
            </w:r>
          </w:p>
        </w:tc>
        <w:tc>
          <w:tcPr>
            <w:tcW w:w="301" w:type="pct"/>
            <w:vMerge w:val="continue"/>
            <w:vAlign w:val="center"/>
          </w:tcPr>
          <w:p w14:paraId="091C6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D35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744</w:t>
            </w:r>
          </w:p>
        </w:tc>
      </w:tr>
      <w:tr w14:paraId="647B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0DB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333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AD63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DE1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9EB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EF8E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DD5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7C1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F0A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9C1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0EC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231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2319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349A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BB87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301" w:type="pct"/>
            <w:vMerge w:val="continue"/>
            <w:vAlign w:val="center"/>
          </w:tcPr>
          <w:p w14:paraId="6EBE7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0687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</w:t>
            </w:r>
          </w:p>
        </w:tc>
      </w:tr>
      <w:tr w14:paraId="2682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A95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CA0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1FE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413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20F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20C2C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8261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369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75E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8F5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7C1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698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5A41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248A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78731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22.96</w:t>
            </w:r>
          </w:p>
        </w:tc>
        <w:tc>
          <w:tcPr>
            <w:tcW w:w="301" w:type="pct"/>
            <w:vMerge w:val="continue"/>
            <w:vAlign w:val="center"/>
          </w:tcPr>
          <w:p w14:paraId="587DF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2E1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745</w:t>
            </w:r>
          </w:p>
        </w:tc>
      </w:tr>
      <w:tr w14:paraId="1143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C1C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8C9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9052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DFD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7D94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BD7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C50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FD9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D18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7FB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CC4C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966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3C7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2DBA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0E07C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28.93</w:t>
            </w:r>
          </w:p>
        </w:tc>
        <w:tc>
          <w:tcPr>
            <w:tcW w:w="301" w:type="pct"/>
            <w:vMerge w:val="continue"/>
            <w:vAlign w:val="center"/>
          </w:tcPr>
          <w:p w14:paraId="3F24A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CD6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740</w:t>
            </w:r>
          </w:p>
        </w:tc>
      </w:tr>
      <w:tr w14:paraId="07354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4EB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D506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1077C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3E1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48.82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3383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EBA88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51BD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7B82F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3FFE5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AD1C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5E8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DDC1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02F3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F4DD3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7BFB2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5.44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03299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0452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6BFF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2D7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E1F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2715C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1E95F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FE7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CA1B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0FE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770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4C5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C5D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C6F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760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0D0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0DF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11B9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301" w:type="pct"/>
            <w:vMerge w:val="continue"/>
            <w:vAlign w:val="center"/>
          </w:tcPr>
          <w:p w14:paraId="4A9A2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A8FD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5B18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8F7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7F67B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5E16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35B3B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E129E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B4F3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DC3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0021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BD10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E3B7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06A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D1A1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D85A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DED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DFA2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0F12B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F221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2C351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0229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FF2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276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0A6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3A2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EE8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AB4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CED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1AA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956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B30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247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A35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DCB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268C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301" w:type="pct"/>
            <w:vMerge w:val="continue"/>
            <w:vAlign w:val="center"/>
          </w:tcPr>
          <w:p w14:paraId="77C8A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75C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67E4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039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EF29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BB15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BBC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C2A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E982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655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D8A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E48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B45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1EC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DE1C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901B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E59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BCF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301" w:type="pct"/>
            <w:vMerge w:val="continue"/>
            <w:vAlign w:val="center"/>
          </w:tcPr>
          <w:p w14:paraId="04C09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6A4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5CA23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6AC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C3A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8FB1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927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87D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3A44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158B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8DE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247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826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A61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BFA7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3096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C84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CB7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301" w:type="pct"/>
            <w:vMerge w:val="continue"/>
            <w:vAlign w:val="center"/>
          </w:tcPr>
          <w:p w14:paraId="59F66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D6D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6D83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FB2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B7BA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319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218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91D1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052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EFE9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D93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4B2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4E0E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AD0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088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86D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EAC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AF40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301" w:type="pct"/>
            <w:vMerge w:val="continue"/>
            <w:vAlign w:val="center"/>
          </w:tcPr>
          <w:p w14:paraId="7F525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203A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2A34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701D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2F0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29E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937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BB59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5A7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0E9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B41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D77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6D1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875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2D6E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3AB29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9EC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66E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301" w:type="pct"/>
            <w:vMerge w:val="continue"/>
            <w:vAlign w:val="center"/>
          </w:tcPr>
          <w:p w14:paraId="5ECE9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F59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7700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4538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969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159F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292E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continue"/>
            <w:vAlign w:val="center"/>
          </w:tcPr>
          <w:p w14:paraId="2864B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A315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0FFD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B3A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517A9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7C27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93A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FDC6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552C2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2F5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6114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36.76</w:t>
            </w:r>
          </w:p>
        </w:tc>
        <w:tc>
          <w:tcPr>
            <w:tcW w:w="301" w:type="pct"/>
            <w:vMerge w:val="continue"/>
            <w:vAlign w:val="center"/>
          </w:tcPr>
          <w:p w14:paraId="7F8BB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42C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56030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324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21B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98F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233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C213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404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E186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EB4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06F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7AB7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84E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464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19B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117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27AB2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301" w:type="pct"/>
            <w:vMerge w:val="continue"/>
            <w:vAlign w:val="center"/>
          </w:tcPr>
          <w:p w14:paraId="2831A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FA0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69CBD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D186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6C5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08CD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71C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5A4B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489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7D3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118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142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4CE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8E4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0F7BA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3AAD3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9E6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0F77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19.26</w:t>
            </w:r>
          </w:p>
        </w:tc>
        <w:tc>
          <w:tcPr>
            <w:tcW w:w="301" w:type="pct"/>
            <w:vMerge w:val="continue"/>
            <w:vAlign w:val="center"/>
          </w:tcPr>
          <w:p w14:paraId="2A79F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41D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4CDA8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55E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8C8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8A79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2A5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3D6E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7AA0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FE50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EE7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643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F3D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081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7E6A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55DE7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92B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2A5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36.02</w:t>
            </w:r>
          </w:p>
        </w:tc>
        <w:tc>
          <w:tcPr>
            <w:tcW w:w="301" w:type="pct"/>
            <w:vMerge w:val="continue"/>
            <w:vAlign w:val="center"/>
          </w:tcPr>
          <w:p w14:paraId="55723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A793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02F3F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91E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CAE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B06F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BE6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3B8D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5582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A3E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7B9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73B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8EF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2DB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5E6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5536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BB90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AC5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31.26</w:t>
            </w:r>
          </w:p>
        </w:tc>
        <w:tc>
          <w:tcPr>
            <w:tcW w:w="301" w:type="pct"/>
            <w:vMerge w:val="continue"/>
            <w:vAlign w:val="center"/>
          </w:tcPr>
          <w:p w14:paraId="7809D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F22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7B315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4F34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D86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344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070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E0C6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DA5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F974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926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C8D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7AEA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9DF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152FA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75B1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6E7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A2F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18.87</w:t>
            </w:r>
          </w:p>
        </w:tc>
        <w:tc>
          <w:tcPr>
            <w:tcW w:w="301" w:type="pct"/>
            <w:vMerge w:val="continue"/>
            <w:vAlign w:val="center"/>
          </w:tcPr>
          <w:p w14:paraId="350FE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3BF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198E5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BF3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54CC4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D2795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298F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15831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F761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042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78E0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E76E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1D3E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39510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0F3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4FB9F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422A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33D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301" w:type="pct"/>
            <w:vMerge w:val="continue"/>
            <w:vAlign w:val="center"/>
          </w:tcPr>
          <w:p w14:paraId="1BC25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A69D7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53A0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DB5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EA5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E91B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C7A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3A80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23A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561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2E150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68E91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ADC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367B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5DF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7171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71A5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79F4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301" w:type="pct"/>
            <w:vMerge w:val="continue"/>
            <w:vAlign w:val="center"/>
          </w:tcPr>
          <w:p w14:paraId="44C60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2EF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4AFD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3B8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B18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E1A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2CE9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F58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685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081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D621D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3818D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389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088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7B4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129A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63F2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6298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</w:t>
            </w:r>
          </w:p>
        </w:tc>
        <w:tc>
          <w:tcPr>
            <w:tcW w:w="301" w:type="pct"/>
            <w:vMerge w:val="continue"/>
            <w:vAlign w:val="center"/>
          </w:tcPr>
          <w:p w14:paraId="01897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0BD5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0897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C6B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EA1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DF4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5FEE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65.03</w:t>
            </w:r>
          </w:p>
        </w:tc>
        <w:tc>
          <w:tcPr>
            <w:tcW w:w="259" w:type="pct"/>
            <w:vMerge w:val="continue"/>
            <w:vAlign w:val="center"/>
          </w:tcPr>
          <w:p w14:paraId="72543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44D0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948E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C7A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1F69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B59A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759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6A6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F91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C4A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EBF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301" w:type="pct"/>
            <w:vMerge w:val="continue"/>
            <w:vAlign w:val="center"/>
          </w:tcPr>
          <w:p w14:paraId="63F0C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6B9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3B81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F0C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57E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CA9F5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F340B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65.63</w:t>
            </w:r>
          </w:p>
        </w:tc>
        <w:tc>
          <w:tcPr>
            <w:tcW w:w="259" w:type="pct"/>
            <w:vMerge w:val="continue"/>
            <w:vAlign w:val="center"/>
          </w:tcPr>
          <w:p w14:paraId="4AA9E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B83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104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3BF7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141E8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4E0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A4B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626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A01DE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4CF9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42D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301" w:type="pct"/>
            <w:vMerge w:val="continue"/>
            <w:vAlign w:val="center"/>
          </w:tcPr>
          <w:p w14:paraId="11362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B3BD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39F3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267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712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0A97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C93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66.08</w:t>
            </w:r>
          </w:p>
        </w:tc>
        <w:tc>
          <w:tcPr>
            <w:tcW w:w="259" w:type="pct"/>
            <w:vMerge w:val="continue"/>
            <w:vAlign w:val="center"/>
          </w:tcPr>
          <w:p w14:paraId="5654A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AEEB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841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22D1C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continue"/>
            <w:vAlign w:val="center"/>
          </w:tcPr>
          <w:p w14:paraId="27B64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201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52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237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6741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EEC2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416AC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301" w:type="pct"/>
            <w:vMerge w:val="continue"/>
            <w:vAlign w:val="center"/>
          </w:tcPr>
          <w:p w14:paraId="64E40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D00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40B1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F098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B1B78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7F28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7.68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7260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7F80B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1EFA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24257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61202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6BEA9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30786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72CDD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F38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FDBF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4EE5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61C03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BAD8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A614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0C99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31A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1EF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ADDF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605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3B0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804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58D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9B8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4F489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458F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DDD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E79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F1C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2005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2C12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7222D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38B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6369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82F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A02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024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6B6F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52.6</w:t>
            </w:r>
          </w:p>
        </w:tc>
        <w:tc>
          <w:tcPr>
            <w:tcW w:w="259" w:type="pct"/>
            <w:vMerge w:val="continue"/>
            <w:vAlign w:val="center"/>
          </w:tcPr>
          <w:p w14:paraId="34F0B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1605E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90D3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E66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1D8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81C7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2BA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9B1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248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9A8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97EB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C455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C082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6937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47E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E52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E608A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8AB6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53.65</w:t>
            </w:r>
          </w:p>
        </w:tc>
        <w:tc>
          <w:tcPr>
            <w:tcW w:w="259" w:type="pct"/>
            <w:vMerge w:val="continue"/>
            <w:vAlign w:val="center"/>
          </w:tcPr>
          <w:p w14:paraId="42066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AF3AB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115A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88B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2CB1E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5706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AA7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696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0394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187B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DED7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A10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401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0916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879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3CB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825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C05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0B2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F07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72F3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2A0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D2F6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FA00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DBB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8C4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C1A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4E1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B37B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4CC7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5BDC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538B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AC7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436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EBE0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64DD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59" w:type="pct"/>
            <w:vMerge w:val="continue"/>
            <w:vAlign w:val="center"/>
          </w:tcPr>
          <w:p w14:paraId="64A51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CDDFC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B37B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C74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283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ED7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3CB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932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4BD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4C8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06EC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45AE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7B1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4B7D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58A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126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F55C8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8E7A5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9D78E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83F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B9C4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D1F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BB1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920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28E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2EC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CE3A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223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0635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EDEB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912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1B25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33B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091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06F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7E3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4F5C9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4456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8E8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5FB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486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CB6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6EC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411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9160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E156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F3E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48E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8D5C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3A012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BE9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06E8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90DA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D06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2B08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9563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BFD2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382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2C29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4C3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AE3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8251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316F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4204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46BB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2A0A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8449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76D64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E4C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9A5E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A59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925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621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8F3E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FE8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A2B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587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C12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CDF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9B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13BB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B4CD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D481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22E2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A2CE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6F7D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887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9B0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9B91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C393B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59" w:type="pct"/>
            <w:vMerge w:val="continue"/>
            <w:vAlign w:val="center"/>
          </w:tcPr>
          <w:p w14:paraId="3AA96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1033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C85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18A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E142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59CE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82D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9E1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745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2FC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6EE6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AC4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7E61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5666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A0A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C4E7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8B45C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A474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56.65</w:t>
            </w:r>
          </w:p>
        </w:tc>
        <w:tc>
          <w:tcPr>
            <w:tcW w:w="259" w:type="pct"/>
            <w:vMerge w:val="continue"/>
            <w:vAlign w:val="center"/>
          </w:tcPr>
          <w:p w14:paraId="5B836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487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614C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F2C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E45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0C1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A65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B2D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B6CD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9C7A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AFD6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743F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D4E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00C48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48E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CFD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18D4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847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94B2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1CA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0968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77E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25D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9C7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81C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D14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7C15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F2C6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751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89193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E484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44AF1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2FE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D81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EE4B6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749C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59" w:type="pct"/>
            <w:vMerge w:val="continue"/>
            <w:vAlign w:val="center"/>
          </w:tcPr>
          <w:p w14:paraId="649D0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81F6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55B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889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131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881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A38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21C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0ED9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579A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6AF3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9E48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EBD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55AA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408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09E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B5B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B21F2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05DA4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3701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98D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ACE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1E8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20B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03D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ADB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6B67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04A3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AF9E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BF7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AC2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56747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C1E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B356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A9605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85D1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59" w:type="pct"/>
            <w:vMerge w:val="continue"/>
            <w:vAlign w:val="center"/>
          </w:tcPr>
          <w:p w14:paraId="26F97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731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BFF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7F7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26E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FCC1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F70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0C6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E6D7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9468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2893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375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83E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5186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0C5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9A86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DAC3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3FA6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AD5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FFBC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814D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2396D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02C91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8E2B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7DD43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F73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726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A46B0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4E8CC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55.84</w:t>
            </w:r>
          </w:p>
        </w:tc>
        <w:tc>
          <w:tcPr>
            <w:tcW w:w="301" w:type="pct"/>
            <w:vMerge w:val="continue"/>
            <w:vAlign w:val="center"/>
          </w:tcPr>
          <w:p w14:paraId="320B9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F02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14A9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1C4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F0D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BDB4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8D0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BCA4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A413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1F2A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05B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E1F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FC1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473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B28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90F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8E28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DAFA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301" w:type="pct"/>
            <w:vMerge w:val="continue"/>
            <w:vAlign w:val="center"/>
          </w:tcPr>
          <w:p w14:paraId="4626C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4DB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2C3C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468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C43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25E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8EE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C2706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03AAC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5EEC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0B6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BEC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D788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A6E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FCC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750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810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593CF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301" w:type="pct"/>
            <w:vMerge w:val="continue"/>
            <w:vAlign w:val="center"/>
          </w:tcPr>
          <w:p w14:paraId="6294A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8805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35A13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7F00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47D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8670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F8A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8D54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92C3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1069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1B1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7CB0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9C4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472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216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A9AE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A8A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353CC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301" w:type="pct"/>
            <w:vMerge w:val="continue"/>
            <w:vAlign w:val="center"/>
          </w:tcPr>
          <w:p w14:paraId="40D63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897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70FC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173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D32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B6A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A289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D782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58C7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65E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559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03A7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04E5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D49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C9D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A50C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023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5AF5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55.71</w:t>
            </w:r>
          </w:p>
        </w:tc>
        <w:tc>
          <w:tcPr>
            <w:tcW w:w="301" w:type="pct"/>
            <w:vMerge w:val="continue"/>
            <w:vAlign w:val="center"/>
          </w:tcPr>
          <w:p w14:paraId="2E8F4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A806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78CC8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FC2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FFA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FBA3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5841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259" w:type="pct"/>
            <w:vMerge w:val="continue"/>
            <w:vAlign w:val="center"/>
          </w:tcPr>
          <w:p w14:paraId="5820F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2C75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35F4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FEC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70C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B8D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268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243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DFA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9055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0A0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56.63</w:t>
            </w:r>
          </w:p>
        </w:tc>
        <w:tc>
          <w:tcPr>
            <w:tcW w:w="301" w:type="pct"/>
            <w:vMerge w:val="continue"/>
            <w:vAlign w:val="center"/>
          </w:tcPr>
          <w:p w14:paraId="08D6D0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0D2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66F0A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9F2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7AD3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EFDF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135C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86FF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B6F1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F04D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F39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CA6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09BB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6E73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609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C43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28F7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9B1A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58.35</w:t>
            </w:r>
          </w:p>
        </w:tc>
        <w:tc>
          <w:tcPr>
            <w:tcW w:w="301" w:type="pct"/>
            <w:vMerge w:val="continue"/>
            <w:vAlign w:val="center"/>
          </w:tcPr>
          <w:p w14:paraId="5E821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FC0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1B13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E58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B44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37E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02663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259" w:type="pct"/>
            <w:vMerge w:val="continue"/>
            <w:vAlign w:val="center"/>
          </w:tcPr>
          <w:p w14:paraId="4BB97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5832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386E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23F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D14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BA1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C9F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21C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221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DDD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9B831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59.27</w:t>
            </w:r>
          </w:p>
        </w:tc>
        <w:tc>
          <w:tcPr>
            <w:tcW w:w="301" w:type="pct"/>
            <w:vMerge w:val="continue"/>
            <w:vAlign w:val="center"/>
          </w:tcPr>
          <w:p w14:paraId="1A590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653E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3887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198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48F6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CA93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1441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E1494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684F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678D8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1781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continue"/>
            <w:vAlign w:val="center"/>
          </w:tcPr>
          <w:p w14:paraId="51DB1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E3DCC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3DB2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80B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81CA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F025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7488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4.13</w:t>
            </w:r>
          </w:p>
        </w:tc>
        <w:tc>
          <w:tcPr>
            <w:tcW w:w="301" w:type="pct"/>
            <w:vMerge w:val="continue"/>
            <w:vAlign w:val="center"/>
          </w:tcPr>
          <w:p w14:paraId="23963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681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58D2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94D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71C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A8BA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9B853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46.55</w:t>
            </w:r>
          </w:p>
        </w:tc>
        <w:tc>
          <w:tcPr>
            <w:tcW w:w="259" w:type="pct"/>
            <w:vMerge w:val="continue"/>
            <w:vAlign w:val="center"/>
          </w:tcPr>
          <w:p w14:paraId="0F551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8EE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6AF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B4F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76F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6F2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CBF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C65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2CC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7DA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426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4.28</w:t>
            </w:r>
          </w:p>
        </w:tc>
        <w:tc>
          <w:tcPr>
            <w:tcW w:w="301" w:type="pct"/>
            <w:vMerge w:val="continue"/>
            <w:vAlign w:val="center"/>
          </w:tcPr>
          <w:p w14:paraId="4284A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159A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523</w:t>
            </w:r>
          </w:p>
        </w:tc>
      </w:tr>
      <w:tr w14:paraId="605E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B7E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05B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8BE1C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0581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259" w:type="pct"/>
            <w:vMerge w:val="continue"/>
            <w:vAlign w:val="center"/>
          </w:tcPr>
          <w:p w14:paraId="1DD21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0232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FA68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3AC4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43AF4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14CA8F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E1DB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9B6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D8D6C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57D6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24B8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5.66</w:t>
            </w:r>
          </w:p>
        </w:tc>
        <w:tc>
          <w:tcPr>
            <w:tcW w:w="301" w:type="pct"/>
            <w:vMerge w:val="continue"/>
            <w:vAlign w:val="center"/>
          </w:tcPr>
          <w:p w14:paraId="19C79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8925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543</w:t>
            </w:r>
          </w:p>
        </w:tc>
      </w:tr>
      <w:tr w14:paraId="1C493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2C2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96B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FA88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F2D5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8E0E8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733B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2BA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FEF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AD0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DA8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A72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90E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B79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ACE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C89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7.09</w:t>
            </w:r>
          </w:p>
        </w:tc>
        <w:tc>
          <w:tcPr>
            <w:tcW w:w="301" w:type="pct"/>
            <w:vMerge w:val="continue"/>
            <w:vAlign w:val="center"/>
          </w:tcPr>
          <w:p w14:paraId="3CF26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C11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542</w:t>
            </w:r>
          </w:p>
        </w:tc>
      </w:tr>
      <w:tr w14:paraId="6D230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22F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46A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468D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AFA9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59" w:type="pct"/>
            <w:vMerge w:val="continue"/>
            <w:vAlign w:val="center"/>
          </w:tcPr>
          <w:p w14:paraId="57060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E80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B5F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640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7F89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7E57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174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0AF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DEA2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9FFF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1C51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01" w:type="pct"/>
            <w:vMerge w:val="continue"/>
            <w:vAlign w:val="center"/>
          </w:tcPr>
          <w:p w14:paraId="585C6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4C6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524</w:t>
            </w:r>
          </w:p>
        </w:tc>
      </w:tr>
      <w:tr w14:paraId="0561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511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262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C04F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1C666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49.85</w:t>
            </w:r>
          </w:p>
        </w:tc>
        <w:tc>
          <w:tcPr>
            <w:tcW w:w="259" w:type="pct"/>
            <w:vMerge w:val="continue"/>
            <w:vAlign w:val="center"/>
          </w:tcPr>
          <w:p w14:paraId="53675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997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B93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14D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D7E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BD15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1BC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2EC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CE7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8DB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AB99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6.06</w:t>
            </w:r>
          </w:p>
        </w:tc>
        <w:tc>
          <w:tcPr>
            <w:tcW w:w="301" w:type="pct"/>
            <w:vMerge w:val="continue"/>
            <w:vAlign w:val="center"/>
          </w:tcPr>
          <w:p w14:paraId="01310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E1E6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522</w:t>
            </w:r>
          </w:p>
        </w:tc>
      </w:tr>
      <w:tr w14:paraId="3CC1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110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298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846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B8FE3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A0506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DC78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B01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467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2C8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669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80D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05A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EA4C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5D6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3B62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301" w:type="pct"/>
            <w:vMerge w:val="continue"/>
            <w:vAlign w:val="center"/>
          </w:tcPr>
          <w:p w14:paraId="3E95D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224B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0892C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9A0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917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4BAB3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99563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259" w:type="pct"/>
            <w:vMerge w:val="continue"/>
            <w:vAlign w:val="center"/>
          </w:tcPr>
          <w:p w14:paraId="63149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935B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CD7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577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ED6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7DE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1E0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5AA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698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82D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72B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9.57</w:t>
            </w:r>
          </w:p>
        </w:tc>
        <w:tc>
          <w:tcPr>
            <w:tcW w:w="301" w:type="pct"/>
            <w:vMerge w:val="continue"/>
            <w:vAlign w:val="center"/>
          </w:tcPr>
          <w:p w14:paraId="09E5B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30D6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55858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00D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2E5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4449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4CB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408CA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0426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87D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BE9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813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2265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6BE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6D2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CFA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B90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410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301" w:type="pct"/>
            <w:vMerge w:val="continue"/>
            <w:vAlign w:val="center"/>
          </w:tcPr>
          <w:p w14:paraId="4FE2C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0FA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67B8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339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6CB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16665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05F4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259" w:type="pct"/>
            <w:vMerge w:val="continue"/>
            <w:vAlign w:val="center"/>
          </w:tcPr>
          <w:p w14:paraId="02C90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BB0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1FE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20A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D2C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8D1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9C7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BE6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759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EE1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CD9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11.09</w:t>
            </w:r>
          </w:p>
        </w:tc>
        <w:tc>
          <w:tcPr>
            <w:tcW w:w="301" w:type="pct"/>
            <w:vMerge w:val="continue"/>
            <w:vAlign w:val="center"/>
          </w:tcPr>
          <w:p w14:paraId="4A279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18B3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6154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5B7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0067F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46910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B2DD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1D51C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7AF2E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6A710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220F0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54B1E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80AA0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5AAC9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684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104E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3864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288C3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4.73</w:t>
            </w:r>
          </w:p>
        </w:tc>
        <w:tc>
          <w:tcPr>
            <w:tcW w:w="301" w:type="pct"/>
            <w:vMerge w:val="continue"/>
            <w:vAlign w:val="center"/>
          </w:tcPr>
          <w:p w14:paraId="33C090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668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665</w:t>
            </w:r>
          </w:p>
        </w:tc>
      </w:tr>
      <w:tr w14:paraId="35B8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0B6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ED6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D65C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AA52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59" w:type="pct"/>
            <w:vMerge w:val="continue"/>
            <w:vAlign w:val="center"/>
          </w:tcPr>
          <w:p w14:paraId="4C755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D76D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5CC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63F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A21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A21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66F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5CD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F49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0D4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F6D3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301" w:type="pct"/>
            <w:vMerge w:val="continue"/>
            <w:vAlign w:val="center"/>
          </w:tcPr>
          <w:p w14:paraId="19290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73D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667</w:t>
            </w:r>
          </w:p>
        </w:tc>
      </w:tr>
      <w:tr w14:paraId="7F292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741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EE6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594B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61B1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59" w:type="pct"/>
            <w:vMerge w:val="continue"/>
            <w:vAlign w:val="center"/>
          </w:tcPr>
          <w:p w14:paraId="27993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B8ED5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19DF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B42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11D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B04D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17C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D4C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396F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6BA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FC31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4.75</w:t>
            </w:r>
          </w:p>
        </w:tc>
        <w:tc>
          <w:tcPr>
            <w:tcW w:w="301" w:type="pct"/>
            <w:vMerge w:val="continue"/>
            <w:vAlign w:val="center"/>
          </w:tcPr>
          <w:p w14:paraId="7916A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539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653</w:t>
            </w:r>
          </w:p>
        </w:tc>
      </w:tr>
      <w:tr w14:paraId="5065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7E31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3F1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9037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4BDBB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59" w:type="pct"/>
            <w:vMerge w:val="continue"/>
            <w:vAlign w:val="center"/>
          </w:tcPr>
          <w:p w14:paraId="1DD3F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A4C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096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D56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358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D7E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37F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8D3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F930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D0A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FA89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4.77</w:t>
            </w:r>
          </w:p>
        </w:tc>
        <w:tc>
          <w:tcPr>
            <w:tcW w:w="301" w:type="pct"/>
            <w:vMerge w:val="continue"/>
            <w:vAlign w:val="center"/>
          </w:tcPr>
          <w:p w14:paraId="314F1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30921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</w:t>
            </w:r>
          </w:p>
        </w:tc>
      </w:tr>
      <w:tr w14:paraId="21A9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AED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5C9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59D1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7AA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59" w:type="pct"/>
            <w:vMerge w:val="continue"/>
            <w:vAlign w:val="center"/>
          </w:tcPr>
          <w:p w14:paraId="1AD7E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8C145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9978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FC8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DA3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543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C20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DF2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742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819A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AD1E7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4.96</w:t>
            </w:r>
          </w:p>
        </w:tc>
        <w:tc>
          <w:tcPr>
            <w:tcW w:w="301" w:type="pct"/>
            <w:vMerge w:val="continue"/>
            <w:vAlign w:val="center"/>
          </w:tcPr>
          <w:p w14:paraId="31983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886A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663</w:t>
            </w:r>
          </w:p>
        </w:tc>
      </w:tr>
      <w:tr w14:paraId="3CBE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42B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DC5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146E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1D4A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54.87</w:t>
            </w:r>
          </w:p>
        </w:tc>
        <w:tc>
          <w:tcPr>
            <w:tcW w:w="259" w:type="pct"/>
            <w:vMerge w:val="continue"/>
            <w:vAlign w:val="center"/>
          </w:tcPr>
          <w:p w14:paraId="46BC4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4F1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FA1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848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35B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200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8312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A07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768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9B0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1341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F57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F1C2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661</w:t>
            </w:r>
          </w:p>
        </w:tc>
      </w:tr>
      <w:tr w14:paraId="58D27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814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A44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B733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E905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54.92</w:t>
            </w:r>
          </w:p>
        </w:tc>
        <w:tc>
          <w:tcPr>
            <w:tcW w:w="259" w:type="pct"/>
            <w:vMerge w:val="continue"/>
            <w:vAlign w:val="center"/>
          </w:tcPr>
          <w:p w14:paraId="53194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C7301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2FD8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FE3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CD63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3A1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EFC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166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A9F6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EF4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AB7C0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301" w:type="pct"/>
            <w:vMerge w:val="continue"/>
            <w:vAlign w:val="center"/>
          </w:tcPr>
          <w:p w14:paraId="06637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3769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649</w:t>
            </w:r>
          </w:p>
        </w:tc>
      </w:tr>
      <w:tr w14:paraId="167AB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5F9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C14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07BB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584C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59" w:type="pct"/>
            <w:vMerge w:val="continue"/>
            <w:vAlign w:val="center"/>
          </w:tcPr>
          <w:p w14:paraId="61ED7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EE0A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36B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90B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B52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BF4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27E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281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4B1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850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1732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4.99</w:t>
            </w:r>
          </w:p>
        </w:tc>
        <w:tc>
          <w:tcPr>
            <w:tcW w:w="301" w:type="pct"/>
            <w:vMerge w:val="continue"/>
            <w:vAlign w:val="center"/>
          </w:tcPr>
          <w:p w14:paraId="6A153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C22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651</w:t>
            </w:r>
          </w:p>
        </w:tc>
      </w:tr>
      <w:tr w14:paraId="1AB6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E93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374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97B0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6A8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574F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3935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630A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074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B99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27D5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263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C85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F22A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823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19C8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5.18</w:t>
            </w:r>
          </w:p>
        </w:tc>
        <w:tc>
          <w:tcPr>
            <w:tcW w:w="301" w:type="pct"/>
            <w:vMerge w:val="continue"/>
            <w:vAlign w:val="center"/>
          </w:tcPr>
          <w:p w14:paraId="5C850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412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664</w:t>
            </w:r>
          </w:p>
        </w:tc>
      </w:tr>
      <w:tr w14:paraId="61740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563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F5ABC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6EB7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34BE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59" w:type="pct"/>
            <w:vMerge w:val="continue"/>
            <w:vAlign w:val="center"/>
          </w:tcPr>
          <w:p w14:paraId="41446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1A5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3C7E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03A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DA7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0AD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BFDD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AC8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F997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9A2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4546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BDC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10A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666</w:t>
            </w:r>
          </w:p>
        </w:tc>
      </w:tr>
      <w:tr w14:paraId="4A03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128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1FC8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BF42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469A0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59" w:type="pct"/>
            <w:vMerge w:val="continue"/>
            <w:vAlign w:val="center"/>
          </w:tcPr>
          <w:p w14:paraId="0330B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E0C1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16DC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FE8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C7B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2FE9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7B8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BCD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A38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2DE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C4DE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301" w:type="pct"/>
            <w:vMerge w:val="continue"/>
            <w:vAlign w:val="center"/>
          </w:tcPr>
          <w:p w14:paraId="53552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AFF2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652</w:t>
            </w:r>
          </w:p>
        </w:tc>
      </w:tr>
      <w:tr w14:paraId="0A22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F5B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B51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258D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61B5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59" w:type="pct"/>
            <w:vMerge w:val="continue"/>
            <w:vAlign w:val="center"/>
          </w:tcPr>
          <w:p w14:paraId="33266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3C2F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37C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1D2A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F8B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395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5E52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206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ADF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1A4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E81D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5.21</w:t>
            </w:r>
          </w:p>
        </w:tc>
        <w:tc>
          <w:tcPr>
            <w:tcW w:w="301" w:type="pct"/>
            <w:vMerge w:val="continue"/>
            <w:vAlign w:val="center"/>
          </w:tcPr>
          <w:p w14:paraId="46430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6CC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654</w:t>
            </w:r>
          </w:p>
        </w:tc>
      </w:tr>
      <w:tr w14:paraId="539A9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BE6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4A8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DB0D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8D3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C1623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8612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2226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603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290F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F1DF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B2DB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2B62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743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EF03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0CBD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301" w:type="pct"/>
            <w:vMerge w:val="continue"/>
            <w:vAlign w:val="center"/>
          </w:tcPr>
          <w:p w14:paraId="769E0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84E6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659</w:t>
            </w:r>
          </w:p>
        </w:tc>
      </w:tr>
      <w:tr w14:paraId="3DBB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9A7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761E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A6A3C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89AD5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55.47</w:t>
            </w:r>
          </w:p>
        </w:tc>
        <w:tc>
          <w:tcPr>
            <w:tcW w:w="259" w:type="pct"/>
            <w:vMerge w:val="continue"/>
            <w:vAlign w:val="center"/>
          </w:tcPr>
          <w:p w14:paraId="270D3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20A0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6BBF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CDA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D63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29A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546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7C0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FBB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29D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6C69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5.28</w:t>
            </w:r>
          </w:p>
        </w:tc>
        <w:tc>
          <w:tcPr>
            <w:tcW w:w="301" w:type="pct"/>
            <w:vMerge w:val="continue"/>
            <w:vAlign w:val="center"/>
          </w:tcPr>
          <w:p w14:paraId="2B0C6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5E60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647</w:t>
            </w:r>
          </w:p>
        </w:tc>
      </w:tr>
      <w:tr w14:paraId="1326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461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41F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0BBD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21BA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55.49</w:t>
            </w:r>
          </w:p>
        </w:tc>
        <w:tc>
          <w:tcPr>
            <w:tcW w:w="259" w:type="pct"/>
            <w:vMerge w:val="continue"/>
            <w:vAlign w:val="center"/>
          </w:tcPr>
          <w:p w14:paraId="79E9E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D1581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D28C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ECF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621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50F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396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BE8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625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299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1343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301" w:type="pct"/>
            <w:vMerge w:val="continue"/>
            <w:vAlign w:val="center"/>
          </w:tcPr>
          <w:p w14:paraId="0B8D6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D1D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657</w:t>
            </w:r>
          </w:p>
        </w:tc>
      </w:tr>
      <w:tr w14:paraId="4846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07B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249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B005D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80C67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55.54</w:t>
            </w:r>
          </w:p>
        </w:tc>
        <w:tc>
          <w:tcPr>
            <w:tcW w:w="259" w:type="pct"/>
            <w:vMerge w:val="continue"/>
            <w:vAlign w:val="center"/>
          </w:tcPr>
          <w:p w14:paraId="1EF7EB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823F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780E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488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FBC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B1A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7D7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650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B29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2A7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BA7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5.32</w:t>
            </w:r>
          </w:p>
        </w:tc>
        <w:tc>
          <w:tcPr>
            <w:tcW w:w="301" w:type="pct"/>
            <w:vMerge w:val="continue"/>
            <w:vAlign w:val="center"/>
          </w:tcPr>
          <w:p w14:paraId="40625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26D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645</w:t>
            </w:r>
          </w:p>
        </w:tc>
      </w:tr>
      <w:tr w14:paraId="24E0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2DF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162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DD10E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8175F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3AA35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3C8F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0EBE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74C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BFE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6B4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CC1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712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987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DCC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A8DF9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5.43</w:t>
            </w:r>
          </w:p>
        </w:tc>
        <w:tc>
          <w:tcPr>
            <w:tcW w:w="301" w:type="pct"/>
            <w:vMerge w:val="continue"/>
            <w:vAlign w:val="center"/>
          </w:tcPr>
          <w:p w14:paraId="23B03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2B2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660</w:t>
            </w:r>
          </w:p>
        </w:tc>
      </w:tr>
      <w:tr w14:paraId="393F7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0A9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7FA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9CEB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74D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1A67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9BFC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C9A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703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2BE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5C51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236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523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833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7CE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297B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16D1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BA0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662</w:t>
            </w:r>
          </w:p>
        </w:tc>
      </w:tr>
      <w:tr w14:paraId="1951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2EC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9B7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C6CE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8D893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55.79</w:t>
            </w:r>
          </w:p>
        </w:tc>
        <w:tc>
          <w:tcPr>
            <w:tcW w:w="259" w:type="pct"/>
            <w:vMerge w:val="continue"/>
            <w:vAlign w:val="center"/>
          </w:tcPr>
          <w:p w14:paraId="479C3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FDED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243E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71E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268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5FA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DB0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B50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175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38E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A44A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5.46</w:t>
            </w:r>
          </w:p>
        </w:tc>
        <w:tc>
          <w:tcPr>
            <w:tcW w:w="301" w:type="pct"/>
            <w:vMerge w:val="continue"/>
            <w:vAlign w:val="center"/>
          </w:tcPr>
          <w:p w14:paraId="27A3B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94C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648</w:t>
            </w:r>
          </w:p>
        </w:tc>
      </w:tr>
      <w:tr w14:paraId="02A1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E50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7420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BAA4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576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13E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1BA8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857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0F7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A56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117F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42E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F7B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3C6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684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0EE8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96DA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5A2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650</w:t>
            </w:r>
          </w:p>
        </w:tc>
      </w:tr>
      <w:tr w14:paraId="4D211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8CA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056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30A6D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21040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56.41</w:t>
            </w:r>
          </w:p>
        </w:tc>
        <w:tc>
          <w:tcPr>
            <w:tcW w:w="259" w:type="pct"/>
            <w:vMerge w:val="continue"/>
            <w:vAlign w:val="center"/>
          </w:tcPr>
          <w:p w14:paraId="447C2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9A21C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B36C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56C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434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FC3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44D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4BC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D61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50E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E62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5.83</w:t>
            </w:r>
          </w:p>
        </w:tc>
        <w:tc>
          <w:tcPr>
            <w:tcW w:w="301" w:type="pct"/>
            <w:vMerge w:val="continue"/>
            <w:vAlign w:val="center"/>
          </w:tcPr>
          <w:p w14:paraId="4768C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F013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658</w:t>
            </w:r>
          </w:p>
        </w:tc>
      </w:tr>
      <w:tr w14:paraId="1F54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8ED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FA83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08396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3BC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59" w:type="pct"/>
            <w:vMerge w:val="continue"/>
            <w:vAlign w:val="center"/>
          </w:tcPr>
          <w:p w14:paraId="27DDF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6BE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5CB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E286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4BE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B9F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F90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0ED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198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AD3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55F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5.85</w:t>
            </w:r>
          </w:p>
        </w:tc>
        <w:tc>
          <w:tcPr>
            <w:tcW w:w="301" w:type="pct"/>
            <w:vMerge w:val="continue"/>
            <w:vAlign w:val="center"/>
          </w:tcPr>
          <w:p w14:paraId="604DC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1875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656</w:t>
            </w:r>
          </w:p>
        </w:tc>
      </w:tr>
      <w:tr w14:paraId="558A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A32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034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E2A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857C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56.46</w:t>
            </w:r>
          </w:p>
        </w:tc>
        <w:tc>
          <w:tcPr>
            <w:tcW w:w="259" w:type="pct"/>
            <w:vMerge w:val="continue"/>
            <w:vAlign w:val="center"/>
          </w:tcPr>
          <w:p w14:paraId="1BD19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2E9B0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A379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17E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A0BA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19A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5E1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9E3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18A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DA2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34B1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5.86</w:t>
            </w:r>
          </w:p>
        </w:tc>
        <w:tc>
          <w:tcPr>
            <w:tcW w:w="301" w:type="pct"/>
            <w:vMerge w:val="continue"/>
            <w:vAlign w:val="center"/>
          </w:tcPr>
          <w:p w14:paraId="14148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E85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646</w:t>
            </w:r>
          </w:p>
        </w:tc>
      </w:tr>
      <w:tr w14:paraId="0B3A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858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A6F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E9D8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D225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56.49</w:t>
            </w:r>
          </w:p>
        </w:tc>
        <w:tc>
          <w:tcPr>
            <w:tcW w:w="259" w:type="pct"/>
            <w:vMerge w:val="continue"/>
            <w:vAlign w:val="center"/>
          </w:tcPr>
          <w:p w14:paraId="3AB22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0B2E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8B5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719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D18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49A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FD6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408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B73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14E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EA7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5.87</w:t>
            </w:r>
          </w:p>
        </w:tc>
        <w:tc>
          <w:tcPr>
            <w:tcW w:w="301" w:type="pct"/>
            <w:vMerge w:val="continue"/>
            <w:vAlign w:val="center"/>
          </w:tcPr>
          <w:p w14:paraId="7B3B0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A0BB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644</w:t>
            </w:r>
          </w:p>
        </w:tc>
      </w:tr>
      <w:tr w14:paraId="3DF5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C16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F978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DB76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570AC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E8C82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F703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EBA40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554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1DB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A43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4B1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542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3CB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1BD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F18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301" w:type="pct"/>
            <w:vMerge w:val="continue"/>
            <w:vAlign w:val="center"/>
          </w:tcPr>
          <w:p w14:paraId="6BF0C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7CB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605</w:t>
            </w:r>
          </w:p>
        </w:tc>
      </w:tr>
      <w:tr w14:paraId="5996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86F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18A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F05A4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678F1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54.46</w:t>
            </w:r>
          </w:p>
        </w:tc>
        <w:tc>
          <w:tcPr>
            <w:tcW w:w="259" w:type="pct"/>
            <w:vMerge w:val="continue"/>
            <w:vAlign w:val="center"/>
          </w:tcPr>
          <w:p w14:paraId="78CBE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028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9B8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9F26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89E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E67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A6CC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F6C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886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05F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D36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9.84</w:t>
            </w:r>
          </w:p>
        </w:tc>
        <w:tc>
          <w:tcPr>
            <w:tcW w:w="301" w:type="pct"/>
            <w:vMerge w:val="continue"/>
            <w:vAlign w:val="center"/>
          </w:tcPr>
          <w:p w14:paraId="6ED70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7EC6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607</w:t>
            </w:r>
          </w:p>
        </w:tc>
      </w:tr>
      <w:tr w14:paraId="01B4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4BD0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97B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78220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62EE7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54.48</w:t>
            </w:r>
          </w:p>
        </w:tc>
        <w:tc>
          <w:tcPr>
            <w:tcW w:w="259" w:type="pct"/>
            <w:vMerge w:val="continue"/>
            <w:vAlign w:val="center"/>
          </w:tcPr>
          <w:p w14:paraId="1075C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258EF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8F85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A07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11A0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B4FF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FD4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856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D78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5B2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15D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301" w:type="pct"/>
            <w:vMerge w:val="continue"/>
            <w:vAlign w:val="center"/>
          </w:tcPr>
          <w:p w14:paraId="1F2FB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D97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593</w:t>
            </w:r>
          </w:p>
        </w:tc>
      </w:tr>
      <w:tr w14:paraId="5DBF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86D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DBA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3DB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36177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259" w:type="pct"/>
            <w:vMerge w:val="continue"/>
            <w:vAlign w:val="center"/>
          </w:tcPr>
          <w:p w14:paraId="3D232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D06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DB25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E4D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9B6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D40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652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C07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5D7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FDA9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9550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301" w:type="pct"/>
            <w:vMerge w:val="continue"/>
            <w:vAlign w:val="center"/>
          </w:tcPr>
          <w:p w14:paraId="6CF7C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61D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595</w:t>
            </w:r>
          </w:p>
        </w:tc>
      </w:tr>
      <w:tr w14:paraId="59CF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495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954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E1D0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319D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54.89</w:t>
            </w:r>
          </w:p>
        </w:tc>
        <w:tc>
          <w:tcPr>
            <w:tcW w:w="259" w:type="pct"/>
            <w:vMerge w:val="continue"/>
            <w:vAlign w:val="center"/>
          </w:tcPr>
          <w:p w14:paraId="21ABE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B85F5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D18C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9AE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32D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B56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A0F7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471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02C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2AD6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343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10.29</w:t>
            </w:r>
          </w:p>
        </w:tc>
        <w:tc>
          <w:tcPr>
            <w:tcW w:w="301" w:type="pct"/>
            <w:vMerge w:val="continue"/>
            <w:vAlign w:val="center"/>
          </w:tcPr>
          <w:p w14:paraId="1B55A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4608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603</w:t>
            </w:r>
          </w:p>
        </w:tc>
      </w:tr>
      <w:tr w14:paraId="772F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8EE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8AD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EE710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1618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54.91</w:t>
            </w:r>
          </w:p>
        </w:tc>
        <w:tc>
          <w:tcPr>
            <w:tcW w:w="259" w:type="pct"/>
            <w:vMerge w:val="continue"/>
            <w:vAlign w:val="center"/>
          </w:tcPr>
          <w:p w14:paraId="0649F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F2372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F25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29A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5F15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B6D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B7A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171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498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837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53B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10.32</w:t>
            </w:r>
          </w:p>
        </w:tc>
        <w:tc>
          <w:tcPr>
            <w:tcW w:w="301" w:type="pct"/>
            <w:vMerge w:val="continue"/>
            <w:vAlign w:val="center"/>
          </w:tcPr>
          <w:p w14:paraId="407D9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814B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601</w:t>
            </w:r>
          </w:p>
        </w:tc>
      </w:tr>
      <w:tr w14:paraId="33FBD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906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BD7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9070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1268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54.93</w:t>
            </w:r>
          </w:p>
        </w:tc>
        <w:tc>
          <w:tcPr>
            <w:tcW w:w="259" w:type="pct"/>
            <w:vMerge w:val="continue"/>
            <w:vAlign w:val="center"/>
          </w:tcPr>
          <w:p w14:paraId="7F500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CE024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DD91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97CF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F5BA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EDE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852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E2A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515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EC4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4F5DB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10.34</w:t>
            </w:r>
          </w:p>
        </w:tc>
        <w:tc>
          <w:tcPr>
            <w:tcW w:w="301" w:type="pct"/>
            <w:vMerge w:val="continue"/>
            <w:vAlign w:val="center"/>
          </w:tcPr>
          <w:p w14:paraId="17048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F61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591</w:t>
            </w:r>
          </w:p>
        </w:tc>
      </w:tr>
      <w:tr w14:paraId="7471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9C4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397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66B2C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88E3C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259" w:type="pct"/>
            <w:vMerge w:val="continue"/>
            <w:vAlign w:val="center"/>
          </w:tcPr>
          <w:p w14:paraId="23A51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F8B0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C4F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031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BCF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2E4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E67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F16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C37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AC5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F68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10.37</w:t>
            </w:r>
          </w:p>
        </w:tc>
        <w:tc>
          <w:tcPr>
            <w:tcW w:w="301" w:type="pct"/>
            <w:vMerge w:val="continue"/>
            <w:vAlign w:val="center"/>
          </w:tcPr>
          <w:p w14:paraId="4BAD5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941E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589</w:t>
            </w:r>
          </w:p>
        </w:tc>
      </w:tr>
      <w:tr w14:paraId="5049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F0C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3A3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37651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D100B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BA3A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0BB9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8962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C75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7C6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F20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5C30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949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079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7F04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8DEE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10.73</w:t>
            </w:r>
          </w:p>
        </w:tc>
        <w:tc>
          <w:tcPr>
            <w:tcW w:w="301" w:type="pct"/>
            <w:vMerge w:val="continue"/>
            <w:vAlign w:val="center"/>
          </w:tcPr>
          <w:p w14:paraId="0ADC3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4AA2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604</w:t>
            </w:r>
          </w:p>
        </w:tc>
      </w:tr>
      <w:tr w14:paraId="094E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DE2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3698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489F9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C36B4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259" w:type="pct"/>
            <w:vMerge w:val="continue"/>
            <w:vAlign w:val="center"/>
          </w:tcPr>
          <w:p w14:paraId="79AC8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B785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3A97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95E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F8F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434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1CD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B4B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7DE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9AE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E997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301" w:type="pct"/>
            <w:vMerge w:val="continue"/>
            <w:vAlign w:val="center"/>
          </w:tcPr>
          <w:p w14:paraId="26710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CE9C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606</w:t>
            </w:r>
          </w:p>
        </w:tc>
      </w:tr>
      <w:tr w14:paraId="7DD3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958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D34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F600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31FD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55.33</w:t>
            </w:r>
          </w:p>
        </w:tc>
        <w:tc>
          <w:tcPr>
            <w:tcW w:w="259" w:type="pct"/>
            <w:vMerge w:val="continue"/>
            <w:vAlign w:val="center"/>
          </w:tcPr>
          <w:p w14:paraId="287ED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5D6E5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0412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6AB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8B2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7E1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445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1A0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DB9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B15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5B37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10.79</w:t>
            </w:r>
          </w:p>
        </w:tc>
        <w:tc>
          <w:tcPr>
            <w:tcW w:w="301" w:type="pct"/>
            <w:vMerge w:val="continue"/>
            <w:vAlign w:val="center"/>
          </w:tcPr>
          <w:p w14:paraId="40C13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795C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592</w:t>
            </w:r>
          </w:p>
        </w:tc>
      </w:tr>
      <w:tr w14:paraId="4AC90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909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881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910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9A2E7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55.34</w:t>
            </w:r>
          </w:p>
        </w:tc>
        <w:tc>
          <w:tcPr>
            <w:tcW w:w="259" w:type="pct"/>
            <w:vMerge w:val="continue"/>
            <w:vAlign w:val="center"/>
          </w:tcPr>
          <w:p w14:paraId="799E0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E098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13C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E08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A8A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57F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C993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30E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841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AA0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01DD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301" w:type="pct"/>
            <w:vMerge w:val="continue"/>
            <w:vAlign w:val="center"/>
          </w:tcPr>
          <w:p w14:paraId="04A3F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8E5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594</w:t>
            </w:r>
          </w:p>
        </w:tc>
      </w:tr>
      <w:tr w14:paraId="789D6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D8E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F75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E7D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B2E1A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2CC64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6477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F3D4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0A9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6B1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FFF48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818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8E2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867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8FA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D27E4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10.86</w:t>
            </w:r>
          </w:p>
        </w:tc>
        <w:tc>
          <w:tcPr>
            <w:tcW w:w="301" w:type="pct"/>
            <w:vMerge w:val="continue"/>
            <w:vAlign w:val="center"/>
          </w:tcPr>
          <w:p w14:paraId="7E7D0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EE2F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599</w:t>
            </w:r>
          </w:p>
        </w:tc>
      </w:tr>
      <w:tr w14:paraId="0B44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5BC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B2E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B5E5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229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55.44</w:t>
            </w:r>
          </w:p>
        </w:tc>
        <w:tc>
          <w:tcPr>
            <w:tcW w:w="259" w:type="pct"/>
            <w:vMerge w:val="continue"/>
            <w:vAlign w:val="center"/>
          </w:tcPr>
          <w:p w14:paraId="34BBC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41C4C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CAA5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E72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3DB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AD7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261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717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99F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7DE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01C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10.91</w:t>
            </w:r>
          </w:p>
        </w:tc>
        <w:tc>
          <w:tcPr>
            <w:tcW w:w="301" w:type="pct"/>
            <w:vMerge w:val="continue"/>
            <w:vAlign w:val="center"/>
          </w:tcPr>
          <w:p w14:paraId="44E0F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1B8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587</w:t>
            </w:r>
          </w:p>
        </w:tc>
      </w:tr>
      <w:tr w14:paraId="04149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102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C8D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E28D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ED857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259" w:type="pct"/>
            <w:vMerge w:val="continue"/>
            <w:vAlign w:val="center"/>
          </w:tcPr>
          <w:p w14:paraId="6CAE2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F426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0CA6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D0E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8ED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F19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0B5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96B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626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95D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E78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10.98</w:t>
            </w:r>
          </w:p>
        </w:tc>
        <w:tc>
          <w:tcPr>
            <w:tcW w:w="301" w:type="pct"/>
            <w:vMerge w:val="continue"/>
            <w:vAlign w:val="center"/>
          </w:tcPr>
          <w:p w14:paraId="355DA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0EC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597</w:t>
            </w:r>
          </w:p>
        </w:tc>
      </w:tr>
      <w:tr w14:paraId="62CDD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2E8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B87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9EEFC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58B8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55.55</w:t>
            </w:r>
          </w:p>
        </w:tc>
        <w:tc>
          <w:tcPr>
            <w:tcW w:w="259" w:type="pct"/>
            <w:vMerge w:val="continue"/>
            <w:vAlign w:val="center"/>
          </w:tcPr>
          <w:p w14:paraId="36A51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708D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84E4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DF6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8CD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506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C8F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5DF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91B5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F2E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936D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11.03</w:t>
            </w:r>
          </w:p>
        </w:tc>
        <w:tc>
          <w:tcPr>
            <w:tcW w:w="301" w:type="pct"/>
            <w:vMerge w:val="continue"/>
            <w:vAlign w:val="center"/>
          </w:tcPr>
          <w:p w14:paraId="74CFD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09B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585</w:t>
            </w:r>
          </w:p>
        </w:tc>
      </w:tr>
      <w:tr w14:paraId="6F09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FE9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C1E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4B82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629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C251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57752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DACD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1A3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927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8EC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5B3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78B3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E08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800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1B72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11.27</w:t>
            </w:r>
          </w:p>
        </w:tc>
        <w:tc>
          <w:tcPr>
            <w:tcW w:w="301" w:type="pct"/>
            <w:vMerge w:val="continue"/>
            <w:vAlign w:val="center"/>
          </w:tcPr>
          <w:p w14:paraId="1A1FA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A0B3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600</w:t>
            </w:r>
          </w:p>
        </w:tc>
      </w:tr>
      <w:tr w14:paraId="6393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F1A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660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B22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5D9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55.77</w:t>
            </w:r>
          </w:p>
        </w:tc>
        <w:tc>
          <w:tcPr>
            <w:tcW w:w="259" w:type="pct"/>
            <w:vMerge w:val="continue"/>
            <w:vAlign w:val="center"/>
          </w:tcPr>
          <w:p w14:paraId="34395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6ABD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E2D9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D1E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D32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59C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57B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4DA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CC0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1B2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BE19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11.29</w:t>
            </w:r>
          </w:p>
        </w:tc>
        <w:tc>
          <w:tcPr>
            <w:tcW w:w="301" w:type="pct"/>
            <w:vMerge w:val="continue"/>
            <w:vAlign w:val="center"/>
          </w:tcPr>
          <w:p w14:paraId="290A9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DD3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602</w:t>
            </w:r>
          </w:p>
        </w:tc>
      </w:tr>
      <w:tr w14:paraId="5010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AD7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5D98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5752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B17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</w:t>
            </w:r>
          </w:p>
        </w:tc>
        <w:tc>
          <w:tcPr>
            <w:tcW w:w="259" w:type="pct"/>
            <w:vMerge w:val="continue"/>
            <w:vAlign w:val="center"/>
          </w:tcPr>
          <w:p w14:paraId="67352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DDA4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9BD1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6AC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6FB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D0F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E6D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CC4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7B3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37C6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8D2E2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11.33</w:t>
            </w:r>
          </w:p>
        </w:tc>
        <w:tc>
          <w:tcPr>
            <w:tcW w:w="301" w:type="pct"/>
            <w:vMerge w:val="continue"/>
            <w:vAlign w:val="center"/>
          </w:tcPr>
          <w:p w14:paraId="7D5B0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7C51D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588</w:t>
            </w:r>
          </w:p>
        </w:tc>
      </w:tr>
      <w:tr w14:paraId="770C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48F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7A8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28BB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B3A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55.81</w:t>
            </w:r>
          </w:p>
        </w:tc>
        <w:tc>
          <w:tcPr>
            <w:tcW w:w="259" w:type="pct"/>
            <w:vMerge w:val="continue"/>
            <w:vAlign w:val="center"/>
          </w:tcPr>
          <w:p w14:paraId="2937B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72E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B8E1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9EB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06A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5235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D0C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F4D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ECC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F32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CBF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11.34</w:t>
            </w:r>
          </w:p>
        </w:tc>
        <w:tc>
          <w:tcPr>
            <w:tcW w:w="301" w:type="pct"/>
            <w:vMerge w:val="continue"/>
            <w:vAlign w:val="center"/>
          </w:tcPr>
          <w:p w14:paraId="2A80F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94B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590</w:t>
            </w:r>
          </w:p>
        </w:tc>
      </w:tr>
      <w:tr w14:paraId="100C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127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B55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1595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B522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56.43</w:t>
            </w:r>
          </w:p>
        </w:tc>
        <w:tc>
          <w:tcPr>
            <w:tcW w:w="259" w:type="pct"/>
            <w:vMerge w:val="continue"/>
            <w:vAlign w:val="center"/>
          </w:tcPr>
          <w:p w14:paraId="18D42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D832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B465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3D4CC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A41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4156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DFB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D51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092A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A7D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2E7B3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301" w:type="pct"/>
            <w:vMerge w:val="continue"/>
            <w:vAlign w:val="center"/>
          </w:tcPr>
          <w:p w14:paraId="4DE06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D038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598</w:t>
            </w:r>
          </w:p>
        </w:tc>
      </w:tr>
      <w:tr w14:paraId="5EC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3A6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BF2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A27D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C31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A29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DEF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E89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333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662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021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FC7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6DE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B337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73A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1011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1F3C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D162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596</w:t>
            </w:r>
          </w:p>
        </w:tc>
      </w:tr>
      <w:tr w14:paraId="20DB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D02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ABE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3C27D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7517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56.47</w:t>
            </w:r>
          </w:p>
        </w:tc>
        <w:tc>
          <w:tcPr>
            <w:tcW w:w="259" w:type="pct"/>
            <w:vMerge w:val="continue"/>
            <w:vAlign w:val="center"/>
          </w:tcPr>
          <w:p w14:paraId="0ABEE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9805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CBEA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E24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1CF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62A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8D5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AB6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2C8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378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13DC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12.16</w:t>
            </w:r>
          </w:p>
        </w:tc>
        <w:tc>
          <w:tcPr>
            <w:tcW w:w="301" w:type="pct"/>
            <w:vMerge w:val="continue"/>
            <w:vAlign w:val="center"/>
          </w:tcPr>
          <w:p w14:paraId="39D31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9D8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584</w:t>
            </w:r>
          </w:p>
        </w:tc>
      </w:tr>
      <w:tr w14:paraId="3270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AEF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58D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EB1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46C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082B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1550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DE7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0AD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103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A07D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055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49B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1DB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E921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5916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7143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962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</w:t>
            </w:r>
          </w:p>
        </w:tc>
      </w:tr>
      <w:tr w14:paraId="7068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585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DA2C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849E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1.84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7211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AFA3E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D485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3F4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3C89A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1D79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7561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3D2862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477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D2A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873E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2990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" w:type="pct"/>
            <w:vMerge w:val="continue"/>
            <w:vAlign w:val="center"/>
          </w:tcPr>
          <w:p w14:paraId="14C4F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CD1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172</w:t>
            </w:r>
          </w:p>
        </w:tc>
      </w:tr>
      <w:tr w14:paraId="23623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59B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C66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276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6BC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B282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E858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32B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5E5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E29D7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6375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A49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93B1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05A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99C5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D9839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3E61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4B6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176</w:t>
            </w:r>
          </w:p>
        </w:tc>
      </w:tr>
      <w:tr w14:paraId="549D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4CD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43D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AE31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5A5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83AD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4DE95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8" w:type="pct"/>
            <w:vMerge w:val="continue"/>
            <w:vAlign w:val="center"/>
          </w:tcPr>
          <w:p w14:paraId="5A1F3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61C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4787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6BE54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A51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00E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7B8B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C72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6527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6BBB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1138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180</w:t>
            </w:r>
          </w:p>
        </w:tc>
      </w:tr>
      <w:tr w14:paraId="6925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A1E3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6D5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E794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2.27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D69D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FED1C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65C09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3F2EC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64F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094AE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3010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D70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F79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496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E3D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806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AFBA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8825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7B6D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9CC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F9B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63FA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2FB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C193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D19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BF8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CD0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41B99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1CD28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8FF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FF9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4D4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507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E24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1E4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60C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164</w:t>
            </w:r>
          </w:p>
        </w:tc>
      </w:tr>
      <w:tr w14:paraId="56BF5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EDF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2D3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27D5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DA3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9E3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93EE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8" w:type="pct"/>
            <w:vMerge w:val="continue"/>
            <w:vAlign w:val="center"/>
          </w:tcPr>
          <w:p w14:paraId="2E3A4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62F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7F98F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2BF61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FEA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ABA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854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AD8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AADD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2E7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E0D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168</w:t>
            </w:r>
          </w:p>
        </w:tc>
      </w:tr>
      <w:tr w14:paraId="3359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D68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B0D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D1DE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continue"/>
            <w:vAlign w:val="center"/>
          </w:tcPr>
          <w:p w14:paraId="5F0DD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388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D96B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A44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49C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7F5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539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22F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2DD8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D67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3F421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27B4D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06F6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BC7E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169</w:t>
            </w:r>
          </w:p>
        </w:tc>
      </w:tr>
      <w:tr w14:paraId="6ACB8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AC2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AC4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FAA5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52B81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1147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8FDD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C882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C65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D03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44F5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4B9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9E2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2EF6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247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FB8C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EB2B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1B7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181</w:t>
            </w:r>
          </w:p>
        </w:tc>
      </w:tr>
      <w:tr w14:paraId="0177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D56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6CA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CC5C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AC8D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6024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047C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C00D3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BBD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EA6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FBDB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69D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703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CC0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5175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D0C6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0D179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1CD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165</w:t>
            </w:r>
          </w:p>
        </w:tc>
      </w:tr>
      <w:tr w14:paraId="0504C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A5C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BE6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B23A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1B73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38.51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C1CF6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E3B4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B98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E2D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CD8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3A9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6D0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60C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4F5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A17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E6AE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65D4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DE5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177</w:t>
            </w:r>
          </w:p>
        </w:tc>
      </w:tr>
      <w:tr w14:paraId="240A9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942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8D68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8505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5.27</w:t>
            </w:r>
          </w:p>
        </w:tc>
        <w:tc>
          <w:tcPr>
            <w:tcW w:w="266" w:type="pct"/>
            <w:vMerge w:val="continue"/>
            <w:vAlign w:val="center"/>
          </w:tcPr>
          <w:p w14:paraId="4D92B5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0477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0852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BF1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EDB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E96D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B908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BFF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589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6A6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F66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4A0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D32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69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173</w:t>
            </w:r>
          </w:p>
        </w:tc>
      </w:tr>
      <w:tr w14:paraId="68F2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C76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E39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3760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211B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C751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23ED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F5B9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18E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48B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891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4FF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7E0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EDB0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8D0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C18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1657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0362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161</w:t>
            </w:r>
          </w:p>
        </w:tc>
      </w:tr>
      <w:tr w14:paraId="3B77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29B557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CEED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305E2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19.77 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3DABE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continue"/>
            <w:vAlign w:val="center"/>
          </w:tcPr>
          <w:p w14:paraId="29DD0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FE9E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8" w:type="pct"/>
            <w:vMerge w:val="continue"/>
            <w:vAlign w:val="center"/>
          </w:tcPr>
          <w:p w14:paraId="6B3DF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E71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27B9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917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F8D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813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C1E5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418A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02D8F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1EE8A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5FB3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76CF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583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ABD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7E2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BBEA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4279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197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4E4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4E5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DC5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2A8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222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516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9E213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1254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D5EE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DEAB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854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5DC7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486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969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F114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2AA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8D0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7C5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9EB8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198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61A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A57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BBD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C20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8049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26046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2762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A4A5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169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4400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457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F807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F9678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AAE5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continue"/>
            <w:vAlign w:val="center"/>
          </w:tcPr>
          <w:p w14:paraId="393B2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147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5D1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78DC4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04B53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750F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38B7F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41969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DEDD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9248D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65A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8A98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B7A0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6C526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CB8F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476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F60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B36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1BE0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3108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470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4B7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540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05F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2BD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71D5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6AA68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1D85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2B35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4A9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871C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606B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9B0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56C3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49DD3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D162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59" w:type="pct"/>
            <w:vMerge w:val="continue"/>
            <w:vAlign w:val="center"/>
          </w:tcPr>
          <w:p w14:paraId="1CAFB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B23A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91D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2B4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936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E4D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F1E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CDB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830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73434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8D93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015F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54A5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524B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A501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2D9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244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36A4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62.59</w:t>
            </w:r>
          </w:p>
        </w:tc>
        <w:tc>
          <w:tcPr>
            <w:tcW w:w="259" w:type="pct"/>
            <w:vMerge w:val="continue"/>
            <w:vAlign w:val="center"/>
          </w:tcPr>
          <w:p w14:paraId="21623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F980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95E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B6D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F35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591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327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6FA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FDD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957D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97A8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301" w:type="pct"/>
            <w:vMerge w:val="continue"/>
            <w:vAlign w:val="center"/>
          </w:tcPr>
          <w:p w14:paraId="7BF7A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A7E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5686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AEDC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B4B8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A1E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98D4C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CACD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E7A4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EF8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3FB2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47F2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3E068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F87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AC3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E34D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D649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78D9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F292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A039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1245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DE0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CDE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C5E9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DAA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89F5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3F77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E0B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BC3F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28C4E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87F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601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AC0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D7D1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2EEB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9F03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301" w:type="pct"/>
            <w:vMerge w:val="continue"/>
            <w:vAlign w:val="center"/>
          </w:tcPr>
          <w:p w14:paraId="3072F7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7E1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2A2F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EA3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E66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4D9A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23B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C458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2DDD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9EC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D2726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72051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A43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E0E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1FE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203F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DFB4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5725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23.46</w:t>
            </w:r>
          </w:p>
        </w:tc>
        <w:tc>
          <w:tcPr>
            <w:tcW w:w="301" w:type="pct"/>
            <w:vMerge w:val="continue"/>
            <w:vAlign w:val="center"/>
          </w:tcPr>
          <w:p w14:paraId="5647B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DB2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3467C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7F3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AA2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051E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670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8BF8E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7C68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413B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2A72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41617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435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51D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271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A116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68E9A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E23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33.55</w:t>
            </w:r>
          </w:p>
        </w:tc>
        <w:tc>
          <w:tcPr>
            <w:tcW w:w="301" w:type="pct"/>
            <w:vMerge w:val="continue"/>
            <w:vAlign w:val="center"/>
          </w:tcPr>
          <w:p w14:paraId="101BB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54B9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53A7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68E7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7B6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E32E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864E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6814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647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3CC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0632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36F13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FFCD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6CE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963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998C2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475C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4A56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32.85</w:t>
            </w:r>
          </w:p>
        </w:tc>
        <w:tc>
          <w:tcPr>
            <w:tcW w:w="301" w:type="pct"/>
            <w:vMerge w:val="continue"/>
            <w:vAlign w:val="center"/>
          </w:tcPr>
          <w:p w14:paraId="48FDC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EBD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0E72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995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AC2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6CD26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3B56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A811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5AC1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779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7484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59DB9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833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77E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A18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AA2C8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51E61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425FD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31.66</w:t>
            </w:r>
          </w:p>
        </w:tc>
        <w:tc>
          <w:tcPr>
            <w:tcW w:w="301" w:type="pct"/>
            <w:vMerge w:val="continue"/>
            <w:vAlign w:val="center"/>
          </w:tcPr>
          <w:p w14:paraId="40804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EACA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4772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5B5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294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B09B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DBB92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0000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CB3D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E16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8E4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56788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FDC5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7D6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1E2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6758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B12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53F9C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17.97</w:t>
            </w:r>
          </w:p>
        </w:tc>
        <w:tc>
          <w:tcPr>
            <w:tcW w:w="301" w:type="pct"/>
            <w:vMerge w:val="continue"/>
            <w:vAlign w:val="center"/>
          </w:tcPr>
          <w:p w14:paraId="5469C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1C2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102D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5BB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05D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8578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1623B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59" w:type="pct"/>
            <w:vMerge w:val="continue"/>
            <w:vAlign w:val="center"/>
          </w:tcPr>
          <w:p w14:paraId="50895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F8F0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C0E2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57ED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1DC69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76E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D2A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104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98DD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1FDA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BC2D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18.55</w:t>
            </w:r>
          </w:p>
        </w:tc>
        <w:tc>
          <w:tcPr>
            <w:tcW w:w="301" w:type="pct"/>
            <w:vMerge w:val="continue"/>
            <w:vAlign w:val="center"/>
          </w:tcPr>
          <w:p w14:paraId="6DC36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096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0958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E0A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0AD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90ABD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C184F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59" w:type="pct"/>
            <w:vMerge w:val="continue"/>
            <w:vAlign w:val="center"/>
          </w:tcPr>
          <w:p w14:paraId="1BAFC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D8F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A24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B3237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30969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143E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13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828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C85B4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0724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782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19.45</w:t>
            </w:r>
          </w:p>
        </w:tc>
        <w:tc>
          <w:tcPr>
            <w:tcW w:w="301" w:type="pct"/>
            <w:vMerge w:val="continue"/>
            <w:vAlign w:val="center"/>
          </w:tcPr>
          <w:p w14:paraId="4B23F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9F89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3E28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D3EC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33C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2BB0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D2A6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F1A6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3AE6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5F96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D498C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49ABA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8ACA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D8E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4B5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2C0D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C1724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DB8F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24.25</w:t>
            </w:r>
          </w:p>
        </w:tc>
        <w:tc>
          <w:tcPr>
            <w:tcW w:w="301" w:type="pct"/>
            <w:vMerge w:val="continue"/>
            <w:vAlign w:val="center"/>
          </w:tcPr>
          <w:p w14:paraId="781D2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0A5A7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07F5A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BEB4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137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D1EE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6472A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continue"/>
            <w:vAlign w:val="center"/>
          </w:tcPr>
          <w:p w14:paraId="73306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D27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022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60718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493D9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B23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36F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51C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F2E82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645D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0FA4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25.69</w:t>
            </w:r>
          </w:p>
        </w:tc>
        <w:tc>
          <w:tcPr>
            <w:tcW w:w="301" w:type="pct"/>
            <w:vMerge w:val="continue"/>
            <w:vAlign w:val="center"/>
          </w:tcPr>
          <w:p w14:paraId="7BFE7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F74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05DA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5C3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99E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5F51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CF1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E3F9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AD8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DBE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967A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578B1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346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990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FFDC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BC58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3A70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8FE58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25.16</w:t>
            </w:r>
          </w:p>
        </w:tc>
        <w:tc>
          <w:tcPr>
            <w:tcW w:w="301" w:type="pct"/>
            <w:vMerge w:val="continue"/>
            <w:vAlign w:val="center"/>
          </w:tcPr>
          <w:p w14:paraId="7094B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8C3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3CA7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76B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B4E6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9859F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4E27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54.29</w:t>
            </w:r>
          </w:p>
        </w:tc>
        <w:tc>
          <w:tcPr>
            <w:tcW w:w="259" w:type="pct"/>
            <w:vMerge w:val="continue"/>
            <w:vAlign w:val="center"/>
          </w:tcPr>
          <w:p w14:paraId="6F55B2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5A15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8E1E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C8B2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32431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39EAF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9CDA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784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F3263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B104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B6FD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C618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46EE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0530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330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DFE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FB1A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1DEC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51.24</w:t>
            </w:r>
          </w:p>
        </w:tc>
        <w:tc>
          <w:tcPr>
            <w:tcW w:w="259" w:type="pct"/>
            <w:vMerge w:val="continue"/>
            <w:vAlign w:val="center"/>
          </w:tcPr>
          <w:p w14:paraId="00146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AE09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711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E4B95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14AA7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C66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92D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D8E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7E00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966A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A216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10.47</w:t>
            </w:r>
          </w:p>
        </w:tc>
        <w:tc>
          <w:tcPr>
            <w:tcW w:w="301" w:type="pct"/>
            <w:vMerge w:val="continue"/>
            <w:vAlign w:val="center"/>
          </w:tcPr>
          <w:p w14:paraId="5F3AF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E72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7347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EAF6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300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386E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14.43 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8B4D7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57.09</w:t>
            </w:r>
          </w:p>
        </w:tc>
        <w:tc>
          <w:tcPr>
            <w:tcW w:w="259" w:type="pct"/>
            <w:vMerge w:val="continue"/>
            <w:vAlign w:val="center"/>
          </w:tcPr>
          <w:p w14:paraId="4CB1C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412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AA13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F57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320E6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911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08A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3BD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10C50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06A4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91F1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19.37</w:t>
            </w:r>
          </w:p>
        </w:tc>
        <w:tc>
          <w:tcPr>
            <w:tcW w:w="301" w:type="pct"/>
            <w:vMerge w:val="continue"/>
            <w:vAlign w:val="center"/>
          </w:tcPr>
          <w:p w14:paraId="0981F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6F1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08588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18DF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548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3573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33B68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56.24</w:t>
            </w:r>
          </w:p>
        </w:tc>
        <w:tc>
          <w:tcPr>
            <w:tcW w:w="259" w:type="pct"/>
            <w:vMerge w:val="continue"/>
            <w:vAlign w:val="center"/>
          </w:tcPr>
          <w:p w14:paraId="092A7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CAA8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5C0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43DD7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1384C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269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BBDA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B09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2C439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CE58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592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301" w:type="pct"/>
            <w:vMerge w:val="continue"/>
            <w:vAlign w:val="center"/>
          </w:tcPr>
          <w:p w14:paraId="0FA05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9DE4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3DECB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4B6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5553A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43600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6D02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59" w:type="pct"/>
            <w:vMerge w:val="continue"/>
            <w:vAlign w:val="center"/>
          </w:tcPr>
          <w:p w14:paraId="19F3A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2B90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658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2E08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0B3DA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7CA2A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1C5E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950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2F62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91274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404F5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D486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E3EE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61A3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DAA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0912C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1436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2CDBB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9B0F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405B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5B2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A05D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7C9E0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5BE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DD7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488CD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4F4D0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8BED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2D80E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51B3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2835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3A26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ECA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C922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D9E8C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6812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31.78</w:t>
            </w:r>
          </w:p>
        </w:tc>
        <w:tc>
          <w:tcPr>
            <w:tcW w:w="259" w:type="pct"/>
            <w:vMerge w:val="continue"/>
            <w:vAlign w:val="center"/>
          </w:tcPr>
          <w:p w14:paraId="62FCA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156A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87D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BA06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4475C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6AF43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3CBF5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EFB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2881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ADA6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7263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0F703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5AD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711</w:t>
            </w:r>
          </w:p>
        </w:tc>
      </w:tr>
      <w:tr w14:paraId="692FD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091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4107D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79A09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B6B7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42.38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428B3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8765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E7FF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52A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21A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19E4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59D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96D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5CDA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E09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B986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0D70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B105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751</w:t>
            </w:r>
          </w:p>
        </w:tc>
      </w:tr>
      <w:tr w14:paraId="1827F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44DC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8BC4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A45A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DC39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2FE1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88E8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32A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B70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895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41D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23A5E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444FE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83D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0E238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6198D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FC78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75D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716</w:t>
            </w:r>
          </w:p>
        </w:tc>
      </w:tr>
      <w:tr w14:paraId="651C6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7016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181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A993B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37B1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9" w:type="pct"/>
            <w:vMerge w:val="continue"/>
            <w:vAlign w:val="center"/>
          </w:tcPr>
          <w:p w14:paraId="44593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CE5F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CDB5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B8F1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D1E3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BB9D0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276F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5A382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6BB1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5EB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487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D924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EA7F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726</w:t>
            </w:r>
          </w:p>
        </w:tc>
      </w:tr>
      <w:tr w14:paraId="5F114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B46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0FE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DA6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177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A7ACB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3EEAD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8D5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E40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78E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D8B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543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F5C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C35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1E5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14B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294A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62A2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766</w:t>
            </w:r>
          </w:p>
        </w:tc>
      </w:tr>
      <w:tr w14:paraId="365E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D23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6A5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438A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6.76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CBF6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5A538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E658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93F8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3F3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5600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0374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C58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C38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0BA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BB7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BEAB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7832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FB7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696</w:t>
            </w:r>
          </w:p>
        </w:tc>
      </w:tr>
      <w:tr w14:paraId="324A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452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473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B39E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525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0AF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68C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9B6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906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3253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2C037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030B4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85A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EF9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B53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BB68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0C4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2585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721</w:t>
            </w:r>
          </w:p>
        </w:tc>
      </w:tr>
      <w:tr w14:paraId="47B3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67D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C3A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3CB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57F0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51.32</w:t>
            </w:r>
          </w:p>
        </w:tc>
        <w:tc>
          <w:tcPr>
            <w:tcW w:w="259" w:type="pct"/>
            <w:vMerge w:val="continue"/>
            <w:vAlign w:val="center"/>
          </w:tcPr>
          <w:p w14:paraId="049D7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726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7F01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9A3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58D5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B837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0C6E7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56875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360B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2EA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591B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68C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4B03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731</w:t>
            </w:r>
          </w:p>
        </w:tc>
      </w:tr>
      <w:tr w14:paraId="2C75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59A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CA2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EEE9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267F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A289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202D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7CB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C28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7694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D89C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AC3A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1F117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493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D73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8288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5C3C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1F0E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756</w:t>
            </w:r>
          </w:p>
        </w:tc>
      </w:tr>
      <w:tr w14:paraId="5CCF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07B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0C3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BC0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43DD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4AB5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BDB4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DD5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8F6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8BA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3C7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AF207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220E8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5F5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E42A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1D6BE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FA9EF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5158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701</w:t>
            </w:r>
          </w:p>
        </w:tc>
      </w:tr>
      <w:tr w14:paraId="7CE3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9D8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68E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AB8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FF7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0DB5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D28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DCCF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D7D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5D0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B68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D1D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CEC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D38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EA89F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vMerge w:val="continue"/>
            <w:vAlign w:val="center"/>
          </w:tcPr>
          <w:p w14:paraId="55EF8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2019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CEA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706</w:t>
            </w:r>
          </w:p>
        </w:tc>
      </w:tr>
      <w:tr w14:paraId="423C1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3D8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314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16A6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016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571B4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62F9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C13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C44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F63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E0D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D0B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A71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7BD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390B1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00EE2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A9B2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B68C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741</w:t>
            </w:r>
          </w:p>
        </w:tc>
      </w:tr>
      <w:tr w14:paraId="6AEA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8AA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458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6F89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801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31E8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849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BF0E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911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944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DF8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8CF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3FC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6BF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9078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7224E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DF5E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FD56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736</w:t>
            </w:r>
          </w:p>
        </w:tc>
      </w:tr>
      <w:tr w14:paraId="030A4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790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13C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FD7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9B8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A276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A1C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492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669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F2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F92C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047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A52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953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A7448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vMerge w:val="continue"/>
            <w:vAlign w:val="center"/>
          </w:tcPr>
          <w:p w14:paraId="19FDB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4C44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1184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746</w:t>
            </w:r>
          </w:p>
        </w:tc>
      </w:tr>
      <w:tr w14:paraId="0847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16C5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A3F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CEE89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622DE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59" w:type="pct"/>
            <w:vMerge w:val="continue"/>
            <w:vAlign w:val="center"/>
          </w:tcPr>
          <w:p w14:paraId="22B31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5C3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61A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07E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B47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CB537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1F0F1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109C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08B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903BE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5FBC5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71DA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AAFA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761</w:t>
            </w:r>
          </w:p>
        </w:tc>
      </w:tr>
      <w:tr w14:paraId="2BD3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ACB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4B96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1CE2D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DB23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61.92</w:t>
            </w:r>
          </w:p>
        </w:tc>
        <w:tc>
          <w:tcPr>
            <w:tcW w:w="259" w:type="pct"/>
            <w:vMerge w:val="continue"/>
            <w:vAlign w:val="center"/>
          </w:tcPr>
          <w:p w14:paraId="7A2C0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17C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503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EFA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3311C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E1EA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38849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DAC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F28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87E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B0FA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3666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27A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771</w:t>
            </w:r>
          </w:p>
        </w:tc>
      </w:tr>
      <w:tr w14:paraId="1923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B783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DDBFD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B893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B0102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0D7E7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5D7E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7678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A2BC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C6E99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A057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F3D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F329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7BE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3E40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CFF4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" w:type="pct"/>
            <w:vMerge w:val="continue"/>
            <w:vAlign w:val="center"/>
          </w:tcPr>
          <w:p w14:paraId="483A1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4C1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2877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C3E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C1E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3950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8F8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54C0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68E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9F3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43A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05D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EBD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D11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6A6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D52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692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A79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8AB5D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2B6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7045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C6D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D6A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DE4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850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359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DE8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370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734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3DD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5AE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DBB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07FD3D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92D7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8CA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1653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294E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B23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404D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EE1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D6B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EC893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FD357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continue"/>
            <w:vAlign w:val="center"/>
          </w:tcPr>
          <w:p w14:paraId="49CA3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AB9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589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F60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D7DB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A14F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9DC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BF5E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4306C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1F3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A0C52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5BB1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2123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16C9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779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0BA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530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3E0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806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8F4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6EB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92E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68C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768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409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74A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89D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525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31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1A21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000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739E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5DE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E27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493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462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F0CC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91A5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4E0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044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DB1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22B6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B62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E5CA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3722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AB8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91DC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6E7B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5EF9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0F5B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1D9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B9A07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F275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3B13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1783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095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737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B3817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1DAF8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8818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4D3B5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501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14E66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7C38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421A3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49946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0E7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20C50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D03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106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0A8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489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ED52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3069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4BF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082A9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0FAF43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BB0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F50C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F6E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426C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F8BCD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159A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893F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57A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7A71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EE6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15E5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1F1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2DF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25F7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744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2FD6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D799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4C38C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BC3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261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F96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23BEF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0655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BC90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A43D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3A94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50E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515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25B7E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B204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6.55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10A7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50.59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9310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8FEE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5DDF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03DF8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467B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A8C65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72F5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695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857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AE84D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CFDE3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31635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603F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5445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130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4EB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4FB3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51CB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EA4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0BBC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E07C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9BB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0A56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4140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685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E97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2C3F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62F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6C79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1F51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5022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283B2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AD4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A41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B98CD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9.07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00CD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53.69</w:t>
            </w:r>
          </w:p>
        </w:tc>
        <w:tc>
          <w:tcPr>
            <w:tcW w:w="259" w:type="pct"/>
            <w:vMerge w:val="continue"/>
            <w:vAlign w:val="center"/>
          </w:tcPr>
          <w:p w14:paraId="37BE2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5728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276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BF5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0A196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0215E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E79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27D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0C6C9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5201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AD6F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3CD3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D4DD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614A4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321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764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EC3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E00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F7C1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D4A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928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9FB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E4CB1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F4F0A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4FC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8A2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6218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6C0B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2142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9D1C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12DA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39447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944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A40F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1E30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9CB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F208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AC3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A00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535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795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5BA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775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844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04D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BE7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972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3086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56CC8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08F3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C6B5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243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BECF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056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1413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A93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394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53E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EAF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125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CE9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617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A38E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2F8C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DFC4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2EFF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08C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02D6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9FE5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427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6E3B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13.52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9E7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57.49</w:t>
            </w:r>
          </w:p>
        </w:tc>
        <w:tc>
          <w:tcPr>
            <w:tcW w:w="259" w:type="pct"/>
            <w:vMerge w:val="continue"/>
            <w:vAlign w:val="center"/>
          </w:tcPr>
          <w:p w14:paraId="0F977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9060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CBD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C92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5DC46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E98F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DDB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CFD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9FA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062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24D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E14C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A660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5AEE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26F2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30B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F3B78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988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59" w:type="pct"/>
            <w:vMerge w:val="continue"/>
            <w:vAlign w:val="center"/>
          </w:tcPr>
          <w:p w14:paraId="51963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8A2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255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3EF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A71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358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F2D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5A1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AAEB4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B4F0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29CBC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2046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D824D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4C89A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B91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27E8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A867A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40B98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BDAB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1DAB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EAE4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F61F2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BA2EB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4319D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2E6EC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232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E85F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4E2A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6730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356EA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8669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7371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C3F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16A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FF50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C1E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73F8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AF14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54B4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2EA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D9C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E657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AAD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BA4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1C5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7CF6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A60E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2774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10C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33EC4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576D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FE9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48B7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5082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4239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3D33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667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37A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A4949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89BE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523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D97C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04D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714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AC61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D97E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B7C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23A7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9C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BAE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6EE82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7065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86F57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280C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D15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846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089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09DE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665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3EE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03F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C947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60A4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330BA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622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4EFF6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172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FB223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0173F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6EF36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21C2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D8BA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2A527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4DF9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ADC4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856BB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6258C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1CB1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6850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9A05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8467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7.99</w:t>
            </w:r>
          </w:p>
        </w:tc>
        <w:tc>
          <w:tcPr>
            <w:tcW w:w="301" w:type="pct"/>
            <w:vMerge w:val="continue"/>
            <w:vAlign w:val="center"/>
          </w:tcPr>
          <w:p w14:paraId="017AF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600FD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545</w:t>
            </w:r>
          </w:p>
        </w:tc>
      </w:tr>
      <w:tr w14:paraId="7C34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C14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259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BC9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F42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6948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A7FC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302F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7A9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F1D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A06E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072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D3B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C2B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065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F11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12.82</w:t>
            </w:r>
          </w:p>
        </w:tc>
        <w:tc>
          <w:tcPr>
            <w:tcW w:w="301" w:type="pct"/>
            <w:vMerge w:val="continue"/>
            <w:vAlign w:val="center"/>
          </w:tcPr>
          <w:p w14:paraId="5CD40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24F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544</w:t>
            </w:r>
          </w:p>
        </w:tc>
      </w:tr>
      <w:tr w14:paraId="217C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C30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CB71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ACCC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68B8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5779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8D05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8CB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D580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425D1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continue"/>
            <w:vAlign w:val="center"/>
          </w:tcPr>
          <w:p w14:paraId="09D5F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ACE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212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7734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CC24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39BF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14.82</w:t>
            </w:r>
          </w:p>
        </w:tc>
        <w:tc>
          <w:tcPr>
            <w:tcW w:w="301" w:type="pct"/>
            <w:vMerge w:val="continue"/>
            <w:vAlign w:val="center"/>
          </w:tcPr>
          <w:p w14:paraId="70CDE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40DD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547</w:t>
            </w:r>
          </w:p>
        </w:tc>
      </w:tr>
      <w:tr w14:paraId="35E57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B43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23D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F56F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F30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5406E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DACD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C116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E0A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D05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0A2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040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E0E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0A13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2A8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994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6.81</w:t>
            </w:r>
          </w:p>
        </w:tc>
        <w:tc>
          <w:tcPr>
            <w:tcW w:w="301" w:type="pct"/>
            <w:vMerge w:val="continue"/>
            <w:vAlign w:val="center"/>
          </w:tcPr>
          <w:p w14:paraId="26773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B640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549</w:t>
            </w:r>
          </w:p>
        </w:tc>
      </w:tr>
      <w:tr w14:paraId="4CD9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540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8EF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3CF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FE9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910CA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4331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CE0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63A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A5E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CC4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599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058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EB8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414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7AB0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25.88</w:t>
            </w:r>
          </w:p>
        </w:tc>
        <w:tc>
          <w:tcPr>
            <w:tcW w:w="301" w:type="pct"/>
            <w:vMerge w:val="continue"/>
            <w:vAlign w:val="center"/>
          </w:tcPr>
          <w:p w14:paraId="168C4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B063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546</w:t>
            </w:r>
          </w:p>
        </w:tc>
      </w:tr>
      <w:tr w14:paraId="56A8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7B7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25D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9620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4FD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807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7BA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B4A8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DDC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4A6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8D1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74D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793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6B0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A21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416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12.14</w:t>
            </w:r>
          </w:p>
        </w:tc>
        <w:tc>
          <w:tcPr>
            <w:tcW w:w="301" w:type="pct"/>
            <w:vMerge w:val="continue"/>
            <w:vAlign w:val="center"/>
          </w:tcPr>
          <w:p w14:paraId="7C33B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C6F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548</w:t>
            </w:r>
          </w:p>
        </w:tc>
      </w:tr>
      <w:tr w14:paraId="5BD7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0E9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BC66D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65DD6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8F837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5803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233F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8B2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88AA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9EAB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BD921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7" w:type="pct"/>
            <w:vMerge w:val="continue"/>
            <w:vAlign w:val="center"/>
          </w:tcPr>
          <w:p w14:paraId="63EB2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E9E52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2AC4D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D3D9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DE875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79DFE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6C39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677</w:t>
            </w:r>
          </w:p>
        </w:tc>
      </w:tr>
      <w:tr w14:paraId="0251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7B8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659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A2011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B3E4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59" w:type="pct"/>
            <w:vMerge w:val="continue"/>
            <w:vAlign w:val="center"/>
          </w:tcPr>
          <w:p w14:paraId="0FDC8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932D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B9A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480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5CC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D6EF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39B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337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891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F56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9AC4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02BC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A1E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679</w:t>
            </w:r>
          </w:p>
        </w:tc>
      </w:tr>
      <w:tr w14:paraId="2D1F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990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C85B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E6C2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8C2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59" w:type="pct"/>
            <w:vMerge w:val="continue"/>
            <w:vAlign w:val="center"/>
          </w:tcPr>
          <w:p w14:paraId="38CAC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848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86D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E85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ABC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094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1D4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A51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7F35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258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3575E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9C05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28A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673</w:t>
            </w:r>
          </w:p>
        </w:tc>
      </w:tr>
      <w:tr w14:paraId="7D3A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AE7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ED61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75FCC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1377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59" w:type="pct"/>
            <w:vMerge w:val="continue"/>
            <w:vAlign w:val="center"/>
          </w:tcPr>
          <w:p w14:paraId="18EA2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F8C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C0BA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D97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072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A09D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B51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4F23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1F4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C47A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EA6A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AF0D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CCC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675</w:t>
            </w:r>
          </w:p>
        </w:tc>
      </w:tr>
      <w:tr w14:paraId="5BAD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278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659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1B3C4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89561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5CD4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E972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710F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DFB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73B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8C35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DFD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951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CA47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19B1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CD8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0F01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1AA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676</w:t>
            </w:r>
          </w:p>
        </w:tc>
      </w:tr>
      <w:tr w14:paraId="0FFB1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DCB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BF1E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1055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486D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59" w:type="pct"/>
            <w:vMerge w:val="continue"/>
            <w:vAlign w:val="center"/>
          </w:tcPr>
          <w:p w14:paraId="73697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F4F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C006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CE3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615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A905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DA4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E5BA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209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627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4210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2FB5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6E7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678</w:t>
            </w:r>
          </w:p>
        </w:tc>
      </w:tr>
      <w:tr w14:paraId="5ED9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310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A39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7A9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9C2F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C8C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BC49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0C62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CC0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355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712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0A6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EF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639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C7D7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CAF3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DD5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83FE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671</w:t>
            </w:r>
          </w:p>
        </w:tc>
      </w:tr>
      <w:tr w14:paraId="3193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7B5E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981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01E20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12.49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EC145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63.66</w:t>
            </w:r>
          </w:p>
        </w:tc>
        <w:tc>
          <w:tcPr>
            <w:tcW w:w="259" w:type="pct"/>
            <w:vMerge w:val="continue"/>
            <w:vAlign w:val="center"/>
          </w:tcPr>
          <w:p w14:paraId="27906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812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2285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5D8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229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39C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B4C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32A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1B4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22D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F552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03FB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0F6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669</w:t>
            </w:r>
          </w:p>
        </w:tc>
      </w:tr>
      <w:tr w14:paraId="3782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019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F24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1732E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12.83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BDA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7B69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40A8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C54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3C5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04AF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C8F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58D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759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1FE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4E3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94A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E01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3CD9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672</w:t>
            </w:r>
          </w:p>
        </w:tc>
      </w:tr>
      <w:tr w14:paraId="354C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E86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068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58A6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8E9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DC29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9FA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FCB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AF3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47C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70A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EE9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E0D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CBAA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F5B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CA24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7BF9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544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674</w:t>
            </w:r>
          </w:p>
        </w:tc>
      </w:tr>
      <w:tr w14:paraId="3929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06E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78A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EC4D6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13.76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6CC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64.58</w:t>
            </w:r>
          </w:p>
        </w:tc>
        <w:tc>
          <w:tcPr>
            <w:tcW w:w="259" w:type="pct"/>
            <w:vMerge w:val="continue"/>
            <w:vAlign w:val="center"/>
          </w:tcPr>
          <w:p w14:paraId="495A2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458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33C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61A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6132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CCD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DAE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EC7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F80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B3AD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C54C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BCE5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048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670</w:t>
            </w:r>
          </w:p>
        </w:tc>
      </w:tr>
      <w:tr w14:paraId="10453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5728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E90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C056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63F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64.61</w:t>
            </w:r>
          </w:p>
        </w:tc>
        <w:tc>
          <w:tcPr>
            <w:tcW w:w="259" w:type="pct"/>
            <w:vMerge w:val="continue"/>
            <w:vAlign w:val="center"/>
          </w:tcPr>
          <w:p w14:paraId="58150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8B48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10EB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28D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089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7BD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C45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770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08D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668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C0B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25D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2E4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668</w:t>
            </w:r>
          </w:p>
        </w:tc>
      </w:tr>
      <w:tr w14:paraId="7456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6A5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4F0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EB78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2771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E2314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2DAC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9CB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F9D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1F5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5D5E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B53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A9C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3E1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D42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6380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E3ED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A29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617</w:t>
            </w:r>
          </w:p>
        </w:tc>
      </w:tr>
      <w:tr w14:paraId="55CE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7E5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C84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77C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2DE13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62.63</w:t>
            </w:r>
          </w:p>
        </w:tc>
        <w:tc>
          <w:tcPr>
            <w:tcW w:w="259" w:type="pct"/>
            <w:vMerge w:val="continue"/>
            <w:vAlign w:val="center"/>
          </w:tcPr>
          <w:p w14:paraId="2C987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1F0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F8E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43F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331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F373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1BF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67B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C23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289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949B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C498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FC8D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619</w:t>
            </w:r>
          </w:p>
        </w:tc>
      </w:tr>
      <w:tr w14:paraId="3C3AD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32D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13B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B93B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D917A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63.06</w:t>
            </w:r>
          </w:p>
        </w:tc>
        <w:tc>
          <w:tcPr>
            <w:tcW w:w="259" w:type="pct"/>
            <w:vMerge w:val="continue"/>
            <w:vAlign w:val="center"/>
          </w:tcPr>
          <w:p w14:paraId="7126E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323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AFFC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FBC1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4D10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890F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6EC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E7D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6192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4F4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0A4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D6F9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BA9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615</w:t>
            </w:r>
          </w:p>
        </w:tc>
      </w:tr>
      <w:tr w14:paraId="2C4A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842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00F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99BA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257B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59" w:type="pct"/>
            <w:vMerge w:val="continue"/>
            <w:vAlign w:val="center"/>
          </w:tcPr>
          <w:p w14:paraId="291F8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9E8B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F07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362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6341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D75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F72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DE4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391E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4FF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080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2F4A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57F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613</w:t>
            </w:r>
          </w:p>
        </w:tc>
      </w:tr>
      <w:tr w14:paraId="62D18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DC02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699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9558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5799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478E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C08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F4EA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610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5EB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490A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187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AF1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C6221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9EC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4531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2080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0026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616</w:t>
            </w:r>
          </w:p>
        </w:tc>
      </w:tr>
      <w:tr w14:paraId="52BC9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6B1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AEE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B6990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BD65C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63.47</w:t>
            </w:r>
          </w:p>
        </w:tc>
        <w:tc>
          <w:tcPr>
            <w:tcW w:w="259" w:type="pct"/>
            <w:vMerge w:val="continue"/>
            <w:vAlign w:val="center"/>
          </w:tcPr>
          <w:p w14:paraId="19B97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5E0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22D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423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845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105B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169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E5A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4D8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B43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48F6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BE4D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4929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618</w:t>
            </w:r>
          </w:p>
        </w:tc>
      </w:tr>
      <w:tr w14:paraId="55EE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7E3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889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03227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25.64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F3418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C953F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4B6C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19A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BF0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92D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246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CA8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058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00DD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C83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925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CB09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AFB6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611</w:t>
            </w:r>
          </w:p>
        </w:tc>
      </w:tr>
      <w:tr w14:paraId="5367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62D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8D3E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5AF76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5644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63.67</w:t>
            </w:r>
          </w:p>
        </w:tc>
        <w:tc>
          <w:tcPr>
            <w:tcW w:w="259" w:type="pct"/>
            <w:vMerge w:val="continue"/>
            <w:vAlign w:val="center"/>
          </w:tcPr>
          <w:p w14:paraId="7395F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0EA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893E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87C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FB9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4861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83B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28B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E13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925AF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D50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1EA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E6F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609</w:t>
            </w:r>
          </w:p>
        </w:tc>
      </w:tr>
      <w:tr w14:paraId="6C33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4D5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D38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8467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F8A6A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C20F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88BA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22A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D6D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68F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39DC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13E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2AE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B45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913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45A4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6801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D10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612</w:t>
            </w:r>
          </w:p>
        </w:tc>
      </w:tr>
      <w:tr w14:paraId="702D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150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2A4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190BA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84CE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59" w:type="pct"/>
            <w:vMerge w:val="continue"/>
            <w:vAlign w:val="center"/>
          </w:tcPr>
          <w:p w14:paraId="58BEB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57E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72B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103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F3F1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79B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BA5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425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BB2F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14B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4216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13D2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AAD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614</w:t>
            </w:r>
          </w:p>
        </w:tc>
      </w:tr>
      <w:tr w14:paraId="22F7A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0A0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B0A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2484A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A4E2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259" w:type="pct"/>
            <w:vMerge w:val="continue"/>
            <w:vAlign w:val="center"/>
          </w:tcPr>
          <w:p w14:paraId="03DDC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D61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11D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BFF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AEE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9BC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72F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C54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7565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688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69AB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74B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A2A0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608</w:t>
            </w:r>
          </w:p>
        </w:tc>
      </w:tr>
      <w:tr w14:paraId="6C5A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383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899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57F4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405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1776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D76A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4B9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1BA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981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099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CF5D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502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5D51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5C3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C121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D076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9C04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610</w:t>
            </w:r>
          </w:p>
        </w:tc>
      </w:tr>
      <w:tr w14:paraId="0AFD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DD6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76503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9545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4F21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585BB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6874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68C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1B34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6134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CD472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47" w:type="pct"/>
            <w:vMerge w:val="continue"/>
            <w:vAlign w:val="center"/>
          </w:tcPr>
          <w:p w14:paraId="5D344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50A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6C3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9FCB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0486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301" w:type="pct"/>
            <w:vMerge w:val="continue"/>
            <w:vAlign w:val="center"/>
          </w:tcPr>
          <w:p w14:paraId="54C5E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4144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182</w:t>
            </w:r>
          </w:p>
        </w:tc>
      </w:tr>
      <w:tr w14:paraId="5071D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A11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515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09F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24D1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20F7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7A2A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FA2F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F4E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753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BB3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860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19A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504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AF2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948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301" w:type="pct"/>
            <w:vMerge w:val="continue"/>
            <w:vAlign w:val="center"/>
          </w:tcPr>
          <w:p w14:paraId="10072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925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</w:tr>
      <w:tr w14:paraId="04FF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4DFB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BA8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B3A01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4.54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B46BB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38269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D1F6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80A5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B3B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EBC00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3D6CC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AEF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C50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A61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5966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643C1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17.73</w:t>
            </w:r>
          </w:p>
        </w:tc>
        <w:tc>
          <w:tcPr>
            <w:tcW w:w="301" w:type="pct"/>
            <w:vMerge w:val="continue"/>
            <w:vAlign w:val="center"/>
          </w:tcPr>
          <w:p w14:paraId="7072C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365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178</w:t>
            </w:r>
          </w:p>
        </w:tc>
      </w:tr>
      <w:tr w14:paraId="0D1D9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7D7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B81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A6B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0B9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A542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893CF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8B7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453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C41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101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2FA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205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C3C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ED2F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F96EB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19.69</w:t>
            </w:r>
          </w:p>
        </w:tc>
        <w:tc>
          <w:tcPr>
            <w:tcW w:w="301" w:type="pct"/>
            <w:vMerge w:val="continue"/>
            <w:vAlign w:val="center"/>
          </w:tcPr>
          <w:p w14:paraId="5BDD2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305A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166</w:t>
            </w:r>
          </w:p>
        </w:tc>
      </w:tr>
      <w:tr w14:paraId="6A2EF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C1E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99E3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7C9F2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96D19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97DC5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90F3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CEC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4B2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6C5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715B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EC0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DAA9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B4C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3BC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27D1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17.79</w:t>
            </w:r>
          </w:p>
        </w:tc>
        <w:tc>
          <w:tcPr>
            <w:tcW w:w="301" w:type="pct"/>
            <w:vMerge w:val="continue"/>
            <w:vAlign w:val="center"/>
          </w:tcPr>
          <w:p w14:paraId="24336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0D3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174</w:t>
            </w:r>
          </w:p>
        </w:tc>
      </w:tr>
      <w:tr w14:paraId="01AE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AD7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821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2E06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5C31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CEF2C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E7A2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FB18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85A4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5AD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1B2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C2E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1AA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9B3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C10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9B6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19.76</w:t>
            </w:r>
          </w:p>
        </w:tc>
        <w:tc>
          <w:tcPr>
            <w:tcW w:w="301" w:type="pct"/>
            <w:vMerge w:val="continue"/>
            <w:vAlign w:val="center"/>
          </w:tcPr>
          <w:p w14:paraId="6017A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9F3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162</w:t>
            </w:r>
          </w:p>
        </w:tc>
      </w:tr>
    </w:tbl>
    <w:p w14:paraId="1C33F4D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53B37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BF2A7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ECC19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4F5540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BE60F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99C50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28A8B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BDC272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0048326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2653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CEE1"/>
    <w:p w14:paraId="4D2845EF">
      <w:pPr>
        <w:pStyle w:val="8"/>
      </w:pPr>
      <w:r>
        <w:rPr>
          <w:rFonts w:hint="eastAsia"/>
        </w:rPr>
        <w:t>7.1.1.1.</w:t>
      </w:r>
      <w:r>
        <w:rPr>
          <w:rFonts w:hint="eastAsia"/>
          <w:lang w:eastAsia="zh-CN"/>
        </w:rPr>
        <w:t>1.</w:t>
      </w:r>
      <w:r>
        <w:rPr>
          <w:rFonts w:hint="eastAsia"/>
        </w:rPr>
        <w:t>3</w:t>
      </w:r>
      <w:r>
        <w:tab/>
      </w:r>
      <w:r>
        <w:rPr>
          <w:rFonts w:hint="eastAsia"/>
        </w:rPr>
        <w:t>other data rate</w:t>
      </w:r>
    </w:p>
    <w:p w14:paraId="1D0FC482">
      <w:pPr>
        <w:pStyle w:val="10"/>
      </w:pPr>
      <w:r>
        <w:rPr>
          <w:rFonts w:hint="eastAsia"/>
          <w:lang w:eastAsia="zh-CN"/>
        </w:rPr>
        <w:t>7.1.1.1.1.3.1</w:t>
      </w:r>
      <w:r>
        <w:rPr>
          <w:lang w:eastAsia="zh-CN"/>
        </w:rPr>
        <w:tab/>
      </w:r>
      <w:r>
        <w:rPr>
          <w:rFonts w:hint="eastAsia"/>
        </w:rPr>
        <w:t>[</w:t>
      </w:r>
      <w:r>
        <w:t>48 - 60 kbps</w:t>
      </w:r>
      <w:r>
        <w:rPr>
          <w:rFonts w:hint="eastAsia"/>
        </w:rPr>
        <w:t>]</w:t>
      </w:r>
    </w:p>
    <w:p w14:paraId="698AF89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5A72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3706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1, D1T1, InF-DH NLOS</w:t>
            </w:r>
          </w:p>
        </w:tc>
      </w:tr>
      <w:tr w14:paraId="4155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02A45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74A38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18DF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780485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607EAD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76CDA6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4A859E8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0320868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11D5B3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4E6063C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62E05D4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5468198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38A93A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4F34FE4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3F0C178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4DF05EA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196D069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06A380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499371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386BC1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1B19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4EDAC1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940D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8199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9FEB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B78C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2E1B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8D580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1B1F3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2D36D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427C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42944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7E487F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E54A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5044C1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8B557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FEB12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8219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187B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2F0D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CE365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AB22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0DA52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62" w:type="pct"/>
            <w:vMerge w:val="continue"/>
            <w:vAlign w:val="center"/>
          </w:tcPr>
          <w:p w14:paraId="12AC8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00124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59042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FE38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734D5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0EF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DE1F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1FEF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D16D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0A30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A5BB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303" w:type="pct"/>
            <w:vMerge w:val="continue"/>
            <w:vAlign w:val="center"/>
          </w:tcPr>
          <w:p w14:paraId="1A890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573D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5E41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2106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095F79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2ED79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EFAF2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C467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55E4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DD03C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8BA9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87042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55AEF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4EB6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5369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AC8D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5887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5CBF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303" w:type="pct"/>
            <w:vMerge w:val="continue"/>
            <w:vAlign w:val="center"/>
          </w:tcPr>
          <w:p w14:paraId="642FD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A237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5CB36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B694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209B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A58B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9390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CD07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43AB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5ADD2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F81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D99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220C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F840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80EC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A5B9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75B44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35C6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303" w:type="pct"/>
            <w:vMerge w:val="continue"/>
            <w:vAlign w:val="center"/>
          </w:tcPr>
          <w:p w14:paraId="29FEB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B1842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4A11D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A328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FA57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7AACB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E13B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5289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1B03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41450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57C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440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C7FA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9472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8A8F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5708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825A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8407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303" w:type="pct"/>
            <w:vMerge w:val="continue"/>
            <w:vAlign w:val="center"/>
          </w:tcPr>
          <w:p w14:paraId="5BEAF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0BCE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743F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8E92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4108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5921B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D086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7A25C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AB5F7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71F00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030A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4CB9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1EB6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FE85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EFD1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E899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FEBC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3A591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303" w:type="pct"/>
            <w:vMerge w:val="continue"/>
            <w:vAlign w:val="center"/>
          </w:tcPr>
          <w:p w14:paraId="41C5D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E8375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39079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68A09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8881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71A06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C79B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3ABAA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BA9E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DA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9BA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E5DE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41C4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C2482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FA6D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E1B4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6DD4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1CD7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303" w:type="pct"/>
            <w:vMerge w:val="continue"/>
            <w:vAlign w:val="center"/>
          </w:tcPr>
          <w:p w14:paraId="036F9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437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7385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25DE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6F55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DB44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9217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62" w:type="pct"/>
            <w:vMerge w:val="continue"/>
            <w:vAlign w:val="center"/>
          </w:tcPr>
          <w:p w14:paraId="43A94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FB0EF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51EFC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FB1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3E7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2193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F13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F2742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022B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DFAD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B22D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303" w:type="pct"/>
            <w:vMerge w:val="continue"/>
            <w:vAlign w:val="center"/>
          </w:tcPr>
          <w:p w14:paraId="52A1E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8BCF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09948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AA28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95BF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8C980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54EE5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ED1C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03D7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525C5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C6B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4FF5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40C6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9ED1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710A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6117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71E9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B3FED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303" w:type="pct"/>
            <w:vMerge w:val="continue"/>
            <w:vAlign w:val="center"/>
          </w:tcPr>
          <w:p w14:paraId="5E7688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4609D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6E36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16D7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F101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70B5B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9C48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62" w:type="pct"/>
            <w:vMerge w:val="continue"/>
            <w:vAlign w:val="center"/>
          </w:tcPr>
          <w:p w14:paraId="03CDF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109BC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43A70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98C9B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230E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92FB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6C61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FE8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9CAB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2001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7A8C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303" w:type="pct"/>
            <w:vMerge w:val="continue"/>
            <w:vAlign w:val="center"/>
          </w:tcPr>
          <w:p w14:paraId="317521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5A24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7753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2FC58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83953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A496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DD53D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262" w:type="pct"/>
            <w:vMerge w:val="continue"/>
            <w:vAlign w:val="center"/>
          </w:tcPr>
          <w:p w14:paraId="089BA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59588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4B44A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3A9D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6315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continue"/>
            <w:vAlign w:val="center"/>
          </w:tcPr>
          <w:p w14:paraId="3D8CE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15A9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AF02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98FB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A8AE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7DA370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7.76</w:t>
            </w:r>
          </w:p>
        </w:tc>
        <w:tc>
          <w:tcPr>
            <w:tcW w:w="303" w:type="pct"/>
            <w:vMerge w:val="continue"/>
            <w:vAlign w:val="center"/>
          </w:tcPr>
          <w:p w14:paraId="022EB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48B1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73BD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3B3B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06F8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1359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F605D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62" w:type="pct"/>
            <w:vMerge w:val="continue"/>
            <w:vAlign w:val="center"/>
          </w:tcPr>
          <w:p w14:paraId="7EFDE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D89B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57997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5084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99C0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12A8D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3220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AB7D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9451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B2B3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41260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303" w:type="pct"/>
            <w:vMerge w:val="continue"/>
            <w:vAlign w:val="center"/>
          </w:tcPr>
          <w:p w14:paraId="00189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9A901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343E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C914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C03FF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0625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7F32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5EE92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C7BA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F84B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10EB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C0DE2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4BB57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C283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CE7C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3F19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45D132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58709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53.36</w:t>
            </w:r>
          </w:p>
        </w:tc>
        <w:tc>
          <w:tcPr>
            <w:tcW w:w="303" w:type="pct"/>
            <w:vMerge w:val="continue"/>
            <w:vAlign w:val="center"/>
          </w:tcPr>
          <w:p w14:paraId="288B52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3F6F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6955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14796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26BE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FC75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C573F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A1F2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8466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0F2C5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CF7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B4FD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0FF5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FB5A4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6624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394A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918D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A06B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303" w:type="pct"/>
            <w:vMerge w:val="continue"/>
            <w:vAlign w:val="center"/>
          </w:tcPr>
          <w:p w14:paraId="6E1F2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B4BE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05EB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422F1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B852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D42D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840D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A992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15328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5E3F3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084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9E42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0C60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79E0E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5A5C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4C5B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0334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95A8B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303" w:type="pct"/>
            <w:vMerge w:val="continue"/>
            <w:vAlign w:val="center"/>
          </w:tcPr>
          <w:p w14:paraId="21A8F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AC0EA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695A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3CF4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1B4C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EF0A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111C1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4131C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2CF20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5CD4F0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0287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A6FC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C7CD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130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4D6B5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AE75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8071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2040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303" w:type="pct"/>
            <w:vMerge w:val="continue"/>
            <w:vAlign w:val="center"/>
          </w:tcPr>
          <w:p w14:paraId="3E909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D12E7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3C7D7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5DAB7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753B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0949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0A4F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4D18C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60C8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C2D9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6148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D2AD4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7F2E8A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78CE8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3B2C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C858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9D63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A5603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53.23</w:t>
            </w:r>
          </w:p>
        </w:tc>
        <w:tc>
          <w:tcPr>
            <w:tcW w:w="303" w:type="pct"/>
            <w:vMerge w:val="continue"/>
            <w:vAlign w:val="center"/>
          </w:tcPr>
          <w:p w14:paraId="20CE5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6DB0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3CE0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4A377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E27C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60F9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FD04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262" w:type="pct"/>
            <w:vMerge w:val="continue"/>
            <w:vAlign w:val="center"/>
          </w:tcPr>
          <w:p w14:paraId="64C59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0C6EF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185E4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35B1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8799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CEED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155A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F3D9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9164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5D59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F2B3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54.15</w:t>
            </w:r>
          </w:p>
        </w:tc>
        <w:tc>
          <w:tcPr>
            <w:tcW w:w="303" w:type="pct"/>
            <w:vMerge w:val="continue"/>
            <w:vAlign w:val="center"/>
          </w:tcPr>
          <w:p w14:paraId="075E04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CE51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01EE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D9C2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9AF7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A9516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11.52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479C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2F773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C0C4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4D4EC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77B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B0C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2CB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9C0BF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2911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4033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9737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EB544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55.96</w:t>
            </w:r>
          </w:p>
        </w:tc>
        <w:tc>
          <w:tcPr>
            <w:tcW w:w="303" w:type="pct"/>
            <w:vMerge w:val="continue"/>
            <w:vAlign w:val="center"/>
          </w:tcPr>
          <w:p w14:paraId="4B036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D2F7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76A2C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34592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F14E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0EAAE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12.69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62951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262" w:type="pct"/>
            <w:vMerge w:val="continue"/>
            <w:vAlign w:val="center"/>
          </w:tcPr>
          <w:p w14:paraId="7A26F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43CC91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19E3A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5EC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74E6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5958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4D22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E87E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DDBA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E103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FE29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56.88</w:t>
            </w:r>
          </w:p>
        </w:tc>
        <w:tc>
          <w:tcPr>
            <w:tcW w:w="303" w:type="pct"/>
            <w:vMerge w:val="continue"/>
            <w:vAlign w:val="center"/>
          </w:tcPr>
          <w:p w14:paraId="333E4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6355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1EF4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5CD0B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D54D1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A041D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AF40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2" w:type="pct"/>
            <w:vMerge w:val="continue"/>
            <w:vAlign w:val="center"/>
          </w:tcPr>
          <w:p w14:paraId="1F965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66B23E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F0D69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2091E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8311C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continue"/>
            <w:vAlign w:val="center"/>
          </w:tcPr>
          <w:p w14:paraId="2F31D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5EA9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3AC4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2292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F6DE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25BE02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05601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33B2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6199F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4607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4188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C5B35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12.03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21182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56.38</w:t>
            </w:r>
          </w:p>
        </w:tc>
        <w:tc>
          <w:tcPr>
            <w:tcW w:w="262" w:type="pct"/>
            <w:vMerge w:val="continue"/>
            <w:vAlign w:val="center"/>
          </w:tcPr>
          <w:p w14:paraId="54C5C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419F2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1B27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6483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BC8CD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01702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7480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1ADC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1D84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0586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B270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291B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BFAD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1EE2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B262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58BD8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510CE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6DB48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56E6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084A1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EAEED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7D04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D474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43886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6B0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E5FE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04C8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142AB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continue"/>
            <w:vAlign w:val="center"/>
          </w:tcPr>
          <w:p w14:paraId="45ED8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3F25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4056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0377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C595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8FA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452007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8D69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BF61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0A4AD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4C24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C3FF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D075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C9CB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45DC9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D0D0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6FF6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F3008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0CBC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5AD3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22654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79684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C99B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0DB4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6B77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77268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54.03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7B13E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46183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9A0F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D73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23CE3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4E2D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E772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BB9D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3183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421D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10DFD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58D4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92DB4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44F1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0F814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838C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7599E5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BFD4B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56.76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F54B9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604BF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D77B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2A8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FB5F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337A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A03F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508D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FE10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7955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07F542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712B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38233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</w:tbl>
    <w:p w14:paraId="09EEB67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0194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B7AA6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18D6C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0F26B2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1F92F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256962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CB306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204676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67661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BEDC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ACC9F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CD2C85">
      <w:pPr>
        <w:rPr>
          <w:lang w:val="en-GB"/>
        </w:rPr>
      </w:pPr>
    </w:p>
    <w:p w14:paraId="1531ED12">
      <w:pPr>
        <w:rPr>
          <w:lang w:val="en-GB"/>
        </w:rPr>
      </w:pPr>
    </w:p>
    <w:p w14:paraId="37607DAB">
      <w:pPr>
        <w:rPr>
          <w:lang w:val="en-GB"/>
        </w:rPr>
      </w:pPr>
    </w:p>
    <w:p w14:paraId="0BC1D075">
      <w:pPr>
        <w:pStyle w:val="10"/>
        <w:rPr>
          <w:lang w:eastAsia="zh-CN"/>
        </w:rPr>
      </w:pPr>
      <w:r>
        <w:rPr>
          <w:rFonts w:hint="eastAsia"/>
          <w:lang w:eastAsia="zh-CN"/>
        </w:rPr>
        <w:t>7.1.1.1.1.3.2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2566C8FC">
      <w:pPr>
        <w:rPr>
          <w:lang w:val="en-GB"/>
        </w:rPr>
      </w:pPr>
    </w:p>
    <w:p w14:paraId="6915525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1182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7203A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1, D1T1, InF-DH NLOS</w:t>
            </w:r>
          </w:p>
        </w:tc>
      </w:tr>
      <w:tr w14:paraId="2652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569FC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49C1A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2AC0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4C3974C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53422ED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2D0BD6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3A32E75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4DE2DC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13344A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5828F63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367ABEC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1DF68D0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168BFA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130CBE3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6AE966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170FCF4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549040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3CFB90B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19EC5C9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1BA883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562D7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99233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38D71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D8DE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70B6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4CAC2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2BAA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E40DC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95DBE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C6A9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04A7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3852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559F5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722D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DB10A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BEEF1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8C22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C6EE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363F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88F2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17F16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21B5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EEC7C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4" w:type="pct"/>
            <w:vMerge w:val="continue"/>
            <w:vAlign w:val="center"/>
          </w:tcPr>
          <w:p w14:paraId="215F7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5936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352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60A2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2FD14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ABFD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C801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6F97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9253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3243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6E7F28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1F3B9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D079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6F5E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2C6DE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10784A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1DB1B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DB15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47.82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16BA8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C6FC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3" w:type="pct"/>
            <w:vMerge w:val="continue"/>
            <w:vAlign w:val="center"/>
          </w:tcPr>
          <w:p w14:paraId="36DB8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F41B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75FB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E9ABD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-30</w:t>
            </w:r>
          </w:p>
        </w:tc>
        <w:tc>
          <w:tcPr>
            <w:tcW w:w="252" w:type="pct"/>
            <w:vMerge w:val="continue"/>
            <w:vAlign w:val="center"/>
          </w:tcPr>
          <w:p w14:paraId="41712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C6C4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1D6C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8009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0A79A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306" w:type="pct"/>
            <w:vMerge w:val="continue"/>
            <w:vAlign w:val="center"/>
          </w:tcPr>
          <w:p w14:paraId="795F3B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5887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16F9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9327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409DA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7C64F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968AC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53.02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4FB4A2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continue"/>
            <w:vAlign w:val="center"/>
          </w:tcPr>
          <w:p w14:paraId="5FCA8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A17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C8B3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3DDE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2BEE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1659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1172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0758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883D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255E9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306" w:type="pct"/>
            <w:vMerge w:val="continue"/>
            <w:vAlign w:val="center"/>
          </w:tcPr>
          <w:p w14:paraId="390C7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D865F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6D79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8569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2CFE76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9196D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F9B17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51.14</w:t>
            </w:r>
          </w:p>
        </w:tc>
        <w:tc>
          <w:tcPr>
            <w:tcW w:w="264" w:type="pct"/>
            <w:vMerge w:val="continue"/>
            <w:vAlign w:val="center"/>
          </w:tcPr>
          <w:p w14:paraId="1BEE0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169F3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3" w:type="pct"/>
            <w:vMerge w:val="continue"/>
            <w:vAlign w:val="center"/>
          </w:tcPr>
          <w:p w14:paraId="74CD1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B03CB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BA78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45E369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-36</w:t>
            </w:r>
          </w:p>
        </w:tc>
        <w:tc>
          <w:tcPr>
            <w:tcW w:w="252" w:type="pct"/>
            <w:vMerge w:val="continue"/>
            <w:vAlign w:val="center"/>
          </w:tcPr>
          <w:p w14:paraId="404BB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477A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E310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A936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332949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6.94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1F9BE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50F77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1034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FC53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2CFC6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B11E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9.47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A18D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64" w:type="pct"/>
            <w:vMerge w:val="continue"/>
            <w:vAlign w:val="center"/>
          </w:tcPr>
          <w:p w14:paraId="1586D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129C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2AE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869B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3B5B0D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F1DD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226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0179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3094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5C4C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2A340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9.72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29447E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3A446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5106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50C88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53" w:type="pct"/>
            <w:vMerge w:val="continue"/>
            <w:vAlign w:val="center"/>
          </w:tcPr>
          <w:p w14:paraId="374EE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6992D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12C6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E993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3793B3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3" w:type="pct"/>
            <w:vMerge w:val="continue"/>
            <w:vAlign w:val="center"/>
          </w:tcPr>
          <w:p w14:paraId="384E3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C137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25F8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7E1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C9A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A07A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197C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7609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0F171A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vMerge w:val="continue"/>
            <w:vAlign w:val="center"/>
          </w:tcPr>
          <w:p w14:paraId="04540F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7D27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73F2F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FB74B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5E09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153BA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B83D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AF4B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19C40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012B9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950A1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6560C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BFBE6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B57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25C5E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CA49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2839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2DC8B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07FE96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CEB24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</w:tbl>
    <w:p w14:paraId="75F2F83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F24DB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03A296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D4980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39330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87F7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5208C3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B03B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E2B59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7.1.1.1.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6477580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58056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DCC2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6DF3F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3652D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147D03">
      <w:pPr>
        <w:pStyle w:val="7"/>
      </w:pPr>
      <w:r>
        <w:rPr>
          <w:rFonts w:hint="eastAsia"/>
        </w:rPr>
        <w:t>7.1.1.1.2</w:t>
      </w:r>
      <w:r>
        <w:tab/>
      </w:r>
      <w:r>
        <w:rPr>
          <w:rFonts w:hint="eastAsia"/>
        </w:rPr>
        <w:t>Observations</w:t>
      </w:r>
    </w:p>
    <w:p w14:paraId="110CA872">
      <w:pPr>
        <w:widowControl w:val="0"/>
        <w:jc w:val="both"/>
      </w:pPr>
    </w:p>
    <w:p w14:paraId="4471D3E9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1 and D1T1, it is observed that </w:t>
      </w:r>
    </w:p>
    <w:p w14:paraId="7EB1AB66">
      <w:pPr>
        <w:pStyle w:val="8"/>
        <w:widowControl/>
        <w:rPr>
          <w:lang w:val="en-US"/>
        </w:rPr>
      </w:pPr>
      <w:r>
        <w:rPr>
          <w:lang w:val="en-US"/>
        </w:rPr>
        <w:t>7.1.1.1.2.1</w:t>
      </w:r>
      <w:r>
        <w:rPr>
          <w:lang w:val="en-US"/>
        </w:rPr>
        <w:tab/>
        <w:t>D1T1-A1</w:t>
      </w:r>
    </w:p>
    <w:p w14:paraId="78549094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D1T1-A1, </w:t>
      </w:r>
    </w:p>
    <w:p w14:paraId="497C2D4F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1CD94F6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[CMCC]:36.59, [ChinaTelecom]:37.16, [DOCOMO]:16.32, [FW]:26.65, [HW]:24.4, [Honor]:36.59, [MTK]:17.8, [QC]:25.13, [Spreadtrum]:28.27, [ZTE]:36.6, [vivo]:16.57)</w:t>
      </w:r>
    </w:p>
    <w:p w14:paraId="748426E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[HW]:14.43, [Honor]:12.88, [IITK]:11.57, [ZTE]:6.9) </w:t>
      </w:r>
    </w:p>
    <w:p w14:paraId="0B4AF3D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[CEWiT]:19.77, [IITK]:19.57, [Lenovo]:14.4, [NOK]:16.03, [OPPO]:14.43, [QC]:14.43, [Samsung]:11.69, [Xiaomi]:16.03)</w:t>
      </w:r>
    </w:p>
    <w:p w14:paraId="1C6CFB7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[Lenovo]:5, [NOK]:4.09, [QC]:5.6, [Samsung]:4.54, [Xiaomi]:5.6)  </w:t>
      </w:r>
    </w:p>
    <w:p w14:paraId="285E15F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[CEWiT]:19.77, [CMCC]:36.59, [HW]:24.4, [Lenovo]:14.4, [OPPO]:14.43, [Xiaomi]:16.03, [ZTE]:36.6, [vivo]:16.57)</w:t>
      </w:r>
    </w:p>
    <w:p w14:paraId="4403DB5F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(15: [CEWiT]:19.77, [CMCC]:36.59, [ChinaTelecom]:37.16, [DOCOMO]:16.32, [Ericsson]:22.08, [FW]:21.26, [HW]:24.4, [IITK]:19.57, [Lenovo]:14.4, [OPPO]:14.43, [QC]:25.13, [Samsung]:11.69, [Spreadtrum]:28.27, [ZTE]:36.6, [vivo]:16.57)</w:t>
      </w:r>
    </w:p>
    <w:p w14:paraId="704801B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[FW]:26.65, [HW]:24.4, [Honor]:36.59, [Lenovo]:14.4, [OPPO]:14.43)</w:t>
      </w:r>
    </w:p>
    <w:p w14:paraId="40E187E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[ChinaTelecom]:37.16, [DOCOMO]:12.36, [Ericsson]:16.11, [HW]:24.4, [IITK]:11.09, [Lenovo]:14.4, [MTK]:17.8, [NOK]:16.03, [QC]:14.43, [Samsung]:11.69)</w:t>
      </w:r>
    </w:p>
    <w:p w14:paraId="2D98B7A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[CMCC]:36.59, [HW]:24.4, [Honor]:36.59, [IITK]:19.57, [MTK]:17.8, [NOK]:16.03, [QC]:25.13, [Spreadtrum]:28.27, [Xiaomi]:16.03, [ZTE]:36.6 )</w:t>
      </w:r>
    </w:p>
    <w:p w14:paraId="51350A5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[CEWiT]:19.77, [ChinaTelecom]:37.16, [DOCOMO]:16.32, [Ericsson]:22.08, [FW]:26.65, [IITK]:16.88, [Lenovo]:14.4, [OPPO]:14.43, [Samsung]:11.69, [vivo]:16.57 )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7FE29CA9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432D9AE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11.17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[CMCC]:36.59, [ChinaTelecom]:11.17, [DOCOMO]:11.22, [FW]:21.21, [HW]:17.44, [Honor]:23.52, [MTK]:17.8, [QC]:13.15, [Spreadtrum]:26.15, [ZTE]:36.6, [vivo]:16.57)</w:t>
      </w:r>
    </w:p>
    <w:p w14:paraId="5D229A8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[HW]:14.43, [Honor]:6.89, [IITK]:8.91, [ZTE]:6.9) </w:t>
      </w:r>
    </w:p>
    <w:p w14:paraId="35D0B50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[CEWiT]:19.77, [IITK]:8.94, [Lenovo]:9.7, [NOK]:12.61, [OPPO]:12.05, [QC]:5.09, [Samsung]:11.69, [Xiaomi]:16.03)</w:t>
      </w:r>
    </w:p>
    <w:p w14:paraId="3F0B131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[Lenovo]:4.6, [NOK]:4.09, [QC]:5.6, [Samsung]:4.09, [Xiaomi]:5.6)  </w:t>
      </w:r>
    </w:p>
    <w:p w14:paraId="45AD090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[CEWiT]:19.77, [CMCC]:36.59, [HW]:14.43, [Lenovo]:14.4, [OPPO]:12.05, [Xiaomi]:5.6, [ZTE]:6.9, [vivo]:16.57)</w:t>
      </w:r>
    </w:p>
    <w:p w14:paraId="33EBA0E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(15: [CEWiT]:19.77, [CMCC]:36.59, [ChinaTelecom]:12.22, [DOCOMO]:6.91, [Ericsson]:10.52, [FW]:21.21, [HW]:14.43, [IITK]:11.57, [Lenovo]:4.6, [OPPO]:12.37, [QC]:5.6, [Samsung]:4.09, [Spreadtrum]:26.15, [ZTE]:6.9, [vivo]:16.57)</w:t>
      </w:r>
    </w:p>
    <w:p w14:paraId="2B9424B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[FW]:26.58, [HW]:14.43, [Honor]:6.89, [Lenovo]:14.4, [OPPO]:14.43)</w:t>
      </w:r>
    </w:p>
    <w:p w14:paraId="722EDA66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[ChinaTelecom]:11.17, [DOCOMO]:6.91, [Ericsson]:8.09, [HW]:14.43, [IITK]:8.91, [Lenovo]:5, [MTK]:17.8, [NOK]:4.09, [QC]:5.09, [Samsung]:4.09)</w:t>
      </w:r>
    </w:p>
    <w:p w14:paraId="5AF2F5B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[CMCC]:36.59, [HW]:14.43, [Honor]:6.89, [IITK]:11, [MTK]:17.8, [NOK]:4.09, [QC]:5.09, [Spreadtrum]:26.15, [Xiaomi]:5.6, [ZTE]:6.9 )</w:t>
      </w:r>
    </w:p>
    <w:p w14:paraId="52943339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21.21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[CEWiT]:19.77, [ChinaTelecom]:11.17, [DOCOMO]:6.91, [Ericsson]:8.09, [FW]:21.21, [IITK]:8.91, [Lenovo]:4.6, [OPPO]:12.05, [Samsung]:4.09, [vivo]:16.57 )</w:t>
      </w:r>
    </w:p>
    <w:p w14:paraId="6D41ADDC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3CEE6C80">
      <w:pPr>
        <w:pStyle w:val="8"/>
        <w:widowControl/>
        <w:rPr>
          <w:lang w:val="en-US"/>
        </w:rPr>
      </w:pPr>
      <w:r>
        <w:rPr>
          <w:lang w:val="en-US"/>
        </w:rPr>
        <w:t>7.1.1.1.2.2</w:t>
      </w:r>
      <w:r>
        <w:rPr>
          <w:lang w:val="en-US"/>
        </w:rPr>
        <w:tab/>
        <w:t>D1T1-A2</w:t>
      </w:r>
    </w:p>
    <w:p w14:paraId="14A75066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D1T1-A2 </w:t>
      </w:r>
    </w:p>
    <w:p w14:paraId="6324C0E0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0CBB69D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5.26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32.8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[CMCC]:24.11, [ChinaTelecom]:12.16, [DOCOMO]:16.32, [FW]:15.91, [HW]:22.21, [Honor]:14.92, [MTK]:16.83, [QC]:5.26, [Spreadtrum]:11.69, [ZTE]:32.8, [vivo]:16.57)</w:t>
      </w:r>
    </w:p>
    <w:p w14:paraId="4839D63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[HW]:14.43, [Honor]:12.88, [IITK]:11.57, [ZTE]:6.9) </w:t>
      </w:r>
    </w:p>
    <w:p w14:paraId="4D75D66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19.57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[CEWiT]:15.99, [IITK]:19.57, [Lenovo]:14.4, [NOK]:16.03, [OPPO]:14.43, [QC]:14.43, [Samsung]:6.5, [Xiaomi]:16.03)</w:t>
      </w:r>
    </w:p>
    <w:p w14:paraId="4460F1C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[Lenovo]:5, [NOK]:4.09, [QC]:5.26, [Samsung]:4.54, [Xiaomi]:5.6)  </w:t>
      </w:r>
    </w:p>
    <w:p w14:paraId="1DB6738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24.11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(8: [CEWiT]:15.99, [CMCC]:24.11, [HW]:21.83, [Lenovo]:14.4, [OPPO]:14.43, [Xiaomi]:16.03, [ZTE]:24, [vivo]:16.57)</w:t>
      </w:r>
    </w:p>
    <w:p w14:paraId="3B307C5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32.8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(15: [CEWiT]:14.63, [CMCC]:23.73, [ChinaTelecom]:12.16, [DOCOMO]:16.32, [Ericsson]:20.95, [FW]:12.69, [HW]:22.21, [IITK]:19.57, [Lenovo]:11.09, [OPPO]:13.61, [QC]:14.43, [Samsung]:6.5, [Spreadtrum]:11.69, [ZTE]:32.8, [vivo]:16.57)</w:t>
      </w:r>
    </w:p>
    <w:p w14:paraId="1EB5629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16.35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[FW]:15.91, [HW]:16.35, [Honor]:14.92, [Lenovo]:14.4, [OPPO]:14.43)</w:t>
      </w:r>
    </w:p>
    <w:p w14:paraId="0DED76A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5.27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[ChinaTelecom]:11.03, [DOCOMO]:12.36, [Ericsson]:15.28, [HW]:16.81, [IITK]:11.09, [Lenovo]:9.57, [MTK]:16.83, [NOK]:16.03, [QC]:14.43, [Samsung]:5.27)</w:t>
      </w:r>
    </w:p>
    <w:p w14:paraId="04449F3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32.8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[CMCC]:24.11, [HW]:22.21, [Honor]:14.92, [IITK]:19.57, [MTK]:16.83, [NOK]:16.03, [QC]:14.43, [Spreadtrum]:11.69, [Xiaomi]:16.03, [ZTE]:32.8 )</w:t>
      </w:r>
    </w:p>
    <w:p w14:paraId="6DF8DB7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20.95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[CEWiT]:15.99, [ChinaTelecom]:12.16, [DOCOMO]:16.32, [Ericsson]:20.95, [FW]:15.91, [IITK]:16.88, [Lenovo]:14.4, [OPPO]:14.43, [Samsung]:6.5, [vivo]:16.57 )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4072A683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3350A8B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3.01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[CMCC]:16.59, [ChinaTelecom]:4.73, [DOCOMO]:11.22, [FW]:12.69, [HW]:10.4, [Honor]:10.17, [MTK]:16.36, [QC]:3.01, [Spreadtrum]:11.66, [ZTE]:23.5, [vivo]:16.57)</w:t>
      </w:r>
    </w:p>
    <w:p w14:paraId="1FEF284C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[HW]:10.4, [Honor]:6.89, [IITK]:8.91, [ZTE]:6.9) </w:t>
      </w:r>
    </w:p>
    <w:p w14:paraId="4FAB6007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[CEWiT]:12.68, [IITK]:8.94, [Lenovo]:4.13, [NOK]:16.03, [OPPO]:7.16, [QC]:1.05, [Samsung]:1.84, [Xiaomi]:16.03)</w:t>
      </w:r>
    </w:p>
    <w:p w14:paraId="158DE82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1.84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[Lenovo]:5, [NOK]:4.09, [QC]:3.01, [Samsung]:1.84, [Xiaomi]:5.6)  </w:t>
      </w:r>
    </w:p>
    <w:p w14:paraId="1BE40AFF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16.99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[CEWiT]:14.35, [CMCC]:16.99, [HW]:14.43, [Lenovo]:13.9, [OPPO]:7.16, [Xiaomi]:5.6, [ZTE]:6.9, [vivo]:16.57)</w:t>
      </w:r>
    </w:p>
    <w:p w14:paraId="347C91B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1.84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(15: [CEWiT]:12.68, [CMCC]:16.59, [ChinaTelecom]:5.18, [DOCOMO]:6.91, [Ericsson]:10.52, [FW]:12.69, [HW]:14.43, [IITK]:11.57, [Lenovo]:5, [OPPO]:7.36, [QC]:1.84, [Samsung]:2.27, [Spreadtrum]:11.66, [ZTE]:6.9, [vivo]:16.57)</w:t>
      </w:r>
    </w:p>
    <w:p w14:paraId="767B248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[FW]:15.9, [HW]:10.4, [Honor]:6.89, [Lenovo]:12.85, [OPPO]:14.43)</w:t>
      </w:r>
    </w:p>
    <w:p w14:paraId="6E89FD7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16.36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[ChinaTelecom]:4.73, [DOCOMO]:6.91, [Ericsson]:7.68, [HW]:14.43, [IITK]:8.91, [Lenovo]:4.13, [MTK]:16.36, [NOK]:4.09, [QC]:1.05, [Samsung]:1.84)</w:t>
      </w:r>
    </w:p>
    <w:p w14:paraId="7139D24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[CMCC]:16.59, [HW]:10.4, [Honor]:6.89, [IITK]:11, [MTK]:16.36, [NOK]:4.09, [QC]:1.05, [Spreadtrum]:11.66, [Xiaomi]:5.6, [ZTE]:6.9 )</w:t>
      </w:r>
    </w:p>
    <w:p w14:paraId="3D32B70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1.84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16.57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[CEWiT]:12.68, [ChinaTelecom]:4.73, [DOCOMO]:6.91, [Ericsson]:7.68, [FW]:12.69, [IITK]:8.91, [Lenovo]:4.13, [OPPO]:7.16, [Samsung]:1.84, [vivo]:16.57 )</w:t>
      </w:r>
    </w:p>
    <w:p w14:paraId="553D8590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28BFDEE3">
      <w:pPr>
        <w:pStyle w:val="8"/>
        <w:widowControl/>
        <w:rPr>
          <w:lang w:val="en-US"/>
        </w:rPr>
      </w:pPr>
      <w:r>
        <w:rPr>
          <w:lang w:val="en-US"/>
        </w:rPr>
        <w:t>7.1.1.1.2.3</w:t>
      </w:r>
      <w:r>
        <w:rPr>
          <w:lang w:val="en-US"/>
        </w:rPr>
        <w:tab/>
        <w:t>D1T1-B</w:t>
      </w:r>
    </w:p>
    <w:p w14:paraId="3FCA82C4">
      <w:pPr>
        <w:pStyle w:val="82"/>
        <w:keepNext w:val="0"/>
        <w:keepLines w:val="0"/>
        <w:widowControl/>
        <w:numPr>
          <w:ilvl w:val="0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D1T1-B </w:t>
      </w:r>
    </w:p>
    <w:p w14:paraId="5F66308C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7E17997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[CMCC]:36.59, [ChinaTelecom]:28.57, [DOCOMO]:16.11, [FW]:25.66, [HW]:24.4, [Honor]:36.59, [MTK]:17.8, [QC]:20.62, [Spreadtrum]:30.11)</w:t>
      </w:r>
    </w:p>
    <w:p w14:paraId="3DA09FA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[HW]:14.43, [Honor]:12.88, [IITK]:11.57, [ZTE]:6.9) </w:t>
      </w:r>
    </w:p>
    <w:p w14:paraId="777D2170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[CEWiT]:19.77, [IITK]:19.57, [NOK]:16.03, [OPPO]:14.43, [QC]:14.43, [Samsung]:11.69, [Xiaomi]:16.03)</w:t>
      </w:r>
    </w:p>
    <w:p w14:paraId="7CE793B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[Lenovo]:3.3, [NOK]:4.09, [QC]:5.6, [Samsung]:4.54, [Xiaomi]:5.6)  </w:t>
      </w:r>
    </w:p>
    <w:p w14:paraId="0A5F62C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(6: [CEWiT]:19.77, [CMCC]:36.59, [HW]:24.4, [OPPO]:14.43, [Xiaomi]:16.03, [ZTE]:6.9)</w:t>
      </w:r>
    </w:p>
    <w:p w14:paraId="1554B911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(14: [CEWiT]:19.77, [CMCC]:36.59, [ChinaTelecom]:28.57, [DOCOMO]:16.11, [Ericsson]:17.04, [FW]:20.47, [HW]:24.4, [IITK]:19.57, [Lenovo]:3.3, [OPPO]:14.43, [QC]:20.62, [Samsung]:11.69, [Spreadtrum]:30.11, [ZTE]:6.9)</w:t>
      </w:r>
    </w:p>
    <w:p w14:paraId="2C827EB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[FW]:25.66, [HW]:24.4, [Honor]:36.59, [OPPO]:14.43)</w:t>
      </w:r>
    </w:p>
    <w:p w14:paraId="401195E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25.92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[ChinaTelecom]:25.92, [DOCOMO]:12.2, [Ericsson]:9.07, [HW]:19.45, [IITK]:19.57, [Lenovo]:3.3, [MTK]:17.8, [NOK]:16.03, [QC]:14.43, [Samsung]:11.69)</w:t>
      </w:r>
    </w:p>
    <w:p w14:paraId="7EE2085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[CMCC]:36.59, [HW]:24.4, [Honor]:36.59, [IITK]:19.57, [MTK]:17.8, [NOK]:16.03, [QC]:20.62, [Spreadtrum]:30.11, [Xiaomi]:16.03, [ZTE]:6.9 )</w:t>
      </w:r>
    </w:p>
    <w:p w14:paraId="3AF76CD3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28.57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[CEWiT]:19.77, [ChinaTelecom]:28.57, [DOCOMO]:16.11, [Ericsson]:17.04, [FW]:25.66, [IITK]:19.57, [Lenovo]:3.3, [OPPO]:14.43, [Samsung]:11.69 )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B46959C">
      <w:pPr>
        <w:pStyle w:val="82"/>
        <w:keepNext w:val="0"/>
        <w:keepLines w:val="0"/>
        <w:widowControl/>
        <w:numPr>
          <w:ilvl w:val="1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The minimum achievable coverage</w:t>
      </w:r>
    </w:p>
    <w:p w14:paraId="0333D01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[CMCC]:36.59, [ChinaTelecom]:11.17, [DOCOMO]:12.2, [FW]:20.47, [HW]:16.18, [Honor]:23.52, [MTK]:17.8, [QC]:6.76, [Spreadtrum]:30.11)</w:t>
      </w:r>
    </w:p>
    <w:p w14:paraId="6FA2CDB2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-36dBm,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[DOCOMO]:6.91, [HW]:14.43, [Honor]:6.89, [IITK]:7.94, [ZTE]:6.9) </w:t>
      </w:r>
    </w:p>
    <w:p w14:paraId="11B72C9E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0.91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[CEWiT]:19.77, [IITK]:15.98, [NOK]:16.03, [OPPO]:9.94, [QC]:0.91, [Samsung]:11.69, [Xiaomi]:16.03)</w:t>
      </w:r>
    </w:p>
    <w:p w14:paraId="68FA1278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-30dBm,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(5: [Lenovo]:3.3, [NOK]:4.09, [QC]:5.6, [Samsung]:4.09, [Xiaomi]:5.6)  </w:t>
      </w:r>
    </w:p>
    <w:p w14:paraId="5F94BD2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[CEWiT]:19.77, [CMCC]:36.59, [HW]:14.43, [OPPO]:10.2, [Xiaomi]:5.6, [ZTE]:6.9)</w:t>
      </w:r>
    </w:p>
    <w:p w14:paraId="6E6B96DD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2.76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(14: [CEWiT]:19.77, [CMCC]:36.59, [ChinaTelecom]:12.22, [DOCOMO]:6.91, [Ericsson]:10.52, [FW]:20.47, [HW]:14.43, [IITK]:11.57, [Lenovo]:3.3, [OPPO]:9.94, [QC]:2.76, [Samsung]:4.09, [Spreadtrum]:30.11, [ZTE]:6.9)</w:t>
      </w:r>
    </w:p>
    <w:p w14:paraId="34A6567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25.66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[FW]:25.66, [HW]:14.43, [Honor]:6.89, [OPPO]:14.43)</w:t>
      </w:r>
    </w:p>
    <w:p w14:paraId="57878E6A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0.91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[ChinaTelecom]:11.17, [DOCOMO]:6.91, [Ericsson]:6.55, [HW]:14.43, [IITK]:7.94, [Lenovo]:3.3, [MTK]:17.8, [NOK]:4.09, [QC]:0.91, [Samsung]:4.09)</w:t>
      </w:r>
    </w:p>
    <w:p w14:paraId="36A5F234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0.91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[CMCC]:36.59, [HW]:14.43, [Honor]:6.89, [IITK]:11.57, [MTK]:17.8, [NOK]:4.09, [QC]:0.91, [Spreadtrum]:30.11, [Xiaomi]:5.6, [ZTE]:6.9 )</w:t>
      </w:r>
    </w:p>
    <w:p w14:paraId="52CB4FE5">
      <w:pPr>
        <w:pStyle w:val="82"/>
        <w:keepNext w:val="0"/>
        <w:keepLines w:val="0"/>
        <w:widowControl/>
        <w:numPr>
          <w:ilvl w:val="2"/>
          <w:numId w:val="11"/>
        </w:numPr>
        <w:suppressLineNumbers w:val="0"/>
        <w:overflowPunct w:val="0"/>
        <w:autoSpaceDE w:val="0"/>
        <w:autoSpaceDN w:val="0"/>
        <w:adjustRightInd w:val="0"/>
        <w:spacing w:before="10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20.47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[CEWiT]:19.77, [ChinaTelecom]:11.17, [DOCOMO]:6.91, [Ericsson]:6.55, [FW]:20.47, [IITK]:7.94, [Lenovo]:3.3, [OPPO]:9.94, [Samsung]:4.09 )</w:t>
      </w:r>
    </w:p>
    <w:p w14:paraId="323E742D"/>
    <w:p w14:paraId="20FBBE49"/>
    <w:p w14:paraId="74BFCB7C">
      <w:pPr>
        <w:pStyle w:val="6"/>
      </w:pPr>
      <w:r>
        <w:rPr>
          <w:rFonts w:hint="eastAsia"/>
        </w:rPr>
        <w:t>7.1.1.2</w:t>
      </w:r>
      <w:r>
        <w:tab/>
      </w:r>
      <w:r>
        <w:t>D</w:t>
      </w:r>
      <w:r>
        <w:rPr>
          <w:rFonts w:hint="eastAsia"/>
        </w:rPr>
        <w:t>evice 2a</w:t>
      </w:r>
    </w:p>
    <w:p w14:paraId="7CEE537F">
      <w:pPr>
        <w:pStyle w:val="7"/>
      </w:pPr>
      <w:r>
        <w:rPr>
          <w:rFonts w:hint="eastAsia"/>
        </w:rPr>
        <w:t>7.1.1.2.1</w:t>
      </w:r>
      <w:r>
        <w:tab/>
      </w:r>
      <w:r>
        <w:t>Collection of the results</w:t>
      </w:r>
    </w:p>
    <w:p w14:paraId="5E062E4A">
      <w:pPr>
        <w:pStyle w:val="8"/>
      </w:pPr>
      <w:r>
        <w:rPr>
          <w:rFonts w:hint="eastAsia"/>
        </w:rPr>
        <w:t>7.1.1.2.1.1</w:t>
      </w:r>
      <w:r>
        <w:tab/>
      </w:r>
      <w:r>
        <w:rPr>
          <w:rFonts w:hint="eastAsia"/>
        </w:rPr>
        <w:t>[1kbps]</w:t>
      </w:r>
    </w:p>
    <w:p w14:paraId="1229078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030"/>
        <w:gridCol w:w="1201"/>
        <w:gridCol w:w="766"/>
        <w:gridCol w:w="749"/>
        <w:gridCol w:w="675"/>
        <w:gridCol w:w="718"/>
        <w:gridCol w:w="721"/>
        <w:gridCol w:w="766"/>
        <w:gridCol w:w="909"/>
        <w:gridCol w:w="713"/>
        <w:gridCol w:w="745"/>
        <w:gridCol w:w="1105"/>
        <w:gridCol w:w="653"/>
        <w:gridCol w:w="928"/>
        <w:gridCol w:w="868"/>
        <w:gridCol w:w="899"/>
      </w:tblGrid>
      <w:tr w14:paraId="4F966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4B13B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2a, D1T1, InF-DH NLOS</w:t>
            </w:r>
          </w:p>
        </w:tc>
      </w:tr>
      <w:tr w14:paraId="35BA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4" w:type="pct"/>
            <w:gridSpan w:val="9"/>
            <w:shd w:val="clear" w:color="auto" w:fill="auto"/>
          </w:tcPr>
          <w:p w14:paraId="591CA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6" w:type="pct"/>
            <w:gridSpan w:val="8"/>
            <w:shd w:val="clear" w:color="auto" w:fill="auto"/>
          </w:tcPr>
          <w:p w14:paraId="3A8FB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05E0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shd w:val="clear" w:color="D9E1F2" w:fill="D9E1F2"/>
            <w:noWrap/>
            <w:vAlign w:val="center"/>
          </w:tcPr>
          <w:p w14:paraId="56D700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61" w:type="pct"/>
            <w:shd w:val="clear" w:color="D9E1F2" w:fill="D9E1F2"/>
            <w:noWrap/>
            <w:vAlign w:val="center"/>
          </w:tcPr>
          <w:p w14:paraId="1148DF2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1" w:type="pct"/>
            <w:shd w:val="clear" w:color="D9E1F2" w:fill="D9E1F2"/>
            <w:noWrap/>
            <w:vAlign w:val="center"/>
          </w:tcPr>
          <w:p w14:paraId="33A6805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1597406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3" w:type="pct"/>
            <w:shd w:val="clear" w:color="D9E1F2" w:fill="D9E1F2"/>
            <w:noWrap/>
            <w:vAlign w:val="center"/>
          </w:tcPr>
          <w:p w14:paraId="668EC0B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0D839AF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CDC22C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742F4FE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9" w:type="pct"/>
            <w:shd w:val="clear" w:color="D9E1F2" w:fill="D9E1F2"/>
            <w:noWrap/>
            <w:vAlign w:val="center"/>
          </w:tcPr>
          <w:p w14:paraId="561A78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5092E5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2E8C61D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5A9312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7" w:type="pct"/>
            <w:shd w:val="clear" w:color="D9E1F2" w:fill="D9E1F2"/>
            <w:noWrap/>
            <w:vAlign w:val="center"/>
          </w:tcPr>
          <w:p w14:paraId="5745598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9" w:type="pct"/>
            <w:shd w:val="clear" w:color="D9E1F2" w:fill="D9E1F2"/>
            <w:noWrap/>
            <w:vAlign w:val="center"/>
          </w:tcPr>
          <w:p w14:paraId="1A8871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5" w:type="pct"/>
            <w:shd w:val="clear" w:color="D9E1F2" w:fill="D9E1F2"/>
            <w:noWrap/>
            <w:vAlign w:val="center"/>
          </w:tcPr>
          <w:p w14:paraId="7F66C85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4" w:type="pct"/>
            <w:shd w:val="clear" w:color="D9E1F2" w:fill="D9E1F2"/>
            <w:noWrap/>
            <w:vAlign w:val="center"/>
          </w:tcPr>
          <w:p w14:paraId="25213ED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7" w:type="pct"/>
            <w:shd w:val="clear" w:color="D9E1F2" w:fill="D9E1F2"/>
            <w:noWrap/>
            <w:vAlign w:val="center"/>
          </w:tcPr>
          <w:p w14:paraId="0773F08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4395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09A37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AB5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F4F4A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FFA7B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74FA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5994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5072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F13D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7499B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1DDA80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28550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2F6622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C4F90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35A7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18D03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137.4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9C62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1B18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487</w:t>
            </w:r>
          </w:p>
        </w:tc>
      </w:tr>
      <w:tr w14:paraId="306AD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974D6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2441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9EEE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D20B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B2C9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553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BE47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9D1C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F478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3A55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F86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CE60F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0ED5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C2C8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3987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145.44</w:t>
            </w:r>
          </w:p>
        </w:tc>
        <w:tc>
          <w:tcPr>
            <w:tcW w:w="304" w:type="pct"/>
            <w:vMerge w:val="continue"/>
            <w:vAlign w:val="center"/>
          </w:tcPr>
          <w:p w14:paraId="5B47C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2974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483</w:t>
            </w:r>
          </w:p>
        </w:tc>
      </w:tr>
      <w:tr w14:paraId="222B6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E6F3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C507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6AF9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8AF3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5C82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B56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F560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DF8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75F6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104C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C7D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73E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CF2C4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086B7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CFA7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04" w:type="pct"/>
            <w:vMerge w:val="continue"/>
            <w:vAlign w:val="center"/>
          </w:tcPr>
          <w:p w14:paraId="4FC39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619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491</w:t>
            </w:r>
          </w:p>
        </w:tc>
      </w:tr>
      <w:tr w14:paraId="453F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32D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9DCF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BF95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731C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5D1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DD289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103CA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8B0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59D8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6F81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B29E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785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3D93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023F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E7CD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81.22</w:t>
            </w:r>
          </w:p>
        </w:tc>
        <w:tc>
          <w:tcPr>
            <w:tcW w:w="304" w:type="pct"/>
            <w:vMerge w:val="continue"/>
            <w:vAlign w:val="center"/>
          </w:tcPr>
          <w:p w14:paraId="45DB3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666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488</w:t>
            </w:r>
          </w:p>
        </w:tc>
      </w:tr>
      <w:tr w14:paraId="058B0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9AF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2FC8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D5CB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A372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0F698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56C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DF9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3C0A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2197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167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A27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8F99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B383C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77C0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C8DA8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85.97</w:t>
            </w:r>
          </w:p>
        </w:tc>
        <w:tc>
          <w:tcPr>
            <w:tcW w:w="304" w:type="pct"/>
            <w:vMerge w:val="continue"/>
            <w:vAlign w:val="center"/>
          </w:tcPr>
          <w:p w14:paraId="71738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858E6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484</w:t>
            </w:r>
          </w:p>
        </w:tc>
      </w:tr>
      <w:tr w14:paraId="60AC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0D34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3732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2C42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A4AE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7BB3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43738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872E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220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9A5B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61FD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604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E9AA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E6D7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7E09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EC56C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78.62</w:t>
            </w:r>
          </w:p>
        </w:tc>
        <w:tc>
          <w:tcPr>
            <w:tcW w:w="304" w:type="pct"/>
            <w:vMerge w:val="continue"/>
            <w:vAlign w:val="center"/>
          </w:tcPr>
          <w:p w14:paraId="16DA7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5DED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492</w:t>
            </w:r>
          </w:p>
        </w:tc>
      </w:tr>
      <w:tr w14:paraId="07C0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4C73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D653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13F57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1DEC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3" w:type="pct"/>
            <w:vMerge w:val="continue"/>
            <w:vAlign w:val="center"/>
          </w:tcPr>
          <w:p w14:paraId="34F3B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5B306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011E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4D3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4FF67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E8D4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4DC5E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CEDCB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9A57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BFD1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7230F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253.22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70D26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E8FA5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71D0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4AD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5EAD6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D261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9558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141D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D5B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81A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337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F49E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2DD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031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9AD6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4D581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8863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02B09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184.66</w:t>
            </w:r>
          </w:p>
        </w:tc>
        <w:tc>
          <w:tcPr>
            <w:tcW w:w="304" w:type="pct"/>
            <w:vMerge w:val="continue"/>
            <w:vAlign w:val="center"/>
          </w:tcPr>
          <w:p w14:paraId="6E0A6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157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17AE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F2F6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8BCB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A9B4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33B9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FDD6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CE0E4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AA01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A706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4346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88E5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DC7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F05DA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continue"/>
            <w:vAlign w:val="center"/>
          </w:tcPr>
          <w:p w14:paraId="1E8A0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01E9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0D2D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304" w:type="pct"/>
            <w:vMerge w:val="continue"/>
            <w:vAlign w:val="center"/>
          </w:tcPr>
          <w:p w14:paraId="52D4D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625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2E9B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CD1A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20DB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2C73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0520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5EDF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9D7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544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F6D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5DE7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47F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712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1302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1F95D7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281F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F89CF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109.04</w:t>
            </w:r>
          </w:p>
        </w:tc>
        <w:tc>
          <w:tcPr>
            <w:tcW w:w="304" w:type="pct"/>
            <w:vMerge w:val="continue"/>
            <w:vAlign w:val="center"/>
          </w:tcPr>
          <w:p w14:paraId="44DA4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0512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  <w:tr w14:paraId="7AA1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E079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37666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03B8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7AA2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68.92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4EC89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215A8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7E34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9AE4F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5F2F4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42671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41CDF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59A9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62118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EAAB5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60E09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44.97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39C3A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B84A4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5179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23BE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E557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0D88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D2D9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68.95</w:t>
            </w:r>
          </w:p>
        </w:tc>
        <w:tc>
          <w:tcPr>
            <w:tcW w:w="263" w:type="pct"/>
            <w:vMerge w:val="continue"/>
            <w:vAlign w:val="center"/>
          </w:tcPr>
          <w:p w14:paraId="08D465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73AE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094EF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3FD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860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3A82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C57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58B6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0EEE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793A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5A858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304" w:type="pct"/>
            <w:vMerge w:val="continue"/>
            <w:vAlign w:val="center"/>
          </w:tcPr>
          <w:p w14:paraId="664EE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AFCD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676C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5BE6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3FCE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72C1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1FEC1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69.17</w:t>
            </w:r>
          </w:p>
        </w:tc>
        <w:tc>
          <w:tcPr>
            <w:tcW w:w="263" w:type="pct"/>
            <w:vMerge w:val="continue"/>
            <w:vAlign w:val="center"/>
          </w:tcPr>
          <w:p w14:paraId="6549C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966C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57470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2FB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8AB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57EC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AB0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98E4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306F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E55F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42F0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46.17</w:t>
            </w:r>
          </w:p>
        </w:tc>
        <w:tc>
          <w:tcPr>
            <w:tcW w:w="304" w:type="pct"/>
            <w:vMerge w:val="continue"/>
            <w:vAlign w:val="center"/>
          </w:tcPr>
          <w:p w14:paraId="6B6902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67FFF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199D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811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D63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615E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13804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263" w:type="pct"/>
            <w:vMerge w:val="continue"/>
            <w:vAlign w:val="center"/>
          </w:tcPr>
          <w:p w14:paraId="4D0CD5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05C0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6BED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7D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923F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F52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00F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51141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219F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A314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0C254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46.29</w:t>
            </w:r>
          </w:p>
        </w:tc>
        <w:tc>
          <w:tcPr>
            <w:tcW w:w="304" w:type="pct"/>
            <w:vMerge w:val="continue"/>
            <w:vAlign w:val="center"/>
          </w:tcPr>
          <w:p w14:paraId="0A2E0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3AC07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4FC0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DE6A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5C0AC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BB8D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DE346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730CA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AD1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3989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C4E82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B031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01C00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3DFE8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99AD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3E72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58F8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F5A0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ADF11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AA0A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  <w:tr w14:paraId="1C765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BF1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D477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A70B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1A6F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802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B21D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35A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F026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B88C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A860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873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6E7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C45AA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7B5E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7EA1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304" w:type="pct"/>
            <w:vMerge w:val="continue"/>
            <w:vAlign w:val="center"/>
          </w:tcPr>
          <w:p w14:paraId="2A409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A7A9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6BDB5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4A8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D2F9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6E69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7F2F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0231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C95A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573BD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2665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003F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273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4EB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FFC7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40B7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77E4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1B9C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304" w:type="pct"/>
            <w:vMerge w:val="continue"/>
            <w:vAlign w:val="center"/>
          </w:tcPr>
          <w:p w14:paraId="6EB3F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A1893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3DBB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95B3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B6E1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559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3B19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00C6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799DF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5149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B342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5502F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B6D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9F7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2570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EDE4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1AEB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7D7B3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304" w:type="pct"/>
            <w:vMerge w:val="continue"/>
            <w:vAlign w:val="center"/>
          </w:tcPr>
          <w:p w14:paraId="18FCA6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F7F32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7484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E0F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DA25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7797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9BC0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EBE1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C81B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778A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BB14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AB5D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CD74E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F89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F6B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01AA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AB6ED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6D39A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304" w:type="pct"/>
            <w:vMerge w:val="continue"/>
            <w:vAlign w:val="center"/>
          </w:tcPr>
          <w:p w14:paraId="1EE00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BB67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447C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1ED1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FC3C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441B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948A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2E49C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4D5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346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B8DA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5129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68FE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EB4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883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78E4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7EC6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3953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304" w:type="pct"/>
            <w:vMerge w:val="continue"/>
            <w:vAlign w:val="center"/>
          </w:tcPr>
          <w:p w14:paraId="4F0F4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8926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4E831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868F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D266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55D5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8C35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188EB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6712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F33C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0A560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370D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6B6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BBB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6C96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6D30A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9411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0E0F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89.39</w:t>
            </w:r>
          </w:p>
        </w:tc>
        <w:tc>
          <w:tcPr>
            <w:tcW w:w="304" w:type="pct"/>
            <w:vMerge w:val="continue"/>
            <w:vAlign w:val="center"/>
          </w:tcPr>
          <w:p w14:paraId="42B7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4990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0A52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558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D915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199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4E2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D765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F77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1F76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61943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62495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203F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3F1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A8F9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2CA8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E8FA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7C9EB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78.32</w:t>
            </w:r>
          </w:p>
        </w:tc>
        <w:tc>
          <w:tcPr>
            <w:tcW w:w="304" w:type="pct"/>
            <w:vMerge w:val="continue"/>
            <w:vAlign w:val="center"/>
          </w:tcPr>
          <w:p w14:paraId="285DD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DAA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034CD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DD3E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569B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3E146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44C8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645E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B8C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2397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0E811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1F60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56CC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BCE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3493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AE83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93B3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0711F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66.81</w:t>
            </w:r>
          </w:p>
        </w:tc>
        <w:tc>
          <w:tcPr>
            <w:tcW w:w="304" w:type="pct"/>
            <w:vMerge w:val="continue"/>
            <w:vAlign w:val="center"/>
          </w:tcPr>
          <w:p w14:paraId="2ECBB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7701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6E5D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7054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F79A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A1E6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C773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3A6C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003AD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8167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FE32B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9015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30D2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255B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329A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FDC9B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D58A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D75F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304" w:type="pct"/>
            <w:vMerge w:val="continue"/>
            <w:vAlign w:val="center"/>
          </w:tcPr>
          <w:p w14:paraId="71828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72DA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760A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760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038A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90A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E699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51B5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4C90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5EB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D8627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E954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F3E7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879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BF98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FC4A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54CE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2C14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304" w:type="pct"/>
            <w:vMerge w:val="continue"/>
            <w:vAlign w:val="center"/>
          </w:tcPr>
          <w:p w14:paraId="1C032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32C0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78D5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E5F7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439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C4E3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B20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7EDA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44A7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764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7D2EB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0402F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E3E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2065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2D65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3EA7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573AA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16B99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4" w:type="pct"/>
            <w:vMerge w:val="continue"/>
            <w:vAlign w:val="center"/>
          </w:tcPr>
          <w:p w14:paraId="67F5D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CEFDB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45D3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9428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849F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9A62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A63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68.22</w:t>
            </w:r>
          </w:p>
        </w:tc>
        <w:tc>
          <w:tcPr>
            <w:tcW w:w="263" w:type="pct"/>
            <w:vMerge w:val="continue"/>
            <w:vAlign w:val="center"/>
          </w:tcPr>
          <w:p w14:paraId="55D876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40F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905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BD4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7C2DA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93E0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CEA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3E1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7284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F90A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A92A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41.31</w:t>
            </w:r>
          </w:p>
        </w:tc>
        <w:tc>
          <w:tcPr>
            <w:tcW w:w="304" w:type="pct"/>
            <w:vMerge w:val="continue"/>
            <w:vAlign w:val="center"/>
          </w:tcPr>
          <w:p w14:paraId="66198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D65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2BAB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868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EBB5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33E97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3382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263" w:type="pct"/>
            <w:vMerge w:val="continue"/>
            <w:vAlign w:val="center"/>
          </w:tcPr>
          <w:p w14:paraId="4CF219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EBC7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964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533FC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66CB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50C0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755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422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A248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77151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FFEEE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48.53</w:t>
            </w:r>
          </w:p>
        </w:tc>
        <w:tc>
          <w:tcPr>
            <w:tcW w:w="304" w:type="pct"/>
            <w:vMerge w:val="continue"/>
            <w:vAlign w:val="center"/>
          </w:tcPr>
          <w:p w14:paraId="71FEE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3E86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5B0BA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610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25C1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273E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39BBC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70.97</w:t>
            </w:r>
          </w:p>
        </w:tc>
        <w:tc>
          <w:tcPr>
            <w:tcW w:w="263" w:type="pct"/>
            <w:vMerge w:val="continue"/>
            <w:vAlign w:val="center"/>
          </w:tcPr>
          <w:p w14:paraId="088D2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B4D4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172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718D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1E1E2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69B3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11C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4B99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F5A1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EB6D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7C76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55.46</w:t>
            </w:r>
          </w:p>
        </w:tc>
        <w:tc>
          <w:tcPr>
            <w:tcW w:w="304" w:type="pct"/>
            <w:vMerge w:val="continue"/>
            <w:vAlign w:val="center"/>
          </w:tcPr>
          <w:p w14:paraId="27219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9F94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6880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5B8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9799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9E62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D85A8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3" w:type="pct"/>
            <w:vMerge w:val="continue"/>
            <w:vAlign w:val="center"/>
          </w:tcPr>
          <w:p w14:paraId="4BA97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E7047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46DE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38B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1D62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EFD9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9F1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A81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764B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D993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A14D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94.24</w:t>
            </w:r>
          </w:p>
        </w:tc>
        <w:tc>
          <w:tcPr>
            <w:tcW w:w="304" w:type="pct"/>
            <w:vMerge w:val="continue"/>
            <w:vAlign w:val="center"/>
          </w:tcPr>
          <w:p w14:paraId="2DC90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3456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7538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71D4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8DE5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478D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01A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883C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1BC2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9AC49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179D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A324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4E9F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1AA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BD62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1091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434B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4B1B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82.58</w:t>
            </w:r>
          </w:p>
        </w:tc>
        <w:tc>
          <w:tcPr>
            <w:tcW w:w="304" w:type="pct"/>
            <w:vMerge w:val="continue"/>
            <w:vAlign w:val="center"/>
          </w:tcPr>
          <w:p w14:paraId="421CF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C810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57698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349D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3510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76282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9271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B171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E74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49B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CDE1C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FF68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0F07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D65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CC1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3923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BC0C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EA731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304" w:type="pct"/>
            <w:vMerge w:val="continue"/>
            <w:vAlign w:val="center"/>
          </w:tcPr>
          <w:p w14:paraId="1F217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2F7CC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43D43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D08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8FB6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F51B8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D158D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72.22</w:t>
            </w:r>
          </w:p>
        </w:tc>
        <w:tc>
          <w:tcPr>
            <w:tcW w:w="263" w:type="pct"/>
            <w:vMerge w:val="continue"/>
            <w:vAlign w:val="center"/>
          </w:tcPr>
          <w:p w14:paraId="6EE3E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8FD96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38A5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FDC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F071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D660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227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E81F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AFC8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5FDF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A970A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4" w:type="pct"/>
            <w:vMerge w:val="continue"/>
            <w:vAlign w:val="center"/>
          </w:tcPr>
          <w:p w14:paraId="4F7262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4107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6DA07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E70C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8CB4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8DE1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618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63" w:type="pct"/>
            <w:vMerge w:val="continue"/>
            <w:vAlign w:val="center"/>
          </w:tcPr>
          <w:p w14:paraId="44DD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99AB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088B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773A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9ED6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3886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20F3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D914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990B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C4ED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87C2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74.28</w:t>
            </w:r>
          </w:p>
        </w:tc>
        <w:tc>
          <w:tcPr>
            <w:tcW w:w="304" w:type="pct"/>
            <w:vMerge w:val="continue"/>
            <w:vAlign w:val="center"/>
          </w:tcPr>
          <w:p w14:paraId="6DC45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19F0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100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F49F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435A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A9AF6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601AC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74.97</w:t>
            </w:r>
          </w:p>
        </w:tc>
        <w:tc>
          <w:tcPr>
            <w:tcW w:w="263" w:type="pct"/>
            <w:vMerge w:val="continue"/>
            <w:vAlign w:val="center"/>
          </w:tcPr>
          <w:p w14:paraId="19349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D66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D20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53D4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3B77E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0F1E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64B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3E2A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A76D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C5C5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CEF09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84.79</w:t>
            </w:r>
          </w:p>
        </w:tc>
        <w:tc>
          <w:tcPr>
            <w:tcW w:w="304" w:type="pct"/>
            <w:vMerge w:val="continue"/>
            <w:vAlign w:val="center"/>
          </w:tcPr>
          <w:p w14:paraId="094320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F33C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47B0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811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074A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5B53C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4EE9B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3" w:type="pct"/>
            <w:vMerge w:val="continue"/>
            <w:vAlign w:val="center"/>
          </w:tcPr>
          <w:p w14:paraId="50BF0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B1BD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06F31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50C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0EDA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5DB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BA89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42D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AC82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8A4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5EB12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143.71</w:t>
            </w:r>
          </w:p>
        </w:tc>
        <w:tc>
          <w:tcPr>
            <w:tcW w:w="304" w:type="pct"/>
            <w:vMerge w:val="continue"/>
            <w:vAlign w:val="center"/>
          </w:tcPr>
          <w:p w14:paraId="26401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3329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</w:t>
            </w:r>
          </w:p>
        </w:tc>
      </w:tr>
      <w:tr w14:paraId="0BA8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2AE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926E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50FE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DE86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77CF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10C8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580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4CE4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8917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00B2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7A0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E9F9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C56B7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5C02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8DC86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125.97</w:t>
            </w:r>
          </w:p>
        </w:tc>
        <w:tc>
          <w:tcPr>
            <w:tcW w:w="304" w:type="pct"/>
            <w:vMerge w:val="continue"/>
            <w:vAlign w:val="center"/>
          </w:tcPr>
          <w:p w14:paraId="2F14B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88AB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4B711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D8A4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02C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DB11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D61C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B5FD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AB1B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559D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188F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F7DF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D74B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29B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7EFE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8839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A9D9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A4804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107.54</w:t>
            </w:r>
          </w:p>
        </w:tc>
        <w:tc>
          <w:tcPr>
            <w:tcW w:w="304" w:type="pct"/>
            <w:vMerge w:val="continue"/>
            <w:vAlign w:val="center"/>
          </w:tcPr>
          <w:p w14:paraId="27CEB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0E92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4DBD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B8E3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8DD1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5A8B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403F3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63" w:type="pct"/>
            <w:vMerge w:val="continue"/>
            <w:vAlign w:val="center"/>
          </w:tcPr>
          <w:p w14:paraId="56991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9EE0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889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6504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0107F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29BDA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1F0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0477E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1D18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D3556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2495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35.34</w:t>
            </w:r>
          </w:p>
        </w:tc>
        <w:tc>
          <w:tcPr>
            <w:tcW w:w="304" w:type="pct"/>
            <w:vMerge w:val="continue"/>
            <w:vAlign w:val="center"/>
          </w:tcPr>
          <w:p w14:paraId="62301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8E5A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296</w:t>
            </w:r>
          </w:p>
        </w:tc>
      </w:tr>
      <w:tr w14:paraId="082D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9FE0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2340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08902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320BF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63" w:type="pct"/>
            <w:vMerge w:val="continue"/>
            <w:vAlign w:val="center"/>
          </w:tcPr>
          <w:p w14:paraId="7A5CD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EA7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E22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4E4A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25AA6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AAAE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9B5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A8635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9C0C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3720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9CBC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304" w:type="pct"/>
            <w:vMerge w:val="continue"/>
            <w:vAlign w:val="center"/>
          </w:tcPr>
          <w:p w14:paraId="1AA98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4D41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260</w:t>
            </w:r>
          </w:p>
        </w:tc>
      </w:tr>
      <w:tr w14:paraId="4AA00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8792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BA60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BC27B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F0B65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034E7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FA7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A782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EF1EF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27F7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2E330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8E5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B1D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6A4FD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28F9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9369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74.94</w:t>
            </w:r>
          </w:p>
        </w:tc>
        <w:tc>
          <w:tcPr>
            <w:tcW w:w="304" w:type="pct"/>
            <w:vMerge w:val="continue"/>
            <w:vAlign w:val="center"/>
          </w:tcPr>
          <w:p w14:paraId="3DB01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8511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290</w:t>
            </w:r>
          </w:p>
        </w:tc>
      </w:tr>
      <w:tr w14:paraId="4ACFF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8133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3420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8264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A46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1708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5F8C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025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4DA06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B3904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6D3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AA5B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812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FE00C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1592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3A6E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54.96</w:t>
            </w:r>
          </w:p>
        </w:tc>
        <w:tc>
          <w:tcPr>
            <w:tcW w:w="304" w:type="pct"/>
            <w:vMerge w:val="continue"/>
            <w:vAlign w:val="center"/>
          </w:tcPr>
          <w:p w14:paraId="46479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0D3C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293</w:t>
            </w:r>
          </w:p>
        </w:tc>
      </w:tr>
      <w:tr w14:paraId="0285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6DC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BBA7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4D3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934E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DDB4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416B4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E9BA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3AEDB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66341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7CAB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0EF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155F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93E8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7FBCE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E268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101.66</w:t>
            </w:r>
          </w:p>
        </w:tc>
        <w:tc>
          <w:tcPr>
            <w:tcW w:w="304" w:type="pct"/>
            <w:vMerge w:val="continue"/>
            <w:vAlign w:val="center"/>
          </w:tcPr>
          <w:p w14:paraId="7765D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811EB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272</w:t>
            </w:r>
          </w:p>
        </w:tc>
      </w:tr>
      <w:tr w14:paraId="204E9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5AA3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D902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E1F97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0EF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2715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02D1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DE5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B2D3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30EF0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CD9C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64A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4D49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ADC7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687A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CA88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89.61</w:t>
            </w:r>
          </w:p>
        </w:tc>
        <w:tc>
          <w:tcPr>
            <w:tcW w:w="304" w:type="pct"/>
            <w:vMerge w:val="continue"/>
            <w:vAlign w:val="center"/>
          </w:tcPr>
          <w:p w14:paraId="37A36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38CEC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275</w:t>
            </w:r>
          </w:p>
        </w:tc>
      </w:tr>
      <w:tr w14:paraId="0B2E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1538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BA9CC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C0BE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0AA5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1A3A9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992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853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2EFE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0944A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A2E5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480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CF9D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DC41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7D95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852B1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71.86</w:t>
            </w:r>
          </w:p>
        </w:tc>
        <w:tc>
          <w:tcPr>
            <w:tcW w:w="304" w:type="pct"/>
            <w:vMerge w:val="continue"/>
            <w:vAlign w:val="center"/>
          </w:tcPr>
          <w:p w14:paraId="07639E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3C86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278</w:t>
            </w:r>
          </w:p>
        </w:tc>
      </w:tr>
      <w:tr w14:paraId="7D53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9EF1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4403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F7C30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A605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70.99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D2D7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3518D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451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9442B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7466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337D1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965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2B7D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218D7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E0DA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C447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55.94</w:t>
            </w:r>
          </w:p>
        </w:tc>
        <w:tc>
          <w:tcPr>
            <w:tcW w:w="304" w:type="pct"/>
            <w:vMerge w:val="continue"/>
            <w:vAlign w:val="center"/>
          </w:tcPr>
          <w:p w14:paraId="09FE8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7F3C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257</w:t>
            </w:r>
          </w:p>
        </w:tc>
      </w:tr>
      <w:tr w14:paraId="6E5D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B313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9591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A0CC3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6B04F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3" w:type="pct"/>
            <w:vMerge w:val="continue"/>
            <w:vAlign w:val="center"/>
          </w:tcPr>
          <w:p w14:paraId="24F55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094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392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2E695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43015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579C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6EFD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90E3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1C24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45F0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C755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304" w:type="pct"/>
            <w:vMerge w:val="continue"/>
            <w:vAlign w:val="center"/>
          </w:tcPr>
          <w:p w14:paraId="2B9DB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A54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254</w:t>
            </w:r>
          </w:p>
        </w:tc>
      </w:tr>
      <w:tr w14:paraId="20F33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CCD9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60B9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512C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BB444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DA98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4CED51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755D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23F73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72E4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59AF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B2D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599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6F6B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2AFF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392A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103.48</w:t>
            </w:r>
          </w:p>
        </w:tc>
        <w:tc>
          <w:tcPr>
            <w:tcW w:w="304" w:type="pct"/>
            <w:vMerge w:val="continue"/>
            <w:vAlign w:val="center"/>
          </w:tcPr>
          <w:p w14:paraId="2BF7A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6E81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236</w:t>
            </w:r>
          </w:p>
        </w:tc>
      </w:tr>
      <w:tr w14:paraId="6BF6C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DE47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5E9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7099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6502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B782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EA9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2B21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4AADB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9B38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682F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FD1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C7C7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EED0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6062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506B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91.21</w:t>
            </w:r>
          </w:p>
        </w:tc>
        <w:tc>
          <w:tcPr>
            <w:tcW w:w="304" w:type="pct"/>
            <w:vMerge w:val="continue"/>
            <w:vAlign w:val="center"/>
          </w:tcPr>
          <w:p w14:paraId="6E373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6CF5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239</w:t>
            </w:r>
          </w:p>
        </w:tc>
      </w:tr>
      <w:tr w14:paraId="2462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B4C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2780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2302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D1B8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4D77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B84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8E7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7FBE6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15CCE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105B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446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4D408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5587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CE0AB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215A9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304" w:type="pct"/>
            <w:vMerge w:val="continue"/>
            <w:vAlign w:val="center"/>
          </w:tcPr>
          <w:p w14:paraId="74242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1EF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242</w:t>
            </w:r>
          </w:p>
        </w:tc>
      </w:tr>
      <w:tr w14:paraId="6506D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03A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7D5C7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F574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149BB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61.39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4B4E4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0AB8B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AD6A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85F4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0A02F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E432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6186A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643E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5F8D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5DBA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78671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BB518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D7E6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5DF6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26E3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85AE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2648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5DC9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66.79</w:t>
            </w:r>
          </w:p>
        </w:tc>
        <w:tc>
          <w:tcPr>
            <w:tcW w:w="263" w:type="pct"/>
            <w:vMerge w:val="continue"/>
            <w:vAlign w:val="center"/>
          </w:tcPr>
          <w:p w14:paraId="5A909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89C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854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300C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0F79A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82E5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5E3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D523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5EB47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E2B4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D120E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304" w:type="pct"/>
            <w:vMerge w:val="continue"/>
            <w:vAlign w:val="center"/>
          </w:tcPr>
          <w:p w14:paraId="78CBE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1DD32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77F1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936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81CF4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9D52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233E7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4CA6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3A13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AE82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055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50821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9EDE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98B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67E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8D0F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3082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AA82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304" w:type="pct"/>
            <w:vMerge w:val="continue"/>
            <w:vAlign w:val="center"/>
          </w:tcPr>
          <w:p w14:paraId="5FEAF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559FA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00F3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0B85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A778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69CF1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DFC1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A583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4AF2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1FD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672B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79000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4DA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8C60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53C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C4F6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DB20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26EE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304" w:type="pct"/>
            <w:vMerge w:val="continue"/>
            <w:vAlign w:val="center"/>
          </w:tcPr>
          <w:p w14:paraId="33735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504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1741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36B9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116C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1B926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703C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80015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63FF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F920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138E7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2F0FE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7AB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45A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110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A6855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F9B2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F620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54.77</w:t>
            </w:r>
          </w:p>
        </w:tc>
        <w:tc>
          <w:tcPr>
            <w:tcW w:w="304" w:type="pct"/>
            <w:vMerge w:val="continue"/>
            <w:vAlign w:val="center"/>
          </w:tcPr>
          <w:p w14:paraId="6F459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318E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7D08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59C4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81DA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5A8B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3750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63" w:type="pct"/>
            <w:vMerge w:val="continue"/>
            <w:vAlign w:val="center"/>
          </w:tcPr>
          <w:p w14:paraId="5AE1A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ECACF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585B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6BB3D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83B3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continue"/>
            <w:vAlign w:val="center"/>
          </w:tcPr>
          <w:p w14:paraId="43E0E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5A0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A6D2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82230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29E9D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A1263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32.69</w:t>
            </w:r>
          </w:p>
        </w:tc>
        <w:tc>
          <w:tcPr>
            <w:tcW w:w="304" w:type="pct"/>
            <w:vMerge w:val="continue"/>
            <w:vAlign w:val="center"/>
          </w:tcPr>
          <w:p w14:paraId="3E6D3A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F586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526</w:t>
            </w:r>
          </w:p>
        </w:tc>
      </w:tr>
      <w:tr w14:paraId="78B0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D3224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7B15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9B96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935B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BB52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F1E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B32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2766D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6453B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A2D1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017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CA5C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F5C42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16A1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F0F0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30.16</w:t>
            </w:r>
          </w:p>
        </w:tc>
        <w:tc>
          <w:tcPr>
            <w:tcW w:w="304" w:type="pct"/>
            <w:vMerge w:val="continue"/>
            <w:vAlign w:val="center"/>
          </w:tcPr>
          <w:p w14:paraId="0D972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A2BA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530</w:t>
            </w:r>
          </w:p>
        </w:tc>
      </w:tr>
      <w:tr w14:paraId="131C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8CEF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7322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B071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979B8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63" w:type="pct"/>
            <w:vMerge w:val="continue"/>
            <w:vAlign w:val="center"/>
          </w:tcPr>
          <w:p w14:paraId="6DB8C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5DF22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3C2E7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E8F7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0C5B2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7B6D5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3A9E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CF23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3D91E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B66DF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4875B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304" w:type="pct"/>
            <w:vMerge w:val="continue"/>
            <w:vAlign w:val="center"/>
          </w:tcPr>
          <w:p w14:paraId="77D98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2EC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525</w:t>
            </w:r>
          </w:p>
        </w:tc>
      </w:tr>
      <w:tr w14:paraId="6DDAF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103E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E3DF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9960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BD35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59FC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DBD6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0DB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6882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112F9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ACDE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6BF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90C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3423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7EBD4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E970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45.09</w:t>
            </w:r>
          </w:p>
        </w:tc>
        <w:tc>
          <w:tcPr>
            <w:tcW w:w="304" w:type="pct"/>
            <w:vMerge w:val="continue"/>
            <w:vAlign w:val="center"/>
          </w:tcPr>
          <w:p w14:paraId="4303A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EB481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529</w:t>
            </w:r>
          </w:p>
        </w:tc>
      </w:tr>
      <w:tr w14:paraId="49B6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BBC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4CA4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ED3E7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9" w:type="pct"/>
            <w:vMerge w:val="continue"/>
            <w:vAlign w:val="center"/>
          </w:tcPr>
          <w:p w14:paraId="5273C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EA28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7CC3D4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FBB7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CB6D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541F4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E4E98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08409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2344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AF260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F719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37471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5353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50EF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3516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7D8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928C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D228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11F6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D799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C51A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0B6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803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382D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CA39E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098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3A0D0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4B5D9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0801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E372D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304" w:type="pct"/>
            <w:vMerge w:val="continue"/>
            <w:vAlign w:val="center"/>
          </w:tcPr>
          <w:p w14:paraId="15DE1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439B6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22518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AF87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97DC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9B43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2327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72.48</w:t>
            </w:r>
          </w:p>
        </w:tc>
        <w:tc>
          <w:tcPr>
            <w:tcW w:w="263" w:type="pct"/>
            <w:vMerge w:val="continue"/>
            <w:vAlign w:val="center"/>
          </w:tcPr>
          <w:p w14:paraId="6406E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CBB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D9B9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2F3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FC7B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C756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A53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28281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23A44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133D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8CE6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65.45</w:t>
            </w:r>
          </w:p>
        </w:tc>
        <w:tc>
          <w:tcPr>
            <w:tcW w:w="304" w:type="pct"/>
            <w:vMerge w:val="continue"/>
            <w:vAlign w:val="center"/>
          </w:tcPr>
          <w:p w14:paraId="747CC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15343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09C1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C15E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E679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687F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99A3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63" w:type="pct"/>
            <w:vMerge w:val="continue"/>
            <w:vAlign w:val="center"/>
          </w:tcPr>
          <w:p w14:paraId="5CCFD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C411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7A3C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F94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6C80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3199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4C0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B0E4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CD49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3EDD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68FE6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304" w:type="pct"/>
            <w:vMerge w:val="continue"/>
            <w:vAlign w:val="center"/>
          </w:tcPr>
          <w:p w14:paraId="5988B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D524F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7ABB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FBB3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CB40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21B7C2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1AB2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D133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5DC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CC4C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100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2D92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F638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B50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2FAE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3DBD2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C499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EE15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187.31</w:t>
            </w:r>
          </w:p>
        </w:tc>
        <w:tc>
          <w:tcPr>
            <w:tcW w:w="304" w:type="pct"/>
            <w:vMerge w:val="continue"/>
            <w:vAlign w:val="center"/>
          </w:tcPr>
          <w:p w14:paraId="35056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C1D4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23DB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2832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D89A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5801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D756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C6E8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680A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119F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C75E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301C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58065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C54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0D1E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EC78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800A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BD50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110.73</w:t>
            </w:r>
          </w:p>
        </w:tc>
        <w:tc>
          <w:tcPr>
            <w:tcW w:w="304" w:type="pct"/>
            <w:vMerge w:val="continue"/>
            <w:vAlign w:val="center"/>
          </w:tcPr>
          <w:p w14:paraId="07B88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D29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0899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60DB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67D8F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9F370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B2C2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7F97A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8E10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BB09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0AD1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2C3DF6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01A9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785E1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D93DB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C63A4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5A42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4F0D3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46.95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5DDCF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97F6D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556</w:t>
            </w:r>
          </w:p>
        </w:tc>
      </w:tr>
      <w:tr w14:paraId="05D5E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80A2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8924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FF24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BBAA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2AA3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7685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A072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0A25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0F3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36A5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359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43B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4488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DDBB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08C8A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A9C9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4770A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558</w:t>
            </w:r>
          </w:p>
        </w:tc>
      </w:tr>
      <w:tr w14:paraId="1FE5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D90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3C5C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66F9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46C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24863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E10C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C80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6E0F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EDE0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7765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475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CE8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E186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8F85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9FF6F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304" w:type="pct"/>
            <w:vMerge w:val="continue"/>
            <w:vAlign w:val="center"/>
          </w:tcPr>
          <w:p w14:paraId="37723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37EB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555</w:t>
            </w:r>
          </w:p>
        </w:tc>
      </w:tr>
      <w:tr w14:paraId="61C2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1564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5826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66BF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6832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FC63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F32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2E8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4CA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3777F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A6F3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173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7D8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AECD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BB23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010BA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57.94</w:t>
            </w:r>
          </w:p>
        </w:tc>
        <w:tc>
          <w:tcPr>
            <w:tcW w:w="304" w:type="pct"/>
            <w:vMerge w:val="continue"/>
            <w:vAlign w:val="center"/>
          </w:tcPr>
          <w:p w14:paraId="3CC14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EB85C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557</w:t>
            </w:r>
          </w:p>
        </w:tc>
      </w:tr>
      <w:tr w14:paraId="342CE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7D83D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5569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4B3A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F020F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63.09</w:t>
            </w:r>
          </w:p>
        </w:tc>
        <w:tc>
          <w:tcPr>
            <w:tcW w:w="263" w:type="pct"/>
            <w:vMerge w:val="continue"/>
            <w:vAlign w:val="center"/>
          </w:tcPr>
          <w:p w14:paraId="7D19A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C9979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6E3E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0287A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BED4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1F9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278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2F3B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A646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3873D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FFAFB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24.38</w:t>
            </w:r>
          </w:p>
        </w:tc>
        <w:tc>
          <w:tcPr>
            <w:tcW w:w="304" w:type="pct"/>
            <w:vMerge w:val="continue"/>
            <w:vAlign w:val="center"/>
          </w:tcPr>
          <w:p w14:paraId="6A857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761C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504</w:t>
            </w:r>
          </w:p>
        </w:tc>
      </w:tr>
      <w:tr w14:paraId="2F31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8D7B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7467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51A1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8E1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371AE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DF25A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5965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E88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CEE9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7D1C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4FF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3CDE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C919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986D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606D9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304" w:type="pct"/>
            <w:vMerge w:val="continue"/>
            <w:vAlign w:val="center"/>
          </w:tcPr>
          <w:p w14:paraId="5FE49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04AC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503</w:t>
            </w:r>
          </w:p>
        </w:tc>
      </w:tr>
      <w:tr w14:paraId="21AE6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0A76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1E82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16A9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1F16A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263" w:type="pct"/>
            <w:vMerge w:val="continue"/>
            <w:vAlign w:val="center"/>
          </w:tcPr>
          <w:p w14:paraId="158EA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D9B3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72B2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5FB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81B7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91E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55D2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8B1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0156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1201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833F8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25.19</w:t>
            </w:r>
          </w:p>
        </w:tc>
        <w:tc>
          <w:tcPr>
            <w:tcW w:w="304" w:type="pct"/>
            <w:vMerge w:val="continue"/>
            <w:vAlign w:val="center"/>
          </w:tcPr>
          <w:p w14:paraId="5CBFE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9962F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500</w:t>
            </w:r>
          </w:p>
        </w:tc>
      </w:tr>
      <w:tr w14:paraId="01BF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B064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A372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0B136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9916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63.41</w:t>
            </w:r>
          </w:p>
        </w:tc>
        <w:tc>
          <w:tcPr>
            <w:tcW w:w="263" w:type="pct"/>
            <w:vMerge w:val="continue"/>
            <w:vAlign w:val="center"/>
          </w:tcPr>
          <w:p w14:paraId="7A222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B37A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0FEF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01D1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754E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EEB9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0CE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A2A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B878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99FA8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D217E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25.22</w:t>
            </w:r>
          </w:p>
        </w:tc>
        <w:tc>
          <w:tcPr>
            <w:tcW w:w="304" w:type="pct"/>
            <w:vMerge w:val="continue"/>
            <w:vAlign w:val="center"/>
          </w:tcPr>
          <w:p w14:paraId="78F7D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6D69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499</w:t>
            </w:r>
          </w:p>
        </w:tc>
      </w:tr>
      <w:tr w14:paraId="24EB5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9DA0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D62F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91D25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E429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63.94</w:t>
            </w:r>
          </w:p>
        </w:tc>
        <w:tc>
          <w:tcPr>
            <w:tcW w:w="263" w:type="pct"/>
            <w:vMerge w:val="continue"/>
            <w:vAlign w:val="center"/>
          </w:tcPr>
          <w:p w14:paraId="4A9B9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F366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4B0E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0ECA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11C6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A709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2813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906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F33E2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48FC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9EA81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304" w:type="pct"/>
            <w:vMerge w:val="continue"/>
            <w:vAlign w:val="center"/>
          </w:tcPr>
          <w:p w14:paraId="04676C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EC7E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496</w:t>
            </w:r>
          </w:p>
        </w:tc>
      </w:tr>
      <w:tr w14:paraId="3FFE5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2C500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AB7B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5CFD0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0903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63.95</w:t>
            </w:r>
          </w:p>
        </w:tc>
        <w:tc>
          <w:tcPr>
            <w:tcW w:w="263" w:type="pct"/>
            <w:vMerge w:val="continue"/>
            <w:vAlign w:val="center"/>
          </w:tcPr>
          <w:p w14:paraId="47F4C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45710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B291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A920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0587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C54E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783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CC594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2D750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929A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D54C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304" w:type="pct"/>
            <w:vMerge w:val="continue"/>
            <w:vAlign w:val="center"/>
          </w:tcPr>
          <w:p w14:paraId="18955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97D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495</w:t>
            </w:r>
          </w:p>
        </w:tc>
      </w:tr>
      <w:tr w14:paraId="0427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AE1D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54C0D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1A1A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2188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66.22</w:t>
            </w:r>
          </w:p>
        </w:tc>
        <w:tc>
          <w:tcPr>
            <w:tcW w:w="263" w:type="pct"/>
            <w:vMerge w:val="continue"/>
            <w:vAlign w:val="center"/>
          </w:tcPr>
          <w:p w14:paraId="234EC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15D8E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D33E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7B1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104E9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3206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7C43F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241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1B1EA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16B6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151B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7DF95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76D38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4AA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A032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7129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00504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B8F8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66.23</w:t>
            </w:r>
          </w:p>
        </w:tc>
        <w:tc>
          <w:tcPr>
            <w:tcW w:w="263" w:type="pct"/>
            <w:vMerge w:val="continue"/>
            <w:vAlign w:val="center"/>
          </w:tcPr>
          <w:p w14:paraId="0D8D4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F851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FA80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293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1D47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F9EF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6B6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601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2755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BCE7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9D939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304" w:type="pct"/>
            <w:vMerge w:val="continue"/>
            <w:vAlign w:val="center"/>
          </w:tcPr>
          <w:p w14:paraId="4D83E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75A9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4240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A037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2655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4F031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DA81E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69.22</w:t>
            </w:r>
          </w:p>
        </w:tc>
        <w:tc>
          <w:tcPr>
            <w:tcW w:w="263" w:type="pct"/>
            <w:vMerge w:val="continue"/>
            <w:vAlign w:val="center"/>
          </w:tcPr>
          <w:p w14:paraId="35947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CD283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52FD4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FF8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E03D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560A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6FB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14D710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continue"/>
            <w:vAlign w:val="center"/>
          </w:tcPr>
          <w:p w14:paraId="198EE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B358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E89B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45.99</w:t>
            </w:r>
          </w:p>
        </w:tc>
        <w:tc>
          <w:tcPr>
            <w:tcW w:w="304" w:type="pct"/>
            <w:vMerge w:val="continue"/>
            <w:vAlign w:val="center"/>
          </w:tcPr>
          <w:p w14:paraId="34075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7A22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16E2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9E83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77C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85CB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7CE5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69.23</w:t>
            </w:r>
          </w:p>
        </w:tc>
        <w:tc>
          <w:tcPr>
            <w:tcW w:w="263" w:type="pct"/>
            <w:vMerge w:val="continue"/>
            <w:vAlign w:val="center"/>
          </w:tcPr>
          <w:p w14:paraId="02DDD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2C85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2AA12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3125C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273B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CD3E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1B7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FCC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E6DED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A38A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AFBAC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46.05</w:t>
            </w:r>
          </w:p>
        </w:tc>
        <w:tc>
          <w:tcPr>
            <w:tcW w:w="304" w:type="pct"/>
            <w:vMerge w:val="continue"/>
            <w:vAlign w:val="center"/>
          </w:tcPr>
          <w:p w14:paraId="34162E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1F74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0FA9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67C0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ED78C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BD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3684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1DB3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1225E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E9C5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E7258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53B7D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E2D1C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33BC4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581E9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7C1C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090B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B944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D7A2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32A7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2441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F6D8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8496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258E3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269" w:type="pct"/>
            <w:vMerge w:val="continue"/>
            <w:vAlign w:val="center"/>
          </w:tcPr>
          <w:p w14:paraId="4727D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F518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B8A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A662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B303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3C25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1CBD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C91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3B3D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47DB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674E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CC55E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26.91</w:t>
            </w:r>
          </w:p>
        </w:tc>
        <w:tc>
          <w:tcPr>
            <w:tcW w:w="304" w:type="pct"/>
            <w:vMerge w:val="continue"/>
            <w:vAlign w:val="center"/>
          </w:tcPr>
          <w:p w14:paraId="3ACCB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9C98D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362B5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73DB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4A8E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EBF7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150D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64.29</w:t>
            </w:r>
          </w:p>
        </w:tc>
        <w:tc>
          <w:tcPr>
            <w:tcW w:w="263" w:type="pct"/>
            <w:vMerge w:val="continue"/>
            <w:vAlign w:val="center"/>
          </w:tcPr>
          <w:p w14:paraId="1687E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7F31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439E7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9FD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B45D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634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8D8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F0E3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E607D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6CD9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947C8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27.62</w:t>
            </w:r>
          </w:p>
        </w:tc>
        <w:tc>
          <w:tcPr>
            <w:tcW w:w="304" w:type="pct"/>
            <w:vMerge w:val="continue"/>
            <w:vAlign w:val="center"/>
          </w:tcPr>
          <w:p w14:paraId="31F25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99F7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12FA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76C5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238C1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6710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269" w:type="pct"/>
            <w:vMerge w:val="continue"/>
            <w:vAlign w:val="center"/>
          </w:tcPr>
          <w:p w14:paraId="19772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C023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AFBF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0962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B602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2D02F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7C99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B62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6919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A04A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096A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EDD6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27.63</w:t>
            </w:r>
          </w:p>
        </w:tc>
        <w:tc>
          <w:tcPr>
            <w:tcW w:w="304" w:type="pct"/>
            <w:vMerge w:val="continue"/>
            <w:vAlign w:val="center"/>
          </w:tcPr>
          <w:p w14:paraId="7DD58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4DFA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7B37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E6D5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111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E6BAC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3D3EF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263" w:type="pct"/>
            <w:vMerge w:val="continue"/>
            <w:vAlign w:val="center"/>
          </w:tcPr>
          <w:p w14:paraId="748AAD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71C6A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8285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EA0B0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5AFF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9F21F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08C15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51D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A27C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126DD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A6C6A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4C41C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255A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02734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7FB87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7791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B6C9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703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F3A5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D002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9D444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F4AE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37AE3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32A7B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07F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7AA8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370A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40619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9057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11E1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B9A8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574D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BA7B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B29B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96BDF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A7668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61.42</w:t>
            </w:r>
          </w:p>
        </w:tc>
        <w:tc>
          <w:tcPr>
            <w:tcW w:w="263" w:type="pct"/>
            <w:vMerge w:val="continue"/>
            <w:vAlign w:val="center"/>
          </w:tcPr>
          <w:p w14:paraId="4B980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1B94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CB32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2AD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8B6F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C45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55F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01C89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1D82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CB8E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D8E1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304" w:type="pct"/>
            <w:vMerge w:val="continue"/>
            <w:vAlign w:val="center"/>
          </w:tcPr>
          <w:p w14:paraId="2F9FB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C8FE4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7CE5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E40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C3C2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ADDC6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9205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61.48</w:t>
            </w:r>
          </w:p>
        </w:tc>
        <w:tc>
          <w:tcPr>
            <w:tcW w:w="263" w:type="pct"/>
            <w:vMerge w:val="continue"/>
            <w:vAlign w:val="center"/>
          </w:tcPr>
          <w:p w14:paraId="39B18A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B246E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FACD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F6E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BB43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4C372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106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E808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3678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6372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5D9A2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19.54</w:t>
            </w:r>
          </w:p>
        </w:tc>
        <w:tc>
          <w:tcPr>
            <w:tcW w:w="304" w:type="pct"/>
            <w:vMerge w:val="continue"/>
            <w:vAlign w:val="center"/>
          </w:tcPr>
          <w:p w14:paraId="7EF1E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2191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4242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0025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40A6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E568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7D4D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BAD7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7E5D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8651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8463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693086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05ABD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412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7AD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2474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4070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DB3F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303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D9D2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668D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FD92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8FC1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96D1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9B68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63" w:type="pct"/>
            <w:vMerge w:val="continue"/>
            <w:vAlign w:val="center"/>
          </w:tcPr>
          <w:p w14:paraId="3BA0F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A0C84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3D3B5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D19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2F4A78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7080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3499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F9E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C3D0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B492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6FF0B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19.55</w:t>
            </w:r>
          </w:p>
        </w:tc>
        <w:tc>
          <w:tcPr>
            <w:tcW w:w="304" w:type="pct"/>
            <w:vMerge w:val="continue"/>
            <w:vAlign w:val="center"/>
          </w:tcPr>
          <w:p w14:paraId="002F2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B3D37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04B4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0674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4C31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A5021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260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0982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7E5A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0C3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A57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CE92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7014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6D3D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4D8F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39F67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55FA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2A10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77CD5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B12A0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2843F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A3F4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867C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F5FDE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BF998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263" w:type="pct"/>
            <w:vMerge w:val="continue"/>
            <w:vAlign w:val="center"/>
          </w:tcPr>
          <w:p w14:paraId="71586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744A2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0BF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E53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C890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20C67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A8A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038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F9D0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765E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C1F15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19.57</w:t>
            </w:r>
          </w:p>
        </w:tc>
        <w:tc>
          <w:tcPr>
            <w:tcW w:w="304" w:type="pct"/>
            <w:vMerge w:val="continue"/>
            <w:vAlign w:val="center"/>
          </w:tcPr>
          <w:p w14:paraId="1F7E6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68D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5D57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2887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998B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3981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BAAD0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263" w:type="pct"/>
            <w:vMerge w:val="continue"/>
            <w:vAlign w:val="center"/>
          </w:tcPr>
          <w:p w14:paraId="32FF4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72DFF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0ABB9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A6C5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0A56A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89AD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23A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9DAA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5851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6D00B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4EE8D5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continue"/>
            <w:vAlign w:val="center"/>
          </w:tcPr>
          <w:p w14:paraId="55505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5D1D1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1BA6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9E2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B19A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12BE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BB98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7A75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F5E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DF1A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3D6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0F4C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1A75D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DFB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2AC5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870F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014E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C782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8169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6B1BC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</w:t>
            </w:r>
          </w:p>
        </w:tc>
      </w:tr>
      <w:tr w14:paraId="427F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0A6D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BC71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F3FD8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F64FC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62.92</w:t>
            </w:r>
          </w:p>
        </w:tc>
        <w:tc>
          <w:tcPr>
            <w:tcW w:w="263" w:type="pct"/>
            <w:vMerge w:val="continue"/>
            <w:vAlign w:val="center"/>
          </w:tcPr>
          <w:p w14:paraId="00493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3C12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754DF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B75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7E85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7B59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C1A5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BFF45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B2A9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CE4EE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5A54B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23.06</w:t>
            </w:r>
          </w:p>
        </w:tc>
        <w:tc>
          <w:tcPr>
            <w:tcW w:w="304" w:type="pct"/>
            <w:vMerge w:val="continue"/>
            <w:vAlign w:val="center"/>
          </w:tcPr>
          <w:p w14:paraId="1154E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0B1D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43437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34DEC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F6AB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BA2E0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28CD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63" w:type="pct"/>
            <w:vMerge w:val="continue"/>
            <w:vAlign w:val="center"/>
          </w:tcPr>
          <w:p w14:paraId="3089E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53DE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3BFC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F30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81E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F066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2F2B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013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CF8AF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B5E9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4786D4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23.22</w:t>
            </w:r>
          </w:p>
        </w:tc>
        <w:tc>
          <w:tcPr>
            <w:tcW w:w="304" w:type="pct"/>
            <w:vMerge w:val="continue"/>
            <w:vAlign w:val="center"/>
          </w:tcPr>
          <w:p w14:paraId="1AA44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A9222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36E27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E7FF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DD67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80AA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ACEA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62.98</w:t>
            </w:r>
          </w:p>
        </w:tc>
        <w:tc>
          <w:tcPr>
            <w:tcW w:w="263" w:type="pct"/>
            <w:vMerge w:val="continue"/>
            <w:vAlign w:val="center"/>
          </w:tcPr>
          <w:p w14:paraId="04F45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CB25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4FD4D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D79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7048E4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376989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C6FF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B3F5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848C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B6901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65C7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41B3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2A31E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36565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85AD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FDFD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A0E6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62C2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636CB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F220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42D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847C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458B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6B58DF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76C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7450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D2F2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3F82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2F95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1D6E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C0FD4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0123C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AA9D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13D2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2FD7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04F3B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62.99</w:t>
            </w:r>
          </w:p>
        </w:tc>
        <w:tc>
          <w:tcPr>
            <w:tcW w:w="263" w:type="pct"/>
            <w:vMerge w:val="continue"/>
            <w:vAlign w:val="center"/>
          </w:tcPr>
          <w:p w14:paraId="3A97B1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68903C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006C6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92DDC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F60C2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4E14B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D6FA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E41C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DC26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6981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3CFAF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23.23</w:t>
            </w:r>
          </w:p>
        </w:tc>
        <w:tc>
          <w:tcPr>
            <w:tcW w:w="304" w:type="pct"/>
            <w:vMerge w:val="continue"/>
            <w:vAlign w:val="center"/>
          </w:tcPr>
          <w:p w14:paraId="31858D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A05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001C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5002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1D26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FAA8C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CD57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63" w:type="pct"/>
            <w:vMerge w:val="continue"/>
            <w:vAlign w:val="center"/>
          </w:tcPr>
          <w:p w14:paraId="342A9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3FC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170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02B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EB55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D33F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95C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94942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A870B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9C839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15578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23.25</w:t>
            </w:r>
          </w:p>
        </w:tc>
        <w:tc>
          <w:tcPr>
            <w:tcW w:w="304" w:type="pct"/>
            <w:vMerge w:val="continue"/>
            <w:vAlign w:val="center"/>
          </w:tcPr>
          <w:p w14:paraId="76F3CD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22FD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3E61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EA61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5282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010B17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18349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4499E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F9E0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0F5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0818A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4BB96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0B892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5AB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548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EFE8B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56425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92B7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304" w:type="pct"/>
            <w:vMerge w:val="continue"/>
            <w:vAlign w:val="center"/>
          </w:tcPr>
          <w:p w14:paraId="233B0D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B92E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0C8DA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5DB3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677F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4465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8D6E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75FB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3EB77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1F345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5330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DDE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8285D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899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985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E6BF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E52C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189193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304" w:type="pct"/>
            <w:vMerge w:val="continue"/>
            <w:vAlign w:val="center"/>
          </w:tcPr>
          <w:p w14:paraId="23D8CB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EF448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321D0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1019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5BEC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342B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26.48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240D3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63" w:type="pct"/>
            <w:vMerge w:val="continue"/>
            <w:vAlign w:val="center"/>
          </w:tcPr>
          <w:p w14:paraId="1C08B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801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304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E6D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B1EB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35A05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209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DF5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2E9C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E8D6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29DD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D4B0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27A1F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2495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E813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E184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3C7A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E5DD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64.23</w:t>
            </w:r>
          </w:p>
        </w:tc>
        <w:tc>
          <w:tcPr>
            <w:tcW w:w="263" w:type="pct"/>
            <w:vMerge w:val="continue"/>
            <w:vAlign w:val="center"/>
          </w:tcPr>
          <w:p w14:paraId="702ED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048E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4E2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CD59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9D1C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068F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A65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8EF8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8A19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A8BD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2B7D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26.72</w:t>
            </w:r>
          </w:p>
        </w:tc>
        <w:tc>
          <w:tcPr>
            <w:tcW w:w="304" w:type="pct"/>
            <w:vMerge w:val="continue"/>
            <w:vAlign w:val="center"/>
          </w:tcPr>
          <w:p w14:paraId="627CF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B158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0A43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8E63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30BC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5AD8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C449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D814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720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9461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344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A170D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41702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F41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0F017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5CF4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C942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6B47B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9DF3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4624D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3CEE7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89915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3EC8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410C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3121C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64.24</w:t>
            </w:r>
          </w:p>
        </w:tc>
        <w:tc>
          <w:tcPr>
            <w:tcW w:w="263" w:type="pct"/>
            <w:vMerge w:val="continue"/>
            <w:vAlign w:val="center"/>
          </w:tcPr>
          <w:p w14:paraId="68E46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E16D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C390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8A4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6F00A1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64FA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21F5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DE0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56F8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25BF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5D93D6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26.73</w:t>
            </w:r>
          </w:p>
        </w:tc>
        <w:tc>
          <w:tcPr>
            <w:tcW w:w="304" w:type="pct"/>
            <w:vMerge w:val="continue"/>
            <w:vAlign w:val="center"/>
          </w:tcPr>
          <w:p w14:paraId="0B87A6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DFA78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3CF8C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32A6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D511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C12E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C340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349E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6FD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DC9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7DE69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1A74D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10662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003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3509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4C3A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1EF7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B19B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442D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490A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101A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F7CF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870E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D63AF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44835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64.25</w:t>
            </w:r>
          </w:p>
        </w:tc>
        <w:tc>
          <w:tcPr>
            <w:tcW w:w="263" w:type="pct"/>
            <w:vMerge w:val="continue"/>
            <w:vAlign w:val="center"/>
          </w:tcPr>
          <w:p w14:paraId="612AC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82A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C46B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14C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AEF9A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503D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CD7E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C711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8C69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6DFF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8C76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26.76</w:t>
            </w:r>
          </w:p>
        </w:tc>
        <w:tc>
          <w:tcPr>
            <w:tcW w:w="304" w:type="pct"/>
            <w:vMerge w:val="continue"/>
            <w:vAlign w:val="center"/>
          </w:tcPr>
          <w:p w14:paraId="34A30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DFCA3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54BB7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749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183C9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7E78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8A625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57.59</w:t>
            </w:r>
          </w:p>
        </w:tc>
        <w:tc>
          <w:tcPr>
            <w:tcW w:w="263" w:type="pct"/>
            <w:vMerge w:val="continue"/>
            <w:vAlign w:val="center"/>
          </w:tcPr>
          <w:p w14:paraId="48FC5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2B26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16A9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27F0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6D999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78066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E06D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3D04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8F7A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0BDF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2409A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304" w:type="pct"/>
            <w:vMerge w:val="continue"/>
            <w:vAlign w:val="center"/>
          </w:tcPr>
          <w:p w14:paraId="33829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9F0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261</w:t>
            </w:r>
          </w:p>
        </w:tc>
      </w:tr>
      <w:tr w14:paraId="1BF6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7577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DAA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EB08E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6591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33053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EDA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613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71B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6B321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BBD78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C77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4B41A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7C6C9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DB4E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FC5F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15A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DDFC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297</w:t>
            </w:r>
          </w:p>
        </w:tc>
      </w:tr>
      <w:tr w14:paraId="5554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B348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93DD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43FA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8DDF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61.79</w:t>
            </w:r>
          </w:p>
        </w:tc>
        <w:tc>
          <w:tcPr>
            <w:tcW w:w="263" w:type="pct"/>
            <w:vMerge w:val="continue"/>
            <w:vAlign w:val="center"/>
          </w:tcPr>
          <w:p w14:paraId="26E1D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4DB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E2F2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1608D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013E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7621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B06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F7A6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560D5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EF51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CD03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21.26</w:t>
            </w:r>
          </w:p>
        </w:tc>
        <w:tc>
          <w:tcPr>
            <w:tcW w:w="304" w:type="pct"/>
            <w:vMerge w:val="continue"/>
            <w:vAlign w:val="center"/>
          </w:tcPr>
          <w:p w14:paraId="2BB69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5E38A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258</w:t>
            </w:r>
          </w:p>
        </w:tc>
      </w:tr>
      <w:tr w14:paraId="6951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66B1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6660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4330D2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313F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0028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C88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EFD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611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8FE2B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29CF1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39F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2453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53CB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4AD6E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C7FD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FFEA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6997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294</w:t>
            </w:r>
          </w:p>
        </w:tc>
      </w:tr>
      <w:tr w14:paraId="34069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4410C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E7C2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B2072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6DAFB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A01B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EC36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9AF55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6711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B753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0AF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209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F681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77AFC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43D4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EEEA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304" w:type="pct"/>
            <w:vMerge w:val="continue"/>
            <w:vAlign w:val="center"/>
          </w:tcPr>
          <w:p w14:paraId="24E7F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BC11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</w:t>
            </w:r>
          </w:p>
        </w:tc>
      </w:tr>
      <w:tr w14:paraId="72FB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B15F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4104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EC45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69" w:type="pct"/>
            <w:vMerge w:val="continue"/>
            <w:vAlign w:val="center"/>
          </w:tcPr>
          <w:p w14:paraId="5E8B9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2B7B8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E38E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2A6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AD17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13CB7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1465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04B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C4A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8DA6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DF76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850A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304" w:type="pct"/>
            <w:vMerge w:val="continue"/>
            <w:vAlign w:val="center"/>
          </w:tcPr>
          <w:p w14:paraId="38805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F1C7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243</w:t>
            </w:r>
          </w:p>
        </w:tc>
      </w:tr>
      <w:tr w14:paraId="2DDF8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26C8F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9C63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375D3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A3F81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64.74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7162B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73F5F5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DE3E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CEA9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53A2F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7440E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4A2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F641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E82B6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7960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0D1C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28.99</w:t>
            </w:r>
          </w:p>
        </w:tc>
        <w:tc>
          <w:tcPr>
            <w:tcW w:w="304" w:type="pct"/>
            <w:vMerge w:val="continue"/>
            <w:vAlign w:val="center"/>
          </w:tcPr>
          <w:p w14:paraId="2B5E2D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6F27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291</w:t>
            </w:r>
          </w:p>
        </w:tc>
      </w:tr>
      <w:tr w14:paraId="3FDF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47AA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0F1C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785BB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9" w:type="pct"/>
            <w:vMerge w:val="continue"/>
            <w:vAlign w:val="center"/>
          </w:tcPr>
          <w:p w14:paraId="606D1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4643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CE2F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4FE9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6034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45FC76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1674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31DA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A61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8BD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276D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4CEAE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4" w:type="pct"/>
            <w:vMerge w:val="continue"/>
            <w:vAlign w:val="center"/>
          </w:tcPr>
          <w:p w14:paraId="58134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6B2A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255</w:t>
            </w:r>
          </w:p>
        </w:tc>
      </w:tr>
      <w:tr w14:paraId="76A1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3DF8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0E5B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7A8A0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B1ABF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C270D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31449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80B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56437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666D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6172C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9A8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4CF8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84A1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D4FD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B8C4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34.66</w:t>
            </w:r>
          </w:p>
        </w:tc>
        <w:tc>
          <w:tcPr>
            <w:tcW w:w="304" w:type="pct"/>
            <w:vMerge w:val="continue"/>
            <w:vAlign w:val="center"/>
          </w:tcPr>
          <w:p w14:paraId="6E973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A5F57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276</w:t>
            </w:r>
          </w:p>
        </w:tc>
      </w:tr>
      <w:tr w14:paraId="5123D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B34D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4EB4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0FAA3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269" w:type="pct"/>
            <w:vMerge w:val="continue"/>
            <w:vAlign w:val="center"/>
          </w:tcPr>
          <w:p w14:paraId="0A6EF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5F1FD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9A4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58E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57E7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303FC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197ED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F9B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1EDA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5951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41E5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9332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34.67</w:t>
            </w:r>
          </w:p>
        </w:tc>
        <w:tc>
          <w:tcPr>
            <w:tcW w:w="304" w:type="pct"/>
            <w:vMerge w:val="continue"/>
            <w:vAlign w:val="center"/>
          </w:tcPr>
          <w:p w14:paraId="38FEA0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B601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240</w:t>
            </w:r>
          </w:p>
        </w:tc>
      </w:tr>
      <w:tr w14:paraId="1848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300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8AFE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0071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C0697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63FA4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4CB3B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A63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B0F7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C54BF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2A442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7AB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5E7AA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384A6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2E11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0FC0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39.32</w:t>
            </w:r>
          </w:p>
        </w:tc>
        <w:tc>
          <w:tcPr>
            <w:tcW w:w="304" w:type="pct"/>
            <w:vMerge w:val="continue"/>
            <w:vAlign w:val="center"/>
          </w:tcPr>
          <w:p w14:paraId="3FFA34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CE7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273</w:t>
            </w:r>
          </w:p>
        </w:tc>
      </w:tr>
      <w:tr w14:paraId="5DF0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D146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415E3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56CD7B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3F7B6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67.64</w:t>
            </w:r>
          </w:p>
        </w:tc>
        <w:tc>
          <w:tcPr>
            <w:tcW w:w="263" w:type="pct"/>
            <w:vMerge w:val="continue"/>
            <w:vAlign w:val="center"/>
          </w:tcPr>
          <w:p w14:paraId="712C1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32B0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502A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796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FAF9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0F1BE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E47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8046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B1B6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6595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CD474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39.33</w:t>
            </w:r>
          </w:p>
        </w:tc>
        <w:tc>
          <w:tcPr>
            <w:tcW w:w="304" w:type="pct"/>
            <w:vMerge w:val="continue"/>
            <w:vAlign w:val="center"/>
          </w:tcPr>
          <w:p w14:paraId="7D95F2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C943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237</w:t>
            </w:r>
          </w:p>
        </w:tc>
      </w:tr>
      <w:tr w14:paraId="23813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EEE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3F7DA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681FC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3CB3F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56.44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73DB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4580C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872B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3E03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B93E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56911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0AD6D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EB6A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04140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24FD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BDE2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12.12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5D32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0CBB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20E53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04C3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755E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67BB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42B5C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63" w:type="pct"/>
            <w:vMerge w:val="continue"/>
            <w:vAlign w:val="center"/>
          </w:tcPr>
          <w:p w14:paraId="4E9A7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6E18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545D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3242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5D062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F86F9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0B7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B5F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2A0A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981F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9FE7C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21.38</w:t>
            </w:r>
          </w:p>
        </w:tc>
        <w:tc>
          <w:tcPr>
            <w:tcW w:w="304" w:type="pct"/>
            <w:vMerge w:val="continue"/>
            <w:vAlign w:val="center"/>
          </w:tcPr>
          <w:p w14:paraId="22FCE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A30E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196D1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1C4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8A9E2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28599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08428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62.69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91AF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5BA23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A3D0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326C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5176A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14A1B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12D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57A0D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673BD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31349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A370F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23.38</w:t>
            </w:r>
          </w:p>
        </w:tc>
        <w:tc>
          <w:tcPr>
            <w:tcW w:w="304" w:type="pct"/>
            <w:vMerge w:val="continue"/>
            <w:vAlign w:val="center"/>
          </w:tcPr>
          <w:p w14:paraId="3D5D4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E7E96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1886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8BF7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537C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8DCBD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76947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65.09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CE00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8DDF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69E7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997DA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419A6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AF31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85B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2CDE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13852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8BB2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F3983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30.09</w:t>
            </w:r>
          </w:p>
        </w:tc>
        <w:tc>
          <w:tcPr>
            <w:tcW w:w="304" w:type="pct"/>
            <w:vMerge w:val="continue"/>
            <w:vAlign w:val="center"/>
          </w:tcPr>
          <w:p w14:paraId="0C795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6AB6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3FA9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C33E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265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1E53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28B2D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65.84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2054D6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1B51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37D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8715C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6FF3E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B1B8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CC6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2A62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AC631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40613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BF13B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32.56</w:t>
            </w:r>
          </w:p>
        </w:tc>
        <w:tc>
          <w:tcPr>
            <w:tcW w:w="304" w:type="pct"/>
            <w:vMerge w:val="continue"/>
            <w:vAlign w:val="center"/>
          </w:tcPr>
          <w:p w14:paraId="208E9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A0B54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6C4D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7D0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54F5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ED32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5990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63" w:type="pct"/>
            <w:vMerge w:val="continue"/>
            <w:vAlign w:val="center"/>
          </w:tcPr>
          <w:p w14:paraId="7B676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481894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71FA9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6145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CB7B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4" w:type="pct"/>
            <w:vMerge w:val="continue"/>
            <w:vAlign w:val="center"/>
          </w:tcPr>
          <w:p w14:paraId="3F842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C9D6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D0C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D324C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6DB72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5A1AD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32.21</w:t>
            </w:r>
          </w:p>
        </w:tc>
        <w:tc>
          <w:tcPr>
            <w:tcW w:w="304" w:type="pct"/>
            <w:vMerge w:val="continue"/>
            <w:vAlign w:val="center"/>
          </w:tcPr>
          <w:p w14:paraId="468EC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2068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528</w:t>
            </w:r>
          </w:p>
        </w:tc>
      </w:tr>
      <w:tr w14:paraId="2529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A783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0954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AA9D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1F70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CEA8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D0181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DB8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A5E26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08F6C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EB3E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E52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F423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A558F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F754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23061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29.79</w:t>
            </w:r>
          </w:p>
        </w:tc>
        <w:tc>
          <w:tcPr>
            <w:tcW w:w="304" w:type="pct"/>
            <w:vMerge w:val="continue"/>
            <w:vAlign w:val="center"/>
          </w:tcPr>
          <w:p w14:paraId="0509D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4BF9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532</w:t>
            </w:r>
          </w:p>
        </w:tc>
      </w:tr>
      <w:tr w14:paraId="62E0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7513D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2BEC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C99AD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EAAA3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63" w:type="pct"/>
            <w:vMerge w:val="continue"/>
            <w:vAlign w:val="center"/>
          </w:tcPr>
          <w:p w14:paraId="2354B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04732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50FF2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89F94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D08B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62A24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B1F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3D0E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012DF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F0CF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FEBC6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44.71</w:t>
            </w:r>
          </w:p>
        </w:tc>
        <w:tc>
          <w:tcPr>
            <w:tcW w:w="304" w:type="pct"/>
            <w:vMerge w:val="continue"/>
            <w:vAlign w:val="center"/>
          </w:tcPr>
          <w:p w14:paraId="632AE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F8D1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527</w:t>
            </w:r>
          </w:p>
        </w:tc>
      </w:tr>
      <w:tr w14:paraId="7400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3A7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45F1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E601D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8607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7094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B30B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15E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F11D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69" w:type="pct"/>
            <w:vMerge w:val="continue"/>
            <w:vAlign w:val="center"/>
          </w:tcPr>
          <w:p w14:paraId="0A713F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592E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BED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84C9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C486C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181F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31A2A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42.48</w:t>
            </w:r>
          </w:p>
        </w:tc>
        <w:tc>
          <w:tcPr>
            <w:tcW w:w="304" w:type="pct"/>
            <w:vMerge w:val="continue"/>
            <w:vAlign w:val="center"/>
          </w:tcPr>
          <w:p w14:paraId="7DEFF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AF715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531</w:t>
            </w:r>
          </w:p>
        </w:tc>
      </w:tr>
      <w:tr w14:paraId="0E8F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0829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C6D9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2877C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9" w:type="pct"/>
            <w:vMerge w:val="continue"/>
            <w:vAlign w:val="center"/>
          </w:tcPr>
          <w:p w14:paraId="62B35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58B1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140D9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67CE2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6ACA1B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69AF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14C77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4D9F2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CCFE2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E424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4FF3F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DF78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C60B8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5998B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300F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10FE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9C5A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F4E4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9E79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4022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109A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9FBD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315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1AFE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547F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C9B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7B55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137F7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C6A8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3ED1A9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304" w:type="pct"/>
            <w:vMerge w:val="continue"/>
            <w:vAlign w:val="center"/>
          </w:tcPr>
          <w:p w14:paraId="0C61B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C3B75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0924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3893B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2C7E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B0D0C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EA894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63" w:type="pct"/>
            <w:vMerge w:val="continue"/>
            <w:vAlign w:val="center"/>
          </w:tcPr>
          <w:p w14:paraId="54542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C91C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AED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3F83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51F8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569A3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649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529FC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55E3C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D99B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D4CF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38.83</w:t>
            </w:r>
          </w:p>
        </w:tc>
        <w:tc>
          <w:tcPr>
            <w:tcW w:w="304" w:type="pct"/>
            <w:vMerge w:val="continue"/>
            <w:vAlign w:val="center"/>
          </w:tcPr>
          <w:p w14:paraId="7C6935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467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291DC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F6BB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9777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6345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09B4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67.73</w:t>
            </w:r>
          </w:p>
        </w:tc>
        <w:tc>
          <w:tcPr>
            <w:tcW w:w="263" w:type="pct"/>
            <w:vMerge w:val="continue"/>
            <w:vAlign w:val="center"/>
          </w:tcPr>
          <w:p w14:paraId="30275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FB420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6C47B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334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6495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679F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625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7D73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65B07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CD82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AB85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39.69</w:t>
            </w:r>
          </w:p>
        </w:tc>
        <w:tc>
          <w:tcPr>
            <w:tcW w:w="304" w:type="pct"/>
            <w:vMerge w:val="continue"/>
            <w:vAlign w:val="center"/>
          </w:tcPr>
          <w:p w14:paraId="1CB67C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FD42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  <w:tr w14:paraId="158D3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C89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B17C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9D23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07280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72.52</w:t>
            </w:r>
          </w:p>
        </w:tc>
        <w:tc>
          <w:tcPr>
            <w:tcW w:w="263" w:type="pct"/>
            <w:vMerge w:val="continue"/>
            <w:vAlign w:val="center"/>
          </w:tcPr>
          <w:p w14:paraId="63C6E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19C2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2" w:type="pct"/>
            <w:vMerge w:val="continue"/>
            <w:vAlign w:val="center"/>
          </w:tcPr>
          <w:p w14:paraId="3F0DE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4A7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A1A1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536F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B13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E6C69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30109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8B5F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8F8C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65.69</w:t>
            </w:r>
          </w:p>
        </w:tc>
        <w:tc>
          <w:tcPr>
            <w:tcW w:w="304" w:type="pct"/>
            <w:vMerge w:val="continue"/>
            <w:vAlign w:val="center"/>
          </w:tcPr>
          <w:p w14:paraId="0BA7C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E1A6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3066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6D11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DC2E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3853CE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238A7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72.73</w:t>
            </w:r>
          </w:p>
        </w:tc>
        <w:tc>
          <w:tcPr>
            <w:tcW w:w="263" w:type="pct"/>
            <w:vMerge w:val="continue"/>
            <w:vAlign w:val="center"/>
          </w:tcPr>
          <w:p w14:paraId="52915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2C4A9B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2" w:type="pct"/>
            <w:vMerge w:val="continue"/>
            <w:vAlign w:val="center"/>
          </w:tcPr>
          <w:p w14:paraId="4549D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D386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781F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EF0D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8BA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0B24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14F9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5B40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6CFB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67.14</w:t>
            </w:r>
          </w:p>
        </w:tc>
        <w:tc>
          <w:tcPr>
            <w:tcW w:w="304" w:type="pct"/>
            <w:vMerge w:val="continue"/>
            <w:vAlign w:val="center"/>
          </w:tcPr>
          <w:p w14:paraId="6A2B8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22CEC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7A0B4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4D55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7156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B35CA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99FE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62.04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01B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57742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E1EE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21C4C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1445F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5C20F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777C6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A575F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04F942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9816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3E59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21.84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AE77B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D6EA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554</w:t>
            </w:r>
          </w:p>
        </w:tc>
      </w:tr>
      <w:tr w14:paraId="653E3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D212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AE43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08F0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A6383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6BA3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21FB0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B4C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510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6A0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19EA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EA06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9C70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3EC0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09B2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B11E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26.81</w:t>
            </w:r>
          </w:p>
        </w:tc>
        <w:tc>
          <w:tcPr>
            <w:tcW w:w="304" w:type="pct"/>
            <w:vMerge w:val="continue"/>
            <w:vAlign w:val="center"/>
          </w:tcPr>
          <w:p w14:paraId="58A30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0AC18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553</w:t>
            </w:r>
          </w:p>
        </w:tc>
      </w:tr>
      <w:tr w14:paraId="0253A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restart"/>
            <w:shd w:val="clear" w:color="auto" w:fill="auto"/>
            <w:vAlign w:val="center"/>
          </w:tcPr>
          <w:p w14:paraId="1DF62F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88D7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6AB9E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0DEF5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63" w:type="pct"/>
            <w:vMerge w:val="continue"/>
            <w:vAlign w:val="center"/>
          </w:tcPr>
          <w:p w14:paraId="34845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33C6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2" w:type="pct"/>
            <w:vMerge w:val="continue"/>
            <w:vAlign w:val="center"/>
          </w:tcPr>
          <w:p w14:paraId="5068C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E9E67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DEEF3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3083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9A6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71C4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3EED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C92DC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292D01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continue"/>
            <w:vAlign w:val="center"/>
          </w:tcPr>
          <w:p w14:paraId="3E9EA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8438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509</w:t>
            </w:r>
          </w:p>
        </w:tc>
      </w:tr>
      <w:tr w14:paraId="1C87F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EDD59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CBE1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2D13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2A1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CFEC2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4834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933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B3B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BB31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1103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300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E321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2A96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8DA0C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00B7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35AD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A3C9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507</w:t>
            </w:r>
          </w:p>
        </w:tc>
      </w:tr>
      <w:tr w14:paraId="60BA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7840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EB70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F498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2D0F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636B0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14B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4EC8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18ED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F155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060A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06F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28BFE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FAF15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AE2F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F8DF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5723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8FD19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511</w:t>
            </w:r>
          </w:p>
        </w:tc>
      </w:tr>
      <w:tr w14:paraId="45A8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C98A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7C37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0A9B7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9FC32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3" w:type="pct"/>
            <w:vMerge w:val="continue"/>
            <w:vAlign w:val="center"/>
          </w:tcPr>
          <w:p w14:paraId="7B1F81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C69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D0E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52E51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69" w:type="pct"/>
            <w:vMerge w:val="continue"/>
            <w:vAlign w:val="center"/>
          </w:tcPr>
          <w:p w14:paraId="1D0A5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30A659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78D4A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2155C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78DD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FC8D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7A3A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BBD9F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648B0E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1D21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18DB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3E89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CA60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83AD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43E4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3F5E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C021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699E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9E9D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C13B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83F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1BAE0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7" w:type="pct"/>
            <w:vMerge w:val="continue"/>
            <w:vAlign w:val="center"/>
          </w:tcPr>
          <w:p w14:paraId="5946A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0633A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78319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B63E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3EF44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63FD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2CAD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A55B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5D2E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61B1C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68.59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0929AA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E7C8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F7A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D292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" w:type="pct"/>
            <w:vMerge w:val="continue"/>
            <w:vAlign w:val="center"/>
          </w:tcPr>
          <w:p w14:paraId="4FFFC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19CC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161205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7AC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DDF30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16571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6126E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2C1579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EEFE3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32C20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A6BD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658DE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691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D030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68.84</w:t>
            </w:r>
          </w:p>
        </w:tc>
        <w:tc>
          <w:tcPr>
            <w:tcW w:w="263" w:type="pct"/>
            <w:vMerge w:val="continue"/>
            <w:vAlign w:val="center"/>
          </w:tcPr>
          <w:p w14:paraId="6774C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F12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58F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B3E8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885E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5449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73D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2003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5C6F0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29827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D86D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44.56</w:t>
            </w:r>
          </w:p>
        </w:tc>
        <w:tc>
          <w:tcPr>
            <w:tcW w:w="304" w:type="pct"/>
            <w:vMerge w:val="continue"/>
            <w:vAlign w:val="center"/>
          </w:tcPr>
          <w:p w14:paraId="084C7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7AC94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17ADA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89EA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587DBA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6A68F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23.52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77AB1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3" w:type="pct"/>
            <w:vMerge w:val="continue"/>
            <w:vAlign w:val="center"/>
          </w:tcPr>
          <w:p w14:paraId="18FAF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F6A6B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0A83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09F6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E3E64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AA560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65815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D33B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34DE7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5556A9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78A8B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C00B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2A38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42A3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CA2C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B9E8B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C4F4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686D1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B3DB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A108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FF7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24F3E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75283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3FAF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FA8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B412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DAB14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7399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8922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A636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2D2F8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</w:t>
            </w:r>
          </w:p>
        </w:tc>
      </w:tr>
      <w:tr w14:paraId="1B64F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47BD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DC2C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548D6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0ABE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CBEB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BE3E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15655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8210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758DF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2737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784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14C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7F2F9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4F6A7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34CE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8495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03FD1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0B33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B87B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0FD4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F381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36.59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508E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21B10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7AA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86F4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B56CD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5C116D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3939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E68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6762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E7715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98532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6008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DEE54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B1E7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0B5B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EC74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D172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C1B9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AC30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83764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1DB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F17A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A9633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4F4AC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26BE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F824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DA59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04A21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A0BC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20A6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48B3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C462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</w:t>
            </w:r>
          </w:p>
        </w:tc>
      </w:tr>
      <w:tr w14:paraId="7024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2662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3FC8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AA70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55B0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1021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10E1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AAE4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AFA9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984B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427B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461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27D41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A3628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AB8E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1B35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9153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E182A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08805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AF56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37CF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1BEB4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BF688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3" w:type="pct"/>
            <w:vMerge w:val="continue"/>
            <w:vAlign w:val="center"/>
          </w:tcPr>
          <w:p w14:paraId="2BD77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C07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8C93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A597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6186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309D0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197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0EF4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5A275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247C6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3D87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1C33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985AE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3EC7D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E88D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3D60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3EF7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527C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22095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7204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B8FD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97DF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066B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09F9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9BB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CE0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B1687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2A696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958CC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E97B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DA219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1E10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2F12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78C1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3604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F2A0C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0B325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4762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3EB9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0585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797E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9B06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1A6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EE79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6549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363E4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0DC9C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DD3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3A6B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2D41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00DF75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7A14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20EC98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F99CF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3" w:type="pct"/>
            <w:vMerge w:val="continue"/>
            <w:vAlign w:val="center"/>
          </w:tcPr>
          <w:p w14:paraId="3ABCB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4B6B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CF6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1D10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7BAEC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BEFD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80A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5724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C977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AADC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17066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6208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AFFAA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08A6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87EF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920E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DBD27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CB10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EDF8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0FE6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A0E5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24E36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D85D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1AE2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3CD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3498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65D1F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42AE1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2B0B4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B021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A1452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34F6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B3C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A9FA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AFFF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9605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1F3A0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055E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6B2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0AD1D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2ED06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B521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44B6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0A6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5762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50E4B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70827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935A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A47F1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3A72B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415D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EFC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CFC6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95C94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63.89</w:t>
            </w:r>
          </w:p>
        </w:tc>
        <w:tc>
          <w:tcPr>
            <w:tcW w:w="263" w:type="pct"/>
            <w:vMerge w:val="continue"/>
            <w:vAlign w:val="center"/>
          </w:tcPr>
          <w:p w14:paraId="5FC87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E32E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1727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981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559723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2414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42DF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989F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4C7DC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F3DE6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4BCC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26.52</w:t>
            </w:r>
          </w:p>
        </w:tc>
        <w:tc>
          <w:tcPr>
            <w:tcW w:w="304" w:type="pct"/>
            <w:vMerge w:val="continue"/>
            <w:vAlign w:val="center"/>
          </w:tcPr>
          <w:p w14:paraId="69282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54D1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262</w:t>
            </w:r>
          </w:p>
        </w:tc>
      </w:tr>
      <w:tr w14:paraId="60AC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D643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80AB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EC80C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B81F2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66.43</w:t>
            </w:r>
          </w:p>
        </w:tc>
        <w:tc>
          <w:tcPr>
            <w:tcW w:w="263" w:type="pct"/>
            <w:vMerge w:val="continue"/>
            <w:vAlign w:val="center"/>
          </w:tcPr>
          <w:p w14:paraId="234425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524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6E4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1A9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1A24B9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4" w:type="pct"/>
            <w:vMerge w:val="continue"/>
            <w:vAlign w:val="center"/>
          </w:tcPr>
          <w:p w14:paraId="0DDE45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0EFA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0B28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2D2D1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355DD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DEB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304" w:type="pct"/>
            <w:vMerge w:val="continue"/>
            <w:vAlign w:val="center"/>
          </w:tcPr>
          <w:p w14:paraId="375E1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0199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298</w:t>
            </w:r>
          </w:p>
        </w:tc>
      </w:tr>
      <w:tr w14:paraId="1AB9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D7C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F51E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750D7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1172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3" w:type="pct"/>
            <w:vMerge w:val="continue"/>
            <w:vAlign w:val="center"/>
          </w:tcPr>
          <w:p w14:paraId="1023C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803B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1A41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030A6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05732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2CC04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97F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337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97E4B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0D220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E1AE7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73.42</w:t>
            </w:r>
          </w:p>
        </w:tc>
        <w:tc>
          <w:tcPr>
            <w:tcW w:w="304" w:type="pct"/>
            <w:vMerge w:val="continue"/>
            <w:vAlign w:val="center"/>
          </w:tcPr>
          <w:p w14:paraId="19357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343971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292</w:t>
            </w:r>
          </w:p>
        </w:tc>
      </w:tr>
      <w:tr w14:paraId="59E7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706C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99D64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76215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965A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C059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CABB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2A91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1C23BE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224183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670E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D00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C667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132D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5743A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6F22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53.84</w:t>
            </w:r>
          </w:p>
        </w:tc>
        <w:tc>
          <w:tcPr>
            <w:tcW w:w="304" w:type="pct"/>
            <w:vMerge w:val="continue"/>
            <w:vAlign w:val="center"/>
          </w:tcPr>
          <w:p w14:paraId="240AB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A131A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295</w:t>
            </w:r>
          </w:p>
        </w:tc>
      </w:tr>
      <w:tr w14:paraId="2623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FC35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4BF4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692406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61FF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33640A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FFC8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5789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E135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77045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D50E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352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A6EC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17E88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4DCBF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4D349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304" w:type="pct"/>
            <w:vMerge w:val="continue"/>
            <w:vAlign w:val="center"/>
          </w:tcPr>
          <w:p w14:paraId="58C34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6A8D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274</w:t>
            </w:r>
          </w:p>
        </w:tc>
      </w:tr>
      <w:tr w14:paraId="69B7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4C4E3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F1CA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A50A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42E7B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4DD63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EEA6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29E6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283C5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54377D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6FD241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32C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6405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E84E6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B8AE9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7B2BE3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87.79</w:t>
            </w:r>
          </w:p>
        </w:tc>
        <w:tc>
          <w:tcPr>
            <w:tcW w:w="304" w:type="pct"/>
            <w:vMerge w:val="continue"/>
            <w:vAlign w:val="center"/>
          </w:tcPr>
          <w:p w14:paraId="5DC89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2595F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277</w:t>
            </w:r>
          </w:p>
        </w:tc>
      </w:tr>
      <w:tr w14:paraId="09D5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11FE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06D2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05D38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F26F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62EE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0715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174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760B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357E4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7877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388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B7E4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727E0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2FE0B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ABED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304" w:type="pct"/>
            <w:vMerge w:val="continue"/>
            <w:vAlign w:val="center"/>
          </w:tcPr>
          <w:p w14:paraId="66090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3D7D3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280</w:t>
            </w:r>
          </w:p>
        </w:tc>
      </w:tr>
      <w:tr w14:paraId="68AC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6002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5F6E0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B42E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FD67F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68.09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F1E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49F00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F32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599C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782A04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7EF3D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26D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D296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88DD3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03EB1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6CCB0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41.24</w:t>
            </w:r>
          </w:p>
        </w:tc>
        <w:tc>
          <w:tcPr>
            <w:tcW w:w="304" w:type="pct"/>
            <w:vMerge w:val="continue"/>
            <w:vAlign w:val="center"/>
          </w:tcPr>
          <w:p w14:paraId="44A4F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8D4D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259</w:t>
            </w:r>
          </w:p>
        </w:tc>
      </w:tr>
      <w:tr w14:paraId="16519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2ED19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AA84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3BE1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DBF1B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7837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9D05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5B1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958C5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69" w:type="pct"/>
            <w:vMerge w:val="continue"/>
            <w:vAlign w:val="center"/>
          </w:tcPr>
          <w:p w14:paraId="5D944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CB4C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DAB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9BDC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0861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9" w:type="pct"/>
            <w:vMerge w:val="continue"/>
            <w:vAlign w:val="center"/>
          </w:tcPr>
          <w:p w14:paraId="6277D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9AE4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53.92</w:t>
            </w:r>
          </w:p>
        </w:tc>
        <w:tc>
          <w:tcPr>
            <w:tcW w:w="304" w:type="pct"/>
            <w:vMerge w:val="continue"/>
            <w:vAlign w:val="center"/>
          </w:tcPr>
          <w:p w14:paraId="1CFF5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C0E29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244</w:t>
            </w:r>
          </w:p>
        </w:tc>
      </w:tr>
      <w:tr w14:paraId="058F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46A2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6C9BA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0402D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C59D4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71.04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2E75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A57F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BE13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9D11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69" w:type="pct"/>
            <w:vMerge w:val="continue"/>
            <w:vAlign w:val="center"/>
          </w:tcPr>
          <w:p w14:paraId="767A7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542B0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6BC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C6BF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529F7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160A0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9DC22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56.23</w:t>
            </w:r>
          </w:p>
        </w:tc>
        <w:tc>
          <w:tcPr>
            <w:tcW w:w="304" w:type="pct"/>
            <w:vMerge w:val="continue"/>
            <w:vAlign w:val="center"/>
          </w:tcPr>
          <w:p w14:paraId="2D179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BAE2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256</w:t>
            </w:r>
          </w:p>
        </w:tc>
      </w:tr>
      <w:tr w14:paraId="295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91C9C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09AC6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62F6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52DA5C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E2C5B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26CE5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42A0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C4DF8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063A8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F774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C5C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8670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4983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DE21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52DE3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76.28</w:t>
            </w:r>
          </w:p>
        </w:tc>
        <w:tc>
          <w:tcPr>
            <w:tcW w:w="304" w:type="pct"/>
            <w:vMerge w:val="continue"/>
            <w:vAlign w:val="center"/>
          </w:tcPr>
          <w:p w14:paraId="0C6BA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94FE7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238</w:t>
            </w:r>
          </w:p>
        </w:tc>
      </w:tr>
      <w:tr w14:paraId="1229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8929C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4B83E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D64A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395EA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7EB6B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1C04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92AD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4B1C4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69" w:type="pct"/>
            <w:vMerge w:val="continue"/>
            <w:vAlign w:val="center"/>
          </w:tcPr>
          <w:p w14:paraId="16437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4F8C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73B0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F508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E769E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17AAF0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13DA8A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67.24</w:t>
            </w:r>
          </w:p>
        </w:tc>
        <w:tc>
          <w:tcPr>
            <w:tcW w:w="304" w:type="pct"/>
            <w:vMerge w:val="continue"/>
            <w:vAlign w:val="center"/>
          </w:tcPr>
          <w:p w14:paraId="41FCE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1EED56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241</w:t>
            </w:r>
          </w:p>
        </w:tc>
      </w:tr>
      <w:tr w14:paraId="125D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B8A2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523B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0BDF1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1F22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124E9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6D2C0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DD9A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12D3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2EE084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63E2F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0" w:type="pct"/>
            <w:vMerge w:val="continue"/>
            <w:vAlign w:val="center"/>
          </w:tcPr>
          <w:p w14:paraId="4ABA5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C66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1E1AD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0786EC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E2CFA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17.25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7E8BD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5F42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1694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9ACC0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134EA9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4BC0C4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D3147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</w:t>
            </w:r>
          </w:p>
        </w:tc>
        <w:tc>
          <w:tcPr>
            <w:tcW w:w="263" w:type="pct"/>
            <w:vMerge w:val="continue"/>
            <w:vAlign w:val="center"/>
          </w:tcPr>
          <w:p w14:paraId="2683B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32B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F861B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6E45E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71F94B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3C6D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32A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7E3F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FB3ED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34B1C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228F6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30.44</w:t>
            </w:r>
          </w:p>
        </w:tc>
        <w:tc>
          <w:tcPr>
            <w:tcW w:w="304" w:type="pct"/>
            <w:vMerge w:val="continue"/>
            <w:vAlign w:val="center"/>
          </w:tcPr>
          <w:p w14:paraId="72562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E4636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3B7A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6D2CA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64F03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DB2EE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4791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40A57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0BC32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8B9D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6C997F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69" w:type="pct"/>
            <w:vMerge w:val="continue"/>
            <w:vAlign w:val="center"/>
          </w:tcPr>
          <w:p w14:paraId="57B11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0C548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7B8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CFD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C8985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continue"/>
            <w:vAlign w:val="center"/>
          </w:tcPr>
          <w:p w14:paraId="52CB1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524A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33.29</w:t>
            </w:r>
          </w:p>
        </w:tc>
        <w:tc>
          <w:tcPr>
            <w:tcW w:w="304" w:type="pct"/>
            <w:vMerge w:val="continue"/>
            <w:vAlign w:val="center"/>
          </w:tcPr>
          <w:p w14:paraId="7A310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46E788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6F22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8D35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3F04C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5FC4C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2B160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2D6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741CF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749B2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0150AF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69" w:type="pct"/>
            <w:vMerge w:val="continue"/>
            <w:vAlign w:val="center"/>
          </w:tcPr>
          <w:p w14:paraId="0F70C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410E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C53E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2090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F63B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9" w:type="pct"/>
            <w:vMerge w:val="continue"/>
            <w:vAlign w:val="center"/>
          </w:tcPr>
          <w:p w14:paraId="6E7D5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9E43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42.84</w:t>
            </w:r>
          </w:p>
        </w:tc>
        <w:tc>
          <w:tcPr>
            <w:tcW w:w="304" w:type="pct"/>
            <w:vMerge w:val="continue"/>
            <w:vAlign w:val="center"/>
          </w:tcPr>
          <w:p w14:paraId="221B3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082E31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4F88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1566B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14C9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13938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1DBC4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5B2B02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1BFE7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C374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3FA1B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69" w:type="pct"/>
            <w:vMerge w:val="continue"/>
            <w:vAlign w:val="center"/>
          </w:tcPr>
          <w:p w14:paraId="397C8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93F2A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4B24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C94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vMerge w:val="continue"/>
            <w:vAlign w:val="center"/>
          </w:tcPr>
          <w:p w14:paraId="0D781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5295A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522A4A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46.35</w:t>
            </w:r>
          </w:p>
        </w:tc>
        <w:tc>
          <w:tcPr>
            <w:tcW w:w="304" w:type="pct"/>
            <w:vMerge w:val="continue"/>
            <w:vAlign w:val="center"/>
          </w:tcPr>
          <w:p w14:paraId="3B720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20434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47CB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364ED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ACB5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34E25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ADA6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63" w:type="pct"/>
            <w:vMerge w:val="continue"/>
            <w:vAlign w:val="center"/>
          </w:tcPr>
          <w:p w14:paraId="57489E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8058F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5E7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B8A08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98241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511EF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0" w:type="pct"/>
            <w:vMerge w:val="continue"/>
            <w:vAlign w:val="center"/>
          </w:tcPr>
          <w:p w14:paraId="7C17A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288B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3037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</w:tcPr>
          <w:p w14:paraId="776C03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5" w:type="pct"/>
            <w:vMerge w:val="restart"/>
            <w:shd w:val="clear" w:color="auto" w:fill="auto"/>
            <w:vAlign w:val="center"/>
          </w:tcPr>
          <w:p w14:paraId="05D8CD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9626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F465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4665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756AE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1FB2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AC169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290B9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3BCC96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BA8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8048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13B1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3D7E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3D174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28E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3574C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5CB042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70FA9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7A92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0EB8C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6195AE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5DCB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1DEF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72CA0F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4CBB54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99CC8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63" w:type="pct"/>
            <w:vMerge w:val="continue"/>
            <w:vAlign w:val="center"/>
          </w:tcPr>
          <w:p w14:paraId="1ED757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63CB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2ADF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6EC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4107D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4" w:type="pct"/>
            <w:vMerge w:val="continue"/>
            <w:vAlign w:val="center"/>
          </w:tcPr>
          <w:p w14:paraId="655E5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07A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7024D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6(OOK)</w:t>
            </w:r>
          </w:p>
        </w:tc>
        <w:tc>
          <w:tcPr>
            <w:tcW w:w="387" w:type="pct"/>
            <w:vMerge w:val="continue"/>
            <w:vAlign w:val="center"/>
          </w:tcPr>
          <w:p w14:paraId="511E7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1925C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58CD1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4FAB6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7DD7E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67191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0" w:type="pct"/>
            <w:vMerge w:val="continue"/>
            <w:vAlign w:val="center"/>
          </w:tcPr>
          <w:p w14:paraId="50140E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 w:val="continue"/>
            <w:vAlign w:val="center"/>
          </w:tcPr>
          <w:p w14:paraId="2C6BB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 w14:paraId="3C8FD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6241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 w:val="continue"/>
            <w:vAlign w:val="center"/>
          </w:tcPr>
          <w:p w14:paraId="61F8F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76248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08FB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4308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vMerge w:val="continue"/>
            <w:vAlign w:val="center"/>
          </w:tcPr>
          <w:p w14:paraId="750A0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1C1A0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842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EE402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0(BPSK)</w:t>
            </w:r>
          </w:p>
        </w:tc>
        <w:tc>
          <w:tcPr>
            <w:tcW w:w="387" w:type="pct"/>
            <w:vMerge w:val="continue"/>
            <w:vAlign w:val="center"/>
          </w:tcPr>
          <w:p w14:paraId="2C342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vMerge w:val="continue"/>
            <w:vAlign w:val="center"/>
          </w:tcPr>
          <w:p w14:paraId="67A1D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vMerge w:val="continue"/>
            <w:vAlign w:val="center"/>
          </w:tcPr>
          <w:p w14:paraId="471E79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vMerge w:val="continue"/>
            <w:vAlign w:val="center"/>
          </w:tcPr>
          <w:p w14:paraId="77177E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14:paraId="5B6C5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</w:tbl>
    <w:p w14:paraId="0FE1F4D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66EB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9AE3C2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9727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E2AB02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0AAA7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3B745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1EA51B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54ECBB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9824006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400677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97E9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AA94F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228CD9"/>
    <w:p w14:paraId="218219A1"/>
    <w:p w14:paraId="171E0331"/>
    <w:p w14:paraId="756D3023">
      <w:pPr>
        <w:pStyle w:val="8"/>
      </w:pPr>
      <w:r>
        <w:rPr>
          <w:rFonts w:hint="eastAsia"/>
        </w:rPr>
        <w:t>7.1.1.2.1.2</w:t>
      </w:r>
      <w:r>
        <w:tab/>
      </w:r>
      <w:r>
        <w:rPr>
          <w:rFonts w:hint="eastAsia"/>
        </w:rPr>
        <w:t>[5-7kbps]</w:t>
      </w:r>
    </w:p>
    <w:p w14:paraId="4E84D64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237"/>
        <w:gridCol w:w="1184"/>
        <w:gridCol w:w="758"/>
        <w:gridCol w:w="738"/>
        <w:gridCol w:w="663"/>
        <w:gridCol w:w="706"/>
        <w:gridCol w:w="712"/>
        <w:gridCol w:w="764"/>
        <w:gridCol w:w="909"/>
        <w:gridCol w:w="703"/>
        <w:gridCol w:w="689"/>
        <w:gridCol w:w="1090"/>
        <w:gridCol w:w="643"/>
        <w:gridCol w:w="915"/>
        <w:gridCol w:w="858"/>
        <w:gridCol w:w="889"/>
      </w:tblGrid>
      <w:tr w14:paraId="3844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591C93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2a, D1T1, InF-DH NLOS</w:t>
            </w:r>
          </w:p>
        </w:tc>
      </w:tr>
      <w:tr w14:paraId="5E6C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69" w:type="pct"/>
            <w:gridSpan w:val="9"/>
            <w:shd w:val="clear" w:color="auto" w:fill="auto"/>
          </w:tcPr>
          <w:p w14:paraId="4214B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31" w:type="pct"/>
            <w:gridSpan w:val="8"/>
            <w:shd w:val="clear" w:color="auto" w:fill="auto"/>
          </w:tcPr>
          <w:p w14:paraId="2F6F5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2ED67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shd w:val="clear" w:color="D9E1F2" w:fill="D9E1F2"/>
            <w:noWrap/>
            <w:vAlign w:val="center"/>
          </w:tcPr>
          <w:p w14:paraId="74F1596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34" w:type="pct"/>
            <w:shd w:val="clear" w:color="D9E1F2" w:fill="D9E1F2"/>
            <w:noWrap/>
            <w:vAlign w:val="center"/>
          </w:tcPr>
          <w:p w14:paraId="69FF5FB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5" w:type="pct"/>
            <w:shd w:val="clear" w:color="D9E1F2" w:fill="D9E1F2"/>
            <w:noWrap/>
            <w:vAlign w:val="center"/>
          </w:tcPr>
          <w:p w14:paraId="0506E7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74F125F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59" w:type="pct"/>
            <w:shd w:val="clear" w:color="D9E1F2" w:fill="D9E1F2"/>
            <w:noWrap/>
            <w:vAlign w:val="center"/>
          </w:tcPr>
          <w:p w14:paraId="624B499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3" w:type="pct"/>
            <w:shd w:val="clear" w:color="D9E1F2" w:fill="D9E1F2"/>
            <w:noWrap/>
            <w:vAlign w:val="center"/>
          </w:tcPr>
          <w:p w14:paraId="7D52978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648C951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0040C59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6" w:type="pct"/>
            <w:shd w:val="clear" w:color="D9E1F2" w:fill="D9E1F2"/>
            <w:noWrap/>
            <w:vAlign w:val="center"/>
          </w:tcPr>
          <w:p w14:paraId="4FE9D03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0" w:type="pct"/>
            <w:shd w:val="clear" w:color="D9E1F2" w:fill="D9E1F2"/>
            <w:noWrap/>
            <w:vAlign w:val="center"/>
          </w:tcPr>
          <w:p w14:paraId="57E64A1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7" w:type="pct"/>
            <w:shd w:val="clear" w:color="D9E1F2" w:fill="D9E1F2"/>
            <w:noWrap/>
            <w:vAlign w:val="center"/>
          </w:tcPr>
          <w:p w14:paraId="38B62B3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2" w:type="pct"/>
            <w:shd w:val="clear" w:color="D9E1F2" w:fill="D9E1F2"/>
            <w:noWrap/>
            <w:vAlign w:val="center"/>
          </w:tcPr>
          <w:p w14:paraId="3FA531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2" w:type="pct"/>
            <w:shd w:val="clear" w:color="D9E1F2" w:fill="D9E1F2"/>
            <w:noWrap/>
            <w:vAlign w:val="center"/>
          </w:tcPr>
          <w:p w14:paraId="3F5994E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6" w:type="pct"/>
            <w:shd w:val="clear" w:color="D9E1F2" w:fill="D9E1F2"/>
            <w:noWrap/>
            <w:vAlign w:val="center"/>
          </w:tcPr>
          <w:p w14:paraId="6AB22F5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1" w:type="pct"/>
            <w:shd w:val="clear" w:color="D9E1F2" w:fill="D9E1F2"/>
            <w:noWrap/>
            <w:vAlign w:val="center"/>
          </w:tcPr>
          <w:p w14:paraId="50CE289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1" w:type="pct"/>
            <w:shd w:val="clear" w:color="D9E1F2" w:fill="D9E1F2"/>
            <w:noWrap/>
            <w:vAlign w:val="center"/>
          </w:tcPr>
          <w:p w14:paraId="0FF9085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3" w:type="pct"/>
            <w:shd w:val="clear" w:color="D9E1F2" w:fill="D9E1F2"/>
            <w:noWrap/>
            <w:vAlign w:val="center"/>
          </w:tcPr>
          <w:p w14:paraId="5FC1F4B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45DB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75CC5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C1DE4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1D5D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2C5E6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D368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FA78C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9C959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C6BB8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B864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9170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2F09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4304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BFF24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63095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0DC0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122.95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41F89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DF9E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489</w:t>
            </w:r>
          </w:p>
        </w:tc>
      </w:tr>
      <w:tr w14:paraId="62CB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8F7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5533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3F77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C14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A893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32A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7E0B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9B7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C3BB5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BA9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CB7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2BC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6A19D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1186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B2A5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136.79</w:t>
            </w:r>
          </w:p>
        </w:tc>
        <w:tc>
          <w:tcPr>
            <w:tcW w:w="301" w:type="pct"/>
            <w:vMerge w:val="continue"/>
            <w:vAlign w:val="center"/>
          </w:tcPr>
          <w:p w14:paraId="2070B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039C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</w:t>
            </w:r>
          </w:p>
        </w:tc>
      </w:tr>
      <w:tr w14:paraId="5FCE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60E7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976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BF73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90E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3E05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02E2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2DF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8C4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1CC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87A3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F8E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190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369B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9070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D91B5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118.27</w:t>
            </w:r>
          </w:p>
        </w:tc>
        <w:tc>
          <w:tcPr>
            <w:tcW w:w="301" w:type="pct"/>
            <w:vMerge w:val="continue"/>
            <w:vAlign w:val="center"/>
          </w:tcPr>
          <w:p w14:paraId="79DB3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02A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493</w:t>
            </w:r>
          </w:p>
        </w:tc>
      </w:tr>
      <w:tr w14:paraId="4A8D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E2BA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227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217D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613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4A4F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86FBB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187C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57C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924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CCC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A69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7E4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CB0ED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A9E04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1967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72.68</w:t>
            </w:r>
          </w:p>
        </w:tc>
        <w:tc>
          <w:tcPr>
            <w:tcW w:w="301" w:type="pct"/>
            <w:vMerge w:val="continue"/>
            <w:vAlign w:val="center"/>
          </w:tcPr>
          <w:p w14:paraId="18B4E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DA5F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490</w:t>
            </w:r>
          </w:p>
        </w:tc>
      </w:tr>
      <w:tr w14:paraId="5F1EA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397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058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E36D6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DE4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A59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9F4F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8BD2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AEA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7394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E07C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6A7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2AE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22A2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6FBB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27A1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80.86</w:t>
            </w:r>
          </w:p>
        </w:tc>
        <w:tc>
          <w:tcPr>
            <w:tcW w:w="301" w:type="pct"/>
            <w:vMerge w:val="continue"/>
            <w:vAlign w:val="center"/>
          </w:tcPr>
          <w:p w14:paraId="20E8E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309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486</w:t>
            </w:r>
          </w:p>
        </w:tc>
      </w:tr>
      <w:tr w14:paraId="7F2E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0186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892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7B56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A2F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4C1F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51A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77E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A75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5B48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EAC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0FE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6BA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C892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38A8C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D786C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69.91</w:t>
            </w:r>
          </w:p>
        </w:tc>
        <w:tc>
          <w:tcPr>
            <w:tcW w:w="301" w:type="pct"/>
            <w:vMerge w:val="continue"/>
            <w:vAlign w:val="center"/>
          </w:tcPr>
          <w:p w14:paraId="4FDF5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4C7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494</w:t>
            </w:r>
          </w:p>
        </w:tc>
      </w:tr>
      <w:tr w14:paraId="0D86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72F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DCFE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B101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2CB6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73.67</w:t>
            </w:r>
          </w:p>
        </w:tc>
        <w:tc>
          <w:tcPr>
            <w:tcW w:w="259" w:type="pct"/>
            <w:vMerge w:val="continue"/>
            <w:vAlign w:val="center"/>
          </w:tcPr>
          <w:p w14:paraId="6FCD70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773E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7005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5A2A6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2BCF1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3A378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71452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4D0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9AF8F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F327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720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73.89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A197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E22F1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78C1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2E2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7D5C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363ED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B94B6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9" w:type="pct"/>
            <w:vMerge w:val="continue"/>
            <w:vAlign w:val="center"/>
          </w:tcPr>
          <w:p w14:paraId="3339E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FFD1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AA27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BB8F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76D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7DC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3D38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C9EB3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2F620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EF45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5449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171.89</w:t>
            </w:r>
          </w:p>
        </w:tc>
        <w:tc>
          <w:tcPr>
            <w:tcW w:w="301" w:type="pct"/>
            <w:vMerge w:val="continue"/>
            <w:vAlign w:val="center"/>
          </w:tcPr>
          <w:p w14:paraId="318C9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21AB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4386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86C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45B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AAE6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75E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A46A2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CD6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C9463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BA1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BB9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F48F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41C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6FA6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E71F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D56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290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125.31</w:t>
            </w:r>
          </w:p>
        </w:tc>
        <w:tc>
          <w:tcPr>
            <w:tcW w:w="301" w:type="pct"/>
            <w:vMerge w:val="continue"/>
            <w:vAlign w:val="center"/>
          </w:tcPr>
          <w:p w14:paraId="404FC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9C8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5F3AC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006E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933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F739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670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710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1353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2257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38D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BA5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7EAC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BCD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7A862E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08C34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97A2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5459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101.48</w:t>
            </w:r>
          </w:p>
        </w:tc>
        <w:tc>
          <w:tcPr>
            <w:tcW w:w="301" w:type="pct"/>
            <w:vMerge w:val="continue"/>
            <w:vAlign w:val="center"/>
          </w:tcPr>
          <w:p w14:paraId="3AE9E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9A08C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7095B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A21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ECA9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C0D46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454FA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66.77</w:t>
            </w:r>
          </w:p>
        </w:tc>
        <w:tc>
          <w:tcPr>
            <w:tcW w:w="259" w:type="pct"/>
            <w:vMerge w:val="continue"/>
            <w:vAlign w:val="center"/>
          </w:tcPr>
          <w:p w14:paraId="2B2A4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200B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8740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43A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95E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5253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FF81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BE1E8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64B1F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B5DC2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F864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35.87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22BD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6D97C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33123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E09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B82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DC97C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C7D8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</w:t>
            </w:r>
          </w:p>
        </w:tc>
        <w:tc>
          <w:tcPr>
            <w:tcW w:w="259" w:type="pct"/>
            <w:vMerge w:val="continue"/>
            <w:vAlign w:val="center"/>
          </w:tcPr>
          <w:p w14:paraId="2EC45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E29D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6975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5D3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06A5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FF1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DBE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842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30E2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745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3C4A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35.97</w:t>
            </w:r>
          </w:p>
        </w:tc>
        <w:tc>
          <w:tcPr>
            <w:tcW w:w="301" w:type="pct"/>
            <w:vMerge w:val="continue"/>
            <w:vAlign w:val="center"/>
          </w:tcPr>
          <w:p w14:paraId="1E0A3D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9EBB8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5C06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D5D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1E4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EDF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467B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67.92</w:t>
            </w:r>
          </w:p>
        </w:tc>
        <w:tc>
          <w:tcPr>
            <w:tcW w:w="259" w:type="pct"/>
            <w:vMerge w:val="continue"/>
            <w:vAlign w:val="center"/>
          </w:tcPr>
          <w:p w14:paraId="3989EE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B97B4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606B4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A396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A34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A79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B7E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4F7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7FBB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24F6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E7B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40.48</w:t>
            </w:r>
          </w:p>
        </w:tc>
        <w:tc>
          <w:tcPr>
            <w:tcW w:w="301" w:type="pct"/>
            <w:vMerge w:val="continue"/>
            <w:vAlign w:val="center"/>
          </w:tcPr>
          <w:p w14:paraId="02A94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D060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1B36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9D3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7D7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63D3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C5E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59" w:type="pct"/>
            <w:vMerge w:val="continue"/>
            <w:vAlign w:val="center"/>
          </w:tcPr>
          <w:p w14:paraId="76E00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B37F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D5EC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353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F5C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AB8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C33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C85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FE4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DDD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8A660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40.59</w:t>
            </w:r>
          </w:p>
        </w:tc>
        <w:tc>
          <w:tcPr>
            <w:tcW w:w="301" w:type="pct"/>
            <w:vMerge w:val="continue"/>
            <w:vAlign w:val="center"/>
          </w:tcPr>
          <w:p w14:paraId="01E24B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83E0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24C7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878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5AC3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AC8E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950E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0F8A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F268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425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12FE5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58A4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5FAF0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26DF3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3F1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BA73C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9C12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24B9C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57.32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9B479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B9741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299</w:t>
            </w:r>
          </w:p>
        </w:tc>
      </w:tr>
      <w:tr w14:paraId="4EA4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592C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8AE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FCE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DE6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259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2A2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294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55E4E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2E03A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EC9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580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5A39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2606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6E33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D12D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55.25</w:t>
            </w:r>
          </w:p>
        </w:tc>
        <w:tc>
          <w:tcPr>
            <w:tcW w:w="301" w:type="pct"/>
            <w:vMerge w:val="continue"/>
            <w:vAlign w:val="center"/>
          </w:tcPr>
          <w:p w14:paraId="44CA9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2AFF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302</w:t>
            </w:r>
          </w:p>
        </w:tc>
      </w:tr>
      <w:tr w14:paraId="2CEB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3026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460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C46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A28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DEF2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B86C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D9E5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E13F9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3F5903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E7C2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2BF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B6F6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A0C3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183C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785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52.98</w:t>
            </w:r>
          </w:p>
        </w:tc>
        <w:tc>
          <w:tcPr>
            <w:tcW w:w="301" w:type="pct"/>
            <w:vMerge w:val="continue"/>
            <w:vAlign w:val="center"/>
          </w:tcPr>
          <w:p w14:paraId="622189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970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305</w:t>
            </w:r>
          </w:p>
        </w:tc>
      </w:tr>
      <w:tr w14:paraId="319B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8EA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BCB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DDCE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805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D23AD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CCFC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1B8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9923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694D1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EAB3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40F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A814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DA69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B660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745C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76.54</w:t>
            </w:r>
          </w:p>
        </w:tc>
        <w:tc>
          <w:tcPr>
            <w:tcW w:w="301" w:type="pct"/>
            <w:vMerge w:val="continue"/>
            <w:vAlign w:val="center"/>
          </w:tcPr>
          <w:p w14:paraId="0C08C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564B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281</w:t>
            </w:r>
          </w:p>
        </w:tc>
      </w:tr>
      <w:tr w14:paraId="06E8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992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31E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A40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063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17E8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E457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CEC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9304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6B62B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8B2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C21A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6F9A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790B3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5302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328D2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74.56</w:t>
            </w:r>
          </w:p>
        </w:tc>
        <w:tc>
          <w:tcPr>
            <w:tcW w:w="301" w:type="pct"/>
            <w:vMerge w:val="continue"/>
            <w:vAlign w:val="center"/>
          </w:tcPr>
          <w:p w14:paraId="5026C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8622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284</w:t>
            </w:r>
          </w:p>
        </w:tc>
      </w:tr>
      <w:tr w14:paraId="25C9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482D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FCD7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EFA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00E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817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5E81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87C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17DD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32BE7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F08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E6D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82A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9C32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0FE4C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00F1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01" w:type="pct"/>
            <w:vMerge w:val="continue"/>
            <w:vAlign w:val="center"/>
          </w:tcPr>
          <w:p w14:paraId="7D437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3741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287</w:t>
            </w:r>
          </w:p>
        </w:tc>
      </w:tr>
      <w:tr w14:paraId="00A5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A3C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358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3A3C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8CF7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70.89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3ED8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A8C4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FFF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C33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609A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41DE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8CF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C565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D81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A2A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871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55.35</w:t>
            </w:r>
          </w:p>
        </w:tc>
        <w:tc>
          <w:tcPr>
            <w:tcW w:w="301" w:type="pct"/>
            <w:vMerge w:val="continue"/>
            <w:vAlign w:val="center"/>
          </w:tcPr>
          <w:p w14:paraId="199FA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B33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269</w:t>
            </w:r>
          </w:p>
        </w:tc>
      </w:tr>
      <w:tr w14:paraId="2C08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9CE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F75F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E1ED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1FAE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71.29</w:t>
            </w:r>
          </w:p>
        </w:tc>
        <w:tc>
          <w:tcPr>
            <w:tcW w:w="259" w:type="pct"/>
            <w:vMerge w:val="continue"/>
            <w:vAlign w:val="center"/>
          </w:tcPr>
          <w:p w14:paraId="5D7EF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BE3E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38B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75E0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0D6D0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BF3A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191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ABF0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623F8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CEF5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468F4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57.73</w:t>
            </w:r>
          </w:p>
        </w:tc>
        <w:tc>
          <w:tcPr>
            <w:tcW w:w="301" w:type="pct"/>
            <w:vMerge w:val="continue"/>
            <w:vAlign w:val="center"/>
          </w:tcPr>
          <w:p w14:paraId="09695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974A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266</w:t>
            </w:r>
          </w:p>
        </w:tc>
      </w:tr>
      <w:tr w14:paraId="44D71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9ED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01A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8B9FB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202F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71.64</w:t>
            </w:r>
          </w:p>
        </w:tc>
        <w:tc>
          <w:tcPr>
            <w:tcW w:w="259" w:type="pct"/>
            <w:vMerge w:val="continue"/>
            <w:vAlign w:val="center"/>
          </w:tcPr>
          <w:p w14:paraId="46A3A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925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814C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16BE2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12D41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6E52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5F1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64A4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AFEC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B3F2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81B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301" w:type="pct"/>
            <w:vMerge w:val="continue"/>
            <w:vAlign w:val="center"/>
          </w:tcPr>
          <w:p w14:paraId="4C3BE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1D14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263</w:t>
            </w:r>
          </w:p>
        </w:tc>
      </w:tr>
      <w:tr w14:paraId="7D53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D12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1F9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14A1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2544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65B3C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538A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88541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B33C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346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E783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B29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A947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29C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D87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638C0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79.98</w:t>
            </w:r>
          </w:p>
        </w:tc>
        <w:tc>
          <w:tcPr>
            <w:tcW w:w="301" w:type="pct"/>
            <w:vMerge w:val="continue"/>
            <w:vAlign w:val="center"/>
          </w:tcPr>
          <w:p w14:paraId="6A4B5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A699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245</w:t>
            </w:r>
          </w:p>
        </w:tc>
      </w:tr>
      <w:tr w14:paraId="17345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E39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E8FC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BE98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AD1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49A0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4EA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BA4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899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0775C9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CCD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1FD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E2B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DF72E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EC95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C303B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301" w:type="pct"/>
            <w:vMerge w:val="continue"/>
            <w:vAlign w:val="center"/>
          </w:tcPr>
          <w:p w14:paraId="316E2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AA02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248</w:t>
            </w:r>
          </w:p>
        </w:tc>
      </w:tr>
      <w:tr w14:paraId="0E5C0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5EEE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FFA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BE880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9833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6F42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D7B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E80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36E43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68174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F5CF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C319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B1B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3CCB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056E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EFFE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301" w:type="pct"/>
            <w:vMerge w:val="continue"/>
            <w:vAlign w:val="center"/>
          </w:tcPr>
          <w:p w14:paraId="750BBF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C6DE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251</w:t>
            </w:r>
          </w:p>
        </w:tc>
      </w:tr>
      <w:tr w14:paraId="5423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1BF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A77FA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7DC5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C2E2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61.26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17AA9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9B7B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8039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DE14A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67057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86F6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45553D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21B2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601C4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CE386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FB19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21.15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A3BF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A5EDB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158</w:t>
            </w:r>
          </w:p>
        </w:tc>
      </w:tr>
      <w:tr w14:paraId="4F43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677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86A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24CD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95BBB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64.21</w:t>
            </w:r>
          </w:p>
        </w:tc>
        <w:tc>
          <w:tcPr>
            <w:tcW w:w="259" w:type="pct"/>
            <w:vMerge w:val="continue"/>
            <w:vAlign w:val="center"/>
          </w:tcPr>
          <w:p w14:paraId="6F3344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DEA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597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7E47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340C5C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350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937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4D1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F4C3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A36F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9D53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28.84</w:t>
            </w:r>
          </w:p>
        </w:tc>
        <w:tc>
          <w:tcPr>
            <w:tcW w:w="301" w:type="pct"/>
            <w:vMerge w:val="continue"/>
            <w:vAlign w:val="center"/>
          </w:tcPr>
          <w:p w14:paraId="20A63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258A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152</w:t>
            </w:r>
          </w:p>
        </w:tc>
      </w:tr>
      <w:tr w14:paraId="5A76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3A9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A58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0BC67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6EA7B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C8E1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11B6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BD3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C2B5B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0657F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8BCF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F81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848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963F4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AB7F2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E4C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36.16</w:t>
            </w:r>
          </w:p>
        </w:tc>
        <w:tc>
          <w:tcPr>
            <w:tcW w:w="301" w:type="pct"/>
            <w:vMerge w:val="continue"/>
            <w:vAlign w:val="center"/>
          </w:tcPr>
          <w:p w14:paraId="5BB2C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8F45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</w:tr>
      <w:tr w14:paraId="27467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658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EB5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63859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ADF1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67.06</w:t>
            </w:r>
          </w:p>
        </w:tc>
        <w:tc>
          <w:tcPr>
            <w:tcW w:w="259" w:type="pct"/>
            <w:vMerge w:val="continue"/>
            <w:vAlign w:val="center"/>
          </w:tcPr>
          <w:p w14:paraId="2B5CF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9C43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DE8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E0B8E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0C588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582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E7BD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6CF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A677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E3B0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E8D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38.92</w:t>
            </w:r>
          </w:p>
        </w:tc>
        <w:tc>
          <w:tcPr>
            <w:tcW w:w="301" w:type="pct"/>
            <w:vMerge w:val="continue"/>
            <w:vAlign w:val="center"/>
          </w:tcPr>
          <w:p w14:paraId="18A23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D94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12DBE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8B4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B32E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A066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2B5E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9" w:type="pct"/>
            <w:vMerge w:val="continue"/>
            <w:vAlign w:val="center"/>
          </w:tcPr>
          <w:p w14:paraId="485DB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F65D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1132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F4A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2CDDA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continue"/>
            <w:vAlign w:val="center"/>
          </w:tcPr>
          <w:p w14:paraId="7E4B9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FE8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F76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02192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303F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9EBFC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23.83</w:t>
            </w:r>
          </w:p>
        </w:tc>
        <w:tc>
          <w:tcPr>
            <w:tcW w:w="301" w:type="pct"/>
            <w:vMerge w:val="continue"/>
            <w:vAlign w:val="center"/>
          </w:tcPr>
          <w:p w14:paraId="5D300A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221D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538</w:t>
            </w:r>
          </w:p>
        </w:tc>
      </w:tr>
      <w:tr w14:paraId="0BC1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E1AF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1E2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0912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8BF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4B5A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750A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8C1E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9796E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02932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664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A02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E0E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6C051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AF26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F4F1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23.11</w:t>
            </w:r>
          </w:p>
        </w:tc>
        <w:tc>
          <w:tcPr>
            <w:tcW w:w="301" w:type="pct"/>
            <w:vMerge w:val="continue"/>
            <w:vAlign w:val="center"/>
          </w:tcPr>
          <w:p w14:paraId="32E79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995E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534</w:t>
            </w:r>
          </w:p>
        </w:tc>
      </w:tr>
      <w:tr w14:paraId="5E24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8B7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5A8F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DF702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8247F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9" w:type="pct"/>
            <w:vMerge w:val="continue"/>
            <w:vAlign w:val="center"/>
          </w:tcPr>
          <w:p w14:paraId="7B445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79DE2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EF73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DE5A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E0060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F825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6DF5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1374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1D307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7E547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1F5D3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36.66</w:t>
            </w:r>
          </w:p>
        </w:tc>
        <w:tc>
          <w:tcPr>
            <w:tcW w:w="301" w:type="pct"/>
            <w:vMerge w:val="continue"/>
            <w:vAlign w:val="center"/>
          </w:tcPr>
          <w:p w14:paraId="3EC90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3D0C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537</w:t>
            </w:r>
          </w:p>
        </w:tc>
      </w:tr>
      <w:tr w14:paraId="5D2D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E80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ECB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06C2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5B9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6B83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965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92D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0520C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36B2B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FE5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6F7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7A1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C923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F71B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7A4B8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35.61</w:t>
            </w:r>
          </w:p>
        </w:tc>
        <w:tc>
          <w:tcPr>
            <w:tcW w:w="301" w:type="pct"/>
            <w:vMerge w:val="continue"/>
            <w:vAlign w:val="center"/>
          </w:tcPr>
          <w:p w14:paraId="6545B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3D9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533</w:t>
            </w:r>
          </w:p>
        </w:tc>
      </w:tr>
      <w:tr w14:paraId="388F7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A0F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1D387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B056E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A65F7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68.76</w:t>
            </w:r>
          </w:p>
        </w:tc>
        <w:tc>
          <w:tcPr>
            <w:tcW w:w="259" w:type="pct"/>
            <w:vMerge w:val="continue"/>
            <w:vAlign w:val="center"/>
          </w:tcPr>
          <w:p w14:paraId="44DBE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275E8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0676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A9A88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56F3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657D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33257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9C3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313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9E35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211A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44.23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A330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205EE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437F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0382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A38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DFC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B4E7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259" w:type="pct"/>
            <w:vMerge w:val="continue"/>
            <w:vAlign w:val="center"/>
          </w:tcPr>
          <w:p w14:paraId="2CDDC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2231B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7F50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6E0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3D1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8FE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56A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D86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449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B931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343D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47.83</w:t>
            </w:r>
          </w:p>
        </w:tc>
        <w:tc>
          <w:tcPr>
            <w:tcW w:w="301" w:type="pct"/>
            <w:vMerge w:val="continue"/>
            <w:vAlign w:val="center"/>
          </w:tcPr>
          <w:p w14:paraId="6D1F4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761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4BE24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0840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7ACDB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D73D4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44.06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BAD0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68.72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CEDB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705DB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6C1E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7F14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7DE81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AA5E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EBD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79025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6A44E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F6F7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304F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1193D3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1D2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227</w:t>
            </w:r>
          </w:p>
        </w:tc>
      </w:tr>
      <w:tr w14:paraId="3CBF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F2E2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D50F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3B48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DBB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D950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FDF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D82FB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50680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811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3E82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5CC09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4E4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83C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7EE2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5C6E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AA6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316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232</w:t>
            </w:r>
          </w:p>
        </w:tc>
      </w:tr>
      <w:tr w14:paraId="730B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C22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E0C5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BC682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98DB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59" w:type="pct"/>
            <w:vMerge w:val="continue"/>
            <w:vAlign w:val="center"/>
          </w:tcPr>
          <w:p w14:paraId="3DF33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66DF7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3BCD4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E399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FA1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356B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102DD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A5B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6463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0099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B688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48B4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01CC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226</w:t>
            </w:r>
          </w:p>
        </w:tc>
      </w:tr>
      <w:tr w14:paraId="2FC6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019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D75F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1DC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B60F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73.72</w:t>
            </w:r>
          </w:p>
        </w:tc>
        <w:tc>
          <w:tcPr>
            <w:tcW w:w="259" w:type="pct"/>
            <w:vMerge w:val="continue"/>
            <w:vAlign w:val="center"/>
          </w:tcPr>
          <w:p w14:paraId="5177C7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290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1329F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3E213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31A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817F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0AA06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CFE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FDB8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6CF0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24B8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60B3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89FA6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231</w:t>
            </w:r>
          </w:p>
        </w:tc>
      </w:tr>
      <w:tr w14:paraId="0F00C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0CA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FC49E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504D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5A5E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53.19</w:t>
            </w:r>
          </w:p>
        </w:tc>
        <w:tc>
          <w:tcPr>
            <w:tcW w:w="259" w:type="pct"/>
            <w:vMerge w:val="continue"/>
            <w:vAlign w:val="center"/>
          </w:tcPr>
          <w:p w14:paraId="09F22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8FC13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984F3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C8B26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71518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F59AC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E3A2F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4B1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552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9E02F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89B8E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8.61</w:t>
            </w:r>
          </w:p>
        </w:tc>
        <w:tc>
          <w:tcPr>
            <w:tcW w:w="301" w:type="pct"/>
            <w:vMerge w:val="continue"/>
            <w:vAlign w:val="center"/>
          </w:tcPr>
          <w:p w14:paraId="32A3D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C1B3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711</w:t>
            </w:r>
          </w:p>
        </w:tc>
      </w:tr>
      <w:tr w14:paraId="54E4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0E6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71E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C054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1B36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53.2</w:t>
            </w:r>
          </w:p>
        </w:tc>
        <w:tc>
          <w:tcPr>
            <w:tcW w:w="259" w:type="pct"/>
            <w:vMerge w:val="continue"/>
            <w:vAlign w:val="center"/>
          </w:tcPr>
          <w:p w14:paraId="7BB1E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40D1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58EF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F1B7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13F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67A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8E2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DB3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15F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026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E521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8.62</w:t>
            </w:r>
          </w:p>
        </w:tc>
        <w:tc>
          <w:tcPr>
            <w:tcW w:w="301" w:type="pct"/>
            <w:vMerge w:val="continue"/>
            <w:vAlign w:val="center"/>
          </w:tcPr>
          <w:p w14:paraId="20478D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1E9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710</w:t>
            </w:r>
          </w:p>
        </w:tc>
      </w:tr>
      <w:tr w14:paraId="4B33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309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057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DB2FE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6E159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58.42</w:t>
            </w:r>
          </w:p>
        </w:tc>
        <w:tc>
          <w:tcPr>
            <w:tcW w:w="259" w:type="pct"/>
            <w:vMerge w:val="continue"/>
            <w:vAlign w:val="center"/>
          </w:tcPr>
          <w:p w14:paraId="0E2777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B206D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610C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17B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5B4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9B3F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2FE8CF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115C6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377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BF91A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E82F4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14.92</w:t>
            </w:r>
          </w:p>
        </w:tc>
        <w:tc>
          <w:tcPr>
            <w:tcW w:w="301" w:type="pct"/>
            <w:vMerge w:val="continue"/>
            <w:vAlign w:val="center"/>
          </w:tcPr>
          <w:p w14:paraId="30F88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F807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716</w:t>
            </w:r>
          </w:p>
        </w:tc>
      </w:tr>
      <w:tr w14:paraId="0C69F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AA5D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D49D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B3D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6D0E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58.49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7A6AC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045BE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EB1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96A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B45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A8A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D1E3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6A67B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2E9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C9F99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C873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15.03</w:t>
            </w:r>
          </w:p>
        </w:tc>
        <w:tc>
          <w:tcPr>
            <w:tcW w:w="301" w:type="pct"/>
            <w:vMerge w:val="continue"/>
            <w:vAlign w:val="center"/>
          </w:tcPr>
          <w:p w14:paraId="51F8D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15F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751</w:t>
            </w:r>
          </w:p>
        </w:tc>
      </w:tr>
      <w:tr w14:paraId="647E1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471D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470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92601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0764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58.5</w:t>
            </w:r>
          </w:p>
        </w:tc>
        <w:tc>
          <w:tcPr>
            <w:tcW w:w="259" w:type="pct"/>
            <w:vMerge w:val="continue"/>
            <w:vAlign w:val="center"/>
          </w:tcPr>
          <w:p w14:paraId="30AA3D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E110E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F6448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52E6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15A0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5B69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282C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4FA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EEE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EE23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6AA9D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15.04</w:t>
            </w:r>
          </w:p>
        </w:tc>
        <w:tc>
          <w:tcPr>
            <w:tcW w:w="301" w:type="pct"/>
            <w:vMerge w:val="continue"/>
            <w:vAlign w:val="center"/>
          </w:tcPr>
          <w:p w14:paraId="1A7AF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2B2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750</w:t>
            </w:r>
          </w:p>
        </w:tc>
      </w:tr>
      <w:tr w14:paraId="185A2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AA7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5A6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9DD5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869B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90C1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F9CC0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9A1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C5A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6EF2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01DA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C530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EB0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0E95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996C7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85D2D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22.64</w:t>
            </w:r>
          </w:p>
        </w:tc>
        <w:tc>
          <w:tcPr>
            <w:tcW w:w="301" w:type="pct"/>
            <w:vMerge w:val="continue"/>
            <w:vAlign w:val="center"/>
          </w:tcPr>
          <w:p w14:paraId="49B9C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20AB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725</w:t>
            </w:r>
          </w:p>
        </w:tc>
      </w:tr>
      <w:tr w14:paraId="66B3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388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8896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6FDB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839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8FD6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CC85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D65B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351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B3B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AA2E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7529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050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760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4AF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184D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301" w:type="pct"/>
            <w:vMerge w:val="continue"/>
            <w:vAlign w:val="center"/>
          </w:tcPr>
          <w:p w14:paraId="3E55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2432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726</w:t>
            </w:r>
          </w:p>
        </w:tc>
      </w:tr>
      <w:tr w14:paraId="176F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FC27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B79E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D5B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660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52CBB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02AE1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81433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09A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ADA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096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7B9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FA3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71C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427C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7BAF1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39.53</w:t>
            </w:r>
          </w:p>
        </w:tc>
        <w:tc>
          <w:tcPr>
            <w:tcW w:w="301" w:type="pct"/>
            <w:vMerge w:val="continue"/>
            <w:vAlign w:val="center"/>
          </w:tcPr>
          <w:p w14:paraId="79C64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67CE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765</w:t>
            </w:r>
          </w:p>
        </w:tc>
      </w:tr>
      <w:tr w14:paraId="0032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E50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F69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7F86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E29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3818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B225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F03CB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96D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5EB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285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BB1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813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F2B0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FB9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BB369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301" w:type="pct"/>
            <w:vMerge w:val="continue"/>
            <w:vAlign w:val="center"/>
          </w:tcPr>
          <w:p w14:paraId="6CF4B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869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766</w:t>
            </w:r>
          </w:p>
        </w:tc>
      </w:tr>
      <w:tr w14:paraId="6EBC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08D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4E0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239D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92D6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F43A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1B3A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509D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C929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1567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CE55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14B05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4C25B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418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70A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D9EBA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16.33</w:t>
            </w:r>
          </w:p>
        </w:tc>
        <w:tc>
          <w:tcPr>
            <w:tcW w:w="301" w:type="pct"/>
            <w:vMerge w:val="continue"/>
            <w:vAlign w:val="center"/>
          </w:tcPr>
          <w:p w14:paraId="3D77E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2DF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715</w:t>
            </w:r>
          </w:p>
        </w:tc>
      </w:tr>
      <w:tr w14:paraId="130B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19CF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414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54B15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C8ECD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59" w:type="pct"/>
            <w:vMerge w:val="continue"/>
            <w:vAlign w:val="center"/>
          </w:tcPr>
          <w:p w14:paraId="0D727F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C8434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6E51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4317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EC4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FC15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38265E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32FF2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F7F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45A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728A7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301" w:type="pct"/>
            <w:vMerge w:val="continue"/>
            <w:vAlign w:val="center"/>
          </w:tcPr>
          <w:p w14:paraId="3DADE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5319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696</w:t>
            </w:r>
          </w:p>
        </w:tc>
      </w:tr>
      <w:tr w14:paraId="65BB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F3E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631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35DF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976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58A5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06B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756E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A65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6CA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7D8C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619E7D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84C5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283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1AF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7EA8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C4D5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628C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721</w:t>
            </w:r>
          </w:p>
        </w:tc>
      </w:tr>
      <w:tr w14:paraId="3568A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2B54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4C42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496F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FE3E2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59" w:type="pct"/>
            <w:vMerge w:val="continue"/>
            <w:vAlign w:val="center"/>
          </w:tcPr>
          <w:p w14:paraId="146BF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D08E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AB1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D7E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BDA23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8350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4ABCED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E87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D856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8C4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10F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23.29</w:t>
            </w:r>
          </w:p>
        </w:tc>
        <w:tc>
          <w:tcPr>
            <w:tcW w:w="301" w:type="pct"/>
            <w:vMerge w:val="continue"/>
            <w:vAlign w:val="center"/>
          </w:tcPr>
          <w:p w14:paraId="37C0B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488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731</w:t>
            </w:r>
          </w:p>
        </w:tc>
      </w:tr>
      <w:tr w14:paraId="1E44E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090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6C7C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3F285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A016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59" w:type="pct"/>
            <w:vMerge w:val="continue"/>
            <w:vAlign w:val="center"/>
          </w:tcPr>
          <w:p w14:paraId="1210D9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B628A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E74C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92FD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21A71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B7570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687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66F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E426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03B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ECDC7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301" w:type="pct"/>
            <w:vMerge w:val="continue"/>
            <w:vAlign w:val="center"/>
          </w:tcPr>
          <w:p w14:paraId="37752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DE32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695</w:t>
            </w:r>
          </w:p>
        </w:tc>
      </w:tr>
      <w:tr w14:paraId="0EE0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4FF6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01B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F41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9DD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70F35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D8D5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A09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E15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6F09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ADF3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19A8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455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200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785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791A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8E12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143B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720</w:t>
            </w:r>
          </w:p>
        </w:tc>
      </w:tr>
      <w:tr w14:paraId="0775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544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544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D5CA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C9C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63.16</w:t>
            </w:r>
          </w:p>
        </w:tc>
        <w:tc>
          <w:tcPr>
            <w:tcW w:w="259" w:type="pct"/>
            <w:vMerge w:val="continue"/>
            <w:vAlign w:val="center"/>
          </w:tcPr>
          <w:p w14:paraId="75F15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5D98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170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8CA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B5DC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6AD15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19259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14B94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8AB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509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2B35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24.56</w:t>
            </w:r>
          </w:p>
        </w:tc>
        <w:tc>
          <w:tcPr>
            <w:tcW w:w="301" w:type="pct"/>
            <w:vMerge w:val="continue"/>
            <w:vAlign w:val="center"/>
          </w:tcPr>
          <w:p w14:paraId="15A80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66D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730</w:t>
            </w:r>
          </w:p>
        </w:tc>
      </w:tr>
      <w:tr w14:paraId="1602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4D1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874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D9FD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8E7A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93A48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C04B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B0D1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48A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BF6A7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0909E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7200F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74108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909F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91D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96E6B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301" w:type="pct"/>
            <w:vMerge w:val="continue"/>
            <w:vAlign w:val="center"/>
          </w:tcPr>
          <w:p w14:paraId="0C2CF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8CBB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756</w:t>
            </w:r>
          </w:p>
        </w:tc>
      </w:tr>
      <w:tr w14:paraId="3D82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99A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C93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45973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6B9B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59" w:type="pct"/>
            <w:vMerge w:val="continue"/>
            <w:vAlign w:val="center"/>
          </w:tcPr>
          <w:p w14:paraId="1D0E9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3BB4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2489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E69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98D6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600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7DB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C63C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07FA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11985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B180F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28.51</w:t>
            </w:r>
          </w:p>
        </w:tc>
        <w:tc>
          <w:tcPr>
            <w:tcW w:w="301" w:type="pct"/>
            <w:vMerge w:val="continue"/>
            <w:vAlign w:val="center"/>
          </w:tcPr>
          <w:p w14:paraId="05066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8C5A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755</w:t>
            </w:r>
          </w:p>
        </w:tc>
      </w:tr>
      <w:tr w14:paraId="3D1B0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FE8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1E1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85EAB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2EE5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D1C7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93B11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A17E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00C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B28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454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2D80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3559D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EE6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2EB7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DBD07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28.02</w:t>
            </w:r>
          </w:p>
        </w:tc>
        <w:tc>
          <w:tcPr>
            <w:tcW w:w="301" w:type="pct"/>
            <w:vMerge w:val="continue"/>
            <w:vAlign w:val="center"/>
          </w:tcPr>
          <w:p w14:paraId="37CDB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64EE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706</w:t>
            </w:r>
          </w:p>
        </w:tc>
      </w:tr>
      <w:tr w14:paraId="08C8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0C8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98D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2248A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E32D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59" w:type="pct"/>
            <w:vMerge w:val="continue"/>
            <w:vAlign w:val="center"/>
          </w:tcPr>
          <w:p w14:paraId="7C5BB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88B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58BC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556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482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3B47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4149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BDA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744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9167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E979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301" w:type="pct"/>
            <w:vMerge w:val="continue"/>
            <w:vAlign w:val="center"/>
          </w:tcPr>
          <w:p w14:paraId="683DF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EEF2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701</w:t>
            </w:r>
          </w:p>
        </w:tc>
      </w:tr>
      <w:tr w14:paraId="57BB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7AB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4C5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8F8C5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CF4A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D73A6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8C86F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C74B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182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E39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06A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CE6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176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6C3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47C09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5902E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301" w:type="pct"/>
            <w:vMerge w:val="continue"/>
            <w:vAlign w:val="center"/>
          </w:tcPr>
          <w:p w14:paraId="07602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9B66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736</w:t>
            </w:r>
          </w:p>
        </w:tc>
      </w:tr>
      <w:tr w14:paraId="733EB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313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904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92CF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C8D5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67EE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DF69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E8E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AA2E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C5C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C6A6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9CEFD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D91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4FF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DAC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E5A1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3A8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47F2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761</w:t>
            </w:r>
          </w:p>
        </w:tc>
      </w:tr>
      <w:tr w14:paraId="58197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FA8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2F6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0545A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1FB3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67.95</w:t>
            </w:r>
          </w:p>
        </w:tc>
        <w:tc>
          <w:tcPr>
            <w:tcW w:w="259" w:type="pct"/>
            <w:vMerge w:val="continue"/>
            <w:vAlign w:val="center"/>
          </w:tcPr>
          <w:p w14:paraId="5E2A3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4056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E2D8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DAD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ABC7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BF2C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1C940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AAB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A33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779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E4E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40.65</w:t>
            </w:r>
          </w:p>
        </w:tc>
        <w:tc>
          <w:tcPr>
            <w:tcW w:w="301" w:type="pct"/>
            <w:vMerge w:val="continue"/>
            <w:vAlign w:val="center"/>
          </w:tcPr>
          <w:p w14:paraId="033B7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6963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771</w:t>
            </w:r>
          </w:p>
        </w:tc>
      </w:tr>
      <w:tr w14:paraId="5709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931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E177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50EC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44C8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56E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C8175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D93F2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FC2A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8AE20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B163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666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8613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9C0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AB98D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B8548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301" w:type="pct"/>
            <w:vMerge w:val="continue"/>
            <w:vAlign w:val="center"/>
          </w:tcPr>
          <w:p w14:paraId="232848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834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700</w:t>
            </w:r>
          </w:p>
        </w:tc>
      </w:tr>
      <w:tr w14:paraId="6DEC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7F8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59B1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4F79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D93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65B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E03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08E1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CC1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224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2AD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F60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37E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FAA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14B9C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CB428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47.23</w:t>
            </w:r>
          </w:p>
        </w:tc>
        <w:tc>
          <w:tcPr>
            <w:tcW w:w="301" w:type="pct"/>
            <w:vMerge w:val="continue"/>
            <w:vAlign w:val="center"/>
          </w:tcPr>
          <w:p w14:paraId="1679A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FFA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705</w:t>
            </w:r>
          </w:p>
        </w:tc>
      </w:tr>
      <w:tr w14:paraId="72C0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9F2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F8E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06B6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5A2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4E9E7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C5F4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586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38E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311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E7CA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57CD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69D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B40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5FC9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6D20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301" w:type="pct"/>
            <w:vMerge w:val="continue"/>
            <w:vAlign w:val="center"/>
          </w:tcPr>
          <w:p w14:paraId="427B04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7AB6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735</w:t>
            </w:r>
          </w:p>
        </w:tc>
      </w:tr>
      <w:tr w14:paraId="2C27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57C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0FD5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E754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47E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9A4F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9FC7D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6FF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7B9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8FE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E940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984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B7B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001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54AB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DEB31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301" w:type="pct"/>
            <w:vMerge w:val="continue"/>
            <w:vAlign w:val="center"/>
          </w:tcPr>
          <w:p w14:paraId="32DC3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B42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740</w:t>
            </w:r>
          </w:p>
        </w:tc>
      </w:tr>
      <w:tr w14:paraId="3E88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B65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3F5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D121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392C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E68A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F51D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BE3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D86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4A3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B505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951E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B4EF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5AE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E05B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BC10A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82.46</w:t>
            </w:r>
          </w:p>
        </w:tc>
        <w:tc>
          <w:tcPr>
            <w:tcW w:w="301" w:type="pct"/>
            <w:vMerge w:val="continue"/>
            <w:vAlign w:val="center"/>
          </w:tcPr>
          <w:p w14:paraId="37B80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8DC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745</w:t>
            </w:r>
          </w:p>
        </w:tc>
      </w:tr>
      <w:tr w14:paraId="0A3C6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16F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0C8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FB4AD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618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390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6248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22A5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E67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A64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A6C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F33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7CD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F53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12976E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670EC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301" w:type="pct"/>
            <w:vMerge w:val="continue"/>
            <w:vAlign w:val="center"/>
          </w:tcPr>
          <w:p w14:paraId="452FB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29EB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741</w:t>
            </w:r>
          </w:p>
        </w:tc>
      </w:tr>
      <w:tr w14:paraId="63EB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693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EDDA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6A4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E97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A69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BAADE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295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4E5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621F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6AA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060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25C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B89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EADAA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7739A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48.92</w:t>
            </w:r>
          </w:p>
        </w:tc>
        <w:tc>
          <w:tcPr>
            <w:tcW w:w="301" w:type="pct"/>
            <w:vMerge w:val="continue"/>
            <w:vAlign w:val="center"/>
          </w:tcPr>
          <w:p w14:paraId="09005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E68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746</w:t>
            </w:r>
          </w:p>
        </w:tc>
      </w:tr>
      <w:tr w14:paraId="5FBA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D774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D9B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2F928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B857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68.38</w:t>
            </w:r>
          </w:p>
        </w:tc>
        <w:tc>
          <w:tcPr>
            <w:tcW w:w="259" w:type="pct"/>
            <w:vMerge w:val="continue"/>
            <w:vAlign w:val="center"/>
          </w:tcPr>
          <w:p w14:paraId="3A06C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072C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DCA3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16F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5116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6C784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F2D6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AF55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0B60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182BF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FF5A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301" w:type="pct"/>
            <w:vMerge w:val="continue"/>
            <w:vAlign w:val="center"/>
          </w:tcPr>
          <w:p w14:paraId="1E685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DC91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760</w:t>
            </w:r>
          </w:p>
        </w:tc>
      </w:tr>
      <w:tr w14:paraId="5287E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B200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C82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BDB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6BCF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68.46</w:t>
            </w:r>
          </w:p>
        </w:tc>
        <w:tc>
          <w:tcPr>
            <w:tcW w:w="259" w:type="pct"/>
            <w:vMerge w:val="continue"/>
            <w:vAlign w:val="center"/>
          </w:tcPr>
          <w:p w14:paraId="7AF4F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7FC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726C0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BB4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FE5B0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9B7B7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4807E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497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D4B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BA8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A115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42.88</w:t>
            </w:r>
          </w:p>
        </w:tc>
        <w:tc>
          <w:tcPr>
            <w:tcW w:w="301" w:type="pct"/>
            <w:vMerge w:val="continue"/>
            <w:vAlign w:val="center"/>
          </w:tcPr>
          <w:p w14:paraId="24CD8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5B3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770</w:t>
            </w:r>
          </w:p>
        </w:tc>
      </w:tr>
      <w:tr w14:paraId="081C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B31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E32BC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B67A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1758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C9C9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F32A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65A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601CF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E82F9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1998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793CB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8985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845C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763D4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BCE6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301" w:type="pct"/>
            <w:vMerge w:val="continue"/>
            <w:vAlign w:val="center"/>
          </w:tcPr>
          <w:p w14:paraId="7933B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8B39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404</w:t>
            </w:r>
          </w:p>
        </w:tc>
      </w:tr>
      <w:tr w14:paraId="52791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5F7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274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21E2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ED4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F891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CD9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AC2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8407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2B7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353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097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9F1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4E36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E8BA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FDB4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01" w:type="pct"/>
            <w:vMerge w:val="continue"/>
            <w:vAlign w:val="center"/>
          </w:tcPr>
          <w:p w14:paraId="2B27E3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5C42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406</w:t>
            </w:r>
          </w:p>
        </w:tc>
      </w:tr>
      <w:tr w14:paraId="4C5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A6B2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C1D6A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F853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C99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6E7B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26A2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E5F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065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9ACF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0CE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536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E9194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1FCA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4694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C0BD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301" w:type="pct"/>
            <w:vMerge w:val="continue"/>
            <w:vAlign w:val="center"/>
          </w:tcPr>
          <w:p w14:paraId="5E3CB1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7A85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408</w:t>
            </w:r>
          </w:p>
        </w:tc>
      </w:tr>
      <w:tr w14:paraId="571F1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C12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A9CA5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68CB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DCE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B16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9D239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100E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B9B9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A0CE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1F1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9E72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42C7F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5A2BF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E53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89C3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301" w:type="pct"/>
            <w:vMerge w:val="continue"/>
            <w:vAlign w:val="center"/>
          </w:tcPr>
          <w:p w14:paraId="2D351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4D5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405</w:t>
            </w:r>
          </w:p>
        </w:tc>
      </w:tr>
      <w:tr w14:paraId="4E7D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659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414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5C75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E1D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51B30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F258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B444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B1D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472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2A64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6A0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6F8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7F95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9D2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F5B4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301" w:type="pct"/>
            <w:vMerge w:val="continue"/>
            <w:vAlign w:val="center"/>
          </w:tcPr>
          <w:p w14:paraId="1C14F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FB87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407</w:t>
            </w:r>
          </w:p>
        </w:tc>
      </w:tr>
      <w:tr w14:paraId="620EB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D46F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CC9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0CFB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7AE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913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D3E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701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E2E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7B3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421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02B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5DAEA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7A5B6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99E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338D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301" w:type="pct"/>
            <w:vMerge w:val="continue"/>
            <w:vAlign w:val="center"/>
          </w:tcPr>
          <w:p w14:paraId="36BB2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05A8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409</w:t>
            </w:r>
          </w:p>
        </w:tc>
      </w:tr>
      <w:tr w14:paraId="3036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738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970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CA80A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21.33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5946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61.82</w:t>
            </w:r>
          </w:p>
        </w:tc>
        <w:tc>
          <w:tcPr>
            <w:tcW w:w="259" w:type="pct"/>
            <w:vMerge w:val="continue"/>
            <w:vAlign w:val="center"/>
          </w:tcPr>
          <w:p w14:paraId="4954B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B66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3FB7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7CED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1A5AB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BAD6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63DA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51C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F5F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63F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2556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1BB12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0D115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403</w:t>
            </w:r>
          </w:p>
        </w:tc>
      </w:tr>
      <w:tr w14:paraId="7C79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DCC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886DA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86ABC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1DC4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66.62</w:t>
            </w:r>
          </w:p>
        </w:tc>
        <w:tc>
          <w:tcPr>
            <w:tcW w:w="259" w:type="pct"/>
            <w:vMerge w:val="continue"/>
            <w:vAlign w:val="center"/>
          </w:tcPr>
          <w:p w14:paraId="3BEEB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DA3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946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940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5F4C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F4C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950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AC8A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1E6F32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EFD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E6199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35.32</w:t>
            </w:r>
          </w:p>
        </w:tc>
        <w:tc>
          <w:tcPr>
            <w:tcW w:w="301" w:type="pct"/>
            <w:vMerge w:val="continue"/>
            <w:vAlign w:val="center"/>
          </w:tcPr>
          <w:p w14:paraId="11497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AFE8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401</w:t>
            </w:r>
          </w:p>
        </w:tc>
      </w:tr>
      <w:tr w14:paraId="7F15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409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CE5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87A30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91AD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67.97</w:t>
            </w:r>
          </w:p>
        </w:tc>
        <w:tc>
          <w:tcPr>
            <w:tcW w:w="259" w:type="pct"/>
            <w:vMerge w:val="continue"/>
            <w:vAlign w:val="center"/>
          </w:tcPr>
          <w:p w14:paraId="69AC69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658B7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794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8B7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878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AFB4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6CB6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9E4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05A6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402F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77B6B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40.71</w:t>
            </w:r>
          </w:p>
        </w:tc>
        <w:tc>
          <w:tcPr>
            <w:tcW w:w="301" w:type="pct"/>
            <w:vMerge w:val="continue"/>
            <w:vAlign w:val="center"/>
          </w:tcPr>
          <w:p w14:paraId="24D0F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B84A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399</w:t>
            </w:r>
          </w:p>
        </w:tc>
      </w:tr>
      <w:tr w14:paraId="7D2C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A92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629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B3B3B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A75AF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70.82</w:t>
            </w:r>
          </w:p>
        </w:tc>
        <w:tc>
          <w:tcPr>
            <w:tcW w:w="259" w:type="pct"/>
            <w:vMerge w:val="continue"/>
            <w:vAlign w:val="center"/>
          </w:tcPr>
          <w:p w14:paraId="4FDED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21185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541B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429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D4B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F5BF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C0D1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5941E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509D5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993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1BA9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54.94</w:t>
            </w:r>
          </w:p>
        </w:tc>
        <w:tc>
          <w:tcPr>
            <w:tcW w:w="301" w:type="pct"/>
            <w:vMerge w:val="continue"/>
            <w:vAlign w:val="center"/>
          </w:tcPr>
          <w:p w14:paraId="3E5103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FEC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402</w:t>
            </w:r>
          </w:p>
        </w:tc>
      </w:tr>
      <w:tr w14:paraId="2833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A78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33DC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4B1DF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6E877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9" w:type="pct"/>
            <w:vMerge w:val="continue"/>
            <w:vAlign w:val="center"/>
          </w:tcPr>
          <w:p w14:paraId="5F344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E11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17F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46B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DD95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AC0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C21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4CF69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641CB5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65F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1E28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104.88</w:t>
            </w:r>
          </w:p>
        </w:tc>
        <w:tc>
          <w:tcPr>
            <w:tcW w:w="301" w:type="pct"/>
            <w:vMerge w:val="continue"/>
            <w:vAlign w:val="center"/>
          </w:tcPr>
          <w:p w14:paraId="3301E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A3C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398</w:t>
            </w:r>
          </w:p>
        </w:tc>
      </w:tr>
      <w:tr w14:paraId="4FF7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B14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81E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75D7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DB4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6D1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4903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BD6A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4F7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70D3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1E62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21F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118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6B10A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FA1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4937A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01" w:type="pct"/>
            <w:vMerge w:val="continue"/>
            <w:vAlign w:val="center"/>
          </w:tcPr>
          <w:p w14:paraId="38C20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824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</w:tr>
      <w:tr w14:paraId="5FAA9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E18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8F2F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CDC05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FD29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C2C1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2797E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A02A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206A7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462BA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3A99A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664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53ED2A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C83D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8DA0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E92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56.2</w:t>
            </w:r>
          </w:p>
        </w:tc>
        <w:tc>
          <w:tcPr>
            <w:tcW w:w="301" w:type="pct"/>
            <w:vMerge w:val="continue"/>
            <w:vAlign w:val="center"/>
          </w:tcPr>
          <w:p w14:paraId="31792F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114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429</w:t>
            </w:r>
          </w:p>
        </w:tc>
      </w:tr>
      <w:tr w14:paraId="40F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D05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8FB9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6C5CF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B1F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04A9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9755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8FE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EB77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503A3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07C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131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A230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2378A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7CD3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BCD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301" w:type="pct"/>
            <w:vMerge w:val="continue"/>
            <w:vAlign w:val="center"/>
          </w:tcPr>
          <w:p w14:paraId="123CA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05AE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434</w:t>
            </w:r>
          </w:p>
        </w:tc>
      </w:tr>
      <w:tr w14:paraId="1BC7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149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8BC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67B8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8FD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5C45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FC5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E5A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BD557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729B2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547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0F5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96B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6AC4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A991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9FF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301" w:type="pct"/>
            <w:vMerge w:val="continue"/>
            <w:vAlign w:val="center"/>
          </w:tcPr>
          <w:p w14:paraId="2CA29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C30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439</w:t>
            </w:r>
          </w:p>
        </w:tc>
      </w:tr>
      <w:tr w14:paraId="4929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CF3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85FA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F8C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0449F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74.93</w:t>
            </w:r>
          </w:p>
        </w:tc>
        <w:tc>
          <w:tcPr>
            <w:tcW w:w="259" w:type="pct"/>
            <w:vMerge w:val="continue"/>
            <w:vAlign w:val="center"/>
          </w:tcPr>
          <w:p w14:paraId="239A9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DC5D7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9E8E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FF45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D184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7037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61BB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63C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C92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99A5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06BCB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301" w:type="pct"/>
            <w:vMerge w:val="continue"/>
            <w:vAlign w:val="center"/>
          </w:tcPr>
          <w:p w14:paraId="7266F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9B4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438</w:t>
            </w:r>
          </w:p>
        </w:tc>
      </w:tr>
      <w:tr w14:paraId="66EB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70CC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320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9E81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D6B6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75.53</w:t>
            </w:r>
          </w:p>
        </w:tc>
        <w:tc>
          <w:tcPr>
            <w:tcW w:w="259" w:type="pct"/>
            <w:vMerge w:val="continue"/>
            <w:vAlign w:val="center"/>
          </w:tcPr>
          <w:p w14:paraId="1825A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239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336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ED8BD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0BEA0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A0A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64D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25F6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D778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E67F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6847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301" w:type="pct"/>
            <w:vMerge w:val="continue"/>
            <w:vAlign w:val="center"/>
          </w:tcPr>
          <w:p w14:paraId="620D4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61A4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433</w:t>
            </w:r>
          </w:p>
        </w:tc>
      </w:tr>
      <w:tr w14:paraId="0CE2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F345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815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D8E7E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E913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75.98</w:t>
            </w:r>
          </w:p>
        </w:tc>
        <w:tc>
          <w:tcPr>
            <w:tcW w:w="259" w:type="pct"/>
            <w:vMerge w:val="continue"/>
            <w:vAlign w:val="center"/>
          </w:tcPr>
          <w:p w14:paraId="23077C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13D6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22C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FC79D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continue"/>
            <w:vAlign w:val="center"/>
          </w:tcPr>
          <w:p w14:paraId="07EC9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8BA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D86F1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FCD7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AEC3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024E4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0725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301" w:type="pct"/>
            <w:vMerge w:val="continue"/>
            <w:vAlign w:val="center"/>
          </w:tcPr>
          <w:p w14:paraId="0CEB0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CD16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428</w:t>
            </w:r>
          </w:p>
        </w:tc>
      </w:tr>
      <w:tr w14:paraId="6467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AADB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BC307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4099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DFFE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59" w:type="pct"/>
            <w:vMerge w:val="continue"/>
            <w:vAlign w:val="center"/>
          </w:tcPr>
          <w:p w14:paraId="4E041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E610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BB47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61E36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201823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90EA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305C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9E8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CF307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27F0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E9A9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C1303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08048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327</w:t>
            </w:r>
          </w:p>
        </w:tc>
      </w:tr>
      <w:tr w14:paraId="39D8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159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22F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D2F4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5DD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F807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F21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769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EC0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CDFB3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D012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495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688D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7277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5B4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BFAD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1DFA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92C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337</w:t>
            </w:r>
          </w:p>
        </w:tc>
      </w:tr>
      <w:tr w14:paraId="63CA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2C0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3E5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49A8B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E0FF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continue"/>
            <w:vAlign w:val="center"/>
          </w:tcPr>
          <w:p w14:paraId="3DC1F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45D84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2B68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138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5C7F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C91CC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64B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F79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2EE52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DFC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413C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6635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2B3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</w:t>
            </w:r>
          </w:p>
        </w:tc>
      </w:tr>
      <w:tr w14:paraId="25E0E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31D0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8227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DF3E2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0321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BA5BF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0BA80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DD6B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B6B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D368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F846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4F98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A76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F2DA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5989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9EEEC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DF30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157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352</w:t>
            </w:r>
          </w:p>
        </w:tc>
      </w:tr>
      <w:tr w14:paraId="133D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001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FC1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41C1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57C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2B9B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52B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26FD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DE6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CA9B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5E44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A76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789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02F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1F8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AF7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6E374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FCC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362</w:t>
            </w:r>
          </w:p>
        </w:tc>
      </w:tr>
      <w:tr w14:paraId="54B30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390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7DA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262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14F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3C4B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1355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68A92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3D2A5F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D9184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29DD5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2C1FC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402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F663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5FFE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DA7C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8FCB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4A2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382</w:t>
            </w:r>
          </w:p>
        </w:tc>
      </w:tr>
      <w:tr w14:paraId="504B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2C8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BB6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ABE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E6D4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A6850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EDC3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53FA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B8E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21E3D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D1F81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B17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B9B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9FC6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920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C146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5546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2569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392</w:t>
            </w:r>
          </w:p>
        </w:tc>
      </w:tr>
      <w:tr w14:paraId="1EEC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55BE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1CD3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A089E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16.98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7C418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59.65</w:t>
            </w:r>
          </w:p>
        </w:tc>
        <w:tc>
          <w:tcPr>
            <w:tcW w:w="259" w:type="pct"/>
            <w:vMerge w:val="continue"/>
            <w:vAlign w:val="center"/>
          </w:tcPr>
          <w:p w14:paraId="28DD4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B45B8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CC8A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91B1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8E46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0303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4FD5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1FE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CAC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1A1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0C1E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7F8B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DE1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361</w:t>
            </w:r>
          </w:p>
        </w:tc>
      </w:tr>
      <w:tr w14:paraId="2984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F5CF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F82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9BE4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1DC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A70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7F47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896C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B030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3CD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17E0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5A692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D96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C63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8908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6042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3EC6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7C9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391</w:t>
            </w:r>
          </w:p>
        </w:tc>
      </w:tr>
      <w:tr w14:paraId="4107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99B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9C1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FC0DA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48A2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59" w:type="pct"/>
            <w:vMerge w:val="continue"/>
            <w:vAlign w:val="center"/>
          </w:tcPr>
          <w:p w14:paraId="4281E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DA773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BF49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20FD8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8D85C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F6E2B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0912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635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A2D12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E3A9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96E7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D06F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043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332</w:t>
            </w:r>
          </w:p>
        </w:tc>
      </w:tr>
      <w:tr w14:paraId="1FEE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DF3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7FB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995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45AB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7D14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1D898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D5F18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3AE0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1B33E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46BC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1B46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697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ED2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F8E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FF14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5EEC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5C8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342</w:t>
            </w:r>
          </w:p>
        </w:tc>
      </w:tr>
      <w:tr w14:paraId="37837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390D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D0B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3CBC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32B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2AC9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1DA1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5D6A2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6627A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A0850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C07CC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622FC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46F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4584D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A9FC4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4874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B26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B9B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367</w:t>
            </w:r>
          </w:p>
        </w:tc>
      </w:tr>
      <w:tr w14:paraId="32CD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659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869F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246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CD4B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BCFE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3011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6586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D42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F9620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D66B5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487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8B2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8D1C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17D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743B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BAF6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B487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372</w:t>
            </w:r>
          </w:p>
        </w:tc>
      </w:tr>
      <w:tr w14:paraId="39C2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269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576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B5E7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24FB8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75DA7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F020B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C7BF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B08C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B7F8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EC46E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0C2E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536C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8681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28DD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3C07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8D30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7565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341</w:t>
            </w:r>
          </w:p>
        </w:tc>
      </w:tr>
      <w:tr w14:paraId="1791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42F7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180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BEC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F25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642B9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8CD8D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0AB35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1338F0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619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C1903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46A03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25B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EA516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4AF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CFF9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3F2D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74184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371</w:t>
            </w:r>
          </w:p>
        </w:tc>
      </w:tr>
      <w:tr w14:paraId="58F9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157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D1ED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40D0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3B830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59" w:type="pct"/>
            <w:vMerge w:val="continue"/>
            <w:vAlign w:val="center"/>
          </w:tcPr>
          <w:p w14:paraId="6C3BF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4595D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363E9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2AF0D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4C8E0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94B15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308D3B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3D7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1AE4A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67D3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C641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80122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90ED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347</w:t>
            </w:r>
          </w:p>
        </w:tc>
      </w:tr>
      <w:tr w14:paraId="25CB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938C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5F9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432D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A7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9802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3D69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B71A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8E8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6A070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3FE10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4C058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FE0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4AD6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169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2A8A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A5D4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91E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357</w:t>
            </w:r>
          </w:p>
        </w:tc>
      </w:tr>
      <w:tr w14:paraId="7A06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0BA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496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91AB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15C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9F8F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5B3E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07B73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7B192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F9FC5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F6A87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34D41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39D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D02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021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1C34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B6C3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0E4F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377</w:t>
            </w:r>
          </w:p>
        </w:tc>
      </w:tr>
      <w:tr w14:paraId="6B70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CE2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5A3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CEE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B02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7BD2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575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926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9E5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4AD36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4002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4278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168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728F0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ACF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E85B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B4C8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21D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387</w:t>
            </w:r>
          </w:p>
        </w:tc>
      </w:tr>
      <w:tr w14:paraId="2107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500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EC5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7DF97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7D20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59" w:type="pct"/>
            <w:vMerge w:val="continue"/>
            <w:vAlign w:val="center"/>
          </w:tcPr>
          <w:p w14:paraId="7F4B6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B74DE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D7DA5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7855D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0E917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93860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2D31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263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CF4D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6FC9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34B2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4CB7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5B9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326</w:t>
            </w:r>
          </w:p>
        </w:tc>
      </w:tr>
      <w:tr w14:paraId="36D69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305B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62BC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8E11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683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62.65</w:t>
            </w:r>
          </w:p>
        </w:tc>
        <w:tc>
          <w:tcPr>
            <w:tcW w:w="259" w:type="pct"/>
            <w:vMerge w:val="continue"/>
            <w:vAlign w:val="center"/>
          </w:tcPr>
          <w:p w14:paraId="435BC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28CE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3D8A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4771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4D6FD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6C4F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AFD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356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CFA30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52F5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4F7A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BF9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275A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356</w:t>
            </w:r>
          </w:p>
        </w:tc>
      </w:tr>
      <w:tr w14:paraId="7B1A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19FE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497B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01BF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8DB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2E80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AB517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04168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84A1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CA76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C75A8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38C1E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995F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EFD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21C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773E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4F90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C7C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386</w:t>
            </w:r>
          </w:p>
        </w:tc>
      </w:tr>
      <w:tr w14:paraId="57D2F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F51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836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7ADE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27.25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697C6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7B2DA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3735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A49F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32752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2835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2C3E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0958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3D6F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ECD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C86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2A2C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8EF2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A3C5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351</w:t>
            </w:r>
          </w:p>
        </w:tc>
      </w:tr>
      <w:tr w14:paraId="30E1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2C9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1955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6FFD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C64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25CE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C8D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505F6A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778B3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DD1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AA0A1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4F60E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BAA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E8EA8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1E67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192C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7810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91BB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381</w:t>
            </w:r>
          </w:p>
        </w:tc>
      </w:tr>
      <w:tr w14:paraId="4D33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3409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545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65C8F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7E9E3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66.05</w:t>
            </w:r>
          </w:p>
        </w:tc>
        <w:tc>
          <w:tcPr>
            <w:tcW w:w="259" w:type="pct"/>
            <w:vMerge w:val="continue"/>
            <w:vAlign w:val="center"/>
          </w:tcPr>
          <w:p w14:paraId="32C8D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D0BC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8760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4394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AD4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6CF17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1B50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E5F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CC13A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BE233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FEB3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DBE75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B693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331</w:t>
            </w:r>
          </w:p>
        </w:tc>
      </w:tr>
      <w:tr w14:paraId="48479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AFD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FA82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E73C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DC4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CA533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8B35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362C0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2E70D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7D3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3216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02897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586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967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7AB4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1863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5B3D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5FC6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366</w:t>
            </w:r>
          </w:p>
        </w:tc>
      </w:tr>
      <w:tr w14:paraId="35919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DC52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BA2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1645F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2A45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59" w:type="pct"/>
            <w:vMerge w:val="continue"/>
            <w:vAlign w:val="center"/>
          </w:tcPr>
          <w:p w14:paraId="44F49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BA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94988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5092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7D5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2BACB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53180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38F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3EA86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734C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893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0702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B65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346</w:t>
            </w:r>
          </w:p>
        </w:tc>
      </w:tr>
      <w:tr w14:paraId="24EA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3DA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BF1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33F2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E37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9E9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E82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14BFB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B05D1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3504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1EC58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72FFA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029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D45E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99E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06A80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0D61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2C0C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376</w:t>
            </w:r>
          </w:p>
        </w:tc>
      </w:tr>
      <w:tr w14:paraId="0ED4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AF81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5084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A034E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BF5E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32C7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AFE2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2621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81742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F58EA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11CD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7AE7E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8DE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0BDB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5CEE6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019C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301" w:type="pct"/>
            <w:vMerge w:val="continue"/>
            <w:vAlign w:val="center"/>
          </w:tcPr>
          <w:p w14:paraId="75E68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71FED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186</w:t>
            </w:r>
          </w:p>
        </w:tc>
      </w:tr>
      <w:tr w14:paraId="4A4F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39BC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404A7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95E2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1B1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F9B3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0CC7B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FB56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534F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0D0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E4B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AF2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0C6B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7C5A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A72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4C6A2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301" w:type="pct"/>
            <w:vMerge w:val="continue"/>
            <w:vAlign w:val="center"/>
          </w:tcPr>
          <w:p w14:paraId="03675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C15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188</w:t>
            </w:r>
          </w:p>
        </w:tc>
      </w:tr>
      <w:tr w14:paraId="7C671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1ED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68F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F5D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8D6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C4B26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A23A5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4A08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9A0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2D5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04DA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473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462D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4E16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C0E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3C5B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301" w:type="pct"/>
            <w:vMerge w:val="continue"/>
            <w:vAlign w:val="center"/>
          </w:tcPr>
          <w:p w14:paraId="6387D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A8B6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</w:t>
            </w:r>
          </w:p>
        </w:tc>
      </w:tr>
      <w:tr w14:paraId="62F5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AC18F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E9C7B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30D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DBC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2BFE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8DC8F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06A51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C1B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0C9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488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B1D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7B0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D91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6F31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7D39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1" w:type="pct"/>
            <w:vMerge w:val="continue"/>
            <w:vAlign w:val="center"/>
          </w:tcPr>
          <w:p w14:paraId="3ADDB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7708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198</w:t>
            </w:r>
          </w:p>
        </w:tc>
      </w:tr>
      <w:tr w14:paraId="1CF3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54E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0BD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76D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B2F8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86041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FB7F7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A4B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66A8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65840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2AC8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976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4B6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E0C9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3CCE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6584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301" w:type="pct"/>
            <w:vMerge w:val="continue"/>
            <w:vAlign w:val="center"/>
          </w:tcPr>
          <w:p w14:paraId="2FA15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C7D9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187</w:t>
            </w:r>
          </w:p>
        </w:tc>
      </w:tr>
      <w:tr w14:paraId="6CBD1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031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9D4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A5DF8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0F5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59" w:type="pct"/>
            <w:vMerge w:val="continue"/>
            <w:vAlign w:val="center"/>
          </w:tcPr>
          <w:p w14:paraId="61B72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9AB96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6C9C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3E7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8BD7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D45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CDC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D00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D25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2EC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101F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301" w:type="pct"/>
            <w:vMerge w:val="continue"/>
            <w:vAlign w:val="center"/>
          </w:tcPr>
          <w:p w14:paraId="03A72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F7F6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185</w:t>
            </w:r>
          </w:p>
        </w:tc>
      </w:tr>
      <w:tr w14:paraId="6475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251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C700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5832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189E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254F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1BED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0D28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C2A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AFB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9C9D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462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60B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A622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CE9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556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1" w:type="pct"/>
            <w:vMerge w:val="continue"/>
            <w:vAlign w:val="center"/>
          </w:tcPr>
          <w:p w14:paraId="29AC35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9C7D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197</w:t>
            </w:r>
          </w:p>
        </w:tc>
      </w:tr>
      <w:tr w14:paraId="2809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CF2C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E4B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1EB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B9F2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9" w:type="pct"/>
            <w:vMerge w:val="continue"/>
            <w:vAlign w:val="center"/>
          </w:tcPr>
          <w:p w14:paraId="14743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98EA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151D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23D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6BA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D8BE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682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95E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8D6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B81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3C96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301" w:type="pct"/>
            <w:vMerge w:val="continue"/>
            <w:vAlign w:val="center"/>
          </w:tcPr>
          <w:p w14:paraId="2F8F39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9CA2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195</w:t>
            </w:r>
          </w:p>
        </w:tc>
      </w:tr>
      <w:tr w14:paraId="239E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39B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FAB48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8FF8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D6ABE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3086E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5789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E4AC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7133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continue"/>
            <w:vAlign w:val="center"/>
          </w:tcPr>
          <w:p w14:paraId="383C4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C37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7291FC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65950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29E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C9979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6D29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17.85</w:t>
            </w:r>
          </w:p>
        </w:tc>
        <w:tc>
          <w:tcPr>
            <w:tcW w:w="301" w:type="pct"/>
            <w:vMerge w:val="continue"/>
            <w:vAlign w:val="center"/>
          </w:tcPr>
          <w:p w14:paraId="38EF9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A17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548</w:t>
            </w:r>
          </w:p>
        </w:tc>
      </w:tr>
      <w:tr w14:paraId="4326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C94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443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560F1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3131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63.52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DA041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808D6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233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8BD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E75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3AB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D29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ED5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30B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EC5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8E8A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25.51</w:t>
            </w:r>
          </w:p>
        </w:tc>
        <w:tc>
          <w:tcPr>
            <w:tcW w:w="301" w:type="pct"/>
            <w:vMerge w:val="continue"/>
            <w:vAlign w:val="center"/>
          </w:tcPr>
          <w:p w14:paraId="3127B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9938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547</w:t>
            </w:r>
          </w:p>
        </w:tc>
      </w:tr>
      <w:tr w14:paraId="4A9DC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A4B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1FA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82E35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C9D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C5BE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C179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FF1CA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9F47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1DEC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157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8C88D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10F57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4A29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6598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DA672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26.61</w:t>
            </w:r>
          </w:p>
        </w:tc>
        <w:tc>
          <w:tcPr>
            <w:tcW w:w="301" w:type="pct"/>
            <w:vMerge w:val="continue"/>
            <w:vAlign w:val="center"/>
          </w:tcPr>
          <w:p w14:paraId="157B3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973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546</w:t>
            </w:r>
          </w:p>
        </w:tc>
      </w:tr>
      <w:tr w14:paraId="196B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255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06C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15A83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87D73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67.32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FB6A8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D591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976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8F42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09F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A5D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A8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F410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3AC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989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3E7EA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38.05</w:t>
            </w:r>
          </w:p>
        </w:tc>
        <w:tc>
          <w:tcPr>
            <w:tcW w:w="301" w:type="pct"/>
            <w:vMerge w:val="continue"/>
            <w:vAlign w:val="center"/>
          </w:tcPr>
          <w:p w14:paraId="13106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B85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545</w:t>
            </w:r>
          </w:p>
        </w:tc>
      </w:tr>
      <w:tr w14:paraId="39EB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00F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62DB3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24850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B4185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BA71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548F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2A1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4ECF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2318D2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A5B1B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642A6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EED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A3B0E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69DAF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A5DA3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35.74</w:t>
            </w:r>
          </w:p>
        </w:tc>
        <w:tc>
          <w:tcPr>
            <w:tcW w:w="301" w:type="pct"/>
            <w:vMerge w:val="continue"/>
            <w:vAlign w:val="center"/>
          </w:tcPr>
          <w:p w14:paraId="1550B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58DBF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624</w:t>
            </w:r>
          </w:p>
        </w:tc>
      </w:tr>
      <w:tr w14:paraId="7618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37C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47C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E3DE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108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E281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727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0E2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8D2A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B1DD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860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09B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658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D672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843B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8BB7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35.63</w:t>
            </w:r>
          </w:p>
        </w:tc>
        <w:tc>
          <w:tcPr>
            <w:tcW w:w="301" w:type="pct"/>
            <w:vMerge w:val="continue"/>
            <w:vAlign w:val="center"/>
          </w:tcPr>
          <w:p w14:paraId="6AB09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0D08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626</w:t>
            </w:r>
          </w:p>
        </w:tc>
      </w:tr>
      <w:tr w14:paraId="5D9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9914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AED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91ED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FDF6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CAF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D847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BD7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A4F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607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F2F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2E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D6C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45FB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BF6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F527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33.48</w:t>
            </w:r>
          </w:p>
        </w:tc>
        <w:tc>
          <w:tcPr>
            <w:tcW w:w="301" w:type="pct"/>
            <w:vMerge w:val="continue"/>
            <w:vAlign w:val="center"/>
          </w:tcPr>
          <w:p w14:paraId="1EF0B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090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628</w:t>
            </w:r>
          </w:p>
        </w:tc>
      </w:tr>
      <w:tr w14:paraId="771FB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F61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A5E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B0F6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9ED7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209E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6F03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E53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55F1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0E3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8DE8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46D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9029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938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CA2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98E8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33.36</w:t>
            </w:r>
          </w:p>
        </w:tc>
        <w:tc>
          <w:tcPr>
            <w:tcW w:w="301" w:type="pct"/>
            <w:vMerge w:val="continue"/>
            <w:vAlign w:val="center"/>
          </w:tcPr>
          <w:p w14:paraId="31220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5A0F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630</w:t>
            </w:r>
          </w:p>
        </w:tc>
      </w:tr>
      <w:tr w14:paraId="077A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B4B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441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AA6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020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739D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12E2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F51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DB2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9A40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3EEA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B38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863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251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8E3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05C9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31.97</w:t>
            </w:r>
          </w:p>
        </w:tc>
        <w:tc>
          <w:tcPr>
            <w:tcW w:w="301" w:type="pct"/>
            <w:vMerge w:val="continue"/>
            <w:vAlign w:val="center"/>
          </w:tcPr>
          <w:p w14:paraId="0AED4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09AE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632</w:t>
            </w:r>
          </w:p>
        </w:tc>
      </w:tr>
      <w:tr w14:paraId="095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0D0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D91D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3EE4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D41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D530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5DE3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8807C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441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F27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3687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5F39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6EE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9B2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FE12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AF631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32.05</w:t>
            </w:r>
          </w:p>
        </w:tc>
        <w:tc>
          <w:tcPr>
            <w:tcW w:w="301" w:type="pct"/>
            <w:vMerge w:val="continue"/>
            <w:vAlign w:val="center"/>
          </w:tcPr>
          <w:p w14:paraId="21DC2F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148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634</w:t>
            </w:r>
          </w:p>
        </w:tc>
      </w:tr>
      <w:tr w14:paraId="72DC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126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2F0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E2C3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582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AADC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90718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0483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6CBB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6DB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69E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6E2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F829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5CEB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C4F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5613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21.13</w:t>
            </w:r>
          </w:p>
        </w:tc>
        <w:tc>
          <w:tcPr>
            <w:tcW w:w="301" w:type="pct"/>
            <w:vMerge w:val="continue"/>
            <w:vAlign w:val="center"/>
          </w:tcPr>
          <w:p w14:paraId="3F3DBB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483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636</w:t>
            </w:r>
          </w:p>
        </w:tc>
      </w:tr>
      <w:tr w14:paraId="7930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642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6EA0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5C5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B58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C8C5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E4F8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80B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DAB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875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DF6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EDD1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E338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08A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12F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993D1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19.79</w:t>
            </w:r>
          </w:p>
        </w:tc>
        <w:tc>
          <w:tcPr>
            <w:tcW w:w="301" w:type="pct"/>
            <w:vMerge w:val="continue"/>
            <w:vAlign w:val="center"/>
          </w:tcPr>
          <w:p w14:paraId="56E83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278B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640</w:t>
            </w:r>
          </w:p>
        </w:tc>
      </w:tr>
      <w:tr w14:paraId="37BA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29B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B77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7825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A61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7058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11D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1C22D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5D7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B93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098F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BB0D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073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7BC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E64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291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301" w:type="pct"/>
            <w:vMerge w:val="continue"/>
            <w:vAlign w:val="center"/>
          </w:tcPr>
          <w:p w14:paraId="5DDF9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D0C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644</w:t>
            </w:r>
          </w:p>
        </w:tc>
      </w:tr>
      <w:tr w14:paraId="665B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83B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19C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666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ADC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340F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EC9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47C5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5F8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E1F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0E6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CFB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F471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B3D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446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4A8A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18.95</w:t>
            </w:r>
          </w:p>
        </w:tc>
        <w:tc>
          <w:tcPr>
            <w:tcW w:w="301" w:type="pct"/>
            <w:vMerge w:val="continue"/>
            <w:vAlign w:val="center"/>
          </w:tcPr>
          <w:p w14:paraId="40BE8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BAEE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646</w:t>
            </w:r>
          </w:p>
        </w:tc>
      </w:tr>
      <w:tr w14:paraId="3292B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23D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D0D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E152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18B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FE45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D29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FBF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77C6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F85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08F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1D0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E12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2C7B9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1B8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34880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21.06</w:t>
            </w:r>
          </w:p>
        </w:tc>
        <w:tc>
          <w:tcPr>
            <w:tcW w:w="301" w:type="pct"/>
            <w:vMerge w:val="continue"/>
            <w:vAlign w:val="center"/>
          </w:tcPr>
          <w:p w14:paraId="0F696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07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638</w:t>
            </w:r>
          </w:p>
        </w:tc>
      </w:tr>
      <w:tr w14:paraId="03236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868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B7E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12F7C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CC3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6895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60F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18DC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D48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667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50F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03A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C99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12EC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05C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724DC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19.72</w:t>
            </w:r>
          </w:p>
        </w:tc>
        <w:tc>
          <w:tcPr>
            <w:tcW w:w="301" w:type="pct"/>
            <w:vMerge w:val="continue"/>
            <w:vAlign w:val="center"/>
          </w:tcPr>
          <w:p w14:paraId="6C28C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0AD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642</w:t>
            </w:r>
          </w:p>
        </w:tc>
      </w:tr>
      <w:tr w14:paraId="48AB8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F3E0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080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04A8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C24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88D9C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BB2A7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FDAE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4E6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FD6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3CE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91C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CE1D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13B6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00E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3B02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39.49</w:t>
            </w:r>
          </w:p>
        </w:tc>
        <w:tc>
          <w:tcPr>
            <w:tcW w:w="301" w:type="pct"/>
            <w:vMerge w:val="continue"/>
            <w:vAlign w:val="center"/>
          </w:tcPr>
          <w:p w14:paraId="3702F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89EA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623</w:t>
            </w:r>
          </w:p>
        </w:tc>
      </w:tr>
      <w:tr w14:paraId="04DD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85DB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2381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18FF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FD3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ECEB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AD43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8E1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4A35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067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B024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67A1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A3F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F7280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6B97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3A0AC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39.37</w:t>
            </w:r>
          </w:p>
        </w:tc>
        <w:tc>
          <w:tcPr>
            <w:tcW w:w="301" w:type="pct"/>
            <w:vMerge w:val="continue"/>
            <w:vAlign w:val="center"/>
          </w:tcPr>
          <w:p w14:paraId="76102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8044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625</w:t>
            </w:r>
          </w:p>
        </w:tc>
      </w:tr>
      <w:tr w14:paraId="40A38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8A4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EF3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CCAA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C42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D7D6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012CD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5B0B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BE5F7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63A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671B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912F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D53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06C4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9A5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7FFF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36.71</w:t>
            </w:r>
          </w:p>
        </w:tc>
        <w:tc>
          <w:tcPr>
            <w:tcW w:w="301" w:type="pct"/>
            <w:vMerge w:val="continue"/>
            <w:vAlign w:val="center"/>
          </w:tcPr>
          <w:p w14:paraId="2A6B3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AB67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627</w:t>
            </w:r>
          </w:p>
        </w:tc>
      </w:tr>
      <w:tr w14:paraId="2D7D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ECB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570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F4B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0FF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1B7C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5C2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5E6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AAB6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DB6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4F9F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C804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557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CFBA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3E9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A48B0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36.67</w:t>
            </w:r>
          </w:p>
        </w:tc>
        <w:tc>
          <w:tcPr>
            <w:tcW w:w="301" w:type="pct"/>
            <w:vMerge w:val="continue"/>
            <w:vAlign w:val="center"/>
          </w:tcPr>
          <w:p w14:paraId="61A6D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40FE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629</w:t>
            </w:r>
          </w:p>
        </w:tc>
      </w:tr>
      <w:tr w14:paraId="0930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1B3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A355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C075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1AE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1BE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6266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144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863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661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994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75B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9AB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7EE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AAB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72D5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34.98</w:t>
            </w:r>
          </w:p>
        </w:tc>
        <w:tc>
          <w:tcPr>
            <w:tcW w:w="301" w:type="pct"/>
            <w:vMerge w:val="continue"/>
            <w:vAlign w:val="center"/>
          </w:tcPr>
          <w:p w14:paraId="310A7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863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631</w:t>
            </w:r>
          </w:p>
        </w:tc>
      </w:tr>
      <w:tr w14:paraId="6683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46E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580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6618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5CD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1B04B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498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7B51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01B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8A81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A4F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EC4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310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EFF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6CA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8EF39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35.01</w:t>
            </w:r>
          </w:p>
        </w:tc>
        <w:tc>
          <w:tcPr>
            <w:tcW w:w="301" w:type="pct"/>
            <w:vMerge w:val="continue"/>
            <w:vAlign w:val="center"/>
          </w:tcPr>
          <w:p w14:paraId="1C7E1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7FF2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633</w:t>
            </w:r>
          </w:p>
        </w:tc>
      </w:tr>
      <w:tr w14:paraId="37B26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844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3ED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F88F1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92E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407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673C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3696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D7B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A58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3BE4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710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A4E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FF1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EF0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1FE97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301" w:type="pct"/>
            <w:vMerge w:val="continue"/>
            <w:vAlign w:val="center"/>
          </w:tcPr>
          <w:p w14:paraId="5EF99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B15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641</w:t>
            </w:r>
          </w:p>
        </w:tc>
      </w:tr>
      <w:tr w14:paraId="234D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69E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062F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866C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A2C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220F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106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668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BBA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FA1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0582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5C5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0C0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C617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8A9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725A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23.35</w:t>
            </w:r>
          </w:p>
        </w:tc>
        <w:tc>
          <w:tcPr>
            <w:tcW w:w="301" w:type="pct"/>
            <w:vMerge w:val="continue"/>
            <w:vAlign w:val="center"/>
          </w:tcPr>
          <w:p w14:paraId="3C10C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BB1E9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635</w:t>
            </w:r>
          </w:p>
        </w:tc>
      </w:tr>
      <w:tr w14:paraId="23C0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A4E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F26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A784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16D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D393F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55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5E82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B61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CE4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585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4666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E7A9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5AF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135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92E21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23.27</w:t>
            </w:r>
          </w:p>
        </w:tc>
        <w:tc>
          <w:tcPr>
            <w:tcW w:w="301" w:type="pct"/>
            <w:vMerge w:val="continue"/>
            <w:vAlign w:val="center"/>
          </w:tcPr>
          <w:p w14:paraId="39D10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4C72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637</w:t>
            </w:r>
          </w:p>
        </w:tc>
      </w:tr>
      <w:tr w14:paraId="520D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BE5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C5C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0DCA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57A0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AA9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B74C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C77F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65D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DD3D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D7F9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2DE1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78F0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AE2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B4069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11773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301" w:type="pct"/>
            <w:vMerge w:val="continue"/>
            <w:vAlign w:val="center"/>
          </w:tcPr>
          <w:p w14:paraId="7BBB7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9A3C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639</w:t>
            </w:r>
          </w:p>
        </w:tc>
      </w:tr>
      <w:tr w14:paraId="6749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FF7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AF9F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DAE7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E6A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0F6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5A3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7013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FBF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856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3AD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4FF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48D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BB0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763C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3B9F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20.68</w:t>
            </w:r>
          </w:p>
        </w:tc>
        <w:tc>
          <w:tcPr>
            <w:tcW w:w="301" w:type="pct"/>
            <w:vMerge w:val="continue"/>
            <w:vAlign w:val="center"/>
          </w:tcPr>
          <w:p w14:paraId="1C4F9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4777E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643</w:t>
            </w:r>
          </w:p>
        </w:tc>
      </w:tr>
      <w:tr w14:paraId="5AAF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89A5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D2F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F69C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70E7E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151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CCD9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C71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14A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F5C1E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0E3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A74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810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9A81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A57B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22C9E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301" w:type="pct"/>
            <w:vMerge w:val="continue"/>
            <w:vAlign w:val="center"/>
          </w:tcPr>
          <w:p w14:paraId="74DC21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F5AB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645</w:t>
            </w:r>
          </w:p>
        </w:tc>
      </w:tr>
      <w:tr w14:paraId="2A66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AB8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25FD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A8063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continue"/>
            <w:vAlign w:val="center"/>
          </w:tcPr>
          <w:p w14:paraId="5A772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5CC8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D8E57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8B32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4446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58C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597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5F7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31D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F025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8E6E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6C14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74.18</w:t>
            </w:r>
          </w:p>
        </w:tc>
        <w:tc>
          <w:tcPr>
            <w:tcW w:w="301" w:type="pct"/>
            <w:vMerge w:val="continue"/>
            <w:vAlign w:val="center"/>
          </w:tcPr>
          <w:p w14:paraId="66562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2C6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564</w:t>
            </w:r>
          </w:p>
        </w:tc>
      </w:tr>
      <w:tr w14:paraId="1E6EA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685A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740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1346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2286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2C42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14FC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3318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35D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C0E8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A5F2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35E1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F979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B79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D2F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D356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73.48</w:t>
            </w:r>
          </w:p>
        </w:tc>
        <w:tc>
          <w:tcPr>
            <w:tcW w:w="301" w:type="pct"/>
            <w:vMerge w:val="continue"/>
            <w:vAlign w:val="center"/>
          </w:tcPr>
          <w:p w14:paraId="1BA49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029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566</w:t>
            </w:r>
          </w:p>
        </w:tc>
      </w:tr>
      <w:tr w14:paraId="61B88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7297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E8D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7DE3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DCE9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FE62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CA8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2B2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FB7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448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DC8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75F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1A867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964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51FB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2C4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69.72</w:t>
            </w:r>
          </w:p>
        </w:tc>
        <w:tc>
          <w:tcPr>
            <w:tcW w:w="301" w:type="pct"/>
            <w:vMerge w:val="continue"/>
            <w:vAlign w:val="center"/>
          </w:tcPr>
          <w:p w14:paraId="0E476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0A9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</w:t>
            </w:r>
          </w:p>
        </w:tc>
      </w:tr>
      <w:tr w14:paraId="5764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D660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386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139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0B8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7844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BCB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914F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93D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D85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A761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E6C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9D7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33C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CBE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7D60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69.39</w:t>
            </w:r>
          </w:p>
        </w:tc>
        <w:tc>
          <w:tcPr>
            <w:tcW w:w="301" w:type="pct"/>
            <w:vMerge w:val="continue"/>
            <w:vAlign w:val="center"/>
          </w:tcPr>
          <w:p w14:paraId="26F6E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09B4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570</w:t>
            </w:r>
          </w:p>
        </w:tc>
      </w:tr>
      <w:tr w14:paraId="4B7FC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8EA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6FFF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9E6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880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53B7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4C05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1CE0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05C4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583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C29B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E6C2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C08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C50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55F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E74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66.32</w:t>
            </w:r>
          </w:p>
        </w:tc>
        <w:tc>
          <w:tcPr>
            <w:tcW w:w="301" w:type="pct"/>
            <w:vMerge w:val="continue"/>
            <w:vAlign w:val="center"/>
          </w:tcPr>
          <w:p w14:paraId="4107B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30C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572</w:t>
            </w:r>
          </w:p>
        </w:tc>
      </w:tr>
      <w:tr w14:paraId="2EB0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5EE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D7B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2C1C3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81B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0769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0ACB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581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79E4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379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7DA5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4B7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21F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2497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CA7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7D78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66.46</w:t>
            </w:r>
          </w:p>
        </w:tc>
        <w:tc>
          <w:tcPr>
            <w:tcW w:w="301" w:type="pct"/>
            <w:vMerge w:val="continue"/>
            <w:vAlign w:val="center"/>
          </w:tcPr>
          <w:p w14:paraId="61941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9BCE5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574</w:t>
            </w:r>
          </w:p>
        </w:tc>
      </w:tr>
      <w:tr w14:paraId="2920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B6A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212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6635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2487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0781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A9D8D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93F8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0512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A88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D23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C9F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3AD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8A4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FF5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0100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43.85</w:t>
            </w:r>
          </w:p>
        </w:tc>
        <w:tc>
          <w:tcPr>
            <w:tcW w:w="301" w:type="pct"/>
            <w:vMerge w:val="continue"/>
            <w:vAlign w:val="center"/>
          </w:tcPr>
          <w:p w14:paraId="6D8EA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459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576</w:t>
            </w:r>
          </w:p>
        </w:tc>
      </w:tr>
      <w:tr w14:paraId="7FAF3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7C7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E5EA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3562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056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8C32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1044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C84D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104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C2E4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8ED6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D018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420C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F6E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4CB0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E573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41.21</w:t>
            </w:r>
          </w:p>
        </w:tc>
        <w:tc>
          <w:tcPr>
            <w:tcW w:w="301" w:type="pct"/>
            <w:vMerge w:val="continue"/>
            <w:vAlign w:val="center"/>
          </w:tcPr>
          <w:p w14:paraId="7C7FF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E47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580</w:t>
            </w:r>
          </w:p>
        </w:tc>
      </w:tr>
      <w:tr w14:paraId="1C2A1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E85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8563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527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42A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5E30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0C44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56F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900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BFA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F44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588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A12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2AC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673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5E479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39.21</w:t>
            </w:r>
          </w:p>
        </w:tc>
        <w:tc>
          <w:tcPr>
            <w:tcW w:w="301" w:type="pct"/>
            <w:vMerge w:val="continue"/>
            <w:vAlign w:val="center"/>
          </w:tcPr>
          <w:p w14:paraId="5924B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9E04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584</w:t>
            </w:r>
          </w:p>
        </w:tc>
      </w:tr>
      <w:tr w14:paraId="14A04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64B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23B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64CE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A82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45B5E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03D8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7DE6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00A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A51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48B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BAA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31B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7E6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5C5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9BA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39.29</w:t>
            </w:r>
          </w:p>
        </w:tc>
        <w:tc>
          <w:tcPr>
            <w:tcW w:w="301" w:type="pct"/>
            <w:vMerge w:val="continue"/>
            <w:vAlign w:val="center"/>
          </w:tcPr>
          <w:p w14:paraId="03D93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E59C3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</w:t>
            </w:r>
          </w:p>
        </w:tc>
      </w:tr>
      <w:tr w14:paraId="710B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47FC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F96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8E9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921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465F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648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2D2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BC8C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657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422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3E98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6847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78F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9C3F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645F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43.44</w:t>
            </w:r>
          </w:p>
        </w:tc>
        <w:tc>
          <w:tcPr>
            <w:tcW w:w="301" w:type="pct"/>
            <w:vMerge w:val="continue"/>
            <w:vAlign w:val="center"/>
          </w:tcPr>
          <w:p w14:paraId="1BB00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82B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578</w:t>
            </w:r>
          </w:p>
        </w:tc>
      </w:tr>
      <w:tr w14:paraId="6877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8B3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0801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83BF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6BD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026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441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3A02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836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582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450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E97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832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7B84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A08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F6A7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41.02</w:t>
            </w:r>
          </w:p>
        </w:tc>
        <w:tc>
          <w:tcPr>
            <w:tcW w:w="301" w:type="pct"/>
            <w:vMerge w:val="continue"/>
            <w:vAlign w:val="center"/>
          </w:tcPr>
          <w:p w14:paraId="315DF4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767B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582</w:t>
            </w:r>
          </w:p>
        </w:tc>
      </w:tr>
      <w:tr w14:paraId="477E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FA4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384F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750AF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662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39279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54AC5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089F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8F74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735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F82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FF9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CDC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6AC1A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72B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3492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81.76</w:t>
            </w:r>
          </w:p>
        </w:tc>
        <w:tc>
          <w:tcPr>
            <w:tcW w:w="301" w:type="pct"/>
            <w:vMerge w:val="continue"/>
            <w:vAlign w:val="center"/>
          </w:tcPr>
          <w:p w14:paraId="27EFF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9E6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563</w:t>
            </w:r>
          </w:p>
        </w:tc>
      </w:tr>
      <w:tr w14:paraId="38653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D5953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E93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CF94D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265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14D8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6D24D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CE60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F539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A0B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088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BC7A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C73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6939F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525D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EA4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88AA1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5B8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565</w:t>
            </w:r>
          </w:p>
        </w:tc>
      </w:tr>
      <w:tr w14:paraId="5074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44F3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3A7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2929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831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BD64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59CEE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795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991C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F10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FCF2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0F21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CF4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E495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4F23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0855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76.16</w:t>
            </w:r>
          </w:p>
        </w:tc>
        <w:tc>
          <w:tcPr>
            <w:tcW w:w="301" w:type="pct"/>
            <w:vMerge w:val="continue"/>
            <w:vAlign w:val="center"/>
          </w:tcPr>
          <w:p w14:paraId="7AD03D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C65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567</w:t>
            </w:r>
          </w:p>
        </w:tc>
      </w:tr>
      <w:tr w14:paraId="569C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C25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EDC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FE2D0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B757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C03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FF68A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1B5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700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AFD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01846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5F4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D42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C4E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9D1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4ED1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76.04</w:t>
            </w:r>
          </w:p>
        </w:tc>
        <w:tc>
          <w:tcPr>
            <w:tcW w:w="301" w:type="pct"/>
            <w:vMerge w:val="continue"/>
            <w:vAlign w:val="center"/>
          </w:tcPr>
          <w:p w14:paraId="69C8E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49A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569</w:t>
            </w:r>
          </w:p>
        </w:tc>
      </w:tr>
      <w:tr w14:paraId="14CB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678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155A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748C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D751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5646E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F4CC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5F35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98C8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5AB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50EB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F5F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263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1BF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B82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6BDF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72.53</w:t>
            </w:r>
          </w:p>
        </w:tc>
        <w:tc>
          <w:tcPr>
            <w:tcW w:w="301" w:type="pct"/>
            <w:vMerge w:val="continue"/>
            <w:vAlign w:val="center"/>
          </w:tcPr>
          <w:p w14:paraId="316C1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3F98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571</w:t>
            </w:r>
          </w:p>
        </w:tc>
      </w:tr>
      <w:tr w14:paraId="62F3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58AF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DA3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EAA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22F4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A141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EF75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1D9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4CD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00F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1595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2F6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2D73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4A1E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1C7D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431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72.6</w:t>
            </w:r>
          </w:p>
        </w:tc>
        <w:tc>
          <w:tcPr>
            <w:tcW w:w="301" w:type="pct"/>
            <w:vMerge w:val="continue"/>
            <w:vAlign w:val="center"/>
          </w:tcPr>
          <w:p w14:paraId="3A613E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B6CD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573</w:t>
            </w:r>
          </w:p>
        </w:tc>
      </w:tr>
      <w:tr w14:paraId="0CDB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2F38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9FA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D3E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54C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5670C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D500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137B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70EC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2DC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B52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A5B9D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B7C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B31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9B43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F6C30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48.33</w:t>
            </w:r>
          </w:p>
        </w:tc>
        <w:tc>
          <w:tcPr>
            <w:tcW w:w="301" w:type="pct"/>
            <w:vMerge w:val="continue"/>
            <w:vAlign w:val="center"/>
          </w:tcPr>
          <w:p w14:paraId="649E7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669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575</w:t>
            </w:r>
          </w:p>
        </w:tc>
      </w:tr>
      <w:tr w14:paraId="0202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47D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431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EF9B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3A7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FFBD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C015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B855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F0A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723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2D9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022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90E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C31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5C0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44A3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F3C7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E522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577</w:t>
            </w:r>
          </w:p>
        </w:tc>
      </w:tr>
      <w:tr w14:paraId="2ADE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FEF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FE2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3A43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F1F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93447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59A0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306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5C1E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67C1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88F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242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1F3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9FE10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2D8D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3A906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45.02</w:t>
            </w:r>
          </w:p>
        </w:tc>
        <w:tc>
          <w:tcPr>
            <w:tcW w:w="301" w:type="pct"/>
            <w:vMerge w:val="continue"/>
            <w:vAlign w:val="center"/>
          </w:tcPr>
          <w:p w14:paraId="16665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C8DD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579</w:t>
            </w:r>
          </w:p>
        </w:tc>
      </w:tr>
      <w:tr w14:paraId="15AD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E1D9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6FE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33EB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A04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7386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431D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BCDC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131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649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63FF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408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DDB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D34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BCE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4D0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42.87</w:t>
            </w:r>
          </w:p>
        </w:tc>
        <w:tc>
          <w:tcPr>
            <w:tcW w:w="301" w:type="pct"/>
            <w:vMerge w:val="continue"/>
            <w:vAlign w:val="center"/>
          </w:tcPr>
          <w:p w14:paraId="379306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7F5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583</w:t>
            </w:r>
          </w:p>
        </w:tc>
      </w:tr>
      <w:tr w14:paraId="5A9EA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8DAF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9CA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CDA7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6343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22D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E974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1A2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52D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91B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1A40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231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E1C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6A23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D01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6C2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42.92</w:t>
            </w:r>
          </w:p>
        </w:tc>
        <w:tc>
          <w:tcPr>
            <w:tcW w:w="301" w:type="pct"/>
            <w:vMerge w:val="continue"/>
            <w:vAlign w:val="center"/>
          </w:tcPr>
          <w:p w14:paraId="44F49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60E0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585</w:t>
            </w:r>
          </w:p>
        </w:tc>
      </w:tr>
      <w:tr w14:paraId="1C215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2E6A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9F70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D9A5A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906C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0A6D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CDBE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C53F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D605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216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402A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9D1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E607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5AD3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74C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146B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44.95</w:t>
            </w:r>
          </w:p>
        </w:tc>
        <w:tc>
          <w:tcPr>
            <w:tcW w:w="301" w:type="pct"/>
            <w:vMerge w:val="continue"/>
            <w:vAlign w:val="center"/>
          </w:tcPr>
          <w:p w14:paraId="7F5EB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E32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581</w:t>
            </w:r>
          </w:p>
        </w:tc>
      </w:tr>
      <w:tr w14:paraId="40785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45257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913F6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DDDD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3CBE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61.97</w:t>
            </w:r>
          </w:p>
        </w:tc>
        <w:tc>
          <w:tcPr>
            <w:tcW w:w="259" w:type="pct"/>
            <w:vMerge w:val="continue"/>
            <w:vAlign w:val="center"/>
          </w:tcPr>
          <w:p w14:paraId="21633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1929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B4E8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E5FE4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2FC1A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26D42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4988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C67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E402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DE9C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BABC7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21.68</w:t>
            </w:r>
          </w:p>
        </w:tc>
        <w:tc>
          <w:tcPr>
            <w:tcW w:w="301" w:type="pct"/>
            <w:vMerge w:val="continue"/>
            <w:vAlign w:val="center"/>
          </w:tcPr>
          <w:p w14:paraId="78182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2D7E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506</w:t>
            </w:r>
          </w:p>
        </w:tc>
      </w:tr>
      <w:tr w14:paraId="04BD3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FA8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A406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BA48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2EB7F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61.98</w:t>
            </w:r>
          </w:p>
        </w:tc>
        <w:tc>
          <w:tcPr>
            <w:tcW w:w="259" w:type="pct"/>
            <w:vMerge w:val="continue"/>
            <w:vAlign w:val="center"/>
          </w:tcPr>
          <w:p w14:paraId="2F7F1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94410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3382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D39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8C1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A00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7B5F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104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6D51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E7DD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2CEB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21.71</w:t>
            </w:r>
          </w:p>
        </w:tc>
        <w:tc>
          <w:tcPr>
            <w:tcW w:w="301" w:type="pct"/>
            <w:vMerge w:val="continue"/>
            <w:vAlign w:val="center"/>
          </w:tcPr>
          <w:p w14:paraId="4C63E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F6BC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505</w:t>
            </w:r>
          </w:p>
        </w:tc>
      </w:tr>
      <w:tr w14:paraId="1D7B5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86E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4E8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5D4A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B482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62.34</w:t>
            </w:r>
          </w:p>
        </w:tc>
        <w:tc>
          <w:tcPr>
            <w:tcW w:w="259" w:type="pct"/>
            <w:vMerge w:val="continue"/>
            <w:vAlign w:val="center"/>
          </w:tcPr>
          <w:p w14:paraId="2A24D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1712A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D841E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0A3D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B94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76EB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26BF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8E9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47F5E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547C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EE1AD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22.54</w:t>
            </w:r>
          </w:p>
        </w:tc>
        <w:tc>
          <w:tcPr>
            <w:tcW w:w="301" w:type="pct"/>
            <w:vMerge w:val="continue"/>
            <w:vAlign w:val="center"/>
          </w:tcPr>
          <w:p w14:paraId="02BCA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C548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502</w:t>
            </w:r>
          </w:p>
        </w:tc>
      </w:tr>
      <w:tr w14:paraId="294C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07B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DA27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32BF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9E368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62.35</w:t>
            </w:r>
          </w:p>
        </w:tc>
        <w:tc>
          <w:tcPr>
            <w:tcW w:w="259" w:type="pct"/>
            <w:vMerge w:val="continue"/>
            <w:vAlign w:val="center"/>
          </w:tcPr>
          <w:p w14:paraId="743AB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CA74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7598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F3A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6B1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4B39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0D5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098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F4B3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917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2DA5E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301" w:type="pct"/>
            <w:vMerge w:val="continue"/>
            <w:vAlign w:val="center"/>
          </w:tcPr>
          <w:p w14:paraId="1E6CB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94DF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501</w:t>
            </w:r>
          </w:p>
        </w:tc>
      </w:tr>
      <w:tr w14:paraId="5BE26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648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A565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303C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87D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63.36</w:t>
            </w:r>
          </w:p>
        </w:tc>
        <w:tc>
          <w:tcPr>
            <w:tcW w:w="259" w:type="pct"/>
            <w:vMerge w:val="continue"/>
            <w:vAlign w:val="center"/>
          </w:tcPr>
          <w:p w14:paraId="2A199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2F301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F9630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BD9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A02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21BD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609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0BF3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1F63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E9B6E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F373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25.08</w:t>
            </w:r>
          </w:p>
        </w:tc>
        <w:tc>
          <w:tcPr>
            <w:tcW w:w="301" w:type="pct"/>
            <w:vMerge w:val="continue"/>
            <w:vAlign w:val="center"/>
          </w:tcPr>
          <w:p w14:paraId="159BD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7DB87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498</w:t>
            </w:r>
          </w:p>
        </w:tc>
      </w:tr>
      <w:tr w14:paraId="17E5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1B3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A92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E51B9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055A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63.37</w:t>
            </w:r>
          </w:p>
        </w:tc>
        <w:tc>
          <w:tcPr>
            <w:tcW w:w="259" w:type="pct"/>
            <w:vMerge w:val="continue"/>
            <w:vAlign w:val="center"/>
          </w:tcPr>
          <w:p w14:paraId="71922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E5551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A285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60A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FB37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1E3A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CC06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1DD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CAC29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C86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95596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301" w:type="pct"/>
            <w:vMerge w:val="continue"/>
            <w:vAlign w:val="center"/>
          </w:tcPr>
          <w:p w14:paraId="037F9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0DC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497</w:t>
            </w:r>
          </w:p>
        </w:tc>
      </w:tr>
      <w:tr w14:paraId="7445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CDB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11043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7F8A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8C09B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66.37</w:t>
            </w:r>
          </w:p>
        </w:tc>
        <w:tc>
          <w:tcPr>
            <w:tcW w:w="259" w:type="pct"/>
            <w:vMerge w:val="continue"/>
            <w:vAlign w:val="center"/>
          </w:tcPr>
          <w:p w14:paraId="500E4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E93A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2151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874F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37F73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259C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6A2C1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A2B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32198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AEAE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371A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33.79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9F79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AE9B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  <w:tr w14:paraId="0663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84F3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6E9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5AFA4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E3B99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59" w:type="pct"/>
            <w:vMerge w:val="continue"/>
            <w:vAlign w:val="center"/>
          </w:tcPr>
          <w:p w14:paraId="4F7848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48CB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65494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5DE1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3FF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6AC9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CAE8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483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956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8D9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8387A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34.05</w:t>
            </w:r>
          </w:p>
        </w:tc>
        <w:tc>
          <w:tcPr>
            <w:tcW w:w="301" w:type="pct"/>
            <w:vMerge w:val="continue"/>
            <w:vAlign w:val="center"/>
          </w:tcPr>
          <w:p w14:paraId="09C644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4F9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4BB4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FCD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44C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F907A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B23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69.37</w:t>
            </w:r>
          </w:p>
        </w:tc>
        <w:tc>
          <w:tcPr>
            <w:tcW w:w="259" w:type="pct"/>
            <w:vMerge w:val="continue"/>
            <w:vAlign w:val="center"/>
          </w:tcPr>
          <w:p w14:paraId="04D89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4C50A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62EA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66E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054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FBE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2C4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62254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4E1FF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353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FADA6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46.72</w:t>
            </w:r>
          </w:p>
        </w:tc>
        <w:tc>
          <w:tcPr>
            <w:tcW w:w="301" w:type="pct"/>
            <w:vMerge w:val="continue"/>
            <w:vAlign w:val="center"/>
          </w:tcPr>
          <w:p w14:paraId="23DB6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6884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4B2E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8180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2BD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E774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FEE6D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69.44</w:t>
            </w:r>
          </w:p>
        </w:tc>
        <w:tc>
          <w:tcPr>
            <w:tcW w:w="259" w:type="pct"/>
            <w:vMerge w:val="continue"/>
            <w:vAlign w:val="center"/>
          </w:tcPr>
          <w:p w14:paraId="38F2A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07CB3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B0A99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A2A3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7A2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8019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68F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561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CD66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486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B99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47.07</w:t>
            </w:r>
          </w:p>
        </w:tc>
        <w:tc>
          <w:tcPr>
            <w:tcW w:w="301" w:type="pct"/>
            <w:vMerge w:val="continue"/>
            <w:vAlign w:val="center"/>
          </w:tcPr>
          <w:p w14:paraId="11F83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A384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71FB9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61F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31E8F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66ABB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7B1C0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61.89</w:t>
            </w:r>
          </w:p>
        </w:tc>
        <w:tc>
          <w:tcPr>
            <w:tcW w:w="259" w:type="pct"/>
            <w:vMerge w:val="continue"/>
            <w:vAlign w:val="center"/>
          </w:tcPr>
          <w:p w14:paraId="193B1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A2EB5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ED9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5B4A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52B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DB1C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38F86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D019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31D6E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0D0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9EA40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21.46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6ABFCA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AC92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496FD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BD74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4707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EA6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A25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6E1F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4DF80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D5DF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94689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071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65D2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F1604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AC3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D22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6E9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C248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E9DA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7CF2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7051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EAF0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24F2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6831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DCBCC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63.04</w:t>
            </w:r>
          </w:p>
        </w:tc>
        <w:tc>
          <w:tcPr>
            <w:tcW w:w="259" w:type="pct"/>
            <w:vMerge w:val="continue"/>
            <w:vAlign w:val="center"/>
          </w:tcPr>
          <w:p w14:paraId="5E823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5057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CE9B1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4CA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88D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3B53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627D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6EE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AC1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9E88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814D5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24.22</w:t>
            </w:r>
          </w:p>
        </w:tc>
        <w:tc>
          <w:tcPr>
            <w:tcW w:w="301" w:type="pct"/>
            <w:vMerge w:val="continue"/>
            <w:vAlign w:val="center"/>
          </w:tcPr>
          <w:p w14:paraId="126243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C616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71DDF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92B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775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BE54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9E6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911C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A9DB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F917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4A26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B9AC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0F66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EBB8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0B7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E80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63E1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BC56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01FA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A016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5023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697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8EBF9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FCDBC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2C04B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611B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FA667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DD6A8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F12D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16E5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1419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3BB31F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CB8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9527E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CC1C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0FEE0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28.21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CF266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A4EE7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306</w:t>
            </w:r>
          </w:p>
        </w:tc>
      </w:tr>
      <w:tr w14:paraId="5810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0F2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51F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D3F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C27D6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259" w:type="pct"/>
            <w:vMerge w:val="continue"/>
            <w:vAlign w:val="center"/>
          </w:tcPr>
          <w:p w14:paraId="5F4EC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61F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4446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243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825F3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03011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5B8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7CB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FBF84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494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2EFFD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28.29</w:t>
            </w:r>
          </w:p>
        </w:tc>
        <w:tc>
          <w:tcPr>
            <w:tcW w:w="301" w:type="pct"/>
            <w:vMerge w:val="continue"/>
            <w:vAlign w:val="center"/>
          </w:tcPr>
          <w:p w14:paraId="5BD39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54EC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270</w:t>
            </w:r>
          </w:p>
        </w:tc>
      </w:tr>
      <w:tr w14:paraId="3899D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FFA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4C1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593BB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82C2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64.88</w:t>
            </w:r>
          </w:p>
        </w:tc>
        <w:tc>
          <w:tcPr>
            <w:tcW w:w="259" w:type="pct"/>
            <w:vMerge w:val="continue"/>
            <w:vAlign w:val="center"/>
          </w:tcPr>
          <w:p w14:paraId="365BD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BFE9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145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190BD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8BC7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2035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4D4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E5E5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5622F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2B95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F23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29.43</w:t>
            </w:r>
          </w:p>
        </w:tc>
        <w:tc>
          <w:tcPr>
            <w:tcW w:w="301" w:type="pct"/>
            <w:vMerge w:val="continue"/>
            <w:vAlign w:val="center"/>
          </w:tcPr>
          <w:p w14:paraId="5A310A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62D5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303</w:t>
            </w:r>
          </w:p>
        </w:tc>
      </w:tr>
      <w:tr w14:paraId="3415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ADD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8C0C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74E3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C7B0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259" w:type="pct"/>
            <w:vMerge w:val="continue"/>
            <w:vAlign w:val="center"/>
          </w:tcPr>
          <w:p w14:paraId="0ABAD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C196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FA3F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73E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C570B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25E9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2E34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740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EC67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0CC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BF89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01" w:type="pct"/>
            <w:vMerge w:val="continue"/>
            <w:vAlign w:val="center"/>
          </w:tcPr>
          <w:p w14:paraId="7BB6F7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3B0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267</w:t>
            </w:r>
          </w:p>
        </w:tc>
      </w:tr>
      <w:tr w14:paraId="65A6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CF5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4185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3B344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F5E6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65.23</w:t>
            </w:r>
          </w:p>
        </w:tc>
        <w:tc>
          <w:tcPr>
            <w:tcW w:w="259" w:type="pct"/>
            <w:vMerge w:val="continue"/>
            <w:vAlign w:val="center"/>
          </w:tcPr>
          <w:p w14:paraId="2359A8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B29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5B50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C2D4E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1225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E3A1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FEC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B79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2C279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9B6C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32ECC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30.53</w:t>
            </w:r>
          </w:p>
        </w:tc>
        <w:tc>
          <w:tcPr>
            <w:tcW w:w="301" w:type="pct"/>
            <w:vMerge w:val="continue"/>
            <w:vAlign w:val="center"/>
          </w:tcPr>
          <w:p w14:paraId="156FC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BEE6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300</w:t>
            </w:r>
          </w:p>
        </w:tc>
      </w:tr>
      <w:tr w14:paraId="0818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E33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51EE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048F5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A033B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65.25</w:t>
            </w:r>
          </w:p>
        </w:tc>
        <w:tc>
          <w:tcPr>
            <w:tcW w:w="259" w:type="pct"/>
            <w:vMerge w:val="continue"/>
            <w:vAlign w:val="center"/>
          </w:tcPr>
          <w:p w14:paraId="091D4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6B0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0324E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EDC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2178F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0CF50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5FD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BAAF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C0F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ED56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C507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30.61</w:t>
            </w:r>
          </w:p>
        </w:tc>
        <w:tc>
          <w:tcPr>
            <w:tcW w:w="301" w:type="pct"/>
            <w:vMerge w:val="continue"/>
            <w:vAlign w:val="center"/>
          </w:tcPr>
          <w:p w14:paraId="76A2E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C2C5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264</w:t>
            </w:r>
          </w:p>
        </w:tc>
      </w:tr>
      <w:tr w14:paraId="034AF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BAA5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FA1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2A841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BF64D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313C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697F3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892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FF3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4A93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111B4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46E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E40E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21C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0F90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16B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40.76</w:t>
            </w:r>
          </w:p>
        </w:tc>
        <w:tc>
          <w:tcPr>
            <w:tcW w:w="301" w:type="pct"/>
            <w:vMerge w:val="continue"/>
            <w:vAlign w:val="center"/>
          </w:tcPr>
          <w:p w14:paraId="7EC1A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C64B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282</w:t>
            </w:r>
          </w:p>
        </w:tc>
      </w:tr>
      <w:tr w14:paraId="4F60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DB9B3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281A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909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3957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0CE7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573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8A586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1310B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1189E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2EE4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442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965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EBE35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20FE2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678E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39.71</w:t>
            </w:r>
          </w:p>
        </w:tc>
        <w:tc>
          <w:tcPr>
            <w:tcW w:w="301" w:type="pct"/>
            <w:vMerge w:val="continue"/>
            <w:vAlign w:val="center"/>
          </w:tcPr>
          <w:p w14:paraId="272C2D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4E8BB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285</w:t>
            </w:r>
          </w:p>
        </w:tc>
      </w:tr>
      <w:tr w14:paraId="3618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342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472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1A8D4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FE6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DBF0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AC83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32F5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C0026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7CBEE8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F02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C4D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195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FA0F6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D159D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1413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37.28</w:t>
            </w:r>
          </w:p>
        </w:tc>
        <w:tc>
          <w:tcPr>
            <w:tcW w:w="301" w:type="pct"/>
            <w:vMerge w:val="continue"/>
            <w:vAlign w:val="center"/>
          </w:tcPr>
          <w:p w14:paraId="2E3CD8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47F1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288</w:t>
            </w:r>
          </w:p>
        </w:tc>
      </w:tr>
      <w:tr w14:paraId="78FE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ABD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026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0B64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CD80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67.15</w:t>
            </w:r>
          </w:p>
        </w:tc>
        <w:tc>
          <w:tcPr>
            <w:tcW w:w="259" w:type="pct"/>
            <w:vMerge w:val="continue"/>
            <w:vAlign w:val="center"/>
          </w:tcPr>
          <w:p w14:paraId="659F7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259E7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E05D4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C586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4D5D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0BFA9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08F0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EFFC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DAB6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C9A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7E4FA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37.37</w:t>
            </w:r>
          </w:p>
        </w:tc>
        <w:tc>
          <w:tcPr>
            <w:tcW w:w="301" w:type="pct"/>
            <w:vMerge w:val="continue"/>
            <w:vAlign w:val="center"/>
          </w:tcPr>
          <w:p w14:paraId="267CB7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99EB7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252</w:t>
            </w:r>
          </w:p>
        </w:tc>
      </w:tr>
      <w:tr w14:paraId="0FB8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94F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2A8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8BDA8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EE8A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67.75</w:t>
            </w:r>
          </w:p>
        </w:tc>
        <w:tc>
          <w:tcPr>
            <w:tcW w:w="259" w:type="pct"/>
            <w:vMerge w:val="continue"/>
            <w:vAlign w:val="center"/>
          </w:tcPr>
          <w:p w14:paraId="5056A6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73BD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D87EA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245D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6B67DE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BE7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09B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565D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00E82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7BAB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0386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39.81</w:t>
            </w:r>
          </w:p>
        </w:tc>
        <w:tc>
          <w:tcPr>
            <w:tcW w:w="301" w:type="pct"/>
            <w:vMerge w:val="continue"/>
            <w:vAlign w:val="center"/>
          </w:tcPr>
          <w:p w14:paraId="6FAFA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D5FF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249</w:t>
            </w:r>
          </w:p>
        </w:tc>
      </w:tr>
      <w:tr w14:paraId="3D5A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525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91E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E271F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DE13A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59" w:type="pct"/>
            <w:vMerge w:val="continue"/>
            <w:vAlign w:val="center"/>
          </w:tcPr>
          <w:p w14:paraId="047C1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4CDB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95C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950C6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6AC9F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14947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3D3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ED1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AEEC5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51F9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2F3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40.87</w:t>
            </w:r>
          </w:p>
        </w:tc>
        <w:tc>
          <w:tcPr>
            <w:tcW w:w="301" w:type="pct"/>
            <w:vMerge w:val="continue"/>
            <w:vAlign w:val="center"/>
          </w:tcPr>
          <w:p w14:paraId="04800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E2B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246</w:t>
            </w:r>
          </w:p>
        </w:tc>
      </w:tr>
      <w:tr w14:paraId="1ED7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9B5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6847C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3B8C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231AD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56.74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6CA3B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374BF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E6D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BBCD0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25AA49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0DA8F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BC9A1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3CE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7E433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18857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36781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12.57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4D33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3F7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159</w:t>
            </w:r>
          </w:p>
        </w:tc>
      </w:tr>
      <w:tr w14:paraId="4EFB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849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B1B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FC3FB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C9F4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59.69</w:t>
            </w:r>
          </w:p>
        </w:tc>
        <w:tc>
          <w:tcPr>
            <w:tcW w:w="259" w:type="pct"/>
            <w:vMerge w:val="continue"/>
            <w:vAlign w:val="center"/>
          </w:tcPr>
          <w:p w14:paraId="0474E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44D8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3E3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686E0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0F6D32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31D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FDE5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4B0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E68FE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D039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730F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301" w:type="pct"/>
            <w:vMerge w:val="continue"/>
            <w:vAlign w:val="center"/>
          </w:tcPr>
          <w:p w14:paraId="4F2AF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6CE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153</w:t>
            </w:r>
          </w:p>
        </w:tc>
      </w:tr>
      <w:tr w14:paraId="629E6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BCD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E600B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59A7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249D6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5B72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F7F5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0356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209F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0356E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3B9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1D7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61C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4A5F1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D2CA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4FCD2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301" w:type="pct"/>
            <w:vMerge w:val="continue"/>
            <w:vAlign w:val="center"/>
          </w:tcPr>
          <w:p w14:paraId="321E63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2D223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156</w:t>
            </w:r>
          </w:p>
        </w:tc>
      </w:tr>
      <w:tr w14:paraId="776D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442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D9C51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0F766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E21E7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62.54</w:t>
            </w:r>
          </w:p>
        </w:tc>
        <w:tc>
          <w:tcPr>
            <w:tcW w:w="259" w:type="pct"/>
            <w:vMerge w:val="continue"/>
            <w:vAlign w:val="center"/>
          </w:tcPr>
          <w:p w14:paraId="35AD7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D85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548A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44109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0E260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C52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50B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6A61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C57F5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5654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3BBC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23.14</w:t>
            </w:r>
          </w:p>
        </w:tc>
        <w:tc>
          <w:tcPr>
            <w:tcW w:w="301" w:type="pct"/>
            <w:vMerge w:val="continue"/>
            <w:vAlign w:val="center"/>
          </w:tcPr>
          <w:p w14:paraId="40ADF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0AD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</w:tr>
      <w:tr w14:paraId="31CBC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B12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3696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9697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11.24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83F26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9" w:type="pct"/>
            <w:vMerge w:val="continue"/>
            <w:vAlign w:val="center"/>
          </w:tcPr>
          <w:p w14:paraId="19B3DE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467E5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0D15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A75B4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0947C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continue"/>
            <w:vAlign w:val="center"/>
          </w:tcPr>
          <w:p w14:paraId="6B817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9DE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4CC7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217A8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099A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13650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23.42</w:t>
            </w:r>
          </w:p>
        </w:tc>
        <w:tc>
          <w:tcPr>
            <w:tcW w:w="301" w:type="pct"/>
            <w:vMerge w:val="continue"/>
            <w:vAlign w:val="center"/>
          </w:tcPr>
          <w:p w14:paraId="2BAF7C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381D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540</w:t>
            </w:r>
          </w:p>
        </w:tc>
      </w:tr>
      <w:tr w14:paraId="138B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920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6215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BDC04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B609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9B75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01E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0A9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10D56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47C7B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516F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AF2B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2DE0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F0C7A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CD10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B551D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22.72</w:t>
            </w:r>
          </w:p>
        </w:tc>
        <w:tc>
          <w:tcPr>
            <w:tcW w:w="301" w:type="pct"/>
            <w:vMerge w:val="continue"/>
            <w:vAlign w:val="center"/>
          </w:tcPr>
          <w:p w14:paraId="4B6AC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BF1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536</w:t>
            </w:r>
          </w:p>
        </w:tc>
      </w:tr>
      <w:tr w14:paraId="0844E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197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18B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F21D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26.32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F52BA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9" w:type="pct"/>
            <w:vMerge w:val="continue"/>
            <w:vAlign w:val="center"/>
          </w:tcPr>
          <w:p w14:paraId="53D275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BED8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1FFC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CF398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81E8D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720F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6429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E78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3A14C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7E09C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87A66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33.65</w:t>
            </w:r>
          </w:p>
        </w:tc>
        <w:tc>
          <w:tcPr>
            <w:tcW w:w="301" w:type="pct"/>
            <w:vMerge w:val="continue"/>
            <w:vAlign w:val="center"/>
          </w:tcPr>
          <w:p w14:paraId="6AC99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7D48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539</w:t>
            </w:r>
          </w:p>
        </w:tc>
      </w:tr>
      <w:tr w14:paraId="05A81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6ACF0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8BF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AD28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C085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CD3B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25E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4BBE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EE7C9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6" w:type="pct"/>
            <w:vMerge w:val="continue"/>
            <w:vAlign w:val="center"/>
          </w:tcPr>
          <w:p w14:paraId="6D35E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5A5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6A3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E0E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3551F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3ABCD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0E5D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32.67</w:t>
            </w:r>
          </w:p>
        </w:tc>
        <w:tc>
          <w:tcPr>
            <w:tcW w:w="301" w:type="pct"/>
            <w:vMerge w:val="continue"/>
            <w:vAlign w:val="center"/>
          </w:tcPr>
          <w:p w14:paraId="5CCAF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B25D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535</w:t>
            </w:r>
          </w:p>
        </w:tc>
      </w:tr>
      <w:tr w14:paraId="6B58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CF89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3E7F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73FC47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05933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61.08</w:t>
            </w:r>
          </w:p>
        </w:tc>
        <w:tc>
          <w:tcPr>
            <w:tcW w:w="259" w:type="pct"/>
            <w:vMerge w:val="continue"/>
            <w:vAlign w:val="center"/>
          </w:tcPr>
          <w:p w14:paraId="6925B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6535A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6BE4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C501A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580B7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B5B7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0DEA9D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B77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4797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32707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B5D5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19.73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5D8F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025F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5C60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109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ED49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F2D5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974AA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continue"/>
            <w:vAlign w:val="center"/>
          </w:tcPr>
          <w:p w14:paraId="6BBA7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A68E6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5677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F54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50FE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4AAE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1708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0B4A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F1E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7BB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5A1C2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19.77</w:t>
            </w:r>
          </w:p>
        </w:tc>
        <w:tc>
          <w:tcPr>
            <w:tcW w:w="301" w:type="pct"/>
            <w:vMerge w:val="continue"/>
            <w:vAlign w:val="center"/>
          </w:tcPr>
          <w:p w14:paraId="69B99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F3416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1F74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130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38AF2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4791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4E2F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1496C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8DE2C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E55D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E08ED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0792E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D86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DC9E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3A79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0E5948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230CA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4D145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continue"/>
            <w:vAlign w:val="center"/>
          </w:tcPr>
          <w:p w14:paraId="1B58C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7825E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229</w:t>
            </w:r>
          </w:p>
        </w:tc>
      </w:tr>
      <w:tr w14:paraId="2DCA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EED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080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560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9696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81D7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64AE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D84B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070CE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6A4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BD13C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3512BD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F9D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DFD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B3B1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EAC1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A9E05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5603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234</w:t>
            </w:r>
          </w:p>
        </w:tc>
      </w:tr>
      <w:tr w14:paraId="7D258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21D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D95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2E98F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28.48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5418D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64.57</w:t>
            </w:r>
          </w:p>
        </w:tc>
        <w:tc>
          <w:tcPr>
            <w:tcW w:w="259" w:type="pct"/>
            <w:vMerge w:val="continue"/>
            <w:vAlign w:val="center"/>
          </w:tcPr>
          <w:p w14:paraId="0EE3C3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2DAF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5165B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35AEE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4E0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8A40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8A27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78A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167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C6A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56EB8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3A55D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FDEA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228</w:t>
            </w:r>
          </w:p>
        </w:tc>
      </w:tr>
      <w:tr w14:paraId="0ACC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280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4990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74AF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A00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36F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EC0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5AD66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8448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B4A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85D75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446CB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9F64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960E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5FE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BB774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7F87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3AF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233</w:t>
            </w:r>
          </w:p>
        </w:tc>
      </w:tr>
      <w:tr w14:paraId="48381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3CF5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4721B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88984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EAF3B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259" w:type="pct"/>
            <w:vMerge w:val="continue"/>
            <w:vAlign w:val="center"/>
          </w:tcPr>
          <w:p w14:paraId="138A0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12AF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89BF5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22F0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11319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722FE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548A77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050B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85E4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EA7D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84C16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1.78</w:t>
            </w:r>
          </w:p>
        </w:tc>
        <w:tc>
          <w:tcPr>
            <w:tcW w:w="301" w:type="pct"/>
            <w:vMerge w:val="continue"/>
            <w:vAlign w:val="center"/>
          </w:tcPr>
          <w:p w14:paraId="19F849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31F2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712</w:t>
            </w:r>
          </w:p>
        </w:tc>
      </w:tr>
      <w:tr w14:paraId="2079E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B04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4AA4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ECA3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3EA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DEA64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40FE8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1445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44A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28EE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F528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21E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E51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AEE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815F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DB5A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E946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324B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713</w:t>
            </w:r>
          </w:p>
        </w:tc>
      </w:tr>
      <w:tr w14:paraId="4C71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CCA6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0FA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EC9A6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91179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E7646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A6871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3E56C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75BC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C75C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366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E2F9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8CD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835C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8FEF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08DC07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3.11</w:t>
            </w:r>
          </w:p>
        </w:tc>
        <w:tc>
          <w:tcPr>
            <w:tcW w:w="301" w:type="pct"/>
            <w:vMerge w:val="continue"/>
            <w:vAlign w:val="center"/>
          </w:tcPr>
          <w:p w14:paraId="7C0E4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BA7D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752</w:t>
            </w:r>
          </w:p>
        </w:tc>
      </w:tr>
      <w:tr w14:paraId="7626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73A4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C05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A0D6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4A9D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F7741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0D15E6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C3EC9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B586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F76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A47B9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9BF1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9DB5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3EED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3104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773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6590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1CA6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753</w:t>
            </w:r>
          </w:p>
        </w:tc>
      </w:tr>
      <w:tr w14:paraId="148B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907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33C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93CE2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C174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BA76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1787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507C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DB3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E68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52AF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5313D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3AF38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095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0B13D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8E1D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3.42</w:t>
            </w:r>
          </w:p>
        </w:tc>
        <w:tc>
          <w:tcPr>
            <w:tcW w:w="301" w:type="pct"/>
            <w:vMerge w:val="continue"/>
            <w:vAlign w:val="center"/>
          </w:tcPr>
          <w:p w14:paraId="491E9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A1A0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717</w:t>
            </w:r>
          </w:p>
        </w:tc>
      </w:tr>
      <w:tr w14:paraId="7E1AA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6E8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3BF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F767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157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B5D2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5633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9D156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029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5E2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4F500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2AE2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64BA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805D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8D3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D8F6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14916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FD43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718</w:t>
            </w:r>
          </w:p>
        </w:tc>
      </w:tr>
      <w:tr w14:paraId="011C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D72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709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5B73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11C66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259" w:type="pct"/>
            <w:vMerge w:val="continue"/>
            <w:vAlign w:val="center"/>
          </w:tcPr>
          <w:p w14:paraId="79A762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568A5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A9841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1E1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3ADB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3F6C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D2B14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48CF2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EA25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625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69455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5.09</w:t>
            </w:r>
          </w:p>
        </w:tc>
        <w:tc>
          <w:tcPr>
            <w:tcW w:w="301" w:type="pct"/>
            <w:vMerge w:val="continue"/>
            <w:vAlign w:val="center"/>
          </w:tcPr>
          <w:p w14:paraId="242C9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50D5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697</w:t>
            </w:r>
          </w:p>
        </w:tc>
      </w:tr>
      <w:tr w14:paraId="7B62C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8C9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F66B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28AD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2C7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CDEC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A9213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FCF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B7A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7AB0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FC19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10FAB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D43B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F7F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AED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A5A9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F533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789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722</w:t>
            </w:r>
          </w:p>
        </w:tc>
      </w:tr>
      <w:tr w14:paraId="2E96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C1C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44B8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E55DA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9E3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7AAD1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3DF3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6AF1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FEC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7F31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319CF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0397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4D34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F5B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245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9BF7E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25FE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E55F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727</w:t>
            </w:r>
          </w:p>
        </w:tc>
      </w:tr>
      <w:tr w14:paraId="3B77E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C96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ECB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762E3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AD4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E6A2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A4B3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FEE6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DFB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3C9A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7A839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DE5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5F6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2094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E17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723C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2EC61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1678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732</w:t>
            </w:r>
          </w:p>
        </w:tc>
      </w:tr>
      <w:tr w14:paraId="30AB6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54C1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8FE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49D8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1EDB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D443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F404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F77F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17F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8A63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C519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212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31E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EB5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902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9BA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17A5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E73EF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698</w:t>
            </w:r>
          </w:p>
        </w:tc>
      </w:tr>
      <w:tr w14:paraId="0799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10E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6C320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6D33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0FA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FDA4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32C4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FBF2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8E6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68C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60594B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CC31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EE5B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32B1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5CCC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B220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CB17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60BF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723</w:t>
            </w:r>
          </w:p>
        </w:tc>
      </w:tr>
      <w:tr w14:paraId="4846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F41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69C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9B28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2BD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A50D5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0F6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3882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FE8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DA4D5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7AE6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92B9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E77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1D69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12F9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9AB56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D29EF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D09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728</w:t>
            </w:r>
          </w:p>
        </w:tc>
      </w:tr>
      <w:tr w14:paraId="66D21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590E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57ED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811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F26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2877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286A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97B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9E3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A946E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1B5EF2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485E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4B5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75D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A78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5ADB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4307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8E9A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733</w:t>
            </w:r>
          </w:p>
        </w:tc>
      </w:tr>
      <w:tr w14:paraId="7F0D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133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EB2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C6F3E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2B1E8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E258C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189D9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074F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1EF5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710C3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91DA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196CC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71281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03A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953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647660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301" w:type="pct"/>
            <w:vMerge w:val="continue"/>
            <w:vAlign w:val="center"/>
          </w:tcPr>
          <w:p w14:paraId="2C68D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CB2B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757</w:t>
            </w:r>
          </w:p>
        </w:tc>
      </w:tr>
      <w:tr w14:paraId="6D30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D38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029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D318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071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A3DFA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6BA4D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42CAF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678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BEE3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D1A1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DEB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5F2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DA06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830B7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0080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F414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9D6B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758</w:t>
            </w:r>
          </w:p>
        </w:tc>
      </w:tr>
      <w:tr w14:paraId="094C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4E3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2389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F867F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5CAFD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59" w:type="pct"/>
            <w:vMerge w:val="continue"/>
            <w:vAlign w:val="center"/>
          </w:tcPr>
          <w:p w14:paraId="077B7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754F4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145B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E209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8F6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4C70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0097BF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58A31B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5A9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1637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658E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8.89</w:t>
            </w:r>
          </w:p>
        </w:tc>
        <w:tc>
          <w:tcPr>
            <w:tcW w:w="301" w:type="pct"/>
            <w:vMerge w:val="continue"/>
            <w:vAlign w:val="center"/>
          </w:tcPr>
          <w:p w14:paraId="3C356A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3661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737</w:t>
            </w:r>
          </w:p>
        </w:tc>
      </w:tr>
      <w:tr w14:paraId="38B1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C8C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0E9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961EA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5CB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C6D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BC4D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FA3E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03AA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341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ACD52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11ECE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2E01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011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CCC7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A61C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31AE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3887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762</w:t>
            </w:r>
          </w:p>
        </w:tc>
      </w:tr>
      <w:tr w14:paraId="6CD7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8729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5E0F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A8A4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0A9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C0EB5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64B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A71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793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C0481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3E8D8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46BC02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C87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72B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A70B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1EAB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58C9A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FFE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767</w:t>
            </w:r>
          </w:p>
        </w:tc>
      </w:tr>
      <w:tr w14:paraId="5476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CDD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C5F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3B77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E55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BAF4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D5DC1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C86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36EA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CC44E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52156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8E2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9DEC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855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D16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2865B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7680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C72A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772</w:t>
            </w:r>
          </w:p>
        </w:tc>
      </w:tr>
      <w:tr w14:paraId="5E75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79B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CA5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EFF59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18D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586A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9994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081E5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9B7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D7A1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F2B72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0C548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683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597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AB8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8204F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99F1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C81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738</w:t>
            </w:r>
          </w:p>
        </w:tc>
      </w:tr>
      <w:tr w14:paraId="6E2E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0B3C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9189A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D8C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FF8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84CD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144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F12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7EFD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D41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5C231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25F1FB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57B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37FE4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C806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4E9E7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647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313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763</w:t>
            </w:r>
          </w:p>
        </w:tc>
      </w:tr>
      <w:tr w14:paraId="47713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296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F93A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2427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B04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8A33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96ED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D79A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CCF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4AA73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A0C8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DF91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20A4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416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439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1E40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F92D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0E80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768</w:t>
            </w:r>
          </w:p>
        </w:tc>
      </w:tr>
      <w:tr w14:paraId="25D2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93A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AF9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5C1A9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9D94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4FC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A7C0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7E6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4790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68F3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continue"/>
            <w:vAlign w:val="center"/>
          </w:tcPr>
          <w:p w14:paraId="20588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906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D0A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1833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73F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572C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860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E5E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773</w:t>
            </w:r>
          </w:p>
        </w:tc>
      </w:tr>
      <w:tr w14:paraId="401B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9B6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C4A4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0E548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71E6B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62.22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510B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D5D4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30E3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A190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52EF0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14D5F9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DDB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AEEB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C886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9195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A763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22.25</w:t>
            </w:r>
          </w:p>
        </w:tc>
        <w:tc>
          <w:tcPr>
            <w:tcW w:w="301" w:type="pct"/>
            <w:vMerge w:val="continue"/>
            <w:vAlign w:val="center"/>
          </w:tcPr>
          <w:p w14:paraId="3CAF45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F97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708</w:t>
            </w:r>
          </w:p>
        </w:tc>
      </w:tr>
      <w:tr w14:paraId="45916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411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98FC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A1A4A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97D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63.08</w:t>
            </w:r>
          </w:p>
        </w:tc>
        <w:tc>
          <w:tcPr>
            <w:tcW w:w="259" w:type="pct"/>
            <w:vMerge w:val="continue"/>
            <w:vAlign w:val="center"/>
          </w:tcPr>
          <w:p w14:paraId="4579F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24B1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66DE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6C8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3DDC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3183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9CF0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9CA2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6A1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08D06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34D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24.35</w:t>
            </w:r>
          </w:p>
        </w:tc>
        <w:tc>
          <w:tcPr>
            <w:tcW w:w="301" w:type="pct"/>
            <w:vMerge w:val="continue"/>
            <w:vAlign w:val="center"/>
          </w:tcPr>
          <w:p w14:paraId="1FB13A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1479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707</w:t>
            </w:r>
          </w:p>
        </w:tc>
      </w:tr>
      <w:tr w14:paraId="713C0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C52A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01A9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BD617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F562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64.42</w:t>
            </w:r>
          </w:p>
        </w:tc>
        <w:tc>
          <w:tcPr>
            <w:tcW w:w="259" w:type="pct"/>
            <w:vMerge w:val="continue"/>
            <w:vAlign w:val="center"/>
          </w:tcPr>
          <w:p w14:paraId="380AF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7606B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8F77E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A9D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2813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37D9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91AE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EB2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EAE34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C0F9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C74A9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28.03</w:t>
            </w:r>
          </w:p>
        </w:tc>
        <w:tc>
          <w:tcPr>
            <w:tcW w:w="301" w:type="pct"/>
            <w:vMerge w:val="continue"/>
            <w:vAlign w:val="center"/>
          </w:tcPr>
          <w:p w14:paraId="62A49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0928D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703</w:t>
            </w:r>
          </w:p>
        </w:tc>
      </w:tr>
      <w:tr w14:paraId="1060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3D5C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1F4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32B1A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7B4C3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CCE10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85DD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46A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1506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AAE5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263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29F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213E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D6731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3AD77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63E64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38.84</w:t>
            </w:r>
          </w:p>
        </w:tc>
        <w:tc>
          <w:tcPr>
            <w:tcW w:w="301" w:type="pct"/>
            <w:vMerge w:val="continue"/>
            <w:vAlign w:val="center"/>
          </w:tcPr>
          <w:p w14:paraId="52928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8EC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748</w:t>
            </w:r>
          </w:p>
        </w:tc>
      </w:tr>
      <w:tr w14:paraId="64EC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4F0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0B6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D14C1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05BE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1A4E2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D93BE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8051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4FC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5AC2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6F714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FE18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A101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723C1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1BBD2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D7850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47.42</w:t>
            </w:r>
          </w:p>
        </w:tc>
        <w:tc>
          <w:tcPr>
            <w:tcW w:w="301" w:type="pct"/>
            <w:vMerge w:val="continue"/>
            <w:vAlign w:val="center"/>
          </w:tcPr>
          <w:p w14:paraId="7BC50B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592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702</w:t>
            </w:r>
          </w:p>
        </w:tc>
      </w:tr>
      <w:tr w14:paraId="0594C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576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146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7CE2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53F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1560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C51D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B784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DFD9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B7C2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9DF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0E4CB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71E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1017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0D5C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3D099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42.51</w:t>
            </w:r>
          </w:p>
        </w:tc>
        <w:tc>
          <w:tcPr>
            <w:tcW w:w="301" w:type="pct"/>
            <w:vMerge w:val="continue"/>
            <w:vAlign w:val="center"/>
          </w:tcPr>
          <w:p w14:paraId="648D2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CD71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747</w:t>
            </w:r>
          </w:p>
        </w:tc>
      </w:tr>
      <w:tr w14:paraId="56C6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F864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222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3B6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EE6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8319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1BDCA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91EC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C3A6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647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440E4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922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8E5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7D9D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222E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FDB8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82.79</w:t>
            </w:r>
          </w:p>
        </w:tc>
        <w:tc>
          <w:tcPr>
            <w:tcW w:w="301" w:type="pct"/>
            <w:vMerge w:val="continue"/>
            <w:vAlign w:val="center"/>
          </w:tcPr>
          <w:p w14:paraId="63FC0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403F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742</w:t>
            </w:r>
          </w:p>
        </w:tc>
      </w:tr>
      <w:tr w14:paraId="68BE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40F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D2E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959B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186A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8A0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B6223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EEEF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1AC3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424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7499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EA7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73CB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81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EF74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FADBC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48.94</w:t>
            </w:r>
          </w:p>
        </w:tc>
        <w:tc>
          <w:tcPr>
            <w:tcW w:w="301" w:type="pct"/>
            <w:vMerge w:val="continue"/>
            <w:vAlign w:val="center"/>
          </w:tcPr>
          <w:p w14:paraId="17328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8E232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743</w:t>
            </w:r>
          </w:p>
        </w:tc>
      </w:tr>
      <w:tr w14:paraId="0EFE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000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E4D3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2F21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B672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53.82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090C5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CFFFF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3EFB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F5308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5F7401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7D4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407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0A1C2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58A91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999E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1268E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4F344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39B1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397</w:t>
            </w:r>
          </w:p>
        </w:tc>
      </w:tr>
      <w:tr w14:paraId="07C5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576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A27E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2E470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0AB6B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58.82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B414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39C9E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699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F626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1C1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D4D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DFEB5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799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553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421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BAB7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15.57</w:t>
            </w:r>
          </w:p>
        </w:tc>
        <w:tc>
          <w:tcPr>
            <w:tcW w:w="301" w:type="pct"/>
            <w:vMerge w:val="continue"/>
            <w:vAlign w:val="center"/>
          </w:tcPr>
          <w:p w14:paraId="7CA7C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9755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396</w:t>
            </w:r>
          </w:p>
        </w:tc>
      </w:tr>
      <w:tr w14:paraId="2B55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90A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17368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377EC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AA7F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99645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4F63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E10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6E4B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C83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F97CD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DBBD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92881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72018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5FE5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9F11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17F73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8F2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416</w:t>
            </w:r>
          </w:p>
        </w:tc>
      </w:tr>
      <w:tr w14:paraId="681E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9D2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8D3A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00B32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946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0B7CD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5B2C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D3DB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90A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C3D8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02E8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242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AFC4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9A1F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A946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2F6E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301" w:type="pct"/>
            <w:vMerge w:val="continue"/>
            <w:vAlign w:val="center"/>
          </w:tcPr>
          <w:p w14:paraId="15F36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17AB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418</w:t>
            </w:r>
          </w:p>
        </w:tc>
      </w:tr>
      <w:tr w14:paraId="25C52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0D8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6C6D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9A1F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BF5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513B5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0278B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818F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F3C4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B73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202C6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77C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0881B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5094A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B0A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DE07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301" w:type="pct"/>
            <w:vMerge w:val="continue"/>
            <w:vAlign w:val="center"/>
          </w:tcPr>
          <w:p w14:paraId="27B159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C641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420</w:t>
            </w:r>
          </w:p>
        </w:tc>
      </w:tr>
      <w:tr w14:paraId="4C312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7782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6A518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6B60B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F462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A78A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4625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80667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B07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676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A81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71EA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645E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1395C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331F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00F8D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301" w:type="pct"/>
            <w:vMerge w:val="continue"/>
            <w:vAlign w:val="center"/>
          </w:tcPr>
          <w:p w14:paraId="4FA97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BE5E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417</w:t>
            </w:r>
          </w:p>
        </w:tc>
      </w:tr>
      <w:tr w14:paraId="09E7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46E9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987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BEBE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9354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40EA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2607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FE3E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B43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5ED8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0ABA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3408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A89D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BF3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2BC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C7F7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301" w:type="pct"/>
            <w:vMerge w:val="continue"/>
            <w:vAlign w:val="center"/>
          </w:tcPr>
          <w:p w14:paraId="2C7FF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3A41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419</w:t>
            </w:r>
          </w:p>
        </w:tc>
      </w:tr>
      <w:tr w14:paraId="36017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1D7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9F7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94177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99C1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8ACC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C25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9E4C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6661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AE8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A96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CF15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5786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16EFF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832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91E96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301" w:type="pct"/>
            <w:vMerge w:val="continue"/>
            <w:vAlign w:val="center"/>
          </w:tcPr>
          <w:p w14:paraId="05716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78C3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421</w:t>
            </w:r>
          </w:p>
        </w:tc>
      </w:tr>
      <w:tr w14:paraId="78E3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B01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3F4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4EB4F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249A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65.65</w:t>
            </w:r>
          </w:p>
        </w:tc>
        <w:tc>
          <w:tcPr>
            <w:tcW w:w="259" w:type="pct"/>
            <w:vMerge w:val="continue"/>
            <w:vAlign w:val="center"/>
          </w:tcPr>
          <w:p w14:paraId="7EEDB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1E42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80662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7EAD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65FE7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482EDA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870DF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324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063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ED4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36A1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7D90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CC83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415</w:t>
            </w:r>
          </w:p>
        </w:tc>
      </w:tr>
      <w:tr w14:paraId="2A03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889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B12A1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4B81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58C19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65.85</w:t>
            </w:r>
          </w:p>
        </w:tc>
        <w:tc>
          <w:tcPr>
            <w:tcW w:w="259" w:type="pct"/>
            <w:vMerge w:val="continue"/>
            <w:vAlign w:val="center"/>
          </w:tcPr>
          <w:p w14:paraId="7AC3E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7CF01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6B7629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18A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EFBD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EDC6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950F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314D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0A48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200D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08EB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32.57</w:t>
            </w:r>
          </w:p>
        </w:tc>
        <w:tc>
          <w:tcPr>
            <w:tcW w:w="301" w:type="pct"/>
            <w:vMerge w:val="continue"/>
            <w:vAlign w:val="center"/>
          </w:tcPr>
          <w:p w14:paraId="7F2E13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5A0EF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414</w:t>
            </w:r>
          </w:p>
        </w:tc>
      </w:tr>
      <w:tr w14:paraId="19BE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9E73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1BA8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CBED5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01D96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70.45</w:t>
            </w:r>
          </w:p>
        </w:tc>
        <w:tc>
          <w:tcPr>
            <w:tcW w:w="259" w:type="pct"/>
            <w:vMerge w:val="continue"/>
            <w:vAlign w:val="center"/>
          </w:tcPr>
          <w:p w14:paraId="4A34F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D9BE7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1172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55D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A467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9BC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822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1E944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91439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F7E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A6B0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52.87</w:t>
            </w:r>
          </w:p>
        </w:tc>
        <w:tc>
          <w:tcPr>
            <w:tcW w:w="301" w:type="pct"/>
            <w:vMerge w:val="continue"/>
            <w:vAlign w:val="center"/>
          </w:tcPr>
          <w:p w14:paraId="01D7C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4EB6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413</w:t>
            </w:r>
          </w:p>
        </w:tc>
      </w:tr>
      <w:tr w14:paraId="77697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CAE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FA9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42E01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40DF0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70.65</w:t>
            </w:r>
          </w:p>
        </w:tc>
        <w:tc>
          <w:tcPr>
            <w:tcW w:w="259" w:type="pct"/>
            <w:vMerge w:val="continue"/>
            <w:vAlign w:val="center"/>
          </w:tcPr>
          <w:p w14:paraId="05DD4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4854F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9382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870A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B63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E4C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ED5D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1781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AC3A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63C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1670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53.96</w:t>
            </w:r>
          </w:p>
        </w:tc>
        <w:tc>
          <w:tcPr>
            <w:tcW w:w="301" w:type="pct"/>
            <w:vMerge w:val="continue"/>
            <w:vAlign w:val="center"/>
          </w:tcPr>
          <w:p w14:paraId="01DD8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401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412</w:t>
            </w:r>
          </w:p>
        </w:tc>
      </w:tr>
      <w:tr w14:paraId="35055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5F3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DFA3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28A7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5035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71.8</w:t>
            </w:r>
          </w:p>
        </w:tc>
        <w:tc>
          <w:tcPr>
            <w:tcW w:w="259" w:type="pct"/>
            <w:vMerge w:val="continue"/>
            <w:vAlign w:val="center"/>
          </w:tcPr>
          <w:p w14:paraId="7C8E11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1328E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B7F60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0B77C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A370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C8F9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50CA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2C343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0118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02D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15AF2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301" w:type="pct"/>
            <w:vMerge w:val="continue"/>
            <w:vAlign w:val="center"/>
          </w:tcPr>
          <w:p w14:paraId="490D47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7F3A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411</w:t>
            </w:r>
          </w:p>
        </w:tc>
      </w:tr>
      <w:tr w14:paraId="1C6C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99D2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9C5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4A4D9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334C7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59" w:type="pct"/>
            <w:vMerge w:val="continue"/>
            <w:vAlign w:val="center"/>
          </w:tcPr>
          <w:p w14:paraId="3AE45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3FB1C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38B2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CB49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60A18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6D2A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30B1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CBE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B3A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B25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E1BC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62.19</w:t>
            </w:r>
          </w:p>
        </w:tc>
        <w:tc>
          <w:tcPr>
            <w:tcW w:w="301" w:type="pct"/>
            <w:vMerge w:val="continue"/>
            <w:vAlign w:val="center"/>
          </w:tcPr>
          <w:p w14:paraId="1C1BF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DAB5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410</w:t>
            </w:r>
          </w:p>
        </w:tc>
      </w:tr>
      <w:tr w14:paraId="2BBA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34F87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CFEF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D0F2E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A7FC5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2D8C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11AC6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B3E2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BBFD6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982BE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7C30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39D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262C77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2E08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9A5C0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6DC2A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301" w:type="pct"/>
            <w:vMerge w:val="continue"/>
            <w:vAlign w:val="center"/>
          </w:tcPr>
          <w:p w14:paraId="77629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70BA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431</w:t>
            </w:r>
          </w:p>
        </w:tc>
      </w:tr>
      <w:tr w14:paraId="6989C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8747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DE2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EE84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06662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2D03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88882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803A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5EB64C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12ABD5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532B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B6AA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B8C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BDC3B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AF69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22587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301" w:type="pct"/>
            <w:vMerge w:val="continue"/>
            <w:vAlign w:val="center"/>
          </w:tcPr>
          <w:p w14:paraId="54D700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3D66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436</w:t>
            </w:r>
          </w:p>
        </w:tc>
      </w:tr>
      <w:tr w14:paraId="193D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9A6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C46F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93497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B02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D12A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00A5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12B2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34D47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16C37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33B1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3B6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A34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84B8B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53E8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B4F04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38.1</w:t>
            </w:r>
          </w:p>
        </w:tc>
        <w:tc>
          <w:tcPr>
            <w:tcW w:w="301" w:type="pct"/>
            <w:vMerge w:val="continue"/>
            <w:vAlign w:val="center"/>
          </w:tcPr>
          <w:p w14:paraId="51723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FED4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441</w:t>
            </w:r>
          </w:p>
        </w:tc>
      </w:tr>
      <w:tr w14:paraId="2A22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66909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6A0E2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52CBE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937D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70.03</w:t>
            </w:r>
          </w:p>
        </w:tc>
        <w:tc>
          <w:tcPr>
            <w:tcW w:w="259" w:type="pct"/>
            <w:vMerge w:val="continue"/>
            <w:vAlign w:val="center"/>
          </w:tcPr>
          <w:p w14:paraId="154FC4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03328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5A8EF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F95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4E930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0FB25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DCDC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874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53EC4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F56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897DA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50.2</w:t>
            </w:r>
          </w:p>
        </w:tc>
        <w:tc>
          <w:tcPr>
            <w:tcW w:w="301" w:type="pct"/>
            <w:vMerge w:val="continue"/>
            <w:vAlign w:val="center"/>
          </w:tcPr>
          <w:p w14:paraId="2497D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0DB5A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440</w:t>
            </w:r>
          </w:p>
        </w:tc>
      </w:tr>
      <w:tr w14:paraId="25B2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24E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6DB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9D3D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0530C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70.63</w:t>
            </w:r>
          </w:p>
        </w:tc>
        <w:tc>
          <w:tcPr>
            <w:tcW w:w="259" w:type="pct"/>
            <w:vMerge w:val="continue"/>
            <w:vAlign w:val="center"/>
          </w:tcPr>
          <w:p w14:paraId="4D024D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640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82A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F8EFA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7B2DD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80EE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5CA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168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2A941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23039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F2937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301" w:type="pct"/>
            <w:vMerge w:val="continue"/>
            <w:vAlign w:val="center"/>
          </w:tcPr>
          <w:p w14:paraId="0B3548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1B05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435</w:t>
            </w:r>
          </w:p>
        </w:tc>
      </w:tr>
      <w:tr w14:paraId="7C704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7F2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B52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0648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C7D7D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71.08</w:t>
            </w:r>
          </w:p>
        </w:tc>
        <w:tc>
          <w:tcPr>
            <w:tcW w:w="259" w:type="pct"/>
            <w:vMerge w:val="continue"/>
            <w:vAlign w:val="center"/>
          </w:tcPr>
          <w:p w14:paraId="35401D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AB21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B1E1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CE2D3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continue"/>
            <w:vAlign w:val="center"/>
          </w:tcPr>
          <w:p w14:paraId="34D71C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B62A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891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541D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5F958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9C617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9278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301" w:type="pct"/>
            <w:vMerge w:val="continue"/>
            <w:vAlign w:val="center"/>
          </w:tcPr>
          <w:p w14:paraId="212AB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806A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430</w:t>
            </w:r>
          </w:p>
        </w:tc>
      </w:tr>
      <w:tr w14:paraId="4B723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9E688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C0DE1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B823C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12.99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E5402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259" w:type="pct"/>
            <w:vMerge w:val="continue"/>
            <w:vAlign w:val="center"/>
          </w:tcPr>
          <w:p w14:paraId="67F496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D4BF8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6993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E55BC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4A350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F69D5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4A261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724F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65AE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7D280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18FA4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2E96FC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150FF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329</w:t>
            </w:r>
          </w:p>
        </w:tc>
      </w:tr>
      <w:tr w14:paraId="7558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A7A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007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7711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9DD6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E2A8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0F27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4786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025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BFD4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FAFD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74A1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D24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B228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B93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B0DA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2FE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9305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339</w:t>
            </w:r>
          </w:p>
        </w:tc>
      </w:tr>
      <w:tr w14:paraId="098C3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BEA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D281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5A25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0B31D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57.6</w:t>
            </w:r>
          </w:p>
        </w:tc>
        <w:tc>
          <w:tcPr>
            <w:tcW w:w="259" w:type="pct"/>
            <w:vMerge w:val="continue"/>
            <w:vAlign w:val="center"/>
          </w:tcPr>
          <w:p w14:paraId="027B7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4F88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CEDA1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5FCC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28B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DFCE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885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0987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AD0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75F6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30EA6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41BD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F9B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338</w:t>
            </w:r>
          </w:p>
        </w:tc>
      </w:tr>
      <w:tr w14:paraId="18C70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5BD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17A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F5F9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16CE4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58.65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9920B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2D899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5A75D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80F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C6AE8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C757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D64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0A6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31FFB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D02D9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522B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8522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5F30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354</w:t>
            </w:r>
          </w:p>
        </w:tc>
      </w:tr>
      <w:tr w14:paraId="757A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76E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696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83406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DD0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279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218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FBC9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5DF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000D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BE4C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2451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DFE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BE5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C956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BD2FA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7D56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27A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364</w:t>
            </w:r>
          </w:p>
        </w:tc>
      </w:tr>
      <w:tr w14:paraId="5EAFC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8E9E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954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E31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792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299D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3BB9E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FC3E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2ABF3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05B0C9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203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714F6B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E24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22B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DC54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35BF9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914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2273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384</w:t>
            </w:r>
          </w:p>
        </w:tc>
      </w:tr>
      <w:tr w14:paraId="1671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8B11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7E3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DCE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C55D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B9FC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618B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2C6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CD8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1C2D0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9CC0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170E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3A71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53D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2B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95A0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DCF2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234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394</w:t>
            </w:r>
          </w:p>
        </w:tc>
      </w:tr>
      <w:tr w14:paraId="7CFD6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376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AA7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4E349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E7F11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59" w:type="pct"/>
            <w:vMerge w:val="continue"/>
            <w:vAlign w:val="center"/>
          </w:tcPr>
          <w:p w14:paraId="4BC559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CFFE0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F5DF0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1D8A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E433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D9CB2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3F686A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D9F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CFBD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9CB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577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BB9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BACB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363</w:t>
            </w:r>
          </w:p>
        </w:tc>
      </w:tr>
      <w:tr w14:paraId="79B02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34C6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C11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993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9415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C170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AFC0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1DB4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35C07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C98FA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3C9B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7B8336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DBDB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715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367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607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D309F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D734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393</w:t>
            </w:r>
          </w:p>
        </w:tc>
      </w:tr>
      <w:tr w14:paraId="5DA49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647CA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B406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05D49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5E1AD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59" w:type="pct"/>
            <w:vMerge w:val="continue"/>
            <w:vAlign w:val="center"/>
          </w:tcPr>
          <w:p w14:paraId="3DCCA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0348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9ABE3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24B4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DDE85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CC4EF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A314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AB4C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6A775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21623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F88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C4E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32AD7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334</w:t>
            </w:r>
          </w:p>
        </w:tc>
      </w:tr>
      <w:tr w14:paraId="2D1E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00A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ADE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DC15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6A1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A9D7A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678F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2FC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A31C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11CF9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40C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B685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23F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834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0469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F5A2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1847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115D1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344</w:t>
            </w:r>
          </w:p>
        </w:tc>
      </w:tr>
      <w:tr w14:paraId="65447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2CF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1CB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ECC2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F2F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2E56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571F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1438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276B8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3C5E4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9D64F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6DBC5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074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5D7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88E4E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666D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3408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D6E2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369</w:t>
            </w:r>
          </w:p>
        </w:tc>
      </w:tr>
      <w:tr w14:paraId="597B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DECB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D4620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657B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2188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A827F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B548A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4AA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F5E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5B09A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3234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6C0E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671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94E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7AC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54D9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CAC2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C9A2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374</w:t>
            </w:r>
          </w:p>
        </w:tc>
      </w:tr>
      <w:tr w14:paraId="0710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ED4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F4D2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DFD5B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19.67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BAE66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61.05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CA2D9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E8EDA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7953A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19FE9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585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67FD2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40AD6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C1B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DF1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BFB9A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4FA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FF69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4109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343</w:t>
            </w:r>
          </w:p>
        </w:tc>
      </w:tr>
      <w:tr w14:paraId="045A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E82BE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C427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3849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25A4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C4C18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4E5B08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562E3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0DC0A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E62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230D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66C756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4DB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7F9A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665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4951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69C06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AAC05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373</w:t>
            </w:r>
          </w:p>
        </w:tc>
      </w:tr>
      <w:tr w14:paraId="28BE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1DB3A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6E82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48CCF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90A02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61.65</w:t>
            </w:r>
          </w:p>
        </w:tc>
        <w:tc>
          <w:tcPr>
            <w:tcW w:w="259" w:type="pct"/>
            <w:vMerge w:val="continue"/>
            <w:vAlign w:val="center"/>
          </w:tcPr>
          <w:p w14:paraId="000F43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4A3B6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78C4D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5C84C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D693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76624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4864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ADB5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C2400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C402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3B69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B46C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C341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349</w:t>
            </w:r>
          </w:p>
        </w:tc>
      </w:tr>
      <w:tr w14:paraId="724D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F678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C2D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D0EF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B5C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3152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C945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63E6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081C5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7D9217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89473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20EE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99B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536B8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573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0B721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7FC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20FB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359</w:t>
            </w:r>
          </w:p>
        </w:tc>
      </w:tr>
      <w:tr w14:paraId="67DB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F807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55D2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B7BBD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265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B1A20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45E2B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BAAC1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30D00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7FBE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62EF1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61E7DB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6DEF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0FF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E103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13FAB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290D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4A1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379</w:t>
            </w:r>
          </w:p>
        </w:tc>
      </w:tr>
      <w:tr w14:paraId="22E1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3EB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D06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A149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34D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734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B18B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F760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E816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8B38E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4B5B9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087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9B2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3336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547FB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593D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4D2B9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1189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</w:t>
            </w:r>
          </w:p>
        </w:tc>
      </w:tr>
      <w:tr w14:paraId="077C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90619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131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AA825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21.97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FB78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259" w:type="pct"/>
            <w:vMerge w:val="continue"/>
            <w:vAlign w:val="center"/>
          </w:tcPr>
          <w:p w14:paraId="6E22B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50C53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04DFAF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14498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30EC1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4815CB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735F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D3EC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B719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3F10C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1609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27EA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102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328</w:t>
            </w:r>
          </w:p>
        </w:tc>
      </w:tr>
      <w:tr w14:paraId="25DF1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894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08F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8E1DF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22.08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C4CE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62.15</w:t>
            </w:r>
          </w:p>
        </w:tc>
        <w:tc>
          <w:tcPr>
            <w:tcW w:w="259" w:type="pct"/>
            <w:vMerge w:val="continue"/>
            <w:vAlign w:val="center"/>
          </w:tcPr>
          <w:p w14:paraId="7CE7D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EF8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2281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AB34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E187D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C9432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C6AFA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F185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4B405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9493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83D33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EFE82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D90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358</w:t>
            </w:r>
          </w:p>
        </w:tc>
      </w:tr>
      <w:tr w14:paraId="65A40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BD01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1F7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485FE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8C87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149D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7F20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B4C1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61D34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7C07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E3D50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614634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53A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56D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F8E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ED2B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475F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D3CEE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388</w:t>
            </w:r>
          </w:p>
        </w:tc>
      </w:tr>
      <w:tr w14:paraId="2E924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19CDA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977C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45B4C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25.86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D814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4B57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12D4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003CB0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334A5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70357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64457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6DA0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54C1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9979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E67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1A1F7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DAA0E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EE28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353</w:t>
            </w:r>
          </w:p>
        </w:tc>
      </w:tr>
      <w:tr w14:paraId="44BE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D643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763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9641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F6AA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80734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7652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DFBB0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7BAF1C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F79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FF70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031920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5F9D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7BD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426F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53A5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91C74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B7FF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383</w:t>
            </w:r>
          </w:p>
        </w:tc>
      </w:tr>
      <w:tr w14:paraId="3C107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4A9C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6B7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7A7E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E862C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65.55</w:t>
            </w:r>
          </w:p>
        </w:tc>
        <w:tc>
          <w:tcPr>
            <w:tcW w:w="259" w:type="pct"/>
            <w:vMerge w:val="continue"/>
            <w:vAlign w:val="center"/>
          </w:tcPr>
          <w:p w14:paraId="0C6A0C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B6D7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1E704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693E2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618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03AA01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C12B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9F2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7CD0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1E8EA3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133F3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102C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179D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333</w:t>
            </w:r>
          </w:p>
        </w:tc>
      </w:tr>
      <w:tr w14:paraId="04C4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1EF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BBB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FE58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8A8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13E7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42DD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D7056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9A59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9008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0AFC0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217D8D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AB0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4F6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728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A067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46FB2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15A0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368</w:t>
            </w:r>
          </w:p>
        </w:tc>
      </w:tr>
      <w:tr w14:paraId="113DE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2F5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EF1F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1A8DB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35.44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60C02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66.65</w:t>
            </w:r>
          </w:p>
        </w:tc>
        <w:tc>
          <w:tcPr>
            <w:tcW w:w="259" w:type="pct"/>
            <w:vMerge w:val="continue"/>
            <w:vAlign w:val="center"/>
          </w:tcPr>
          <w:p w14:paraId="15DA0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EAC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0D731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2A8F25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9D3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AAFB8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0245D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BE4D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41F16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7A04B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B6BF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7DCA9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758B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348</w:t>
            </w:r>
          </w:p>
        </w:tc>
      </w:tr>
      <w:tr w14:paraId="20B90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A448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80F8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ACE3D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29C0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DD74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7ACE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F577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872F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E68F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B62E0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0B4016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AE6C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91C4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32F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7E7A2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45D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5D13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378</w:t>
            </w:r>
          </w:p>
        </w:tc>
      </w:tr>
      <w:tr w14:paraId="6F88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5AC2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8D0C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277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1CCCC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8DD05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42360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CAE74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BAFC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16495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6ACD65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64AAB7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5F0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1E6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30F1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411BE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60.84</w:t>
            </w:r>
          </w:p>
        </w:tc>
        <w:tc>
          <w:tcPr>
            <w:tcW w:w="301" w:type="pct"/>
            <w:vMerge w:val="continue"/>
            <w:vAlign w:val="center"/>
          </w:tcPr>
          <w:p w14:paraId="07B73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B3F8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190</w:t>
            </w:r>
          </w:p>
        </w:tc>
      </w:tr>
      <w:tr w14:paraId="2A5CC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713DA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FAC2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A37E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578D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FDB6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3E789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361A7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5E9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F13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FD6C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498F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2075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4527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07F6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D92A4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301" w:type="pct"/>
            <w:vMerge w:val="continue"/>
            <w:vAlign w:val="center"/>
          </w:tcPr>
          <w:p w14:paraId="7DC47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B48B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192</w:t>
            </w:r>
          </w:p>
        </w:tc>
      </w:tr>
      <w:tr w14:paraId="57AB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50308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074B8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E70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250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F9283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2D7FE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3506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07AB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479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FC9D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F70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431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7D30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156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E0F45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63.49</w:t>
            </w:r>
          </w:p>
        </w:tc>
        <w:tc>
          <w:tcPr>
            <w:tcW w:w="301" w:type="pct"/>
            <w:vMerge w:val="continue"/>
            <w:vAlign w:val="center"/>
          </w:tcPr>
          <w:p w14:paraId="3AD7A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3F2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200</w:t>
            </w:r>
          </w:p>
        </w:tc>
      </w:tr>
      <w:tr w14:paraId="4BAD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5D5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11C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1E7E9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F54C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5777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3DD6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F783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21A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225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B91D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6AA2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64F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3688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CB971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141F9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1" w:type="pct"/>
            <w:vMerge w:val="continue"/>
            <w:vAlign w:val="center"/>
          </w:tcPr>
          <w:p w14:paraId="3B127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BE1E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202</w:t>
            </w:r>
          </w:p>
        </w:tc>
      </w:tr>
      <w:tr w14:paraId="00C53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53F4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E513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E2835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18.98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7902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09020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42DD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EAB3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76F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79DD5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D1A11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179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F0F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598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CA88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99455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60.71</w:t>
            </w:r>
          </w:p>
        </w:tc>
        <w:tc>
          <w:tcPr>
            <w:tcW w:w="301" w:type="pct"/>
            <w:vMerge w:val="continue"/>
            <w:vAlign w:val="center"/>
          </w:tcPr>
          <w:p w14:paraId="2AA94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559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191</w:t>
            </w:r>
          </w:p>
        </w:tc>
      </w:tr>
      <w:tr w14:paraId="6FB5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E89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2AE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EC6A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78F2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259" w:type="pct"/>
            <w:vMerge w:val="continue"/>
            <w:vAlign w:val="center"/>
          </w:tcPr>
          <w:p w14:paraId="58F91B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7B08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AD4D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109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A9E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F84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F4B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8A6E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2B4B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65DE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12743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61.63</w:t>
            </w:r>
          </w:p>
        </w:tc>
        <w:tc>
          <w:tcPr>
            <w:tcW w:w="301" w:type="pct"/>
            <w:vMerge w:val="continue"/>
            <w:vAlign w:val="center"/>
          </w:tcPr>
          <w:p w14:paraId="5A4738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95FEA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189</w:t>
            </w:r>
          </w:p>
        </w:tc>
      </w:tr>
      <w:tr w14:paraId="7F36C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2AC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5B6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39F35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25.06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DD28E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1A0DD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3594C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3C63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952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AF9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CF4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B3BE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3DED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E57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60F4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27FAA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63.35</w:t>
            </w:r>
          </w:p>
        </w:tc>
        <w:tc>
          <w:tcPr>
            <w:tcW w:w="301" w:type="pct"/>
            <w:vMerge w:val="continue"/>
            <w:vAlign w:val="center"/>
          </w:tcPr>
          <w:p w14:paraId="76CA71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6C0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201</w:t>
            </w:r>
          </w:p>
        </w:tc>
      </w:tr>
      <w:tr w14:paraId="55FC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2EA21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193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21E2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AA985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9" w:type="pct"/>
            <w:vMerge w:val="continue"/>
            <w:vAlign w:val="center"/>
          </w:tcPr>
          <w:p w14:paraId="647513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A87F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CBAD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813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7DC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5D85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E5D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BF7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108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1ADF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AB47A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64.27</w:t>
            </w:r>
          </w:p>
        </w:tc>
        <w:tc>
          <w:tcPr>
            <w:tcW w:w="301" w:type="pct"/>
            <w:vMerge w:val="continue"/>
            <w:vAlign w:val="center"/>
          </w:tcPr>
          <w:p w14:paraId="78CE3A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AC10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199</w:t>
            </w:r>
          </w:p>
        </w:tc>
      </w:tr>
      <w:tr w14:paraId="7310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8D7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EC66E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D79E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8FC03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56.19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7150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CCB2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91A2B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C09EF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continue"/>
            <w:vAlign w:val="center"/>
          </w:tcPr>
          <w:p w14:paraId="74452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CFF1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463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1383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D9CE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7C65F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0485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11.81</w:t>
            </w:r>
          </w:p>
        </w:tc>
        <w:tc>
          <w:tcPr>
            <w:tcW w:w="301" w:type="pct"/>
            <w:vMerge w:val="continue"/>
            <w:vAlign w:val="center"/>
          </w:tcPr>
          <w:p w14:paraId="63267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B82F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542</w:t>
            </w:r>
          </w:p>
        </w:tc>
      </w:tr>
      <w:tr w14:paraId="117A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43A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778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78F94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A4F72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59" w:type="pct"/>
            <w:vMerge w:val="continue"/>
            <w:vAlign w:val="center"/>
          </w:tcPr>
          <w:p w14:paraId="14E86E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E4AB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A275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18C74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46FC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4E485F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7DA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4640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BC64B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1386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04B8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301" w:type="pct"/>
            <w:vMerge w:val="continue"/>
            <w:vAlign w:val="center"/>
          </w:tcPr>
          <w:p w14:paraId="4C2E3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4DEC6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550</w:t>
            </w:r>
          </w:p>
        </w:tc>
      </w:tr>
      <w:tr w14:paraId="577B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117E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1AC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A9C9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3AE4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0D9C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D7E1A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9CCA3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B20B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B828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970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B74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2C4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2493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E365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62B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20.19</w:t>
            </w:r>
          </w:p>
        </w:tc>
        <w:tc>
          <w:tcPr>
            <w:tcW w:w="301" w:type="pct"/>
            <w:vMerge w:val="continue"/>
            <w:vAlign w:val="center"/>
          </w:tcPr>
          <w:p w14:paraId="643D3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7F37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549</w:t>
            </w:r>
          </w:p>
        </w:tc>
      </w:tr>
      <w:tr w14:paraId="0AAD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67C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7306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5F117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D106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59.59</w:t>
            </w:r>
          </w:p>
        </w:tc>
        <w:tc>
          <w:tcPr>
            <w:tcW w:w="259" w:type="pct"/>
            <w:vMerge w:val="continue"/>
            <w:vAlign w:val="center"/>
          </w:tcPr>
          <w:p w14:paraId="692FF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F3F8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2777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BC233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442A9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C6EB9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D7B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848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ACF1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61C8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176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16.88</w:t>
            </w:r>
          </w:p>
        </w:tc>
        <w:tc>
          <w:tcPr>
            <w:tcW w:w="301" w:type="pct"/>
            <w:vMerge w:val="continue"/>
            <w:vAlign w:val="center"/>
          </w:tcPr>
          <w:p w14:paraId="0120F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11B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541</w:t>
            </w:r>
          </w:p>
        </w:tc>
      </w:tr>
      <w:tr w14:paraId="7FFA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15C0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777E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EFC0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571FA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64.09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09ABC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B3789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CAD7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E26B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348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6B9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60C93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B7D15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89C4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1B3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335F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27.09</w:t>
            </w:r>
          </w:p>
        </w:tc>
        <w:tc>
          <w:tcPr>
            <w:tcW w:w="301" w:type="pct"/>
            <w:vMerge w:val="continue"/>
            <w:vAlign w:val="center"/>
          </w:tcPr>
          <w:p w14:paraId="5BDA1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B14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544</w:t>
            </w:r>
          </w:p>
        </w:tc>
      </w:tr>
      <w:tr w14:paraId="1C6AA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87D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8CC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9BBBF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2A48E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65.34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DEC8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516B8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9FB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C8F3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3F1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7C5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E37C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B82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DE4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D7115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6497B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301" w:type="pct"/>
            <w:vMerge w:val="continue"/>
            <w:vAlign w:val="center"/>
          </w:tcPr>
          <w:p w14:paraId="3C171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FE21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543</w:t>
            </w:r>
          </w:p>
        </w:tc>
      </w:tr>
      <w:tr w14:paraId="18CF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43D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D5C9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03BC5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B3AD6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B317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AB6F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5DBF3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2245E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continue"/>
            <w:vAlign w:val="center"/>
          </w:tcPr>
          <w:p w14:paraId="6841B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C400C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00218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3385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D86B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574D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A274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1" w:type="pct"/>
            <w:vMerge w:val="continue"/>
            <w:vAlign w:val="center"/>
          </w:tcPr>
          <w:p w14:paraId="2C586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029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668</w:t>
            </w:r>
          </w:p>
        </w:tc>
      </w:tr>
      <w:tr w14:paraId="57CCC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E864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05E7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2BCB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BC6AE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59" w:type="pct"/>
            <w:vMerge w:val="continue"/>
            <w:vAlign w:val="center"/>
          </w:tcPr>
          <w:p w14:paraId="701A0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0E6DD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BFF8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A418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443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33A9F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B189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072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6E35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078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92C5D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8.03</w:t>
            </w:r>
          </w:p>
        </w:tc>
        <w:tc>
          <w:tcPr>
            <w:tcW w:w="301" w:type="pct"/>
            <w:vMerge w:val="continue"/>
            <w:vAlign w:val="center"/>
          </w:tcPr>
          <w:p w14:paraId="7605CB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75E4D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670</w:t>
            </w:r>
          </w:p>
        </w:tc>
      </w:tr>
      <w:tr w14:paraId="2430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5B18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79B81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3CF18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AFBD6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59" w:type="pct"/>
            <w:vMerge w:val="continue"/>
            <w:vAlign w:val="center"/>
          </w:tcPr>
          <w:p w14:paraId="3A6E16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C6BA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A0D5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F16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A07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3B42A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1D448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FB3E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9D0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78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A4BD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8.04</w:t>
            </w:r>
          </w:p>
        </w:tc>
        <w:tc>
          <w:tcPr>
            <w:tcW w:w="301" w:type="pct"/>
            <w:vMerge w:val="continue"/>
            <w:vAlign w:val="center"/>
          </w:tcPr>
          <w:p w14:paraId="0AF32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BE8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656</w:t>
            </w:r>
          </w:p>
        </w:tc>
      </w:tr>
      <w:tr w14:paraId="2B680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1397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900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252D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CE5E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59" w:type="pct"/>
            <w:vMerge w:val="continue"/>
            <w:vAlign w:val="center"/>
          </w:tcPr>
          <w:p w14:paraId="5E1E77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CF2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25E61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DAC6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F71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95DB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C942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FBCA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59D4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D783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7898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8.06</w:t>
            </w:r>
          </w:p>
        </w:tc>
        <w:tc>
          <w:tcPr>
            <w:tcW w:w="301" w:type="pct"/>
            <w:vMerge w:val="continue"/>
            <w:vAlign w:val="center"/>
          </w:tcPr>
          <w:p w14:paraId="3363C1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51395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658</w:t>
            </w:r>
          </w:p>
        </w:tc>
      </w:tr>
      <w:tr w14:paraId="157F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B1C2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B6E9B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4042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34D8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59.84</w:t>
            </w:r>
          </w:p>
        </w:tc>
        <w:tc>
          <w:tcPr>
            <w:tcW w:w="259" w:type="pct"/>
            <w:vMerge w:val="continue"/>
            <w:vAlign w:val="center"/>
          </w:tcPr>
          <w:p w14:paraId="47668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274D2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6BBD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2B9A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D45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B533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8941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991A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1A704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F52E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ACEBC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8.35</w:t>
            </w:r>
          </w:p>
        </w:tc>
        <w:tc>
          <w:tcPr>
            <w:tcW w:w="301" w:type="pct"/>
            <w:vMerge w:val="continue"/>
            <w:vAlign w:val="center"/>
          </w:tcPr>
          <w:p w14:paraId="48231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F71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666</w:t>
            </w:r>
          </w:p>
        </w:tc>
      </w:tr>
      <w:tr w14:paraId="5A2C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58E3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2151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A372C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1B482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59" w:type="pct"/>
            <w:vMerge w:val="continue"/>
            <w:vAlign w:val="center"/>
          </w:tcPr>
          <w:p w14:paraId="4503F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4D28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CABB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1E1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724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95B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DEA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F4B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39D3C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22E84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AB99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8.38</w:t>
            </w:r>
          </w:p>
        </w:tc>
        <w:tc>
          <w:tcPr>
            <w:tcW w:w="301" w:type="pct"/>
            <w:vMerge w:val="continue"/>
            <w:vAlign w:val="center"/>
          </w:tcPr>
          <w:p w14:paraId="0B318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2F28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664</w:t>
            </w:r>
          </w:p>
        </w:tc>
      </w:tr>
      <w:tr w14:paraId="72833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7F2B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DF4E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5D8A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47DB7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59.88</w:t>
            </w:r>
          </w:p>
        </w:tc>
        <w:tc>
          <w:tcPr>
            <w:tcW w:w="259" w:type="pct"/>
            <w:vMerge w:val="continue"/>
            <w:vAlign w:val="center"/>
          </w:tcPr>
          <w:p w14:paraId="45FCF5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4553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2473B8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66E5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72A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275F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26624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38DA7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6671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2CD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155FD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8.39</w:t>
            </w:r>
          </w:p>
        </w:tc>
        <w:tc>
          <w:tcPr>
            <w:tcW w:w="301" w:type="pct"/>
            <w:vMerge w:val="continue"/>
            <w:vAlign w:val="center"/>
          </w:tcPr>
          <w:p w14:paraId="2AF3E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977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654</w:t>
            </w:r>
          </w:p>
        </w:tc>
      </w:tr>
      <w:tr w14:paraId="2C35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E16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49BD7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AB75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1C7B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59.92</w:t>
            </w:r>
          </w:p>
        </w:tc>
        <w:tc>
          <w:tcPr>
            <w:tcW w:w="259" w:type="pct"/>
            <w:vMerge w:val="continue"/>
            <w:vAlign w:val="center"/>
          </w:tcPr>
          <w:p w14:paraId="46B1C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D23D9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5CAE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A39B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080D9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A308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8FB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C5B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39C5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4FA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5A1CB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8.42</w:t>
            </w:r>
          </w:p>
        </w:tc>
        <w:tc>
          <w:tcPr>
            <w:tcW w:w="301" w:type="pct"/>
            <w:vMerge w:val="continue"/>
            <w:vAlign w:val="center"/>
          </w:tcPr>
          <w:p w14:paraId="7AFEA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35E2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652</w:t>
            </w:r>
          </w:p>
        </w:tc>
      </w:tr>
      <w:tr w14:paraId="3E357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970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162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C0F4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A75C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46BFB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DACF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7EFE34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9256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BAB7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B280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ACFB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F2BD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2D69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932E5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08CC4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8.76</w:t>
            </w:r>
          </w:p>
        </w:tc>
        <w:tc>
          <w:tcPr>
            <w:tcW w:w="301" w:type="pct"/>
            <w:vMerge w:val="continue"/>
            <w:vAlign w:val="center"/>
          </w:tcPr>
          <w:p w14:paraId="43660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9E2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667</w:t>
            </w:r>
          </w:p>
        </w:tc>
      </w:tr>
      <w:tr w14:paraId="5B1F7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B2B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DA37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08685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B91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59" w:type="pct"/>
            <w:vMerge w:val="continue"/>
            <w:vAlign w:val="center"/>
          </w:tcPr>
          <w:p w14:paraId="6E4D34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F634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4C29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6DB0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AABC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C1D1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2B03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2C4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2FF5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1A6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3A2A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301" w:type="pct"/>
            <w:vMerge w:val="continue"/>
            <w:vAlign w:val="center"/>
          </w:tcPr>
          <w:p w14:paraId="608962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A3FC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669</w:t>
            </w:r>
          </w:p>
        </w:tc>
      </w:tr>
      <w:tr w14:paraId="047B7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F01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16C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67E9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2812A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59" w:type="pct"/>
            <w:vMerge w:val="continue"/>
            <w:vAlign w:val="center"/>
          </w:tcPr>
          <w:p w14:paraId="703798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1FE26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C9EC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20A9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7165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F99A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B33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861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29ABB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134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0D34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301" w:type="pct"/>
            <w:vMerge w:val="continue"/>
            <w:vAlign w:val="center"/>
          </w:tcPr>
          <w:p w14:paraId="289BB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BC0E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</w:t>
            </w:r>
          </w:p>
        </w:tc>
      </w:tr>
      <w:tr w14:paraId="3BBF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D26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5EA0D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201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D92A2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59" w:type="pct"/>
            <w:vMerge w:val="continue"/>
            <w:vAlign w:val="center"/>
          </w:tcPr>
          <w:p w14:paraId="1D7D9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56F0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0956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F187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685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6CFFD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3B4A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B7E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64A9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3CE3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5E904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8.81</w:t>
            </w:r>
          </w:p>
        </w:tc>
        <w:tc>
          <w:tcPr>
            <w:tcW w:w="301" w:type="pct"/>
            <w:vMerge w:val="continue"/>
            <w:vAlign w:val="center"/>
          </w:tcPr>
          <w:p w14:paraId="67660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02523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657</w:t>
            </w:r>
          </w:p>
        </w:tc>
      </w:tr>
      <w:tr w14:paraId="372B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AEE9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4B6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1B8FC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CAE8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345AA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2A309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3BE3E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6F83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26B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8D589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01F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D62A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E7D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7B27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43A2A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8.92</w:t>
            </w:r>
          </w:p>
        </w:tc>
        <w:tc>
          <w:tcPr>
            <w:tcW w:w="301" w:type="pct"/>
            <w:vMerge w:val="continue"/>
            <w:vAlign w:val="center"/>
          </w:tcPr>
          <w:p w14:paraId="167DB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EEA8C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662</w:t>
            </w:r>
          </w:p>
        </w:tc>
      </w:tr>
      <w:tr w14:paraId="3883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03FB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E563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F3691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B851D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60.49</w:t>
            </w:r>
          </w:p>
        </w:tc>
        <w:tc>
          <w:tcPr>
            <w:tcW w:w="259" w:type="pct"/>
            <w:vMerge w:val="continue"/>
            <w:vAlign w:val="center"/>
          </w:tcPr>
          <w:p w14:paraId="6CCE5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3354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2E35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C73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AF2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BF6E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B33B0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9010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8988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EA81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18E7C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8.95</w:t>
            </w:r>
          </w:p>
        </w:tc>
        <w:tc>
          <w:tcPr>
            <w:tcW w:w="301" w:type="pct"/>
            <w:vMerge w:val="continue"/>
            <w:vAlign w:val="center"/>
          </w:tcPr>
          <w:p w14:paraId="7251F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5BF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660</w:t>
            </w:r>
          </w:p>
        </w:tc>
      </w:tr>
      <w:tr w14:paraId="1849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F7EA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BFEED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DF423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FD72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60.51</w:t>
            </w:r>
          </w:p>
        </w:tc>
        <w:tc>
          <w:tcPr>
            <w:tcW w:w="259" w:type="pct"/>
            <w:vMerge w:val="continue"/>
            <w:vAlign w:val="center"/>
          </w:tcPr>
          <w:p w14:paraId="4B1464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8653F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F4197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2692A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8F5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A67A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AB69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CF62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B923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7E7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95424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8.96</w:t>
            </w:r>
          </w:p>
        </w:tc>
        <w:tc>
          <w:tcPr>
            <w:tcW w:w="301" w:type="pct"/>
            <w:vMerge w:val="continue"/>
            <w:vAlign w:val="center"/>
          </w:tcPr>
          <w:p w14:paraId="5C199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C287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650</w:t>
            </w:r>
          </w:p>
        </w:tc>
      </w:tr>
      <w:tr w14:paraId="691D1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F61E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04E5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9DFF1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F512C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60.54</w:t>
            </w:r>
          </w:p>
        </w:tc>
        <w:tc>
          <w:tcPr>
            <w:tcW w:w="259" w:type="pct"/>
            <w:vMerge w:val="continue"/>
            <w:vAlign w:val="center"/>
          </w:tcPr>
          <w:p w14:paraId="78307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6A5C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24B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2E2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E104F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2D32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329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35C4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6CF65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7A7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EFB84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8.99</w:t>
            </w:r>
          </w:p>
        </w:tc>
        <w:tc>
          <w:tcPr>
            <w:tcW w:w="301" w:type="pct"/>
            <w:vMerge w:val="continue"/>
            <w:vAlign w:val="center"/>
          </w:tcPr>
          <w:p w14:paraId="52052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6112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648</w:t>
            </w:r>
          </w:p>
        </w:tc>
      </w:tr>
      <w:tr w14:paraId="7CB42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CAB2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4B6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17F9F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8235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E8AF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40A9E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676D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8217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F91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E405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EB44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DA91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9D0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4884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C5F70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9.18</w:t>
            </w:r>
          </w:p>
        </w:tc>
        <w:tc>
          <w:tcPr>
            <w:tcW w:w="301" w:type="pct"/>
            <w:vMerge w:val="continue"/>
            <w:vAlign w:val="center"/>
          </w:tcPr>
          <w:p w14:paraId="1460D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1686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665</w:t>
            </w:r>
          </w:p>
        </w:tc>
      </w:tr>
      <w:tr w14:paraId="46410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61A1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1030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F2BD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01C6A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59" w:type="pct"/>
            <w:vMerge w:val="continue"/>
            <w:vAlign w:val="center"/>
          </w:tcPr>
          <w:p w14:paraId="1D3A3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DDB71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914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40F7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759C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F20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6A89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03F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0802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F47B4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EED5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9.19</w:t>
            </w:r>
          </w:p>
        </w:tc>
        <w:tc>
          <w:tcPr>
            <w:tcW w:w="301" w:type="pct"/>
            <w:vMerge w:val="continue"/>
            <w:vAlign w:val="center"/>
          </w:tcPr>
          <w:p w14:paraId="518B7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8B18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663</w:t>
            </w:r>
          </w:p>
        </w:tc>
      </w:tr>
      <w:tr w14:paraId="6DD20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CECC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07824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C12ED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D201B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59" w:type="pct"/>
            <w:vMerge w:val="continue"/>
            <w:vAlign w:val="center"/>
          </w:tcPr>
          <w:p w14:paraId="33C42C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7F271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B061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B30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6E7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7F41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3C4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84F8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DAB20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044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4D03E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9.23</w:t>
            </w:r>
          </w:p>
        </w:tc>
        <w:tc>
          <w:tcPr>
            <w:tcW w:w="301" w:type="pct"/>
            <w:vMerge w:val="continue"/>
            <w:vAlign w:val="center"/>
          </w:tcPr>
          <w:p w14:paraId="6401EF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93CD5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653</w:t>
            </w:r>
          </w:p>
        </w:tc>
      </w:tr>
      <w:tr w14:paraId="3F17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2822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BDC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246E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09F7E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60.79</w:t>
            </w:r>
          </w:p>
        </w:tc>
        <w:tc>
          <w:tcPr>
            <w:tcW w:w="259" w:type="pct"/>
            <w:vMerge w:val="continue"/>
            <w:vAlign w:val="center"/>
          </w:tcPr>
          <w:p w14:paraId="61B2DC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5BE8A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9CF6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31FB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89B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B070A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34A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60A8B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D894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C7A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84EE2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9.24</w:t>
            </w:r>
          </w:p>
        </w:tc>
        <w:tc>
          <w:tcPr>
            <w:tcW w:w="301" w:type="pct"/>
            <w:vMerge w:val="continue"/>
            <w:vAlign w:val="center"/>
          </w:tcPr>
          <w:p w14:paraId="25429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7F78E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651</w:t>
            </w:r>
          </w:p>
        </w:tc>
      </w:tr>
      <w:tr w14:paraId="1D39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0982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FB7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2002D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BECFA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61.41</w:t>
            </w:r>
          </w:p>
        </w:tc>
        <w:tc>
          <w:tcPr>
            <w:tcW w:w="259" w:type="pct"/>
            <w:vMerge w:val="continue"/>
            <w:vAlign w:val="center"/>
          </w:tcPr>
          <w:p w14:paraId="2D430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7F63B5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F34C2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207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C7D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8A8A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AAC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AFF9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50A64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ABC5A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E23E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9.86</w:t>
            </w:r>
          </w:p>
        </w:tc>
        <w:tc>
          <w:tcPr>
            <w:tcW w:w="301" w:type="pct"/>
            <w:vMerge w:val="continue"/>
            <w:vAlign w:val="center"/>
          </w:tcPr>
          <w:p w14:paraId="4082B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C8D2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661</w:t>
            </w:r>
          </w:p>
        </w:tc>
      </w:tr>
      <w:tr w14:paraId="0F4D4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4073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09979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AC536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AD9B2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59" w:type="pct"/>
            <w:vMerge w:val="continue"/>
            <w:vAlign w:val="center"/>
          </w:tcPr>
          <w:p w14:paraId="0C979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76EC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056C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BCD0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8FA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23DC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6048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64BD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735F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49A4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D4186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9.89</w:t>
            </w:r>
          </w:p>
        </w:tc>
        <w:tc>
          <w:tcPr>
            <w:tcW w:w="301" w:type="pct"/>
            <w:vMerge w:val="continue"/>
            <w:vAlign w:val="center"/>
          </w:tcPr>
          <w:p w14:paraId="25CC24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A516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659</w:t>
            </w:r>
          </w:p>
        </w:tc>
      </w:tr>
      <w:tr w14:paraId="44A9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3571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3F33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7A69F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4D0B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61.46</w:t>
            </w:r>
          </w:p>
        </w:tc>
        <w:tc>
          <w:tcPr>
            <w:tcW w:w="259" w:type="pct"/>
            <w:vMerge w:val="continue"/>
            <w:vAlign w:val="center"/>
          </w:tcPr>
          <w:p w14:paraId="1CC7EE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3D1E68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28AB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D000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B609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7A84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D7A8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1F6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D621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ADEC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05CAA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9.91</w:t>
            </w:r>
          </w:p>
        </w:tc>
        <w:tc>
          <w:tcPr>
            <w:tcW w:w="301" w:type="pct"/>
            <w:vMerge w:val="continue"/>
            <w:vAlign w:val="center"/>
          </w:tcPr>
          <w:p w14:paraId="0E004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ABECC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649</w:t>
            </w:r>
          </w:p>
        </w:tc>
      </w:tr>
      <w:tr w14:paraId="27C5D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C0BA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6AA6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1B15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C6410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61.49</w:t>
            </w:r>
          </w:p>
        </w:tc>
        <w:tc>
          <w:tcPr>
            <w:tcW w:w="259" w:type="pct"/>
            <w:vMerge w:val="continue"/>
            <w:vAlign w:val="center"/>
          </w:tcPr>
          <w:p w14:paraId="65D68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1F2CE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AD93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91E1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95F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0A946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05D1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F334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6D5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4E527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623A4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9.94</w:t>
            </w:r>
          </w:p>
        </w:tc>
        <w:tc>
          <w:tcPr>
            <w:tcW w:w="301" w:type="pct"/>
            <w:vMerge w:val="continue"/>
            <w:vAlign w:val="center"/>
          </w:tcPr>
          <w:p w14:paraId="706E7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4ADB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647</w:t>
            </w:r>
          </w:p>
        </w:tc>
      </w:tr>
      <w:tr w14:paraId="382F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6AF7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19978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7A52A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6548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34295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C601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E56DE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AC7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448A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765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B9D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9FD64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907A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67FC8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F3E4F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16.61</w:t>
            </w:r>
          </w:p>
        </w:tc>
        <w:tc>
          <w:tcPr>
            <w:tcW w:w="301" w:type="pct"/>
            <w:vMerge w:val="continue"/>
            <w:vAlign w:val="center"/>
          </w:tcPr>
          <w:p w14:paraId="047E8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B894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608</w:t>
            </w:r>
          </w:p>
        </w:tc>
      </w:tr>
      <w:tr w14:paraId="7771B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928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994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3CD8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4589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59.46</w:t>
            </w:r>
          </w:p>
        </w:tc>
        <w:tc>
          <w:tcPr>
            <w:tcW w:w="259" w:type="pct"/>
            <w:vMerge w:val="continue"/>
            <w:vAlign w:val="center"/>
          </w:tcPr>
          <w:p w14:paraId="5CC0AC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6A21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71E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AF93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AB2A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2056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40D29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7FBE3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55D9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B0D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4330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16.64</w:t>
            </w:r>
          </w:p>
        </w:tc>
        <w:tc>
          <w:tcPr>
            <w:tcW w:w="301" w:type="pct"/>
            <w:vMerge w:val="continue"/>
            <w:vAlign w:val="center"/>
          </w:tcPr>
          <w:p w14:paraId="6400E4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3D4A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610</w:t>
            </w:r>
          </w:p>
        </w:tc>
      </w:tr>
      <w:tr w14:paraId="3A89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FD24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1D18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EA575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C96F4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59.48</w:t>
            </w:r>
          </w:p>
        </w:tc>
        <w:tc>
          <w:tcPr>
            <w:tcW w:w="259" w:type="pct"/>
            <w:vMerge w:val="continue"/>
            <w:vAlign w:val="center"/>
          </w:tcPr>
          <w:p w14:paraId="362D9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DBA39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3C390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1F9D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E5B3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6151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1702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764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CDDA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549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B4D82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16.69</w:t>
            </w:r>
          </w:p>
        </w:tc>
        <w:tc>
          <w:tcPr>
            <w:tcW w:w="301" w:type="pct"/>
            <w:vMerge w:val="continue"/>
            <w:vAlign w:val="center"/>
          </w:tcPr>
          <w:p w14:paraId="47A395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A002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596</w:t>
            </w:r>
          </w:p>
        </w:tc>
      </w:tr>
      <w:tr w14:paraId="7F2EB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91E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55CF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A1C6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F2509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259" w:type="pct"/>
            <w:vMerge w:val="continue"/>
            <w:vAlign w:val="center"/>
          </w:tcPr>
          <w:p w14:paraId="7AE444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293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50DF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902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5EE3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FE48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B5C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EA14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92CA5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0D461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E9C3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16.72</w:t>
            </w:r>
          </w:p>
        </w:tc>
        <w:tc>
          <w:tcPr>
            <w:tcW w:w="301" w:type="pct"/>
            <w:vMerge w:val="continue"/>
            <w:vAlign w:val="center"/>
          </w:tcPr>
          <w:p w14:paraId="290FA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84F1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598</w:t>
            </w:r>
          </w:p>
        </w:tc>
      </w:tr>
      <w:tr w14:paraId="6FAE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E0B9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D408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4AA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42C1D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59.87</w:t>
            </w:r>
          </w:p>
        </w:tc>
        <w:tc>
          <w:tcPr>
            <w:tcW w:w="259" w:type="pct"/>
            <w:vMerge w:val="continue"/>
            <w:vAlign w:val="center"/>
          </w:tcPr>
          <w:p w14:paraId="6B7AC1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F6B79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91E0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9D1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FE09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DC98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83CC3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219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2CC2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23BD4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5317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17.37</w:t>
            </w:r>
          </w:p>
        </w:tc>
        <w:tc>
          <w:tcPr>
            <w:tcW w:w="301" w:type="pct"/>
            <w:vMerge w:val="continue"/>
            <w:vAlign w:val="center"/>
          </w:tcPr>
          <w:p w14:paraId="7AB57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FB14B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606</w:t>
            </w:r>
          </w:p>
        </w:tc>
      </w:tr>
      <w:tr w14:paraId="06D56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6B3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888E8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74DF3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485B7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59.91</w:t>
            </w:r>
          </w:p>
        </w:tc>
        <w:tc>
          <w:tcPr>
            <w:tcW w:w="259" w:type="pct"/>
            <w:vMerge w:val="continue"/>
            <w:vAlign w:val="center"/>
          </w:tcPr>
          <w:p w14:paraId="28E52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A00A3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597E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1C7F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49F0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6A2C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FCA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424AD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2AE8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24A9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3C8545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17.46</w:t>
            </w:r>
          </w:p>
        </w:tc>
        <w:tc>
          <w:tcPr>
            <w:tcW w:w="301" w:type="pct"/>
            <w:vMerge w:val="continue"/>
            <w:vAlign w:val="center"/>
          </w:tcPr>
          <w:p w14:paraId="5FBF2D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36D6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594</w:t>
            </w:r>
          </w:p>
        </w:tc>
      </w:tr>
      <w:tr w14:paraId="7CBC9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584D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A954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B4236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35CD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10BE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26F37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3FA2CF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0895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5466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8E605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B7C0A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0B2D1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70E0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EF4A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A0F81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EF5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E07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604</w:t>
            </w:r>
          </w:p>
        </w:tc>
      </w:tr>
      <w:tr w14:paraId="38C3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3CB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59E6D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9D92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D6C9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59.96</w:t>
            </w:r>
          </w:p>
        </w:tc>
        <w:tc>
          <w:tcPr>
            <w:tcW w:w="259" w:type="pct"/>
            <w:vMerge w:val="continue"/>
            <w:vAlign w:val="center"/>
          </w:tcPr>
          <w:p w14:paraId="7FF7F1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5F745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A383F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F1D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33FB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74F96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5A1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E6DC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0ACD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010E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A975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17.54</w:t>
            </w:r>
          </w:p>
        </w:tc>
        <w:tc>
          <w:tcPr>
            <w:tcW w:w="301" w:type="pct"/>
            <w:vMerge w:val="continue"/>
            <w:vAlign w:val="center"/>
          </w:tcPr>
          <w:p w14:paraId="29E6B1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393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592</w:t>
            </w:r>
          </w:p>
        </w:tc>
      </w:tr>
      <w:tr w14:paraId="4A97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CE086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C8A4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F0C24E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FF179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60.29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DDAA8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876A0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6A04D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423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2A02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42CF8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C558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902D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233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EAAA1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30C4F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18.16</w:t>
            </w:r>
          </w:p>
        </w:tc>
        <w:tc>
          <w:tcPr>
            <w:tcW w:w="301" w:type="pct"/>
            <w:vMerge w:val="continue"/>
            <w:vAlign w:val="center"/>
          </w:tcPr>
          <w:p w14:paraId="2A4E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9ACC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607</w:t>
            </w:r>
          </w:p>
        </w:tc>
      </w:tr>
      <w:tr w14:paraId="5186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45F1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A95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F0AAE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7D9D8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259" w:type="pct"/>
            <w:vMerge w:val="continue"/>
            <w:vAlign w:val="center"/>
          </w:tcPr>
          <w:p w14:paraId="3B5F6F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3B62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3FE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90F0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5F2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5D4C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3B1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6595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20E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49AC2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01B8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18.18</w:t>
            </w:r>
          </w:p>
        </w:tc>
        <w:tc>
          <w:tcPr>
            <w:tcW w:w="301" w:type="pct"/>
            <w:vMerge w:val="continue"/>
            <w:vAlign w:val="center"/>
          </w:tcPr>
          <w:p w14:paraId="3B599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6666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609</w:t>
            </w:r>
          </w:p>
        </w:tc>
      </w:tr>
      <w:tr w14:paraId="7C0B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567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D3C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3119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6A84C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60.33</w:t>
            </w:r>
          </w:p>
        </w:tc>
        <w:tc>
          <w:tcPr>
            <w:tcW w:w="259" w:type="pct"/>
            <w:vMerge w:val="continue"/>
            <w:vAlign w:val="center"/>
          </w:tcPr>
          <w:p w14:paraId="4185DA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471E6C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7541C2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CCBF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D739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C47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A36B6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F39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FB9F5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C0B58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5AD0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18.25</w:t>
            </w:r>
          </w:p>
        </w:tc>
        <w:tc>
          <w:tcPr>
            <w:tcW w:w="301" w:type="pct"/>
            <w:vMerge w:val="continue"/>
            <w:vAlign w:val="center"/>
          </w:tcPr>
          <w:p w14:paraId="290F9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184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595</w:t>
            </w:r>
          </w:p>
        </w:tc>
      </w:tr>
      <w:tr w14:paraId="59B3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5EBE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3D135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C111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759E4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60.34</w:t>
            </w:r>
          </w:p>
        </w:tc>
        <w:tc>
          <w:tcPr>
            <w:tcW w:w="259" w:type="pct"/>
            <w:vMerge w:val="continue"/>
            <w:vAlign w:val="center"/>
          </w:tcPr>
          <w:p w14:paraId="5E90C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31790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222F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89CE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BF8D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B09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1DF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234E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E807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0B2F3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C3733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18.27</w:t>
            </w:r>
          </w:p>
        </w:tc>
        <w:tc>
          <w:tcPr>
            <w:tcW w:w="301" w:type="pct"/>
            <w:vMerge w:val="continue"/>
            <w:vAlign w:val="center"/>
          </w:tcPr>
          <w:p w14:paraId="5CCA50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8769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597</w:t>
            </w:r>
          </w:p>
        </w:tc>
      </w:tr>
      <w:tr w14:paraId="4F468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E0EAA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A1F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899EE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44FA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E22802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C9B3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29758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BF58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44C1A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6A0A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D51A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6D55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A7D1F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D310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DE702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301" w:type="pct"/>
            <w:vMerge w:val="continue"/>
            <w:vAlign w:val="center"/>
          </w:tcPr>
          <w:p w14:paraId="125B1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E85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602</w:t>
            </w:r>
          </w:p>
        </w:tc>
      </w:tr>
      <w:tr w14:paraId="5C25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801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D0000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41FCE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33907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60.46</w:t>
            </w:r>
          </w:p>
        </w:tc>
        <w:tc>
          <w:tcPr>
            <w:tcW w:w="259" w:type="pct"/>
            <w:vMerge w:val="continue"/>
            <w:vAlign w:val="center"/>
          </w:tcPr>
          <w:p w14:paraId="3DE1C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90270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0D90A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6FCD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2DA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19A7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33C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3B4C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83B7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C343B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C899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18.49</w:t>
            </w:r>
          </w:p>
        </w:tc>
        <w:tc>
          <w:tcPr>
            <w:tcW w:w="301" w:type="pct"/>
            <w:vMerge w:val="continue"/>
            <w:vAlign w:val="center"/>
          </w:tcPr>
          <w:p w14:paraId="1CBFA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5432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590</w:t>
            </w:r>
          </w:p>
        </w:tc>
      </w:tr>
      <w:tr w14:paraId="6C91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12DD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6D18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CE7C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F7A04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259" w:type="pct"/>
            <w:vMerge w:val="continue"/>
            <w:vAlign w:val="center"/>
          </w:tcPr>
          <w:p w14:paraId="671E7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5ED2F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4734BE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82E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F42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8F4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12F0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1A5C5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F873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9F08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D0C7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18.57</w:t>
            </w:r>
          </w:p>
        </w:tc>
        <w:tc>
          <w:tcPr>
            <w:tcW w:w="301" w:type="pct"/>
            <w:vMerge w:val="continue"/>
            <w:vAlign w:val="center"/>
          </w:tcPr>
          <w:p w14:paraId="720CA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A8788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600</w:t>
            </w:r>
          </w:p>
        </w:tc>
      </w:tr>
      <w:tr w14:paraId="00A0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B7F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90D1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67A9D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9006E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60.55</w:t>
            </w:r>
          </w:p>
        </w:tc>
        <w:tc>
          <w:tcPr>
            <w:tcW w:w="259" w:type="pct"/>
            <w:vMerge w:val="continue"/>
            <w:vAlign w:val="center"/>
          </w:tcPr>
          <w:p w14:paraId="00979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51E682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1323C1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BEE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EBAA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26A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64E1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4215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264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994E1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3F95B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18.66</w:t>
            </w:r>
          </w:p>
        </w:tc>
        <w:tc>
          <w:tcPr>
            <w:tcW w:w="301" w:type="pct"/>
            <w:vMerge w:val="continue"/>
            <w:vAlign w:val="center"/>
          </w:tcPr>
          <w:p w14:paraId="6DA89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FC4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588</w:t>
            </w:r>
          </w:p>
        </w:tc>
      </w:tr>
      <w:tr w14:paraId="7C15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8E7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4B67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766C8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D1C9A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D7122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084D701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DD10E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82F9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8DA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9D76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714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10E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589F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6F1B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14DEA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19.04</w:t>
            </w:r>
          </w:p>
        </w:tc>
        <w:tc>
          <w:tcPr>
            <w:tcW w:w="301" w:type="pct"/>
            <w:vMerge w:val="continue"/>
            <w:vAlign w:val="center"/>
          </w:tcPr>
          <w:p w14:paraId="252ED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17CCE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605</w:t>
            </w:r>
          </w:p>
        </w:tc>
      </w:tr>
      <w:tr w14:paraId="16275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251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517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D9341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534A8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60.75</w:t>
            </w:r>
          </w:p>
        </w:tc>
        <w:tc>
          <w:tcPr>
            <w:tcW w:w="259" w:type="pct"/>
            <w:vMerge w:val="continue"/>
            <w:vAlign w:val="center"/>
          </w:tcPr>
          <w:p w14:paraId="602F64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5322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0C2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C2EF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372C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467E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1561F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F0EB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88431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615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A7682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19.07</w:t>
            </w:r>
          </w:p>
        </w:tc>
        <w:tc>
          <w:tcPr>
            <w:tcW w:w="301" w:type="pct"/>
            <w:vMerge w:val="continue"/>
            <w:vAlign w:val="center"/>
          </w:tcPr>
          <w:p w14:paraId="4F85C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A47F8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603</w:t>
            </w:r>
          </w:p>
        </w:tc>
      </w:tr>
      <w:tr w14:paraId="10BA5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F2681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338F7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806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93C6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60.78</w:t>
            </w:r>
          </w:p>
        </w:tc>
        <w:tc>
          <w:tcPr>
            <w:tcW w:w="259" w:type="pct"/>
            <w:vMerge w:val="continue"/>
            <w:vAlign w:val="center"/>
          </w:tcPr>
          <w:p w14:paraId="2C87B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C9C41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417C5E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B319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88A33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8E54F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023B6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51D1A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87D3E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7D30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6849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19.13</w:t>
            </w:r>
          </w:p>
        </w:tc>
        <w:tc>
          <w:tcPr>
            <w:tcW w:w="301" w:type="pct"/>
            <w:vMerge w:val="continue"/>
            <w:vAlign w:val="center"/>
          </w:tcPr>
          <w:p w14:paraId="36E3A4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1F7A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593</w:t>
            </w:r>
          </w:p>
        </w:tc>
      </w:tr>
      <w:tr w14:paraId="62650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9E64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F751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94BB7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8BF94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259" w:type="pct"/>
            <w:vMerge w:val="continue"/>
            <w:vAlign w:val="center"/>
          </w:tcPr>
          <w:p w14:paraId="78B14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492F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FAD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7A3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B57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36C2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AD948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D1EF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CE08F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FA7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DEBB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19.16</w:t>
            </w:r>
          </w:p>
        </w:tc>
        <w:tc>
          <w:tcPr>
            <w:tcW w:w="301" w:type="pct"/>
            <w:vMerge w:val="continue"/>
            <w:vAlign w:val="center"/>
          </w:tcPr>
          <w:p w14:paraId="05E158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0FFDA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591</w:t>
            </w:r>
          </w:p>
        </w:tc>
      </w:tr>
      <w:tr w14:paraId="25C9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9B4E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9CE0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C52B1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B822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61.43</w:t>
            </w:r>
          </w:p>
        </w:tc>
        <w:tc>
          <w:tcPr>
            <w:tcW w:w="259" w:type="pct"/>
            <w:vMerge w:val="continue"/>
            <w:vAlign w:val="center"/>
          </w:tcPr>
          <w:p w14:paraId="3A29A5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ACEC0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48" w:type="pct"/>
            <w:vMerge w:val="continue"/>
            <w:vAlign w:val="center"/>
          </w:tcPr>
          <w:p w14:paraId="18AA7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69E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3EB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07865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E83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F22E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0EED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586D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1479D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20.47</w:t>
            </w:r>
          </w:p>
        </w:tc>
        <w:tc>
          <w:tcPr>
            <w:tcW w:w="301" w:type="pct"/>
            <w:vMerge w:val="continue"/>
            <w:vAlign w:val="center"/>
          </w:tcPr>
          <w:p w14:paraId="53822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430F8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599</w:t>
            </w:r>
          </w:p>
        </w:tc>
      </w:tr>
      <w:tr w14:paraId="57C4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BFF44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F73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90366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2712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8FCAB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04A7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B01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981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FD14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D185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9366E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2853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E15F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D023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894EB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4237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F771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601</w:t>
            </w:r>
          </w:p>
        </w:tc>
      </w:tr>
      <w:tr w14:paraId="1A3C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D026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C6042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3D79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029EB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61.47</w:t>
            </w:r>
          </w:p>
        </w:tc>
        <w:tc>
          <w:tcPr>
            <w:tcW w:w="259" w:type="pct"/>
            <w:vMerge w:val="continue"/>
            <w:vAlign w:val="center"/>
          </w:tcPr>
          <w:p w14:paraId="234D7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6ED768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48" w:type="pct"/>
            <w:vMerge w:val="continue"/>
            <w:vAlign w:val="center"/>
          </w:tcPr>
          <w:p w14:paraId="58CB8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81E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9521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C490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EA48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BFA4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B665B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0CFF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44453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20.57</w:t>
            </w:r>
          </w:p>
        </w:tc>
        <w:tc>
          <w:tcPr>
            <w:tcW w:w="301" w:type="pct"/>
            <w:vMerge w:val="continue"/>
            <w:vAlign w:val="center"/>
          </w:tcPr>
          <w:p w14:paraId="6C419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963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587</w:t>
            </w:r>
          </w:p>
        </w:tc>
      </w:tr>
      <w:tr w14:paraId="40A3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38C6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B8F49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304E2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71A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C3209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69E6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50F12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E4FA3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4305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25F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94077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36F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C4AC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3280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1889E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13F6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7598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589</w:t>
            </w:r>
          </w:p>
        </w:tc>
      </w:tr>
      <w:tr w14:paraId="7A4C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restart"/>
            <w:shd w:val="clear" w:color="auto" w:fill="auto"/>
            <w:vAlign w:val="center"/>
          </w:tcPr>
          <w:p w14:paraId="5BA22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5BB69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[CEWiT]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1BEB2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56.59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BDFFE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71.1</w:t>
            </w:r>
          </w:p>
        </w:tc>
        <w:tc>
          <w:tcPr>
            <w:tcW w:w="259" w:type="pct"/>
            <w:vMerge w:val="continue"/>
            <w:vAlign w:val="center"/>
          </w:tcPr>
          <w:p w14:paraId="5B215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28679B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48" w:type="pct"/>
            <w:vMerge w:val="continue"/>
            <w:vAlign w:val="center"/>
          </w:tcPr>
          <w:p w14:paraId="29C34A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40120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7A512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7990B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654C0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188C1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667AF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2B30E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A485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63DF9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3608E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510</w:t>
            </w:r>
          </w:p>
        </w:tc>
      </w:tr>
      <w:tr w14:paraId="1F4F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4752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567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6157C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453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88B8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32CB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C5B9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5C8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B7A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BEF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D8C4B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29DD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310C1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34E351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FBE8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BE326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4F3F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508</w:t>
            </w:r>
          </w:p>
        </w:tc>
      </w:tr>
      <w:tr w14:paraId="430B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C39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C388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08CB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900F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BA4D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DA60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F7C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BDD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B5D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0008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EB03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794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CA905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4B4829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A6278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EC21F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4FA8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512</w:t>
            </w:r>
          </w:p>
        </w:tc>
      </w:tr>
      <w:tr w14:paraId="3E96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41C87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593C5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10F98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E55A4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59" w:type="pct"/>
            <w:vMerge w:val="continue"/>
            <w:vAlign w:val="center"/>
          </w:tcPr>
          <w:p w14:paraId="168F8F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905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73B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80547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" w:type="pct"/>
            <w:vMerge w:val="continue"/>
            <w:vAlign w:val="center"/>
          </w:tcPr>
          <w:p w14:paraId="1D9F9E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FA080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1B68D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1FAD7A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D51F8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CB2FE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9E5DC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24C1F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D5C0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7C4F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D20C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24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C34F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6091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69A7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F28F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22BC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4316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895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1765B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4A45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3EE5C3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0F90E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59795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33C9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63171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1DBE7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6617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3CC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2BB732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2E1B75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64B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66.44</w:t>
            </w:r>
          </w:p>
        </w:tc>
        <w:tc>
          <w:tcPr>
            <w:tcW w:w="259" w:type="pct"/>
            <w:vMerge w:val="continue"/>
            <w:vAlign w:val="center"/>
          </w:tcPr>
          <w:p w14:paraId="29ECC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CEBBD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C8A7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CDE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694B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17F98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27064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70295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9315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4A3A6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541CE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34.62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089707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50C5B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23AA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763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95B4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739FE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6DC75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67.59</w:t>
            </w:r>
          </w:p>
        </w:tc>
        <w:tc>
          <w:tcPr>
            <w:tcW w:w="259" w:type="pct"/>
            <w:vMerge w:val="continue"/>
            <w:vAlign w:val="center"/>
          </w:tcPr>
          <w:p w14:paraId="7290F6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E4EEB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A28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A9AC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C19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2C7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81ED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D19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E3EE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EBB00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1A46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39.07</w:t>
            </w:r>
          </w:p>
        </w:tc>
        <w:tc>
          <w:tcPr>
            <w:tcW w:w="301" w:type="pct"/>
            <w:vMerge w:val="continue"/>
            <w:vAlign w:val="center"/>
          </w:tcPr>
          <w:p w14:paraId="36091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67F10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7750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CEE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1BB25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3AB35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A2DED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66.28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F0E11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9CB5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88B1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C0B51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19371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70934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5CED64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A408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9067B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8BE7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F3F82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2716C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46AFB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271</w:t>
            </w:r>
          </w:p>
        </w:tc>
      </w:tr>
      <w:tr w14:paraId="51469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2444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60C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7A572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1139D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66.68</w:t>
            </w:r>
          </w:p>
        </w:tc>
        <w:tc>
          <w:tcPr>
            <w:tcW w:w="259" w:type="pct"/>
            <w:vMerge w:val="continue"/>
            <w:vAlign w:val="center"/>
          </w:tcPr>
          <w:p w14:paraId="08A065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C5CE5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2EC3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C26E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1AF3B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3D5D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DC73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DD00F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1E6C8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2D9A0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A25B9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35.54</w:t>
            </w:r>
          </w:p>
        </w:tc>
        <w:tc>
          <w:tcPr>
            <w:tcW w:w="301" w:type="pct"/>
            <w:vMerge w:val="continue"/>
            <w:vAlign w:val="center"/>
          </w:tcPr>
          <w:p w14:paraId="643B51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2A9A5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268</w:t>
            </w:r>
          </w:p>
        </w:tc>
      </w:tr>
      <w:tr w14:paraId="7594F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B48D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1326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DAE0F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994B3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67.03</w:t>
            </w:r>
          </w:p>
        </w:tc>
        <w:tc>
          <w:tcPr>
            <w:tcW w:w="259" w:type="pct"/>
            <w:vMerge w:val="continue"/>
            <w:vAlign w:val="center"/>
          </w:tcPr>
          <w:p w14:paraId="78A604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3F8B9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7E50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793A0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3582F2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908D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381C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44E3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57385F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8AA5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3E92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36.87</w:t>
            </w:r>
          </w:p>
        </w:tc>
        <w:tc>
          <w:tcPr>
            <w:tcW w:w="301" w:type="pct"/>
            <w:vMerge w:val="continue"/>
            <w:vAlign w:val="center"/>
          </w:tcPr>
          <w:p w14:paraId="3D89AD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C94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265</w:t>
            </w:r>
          </w:p>
        </w:tc>
      </w:tr>
      <w:tr w14:paraId="3792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3A2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BB90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5E9901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EE3EB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continue"/>
            <w:vAlign w:val="center"/>
          </w:tcPr>
          <w:p w14:paraId="78C7B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0A4D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468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3F0DB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345C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5DE4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A9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EA37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FCC67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FAE65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083EC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54.78</w:t>
            </w:r>
          </w:p>
        </w:tc>
        <w:tc>
          <w:tcPr>
            <w:tcW w:w="301" w:type="pct"/>
            <w:vMerge w:val="continue"/>
            <w:vAlign w:val="center"/>
          </w:tcPr>
          <w:p w14:paraId="40053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E8DD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301</w:t>
            </w:r>
          </w:p>
        </w:tc>
      </w:tr>
      <w:tr w14:paraId="569A6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5D8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F45A6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E0B2A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5DE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57F6A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414B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AF15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81169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6F158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98E6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FDD8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BCB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0907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13E3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A0745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301" w:type="pct"/>
            <w:vMerge w:val="continue"/>
            <w:vAlign w:val="center"/>
          </w:tcPr>
          <w:p w14:paraId="7406F1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97633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304</w:t>
            </w:r>
          </w:p>
        </w:tc>
      </w:tr>
      <w:tr w14:paraId="5F38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C21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E2AE3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6052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05B26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3CE5D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EDEBB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CDE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28545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1DDA4D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E7A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39862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80926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620A17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38433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5D1F8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50.62</w:t>
            </w:r>
          </w:p>
        </w:tc>
        <w:tc>
          <w:tcPr>
            <w:tcW w:w="301" w:type="pct"/>
            <w:vMerge w:val="continue"/>
            <w:vAlign w:val="center"/>
          </w:tcPr>
          <w:p w14:paraId="634356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5FE7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307</w:t>
            </w:r>
          </w:p>
        </w:tc>
      </w:tr>
      <w:tr w14:paraId="6695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19A1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B567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477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B50D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9D230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FA8CB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94B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8BA6E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532E7C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68E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88AA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2F70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BFDD6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14242B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A95D2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73.14</w:t>
            </w:r>
          </w:p>
        </w:tc>
        <w:tc>
          <w:tcPr>
            <w:tcW w:w="301" w:type="pct"/>
            <w:vMerge w:val="continue"/>
            <w:vAlign w:val="center"/>
          </w:tcPr>
          <w:p w14:paraId="70C0B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8ADE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283</w:t>
            </w:r>
          </w:p>
        </w:tc>
      </w:tr>
      <w:tr w14:paraId="1B818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E2D1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C8C7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BA0CE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30CB3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94AD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8052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99F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2D30C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459BF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AD52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EA71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B287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9C11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F983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E36A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71.24</w:t>
            </w:r>
          </w:p>
        </w:tc>
        <w:tc>
          <w:tcPr>
            <w:tcW w:w="301" w:type="pct"/>
            <w:vMerge w:val="continue"/>
            <w:vAlign w:val="center"/>
          </w:tcPr>
          <w:p w14:paraId="220CAA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064B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286</w:t>
            </w:r>
          </w:p>
        </w:tc>
      </w:tr>
      <w:tr w14:paraId="73D3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42E5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5C7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45434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7ED6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5EBDF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4F6B3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75281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346E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6" w:type="pct"/>
            <w:vMerge w:val="continue"/>
            <w:vAlign w:val="center"/>
          </w:tcPr>
          <w:p w14:paraId="534C6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5F41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AC65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0C56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4F826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5A025D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7D12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66.89</w:t>
            </w:r>
          </w:p>
        </w:tc>
        <w:tc>
          <w:tcPr>
            <w:tcW w:w="301" w:type="pct"/>
            <w:vMerge w:val="continue"/>
            <w:vAlign w:val="center"/>
          </w:tcPr>
          <w:p w14:paraId="1E6ED8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702F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289</w:t>
            </w:r>
          </w:p>
        </w:tc>
      </w:tr>
      <w:tr w14:paraId="7F794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C7A40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104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107FB0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0DA8A3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68.93</w:t>
            </w:r>
          </w:p>
        </w:tc>
        <w:tc>
          <w:tcPr>
            <w:tcW w:w="259" w:type="pct"/>
            <w:vMerge w:val="continue"/>
            <w:vAlign w:val="center"/>
          </w:tcPr>
          <w:p w14:paraId="198BAB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E2C6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877A3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0CEB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4DA99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14DA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B256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276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D8E5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D636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EF3A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45.03</w:t>
            </w:r>
          </w:p>
        </w:tc>
        <w:tc>
          <w:tcPr>
            <w:tcW w:w="301" w:type="pct"/>
            <w:vMerge w:val="continue"/>
            <w:vAlign w:val="center"/>
          </w:tcPr>
          <w:p w14:paraId="036187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F86B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253</w:t>
            </w:r>
          </w:p>
        </w:tc>
      </w:tr>
      <w:tr w14:paraId="083A6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B17FD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68A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2FA8B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0C14B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69.53</w:t>
            </w:r>
          </w:p>
        </w:tc>
        <w:tc>
          <w:tcPr>
            <w:tcW w:w="259" w:type="pct"/>
            <w:vMerge w:val="continue"/>
            <w:vAlign w:val="center"/>
          </w:tcPr>
          <w:p w14:paraId="42878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5687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64FF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1A390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6" w:type="pct"/>
            <w:vMerge w:val="continue"/>
            <w:vAlign w:val="center"/>
          </w:tcPr>
          <w:p w14:paraId="5ADB3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F51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1833B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27C1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E19A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093D1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86563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47.96</w:t>
            </w:r>
          </w:p>
        </w:tc>
        <w:tc>
          <w:tcPr>
            <w:tcW w:w="301" w:type="pct"/>
            <w:vMerge w:val="continue"/>
            <w:vAlign w:val="center"/>
          </w:tcPr>
          <w:p w14:paraId="34B63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426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250</w:t>
            </w:r>
          </w:p>
        </w:tc>
      </w:tr>
      <w:tr w14:paraId="4928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3DBA3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261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B8C8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ADEB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69.78</w:t>
            </w:r>
          </w:p>
        </w:tc>
        <w:tc>
          <w:tcPr>
            <w:tcW w:w="259" w:type="pct"/>
            <w:vMerge w:val="continue"/>
            <w:vAlign w:val="center"/>
          </w:tcPr>
          <w:p w14:paraId="0DE28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6970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A5FAF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3D129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vMerge w:val="continue"/>
            <w:vAlign w:val="center"/>
          </w:tcPr>
          <w:p w14:paraId="7A3D2A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9A6E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7C24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7957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B0DAE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46E91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09A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49.24</w:t>
            </w:r>
          </w:p>
        </w:tc>
        <w:tc>
          <w:tcPr>
            <w:tcW w:w="301" w:type="pct"/>
            <w:vMerge w:val="continue"/>
            <w:vAlign w:val="center"/>
          </w:tcPr>
          <w:p w14:paraId="258EE5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8C2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247</w:t>
            </w:r>
          </w:p>
        </w:tc>
      </w:tr>
      <w:tr w14:paraId="765F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E533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9757A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AFB61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8D72F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56.34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2492B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C1DE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13A2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01C46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47D73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6010C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114FF0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D241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1735D3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71271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9A44D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5F34F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F34C4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</w:tr>
      <w:tr w14:paraId="2011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3DA5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ABA03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25AD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98E48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59.29</w:t>
            </w:r>
          </w:p>
        </w:tc>
        <w:tc>
          <w:tcPr>
            <w:tcW w:w="259" w:type="pct"/>
            <w:vMerge w:val="continue"/>
            <w:vAlign w:val="center"/>
          </w:tcPr>
          <w:p w14:paraId="227948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ECD5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D87D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D4CE6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7A29B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D78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C37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78F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6F560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E729C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DFA1D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24.41</w:t>
            </w:r>
          </w:p>
        </w:tc>
        <w:tc>
          <w:tcPr>
            <w:tcW w:w="301" w:type="pct"/>
            <w:vMerge w:val="continue"/>
            <w:vAlign w:val="center"/>
          </w:tcPr>
          <w:p w14:paraId="7F37E6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E9DA0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154</w:t>
            </w:r>
          </w:p>
        </w:tc>
      </w:tr>
      <w:tr w14:paraId="077F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2A5B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606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2018E8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69C06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61.44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AB66A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321D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653D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AF5E7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6" w:type="pct"/>
            <w:vMerge w:val="continue"/>
            <w:vAlign w:val="center"/>
          </w:tcPr>
          <w:p w14:paraId="66BBAE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0FA7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89977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77E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D679D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4B0960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41D8E7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301" w:type="pct"/>
            <w:vMerge w:val="continue"/>
            <w:vAlign w:val="center"/>
          </w:tcPr>
          <w:p w14:paraId="3938C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31FD6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157</w:t>
            </w:r>
          </w:p>
        </w:tc>
      </w:tr>
      <w:tr w14:paraId="24A6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73B1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1894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97772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66B9C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62.14</w:t>
            </w:r>
          </w:p>
        </w:tc>
        <w:tc>
          <w:tcPr>
            <w:tcW w:w="259" w:type="pct"/>
            <w:vMerge w:val="continue"/>
            <w:vAlign w:val="center"/>
          </w:tcPr>
          <w:p w14:paraId="594F5E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4E9D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906F8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B7394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6" w:type="pct"/>
            <w:vMerge w:val="continue"/>
            <w:vAlign w:val="center"/>
          </w:tcPr>
          <w:p w14:paraId="6C1C93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F5B6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1056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7836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8236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70835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8F64D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32.94</w:t>
            </w:r>
          </w:p>
        </w:tc>
        <w:tc>
          <w:tcPr>
            <w:tcW w:w="301" w:type="pct"/>
            <w:vMerge w:val="continue"/>
            <w:vAlign w:val="center"/>
          </w:tcPr>
          <w:p w14:paraId="1BF94D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2C18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</w:t>
            </w:r>
          </w:p>
        </w:tc>
      </w:tr>
      <w:tr w14:paraId="412D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749B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3F83A6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3884AD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4F5CE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9" w:type="pct"/>
            <w:vMerge w:val="continue"/>
            <w:vAlign w:val="center"/>
          </w:tcPr>
          <w:p w14:paraId="7502D5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8B4A3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F9D3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4F21F0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6414AF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089126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3720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9142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665795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492083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F54AD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6E98F5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D1246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6F33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7BE1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31E30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82F0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45.86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6D0E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8CC3D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E59A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06552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A1402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6" w:type="pct"/>
            <w:vMerge w:val="continue"/>
            <w:vAlign w:val="center"/>
          </w:tcPr>
          <w:p w14:paraId="2CB20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4C664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151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651FCE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103219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6D1A78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2B7CD0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E4A80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B2AAC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230</w:t>
            </w:r>
          </w:p>
        </w:tc>
      </w:tr>
      <w:tr w14:paraId="4C929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8E27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40BC7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2E85B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97.07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6FE1D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76.23</w:t>
            </w:r>
          </w:p>
        </w:tc>
        <w:tc>
          <w:tcPr>
            <w:tcW w:w="259" w:type="pct"/>
            <w:vMerge w:val="continue"/>
            <w:vAlign w:val="center"/>
          </w:tcPr>
          <w:p w14:paraId="2DBD5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477F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A6C2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42B4D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E4F9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F7CC0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-67.45</w:t>
            </w:r>
          </w:p>
        </w:tc>
        <w:tc>
          <w:tcPr>
            <w:tcW w:w="247" w:type="pct"/>
            <w:vMerge w:val="continue"/>
            <w:vAlign w:val="center"/>
          </w:tcPr>
          <w:p w14:paraId="2FE02B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F88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AB465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59F64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ED53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4D7E8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F73A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235</w:t>
            </w:r>
          </w:p>
        </w:tc>
      </w:tr>
      <w:tr w14:paraId="66942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FFE6C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E8D04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12F1E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6041F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41.78</w:t>
            </w:r>
          </w:p>
        </w:tc>
        <w:tc>
          <w:tcPr>
            <w:tcW w:w="259" w:type="pct"/>
            <w:vMerge w:val="continue"/>
            <w:vAlign w:val="center"/>
          </w:tcPr>
          <w:p w14:paraId="47466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D07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321DF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0588A3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65F313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9495D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4E8A67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C16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BAAE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6118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A662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5D1087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E39B2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714</w:t>
            </w:r>
          </w:p>
        </w:tc>
      </w:tr>
      <w:tr w14:paraId="318BF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C536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BE9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5B83A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7B6B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52.38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8CC00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54AA9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C578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44B7B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EBDF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854E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CB90D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237B1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D92F1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95871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112E2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77B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D43F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754</w:t>
            </w:r>
          </w:p>
        </w:tc>
      </w:tr>
      <w:tr w14:paraId="55E08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26F24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E30F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DDE60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8.71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72FC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53.3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F5043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53E4A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1B6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BD56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2514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8B31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51E907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73D16F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4B5FF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52493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3736B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891F9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2B79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719</w:t>
            </w:r>
          </w:p>
        </w:tc>
      </w:tr>
      <w:tr w14:paraId="557A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0C01A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D70E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95B1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65C9B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continue"/>
            <w:vAlign w:val="center"/>
          </w:tcPr>
          <w:p w14:paraId="69BA8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44775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6D82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2867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120CA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217A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2FBB2B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3A7A4C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0CCD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E8413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BEA5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7D47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F747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729</w:t>
            </w:r>
          </w:p>
        </w:tc>
      </w:tr>
      <w:tr w14:paraId="13DF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A949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28CB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B2537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C77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897F4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189276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5EB1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FA1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0563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5D430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864D6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F899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D116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FB0D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309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22FE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23AC6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769</w:t>
            </w:r>
          </w:p>
        </w:tc>
      </w:tr>
      <w:tr w14:paraId="0BA87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9EF5A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6EF9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3259FA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19.36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0F59C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296E76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DBE55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E4BE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765F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DBAEE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769A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486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421A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B1B88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A500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A264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5B2F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43B5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699</w:t>
            </w:r>
          </w:p>
        </w:tc>
      </w:tr>
      <w:tr w14:paraId="4E19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8DED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E4C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C19B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1CAF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1A2F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DEB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676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54E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AD5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7E394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7604E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4A9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95A1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134E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66E4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FC63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1581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</w:t>
            </w:r>
          </w:p>
        </w:tc>
      </w:tr>
      <w:tr w14:paraId="5A88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444E8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2A28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F9C30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20.23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35F9A3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61.32</w:t>
            </w:r>
          </w:p>
        </w:tc>
        <w:tc>
          <w:tcPr>
            <w:tcW w:w="259" w:type="pct"/>
            <w:vMerge w:val="continue"/>
            <w:vAlign w:val="center"/>
          </w:tcPr>
          <w:p w14:paraId="4511A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86D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3A2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2EE57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C9C72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8EBD3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7A243A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AEE22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CB056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F595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F846C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63F6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9A0D7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734</w:t>
            </w:r>
          </w:p>
        </w:tc>
      </w:tr>
      <w:tr w14:paraId="05DC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590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4AD1F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00B137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26.53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9B4B0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3F11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41D4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318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2B9F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D9DAD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507E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14:paraId="7A7A80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2" w:type="pct"/>
            <w:vMerge w:val="continue"/>
            <w:vAlign w:val="center"/>
          </w:tcPr>
          <w:p w14:paraId="48AFD5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CAD5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5637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39B7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D3CA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C2581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759</w:t>
            </w:r>
          </w:p>
        </w:tc>
      </w:tr>
      <w:tr w14:paraId="2F7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43BCD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53D35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8435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5FB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1B3AD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526B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BC5C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D304A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0AAE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7A99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restart"/>
            <w:shd w:val="clear" w:color="auto" w:fill="auto"/>
            <w:vAlign w:val="center"/>
          </w:tcPr>
          <w:p w14:paraId="605B00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2" w:type="pct"/>
            <w:vMerge w:val="continue"/>
            <w:vAlign w:val="center"/>
          </w:tcPr>
          <w:p w14:paraId="1E2F0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CF847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BEC70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28961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0D6D5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C728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704</w:t>
            </w:r>
          </w:p>
        </w:tc>
      </w:tr>
      <w:tr w14:paraId="11C3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AA64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D9FA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63B7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941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75674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ACE7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D4591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0EF7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384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2E4F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5241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3CE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CB845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45D0E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vMerge w:val="continue"/>
            <w:vAlign w:val="center"/>
          </w:tcPr>
          <w:p w14:paraId="3102D9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54DF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3F41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709</w:t>
            </w:r>
          </w:p>
        </w:tc>
      </w:tr>
      <w:tr w14:paraId="5638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A0E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AD011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B4672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A59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294D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41F23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A88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1A826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AE20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C7A93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6FCD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D2AF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56A3A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751E2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1" w:type="pct"/>
            <w:vMerge w:val="continue"/>
            <w:vAlign w:val="center"/>
          </w:tcPr>
          <w:p w14:paraId="1B6AA7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5A9E9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65CB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744</w:t>
            </w:r>
          </w:p>
        </w:tc>
      </w:tr>
      <w:tr w14:paraId="0236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C397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42E4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E88D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276B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FE086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394A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161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4E6F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3288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9558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D6B9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A65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4040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2F890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74B92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F1C6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FD0A4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</w:t>
            </w:r>
          </w:p>
        </w:tc>
      </w:tr>
      <w:tr w14:paraId="4FD5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EF06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4B16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3A556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8E81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B512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3ECC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C3F3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6793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69D1D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46F4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AF82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CD6EF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CBEF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254AF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21" w:type="pct"/>
            <w:vMerge w:val="continue"/>
            <w:vAlign w:val="center"/>
          </w:tcPr>
          <w:p w14:paraId="4878D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FE427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EC0A7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749</w:t>
            </w:r>
          </w:p>
        </w:tc>
      </w:tr>
      <w:tr w14:paraId="4795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BF1B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E7E44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4D0952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799BAE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259" w:type="pct"/>
            <w:vMerge w:val="continue"/>
            <w:vAlign w:val="center"/>
          </w:tcPr>
          <w:p w14:paraId="6492A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1C23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4908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739E8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39DD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29187D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2BA075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5C79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4138C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4D0FD3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21" w:type="pct"/>
            <w:vMerge w:val="continue"/>
            <w:vAlign w:val="center"/>
          </w:tcPr>
          <w:p w14:paraId="7332A2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88A6A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32DE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764</w:t>
            </w:r>
          </w:p>
        </w:tc>
      </w:tr>
      <w:tr w14:paraId="555F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DA209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C485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E689E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6E8668A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71.92</w:t>
            </w:r>
          </w:p>
        </w:tc>
        <w:tc>
          <w:tcPr>
            <w:tcW w:w="259" w:type="pct"/>
            <w:vMerge w:val="continue"/>
            <w:vAlign w:val="center"/>
          </w:tcPr>
          <w:p w14:paraId="35695E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66B9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81884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F93D8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55F55A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0A49E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6654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68E8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939D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135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006E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4F273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440C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774</w:t>
            </w:r>
          </w:p>
        </w:tc>
      </w:tr>
      <w:tr w14:paraId="404E9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AE47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8CF48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31AE9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A7019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99B69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A20A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24E7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753C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24E95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693FB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1634EE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7B9BB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B6C9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1070A5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C7AA6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" w:type="pct"/>
            <w:vMerge w:val="continue"/>
            <w:vAlign w:val="center"/>
          </w:tcPr>
          <w:p w14:paraId="1859C2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690E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425</w:t>
            </w:r>
          </w:p>
        </w:tc>
      </w:tr>
      <w:tr w14:paraId="5687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29FE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BE350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A967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10B4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E23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9F4ED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42B3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DE437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73331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2086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796D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09E7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A316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380DB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17726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3053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B31F4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426</w:t>
            </w:r>
          </w:p>
        </w:tc>
      </w:tr>
      <w:tr w14:paraId="64E30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61DB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E85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76F35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527F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E694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3E39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DB1B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D8E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1CB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CC235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9850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shd w:val="clear" w:color="auto" w:fill="auto"/>
            <w:vAlign w:val="center"/>
          </w:tcPr>
          <w:p w14:paraId="3B4E44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4497D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0FAF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651F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0CB51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FB7C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427</w:t>
            </w:r>
          </w:p>
        </w:tc>
      </w:tr>
      <w:tr w14:paraId="276E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41B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979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C83DA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973A8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59" w:type="pct"/>
            <w:vMerge w:val="continue"/>
            <w:vAlign w:val="center"/>
          </w:tcPr>
          <w:p w14:paraId="45047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7885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444F1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EEF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D2A9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2CB89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0B3AB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47CA23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2" w:type="pct"/>
            <w:vMerge w:val="continue"/>
            <w:vAlign w:val="center"/>
          </w:tcPr>
          <w:p w14:paraId="30D1C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BED2C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4D1C0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DD22A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2BC93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422</w:t>
            </w:r>
          </w:p>
        </w:tc>
      </w:tr>
      <w:tr w14:paraId="3849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50F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C7ACE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E4B6E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D703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9B83F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C628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A8246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E686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0CC3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5B8AE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91807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9DC30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F31BC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0F5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1236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56CB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6CE9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423</w:t>
            </w:r>
          </w:p>
        </w:tc>
      </w:tr>
      <w:tr w14:paraId="2F679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2FB8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6A0D7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37A76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2C45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973CC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A7BBB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C1F7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4461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54D14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9169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3C4B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restart"/>
            <w:shd w:val="clear" w:color="auto" w:fill="auto"/>
            <w:vAlign w:val="center"/>
          </w:tcPr>
          <w:p w14:paraId="0DA5DD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" w:type="pct"/>
            <w:vMerge w:val="continue"/>
            <w:vAlign w:val="center"/>
          </w:tcPr>
          <w:p w14:paraId="2F35B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858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E8E9D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3C7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A93B3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424</w:t>
            </w:r>
          </w:p>
        </w:tc>
      </w:tr>
      <w:tr w14:paraId="79D1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3DB5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009CD9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[ZTE]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C4829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75E6A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C1BE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63F14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055E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0210B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3.41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6BE57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5F305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B251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FE29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732D5A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2DE2D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352F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519FFC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1AA3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432</w:t>
            </w:r>
          </w:p>
        </w:tc>
      </w:tr>
      <w:tr w14:paraId="1CCE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B554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A73F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DDFE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192F2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D67A9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DD9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D0979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F94ED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4.89</w:t>
            </w:r>
          </w:p>
        </w:tc>
        <w:tc>
          <w:tcPr>
            <w:tcW w:w="266" w:type="pct"/>
            <w:vMerge w:val="continue"/>
            <w:vAlign w:val="center"/>
          </w:tcPr>
          <w:p w14:paraId="2F681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7136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F346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975FA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E1E4A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5B0FF1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DA2E1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CB76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4C1BA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437</w:t>
            </w:r>
          </w:p>
        </w:tc>
      </w:tr>
      <w:tr w14:paraId="3EA5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5C4F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3651C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9008E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7A50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06A9C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5061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4ABD3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ECAAB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5.72</w:t>
            </w:r>
          </w:p>
        </w:tc>
        <w:tc>
          <w:tcPr>
            <w:tcW w:w="266" w:type="pct"/>
            <w:vMerge w:val="continue"/>
            <w:vAlign w:val="center"/>
          </w:tcPr>
          <w:p w14:paraId="401B6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55B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4940E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EFA0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9A70E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8EDF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BF8C4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1A3A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F50E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442</w:t>
            </w:r>
          </w:p>
        </w:tc>
      </w:tr>
      <w:tr w14:paraId="2DD9F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59AD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4769F8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763E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DE3A3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0F8C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32708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6B7396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 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4C5334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2F24FF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972EA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089E9E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2A50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A5B2D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36F315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269C9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619933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D681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462</w:t>
            </w:r>
          </w:p>
        </w:tc>
      </w:tr>
      <w:tr w14:paraId="15DD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6185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156B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78D2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D5B3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04833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CE62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960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DADEA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1B1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F47C4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F536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EBA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152F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69D16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382B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47B4D3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F2A5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482</w:t>
            </w:r>
          </w:p>
        </w:tc>
      </w:tr>
      <w:tr w14:paraId="3AA2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856E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836D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C06A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6ECAE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00FBB0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2A12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B52A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D30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34CC3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30411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E0DA4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74C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70E2E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61371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2E3FB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F3BD9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623E8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452</w:t>
            </w:r>
          </w:p>
        </w:tc>
      </w:tr>
      <w:tr w14:paraId="47ED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057D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41341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1BEB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D8A6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2430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C16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4DDA2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5AB8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DB4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4B43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756E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C8C38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4DC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3E4A0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4E5CD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3F014F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04AF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472</w:t>
            </w:r>
          </w:p>
        </w:tc>
      </w:tr>
      <w:tr w14:paraId="1A156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0D3C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9DC14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B0A6F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45.74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A6274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69.08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4E1D5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5F31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A7486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690D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0326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6868F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E07EB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D49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173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10275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6670D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4A82D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1FE1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477</w:t>
            </w:r>
          </w:p>
        </w:tc>
      </w:tr>
      <w:tr w14:paraId="2701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2346F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0A021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A3C28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50.94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F54C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259" w:type="pct"/>
            <w:vMerge w:val="continue"/>
            <w:vAlign w:val="center"/>
          </w:tcPr>
          <w:p w14:paraId="5D8CA3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76D41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57E9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5894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E01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434B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1A68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D47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F2E0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51F1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4A2F6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1AD35B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95904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457</w:t>
            </w:r>
          </w:p>
        </w:tc>
      </w:tr>
      <w:tr w14:paraId="317A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367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B3D3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4BE79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A3EA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FA44D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D2BB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ECE0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69F3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6B57A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B1EE9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BE233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D47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4028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FBAD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D36E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E846B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2668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447</w:t>
            </w:r>
          </w:p>
        </w:tc>
      </w:tr>
      <w:tr w14:paraId="2CEAC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8352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A735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4D5B5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58E28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9BB6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569DD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6B49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FA86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D05C3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1325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40198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C3952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E2AF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70CE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AA62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14:paraId="76A07D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605F0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467</w:t>
            </w:r>
          </w:p>
        </w:tc>
      </w:tr>
      <w:tr w14:paraId="6004B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65C43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5CA1BC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3BE01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18.73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4FCA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60.59</w:t>
            </w:r>
          </w:p>
        </w:tc>
        <w:tc>
          <w:tcPr>
            <w:tcW w:w="259" w:type="pct"/>
            <w:vMerge w:val="continue"/>
            <w:vAlign w:val="center"/>
          </w:tcPr>
          <w:p w14:paraId="6F18B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12885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A841E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987A7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" w:type="pct"/>
            <w:vMerge w:val="continue"/>
            <w:vAlign w:val="center"/>
          </w:tcPr>
          <w:p w14:paraId="543A67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FA39C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22B347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D362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269DC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024D00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5F10AC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1DC92F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3B4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330</w:t>
            </w:r>
          </w:p>
        </w:tc>
      </w:tr>
      <w:tr w14:paraId="0B99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1BBB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F89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C994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1649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BF636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FA708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02E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88ED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B0A1E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0E3D66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49FA8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C174C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4E12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BBA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3F71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9A13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8F9A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340</w:t>
            </w:r>
          </w:p>
        </w:tc>
      </w:tr>
      <w:tr w14:paraId="34DC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764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39B4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17F79F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25.95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1A73B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63.69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79C67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2646EC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9E155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8F31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46F3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5AF47C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067A1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2A7A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03F8A2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7481C9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223D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3452B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FA3A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355</w:t>
            </w:r>
          </w:p>
        </w:tc>
      </w:tr>
      <w:tr w14:paraId="23B9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809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1C66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D944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D49D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49826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C04C5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E0798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46F63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303F0C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7DD62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C0E9F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80304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6DA0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611C6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2F27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AAF91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6CC4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365</w:t>
            </w:r>
          </w:p>
        </w:tc>
      </w:tr>
      <w:tr w14:paraId="3A691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7652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95262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8910A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F44CA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D1B14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2EF7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48B7E8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5251B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233AAB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1CDCB6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7" w:type="pct"/>
            <w:vMerge w:val="continue"/>
            <w:vAlign w:val="center"/>
          </w:tcPr>
          <w:p w14:paraId="5A5BCC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EB5A2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208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0ABF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165E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D0C54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D149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385</w:t>
            </w:r>
          </w:p>
        </w:tc>
      </w:tr>
      <w:tr w14:paraId="79F6B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CAE3F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3BA9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89B1E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1E02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F5118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05354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7A09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27EB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47D13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D6498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2D5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77F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34E72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390A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E6714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38913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CB013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395</w:t>
            </w:r>
          </w:p>
        </w:tc>
      </w:tr>
      <w:tr w14:paraId="4A55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92C2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D171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78DA10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0BCA7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59" w:type="pct"/>
            <w:vMerge w:val="continue"/>
            <w:vAlign w:val="center"/>
          </w:tcPr>
          <w:p w14:paraId="40698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B64B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1EE9A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499FE0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57F7B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6C205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6C4952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3EC7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31961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5FD1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9B0B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C767B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86B60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345</w:t>
            </w:r>
          </w:p>
        </w:tc>
      </w:tr>
      <w:tr w14:paraId="6C12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FB648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F8A7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39B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5DB35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59E8B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E49E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384C0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6D5AA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DFF7D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D911F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37D49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884E0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4CA6E8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3A298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7042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6168C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103D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360</w:t>
            </w:r>
          </w:p>
        </w:tc>
      </w:tr>
      <w:tr w14:paraId="01CD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14A00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EF5B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4C437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6820D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67.49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163B7F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38B61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3A9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08B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041C6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767824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145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A4769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20AA31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3C417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7BC02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2A5E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1A9B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335</w:t>
            </w:r>
          </w:p>
        </w:tc>
      </w:tr>
      <w:tr w14:paraId="1EE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B1FA0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6B3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799D1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3192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665FFC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0B577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602EF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29B32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8AB1B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37552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7" w:type="pct"/>
            <w:vMerge w:val="continue"/>
            <w:vAlign w:val="center"/>
          </w:tcPr>
          <w:p w14:paraId="58BCEA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829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6686E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F753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F3DA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9C80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1002DC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370</w:t>
            </w:r>
          </w:p>
        </w:tc>
      </w:tr>
      <w:tr w14:paraId="406F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1284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0EA9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25DDA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584B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F3656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2983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4DC4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1D32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4CE0A5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612CAD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0303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0AC1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2F36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4F4A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E066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EDA2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25A6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375</w:t>
            </w:r>
          </w:p>
        </w:tc>
      </w:tr>
      <w:tr w14:paraId="05AF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90BC0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2D757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4A4C95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48.77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71B5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69.69</w:t>
            </w:r>
          </w:p>
        </w:tc>
        <w:tc>
          <w:tcPr>
            <w:tcW w:w="259" w:type="pct"/>
            <w:vMerge w:val="continue"/>
            <w:vAlign w:val="center"/>
          </w:tcPr>
          <w:p w14:paraId="6F7AE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A164F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25024CB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continue"/>
            <w:vAlign w:val="center"/>
          </w:tcPr>
          <w:p w14:paraId="6445DF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7925A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4B0D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7" w:type="pct"/>
            <w:vMerge w:val="continue"/>
            <w:vAlign w:val="center"/>
          </w:tcPr>
          <w:p w14:paraId="3EB7D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EEE93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11A0DB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6" w:type="pct"/>
            <w:vMerge w:val="continue"/>
            <w:vAlign w:val="center"/>
          </w:tcPr>
          <w:p w14:paraId="631665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D4CA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13553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D70A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350</w:t>
            </w:r>
          </w:p>
        </w:tc>
      </w:tr>
      <w:tr w14:paraId="0809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21950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01F3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8C50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9AEC8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1616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1193A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2FDE7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0" w:type="pct"/>
            <w:vMerge w:val="continue"/>
            <w:vAlign w:val="center"/>
          </w:tcPr>
          <w:p w14:paraId="0590F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45E4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031DE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7" w:type="pct"/>
            <w:vMerge w:val="continue"/>
            <w:vAlign w:val="center"/>
          </w:tcPr>
          <w:p w14:paraId="24340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B580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169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27FB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8DE2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EA4E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77253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380</w:t>
            </w:r>
          </w:p>
        </w:tc>
      </w:tr>
      <w:tr w14:paraId="1805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9241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78EBC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9D74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1CAB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9F4C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E6E28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313D6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168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6B0AE1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0" w:type="pct"/>
            <w:vMerge w:val="continue"/>
            <w:vAlign w:val="center"/>
          </w:tcPr>
          <w:p w14:paraId="1B77BE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BC9EC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C7BEE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97AF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E0C4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95699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5D7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7C8B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390</w:t>
            </w:r>
          </w:p>
        </w:tc>
      </w:tr>
      <w:tr w14:paraId="105E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537A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32765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0D7C8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124EB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07828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CB34E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55D30A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C4D59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" w:type="pct"/>
            <w:vMerge w:val="continue"/>
            <w:vAlign w:val="center"/>
          </w:tcPr>
          <w:p w14:paraId="5E6014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26FFA5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7" w:type="pct"/>
            <w:vMerge w:val="continue"/>
            <w:vAlign w:val="center"/>
          </w:tcPr>
          <w:p w14:paraId="38889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BF699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E70C3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770521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1AE153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1" w:type="pct"/>
            <w:vMerge w:val="continue"/>
            <w:vAlign w:val="center"/>
          </w:tcPr>
          <w:p w14:paraId="515318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EEB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194</w:t>
            </w:r>
          </w:p>
        </w:tc>
      </w:tr>
      <w:tr w14:paraId="5778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FF8A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028C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80C6C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FACD7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4E676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860B1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07A3D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9A1B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F1E0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DED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6F72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080C8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872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5EAD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DF7A1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4FEA3E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5D1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204</w:t>
            </w:r>
          </w:p>
        </w:tc>
      </w:tr>
      <w:tr w14:paraId="1972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4DA1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CAB3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3F4B81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20.64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4EAEE5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61.51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26A6CD4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681E8A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BE56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168D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F4EFD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continue"/>
            <w:vAlign w:val="center"/>
          </w:tcPr>
          <w:p w14:paraId="346AC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09EA6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16CB9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231DD2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A259F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05B9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50CF9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DD402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193</w:t>
            </w:r>
          </w:p>
        </w:tc>
      </w:tr>
      <w:tr w14:paraId="47294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A100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6CC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6F90EE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629F0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31E939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B49B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6DC4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9E05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B4038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9B7A7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5AA90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6996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CB77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59530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761D6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F7EA7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8EF80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203</w:t>
            </w:r>
          </w:p>
        </w:tc>
      </w:tr>
      <w:tr w14:paraId="672E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5C9C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9E39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[Lenovo]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2A9D80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775EEA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0F5085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1F115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78601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197706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63012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0" w:type="pct"/>
            <w:vMerge w:val="continue"/>
            <w:vAlign w:val="center"/>
          </w:tcPr>
          <w:p w14:paraId="7D32CF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14A79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2800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369AD7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6" w:type="pct"/>
            <w:vMerge w:val="continue"/>
            <w:vAlign w:val="center"/>
          </w:tcPr>
          <w:p w14:paraId="6D5D26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9A781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24.33</w:t>
            </w:r>
          </w:p>
        </w:tc>
        <w:tc>
          <w:tcPr>
            <w:tcW w:w="301" w:type="pct"/>
            <w:vMerge w:val="continue"/>
            <w:vAlign w:val="center"/>
          </w:tcPr>
          <w:p w14:paraId="1A0D1C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408F8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552</w:t>
            </w:r>
          </w:p>
        </w:tc>
      </w:tr>
      <w:tr w14:paraId="78A7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6B298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C9ADD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3383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3C64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AEF79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301F5F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E9F58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0BD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A917F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ADA9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E283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F055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70F2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B57A2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0BF4C8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39.05</w:t>
            </w:r>
          </w:p>
        </w:tc>
        <w:tc>
          <w:tcPr>
            <w:tcW w:w="301" w:type="pct"/>
            <w:vMerge w:val="continue"/>
            <w:vAlign w:val="center"/>
          </w:tcPr>
          <w:p w14:paraId="48B31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8D684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551</w:t>
            </w:r>
          </w:p>
        </w:tc>
      </w:tr>
      <w:tr w14:paraId="2B491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9B3CF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2192B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AAEB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4AB5C7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3AB887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542CE7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9B069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5FCC38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38AEE0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0" w:type="pct"/>
            <w:vMerge w:val="continue"/>
            <w:vAlign w:val="center"/>
          </w:tcPr>
          <w:p w14:paraId="27E21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335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764E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14:paraId="745412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6" w:type="pct"/>
            <w:vMerge w:val="continue"/>
            <w:vAlign w:val="center"/>
          </w:tcPr>
          <w:p w14:paraId="5848BD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799BC4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45.14</w:t>
            </w:r>
          </w:p>
        </w:tc>
        <w:tc>
          <w:tcPr>
            <w:tcW w:w="301" w:type="pct"/>
            <w:vMerge w:val="continue"/>
            <w:vAlign w:val="center"/>
          </w:tcPr>
          <w:p w14:paraId="67D8CC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388B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560</w:t>
            </w:r>
          </w:p>
        </w:tc>
      </w:tr>
      <w:tr w14:paraId="650F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7A7B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EF17A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0E36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F2F2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ED62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81D57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C1B6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952C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7DBC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65C40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C3183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29FF2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D23D7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30F2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67836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20.73</w:t>
            </w:r>
          </w:p>
        </w:tc>
        <w:tc>
          <w:tcPr>
            <w:tcW w:w="301" w:type="pct"/>
            <w:vMerge w:val="continue"/>
            <w:vAlign w:val="center"/>
          </w:tcPr>
          <w:p w14:paraId="2CBD8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E24CE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562</w:t>
            </w:r>
          </w:p>
        </w:tc>
      </w:tr>
      <w:tr w14:paraId="48D4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8DFF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3E327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C5C29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6B2FE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7BD6C3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7907CF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A2FE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FE24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B8B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5AF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21C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618EB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5121C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2E1F9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123249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78.81</w:t>
            </w:r>
          </w:p>
        </w:tc>
        <w:tc>
          <w:tcPr>
            <w:tcW w:w="301" w:type="pct"/>
            <w:vMerge w:val="continue"/>
            <w:vAlign w:val="center"/>
          </w:tcPr>
          <w:p w14:paraId="2E3A1C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66417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559</w:t>
            </w:r>
          </w:p>
        </w:tc>
      </w:tr>
      <w:tr w14:paraId="1B2B2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78324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D2CBA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67E91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4821D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EA45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DE34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49ADB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F41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3F0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DEA2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A8B5E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FA2C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33D88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4ECD6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5CDAAB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36.97</w:t>
            </w:r>
          </w:p>
        </w:tc>
        <w:tc>
          <w:tcPr>
            <w:tcW w:w="301" w:type="pct"/>
            <w:vMerge w:val="continue"/>
            <w:vAlign w:val="center"/>
          </w:tcPr>
          <w:p w14:paraId="4C024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DAF5A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561</w:t>
            </w:r>
          </w:p>
        </w:tc>
      </w:tr>
      <w:tr w14:paraId="01CE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0A33D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716C7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[ChinaTelecom]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68F6B5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17.92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5BA302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7A41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0DDF9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2224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76ED4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07295A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0" w:type="pct"/>
            <w:vMerge w:val="restart"/>
            <w:shd w:val="clear" w:color="auto" w:fill="auto"/>
            <w:vAlign w:val="center"/>
          </w:tcPr>
          <w:p w14:paraId="5890A6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7" w:type="pct"/>
            <w:vMerge w:val="continue"/>
            <w:vAlign w:val="center"/>
          </w:tcPr>
          <w:p w14:paraId="40442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26238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D1278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restart"/>
            <w:shd w:val="clear" w:color="auto" w:fill="auto"/>
            <w:vAlign w:val="center"/>
          </w:tcPr>
          <w:p w14:paraId="289F28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7CD325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" w:type="pct"/>
            <w:vMerge w:val="continue"/>
            <w:vAlign w:val="center"/>
          </w:tcPr>
          <w:p w14:paraId="4B61AC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D3553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672</w:t>
            </w:r>
          </w:p>
        </w:tc>
      </w:tr>
      <w:tr w14:paraId="10C0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338BF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3165A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BA74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B7423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174D7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A735E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0DF4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5D5E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F0F4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3E19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19ED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46DC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A7731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9C358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6323B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2C78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50EB8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674</w:t>
            </w:r>
          </w:p>
        </w:tc>
      </w:tr>
      <w:tr w14:paraId="77AC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4CBB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76DB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5C0E8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4984E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20A8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8E4B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F39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FCDC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BA0B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02490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C65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5ED7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329B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1F55A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C9C3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1231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B0205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676</w:t>
            </w:r>
          </w:p>
        </w:tc>
      </w:tr>
      <w:tr w14:paraId="7D7F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D2D54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F199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44BD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49D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45527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51D0E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5673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D9ED6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184E1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CB8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7D31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8A12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8A6C1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06B54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0856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585CFA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010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678</w:t>
            </w:r>
          </w:p>
        </w:tc>
      </w:tr>
      <w:tr w14:paraId="3F699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6F96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B36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18536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E855D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D71D3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2D9EC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D4DFB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A752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5022C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F6115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0A88E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15BF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03007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D8BA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22A51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C740B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AEF0A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680</w:t>
            </w:r>
          </w:p>
        </w:tc>
      </w:tr>
      <w:tr w14:paraId="6748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0D14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7B064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5076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7401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1F658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29AE8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CC70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F5B7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97CD9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75A91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2A892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8007B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9FB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B59FD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671FC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DDE4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3E36F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682</w:t>
            </w:r>
          </w:p>
        </w:tc>
      </w:tr>
      <w:tr w14:paraId="5A72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DF065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838D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53D224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D64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A1C8C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544150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ABF0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30C2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49900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CAFFE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6BB95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571C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8916A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DA6B6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BCD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AEB65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39FF4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671</w:t>
            </w:r>
          </w:p>
        </w:tc>
      </w:tr>
      <w:tr w14:paraId="4B9E0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A214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A2708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67EB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69D30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074DA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A3A8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21A3C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399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0B5C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9B618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9D05F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F53D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03818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31483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4F5F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C0D9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0BF72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673</w:t>
            </w:r>
          </w:p>
        </w:tc>
      </w:tr>
      <w:tr w14:paraId="017A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7E40A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700C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FA8DA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BDB4C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1AB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813D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B8E4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D80E6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267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1F718E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26F3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5FE63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D0BE8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D120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DE7C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0EBDD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3A30E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675</w:t>
            </w:r>
          </w:p>
        </w:tc>
      </w:tr>
      <w:tr w14:paraId="19FD4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06172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584C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13034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15D5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52DE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D27F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795D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AF96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CBCFE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981F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FEEC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3B4F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71BECC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FC3B9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2A0F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377E9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A51AA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677</w:t>
            </w:r>
          </w:p>
        </w:tc>
      </w:tr>
      <w:tr w14:paraId="0BE6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40D8E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7326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3AE2F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C4FD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D99DB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29997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945EB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A6781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FEF92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4CE3D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7275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B00FA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F861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662B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47AE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B0F3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2CEA0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679</w:t>
            </w:r>
          </w:p>
        </w:tc>
      </w:tr>
      <w:tr w14:paraId="467B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53DF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3AB5E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044E0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D63D5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9FD9A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1282C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D345A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C8D10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AB5E2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EC72A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9A5D9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A863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B155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D39D8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F332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778A0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AF55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681</w:t>
            </w:r>
          </w:p>
        </w:tc>
      </w:tr>
      <w:tr w14:paraId="21E0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010C4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E4FEA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14:paraId="0AD1B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6" w:type="pct"/>
            <w:vMerge w:val="continue"/>
            <w:vAlign w:val="center"/>
          </w:tcPr>
          <w:p w14:paraId="2B12F6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119097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3" w:type="pct"/>
            <w:vMerge w:val="continue"/>
            <w:vAlign w:val="center"/>
          </w:tcPr>
          <w:p w14:paraId="7309AC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51A86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AD82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1C7EB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530DE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7EDAA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58E5F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F3F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8841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EC2FD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9743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AD329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612</w:t>
            </w:r>
          </w:p>
        </w:tc>
      </w:tr>
      <w:tr w14:paraId="7EC6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1CDD1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EC7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7E8F5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C272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47FD2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6CD5E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C01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8511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9BA97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64B10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8C7F3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9C33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13AA8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226133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60E9A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9420B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5B6BE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614</w:t>
            </w:r>
          </w:p>
        </w:tc>
      </w:tr>
      <w:tr w14:paraId="4B62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305A8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D2743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649B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4A321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1142B7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784E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1A4AE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BB4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DCF3A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21480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9AFE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03427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BE382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21604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1B74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F2B4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C3E6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616</w:t>
            </w:r>
          </w:p>
        </w:tc>
      </w:tr>
      <w:tr w14:paraId="064B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15BDA7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7DA8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4831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50FC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3A62B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79555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A7E1E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36E40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79C3B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FA510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8613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34A269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5B7FC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E6334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EE7E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1022C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B5EFE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618</w:t>
            </w:r>
          </w:p>
        </w:tc>
      </w:tr>
      <w:tr w14:paraId="0784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3D9E0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888F1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8AEE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830A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A86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E0C53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F3E7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D161A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409A6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4153C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45C40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DA02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4D64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3ABB18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3694E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091CA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B5218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620</w:t>
            </w:r>
          </w:p>
        </w:tc>
      </w:tr>
      <w:tr w14:paraId="6234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4D105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1BC71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0556A1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77FA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27E650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9A7D1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291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ECE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6837A0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9075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A6C93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626618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1BBB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196BE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5BA242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AEB0E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6A34F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622</w:t>
            </w:r>
          </w:p>
        </w:tc>
      </w:tr>
      <w:tr w14:paraId="5015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0BE36F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2F2765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565A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784A58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restart"/>
            <w:shd w:val="clear" w:color="auto" w:fill="auto"/>
            <w:vAlign w:val="center"/>
          </w:tcPr>
          <w:p w14:paraId="573B81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3" w:type="pct"/>
            <w:vMerge w:val="continue"/>
            <w:vAlign w:val="center"/>
          </w:tcPr>
          <w:p w14:paraId="20DD9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86F3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73DF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E5795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511D1F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654287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46168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67E51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B15D6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6FDAE3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3B454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C09D3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611</w:t>
            </w:r>
          </w:p>
        </w:tc>
      </w:tr>
      <w:tr w14:paraId="3697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51B71F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794982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142452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7212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433F2C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69A1C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E6323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632A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43625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E6E6A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CF48A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2C6764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1596D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5666D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41DB9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F61BE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3CEFB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613</w:t>
            </w:r>
          </w:p>
        </w:tc>
      </w:tr>
      <w:tr w14:paraId="0A44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7C752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4697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D108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DE702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724DDD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304728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4DF5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485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0B93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6C8F8B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59F0A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015A7A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71602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72642C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80FFE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689DA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02657B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615</w:t>
            </w:r>
          </w:p>
        </w:tc>
      </w:tr>
      <w:tr w14:paraId="6874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6F1F21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85C4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26267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C698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7A0B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1ADD3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343A1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49AF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088D5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30E793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3F0D59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7E41F4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434A2E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0FD91E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177CA4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23CE2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6C96D5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617</w:t>
            </w:r>
          </w:p>
        </w:tc>
      </w:tr>
      <w:tr w14:paraId="281E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4EB31C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4853B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4EFBB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2952F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6EEA24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278ED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D0DB9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8F6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2AB0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0641D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272703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1ECF1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0A678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41984D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0AF267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107F0A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4B03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619</w:t>
            </w:r>
          </w:p>
        </w:tc>
      </w:tr>
      <w:tr w14:paraId="7431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6" w:type="pct"/>
            <w:vMerge w:val="continue"/>
            <w:vAlign w:val="center"/>
          </w:tcPr>
          <w:p w14:paraId="2D437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0FC5D9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 w:val="continue"/>
            <w:vAlign w:val="center"/>
          </w:tcPr>
          <w:p w14:paraId="342A5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56995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9" w:type="pct"/>
            <w:vMerge w:val="continue"/>
            <w:vAlign w:val="center"/>
          </w:tcPr>
          <w:p w14:paraId="52CAF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3" w:type="pct"/>
            <w:vMerge w:val="continue"/>
            <w:vAlign w:val="center"/>
          </w:tcPr>
          <w:p w14:paraId="4F3EA8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DE0B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777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vMerge w:val="continue"/>
            <w:vAlign w:val="center"/>
          </w:tcPr>
          <w:p w14:paraId="381209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vMerge w:val="continue"/>
            <w:vAlign w:val="center"/>
          </w:tcPr>
          <w:p w14:paraId="2708DD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7" w:type="pct"/>
            <w:vMerge w:val="continue"/>
            <w:vAlign w:val="center"/>
          </w:tcPr>
          <w:p w14:paraId="1A265A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2" w:type="pct"/>
            <w:vMerge w:val="continue"/>
            <w:vAlign w:val="center"/>
          </w:tcPr>
          <w:p w14:paraId="4C5E79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vMerge w:val="continue"/>
            <w:vAlign w:val="center"/>
          </w:tcPr>
          <w:p w14:paraId="5F5574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 w:val="continue"/>
            <w:vAlign w:val="center"/>
          </w:tcPr>
          <w:p w14:paraId="6C5AC2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70D9F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 w:val="continue"/>
            <w:vAlign w:val="center"/>
          </w:tcPr>
          <w:p w14:paraId="75D5FD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D6E1B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621</w:t>
            </w:r>
          </w:p>
        </w:tc>
      </w:tr>
    </w:tbl>
    <w:p w14:paraId="0166301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CB9D49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D162C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184A9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DC978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55B5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2A698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1E632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4411525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152577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E1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683E8C"/>
    <w:p w14:paraId="563471C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FDAED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32A50BF"/>
    <w:p w14:paraId="0968578D"/>
    <w:p w14:paraId="02F37D7E"/>
    <w:p w14:paraId="5221F6E5"/>
    <w:p w14:paraId="7C099F9C">
      <w:pPr>
        <w:pStyle w:val="8"/>
      </w:pPr>
      <w:r>
        <w:rPr>
          <w:rFonts w:hint="eastAsia"/>
        </w:rPr>
        <w:t>7.1.1.2.1.3</w:t>
      </w:r>
      <w:r>
        <w:tab/>
      </w:r>
      <w:r>
        <w:rPr>
          <w:rFonts w:hint="eastAsia"/>
        </w:rPr>
        <w:t>other data rate</w:t>
      </w:r>
    </w:p>
    <w:p w14:paraId="183D2D9E">
      <w:pPr>
        <w:pStyle w:val="10"/>
        <w:rPr>
          <w:lang w:eastAsia="zh-CN"/>
        </w:rPr>
      </w:pPr>
      <w:r>
        <w:rPr>
          <w:rFonts w:hint="eastAsia"/>
          <w:lang w:eastAsia="zh-CN"/>
        </w:rPr>
        <w:t>7.1.1.2.1.3.1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038DEC5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4381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76AF7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2a, D1T1, InF-DH NLOS</w:t>
            </w:r>
          </w:p>
        </w:tc>
      </w:tr>
      <w:tr w14:paraId="3B4C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66C967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578C4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736E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728978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1EECE19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0097147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3EF9761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0335490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2E3F2E3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48DDC9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7F93C70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6347B75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5151E71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4E1C213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283256F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2E3E95A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3200C8D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6324D1E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1694FB1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6C722E7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6D0B7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776405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33648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4917C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C5CBF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D267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71E8D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A395B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157839B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04B9A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2F82F7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4E4A75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198584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32296A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9EB86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B98FC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711D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23B4E0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122</w:t>
            </w:r>
          </w:p>
        </w:tc>
      </w:tr>
      <w:tr w14:paraId="23DC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B2A1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86B09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D52A8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71412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62" w:type="pct"/>
            <w:vMerge w:val="continue"/>
            <w:vAlign w:val="center"/>
          </w:tcPr>
          <w:p w14:paraId="580AF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377E3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7F0CF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027E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6ADF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5A621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F23F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87F1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DB072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520BF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46E6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03" w:type="pct"/>
            <w:vMerge w:val="continue"/>
            <w:vAlign w:val="center"/>
          </w:tcPr>
          <w:p w14:paraId="49836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15423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125</w:t>
            </w:r>
          </w:p>
        </w:tc>
      </w:tr>
      <w:tr w14:paraId="059BA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7CC2C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EC617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3079B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8A6D45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32C29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04F59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F20F0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DA42FD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ECBAD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46C0B8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A693B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2206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F1B7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BA23C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9F9CD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303" w:type="pct"/>
            <w:vMerge w:val="continue"/>
            <w:vAlign w:val="center"/>
          </w:tcPr>
          <w:p w14:paraId="4F3C7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DD9BF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206</w:t>
            </w:r>
          </w:p>
        </w:tc>
      </w:tr>
      <w:tr w14:paraId="0704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09A90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49DE7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8C08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CC17B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35AE45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9A5ED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6D95F0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C4732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25A9A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8DCF5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CB9D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176D0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63B3F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A0DDA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08818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303" w:type="pct"/>
            <w:vMerge w:val="continue"/>
            <w:vAlign w:val="center"/>
          </w:tcPr>
          <w:p w14:paraId="70271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8029B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208</w:t>
            </w:r>
          </w:p>
        </w:tc>
      </w:tr>
      <w:tr w14:paraId="7E177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4435F4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4F0FD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C43C4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DA52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8AC98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5070D0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130D7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C9A4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3C64A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92D0A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FED1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5A977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14F23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4190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EED70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303" w:type="pct"/>
            <w:vMerge w:val="continue"/>
            <w:vAlign w:val="center"/>
          </w:tcPr>
          <w:p w14:paraId="4602DA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6783F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216</w:t>
            </w:r>
          </w:p>
        </w:tc>
      </w:tr>
      <w:tr w14:paraId="433C5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4FA9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D7FC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29D9B5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011C8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653D0F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28F4F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7EE68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BF3B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8DB6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7AF10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212B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2331C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DE410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1590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4E7F67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303" w:type="pct"/>
            <w:vMerge w:val="continue"/>
            <w:vAlign w:val="center"/>
          </w:tcPr>
          <w:p w14:paraId="08AC9C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10621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218</w:t>
            </w:r>
          </w:p>
        </w:tc>
      </w:tr>
      <w:tr w14:paraId="650C4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D6280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6FB4B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1882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E728F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1BF1EC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2B1AF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59A2D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6D378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9C8A2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610D9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38C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529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6921D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E8158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233EC3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303" w:type="pct"/>
            <w:vMerge w:val="continue"/>
            <w:vAlign w:val="center"/>
          </w:tcPr>
          <w:p w14:paraId="39E23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5C1C0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207</w:t>
            </w:r>
          </w:p>
        </w:tc>
      </w:tr>
      <w:tr w14:paraId="59B42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3048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7EBC2B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3E25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E4DA2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62" w:type="pct"/>
            <w:vMerge w:val="continue"/>
            <w:vAlign w:val="center"/>
          </w:tcPr>
          <w:p w14:paraId="336FB5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F9804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65FB5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67D02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4DC8A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BCB7F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18F632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EC2A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A336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25A26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7756E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303" w:type="pct"/>
            <w:vMerge w:val="continue"/>
            <w:vAlign w:val="center"/>
          </w:tcPr>
          <w:p w14:paraId="6F2376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E799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205</w:t>
            </w:r>
          </w:p>
        </w:tc>
      </w:tr>
      <w:tr w14:paraId="2BCA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F664F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3138E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04CF3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33961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4B5084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AF0A9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2DA5C2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B15CE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943C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7DAB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C6B69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FC5C0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070F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84D3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4ACB3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303" w:type="pct"/>
            <w:vMerge w:val="continue"/>
            <w:vAlign w:val="center"/>
          </w:tcPr>
          <w:p w14:paraId="407C5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C6E3A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217</w:t>
            </w:r>
          </w:p>
        </w:tc>
      </w:tr>
      <w:tr w14:paraId="1245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03D2B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5C49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1BC81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7C4E2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62" w:type="pct"/>
            <w:vMerge w:val="continue"/>
            <w:vAlign w:val="center"/>
          </w:tcPr>
          <w:p w14:paraId="473F09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584FF0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0DCDCA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AE2C9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94F32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E4017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D0AB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F4509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69B15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691DD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4E1B4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303" w:type="pct"/>
            <w:vMerge w:val="continue"/>
            <w:vAlign w:val="center"/>
          </w:tcPr>
          <w:p w14:paraId="31D25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EB434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215</w:t>
            </w:r>
          </w:p>
        </w:tc>
      </w:tr>
      <w:tr w14:paraId="4E35E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7D1C8C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4B444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14DAD8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ABFF3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262" w:type="pct"/>
            <w:vMerge w:val="continue"/>
            <w:vAlign w:val="center"/>
          </w:tcPr>
          <w:p w14:paraId="20FBD0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7768C6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987B5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64C5F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AF6A3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continue"/>
            <w:vAlign w:val="center"/>
          </w:tcPr>
          <w:p w14:paraId="52E4C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2D562D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E1473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1A6C7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063EA6E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C95A5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13.12</w:t>
            </w:r>
          </w:p>
        </w:tc>
        <w:tc>
          <w:tcPr>
            <w:tcW w:w="303" w:type="pct"/>
            <w:vMerge w:val="continue"/>
            <w:vAlign w:val="center"/>
          </w:tcPr>
          <w:p w14:paraId="04050C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0B86C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123</w:t>
            </w:r>
          </w:p>
        </w:tc>
      </w:tr>
      <w:tr w14:paraId="79FE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4249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A88E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14E7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A1AD6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262" w:type="pct"/>
            <w:vMerge w:val="continue"/>
            <w:vAlign w:val="center"/>
          </w:tcPr>
          <w:p w14:paraId="729687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3E305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075317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9C72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8E7A8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A2C48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E26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AA75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1F83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9E615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ACB3E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03" w:type="pct"/>
            <w:vMerge w:val="continue"/>
            <w:vAlign w:val="center"/>
          </w:tcPr>
          <w:p w14:paraId="2225C7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E6A95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126</w:t>
            </w:r>
          </w:p>
        </w:tc>
      </w:tr>
      <w:tr w14:paraId="4DAC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92033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536119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4F17C7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E4A7F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6B1CA2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449DF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BA84E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02E675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E2F4F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58159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F8A87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106C0D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C4F23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231FEE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B02836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58.36</w:t>
            </w:r>
          </w:p>
        </w:tc>
        <w:tc>
          <w:tcPr>
            <w:tcW w:w="303" w:type="pct"/>
            <w:vMerge w:val="continue"/>
            <w:vAlign w:val="center"/>
          </w:tcPr>
          <w:p w14:paraId="4A77F4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6FC71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210</w:t>
            </w:r>
          </w:p>
        </w:tc>
      </w:tr>
      <w:tr w14:paraId="38D0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E64A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6180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26996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7B309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1A8136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A269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65A3B0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3B98A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014C2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7769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CC2E3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BA2F4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57F0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62BA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3974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303" w:type="pct"/>
            <w:vMerge w:val="continue"/>
            <w:vAlign w:val="center"/>
          </w:tcPr>
          <w:p w14:paraId="5DEBF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188D1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212</w:t>
            </w:r>
          </w:p>
        </w:tc>
      </w:tr>
      <w:tr w14:paraId="07F5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27068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D555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6EBDD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196E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01B73E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DEB97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0211F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748C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D0AE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6F26B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D1198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7065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A249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385078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02291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303" w:type="pct"/>
            <w:vMerge w:val="continue"/>
            <w:vAlign w:val="center"/>
          </w:tcPr>
          <w:p w14:paraId="7EAF2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163AD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</w:t>
            </w:r>
          </w:p>
        </w:tc>
      </w:tr>
      <w:tr w14:paraId="09EAC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ED0BA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893DA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3B4176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96C21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vMerge w:val="continue"/>
            <w:vAlign w:val="center"/>
          </w:tcPr>
          <w:p w14:paraId="245222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7E14D1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7FBD83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471D1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D85B2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D1D3A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560F3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3763A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9BA5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D5460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90491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303" w:type="pct"/>
            <w:vMerge w:val="continue"/>
            <w:vAlign w:val="center"/>
          </w:tcPr>
          <w:p w14:paraId="7F606C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11EE9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</w:tr>
      <w:tr w14:paraId="3BA2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F575D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25B630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97367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14.62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B5489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518F0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18D282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EEC45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92F1B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F2C54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2BE0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F6B2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C4781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2E3267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EA8F6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2FED7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58.23</w:t>
            </w:r>
          </w:p>
        </w:tc>
        <w:tc>
          <w:tcPr>
            <w:tcW w:w="303" w:type="pct"/>
            <w:vMerge w:val="continue"/>
            <w:vAlign w:val="center"/>
          </w:tcPr>
          <w:p w14:paraId="55A69A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38475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211</w:t>
            </w:r>
          </w:p>
        </w:tc>
      </w:tr>
      <w:tr w14:paraId="400C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4CA8D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9975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4F0E5C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16.11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4F8E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262" w:type="pct"/>
            <w:vMerge w:val="continue"/>
            <w:vAlign w:val="center"/>
          </w:tcPr>
          <w:p w14:paraId="0D075F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6EF139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373864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985C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B95BE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6ABDBB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DDD8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8BDA8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EE7B9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AB6EB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67E21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59.15</w:t>
            </w:r>
          </w:p>
        </w:tc>
        <w:tc>
          <w:tcPr>
            <w:tcW w:w="303" w:type="pct"/>
            <w:vMerge w:val="continue"/>
            <w:vAlign w:val="center"/>
          </w:tcPr>
          <w:p w14:paraId="5FD436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B33D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209</w:t>
            </w:r>
          </w:p>
        </w:tc>
      </w:tr>
      <w:tr w14:paraId="7FAB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AAA43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0F16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80E4F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19.49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80ECA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7A689D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1A6550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1" w:type="pct"/>
            <w:vMerge w:val="continue"/>
            <w:vAlign w:val="center"/>
          </w:tcPr>
          <w:p w14:paraId="3BD3FD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B86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3329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2CD3A1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DF40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5DB14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60BD40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751E8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C52B2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60.96</w:t>
            </w:r>
          </w:p>
        </w:tc>
        <w:tc>
          <w:tcPr>
            <w:tcW w:w="303" w:type="pct"/>
            <w:vMerge w:val="continue"/>
            <w:vAlign w:val="center"/>
          </w:tcPr>
          <w:p w14:paraId="0B9A87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25987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</w:t>
            </w:r>
          </w:p>
        </w:tc>
      </w:tr>
      <w:tr w14:paraId="6924B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B8053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05018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6BEF9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21.47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77E19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262" w:type="pct"/>
            <w:vMerge w:val="continue"/>
            <w:vAlign w:val="center"/>
          </w:tcPr>
          <w:p w14:paraId="0BA701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shd w:val="clear" w:color="auto" w:fill="auto"/>
            <w:vAlign w:val="center"/>
          </w:tcPr>
          <w:p w14:paraId="20F820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1" w:type="pct"/>
            <w:vMerge w:val="continue"/>
            <w:vAlign w:val="center"/>
          </w:tcPr>
          <w:p w14:paraId="69FC8E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8F0E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C8D54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4FF65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54F07C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8DD7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5419D9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7EA9F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58A6FE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61.88</w:t>
            </w:r>
          </w:p>
        </w:tc>
        <w:tc>
          <w:tcPr>
            <w:tcW w:w="303" w:type="pct"/>
            <w:vMerge w:val="continue"/>
            <w:vAlign w:val="center"/>
          </w:tcPr>
          <w:p w14:paraId="198FDE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F5CE0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219</w:t>
            </w:r>
          </w:p>
        </w:tc>
      </w:tr>
      <w:tr w14:paraId="5D4B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40DDC2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168B1B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1A7A9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81493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2" w:type="pct"/>
            <w:vMerge w:val="continue"/>
            <w:vAlign w:val="center"/>
          </w:tcPr>
          <w:p w14:paraId="5867B5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1D9F5D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5C3F7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9F9EA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39D48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continue"/>
            <w:vAlign w:val="center"/>
          </w:tcPr>
          <w:p w14:paraId="1403D9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72CC68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6E095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0DD8C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1E6D0C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587302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3" w:type="pct"/>
            <w:vMerge w:val="continue"/>
            <w:vAlign w:val="center"/>
          </w:tcPr>
          <w:p w14:paraId="4F242A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9751F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124</w:t>
            </w:r>
          </w:p>
        </w:tc>
      </w:tr>
      <w:tr w14:paraId="0358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C511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EB024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06621F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34.44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D574D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66.38</w:t>
            </w:r>
          </w:p>
        </w:tc>
        <w:tc>
          <w:tcPr>
            <w:tcW w:w="262" w:type="pct"/>
            <w:vMerge w:val="continue"/>
            <w:vAlign w:val="center"/>
          </w:tcPr>
          <w:p w14:paraId="194205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14DA9E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071B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05BBF1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620A8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7DE8B1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2F47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576408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33AA1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1E8143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600BF8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644C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58BA6F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127</w:t>
            </w:r>
          </w:p>
        </w:tc>
      </w:tr>
      <w:tr w14:paraId="1439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7D4E5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3D6CB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</w:tcPr>
          <w:p w14:paraId="0E8842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10.52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C5FD9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2425B2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552F2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C4E87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3BAC07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1B417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vMerge w:val="continue"/>
            <w:vAlign w:val="center"/>
          </w:tcPr>
          <w:p w14:paraId="04F521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1F5D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0D47D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1929CE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73D975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4" w:type="pct"/>
            <w:vMerge w:val="continue"/>
            <w:vAlign w:val="center"/>
          </w:tcPr>
          <w:p w14:paraId="787859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3BFB9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3D918F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214</w:t>
            </w:r>
          </w:p>
        </w:tc>
      </w:tr>
      <w:tr w14:paraId="60A9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6EC3DC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AE5E0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 w:val="continue"/>
            <w:vAlign w:val="center"/>
          </w:tcPr>
          <w:p w14:paraId="0FEB8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A1260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E1C59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0961C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D78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CDA7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3F6FE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57EA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663F3C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30EE7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DD95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65783A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505C9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0A1A1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526E8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224</w:t>
            </w:r>
          </w:p>
        </w:tc>
      </w:tr>
      <w:tr w14:paraId="26BB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73B251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AF09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1B1FB1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9F1C8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59.03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BAF0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448FA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71E8C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A0B6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2BDE83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3A8239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30E02F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2383A0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BBE7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24427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243CCF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BEDF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2CA52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213</w:t>
            </w:r>
          </w:p>
        </w:tc>
      </w:tr>
      <w:tr w14:paraId="03A2F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0ABD0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1DBA8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32E86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8CD7F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61.76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1E8F10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717E99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0DC64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1FD5E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018C0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4093C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0CA0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60C364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42FBF3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56B01F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3DB20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722A79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276D3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223</w:t>
            </w:r>
          </w:p>
        </w:tc>
      </w:tr>
    </w:tbl>
    <w:p w14:paraId="1D2AB83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EB9A7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427C8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23CB34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0BC94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0F2831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9CC7E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ACBC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BA437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2376013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601329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9FD6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23BFAF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218A52F">
      <w:pPr>
        <w:rPr>
          <w:lang w:val="en-GB"/>
        </w:rPr>
      </w:pPr>
    </w:p>
    <w:p w14:paraId="4685DDC8">
      <w:pPr>
        <w:pStyle w:val="10"/>
        <w:rPr>
          <w:lang w:eastAsia="zh-CN"/>
        </w:rPr>
      </w:pPr>
      <w:r>
        <w:rPr>
          <w:rFonts w:hint="eastAsia"/>
          <w:lang w:eastAsia="zh-CN"/>
        </w:rPr>
        <w:t>7.1.1.2.1.3.2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189A161A">
      <w:pPr>
        <w:rPr>
          <w:lang w:val="en-GB"/>
        </w:rPr>
      </w:pPr>
    </w:p>
    <w:p w14:paraId="0ED4B58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6B4A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143A6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2a, D1T1, InF-DH NLOS</w:t>
            </w:r>
          </w:p>
        </w:tc>
      </w:tr>
      <w:tr w14:paraId="5514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1C78A9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5C0C0B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56E9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00B2BEE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645321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643252D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79A086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1E66F73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F27D7D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691516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6FEC38F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5452ABE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298C7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3A30479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6937DB6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1EE8E3F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677D997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587599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3293E48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6EB2A82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55FD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5334DE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D1T1-A1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2E5968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70D522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51657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15268F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035FEE3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1241D9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3437A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4EB0B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D2248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57518A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E351F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7128A9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D5A97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7616D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FC394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D2816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128</w:t>
            </w:r>
          </w:p>
        </w:tc>
      </w:tr>
      <w:tr w14:paraId="657E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8F07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C515C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286154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8FD1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64" w:type="pct"/>
            <w:vMerge w:val="continue"/>
            <w:vAlign w:val="center"/>
          </w:tcPr>
          <w:p w14:paraId="60C43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31CB8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FD74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13DB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17274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E31C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3EDBD4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6A7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9D2BC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49FE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46C48A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CEFFF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E19F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131</w:t>
            </w:r>
          </w:p>
        </w:tc>
      </w:tr>
      <w:tr w14:paraId="3EC22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53ED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D1T1-A2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478F16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[Sony]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767E7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83215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52.82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446BDE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94EEB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253" w:type="pct"/>
            <w:vMerge w:val="continue"/>
            <w:vAlign w:val="center"/>
          </w:tcPr>
          <w:p w14:paraId="63AAE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F166F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ACE6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continue"/>
            <w:vAlign w:val="center"/>
          </w:tcPr>
          <w:p w14:paraId="2B0A4F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595B1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B66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2FD70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FDFB2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33C2D3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8.28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544A9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D367F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514</w:t>
            </w:r>
          </w:p>
        </w:tc>
      </w:tr>
      <w:tr w14:paraId="382E6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A292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56C108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65F5B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34EC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58.02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109374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continue"/>
            <w:vAlign w:val="center"/>
          </w:tcPr>
          <w:p w14:paraId="03D63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C0090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CB3F2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E6E4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7096C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F9A7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444F7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4DCB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25606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3956F7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306" w:type="pct"/>
            <w:vMerge w:val="continue"/>
            <w:vAlign w:val="center"/>
          </w:tcPr>
          <w:p w14:paraId="5873B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AA788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513</w:t>
            </w:r>
          </w:p>
        </w:tc>
      </w:tr>
      <w:tr w14:paraId="35F5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82AB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4A8EA3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D1937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B638F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4" w:type="pct"/>
            <w:vMerge w:val="continue"/>
            <w:vAlign w:val="center"/>
          </w:tcPr>
          <w:p w14:paraId="2573B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646C0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253" w:type="pct"/>
            <w:vMerge w:val="continue"/>
            <w:vAlign w:val="center"/>
          </w:tcPr>
          <w:p w14:paraId="1FD32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1CD57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D9E39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continue"/>
            <w:vAlign w:val="center"/>
          </w:tcPr>
          <w:p w14:paraId="7A1370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56C652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1620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95D80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30B63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36EBF9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16.44</w:t>
            </w:r>
          </w:p>
        </w:tc>
        <w:tc>
          <w:tcPr>
            <w:tcW w:w="306" w:type="pct"/>
            <w:vMerge w:val="continue"/>
            <w:vAlign w:val="center"/>
          </w:tcPr>
          <w:p w14:paraId="15D350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6D289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</w:t>
            </w:r>
          </w:p>
        </w:tc>
      </w:tr>
      <w:tr w14:paraId="6F90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BE75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641DC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64BF8E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3C898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264" w:type="pct"/>
            <w:vMerge w:val="continue"/>
            <w:vAlign w:val="center"/>
          </w:tcPr>
          <w:p w14:paraId="61A0DE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37BF3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2C03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4838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341AAA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E0C8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2AF8B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38BA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F8A08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D7883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4348E0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11.74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DDB05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668DA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132</w:t>
            </w:r>
          </w:p>
        </w:tc>
      </w:tr>
      <w:tr w14:paraId="4A53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1BC41A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D1T1-B</w:t>
            </w:r>
          </w:p>
        </w:tc>
        <w:tc>
          <w:tcPr>
            <w:tcW w:w="353" w:type="pct"/>
            <w:vMerge w:val="continue"/>
            <w:vAlign w:val="center"/>
          </w:tcPr>
          <w:p w14:paraId="4D4AA8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43405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AD13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264" w:type="pct"/>
            <w:vMerge w:val="continue"/>
            <w:vAlign w:val="center"/>
          </w:tcPr>
          <w:p w14:paraId="67FBD5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4341A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1-4</w:t>
            </w:r>
          </w:p>
        </w:tc>
        <w:tc>
          <w:tcPr>
            <w:tcW w:w="253" w:type="pct"/>
            <w:vMerge w:val="continue"/>
            <w:vAlign w:val="center"/>
          </w:tcPr>
          <w:p w14:paraId="47C18B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71615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continue"/>
            <w:vAlign w:val="center"/>
          </w:tcPr>
          <w:p w14:paraId="553EC9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4CD09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8F94B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EDB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47B52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A1BD3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3889F5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FAA7B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A61F0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130</w:t>
            </w:r>
          </w:p>
        </w:tc>
      </w:tr>
      <w:tr w14:paraId="0C2F0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2FB1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465174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3DDF6A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17.43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EFCE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64" w:type="pct"/>
            <w:vMerge w:val="continue"/>
            <w:vAlign w:val="center"/>
          </w:tcPr>
          <w:p w14:paraId="07ABE0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67DABC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808F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808E5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686050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20D72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68F19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7A7B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79F4D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57AC8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626B30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452C4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FC323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133</w:t>
            </w:r>
          </w:p>
        </w:tc>
      </w:tr>
    </w:tbl>
    <w:p w14:paraId="0F1E9F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C2EA4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B6ABC6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36142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4EB21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F18E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0F793DE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F065C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57DF4CA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68326132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261327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4AD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17F94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0C2B7AA">
      <w:pPr>
        <w:pStyle w:val="7"/>
      </w:pPr>
      <w:r>
        <w:rPr>
          <w:rFonts w:hint="eastAsia"/>
        </w:rPr>
        <w:t>7.1.1.2.2</w:t>
      </w:r>
      <w:r>
        <w:tab/>
      </w:r>
      <w:r>
        <w:rPr>
          <w:rFonts w:hint="eastAsia"/>
        </w:rPr>
        <w:t>Observations</w:t>
      </w:r>
    </w:p>
    <w:p w14:paraId="690CC84D">
      <w:pPr>
        <w:widowControl w:val="0"/>
        <w:jc w:val="both"/>
      </w:pPr>
    </w:p>
    <w:p w14:paraId="7255BFE0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2a and D1T1, it is observed that </w:t>
      </w:r>
    </w:p>
    <w:p w14:paraId="7BF038B3">
      <w:pPr>
        <w:pStyle w:val="8"/>
        <w:widowControl/>
        <w:rPr>
          <w:lang w:val="en-US"/>
        </w:rPr>
      </w:pPr>
      <w:r>
        <w:rPr>
          <w:lang w:val="en-US"/>
        </w:rPr>
        <w:t>7.1.1.2.2.1</w:t>
      </w:r>
      <w:r>
        <w:rPr>
          <w:lang w:val="en-US"/>
        </w:rPr>
        <w:tab/>
        <w:t>D1T1-A1</w:t>
      </w:r>
    </w:p>
    <w:p w14:paraId="17364F58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D1T1-A1, </w:t>
      </w:r>
    </w:p>
    <w:p w14:paraId="55C98C5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51E5065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(13: [Apple]:69.83, [CMCC]:95.51, [ChinaTelecom]:37.16, [Ericsson]:37.36, [HW]:62.86, [Honor]:95.51, [MTK]:45.86, [NOK]:77.58, [QC]:42.51, [Spreadtrum]:47.83, [Tejas]:62, [Xiaomi]:77.58, [ZTE]:94.2)</w:t>
      </w:r>
    </w:p>
    <w:p w14:paraId="0BE6033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[Ericsson]:23.28, [HW]:37.16, [Honor]:36.59, [NOK]:19.78, [Xiaomi]:27.11, [ZTE]:23.5) </w:t>
      </w:r>
    </w:p>
    <w:p w14:paraId="45B32CD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[CATT]:22.2, [CEWiT]:56.59, [FW]:45.09, [IDCC]:56.22, [Lenovo]:41.3, [OPPO]:41.28, [QC]:41.28, [vivo]:26.32)</w:t>
      </w:r>
    </w:p>
    <w:p w14:paraId="30B937C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(2: [CATT]:15.43, [QC]:16.03)  </w:t>
      </w:r>
    </w:p>
    <w:p w14:paraId="28D3DF0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[CEWiT]:56.59, [CMCC]:95.51, [HW]:62.86, [Lenovo]:41.3, [OPPO]:41.28, [Xiaomi]:77.58, [vivo]:26.32)</w:t>
      </w:r>
    </w:p>
    <w:p w14:paraId="754FB9E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(12: [CEWiT]:56.59, [CMCC]:95.51, [ChinaTelecom]:37.16, [Ericsson]:37.36, [FW]:35.97, [HW]:62.86, [Lenovo]:38.05, [OPPO]:38.92, [QC]:42.51, [Spreadtrum]:47.83, [ZTE]:94.2, [vivo]:26.32)</w:t>
      </w:r>
    </w:p>
    <w:p w14:paraId="663E0BBC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[FW]:45.09, [HW]:62.86, [Honor]:95.51, [Lenovo]:41.3, [OPPO]:41.28)</w:t>
      </w:r>
    </w:p>
    <w:p w14:paraId="2D7ACF9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77.58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[ChinaTelecom]:37.16, [Ericsson]:33.28, [HW]:59.9, [Lenovo]:26.61, [MTK]:45.86, [NOK]:77.58, [OPPO]:28.84, [QC]:41.28)</w:t>
      </w:r>
    </w:p>
    <w:p w14:paraId="56D4E93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15.43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[CATT]:15.43, [CMCC]:95.51, [HW]:62.86, [Honor]:95.51, [MTK]:45.86, [NOK]:77.58, [QC]:42.51, [Spreadtrum]:47.83, [Xiaomi]:77.58, [ZTE]:94.2 )</w:t>
      </w:r>
    </w:p>
    <w:p w14:paraId="237B452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69.83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[Apple]:69.83, [CATT]:22.2, [CEWiT]:56.59, [ChinaTelecom]:37.16, [Ericsson]:37.36, [FW]:45.09, [Lenovo]:41.3, [OPPO]:41.28, [vivo]:26.32 )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2E139413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5E936DD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84.3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(13: [Apple]:16.83, [CMCC]:73.89, [ChinaTelecom]:17.92, [Ericsson]:13.69, [HW]:35.97, [Honor]:41.31, [MTK]:44.06, [NOK]:21.33, [QC]:22.25, [Spreadtrum]:44.23, [Tejas]:55.5, [Xiaomi]:65.5, [ZTE]:84.3)</w:t>
      </w:r>
    </w:p>
    <w:p w14:paraId="664E11B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35.34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[Ericsson]:13.69, [HW]:35.34, [Honor]:23.52, [NOK]:19.78, [Xiaomi]:27.11, [ZTE]:23.5) </w:t>
      </w:r>
    </w:p>
    <w:p w14:paraId="42D2A22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[CATT]:22.2, [CEWiT]:56.59, [FW]:35.87, [IDCC]:46.41, [Lenovo]:17.85, [OPPO]:20.9, [QC]:8.61, [vivo]:26.32)</w:t>
      </w:r>
    </w:p>
    <w:p w14:paraId="2DF1408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(2: [CATT]:13.12, [QC]:16.03)  </w:t>
      </w:r>
    </w:p>
    <w:p w14:paraId="478E626B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[CEWiT]:56.59, [CMCC]:95.51, [HW]:37.16, [Lenovo]:41.3, [OPPO]:39.33, [Xiaomi]:27.11, [vivo]:26.32)</w:t>
      </w:r>
    </w:p>
    <w:p w14:paraId="77C6A14F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13.69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73.89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(12: [CEWiT]:56.59, [CMCC]:73.89, [ChinaTelecom]:17.92, [Ericsson]:13.69, [FW]:35.87, [HW]:37.16, [Lenovo]:25.51, [OPPO]:36.16, [QC]:15.03, [Spreadtrum]:44.23, [ZTE]:23.5, [vivo]:26.32)</w:t>
      </w:r>
    </w:p>
    <w:p w14:paraId="75C60E7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20.9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44.97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[FW]:44.97, [HW]:35.34, [Honor]:23.52, [Lenovo]:41.3, [OPPO]:20.9)</w:t>
      </w:r>
    </w:p>
    <w:p w14:paraId="73B97F0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44.06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[ChinaTelecom]:17.92, [Ericsson]:16.11, [HW]:37.16, [Lenovo]:17.85, [MTK]:44.06, [NOK]:19.78, [OPPO]:21.15, [QC]:8.61)</w:t>
      </w:r>
    </w:p>
    <w:p w14:paraId="579F224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8.61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73.89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[CATT]:15.43, [CMCC]:73.89, [HW]:35.34, [Honor]:23.52, [MTK]:44.06, [NOK]:19.78, [QC]:8.61, [Spreadtrum]:44.23, [Xiaomi]:27.11, [ZTE]:23.5 )</w:t>
      </w:r>
    </w:p>
    <w:p w14:paraId="6DA2305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13.12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[Apple]:16.83, [CATT]:13.12, [CEWiT]:56.59, [ChinaTelecom]:17.92, [Ericsson]:13.69, [FW]:35.87, [Lenovo]:17.85, [OPPO]:20.9, [vivo]:26.32 )</w:t>
      </w:r>
    </w:p>
    <w:p w14:paraId="7F99AA94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32E676F1">
      <w:pPr>
        <w:pStyle w:val="8"/>
        <w:widowControl/>
        <w:rPr>
          <w:lang w:val="en-US"/>
        </w:rPr>
      </w:pPr>
      <w:r>
        <w:rPr>
          <w:lang w:val="en-US"/>
        </w:rPr>
        <w:t>7.1.1.2.2.2</w:t>
      </w:r>
      <w:r>
        <w:rPr>
          <w:lang w:val="en-US"/>
        </w:rPr>
        <w:tab/>
        <w:t>D1T1-A2</w:t>
      </w:r>
    </w:p>
    <w:p w14:paraId="70F6EAE9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D1T1-A2, </w:t>
      </w:r>
    </w:p>
    <w:p w14:paraId="63AC70A2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50D71C1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67.1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(13: [Apple]:32.08, [CMCC]:47.07, [ChinaTelecom]:20.57, [Ericsson]:35.44, [HW]:40.87, [Honor]:26.76, [MTK]:28.48, [NOK]:62.19, [QC]:8.89, [Spreadtrum]:19.77, [Tejas]:37, [Xiaomi]:67.1, [ZTE]:56.1)</w:t>
      </w:r>
    </w:p>
    <w:p w14:paraId="184DE1A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[Ericsson]:22.08, [HW]:37.16, [Honor]:26.73, [NOK]:19.78, [Xiaomi]:27.11, [ZTE]:23.5) </w:t>
      </w:r>
    </w:p>
    <w:p w14:paraId="4C164B0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[CATT]:22.2, [CEWiT]:26.7, [FW]:26.91, [IDCC]:23.89, [Lenovo]:30.9, [OPPO]:32.56, [QC]:41.28, [vivo]:26.32)</w:t>
      </w:r>
    </w:p>
    <w:p w14:paraId="61BBB30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8.89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[CATT]:16.43, [Lenovo]:14.4, [QC]:8.89)  </w:t>
      </w:r>
    </w:p>
    <w:p w14:paraId="67E5CD0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67.1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(7: [CEWiT]:26.7, [CMCC]:46.05, [HW]:39.33, [Lenovo]:26.81, [OPPO]:32.56, [Xiaomi]:67.1, [vivo]:26.32)</w:t>
      </w:r>
    </w:p>
    <w:p w14:paraId="66013A3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(12: [CEWiT]:25.11, [CMCC]:47.07, [ChinaTelecom]:20.57, [Ericsson]:35.44, [FW]:21.46, [HW]:40.87, [Lenovo]:30.9, [OPPO]:23.14, [QC]:41.28, [Spreadtrum]:19.77, [ZTE]:56.1, [vivo]:26.32)</w:t>
      </w:r>
    </w:p>
    <w:p w14:paraId="05A7625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21.84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[FW]:26.91, [HW]:29, [Honor]:26.76, [Lenovo]:21.84, [OPPO]:30.09)</w:t>
      </w:r>
    </w:p>
    <w:p w14:paraId="1C898BD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17.15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62.19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[ChinaTelecom]:18.66, [Ericsson]:31.57, [HW]:30.61, [Lenovo]:27.09, [MTK]:28.48, [NOK]:62.19, [OPPO]:17.15, [QC]:41.28)</w:t>
      </w:r>
    </w:p>
    <w:p w14:paraId="2935748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67.1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[CATT]:16.43, [CMCC]:47.07, [HW]:40.87, [Honor]:26.76, [MTK]:28.48, [NOK]:62.19, [QC]:41.28, [Spreadtrum]:19.77, [Xiaomi]:67.1, [ZTE]:56.1 )</w:t>
      </w:r>
    </w:p>
    <w:p w14:paraId="350AB66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20.57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35.44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[Apple]:32.08, [CATT]:22.2, [CEWiT]:26.7, [ChinaTelecom]:20.57, [Ericsson]:35.44, [FW]:26.91, [Lenovo]:30.9, [OPPO]:32.56, [vivo]:26.32 )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434FF70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6AFAEFB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50.2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(13: [Apple]:16.08, [CMCC]:33.26, [ChinaTelecom]:8, [Ericsson]:12.99, [HW]:13.67, [Honor]:19.36, [MTK]:27.67, [NOK]:31.92, [QC]:5.09, [Spreadtrum]:19.73, [Tejas]:33, [Xiaomi]:38.8, [ZTE]:50.2)</w:t>
      </w:r>
    </w:p>
    <w:p w14:paraId="6167B7D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12.99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27.11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[Ericsson]:12.99, [HW]:13.67, [Honor]:19.36, [NOK]:19.78, [Xiaomi]:27.11, [ZTE]:23.5) </w:t>
      </w:r>
    </w:p>
    <w:p w14:paraId="03C7256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[CATT]:22.2, [CEWiT]:21.68, [FW]:21.46, [IDCC]:20.75, [Lenovo]:11.81, [OPPO]:12.12, [QC]:1.78, [vivo]:26.32)</w:t>
      </w:r>
    </w:p>
    <w:p w14:paraId="23F2C34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5.09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[CATT]:13.12, [Lenovo]:14.4, [QC]:5.09)  </w:t>
      </w:r>
    </w:p>
    <w:p w14:paraId="45DD5DBD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23.38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33.26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[CEWiT]:24.38, [CMCC]:33.26, [HW]:27.79, [Lenovo]:26.81, [OPPO]:23.38, [Xiaomi]:27.11, [vivo]:26.32)</w:t>
      </w:r>
    </w:p>
    <w:p w14:paraId="353D5E6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(12: [CEWiT]:21.68, [CMCC]:33.79, [ChinaTelecom]:8.76, [Ericsson]:12.99, [FW]:21.46, [HW]:37.16, [Lenovo]:14.4, [OPPO]:21.5, [QC]:3.11, [Spreadtrum]:19.73, [ZTE]:23.5, [vivo]:26.32)</w:t>
      </w:r>
    </w:p>
    <w:p w14:paraId="7D19552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12.12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[FW]:26.9, [HW]:13.67, [Honor]:19.36, [Lenovo]:21.84, [OPPO]:12.12)</w:t>
      </w:r>
    </w:p>
    <w:p w14:paraId="371A1B8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28.21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[ChinaTelecom]:8, [Ericsson]:15.28, [HW]:28.21, [Lenovo]:11.81, [MTK]:27.67, [NOK]:19.78, [OPPO]:12.57, [QC]:1.78)</w:t>
      </w:r>
    </w:p>
    <w:p w14:paraId="669E0167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33.26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[CATT]:16.43, [CMCC]:33.26, [HW]:13.67, [Honor]:19.36, [MTK]:27.67, [NOK]:19.78, [QC]:1.78, [Spreadtrum]:19.73, [Xiaomi]:27.11, [ZTE]:23.5 )</w:t>
      </w:r>
    </w:p>
    <w:p w14:paraId="054B87A6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26.32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[Apple]:16.08, [CATT]:13.12, [CEWiT]:21.68, [ChinaTelecom]:8, [Ericsson]:12.99, [FW]:21.46, [Lenovo]:11.81, [OPPO]:12.12, [vivo]:26.32 )</w:t>
      </w:r>
    </w:p>
    <w:p w14:paraId="33EA9832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445E730E">
      <w:pPr>
        <w:pStyle w:val="8"/>
        <w:widowControl/>
        <w:rPr>
          <w:lang w:val="en-US"/>
        </w:rPr>
      </w:pPr>
      <w:r>
        <w:rPr>
          <w:lang w:val="en-US"/>
        </w:rPr>
        <w:t>7.1.1.2.2.3</w:t>
      </w:r>
      <w:r>
        <w:rPr>
          <w:lang w:val="en-US"/>
        </w:rPr>
        <w:tab/>
        <w:t>D1T1-B</w:t>
      </w:r>
    </w:p>
    <w:p w14:paraId="740A8335">
      <w:pPr>
        <w:pStyle w:val="82"/>
        <w:keepNext w:val="0"/>
        <w:keepLines w:val="0"/>
        <w:widowControl/>
        <w:numPr>
          <w:ilvl w:val="0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D1T1-B </w:t>
      </w:r>
    </w:p>
    <w:p w14:paraId="18E6CB5F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07237D8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[CMCC]:95.51, [ChinaTelecom]:37.16, [Ericsson]:48.77, [HW]:62.86, [Honor]:95.51, [MTK]:45.86, [NOK]:77.58, [QC]:59, [Spreadtrum]:77.58, [Tejas]:105, [Xiaomi]:77.58)</w:t>
      </w:r>
    </w:p>
    <w:p w14:paraId="3379084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19.78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37.16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[Ericsson]:30.11, [HW]:37.16, [Honor]:36.59, [NOK]:19.78, [Xiaomi]:27.11, [ZTE]:23.5) </w:t>
      </w:r>
    </w:p>
    <w:p w14:paraId="239A11A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34.44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[CATT]:34.44, [CEWiT]:56.59, [FW]:43.4, [IDCC]:56.22, [OPPO]:41.28, [QC]:41.28)</w:t>
      </w:r>
    </w:p>
    <w:p w14:paraId="5C47ED1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[CATT]:17.43, [Lenovo]:9.5, [QC]:16.03)  </w:t>
      </w:r>
    </w:p>
    <w:p w14:paraId="758C700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[CEWiT]:56.59, [CMCC]:95.51, [HW]:62.86, [OPPO]:41.28, [Xiaomi]:77.58)</w:t>
      </w:r>
    </w:p>
    <w:p w14:paraId="03235A0E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(11: [CEWiT]:56.59, [CMCC]:95.51, [ChinaTelecom]:37.16, [Ericsson]:48.77, [FW]:34.62, [HW]:49.24, [Lenovo]:9.5, [OPPO]:32.94, [QC]:59, [Spreadtrum]:77.58, [ZTE]:23.5)</w:t>
      </w:r>
    </w:p>
    <w:p w14:paraId="384DADE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(4: [FW]:43.4, [HW]:56.23, [Honor]:95.51, [OPPO]:41.28)</w:t>
      </w:r>
    </w:p>
    <w:p w14:paraId="21717D7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77.58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[ChinaTelecom]:37.16, [Ericsson]:38.7, [HW]:37.16, [Lenovo]:9.5, [MTK]:45.86, [NOK]:77.58, [OPPO]:24.41, [QC]:41.28)</w:t>
      </w:r>
    </w:p>
    <w:p w14:paraId="2CA77622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17.43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[CATT]:17.43, [CMCC]:95.51, [HW]:62.86, [Honor]:95.51, [MTK]:45.86, [NOK]:77.58, [QC]:59, [Spreadtrum]:77.58, [Xiaomi]:77.58, [ZTE]:23.5 )</w:t>
      </w:r>
    </w:p>
    <w:p w14:paraId="00E401E3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[CATT]:34.44, [CEWiT]:56.59, [ChinaTelecom]:37.16, [Ericsson]:48.77, [FW]:43.4, [Lenovo]:9.5, [OPPO]:41.28 )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6E1737A0">
      <w:pPr>
        <w:pStyle w:val="82"/>
        <w:keepNext w:val="0"/>
        <w:keepLines w:val="0"/>
        <w:widowControl/>
        <w:numPr>
          <w:ilvl w:val="1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2BF2AA9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17.92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[CMCC]:95.51, [ChinaTelecom]:17.92, [Ericsson]:18.73, [HW]:26.52, [Honor]:62.53, [MTK]:45.86, [NOK]:77.58, [QC]:19.36, [Spreadtrum]:77.58, [Tejas]:105, [Xiaomi]:77.58)</w:t>
      </w:r>
    </w:p>
    <w:p w14:paraId="44E8A7A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&lt;=-45dBm,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18.73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34.62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(6: [Ericsson]:18.73, [HW]:34.62, [Honor]:23.52, [NOK]:19.78, [Xiaomi]:27.11, [ZTE]:23.5) </w:t>
      </w:r>
    </w:p>
    <w:p w14:paraId="22063680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(6: [CATT]:34.44, [CEWiT]:56.59, [FW]:34.62, [IDCC]:56.22, [OPPO]:17.25, [QC]:2.59)</w:t>
      </w:r>
    </w:p>
    <w:p w14:paraId="7B03EBB5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R2D Rx sensitivity of &gt;=-40dBm,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(3: [CATT]:14.43, [Lenovo]:9.5, [QC]:16.03)  </w:t>
      </w:r>
    </w:p>
    <w:p w14:paraId="1BD3A14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27.11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[CEWiT]:56.59, [CMCC]:95.51, [HW]:37.16, [OPPO]:33.29, [Xiaomi]:27.11)</w:t>
      </w:r>
    </w:p>
    <w:p w14:paraId="3F3082A9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(11: [CEWiT]:56.59, [CMCC]:95.51, [ChinaTelecom]:17.92, [Ericsson]:18.73, [FW]:34.62, [HW]:37.16, [Lenovo]:9.5, [OPPO]:30.6, [QC]:7.9, [Spreadtrum]:77.58, [ZTE]:23.5)</w:t>
      </w:r>
    </w:p>
    <w:p w14:paraId="515E1CC1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17.25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43.4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(4: [FW]:43.4, [HW]:26.52, [Honor]:23.52, [OPPO]:17.25)</w:t>
      </w:r>
    </w:p>
    <w:p w14:paraId="49E8AD7A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45.86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[ChinaTelecom]:17.92, [Ericsson]:25.95, [HW]:34.08, [Lenovo]:9.5, [MTK]:45.86, [NOK]:19.78, [OPPO]:17.9, [QC]:2.59)</w:t>
      </w:r>
    </w:p>
    <w:p w14:paraId="0F478624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[CATT]:17.43, [CMCC]:95.51, [HW]:26.52, [Honor]:23.52, [MTK]:45.86, [NOK]:19.78, [QC]:2.59, [Spreadtrum]:77.58, [Xiaomi]:27.11, [ZTE]:23.5 )</w:t>
      </w:r>
    </w:p>
    <w:p w14:paraId="15ECEB28">
      <w:pPr>
        <w:pStyle w:val="82"/>
        <w:keepNext w:val="0"/>
        <w:keepLines w:val="0"/>
        <w:widowControl/>
        <w:numPr>
          <w:ilvl w:val="2"/>
          <w:numId w:val="12"/>
        </w:numPr>
        <w:suppressLineNumbers w:val="0"/>
        <w:overflowPunct w:val="0"/>
        <w:autoSpaceDE w:val="0"/>
        <w:autoSpaceDN w:val="0"/>
        <w:adjustRightInd w:val="0"/>
        <w:spacing w:before="10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9.5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56.59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(7: [CATT]:14.43, [CEWiT]:56.59, [ChinaTelecom]:17.92, [Ericsson]:18.73, [FW]:34.62, [Lenovo]:9.5, [OPPO]:17.25 )</w:t>
      </w:r>
    </w:p>
    <w:p w14:paraId="18718F42"/>
    <w:p w14:paraId="5791A6D9"/>
    <w:p w14:paraId="09BAC4CD">
      <w:pPr>
        <w:pStyle w:val="6"/>
      </w:pPr>
      <w:r>
        <w:rPr>
          <w:rFonts w:hint="eastAsia"/>
        </w:rPr>
        <w:t>7.1.1.3</w:t>
      </w:r>
      <w:r>
        <w:tab/>
      </w:r>
      <w:r>
        <w:t>D</w:t>
      </w:r>
      <w:r>
        <w:rPr>
          <w:rFonts w:hint="eastAsia"/>
        </w:rPr>
        <w:t>evice 2b</w:t>
      </w:r>
    </w:p>
    <w:p w14:paraId="5D1CAA83">
      <w:pPr>
        <w:pStyle w:val="7"/>
      </w:pPr>
      <w:r>
        <w:rPr>
          <w:rFonts w:hint="eastAsia"/>
        </w:rPr>
        <w:t>7.1.1.3.1</w:t>
      </w:r>
      <w:r>
        <w:tab/>
      </w:r>
      <w:r>
        <w:t>Collection of the results</w:t>
      </w:r>
    </w:p>
    <w:p w14:paraId="2FC64CB7">
      <w:pPr>
        <w:rPr>
          <w:lang w:val="en-GB"/>
        </w:rPr>
      </w:pPr>
    </w:p>
    <w:p w14:paraId="6579DC40">
      <w:pPr>
        <w:pStyle w:val="8"/>
      </w:pPr>
      <w:r>
        <w:rPr>
          <w:rFonts w:hint="eastAsia"/>
        </w:rPr>
        <w:t>7.1.1.3.1.1</w:t>
      </w:r>
      <w:r>
        <w:tab/>
      </w:r>
      <w:r>
        <w:rPr>
          <w:rFonts w:hint="eastAsia"/>
        </w:rPr>
        <w:t>[1kbps]</w:t>
      </w:r>
    </w:p>
    <w:p w14:paraId="21E636C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21"/>
        <w:gridCol w:w="1204"/>
        <w:gridCol w:w="772"/>
        <w:gridCol w:w="752"/>
        <w:gridCol w:w="676"/>
        <w:gridCol w:w="722"/>
        <w:gridCol w:w="724"/>
        <w:gridCol w:w="773"/>
        <w:gridCol w:w="909"/>
        <w:gridCol w:w="716"/>
        <w:gridCol w:w="702"/>
        <w:gridCol w:w="1111"/>
        <w:gridCol w:w="656"/>
        <w:gridCol w:w="930"/>
        <w:gridCol w:w="873"/>
        <w:gridCol w:w="902"/>
      </w:tblGrid>
      <w:tr w14:paraId="2788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17D027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~1kbps, device 2b, D1T1, InF-DH NLOS</w:t>
            </w:r>
          </w:p>
        </w:tc>
      </w:tr>
      <w:tr w14:paraId="6E2F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9" w:type="pct"/>
            <w:gridSpan w:val="9"/>
            <w:shd w:val="clear" w:color="auto" w:fill="auto"/>
          </w:tcPr>
          <w:p w14:paraId="4564C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1" w:type="pct"/>
            <w:gridSpan w:val="8"/>
            <w:shd w:val="clear" w:color="auto" w:fill="auto"/>
          </w:tcPr>
          <w:p w14:paraId="457680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4E8C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3C30CFB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8" w:type="pct"/>
            <w:shd w:val="clear" w:color="D9E1F2" w:fill="D9E1F2"/>
            <w:noWrap/>
            <w:vAlign w:val="center"/>
          </w:tcPr>
          <w:p w14:paraId="379D1E3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2" w:type="pct"/>
            <w:shd w:val="clear" w:color="D9E1F2" w:fill="D9E1F2"/>
            <w:noWrap/>
            <w:vAlign w:val="center"/>
          </w:tcPr>
          <w:p w14:paraId="219CADB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12C15D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1F21B3A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7" w:type="pct"/>
            <w:shd w:val="clear" w:color="D9E1F2" w:fill="D9E1F2"/>
            <w:noWrap/>
            <w:vAlign w:val="center"/>
          </w:tcPr>
          <w:p w14:paraId="6AF557F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613BAFA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49CFC59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42DBCC6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053C8A9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7E9EA0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266DCAB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5D07964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071D88B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6" w:type="pct"/>
            <w:shd w:val="clear" w:color="D9E1F2" w:fill="D9E1F2"/>
            <w:noWrap/>
            <w:vAlign w:val="center"/>
          </w:tcPr>
          <w:p w14:paraId="1312F40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5927993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5F2CA39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071E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6E4602C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69D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044BD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835FA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4" w:type="pct"/>
            <w:shd w:val="clear" w:color="auto" w:fill="auto"/>
            <w:vAlign w:val="center"/>
          </w:tcPr>
          <w:p w14:paraId="39DC65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14:paraId="5740F4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1FDF8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726E4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A0FB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8478C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BDEBD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B0EC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11484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B1CB7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14:paraId="47C621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16F8719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42AC0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</w:t>
            </w:r>
          </w:p>
        </w:tc>
      </w:tr>
      <w:tr w14:paraId="26E65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2DFC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ECB7B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7F40E09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6F59F2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105.24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47E79D5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1B8B19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426D4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6690B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1" w:type="pct"/>
            <w:vMerge w:val="continue"/>
            <w:vAlign w:val="center"/>
          </w:tcPr>
          <w:p w14:paraId="36EF9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F7633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51" w:type="pct"/>
            <w:vMerge w:val="continue"/>
            <w:vAlign w:val="center"/>
          </w:tcPr>
          <w:p w14:paraId="1490EB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169B612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61EA47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73BBF2F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0C648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8B200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FD559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</w:tr>
      <w:tr w14:paraId="7E8C5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E1C06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441FA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E7575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B1F3C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105.74</w:t>
            </w:r>
          </w:p>
        </w:tc>
        <w:tc>
          <w:tcPr>
            <w:tcW w:w="264" w:type="pct"/>
            <w:vMerge w:val="continue"/>
            <w:vAlign w:val="center"/>
          </w:tcPr>
          <w:p w14:paraId="085C8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CC8B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003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C981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1AA3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9072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49F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AB0E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030F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2B872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91EA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7C2D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87E40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</w:tr>
      <w:tr w14:paraId="74D1A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98E9F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7B63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[Honor]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BA5B7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220.68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F7B20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84.05</w:t>
            </w:r>
          </w:p>
        </w:tc>
        <w:tc>
          <w:tcPr>
            <w:tcW w:w="264" w:type="pct"/>
            <w:vMerge w:val="continue"/>
            <w:vAlign w:val="center"/>
          </w:tcPr>
          <w:p w14:paraId="319B9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804F2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0DD8F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EC735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7B5A83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A794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51" w:type="pct"/>
            <w:vMerge w:val="continue"/>
            <w:vAlign w:val="center"/>
          </w:tcPr>
          <w:p w14:paraId="7AE5CD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D01866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1E8E9E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60634F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5D00A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7CDFE47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44C79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</w:t>
            </w:r>
          </w:p>
        </w:tc>
      </w:tr>
      <w:tr w14:paraId="772E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ACE06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CD4EA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F2A9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336.13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F21B02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88.05</w:t>
            </w:r>
          </w:p>
        </w:tc>
        <w:tc>
          <w:tcPr>
            <w:tcW w:w="264" w:type="pct"/>
            <w:vMerge w:val="continue"/>
            <w:vAlign w:val="center"/>
          </w:tcPr>
          <w:p w14:paraId="3A7043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FEAC0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F818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7C3FB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4A62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4D4E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66E92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AF7CB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F4085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96072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40B13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8086A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5F51B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29</w:t>
            </w:r>
          </w:p>
        </w:tc>
      </w:tr>
      <w:tr w14:paraId="217A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78C4A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C1A0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C80E2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485.71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78A3B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91.55</w:t>
            </w:r>
          </w:p>
        </w:tc>
        <w:tc>
          <w:tcPr>
            <w:tcW w:w="264" w:type="pct"/>
            <w:vMerge w:val="continue"/>
            <w:vAlign w:val="center"/>
          </w:tcPr>
          <w:p w14:paraId="5D1C5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2BAC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631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F56B5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1C7EF0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CD3E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51" w:type="pct"/>
            <w:vMerge w:val="continue"/>
            <w:vAlign w:val="center"/>
          </w:tcPr>
          <w:p w14:paraId="77C1E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5F440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6656FC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3211E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4EFC1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CE63B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793F0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</w:t>
            </w:r>
          </w:p>
        </w:tc>
      </w:tr>
      <w:tr w14:paraId="2C35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478E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0E1D32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112E9B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568.69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41CBA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93.05</w:t>
            </w:r>
          </w:p>
        </w:tc>
        <w:tc>
          <w:tcPr>
            <w:tcW w:w="264" w:type="pct"/>
            <w:vMerge w:val="continue"/>
            <w:vAlign w:val="center"/>
          </w:tcPr>
          <w:p w14:paraId="1D2135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E07FE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3AE1D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9A1F6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570E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7D608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51" w:type="pct"/>
            <w:vMerge w:val="continue"/>
            <w:vAlign w:val="center"/>
          </w:tcPr>
          <w:p w14:paraId="5905D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109A8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A902D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081D2D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264A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AC3C9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4145C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</w:t>
            </w:r>
          </w:p>
        </w:tc>
      </w:tr>
      <w:tr w14:paraId="7E27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1BEEC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648383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4599F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724.29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D3B24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95.35</w:t>
            </w:r>
          </w:p>
        </w:tc>
        <w:tc>
          <w:tcPr>
            <w:tcW w:w="264" w:type="pct"/>
            <w:vMerge w:val="continue"/>
            <w:vAlign w:val="center"/>
          </w:tcPr>
          <w:p w14:paraId="00FE09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CCEE4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8228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04DAA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E981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B25AE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51" w:type="pct"/>
            <w:vMerge w:val="continue"/>
            <w:vAlign w:val="center"/>
          </w:tcPr>
          <w:p w14:paraId="1F9A19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CD43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EA689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5FD0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71FDA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C0C2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8F445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28</w:t>
            </w:r>
          </w:p>
        </w:tc>
      </w:tr>
      <w:tr w14:paraId="72CB0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5DF54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3A6AC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C2F4B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D667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E5A5D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BBA16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D0E9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4F963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E7D8A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21313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8FCB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2357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93D8D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95FC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9C63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3EC03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04504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32</w:t>
            </w:r>
          </w:p>
        </w:tc>
      </w:tr>
      <w:tr w14:paraId="124D3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31009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4959C6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41F25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739.68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9F39B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95.55</w:t>
            </w:r>
          </w:p>
        </w:tc>
        <w:tc>
          <w:tcPr>
            <w:tcW w:w="264" w:type="pct"/>
            <w:vMerge w:val="continue"/>
            <w:vAlign w:val="center"/>
          </w:tcPr>
          <w:p w14:paraId="619BD4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2BF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C18C6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D78FD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continue"/>
            <w:vAlign w:val="center"/>
          </w:tcPr>
          <w:p w14:paraId="65AD8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D65E6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51" w:type="pct"/>
            <w:vMerge w:val="continue"/>
            <w:vAlign w:val="center"/>
          </w:tcPr>
          <w:p w14:paraId="5946E30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F7F8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AAA99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6DCCE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91C2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93E91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05545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</w:t>
            </w:r>
          </w:p>
        </w:tc>
      </w:tr>
      <w:tr w14:paraId="2B1B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7BEB4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A0D7A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21830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50E9D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2CCE71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6D50B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626CA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9448E8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261C27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11CD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51" w:type="pct"/>
            <w:vMerge w:val="continue"/>
            <w:vAlign w:val="center"/>
          </w:tcPr>
          <w:p w14:paraId="6A1F3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B0CFD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C7773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1D8D3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C8B49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67FC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F9AA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</w:t>
            </w:r>
          </w:p>
        </w:tc>
      </w:tr>
      <w:tr w14:paraId="7307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4936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4F362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7825A7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866.05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786C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97.05</w:t>
            </w:r>
          </w:p>
        </w:tc>
        <w:tc>
          <w:tcPr>
            <w:tcW w:w="264" w:type="pct"/>
            <w:vMerge w:val="continue"/>
            <w:vAlign w:val="center"/>
          </w:tcPr>
          <w:p w14:paraId="68E5B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F38C3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FACB2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F4553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19736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1252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-65.95</w:t>
            </w:r>
          </w:p>
        </w:tc>
        <w:tc>
          <w:tcPr>
            <w:tcW w:w="251" w:type="pct"/>
            <w:vMerge w:val="continue"/>
            <w:vAlign w:val="center"/>
          </w:tcPr>
          <w:p w14:paraId="38D4D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9425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3694C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199A5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1661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5142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1CEBB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25</w:t>
            </w:r>
          </w:p>
        </w:tc>
      </w:tr>
      <w:tr w14:paraId="52CA5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EF39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1D76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F58C4B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992.9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7B7FFD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98.35</w:t>
            </w:r>
          </w:p>
        </w:tc>
        <w:tc>
          <w:tcPr>
            <w:tcW w:w="264" w:type="pct"/>
            <w:vMerge w:val="continue"/>
            <w:vAlign w:val="center"/>
          </w:tcPr>
          <w:p w14:paraId="783C0A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26679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04C93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4B329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584264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626A8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51" w:type="pct"/>
            <w:vMerge w:val="continue"/>
            <w:vAlign w:val="center"/>
          </w:tcPr>
          <w:p w14:paraId="141806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8B5EA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5E66B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23B84B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0429F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6DB5E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8D1C6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</w:t>
            </w:r>
          </w:p>
        </w:tc>
      </w:tr>
      <w:tr w14:paraId="70D4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6F660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4EAF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441B0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72959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84D35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51BD2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5C7C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220D8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12EA5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5A27C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51" w:type="pct"/>
            <w:vMerge w:val="continue"/>
            <w:vAlign w:val="center"/>
          </w:tcPr>
          <w:p w14:paraId="2593F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9426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38A1B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44D0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90889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79C7B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93351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</w:t>
            </w:r>
          </w:p>
        </w:tc>
      </w:tr>
      <w:tr w14:paraId="360C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40D56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5EB64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15DE8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AA71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68BB0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7FF27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2916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3E75B3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47D2C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1116B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EF95C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F70D9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7523F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95748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48840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A2961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08915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</w:t>
            </w:r>
          </w:p>
        </w:tc>
      </w:tr>
      <w:tr w14:paraId="2822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56B3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C39B5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CE481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1102.98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755299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99.35</w:t>
            </w:r>
          </w:p>
        </w:tc>
        <w:tc>
          <w:tcPr>
            <w:tcW w:w="264" w:type="pct"/>
            <w:vMerge w:val="continue"/>
            <w:vAlign w:val="center"/>
          </w:tcPr>
          <w:p w14:paraId="7CDDCC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F55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643F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782E5C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3B6A2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50901D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-91.45</w:t>
            </w:r>
          </w:p>
        </w:tc>
        <w:tc>
          <w:tcPr>
            <w:tcW w:w="251" w:type="pct"/>
            <w:vMerge w:val="continue"/>
            <w:vAlign w:val="center"/>
          </w:tcPr>
          <w:p w14:paraId="43D672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4E594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4671D4D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18001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6BF5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5A0BA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219857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</w:t>
            </w:r>
          </w:p>
        </w:tc>
      </w:tr>
      <w:tr w14:paraId="5BCF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07171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B2EB9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3A8490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A9651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3D2EF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E41D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122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94DBA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5F87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076C3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937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001FD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76D01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BDE91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478BA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68EC2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DCC90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31</w:t>
            </w:r>
          </w:p>
        </w:tc>
      </w:tr>
      <w:tr w14:paraId="0ED6F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74309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1CC48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350624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1126.42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7A1E0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99.55</w:t>
            </w:r>
          </w:p>
        </w:tc>
        <w:tc>
          <w:tcPr>
            <w:tcW w:w="264" w:type="pct"/>
            <w:vMerge w:val="continue"/>
            <w:vAlign w:val="center"/>
          </w:tcPr>
          <w:p w14:paraId="282DE6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3E1C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72ACE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035BCE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continue"/>
            <w:vAlign w:val="center"/>
          </w:tcPr>
          <w:p w14:paraId="789C57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0D236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51" w:type="pct"/>
            <w:vMerge w:val="continue"/>
            <w:vAlign w:val="center"/>
          </w:tcPr>
          <w:p w14:paraId="3B745C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A0599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43D2AE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047DBC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6C746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5F0C5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0D1E1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21</w:t>
            </w:r>
          </w:p>
        </w:tc>
      </w:tr>
      <w:tr w14:paraId="57BA7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84E3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1CE45F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0027EF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1291.41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72655A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100.85</w:t>
            </w:r>
          </w:p>
        </w:tc>
        <w:tc>
          <w:tcPr>
            <w:tcW w:w="264" w:type="pct"/>
            <w:vMerge w:val="continue"/>
            <w:vAlign w:val="center"/>
          </w:tcPr>
          <w:p w14:paraId="34AF94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EE75F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D47E6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A553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32682A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continue"/>
            <w:vAlign w:val="center"/>
          </w:tcPr>
          <w:p w14:paraId="576FA2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0A8B4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13329B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7770F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D8AE3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43694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CFAB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94218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18</w:t>
            </w:r>
          </w:p>
        </w:tc>
      </w:tr>
      <w:tr w14:paraId="7F3E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88AD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285D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4A6D8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FD32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34FD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9122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76942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C32A8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E856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FBBE10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51" w:type="pct"/>
            <w:vMerge w:val="continue"/>
            <w:vAlign w:val="center"/>
          </w:tcPr>
          <w:p w14:paraId="25B386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34763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4BF32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5F11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D91C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D50F9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69222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</w:tr>
      <w:tr w14:paraId="28A8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FBF3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53376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24B43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C646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287B5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B4E5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7F53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57440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7DE89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7F524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22F9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7D6B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4070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D8D27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B3EDE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5F8A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FA2EE9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</w:tr>
      <w:tr w14:paraId="5F93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3A372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1075C1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09613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1512.02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878E2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102.35</w:t>
            </w:r>
          </w:p>
        </w:tc>
        <w:tc>
          <w:tcPr>
            <w:tcW w:w="264" w:type="pct"/>
            <w:vMerge w:val="continue"/>
            <w:vAlign w:val="center"/>
          </w:tcPr>
          <w:p w14:paraId="008DF1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06719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E3B16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6BDBDF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D139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2F485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-73.45</w:t>
            </w:r>
          </w:p>
        </w:tc>
        <w:tc>
          <w:tcPr>
            <w:tcW w:w="251" w:type="pct"/>
            <w:vMerge w:val="continue"/>
            <w:vAlign w:val="center"/>
          </w:tcPr>
          <w:p w14:paraId="19B1E8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92B7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2F32A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75A180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FCC97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6D46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ECE68B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</w:t>
            </w:r>
          </w:p>
        </w:tc>
      </w:tr>
      <w:tr w14:paraId="6011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AEDC4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EA9CA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2C61A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4F62E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35E0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89F2C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D752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728E4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823F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6D83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-98.95</w:t>
            </w:r>
          </w:p>
        </w:tc>
        <w:tc>
          <w:tcPr>
            <w:tcW w:w="251" w:type="pct"/>
            <w:vMerge w:val="continue"/>
            <w:vAlign w:val="center"/>
          </w:tcPr>
          <w:p w14:paraId="60BA8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C29D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82D30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189EBC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CC233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1321A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A3C8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</w:t>
            </w:r>
          </w:p>
        </w:tc>
      </w:tr>
      <w:tr w14:paraId="47C4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9CB2B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25B4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31EE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44B8A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11F5E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B84D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1657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D374F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6DE259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1F7E77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C5C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B9AC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C59E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4F399B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00864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D117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19A4E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</w:t>
            </w:r>
          </w:p>
        </w:tc>
      </w:tr>
      <w:tr w14:paraId="33F2F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2EAB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10E89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65270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1966.6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3A21FF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104.85</w:t>
            </w:r>
          </w:p>
        </w:tc>
        <w:tc>
          <w:tcPr>
            <w:tcW w:w="264" w:type="pct"/>
            <w:vMerge w:val="continue"/>
            <w:vAlign w:val="center"/>
          </w:tcPr>
          <w:p w14:paraId="5DB1B7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5E9C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57C74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293C8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A6E094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A6643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-77.45</w:t>
            </w:r>
          </w:p>
        </w:tc>
        <w:tc>
          <w:tcPr>
            <w:tcW w:w="251" w:type="pct"/>
            <w:vMerge w:val="continue"/>
            <w:vAlign w:val="center"/>
          </w:tcPr>
          <w:p w14:paraId="302C0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5356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BB2AF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61115C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20E8D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348E3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E46248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17</w:t>
            </w:r>
          </w:p>
        </w:tc>
      </w:tr>
      <w:tr w14:paraId="70EC4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ADBE9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18A7D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90A4A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AC93B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50C0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A886E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EF587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C6318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09E4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02D647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-102.75</w:t>
            </w:r>
          </w:p>
        </w:tc>
        <w:tc>
          <w:tcPr>
            <w:tcW w:w="251" w:type="pct"/>
            <w:vMerge w:val="continue"/>
            <w:vAlign w:val="center"/>
          </w:tcPr>
          <w:p w14:paraId="7173D6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3F3A7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55B57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C3FD1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7628D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AC86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50CA3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</w:t>
            </w:r>
          </w:p>
        </w:tc>
      </w:tr>
      <w:tr w14:paraId="42D7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366C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0870A3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43F02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06052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A567E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334A6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DF7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83EA9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6FFCA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5" w:type="pct"/>
            <w:vMerge w:val="continue"/>
            <w:vAlign w:val="center"/>
          </w:tcPr>
          <w:p w14:paraId="3E0E5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5621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E55DF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4F6A52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CED3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2CE4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E235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C4449F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</w:tr>
      <w:tr w14:paraId="70FE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73750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024D4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2FE69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C8BAF9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55DC2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792273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B64B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vMerge w:val="continue"/>
            <w:vAlign w:val="center"/>
          </w:tcPr>
          <w:p w14:paraId="217558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DCCE3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285293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02F789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D6F05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89" w:type="pct"/>
            <w:vMerge w:val="continue"/>
            <w:vAlign w:val="center"/>
          </w:tcPr>
          <w:p w14:paraId="5730B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3D68BA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6" w:type="pct"/>
            <w:vMerge w:val="continue"/>
            <w:vAlign w:val="center"/>
          </w:tcPr>
          <w:p w14:paraId="58B8D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76552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5296B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106</w:t>
            </w:r>
          </w:p>
        </w:tc>
      </w:tr>
      <w:tr w14:paraId="1836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E4557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5387F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37EC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12E86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0F099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442F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7E40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22C642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AEC4E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6984C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BB86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CC5A1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54D5D4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2A351C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2A5F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34486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6E55D3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112</w:t>
            </w:r>
          </w:p>
        </w:tc>
      </w:tr>
      <w:tr w14:paraId="115F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2BD5E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5EE03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716B6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D6F1F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7B22D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2CD24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301D6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87C99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6F0ED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8A2CE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D54F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A63A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BB7DA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37536B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164A68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F9A22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72569F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107</w:t>
            </w:r>
          </w:p>
        </w:tc>
      </w:tr>
      <w:tr w14:paraId="75A8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DF10C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43861C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AF1BB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6BED9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2A25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879C0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1D410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6F7EBC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C0D0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9C792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83D66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6A2B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B56C6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AFC5C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E7B12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287CC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EC925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113</w:t>
            </w:r>
          </w:p>
        </w:tc>
      </w:tr>
      <w:tr w14:paraId="0BDB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648F6B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6D0B1D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E75C0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6634A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0A3D09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29CE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7E06B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78962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71" w:type="pct"/>
            <w:vMerge w:val="continue"/>
            <w:vAlign w:val="center"/>
          </w:tcPr>
          <w:p w14:paraId="2CA0F1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355016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C8F06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5F79D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376EBA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2DF04E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6FDF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728D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3DCE2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108</w:t>
            </w:r>
          </w:p>
        </w:tc>
      </w:tr>
      <w:tr w14:paraId="0266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76E2B2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1E62F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6C80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2B16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B49F1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ED345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A21EE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2C2B3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25A67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146A1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9FF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C133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7D4D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B712C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FD3C2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9E6FC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D76D2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114</w:t>
            </w:r>
          </w:p>
        </w:tc>
      </w:tr>
      <w:tr w14:paraId="06C3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5D038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400F18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1E1CD0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526D03A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4" w:type="pct"/>
            <w:vMerge w:val="continue"/>
            <w:vAlign w:val="center"/>
          </w:tcPr>
          <w:p w14:paraId="3B3316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31EF78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AF6A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41639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3A9F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continue"/>
            <w:vAlign w:val="center"/>
          </w:tcPr>
          <w:p w14:paraId="7A4449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B5E3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4E003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0FDF4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29A58B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4EDD1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33E5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A8A4D4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</w:t>
            </w:r>
          </w:p>
        </w:tc>
      </w:tr>
      <w:tr w14:paraId="5CF19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FF3A9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61A8D0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451DA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33BB4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48DAC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A2467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4191E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46117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BC14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00916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79DDF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EA496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3B3D4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398FAA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795F20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E7290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C0EC0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</w:t>
            </w:r>
          </w:p>
        </w:tc>
      </w:tr>
      <w:tr w14:paraId="78F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C390F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418E9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AD503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9034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EC3A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379E0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559A6E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09C4E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71" w:type="pct"/>
            <w:vMerge w:val="continue"/>
            <w:vAlign w:val="center"/>
          </w:tcPr>
          <w:p w14:paraId="27730D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03D4D5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717D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887F5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62D8399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1C264F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4C63A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3BA35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99660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101</w:t>
            </w:r>
          </w:p>
        </w:tc>
      </w:tr>
      <w:tr w14:paraId="6738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67DE8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673B5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9D2F9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5DAEDD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86E14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52226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D8F50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E1C79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57F74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5A67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F638E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9673A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82DE5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63CBF2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22396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A5D49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7D5F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</w:t>
            </w:r>
          </w:p>
        </w:tc>
      </w:tr>
      <w:tr w14:paraId="002C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1D3C7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4A2B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2885F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4CAFC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A573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F80C8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2A865C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7F93CD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1.04</w:t>
            </w:r>
          </w:p>
        </w:tc>
        <w:tc>
          <w:tcPr>
            <w:tcW w:w="271" w:type="pct"/>
            <w:vMerge w:val="continue"/>
            <w:vAlign w:val="center"/>
          </w:tcPr>
          <w:p w14:paraId="6440CC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4FB9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3AC97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6F363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F1889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3B543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9A0C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88DC9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28129C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102</w:t>
            </w:r>
          </w:p>
        </w:tc>
      </w:tr>
      <w:tr w14:paraId="083E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4EFB4F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1A2AEE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7C019F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553C4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99EF8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42C030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21661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0FA6B9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A253D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1BDF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FC5A3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C273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687B1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55D1D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03C97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F7DDF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7AF79C9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</w:tr>
      <w:tr w14:paraId="7F48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51312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7C293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5E9BF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20F258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0C3FDD0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7" w:type="pct"/>
            <w:vMerge w:val="continue"/>
            <w:vAlign w:val="center"/>
          </w:tcPr>
          <w:p w14:paraId="090E3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24C56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59AD2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271" w:type="pct"/>
            <w:vMerge w:val="continue"/>
            <w:vAlign w:val="center"/>
          </w:tcPr>
          <w:p w14:paraId="5F82D8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39CAA2B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51" w:type="pct"/>
            <w:vMerge w:val="continue"/>
            <w:vAlign w:val="center"/>
          </w:tcPr>
          <w:p w14:paraId="2DD24E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781A91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2E5BA8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D546F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7B3756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4FFF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A9B9FA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39</w:t>
            </w:r>
          </w:p>
        </w:tc>
      </w:tr>
      <w:tr w14:paraId="390A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2AEA6E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7E97E6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2477A5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1D0E3E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6786E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152A9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E029B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513AE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1" w:type="pct"/>
            <w:vMerge w:val="continue"/>
            <w:vAlign w:val="center"/>
          </w:tcPr>
          <w:p w14:paraId="3F129A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47AC31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4011E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A09AD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049179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1F1BE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0BEB4E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5D1D02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CEBB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43</w:t>
            </w:r>
          </w:p>
        </w:tc>
      </w:tr>
      <w:tr w14:paraId="3DD2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C5ED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3E3132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00660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4C11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5E7433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AD9E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D916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74BB3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1" w:type="pct"/>
            <w:vMerge w:val="continue"/>
            <w:vAlign w:val="center"/>
          </w:tcPr>
          <w:p w14:paraId="4E295C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3C4B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F657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4748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53151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0FFFD8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651E08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C44F7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0CCA09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</w:t>
            </w:r>
          </w:p>
        </w:tc>
      </w:tr>
      <w:tr w14:paraId="4865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9A410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062BE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E735B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0A7E7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31503FD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7" w:type="pct"/>
            <w:vMerge w:val="continue"/>
            <w:vAlign w:val="center"/>
          </w:tcPr>
          <w:p w14:paraId="6EAEAB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E063D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107CA1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1.07</w:t>
            </w:r>
          </w:p>
        </w:tc>
        <w:tc>
          <w:tcPr>
            <w:tcW w:w="271" w:type="pct"/>
            <w:vMerge w:val="continue"/>
            <w:vAlign w:val="center"/>
          </w:tcPr>
          <w:p w14:paraId="185B2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B6D11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3FAA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7F7F8D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B5379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continue"/>
            <w:vAlign w:val="center"/>
          </w:tcPr>
          <w:p w14:paraId="2C680F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F16D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1B8A54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4E6E18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</w:t>
            </w:r>
          </w:p>
        </w:tc>
      </w:tr>
      <w:tr w14:paraId="4B07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67548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5C5A8A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1882C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C1BFB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087AB8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66FF29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5DA18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AF473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0.96</w:t>
            </w:r>
          </w:p>
        </w:tc>
        <w:tc>
          <w:tcPr>
            <w:tcW w:w="271" w:type="pct"/>
            <w:vMerge w:val="continue"/>
            <w:vAlign w:val="center"/>
          </w:tcPr>
          <w:p w14:paraId="0EF89D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72C5D8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B21D4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BE4D8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255862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30" w:type="pct"/>
            <w:vMerge w:val="continue"/>
            <w:vAlign w:val="center"/>
          </w:tcPr>
          <w:p w14:paraId="4AD7D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54C383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6BA212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3A5CF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</w:t>
            </w:r>
          </w:p>
        </w:tc>
      </w:tr>
      <w:tr w14:paraId="3F979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1316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E8F46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98384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057E7C7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64" w:type="pct"/>
            <w:vMerge w:val="continue"/>
            <w:vAlign w:val="center"/>
          </w:tcPr>
          <w:p w14:paraId="6078A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F39D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38A657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06B3F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1" w:type="pct"/>
            <w:vMerge w:val="continue"/>
            <w:vAlign w:val="center"/>
          </w:tcPr>
          <w:p w14:paraId="0D7D54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1C1615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51" w:type="pct"/>
            <w:vMerge w:val="continue"/>
            <w:vAlign w:val="center"/>
          </w:tcPr>
          <w:p w14:paraId="1633A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579F96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2053C3A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4884E2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6" w:type="pct"/>
            <w:vMerge w:val="continue"/>
            <w:vAlign w:val="center"/>
          </w:tcPr>
          <w:p w14:paraId="2CE058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35AA29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C04CF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118</w:t>
            </w:r>
          </w:p>
        </w:tc>
      </w:tr>
      <w:tr w14:paraId="2D275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637B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12971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4A15E7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455177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615588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296A6A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728AA6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C1871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71" w:type="pct"/>
            <w:vMerge w:val="continue"/>
            <w:vAlign w:val="center"/>
          </w:tcPr>
          <w:p w14:paraId="60D9CC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1E7DAF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6B662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2DE183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F7281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30" w:type="pct"/>
            <w:vMerge w:val="continue"/>
            <w:vAlign w:val="center"/>
          </w:tcPr>
          <w:p w14:paraId="26D788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359761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0B8D0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C2331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119</w:t>
            </w:r>
          </w:p>
        </w:tc>
      </w:tr>
      <w:tr w14:paraId="30844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9174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DFA30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[Xiaomi]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3212C4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4F748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64" w:type="pct"/>
            <w:vMerge w:val="continue"/>
            <w:vAlign w:val="center"/>
          </w:tcPr>
          <w:p w14:paraId="6D9B2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3C5C2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4D30B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F74047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10DC96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797C54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1" w:type="pct"/>
            <w:vMerge w:val="continue"/>
            <w:vAlign w:val="center"/>
          </w:tcPr>
          <w:p w14:paraId="31C021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32E382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D1BFC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15AA2B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6" w:type="pct"/>
            <w:vMerge w:val="continue"/>
            <w:vAlign w:val="center"/>
          </w:tcPr>
          <w:p w14:paraId="3C596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4C30816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BE237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</w:t>
            </w:r>
          </w:p>
        </w:tc>
      </w:tr>
      <w:tr w14:paraId="24A7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5E507F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513B3F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68EF0A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35795B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0BC0AF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A2C1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9D393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14E00B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22AC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6E6DD0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5E888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4C687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F4551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1429F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3E2A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8EFF8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39163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</w:t>
            </w:r>
          </w:p>
        </w:tc>
      </w:tr>
      <w:tr w14:paraId="7F66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36743C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244017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restart"/>
            <w:shd w:val="clear" w:color="auto" w:fill="auto"/>
            <w:vAlign w:val="center"/>
          </w:tcPr>
          <w:p w14:paraId="49E05E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3F93D0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64" w:type="pct"/>
            <w:vMerge w:val="continue"/>
            <w:vAlign w:val="center"/>
          </w:tcPr>
          <w:p w14:paraId="24BCE6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7DE329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0EC914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325E0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6F283D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5" w:type="pct"/>
            <w:vMerge w:val="continue"/>
            <w:vAlign w:val="center"/>
          </w:tcPr>
          <w:p w14:paraId="75C9B2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5C637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304C15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71EC12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088D28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2A4F56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40ACDE5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2DBA5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</w:t>
            </w:r>
          </w:p>
        </w:tc>
      </w:tr>
      <w:tr w14:paraId="339D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07654F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vMerge w:val="continue"/>
            <w:vAlign w:val="center"/>
          </w:tcPr>
          <w:p w14:paraId="54945B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vMerge w:val="continue"/>
            <w:vAlign w:val="center"/>
          </w:tcPr>
          <w:p w14:paraId="5A82BB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451DC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33922D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continue"/>
            <w:vAlign w:val="center"/>
          </w:tcPr>
          <w:p w14:paraId="09FA8B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BCDBD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4EF713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7AC42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68E2C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5F01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52D3FC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297DE5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5DD643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6" w:type="pct"/>
            <w:vMerge w:val="continue"/>
            <w:vAlign w:val="center"/>
          </w:tcPr>
          <w:p w14:paraId="7FE7C6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79AAE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2C5E2A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</w:tr>
    </w:tbl>
    <w:p w14:paraId="13CACD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F0C74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8C4087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4BE1D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035FF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107DD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B8A9D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658D6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92EAE7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170109990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09990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6D15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7F991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C41845D"/>
    <w:p w14:paraId="587FDAC5"/>
    <w:p w14:paraId="3BF8A27D"/>
    <w:p w14:paraId="4C7E76F7">
      <w:pPr>
        <w:pStyle w:val="8"/>
      </w:pPr>
      <w:r>
        <w:rPr>
          <w:rFonts w:hint="eastAsia"/>
        </w:rPr>
        <w:t>7.1.1.3.1.2</w:t>
      </w:r>
      <w:r>
        <w:tab/>
      </w:r>
      <w:r>
        <w:rPr>
          <w:rFonts w:hint="eastAsia"/>
        </w:rPr>
        <w:t>[5~7kbps]</w:t>
      </w:r>
    </w:p>
    <w:p w14:paraId="1E9F3FC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9"/>
        <w:gridCol w:w="1161"/>
        <w:gridCol w:w="1193"/>
        <w:gridCol w:w="764"/>
        <w:gridCol w:w="744"/>
        <w:gridCol w:w="669"/>
        <w:gridCol w:w="712"/>
        <w:gridCol w:w="715"/>
        <w:gridCol w:w="764"/>
        <w:gridCol w:w="909"/>
        <w:gridCol w:w="706"/>
        <w:gridCol w:w="692"/>
        <w:gridCol w:w="1098"/>
        <w:gridCol w:w="646"/>
        <w:gridCol w:w="921"/>
        <w:gridCol w:w="862"/>
        <w:gridCol w:w="896"/>
      </w:tblGrid>
      <w:tr w14:paraId="5E8E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5E5E31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~5-7kbps, device 2b, D1T1, InF-DH NLOS</w:t>
            </w:r>
          </w:p>
        </w:tc>
      </w:tr>
      <w:tr w14:paraId="5DDE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55" w:type="pct"/>
            <w:gridSpan w:val="9"/>
            <w:shd w:val="clear" w:color="auto" w:fill="auto"/>
          </w:tcPr>
          <w:p w14:paraId="16EBEB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45" w:type="pct"/>
            <w:gridSpan w:val="8"/>
            <w:shd w:val="clear" w:color="auto" w:fill="auto"/>
          </w:tcPr>
          <w:p w14:paraId="73C168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6E98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shd w:val="clear" w:color="D9E1F2" w:fill="D9E1F2"/>
            <w:noWrap/>
            <w:vAlign w:val="center"/>
          </w:tcPr>
          <w:p w14:paraId="29CD6F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407" w:type="pct"/>
            <w:shd w:val="clear" w:color="D9E1F2" w:fill="D9E1F2"/>
            <w:noWrap/>
            <w:vAlign w:val="center"/>
          </w:tcPr>
          <w:p w14:paraId="494AA0B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8" w:type="pct"/>
            <w:shd w:val="clear" w:color="D9E1F2" w:fill="D9E1F2"/>
            <w:noWrap/>
            <w:vAlign w:val="center"/>
          </w:tcPr>
          <w:p w14:paraId="4F04AEB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01AEEC8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1" w:type="pct"/>
            <w:shd w:val="clear" w:color="D9E1F2" w:fill="D9E1F2"/>
            <w:noWrap/>
            <w:vAlign w:val="center"/>
          </w:tcPr>
          <w:p w14:paraId="2EB4FFA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5" w:type="pct"/>
            <w:shd w:val="clear" w:color="D9E1F2" w:fill="D9E1F2"/>
            <w:noWrap/>
            <w:vAlign w:val="center"/>
          </w:tcPr>
          <w:p w14:paraId="70BFEF1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0" w:type="pct"/>
            <w:shd w:val="clear" w:color="D9E1F2" w:fill="D9E1F2"/>
            <w:noWrap/>
            <w:vAlign w:val="center"/>
          </w:tcPr>
          <w:p w14:paraId="0E439B1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52A1D6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25BBB7E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2" w:type="pct"/>
            <w:shd w:val="clear" w:color="D9E1F2" w:fill="D9E1F2"/>
            <w:noWrap/>
            <w:vAlign w:val="center"/>
          </w:tcPr>
          <w:p w14:paraId="2D8A921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8" w:type="pct"/>
            <w:shd w:val="clear" w:color="D9E1F2" w:fill="D9E1F2"/>
            <w:noWrap/>
            <w:vAlign w:val="center"/>
          </w:tcPr>
          <w:p w14:paraId="3813B4F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3" w:type="pct"/>
            <w:shd w:val="clear" w:color="D9E1F2" w:fill="D9E1F2"/>
            <w:noWrap/>
            <w:vAlign w:val="center"/>
          </w:tcPr>
          <w:p w14:paraId="6712CA3D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5" w:type="pct"/>
            <w:shd w:val="clear" w:color="D9E1F2" w:fill="D9E1F2"/>
            <w:noWrap/>
            <w:vAlign w:val="center"/>
          </w:tcPr>
          <w:p w14:paraId="56E563D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7" w:type="pct"/>
            <w:shd w:val="clear" w:color="D9E1F2" w:fill="D9E1F2"/>
            <w:noWrap/>
            <w:vAlign w:val="center"/>
          </w:tcPr>
          <w:p w14:paraId="39334B1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3" w:type="pct"/>
            <w:shd w:val="clear" w:color="D9E1F2" w:fill="D9E1F2"/>
            <w:noWrap/>
            <w:vAlign w:val="center"/>
          </w:tcPr>
          <w:p w14:paraId="7FD4054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2" w:type="pct"/>
            <w:shd w:val="clear" w:color="D9E1F2" w:fill="D9E1F2"/>
            <w:noWrap/>
            <w:vAlign w:val="center"/>
          </w:tcPr>
          <w:p w14:paraId="03DC15F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5" w:type="pct"/>
            <w:shd w:val="clear" w:color="D9E1F2" w:fill="D9E1F2"/>
            <w:noWrap/>
            <w:vAlign w:val="center"/>
          </w:tcPr>
          <w:p w14:paraId="2D42969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03BD4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restart"/>
            <w:shd w:val="clear" w:color="auto" w:fill="auto"/>
            <w:vAlign w:val="center"/>
          </w:tcPr>
          <w:p w14:paraId="59A21A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ACCD0C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[CMCC]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E71A3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95.51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8949D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8737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restart"/>
            <w:shd w:val="clear" w:color="auto" w:fill="auto"/>
            <w:vAlign w:val="center"/>
          </w:tcPr>
          <w:p w14:paraId="50962A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BF5B3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0BE3B2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93A0C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3034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3086F80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4E643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50C8664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307F4A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53417C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2434F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B493D3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87</w:t>
            </w:r>
          </w:p>
        </w:tc>
      </w:tr>
      <w:tr w14:paraId="712A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00391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73F1D3D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[FW]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F5887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25882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100.94</w:t>
            </w:r>
          </w:p>
        </w:tc>
        <w:tc>
          <w:tcPr>
            <w:tcW w:w="261" w:type="pct"/>
            <w:vMerge w:val="continue"/>
            <w:vAlign w:val="center"/>
          </w:tcPr>
          <w:p w14:paraId="389D2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EFC2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B4F69A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vMerge w:val="continue"/>
            <w:vAlign w:val="center"/>
          </w:tcPr>
          <w:p w14:paraId="2095C4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C91D4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1A123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-98.35</w:t>
            </w:r>
          </w:p>
        </w:tc>
        <w:tc>
          <w:tcPr>
            <w:tcW w:w="248" w:type="pct"/>
            <w:vMerge w:val="continue"/>
            <w:vAlign w:val="center"/>
          </w:tcPr>
          <w:p w14:paraId="4DE6EA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2ED1568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continue"/>
            <w:vAlign w:val="center"/>
          </w:tcPr>
          <w:p w14:paraId="2FF26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199B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01A32B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BC688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A7D3A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</w:tr>
      <w:tr w14:paraId="2F0A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A1792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548BF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2F5BE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78A7A0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103.24</w:t>
            </w:r>
          </w:p>
        </w:tc>
        <w:tc>
          <w:tcPr>
            <w:tcW w:w="261" w:type="pct"/>
            <w:vMerge w:val="continue"/>
            <w:vAlign w:val="center"/>
          </w:tcPr>
          <w:p w14:paraId="51B845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54E01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8D5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4DAAE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55FB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1AF9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85AD8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02EF0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3BCCE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D3CE8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4A71A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9A1F1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4BC83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</w:t>
            </w:r>
          </w:p>
        </w:tc>
      </w:tr>
      <w:tr w14:paraId="1E2BC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D318C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30DCF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[HW]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2809A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37.16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5ED77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67.1</w:t>
            </w:r>
          </w:p>
        </w:tc>
        <w:tc>
          <w:tcPr>
            <w:tcW w:w="261" w:type="pct"/>
            <w:vMerge w:val="continue"/>
            <w:vAlign w:val="center"/>
          </w:tcPr>
          <w:p w14:paraId="5212C8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9865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27A2F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46ABF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E2EBB0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1C97B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69A69C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37D0F9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66F7349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4AA4A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3" w:type="pct"/>
            <w:vMerge w:val="continue"/>
            <w:vAlign w:val="center"/>
          </w:tcPr>
          <w:p w14:paraId="03F8AD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61F06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F4B13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109</w:t>
            </w:r>
          </w:p>
        </w:tc>
      </w:tr>
      <w:tr w14:paraId="05BA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FCAB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E2477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80CED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2F53F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922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1F9FE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EA467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4176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FD439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BAE39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EAE7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FBB19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7C1C2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F4597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BDC32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99726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6AD69A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115</w:t>
            </w:r>
          </w:p>
        </w:tc>
      </w:tr>
      <w:tr w14:paraId="3AD1B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C7147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0C651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3424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43D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5F62A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FBD3A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9847C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AB460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14F23E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C6451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F959C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9A90C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540B2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4E1B3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65648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718DC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FD85F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</w:t>
            </w:r>
          </w:p>
        </w:tc>
      </w:tr>
      <w:tr w14:paraId="37C8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A7D9B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FC0E1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58ED5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3AC1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C386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C103F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66DFC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4746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185F2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AA332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C568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D4BF0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55FA2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0D964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EE32C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C3A23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D699D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116</w:t>
            </w:r>
          </w:p>
        </w:tc>
      </w:tr>
      <w:tr w14:paraId="7779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8C6E1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0C026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69FD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E3DC0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20479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B96D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B41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B8DC8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294BB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9DF8D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0492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0744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491B75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3D6A89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B2BB0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60CD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50DA4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111</w:t>
            </w:r>
          </w:p>
        </w:tc>
      </w:tr>
      <w:tr w14:paraId="5BA6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8DE82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B4C95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42008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BF7B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9D045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61886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5E3DC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197DF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A7399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FE594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56CDC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C5FCC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22B0E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8CDF7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0AF06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5878D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C5673D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117</w:t>
            </w:r>
          </w:p>
        </w:tc>
      </w:tr>
      <w:tr w14:paraId="140E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BB523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F2E92A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8BE0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62.86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D33E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72.1</w:t>
            </w:r>
          </w:p>
        </w:tc>
        <w:tc>
          <w:tcPr>
            <w:tcW w:w="261" w:type="pct"/>
            <w:vMerge w:val="continue"/>
            <w:vAlign w:val="center"/>
          </w:tcPr>
          <w:p w14:paraId="5A961F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C31237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42A50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365EB7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AB0DA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1DBB0F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C5097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AC266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EE773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104791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4939F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E6CD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FD61C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103</w:t>
            </w:r>
          </w:p>
        </w:tc>
      </w:tr>
      <w:tr w14:paraId="2EF0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3E965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BEF47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58426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9CFFD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B3DF3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A3AB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BF32D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14A3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1DD5D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44854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5E93C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FD3E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EDB2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9554E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8C22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B012D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74075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97</w:t>
            </w:r>
          </w:p>
        </w:tc>
      </w:tr>
      <w:tr w14:paraId="6793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CC6D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39849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44148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8F9F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BEE5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2554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35C8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13612FB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68" w:type="pct"/>
            <w:vMerge w:val="continue"/>
            <w:vAlign w:val="center"/>
          </w:tcPr>
          <w:p w14:paraId="126FDA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81FCB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C659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25AF3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162DC44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74D0A8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3D25B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81CE5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7962E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104</w:t>
            </w:r>
          </w:p>
        </w:tc>
      </w:tr>
      <w:tr w14:paraId="5C32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41CCD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FFC14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4B502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F2F14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C238E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B1609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6F51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917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C54F1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1CC6B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A3308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2E8FD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F5B9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6BBED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287E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1D623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F1A3A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98</w:t>
            </w:r>
          </w:p>
        </w:tc>
      </w:tr>
      <w:tr w14:paraId="46E14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8D0C8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CB99D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7E83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214D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47CE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64F00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D957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FFB7F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68" w:type="pct"/>
            <w:vMerge w:val="continue"/>
            <w:vAlign w:val="center"/>
          </w:tcPr>
          <w:p w14:paraId="7E5D3D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A0D3F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9556F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D9C5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2238A1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7195F6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10BD7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E51D1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3DCC0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105</w:t>
            </w:r>
          </w:p>
        </w:tc>
      </w:tr>
      <w:tr w14:paraId="79858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BF37E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754F6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18F35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DF43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C8862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72FA0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933E6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7313F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74E4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0AB7D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07D1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D0AD1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31690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3A11D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6F6F0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A6DA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C335D0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</w:t>
            </w:r>
          </w:p>
        </w:tc>
      </w:tr>
      <w:tr w14:paraId="761F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18E8C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24A19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[OPPO]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5C69D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F8550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864796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11910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4E0483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B3E742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15FB4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64B16F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8" w:type="pct"/>
            <w:vMerge w:val="continue"/>
            <w:vAlign w:val="center"/>
          </w:tcPr>
          <w:p w14:paraId="062003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15364A3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EC9E6B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2A4BF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056442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25D48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FC6510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47</w:t>
            </w:r>
          </w:p>
        </w:tc>
      </w:tr>
      <w:tr w14:paraId="6258A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19FA1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405C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BBA52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5F40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DD458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64820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824D9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8B237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57FC3E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2EA02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8178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FE78A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0AFA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2EFD5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8554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A3EB1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21D8A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45</w:t>
            </w:r>
          </w:p>
        </w:tc>
      </w:tr>
      <w:tr w14:paraId="03BE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DA310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3CE6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0464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2FD3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66F996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725C9F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66FC7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693BA3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68" w:type="pct"/>
            <w:vMerge w:val="continue"/>
            <w:vAlign w:val="center"/>
          </w:tcPr>
          <w:p w14:paraId="300839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6A331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A95E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5958A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4FF4C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412DC4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3D143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E07F0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1A5E1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46</w:t>
            </w:r>
          </w:p>
        </w:tc>
      </w:tr>
      <w:tr w14:paraId="5944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CF81D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5847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57390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D7898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66F72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9461D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7A4B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15B4F14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4.81</w:t>
            </w:r>
          </w:p>
        </w:tc>
        <w:tc>
          <w:tcPr>
            <w:tcW w:w="268" w:type="pct"/>
            <w:vMerge w:val="continue"/>
            <w:vAlign w:val="center"/>
          </w:tcPr>
          <w:p w14:paraId="5998FF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D960D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8D1C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07943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671257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continue"/>
            <w:vAlign w:val="center"/>
          </w:tcPr>
          <w:p w14:paraId="45A39C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0BD1B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1D56B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39A15D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</w:t>
            </w:r>
          </w:p>
        </w:tc>
      </w:tr>
      <w:tr w14:paraId="72BE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467AA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38006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[vivo]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01CD780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221.91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28232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61" w:type="pct"/>
            <w:vMerge w:val="continue"/>
            <w:vAlign w:val="center"/>
          </w:tcPr>
          <w:p w14:paraId="17C62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86EBA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AEB7D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772EA2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5.08</w:t>
            </w:r>
          </w:p>
        </w:tc>
        <w:tc>
          <w:tcPr>
            <w:tcW w:w="268" w:type="pct"/>
            <w:vMerge w:val="continue"/>
            <w:vAlign w:val="center"/>
          </w:tcPr>
          <w:p w14:paraId="530ECA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797468D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248" w:type="pct"/>
            <w:vMerge w:val="continue"/>
            <w:vAlign w:val="center"/>
          </w:tcPr>
          <w:p w14:paraId="01E77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27797F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B1A119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2230B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0572A3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9FE54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D09243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121</w:t>
            </w:r>
          </w:p>
        </w:tc>
      </w:tr>
      <w:tr w14:paraId="5EE2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A150B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474A5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A01E5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5BB2B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9232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BAF7E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8A4D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22C4D2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268" w:type="pct"/>
            <w:vMerge w:val="continue"/>
            <w:vAlign w:val="center"/>
          </w:tcPr>
          <w:p w14:paraId="73CD3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3D2CE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945BA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3056D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723B379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64D04B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5E228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03ED7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5E2F5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120</w:t>
            </w:r>
          </w:p>
        </w:tc>
      </w:tr>
      <w:tr w14:paraId="3D5D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F4852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499F8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[Spreadtrum]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1F013D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1102.05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234D9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99.34</w:t>
            </w:r>
          </w:p>
        </w:tc>
        <w:tc>
          <w:tcPr>
            <w:tcW w:w="261" w:type="pct"/>
            <w:vMerge w:val="continue"/>
            <w:vAlign w:val="center"/>
          </w:tcPr>
          <w:p w14:paraId="0083D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DE624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6113BE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D711B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continue"/>
            <w:vAlign w:val="center"/>
          </w:tcPr>
          <w:p w14:paraId="0739D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521370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-95.45</w:t>
            </w:r>
          </w:p>
        </w:tc>
        <w:tc>
          <w:tcPr>
            <w:tcW w:w="248" w:type="pct"/>
            <w:vMerge w:val="continue"/>
            <w:vAlign w:val="center"/>
          </w:tcPr>
          <w:p w14:paraId="4EC9B7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B8E10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continue"/>
            <w:vAlign w:val="center"/>
          </w:tcPr>
          <w:p w14:paraId="040906E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95A8E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20C5D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F7AA0A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E7158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</w:tr>
      <w:tr w14:paraId="3A0D4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E098E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F9C67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[MTK]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E3CDD8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586.45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00BF1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93.34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52DDA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B29E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C83F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14:paraId="4A3CC2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4.67</w:t>
            </w:r>
          </w:p>
        </w:tc>
        <w:tc>
          <w:tcPr>
            <w:tcW w:w="268" w:type="pct"/>
            <w:vMerge w:val="continue"/>
            <w:vAlign w:val="center"/>
          </w:tcPr>
          <w:p w14:paraId="17EF1A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4AC6CD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-79.45</w:t>
            </w:r>
          </w:p>
        </w:tc>
        <w:tc>
          <w:tcPr>
            <w:tcW w:w="248" w:type="pct"/>
            <w:vMerge w:val="continue"/>
            <w:vAlign w:val="center"/>
          </w:tcPr>
          <w:p w14:paraId="47B7EF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7676B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vMerge w:val="continue"/>
            <w:vAlign w:val="center"/>
          </w:tcPr>
          <w:p w14:paraId="444FA1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3DF09D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52E0AFB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0C18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C7AB20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</w:t>
            </w:r>
          </w:p>
        </w:tc>
      </w:tr>
      <w:tr w14:paraId="3ABF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9A29F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5EBEA0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[QC]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22AE7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16.03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30216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59.1</w:t>
            </w:r>
          </w:p>
        </w:tc>
        <w:tc>
          <w:tcPr>
            <w:tcW w:w="261" w:type="pct"/>
            <w:vMerge w:val="continue"/>
            <w:vAlign w:val="center"/>
          </w:tcPr>
          <w:p w14:paraId="122D51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F9E72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C9A8D8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03390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5342F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0E210D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8" w:type="pct"/>
            <w:vMerge w:val="continue"/>
            <w:vAlign w:val="center"/>
          </w:tcPr>
          <w:p w14:paraId="2520B0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20D5E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05F4CD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1B8D3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458577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C2163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7E1C1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140</w:t>
            </w:r>
          </w:p>
        </w:tc>
      </w:tr>
      <w:tr w14:paraId="2B62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16196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7D0D7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1D9D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C79A73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1210DC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BE8B7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9DE2E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9763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9BF0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0F3DD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674A9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49C07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0D622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2053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D453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3DE1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AAC34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148</w:t>
            </w:r>
          </w:p>
        </w:tc>
      </w:tr>
      <w:tr w14:paraId="2A00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EADA4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68A528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38DBA6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27.68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F359AD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261" w:type="pct"/>
            <w:shd w:val="clear" w:color="auto" w:fill="auto"/>
            <w:vAlign w:val="center"/>
          </w:tcPr>
          <w:p w14:paraId="568259F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61C218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242A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C7A08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095B0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39AF5C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7849C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243" w:type="pct"/>
            <w:vMerge w:val="continue"/>
            <w:vAlign w:val="center"/>
          </w:tcPr>
          <w:p w14:paraId="5566EBB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86EA9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86E0B2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0AFD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5A7E6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549C4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138</w:t>
            </w:r>
          </w:p>
        </w:tc>
      </w:tr>
      <w:tr w14:paraId="239D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358B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D4F6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9520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F499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4B74B1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16C8D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1F0ABD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8FCC4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40660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3C3496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5E32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6DE06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EAB99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838A7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0821C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A859F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344DB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146</w:t>
            </w:r>
          </w:p>
        </w:tc>
      </w:tr>
      <w:tr w14:paraId="16B7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A7689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094E7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B8183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41.28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29AA3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517EDE8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0B2BE55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E0B18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B5AA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65414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2B5D1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restart"/>
            <w:shd w:val="clear" w:color="auto" w:fill="auto"/>
            <w:vAlign w:val="center"/>
          </w:tcPr>
          <w:p w14:paraId="143300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3" w:type="pct"/>
            <w:vMerge w:val="continue"/>
            <w:vAlign w:val="center"/>
          </w:tcPr>
          <w:p w14:paraId="0395E9C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2936A6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0A043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F4DE5E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A7A886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9D04A1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134</w:t>
            </w:r>
          </w:p>
        </w:tc>
      </w:tr>
      <w:tr w14:paraId="18ABB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B1E44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33C5F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E29CC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90B0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DC632E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79CD0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5FEF6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3B1C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3B398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BE1BC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E19D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FF424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43228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340C9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79016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DC34C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85ED2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135</w:t>
            </w:r>
          </w:p>
        </w:tc>
      </w:tr>
      <w:tr w14:paraId="72E3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EE5DF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3B3F7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4A3DAA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C31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8926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2BDAB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7358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127EE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E6C3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6DB4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655B5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111A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E4F93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DCDE6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F0C3C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376A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AB1D27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136</w:t>
            </w:r>
          </w:p>
        </w:tc>
      </w:tr>
      <w:tr w14:paraId="071C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1438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7A5E1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1DBF2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E00F2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5625B1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94DE42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36F2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FF31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31785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87B92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7BC7BA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4E15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42863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C87B5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D4EFAF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9FF8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A57D8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</w:t>
            </w:r>
          </w:p>
        </w:tc>
      </w:tr>
      <w:tr w14:paraId="78089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EC1DF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EB97D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3D029E5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880C4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F02F1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5EF30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B8343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BA89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03B4A6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DA302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A4C1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8909D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7EF9BA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D7230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0C357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0F95D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982BF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142</w:t>
            </w:r>
          </w:p>
        </w:tc>
      </w:tr>
      <w:tr w14:paraId="7488C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D0C65C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FA891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0E792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EE637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0E820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316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5B26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1F26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A5B54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CB51A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ACED9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C6A1AF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9891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111CD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3116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E6507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4CBAB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143</w:t>
            </w:r>
          </w:p>
        </w:tc>
      </w:tr>
      <w:tr w14:paraId="54CCC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EA825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3B910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DB9AA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6C17C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7DF73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253CB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3AF7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CA068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0C581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3F9D1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1E9C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02A0E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78718B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7091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2C87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FE210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E9492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144</w:t>
            </w:r>
          </w:p>
        </w:tc>
      </w:tr>
      <w:tr w14:paraId="4AF65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F1CB7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BA9AC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73C2F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B0085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1DFF4B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EE2C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D3985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C233F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F518A9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63E8B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87068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B649E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E125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159D5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E4ED8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1D811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92992E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</w:t>
            </w:r>
          </w:p>
        </w:tc>
      </w:tr>
      <w:tr w14:paraId="4F620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7D36C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50843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9051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69.83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74A6FB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517ABF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382DD6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194C6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38127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CC688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77F126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30F20F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15214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4E0F3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4E8BF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00840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799E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6CA06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139</w:t>
            </w:r>
          </w:p>
        </w:tc>
      </w:tr>
      <w:tr w14:paraId="1BCB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F35E0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0E887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3A92F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C9D35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62BAC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7B1E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23D22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E5BCF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332234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250A6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8" w:type="pct"/>
            <w:vMerge w:val="continue"/>
            <w:vAlign w:val="center"/>
          </w:tcPr>
          <w:p w14:paraId="2B2138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48CF4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E955E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36114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E5BDB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4FABA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1C9F5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141</w:t>
            </w:r>
          </w:p>
        </w:tc>
      </w:tr>
      <w:tr w14:paraId="39E1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F50FA4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09E66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7D443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53AA9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7685880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7BBFC6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724E2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0E9E4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4DBC6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E6427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034D9B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359D45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83443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809E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F726F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42D36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57F90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147</w:t>
            </w:r>
          </w:p>
        </w:tc>
      </w:tr>
      <w:tr w14:paraId="2EA4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A427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3A297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FA74C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02CA6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C003F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080DA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3AF5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F581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3F6ABB2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C99918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-40</w:t>
            </w:r>
          </w:p>
        </w:tc>
        <w:tc>
          <w:tcPr>
            <w:tcW w:w="248" w:type="pct"/>
            <w:vMerge w:val="continue"/>
            <w:vAlign w:val="center"/>
          </w:tcPr>
          <w:p w14:paraId="2A714F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814D7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2A1C1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297FF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C2BEA0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BBDC9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ADD16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149</w:t>
            </w:r>
          </w:p>
        </w:tc>
      </w:tr>
      <w:tr w14:paraId="5216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1A3FD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0B44A97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[NOK]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4259C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19.78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20261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05D26F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10AC9B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8E32C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4E3D3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6.43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E7A0A1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AE1FB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8" w:type="pct"/>
            <w:vMerge w:val="continue"/>
            <w:vAlign w:val="center"/>
          </w:tcPr>
          <w:p w14:paraId="5A89C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73B72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85" w:type="pct"/>
            <w:vMerge w:val="continue"/>
            <w:vAlign w:val="center"/>
          </w:tcPr>
          <w:p w14:paraId="557147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75D7D81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748AE5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F81B1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D80D27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71</w:t>
            </w:r>
          </w:p>
        </w:tc>
      </w:tr>
      <w:tr w14:paraId="3869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6E7C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574924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41D95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DFE11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6F98F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EF8EC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878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055E2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9F193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3B160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6D815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AADC7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27C00A6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D5BFC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CF516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1778A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206C2B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</w:t>
            </w:r>
          </w:p>
        </w:tc>
      </w:tr>
      <w:tr w14:paraId="5864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95BA3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BADD1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64E2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FBAB3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87B9D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949BC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CBE91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ECA0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1D30A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8386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8CBEB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07C51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C3CA9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E34AD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60301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C51CF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9A48A8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73</w:t>
            </w:r>
          </w:p>
        </w:tc>
      </w:tr>
      <w:tr w14:paraId="66D3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69B9F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B3E12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475680D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5C98D7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61" w:type="pct"/>
            <w:vMerge w:val="continue"/>
            <w:vAlign w:val="center"/>
          </w:tcPr>
          <w:p w14:paraId="6E8584D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34706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6CB6C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4FF37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E04E91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0D6EB8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9C5F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8FF10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C229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6121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03114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5EC00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9E239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68</w:t>
            </w:r>
          </w:p>
        </w:tc>
      </w:tr>
      <w:tr w14:paraId="3906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C0F44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0C3F0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7DC8E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344F09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6CF77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018DF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54479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EF06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79969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37FE9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D1D8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0B4F56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93695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E07D0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CCA1C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0BCB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3FA010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</w:t>
            </w:r>
          </w:p>
        </w:tc>
      </w:tr>
      <w:tr w14:paraId="6B4A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60256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2CA1B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E8DA3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AB770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0A608D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51FEA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48127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9D25A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5F86B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63F24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F56B1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7BD917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26FC3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49A1E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78AC2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164D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4A5E4E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70</w:t>
            </w:r>
          </w:p>
        </w:tc>
      </w:tr>
      <w:tr w14:paraId="237C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64671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47836EA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[IITK]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83A06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5291D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261" w:type="pct"/>
            <w:vMerge w:val="continue"/>
            <w:vAlign w:val="center"/>
          </w:tcPr>
          <w:p w14:paraId="155B8C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431E3F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903E11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4DDE45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F8F0E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1E223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0F521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770630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N//A</w:t>
            </w:r>
          </w:p>
        </w:tc>
        <w:tc>
          <w:tcPr>
            <w:tcW w:w="385" w:type="pct"/>
            <w:vMerge w:val="continue"/>
            <w:vAlign w:val="center"/>
          </w:tcPr>
          <w:p w14:paraId="437ED1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734832A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33CC54C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0DC8E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86270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81</w:t>
            </w:r>
          </w:p>
        </w:tc>
      </w:tr>
      <w:tr w14:paraId="6EE8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29D87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073D6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6F40D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BC5EF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3706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9F54D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29AFD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EFE5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F2E5B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07F3A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BFD1E0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876DE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33604C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A62AC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673F8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5A09F73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B5DF7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85</w:t>
            </w:r>
          </w:p>
        </w:tc>
      </w:tr>
      <w:tr w14:paraId="34CF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20BF86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0454C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D9D56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7FC4D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453BE8C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65E87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381AF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13BF4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41FCF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3591B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C7AE5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1BC59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1BF6D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67E755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0BFB7B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45F804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6DB441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</w:t>
            </w:r>
          </w:p>
        </w:tc>
      </w:tr>
      <w:tr w14:paraId="41997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9EC08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F1648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54F15DB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AA514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0745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4126B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1A145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F754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5849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B57B1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0E3F52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E3BD5A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880371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9CE5B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CA777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3F92871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355E75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83</w:t>
            </w:r>
          </w:p>
        </w:tc>
      </w:tr>
      <w:tr w14:paraId="307E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6B7C2E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2BD85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7BB5123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86.18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C89DEB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75.1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03104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374E8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063E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5882CE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42F772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2BFA05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31AB474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2DA27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62AB9A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40225A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0F2BD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B4EEFD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E54A65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</w:t>
            </w:r>
          </w:p>
        </w:tc>
      </w:tr>
      <w:tr w14:paraId="03CA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DEC3C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AE412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3AB330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7699D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79C2FC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84AF5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EC3A2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37D5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30C06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F60CFC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1104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7D7335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5DA2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7D6620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1E9943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8E863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6472E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</w:tr>
      <w:tr w14:paraId="3284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B46E6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A065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0CAC6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E35B7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0DDE56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59B88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ADA40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1ED7B1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E98C4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5ACC3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FE290C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1D93B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5DBA7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6C79E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3195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DD7C3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72C1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78</w:t>
            </w:r>
          </w:p>
        </w:tc>
      </w:tr>
      <w:tr w14:paraId="3529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EA72F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EDFEBC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F6459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7D7DB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EF9BB4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D91C3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C06988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4179E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192E84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8A86F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0C79E1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50884A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2D5487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1B49E2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C874B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6D60672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662BE4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82</w:t>
            </w:r>
          </w:p>
        </w:tc>
      </w:tr>
      <w:tr w14:paraId="26F0C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6B2D20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652FFAE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[Ericsson]</w:t>
            </w: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7CB88D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F1D8DE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BD90CD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10CD6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42C866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2B2DC3B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15BAEFB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F8B39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-50</w:t>
            </w:r>
          </w:p>
        </w:tc>
        <w:tc>
          <w:tcPr>
            <w:tcW w:w="248" w:type="pct"/>
            <w:vMerge w:val="continue"/>
            <w:vAlign w:val="center"/>
          </w:tcPr>
          <w:p w14:paraId="5B22993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595D97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385" w:type="pct"/>
            <w:vMerge w:val="continue"/>
            <w:vAlign w:val="center"/>
          </w:tcPr>
          <w:p w14:paraId="768C90C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99B33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208371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03762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7DBD1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59</w:t>
            </w:r>
          </w:p>
        </w:tc>
      </w:tr>
      <w:tr w14:paraId="3C42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EF81F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FDB7EE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2A0552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0BEEE4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6CC523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77B7F6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7D316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825C4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BFC8F1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30B62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C0DCA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FDE3A9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B7A0A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2401BA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15604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BE46BE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50BAEE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55</w:t>
            </w:r>
          </w:p>
        </w:tc>
      </w:tr>
      <w:tr w14:paraId="36486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5315A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15AB7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7032B6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49150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5BDC7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4C95D5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B251D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9D958E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233E7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C40A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6A7B53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0ADEC9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FDF76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5AD239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E0379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648D64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35105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58</w:t>
            </w:r>
          </w:p>
        </w:tc>
      </w:tr>
      <w:tr w14:paraId="06BD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260601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6538C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E4F65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66E2C1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24164E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06C0C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C19BC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26540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1639A5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523B73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638B61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8AF37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54DFB0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2479B9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CC2E8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C6F325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0EB87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</w:t>
            </w:r>
          </w:p>
        </w:tc>
      </w:tr>
      <w:tr w14:paraId="16C4E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DB37F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A2239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DFE72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77.58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571210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00D74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F2D7E6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F579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DC584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0D729C7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00E9C7D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A557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917F1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68F04D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77BAAE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FBE77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8EAF4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8AC585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57</w:t>
            </w:r>
          </w:p>
        </w:tc>
      </w:tr>
      <w:tr w14:paraId="78B6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A55E2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BD1E1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DBC95A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6C6AD8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EFC81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7EF4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32176E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7F52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33DCA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49C1E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44FF5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A9C82D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71533D3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2160C7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8DF60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C98BA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A3B86F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</w:t>
            </w:r>
          </w:p>
        </w:tc>
      </w:tr>
      <w:tr w14:paraId="65A5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A41FC3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074D6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2D452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50893ED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C3D9BC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28EB0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70600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55C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21144CF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2D8B7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6F07968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126E3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1BF58E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366836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70214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5D537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FC362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</w:tr>
      <w:tr w14:paraId="1B45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5607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0A098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1C1379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217832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4B0F0EB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BB448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6E3B8A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D3D7A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AA032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EBA6E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12C84E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3F44CB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2E2EFEE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5BF61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BE8671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DC7DF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7E1C4B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52</w:t>
            </w:r>
          </w:p>
        </w:tc>
      </w:tr>
      <w:tr w14:paraId="436B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3FAAD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2DDF68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2846ED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137.55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4155F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79.55</w:t>
            </w:r>
          </w:p>
        </w:tc>
        <w:tc>
          <w:tcPr>
            <w:tcW w:w="261" w:type="pct"/>
            <w:vMerge w:val="continue"/>
            <w:vAlign w:val="center"/>
          </w:tcPr>
          <w:p w14:paraId="030ABE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E47B1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2F6961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vMerge w:val="continue"/>
            <w:vAlign w:val="center"/>
          </w:tcPr>
          <w:p w14:paraId="78D86C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1CE05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7C2A64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8" w:type="pct"/>
            <w:vMerge w:val="continue"/>
            <w:vAlign w:val="center"/>
          </w:tcPr>
          <w:p w14:paraId="0170D8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1285B7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6448F61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E158ED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7C15E1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E671E0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4F84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62</w:t>
            </w:r>
          </w:p>
        </w:tc>
      </w:tr>
      <w:tr w14:paraId="0072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698B8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BE3B8A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5A2F54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145.78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4D431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80.1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B69D8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66A268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F867E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65B760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470C9F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A4D3D4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-66.45</w:t>
            </w:r>
          </w:p>
        </w:tc>
        <w:tc>
          <w:tcPr>
            <w:tcW w:w="248" w:type="pct"/>
            <w:vMerge w:val="continue"/>
            <w:vAlign w:val="center"/>
          </w:tcPr>
          <w:p w14:paraId="103523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6192CF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5832725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2259BD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7D1BE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47B8F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33C6EC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</w:t>
            </w:r>
          </w:p>
        </w:tc>
      </w:tr>
      <w:tr w14:paraId="4C1D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4331042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A79C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3D3F9D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C7CDFA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6D9CAE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D21FF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E21A5F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BE7E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B692E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5D38977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5F1700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07DF3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AF439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165419E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37183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24C66A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AEAC8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67</w:t>
            </w:r>
          </w:p>
        </w:tc>
      </w:tr>
      <w:tr w14:paraId="7293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4B69A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C5DA2F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F416DD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C1FACF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84.1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63B74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21E759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367EB9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4C593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2ABDAC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98623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-64.45</w:t>
            </w:r>
          </w:p>
        </w:tc>
        <w:tc>
          <w:tcPr>
            <w:tcW w:w="248" w:type="pct"/>
            <w:vMerge w:val="continue"/>
            <w:vAlign w:val="center"/>
          </w:tcPr>
          <w:p w14:paraId="3A1A9E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A3F0D0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FE2D94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4CB61A3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11863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FBD906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659801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60</w:t>
            </w:r>
          </w:p>
        </w:tc>
      </w:tr>
      <w:tr w14:paraId="574F4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FDFDC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A1C940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656831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279.78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694A799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261" w:type="pct"/>
            <w:vMerge w:val="continue"/>
            <w:vAlign w:val="center"/>
          </w:tcPr>
          <w:p w14:paraId="69271E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1CC03D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16140A7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9E2EDA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31C4A2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5FAAFD7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-78.95</w:t>
            </w:r>
          </w:p>
        </w:tc>
        <w:tc>
          <w:tcPr>
            <w:tcW w:w="248" w:type="pct"/>
            <w:vMerge w:val="continue"/>
            <w:vAlign w:val="center"/>
          </w:tcPr>
          <w:p w14:paraId="3DCBA8B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91505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4684752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vMerge w:val="continue"/>
            <w:vAlign w:val="center"/>
          </w:tcPr>
          <w:p w14:paraId="628E55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097F23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D750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D7BF41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</w:t>
            </w:r>
          </w:p>
        </w:tc>
      </w:tr>
      <w:tr w14:paraId="79D1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78C220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602DB7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66AAF59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479BAD7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3A5B91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65DFC28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43688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4B0EB1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DBDF2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4B04139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66F54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280E6B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C484E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0CF20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CBC0AD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14F8E9F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C349F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66</w:t>
            </w:r>
          </w:p>
        </w:tc>
      </w:tr>
      <w:tr w14:paraId="15FEE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7E01B1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204266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restart"/>
            <w:shd w:val="clear" w:color="auto" w:fill="auto"/>
            <w:vAlign w:val="center"/>
          </w:tcPr>
          <w:p w14:paraId="144193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32C5B40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65975DE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5" w:type="pct"/>
            <w:vMerge w:val="continue"/>
            <w:vAlign w:val="center"/>
          </w:tcPr>
          <w:p w14:paraId="7AFA7B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65DDEE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0A3C7FA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4DFA3E1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142D3EC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48" w:type="pct"/>
            <w:vMerge w:val="continue"/>
            <w:vAlign w:val="center"/>
          </w:tcPr>
          <w:p w14:paraId="26CDBE7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E0FDB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016C5C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227" w:type="pct"/>
            <w:vMerge w:val="continue"/>
            <w:vAlign w:val="center"/>
          </w:tcPr>
          <w:p w14:paraId="35210D3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5003F8B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369DA7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4EEDDB3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61</w:t>
            </w:r>
          </w:p>
        </w:tc>
      </w:tr>
      <w:tr w14:paraId="521B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EABE62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3A8BC4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vMerge w:val="continue"/>
            <w:vAlign w:val="center"/>
          </w:tcPr>
          <w:p w14:paraId="0B4C01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DEEFC8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 w:val="continue"/>
            <w:vAlign w:val="center"/>
          </w:tcPr>
          <w:p w14:paraId="545AB11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3647B3E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7CDF09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29305B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D4E9D3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5BF109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48FD2C7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33A015B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F6D0B2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552C26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2F9737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76D05C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278748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</w:t>
            </w:r>
          </w:p>
        </w:tc>
      </w:tr>
      <w:tr w14:paraId="0D41F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2F8D95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FB64EF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FFF752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655.59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63F39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94.4</w:t>
            </w:r>
          </w:p>
        </w:tc>
        <w:tc>
          <w:tcPr>
            <w:tcW w:w="261" w:type="pct"/>
            <w:vMerge w:val="continue"/>
            <w:vAlign w:val="center"/>
          </w:tcPr>
          <w:p w14:paraId="728740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49C736B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A8B807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54CC61F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8" w:type="pct"/>
            <w:vMerge w:val="continue"/>
            <w:vAlign w:val="center"/>
          </w:tcPr>
          <w:p w14:paraId="3FD65F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E1C67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-99.09</w:t>
            </w:r>
          </w:p>
        </w:tc>
        <w:tc>
          <w:tcPr>
            <w:tcW w:w="248" w:type="pct"/>
            <w:vMerge w:val="continue"/>
            <w:vAlign w:val="center"/>
          </w:tcPr>
          <w:p w14:paraId="42BBC46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restart"/>
            <w:shd w:val="clear" w:color="auto" w:fill="auto"/>
            <w:vAlign w:val="center"/>
          </w:tcPr>
          <w:p w14:paraId="386AD6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5ADE4E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B326FB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3" w:type="pct"/>
            <w:vMerge w:val="continue"/>
            <w:vAlign w:val="center"/>
          </w:tcPr>
          <w:p w14:paraId="48F3BF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49F8290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04BF6A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48</w:t>
            </w:r>
          </w:p>
        </w:tc>
      </w:tr>
      <w:tr w14:paraId="2C739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3763A6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04E90E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[Samsung]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BD8DF7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4A020F0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41.49</w:t>
            </w:r>
          </w:p>
        </w:tc>
        <w:tc>
          <w:tcPr>
            <w:tcW w:w="261" w:type="pct"/>
            <w:vMerge w:val="continue"/>
            <w:vAlign w:val="center"/>
          </w:tcPr>
          <w:p w14:paraId="4C086D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7A65F95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restart"/>
            <w:shd w:val="clear" w:color="auto" w:fill="auto"/>
            <w:vAlign w:val="center"/>
          </w:tcPr>
          <w:p w14:paraId="351A919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Budget-Alt2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574FF66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31AC3E6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37E3F59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-25.39</w:t>
            </w:r>
          </w:p>
        </w:tc>
        <w:tc>
          <w:tcPr>
            <w:tcW w:w="248" w:type="pct"/>
            <w:vMerge w:val="continue"/>
            <w:vAlign w:val="center"/>
          </w:tcPr>
          <w:p w14:paraId="3F50EC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E93C43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14:paraId="25DB745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6F0BA2F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3" w:type="pct"/>
            <w:vMerge w:val="continue"/>
            <w:vAlign w:val="center"/>
          </w:tcPr>
          <w:p w14:paraId="2C78E5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50D44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90B958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93</w:t>
            </w:r>
          </w:p>
        </w:tc>
      </w:tr>
      <w:tr w14:paraId="7B3E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6964C3B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9B551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1C0EC9E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E65A7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42.49</w:t>
            </w:r>
          </w:p>
        </w:tc>
        <w:tc>
          <w:tcPr>
            <w:tcW w:w="261" w:type="pct"/>
            <w:vMerge w:val="continue"/>
            <w:vAlign w:val="center"/>
          </w:tcPr>
          <w:p w14:paraId="1CE02C2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F0A22F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2EB446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6ACF16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3B4B94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6735B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FF728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49D887C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12DD604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1C3DA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61B209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61B444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5F1672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92</w:t>
            </w:r>
          </w:p>
        </w:tc>
      </w:tr>
      <w:tr w14:paraId="4248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29FD978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0ABCF7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5A4300D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785090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51.49</w:t>
            </w:r>
          </w:p>
        </w:tc>
        <w:tc>
          <w:tcPr>
            <w:tcW w:w="261" w:type="pct"/>
            <w:vMerge w:val="continue"/>
            <w:vAlign w:val="center"/>
          </w:tcPr>
          <w:p w14:paraId="25B9638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542C458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41732B5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7A51D13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FD4F2F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1778E30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13AAC8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9CD71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799AA7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3D060F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2C8BCE9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A81AE4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2C07CCC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91</w:t>
            </w:r>
          </w:p>
        </w:tc>
      </w:tr>
      <w:tr w14:paraId="44784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03C82C5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15991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543ECFF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8BC0A8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53.72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14:paraId="30ED66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5" w:type="pct"/>
            <w:vMerge w:val="continue"/>
            <w:vAlign w:val="center"/>
          </w:tcPr>
          <w:p w14:paraId="1E93DD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29B3096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47B9A8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4E3905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14:paraId="49256A5E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-37.62</w:t>
            </w:r>
          </w:p>
        </w:tc>
        <w:tc>
          <w:tcPr>
            <w:tcW w:w="248" w:type="pct"/>
            <w:vMerge w:val="continue"/>
            <w:vAlign w:val="center"/>
          </w:tcPr>
          <w:p w14:paraId="3B6E6F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6B04D3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048FF17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212ED63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1CDDDFF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6E5DF9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3BBFB46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90</w:t>
            </w:r>
          </w:p>
        </w:tc>
      </w:tr>
      <w:tr w14:paraId="1E148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55929B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470741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1922AE6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6288D49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54.72</w:t>
            </w:r>
          </w:p>
        </w:tc>
        <w:tc>
          <w:tcPr>
            <w:tcW w:w="261" w:type="pct"/>
            <w:vMerge w:val="continue"/>
            <w:vAlign w:val="center"/>
          </w:tcPr>
          <w:p w14:paraId="364FBF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C68EEC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509C99F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22CC4F0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2FFE03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2" w:type="pct"/>
            <w:vMerge w:val="continue"/>
            <w:vAlign w:val="center"/>
          </w:tcPr>
          <w:p w14:paraId="7D4A35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23003C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5B30A5A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744EE4A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11A6F2B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4CB985A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0448721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A4CC4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</w:t>
            </w:r>
          </w:p>
        </w:tc>
      </w:tr>
      <w:tr w14:paraId="479E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8" w:type="pct"/>
            <w:vMerge w:val="continue"/>
            <w:vAlign w:val="center"/>
          </w:tcPr>
          <w:p w14:paraId="15CA4D1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0CFB8C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2938806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26.05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7A2B34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63.72</w:t>
            </w:r>
          </w:p>
        </w:tc>
        <w:tc>
          <w:tcPr>
            <w:tcW w:w="261" w:type="pct"/>
            <w:vMerge w:val="continue"/>
            <w:vAlign w:val="center"/>
          </w:tcPr>
          <w:p w14:paraId="37C5808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vMerge w:val="continue"/>
            <w:vAlign w:val="center"/>
          </w:tcPr>
          <w:p w14:paraId="2EE119C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CA7CE5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1CA4165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5DFA7BB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2" w:type="pct"/>
            <w:vMerge w:val="continue"/>
            <w:vAlign w:val="center"/>
          </w:tcPr>
          <w:p w14:paraId="6D6939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8" w:type="pct"/>
            <w:vMerge w:val="continue"/>
            <w:vAlign w:val="center"/>
          </w:tcPr>
          <w:p w14:paraId="78DB664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3" w:type="pct"/>
            <w:vMerge w:val="continue"/>
            <w:vAlign w:val="center"/>
          </w:tcPr>
          <w:p w14:paraId="13EEC45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9EE6F9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7" w:type="pct"/>
            <w:vMerge w:val="continue"/>
            <w:vAlign w:val="center"/>
          </w:tcPr>
          <w:p w14:paraId="5B3C63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 w:val="continue"/>
            <w:vAlign w:val="center"/>
          </w:tcPr>
          <w:p w14:paraId="36CC944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6161FAA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6D8D63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88</w:t>
            </w:r>
          </w:p>
        </w:tc>
      </w:tr>
    </w:tbl>
    <w:p w14:paraId="547441D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CB950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731B2C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BD08E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A6CE9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8F9B7B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F0A17D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1424318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149FF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88680" cy="5116195"/>
            <wp:effectExtent l="0" t="0" r="7620" b="8255"/>
            <wp:docPr id="18821417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141743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8680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9EC6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EFEDB4B"/>
    <w:p w14:paraId="422FCF12"/>
    <w:p w14:paraId="3F27C513"/>
    <w:p w14:paraId="73C03414">
      <w:pPr>
        <w:pStyle w:val="8"/>
      </w:pPr>
      <w:r>
        <w:rPr>
          <w:rFonts w:hint="eastAsia"/>
        </w:rPr>
        <w:t>7.1.1.3.1.3</w:t>
      </w:r>
      <w:r>
        <w:tab/>
      </w:r>
      <w:r>
        <w:rPr>
          <w:rFonts w:hint="eastAsia"/>
        </w:rPr>
        <w:t>other data rate</w:t>
      </w:r>
    </w:p>
    <w:p w14:paraId="2F9ADCBA">
      <w:pPr>
        <w:pStyle w:val="10"/>
        <w:rPr>
          <w:lang w:eastAsia="zh-CN"/>
        </w:rPr>
      </w:pPr>
      <w:r>
        <w:rPr>
          <w:rFonts w:hint="eastAsia"/>
          <w:lang w:eastAsia="zh-CN"/>
        </w:rPr>
        <w:t>7.1.1.3.1.3.1</w:t>
      </w:r>
      <w:r>
        <w:rPr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48 - 60 kbps</w:t>
      </w:r>
      <w:r>
        <w:rPr>
          <w:rFonts w:hint="eastAsia"/>
          <w:lang w:eastAsia="zh-CN"/>
        </w:rPr>
        <w:t>]</w:t>
      </w:r>
    </w:p>
    <w:p w14:paraId="025A7B1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121"/>
        <w:gridCol w:w="1195"/>
        <w:gridCol w:w="764"/>
        <w:gridCol w:w="746"/>
        <w:gridCol w:w="672"/>
        <w:gridCol w:w="715"/>
        <w:gridCol w:w="718"/>
        <w:gridCol w:w="764"/>
        <w:gridCol w:w="909"/>
        <w:gridCol w:w="709"/>
        <w:gridCol w:w="695"/>
        <w:gridCol w:w="1102"/>
        <w:gridCol w:w="650"/>
        <w:gridCol w:w="925"/>
        <w:gridCol w:w="865"/>
        <w:gridCol w:w="899"/>
      </w:tblGrid>
      <w:tr w14:paraId="3DEF1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6430C47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~48-60kbps, device 2b, D1T1, InF-DH NLOS</w:t>
            </w:r>
          </w:p>
        </w:tc>
      </w:tr>
      <w:tr w14:paraId="286D5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48" w:type="pct"/>
            <w:gridSpan w:val="9"/>
            <w:shd w:val="clear" w:color="auto" w:fill="auto"/>
          </w:tcPr>
          <w:p w14:paraId="1941D3F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52" w:type="pct"/>
            <w:gridSpan w:val="8"/>
            <w:shd w:val="clear" w:color="auto" w:fill="auto"/>
          </w:tcPr>
          <w:p w14:paraId="0D6CF7D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79D5E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shd w:val="clear" w:color="D9E1F2" w:fill="D9E1F2"/>
            <w:noWrap/>
            <w:vAlign w:val="center"/>
          </w:tcPr>
          <w:p w14:paraId="06129E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93" w:type="pct"/>
            <w:shd w:val="clear" w:color="D9E1F2" w:fill="D9E1F2"/>
            <w:noWrap/>
            <w:vAlign w:val="center"/>
          </w:tcPr>
          <w:p w14:paraId="136485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19" w:type="pct"/>
            <w:shd w:val="clear" w:color="D9E1F2" w:fill="D9E1F2"/>
            <w:noWrap/>
            <w:vAlign w:val="center"/>
          </w:tcPr>
          <w:p w14:paraId="126858E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482815D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2" w:type="pct"/>
            <w:shd w:val="clear" w:color="D9E1F2" w:fill="D9E1F2"/>
            <w:noWrap/>
            <w:vAlign w:val="center"/>
          </w:tcPr>
          <w:p w14:paraId="44DBF86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6" w:type="pct"/>
            <w:shd w:val="clear" w:color="D9E1F2" w:fill="D9E1F2"/>
            <w:noWrap/>
            <w:vAlign w:val="center"/>
          </w:tcPr>
          <w:p w14:paraId="45D68DC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1" w:type="pct"/>
            <w:shd w:val="clear" w:color="D9E1F2" w:fill="D9E1F2"/>
            <w:noWrap/>
            <w:vAlign w:val="center"/>
          </w:tcPr>
          <w:p w14:paraId="530A8BE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56A6BB2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68" w:type="pct"/>
            <w:shd w:val="clear" w:color="D9E1F2" w:fill="D9E1F2"/>
            <w:noWrap/>
            <w:vAlign w:val="center"/>
          </w:tcPr>
          <w:p w14:paraId="55664F2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50F8A89F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49" w:type="pct"/>
            <w:shd w:val="clear" w:color="D9E1F2" w:fill="D9E1F2"/>
            <w:noWrap/>
            <w:vAlign w:val="center"/>
          </w:tcPr>
          <w:p w14:paraId="6E69C0D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4" w:type="pct"/>
            <w:shd w:val="clear" w:color="D9E1F2" w:fill="D9E1F2"/>
            <w:noWrap/>
            <w:vAlign w:val="center"/>
          </w:tcPr>
          <w:p w14:paraId="6A17D33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6" w:type="pct"/>
            <w:shd w:val="clear" w:color="D9E1F2" w:fill="D9E1F2"/>
            <w:noWrap/>
            <w:vAlign w:val="center"/>
          </w:tcPr>
          <w:p w14:paraId="2F0EE06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28" w:type="pct"/>
            <w:shd w:val="clear" w:color="D9E1F2" w:fill="D9E1F2"/>
            <w:noWrap/>
            <w:vAlign w:val="center"/>
          </w:tcPr>
          <w:p w14:paraId="68C3160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4" w:type="pct"/>
            <w:shd w:val="clear" w:color="D9E1F2" w:fill="D9E1F2"/>
            <w:noWrap/>
            <w:vAlign w:val="center"/>
          </w:tcPr>
          <w:p w14:paraId="1F30B8C7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3" w:type="pct"/>
            <w:shd w:val="clear" w:color="D9E1F2" w:fill="D9E1F2"/>
            <w:noWrap/>
            <w:vAlign w:val="center"/>
          </w:tcPr>
          <w:p w14:paraId="2B2D608B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6" w:type="pct"/>
            <w:shd w:val="clear" w:color="D9E1F2" w:fill="D9E1F2"/>
            <w:noWrap/>
            <w:vAlign w:val="center"/>
          </w:tcPr>
          <w:p w14:paraId="06DD7B75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7344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restart"/>
            <w:shd w:val="clear" w:color="auto" w:fill="auto"/>
            <w:vAlign w:val="center"/>
          </w:tcPr>
          <w:p w14:paraId="1EB88F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2977404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EE8FB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B10701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14:paraId="30A8F7E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14:paraId="5D3C033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6253E6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47B95D0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44.8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2D325D7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003941A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2F9780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6222CAE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6" w:type="pct"/>
            <w:vMerge w:val="restart"/>
            <w:shd w:val="clear" w:color="auto" w:fill="auto"/>
            <w:vAlign w:val="center"/>
          </w:tcPr>
          <w:p w14:paraId="6BCE73C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6A3C892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14:paraId="2F66CB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158988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83E90C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34</w:t>
            </w:r>
          </w:p>
        </w:tc>
      </w:tr>
      <w:tr w14:paraId="77C3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2B0D315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42AD6F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6A85549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64.18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80BDC2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262" w:type="pct"/>
            <w:vMerge w:val="continue"/>
            <w:vAlign w:val="center"/>
          </w:tcPr>
          <w:p w14:paraId="1A0AC6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6" w:type="pct"/>
            <w:vMerge w:val="continue"/>
            <w:vAlign w:val="center"/>
          </w:tcPr>
          <w:p w14:paraId="2A5CA56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3F435C7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163EB2C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7E5D073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3" w:type="pct"/>
            <w:vMerge w:val="continue"/>
            <w:vAlign w:val="center"/>
          </w:tcPr>
          <w:p w14:paraId="51EB50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4B70B8C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3E6D749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081FD8C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48CCC63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72DC864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118B71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C3426D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35</w:t>
            </w:r>
          </w:p>
        </w:tc>
      </w:tr>
      <w:tr w14:paraId="2A73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1605AF4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restart"/>
            <w:shd w:val="clear" w:color="auto" w:fill="auto"/>
            <w:vAlign w:val="center"/>
          </w:tcPr>
          <w:p w14:paraId="73217D7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[DOCOMO]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6D7668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389.18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084D4F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89.44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2EA904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236" w:type="pct"/>
            <w:vMerge w:val="continue"/>
            <w:vAlign w:val="center"/>
          </w:tcPr>
          <w:p w14:paraId="6BAD9C2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14:paraId="7E4D66E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Budget-Alt-2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7A709B6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14:paraId="4D05C9C1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219D22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-94.6</w:t>
            </w:r>
          </w:p>
        </w:tc>
        <w:tc>
          <w:tcPr>
            <w:tcW w:w="249" w:type="pct"/>
            <w:vMerge w:val="continue"/>
            <w:vAlign w:val="center"/>
          </w:tcPr>
          <w:p w14:paraId="639FB7E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14:paraId="015EC0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6" w:type="pct"/>
            <w:vMerge w:val="continue"/>
            <w:vAlign w:val="center"/>
          </w:tcPr>
          <w:p w14:paraId="2AFCA5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shd w:val="clear" w:color="auto" w:fill="auto"/>
            <w:vAlign w:val="center"/>
          </w:tcPr>
          <w:p w14:paraId="3968C31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24" w:type="pct"/>
            <w:vMerge w:val="continue"/>
            <w:vAlign w:val="center"/>
          </w:tcPr>
          <w:p w14:paraId="0311CBD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5CC513C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F938C2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49</w:t>
            </w:r>
          </w:p>
        </w:tc>
      </w:tr>
      <w:tr w14:paraId="0742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99" w:type="pct"/>
            <w:vMerge w:val="continue"/>
            <w:vAlign w:val="center"/>
          </w:tcPr>
          <w:p w14:paraId="3C7CC8A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A29FFF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584E608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691.7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51DA102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94.91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35AAA4B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6" w:type="pct"/>
            <w:vMerge w:val="continue"/>
            <w:vAlign w:val="center"/>
          </w:tcPr>
          <w:p w14:paraId="6E7D3C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1" w:type="pct"/>
            <w:vMerge w:val="continue"/>
            <w:vAlign w:val="center"/>
          </w:tcPr>
          <w:p w14:paraId="55879DD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4EBE638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 w14:paraId="78FCC42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14:paraId="13FECA8B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-100.22</w:t>
            </w:r>
          </w:p>
        </w:tc>
        <w:tc>
          <w:tcPr>
            <w:tcW w:w="249" w:type="pct"/>
            <w:vMerge w:val="continue"/>
            <w:vAlign w:val="center"/>
          </w:tcPr>
          <w:p w14:paraId="30ACE20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 w:val="continue"/>
            <w:vAlign w:val="center"/>
          </w:tcPr>
          <w:p w14:paraId="736814D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 w:val="continue"/>
            <w:vAlign w:val="center"/>
          </w:tcPr>
          <w:p w14:paraId="7AF43DF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 w:val="continue"/>
            <w:vAlign w:val="center"/>
          </w:tcPr>
          <w:p w14:paraId="06FA200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continue"/>
            <w:vAlign w:val="center"/>
          </w:tcPr>
          <w:p w14:paraId="44AC34D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3" w:type="pct"/>
            <w:vMerge w:val="continue"/>
            <w:vAlign w:val="center"/>
          </w:tcPr>
          <w:p w14:paraId="1D73023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60285B4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50</w:t>
            </w:r>
          </w:p>
        </w:tc>
      </w:tr>
    </w:tbl>
    <w:p w14:paraId="57594909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703C2F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36C24B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CA28E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3128FF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240F3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67E4C7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C08A8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8FF80C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1.3.1-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241214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21496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BC05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17FD87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09F88BF">
      <w:pPr>
        <w:rPr>
          <w:lang w:val="en-GB"/>
        </w:rPr>
      </w:pPr>
    </w:p>
    <w:p w14:paraId="734DE079">
      <w:pPr>
        <w:pStyle w:val="10"/>
        <w:rPr>
          <w:lang w:eastAsia="zh-CN"/>
        </w:rPr>
      </w:pPr>
      <w:r>
        <w:rPr>
          <w:rFonts w:hint="eastAsia"/>
          <w:lang w:eastAsia="zh-CN"/>
        </w:rPr>
        <w:t>7.1.1.3.1.3.2</w:t>
      </w:r>
      <w:r>
        <w:rPr>
          <w:lang w:eastAsia="zh-CN"/>
        </w:rPr>
        <w:tab/>
      </w:r>
      <w:r>
        <w:rPr>
          <w:rFonts w:hint="eastAsia"/>
          <w:lang w:eastAsia="zh-CN"/>
        </w:rPr>
        <w:t>others</w:t>
      </w:r>
    </w:p>
    <w:p w14:paraId="0DA9810A">
      <w:pPr>
        <w:rPr>
          <w:lang w:val="en-GB"/>
        </w:rPr>
      </w:pPr>
    </w:p>
    <w:p w14:paraId="0EC6140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sz w:val="20"/>
          <w:szCs w:val="20"/>
        </w:rPr>
        <w:t>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7"/>
        <w:gridCol w:w="1207"/>
        <w:gridCol w:w="772"/>
        <w:gridCol w:w="752"/>
        <w:gridCol w:w="678"/>
        <w:gridCol w:w="722"/>
        <w:gridCol w:w="724"/>
        <w:gridCol w:w="773"/>
        <w:gridCol w:w="909"/>
        <w:gridCol w:w="719"/>
        <w:gridCol w:w="702"/>
        <w:gridCol w:w="1111"/>
        <w:gridCol w:w="656"/>
        <w:gridCol w:w="933"/>
        <w:gridCol w:w="873"/>
        <w:gridCol w:w="905"/>
      </w:tblGrid>
      <w:tr w14:paraId="42817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000" w:type="pct"/>
            <w:gridSpan w:val="17"/>
            <w:shd w:val="clear" w:color="auto" w:fill="auto"/>
            <w:noWrap/>
            <w:vAlign w:val="center"/>
          </w:tcPr>
          <w:p w14:paraId="5FFB3086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others, device 2b, D1T1, InF-DH NLOS</w:t>
            </w:r>
          </w:p>
        </w:tc>
      </w:tr>
      <w:tr w14:paraId="5734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</w:trPr>
        <w:tc>
          <w:tcPr>
            <w:tcW w:w="2627" w:type="pct"/>
            <w:gridSpan w:val="9"/>
            <w:shd w:val="clear" w:color="auto" w:fill="auto"/>
          </w:tcPr>
          <w:p w14:paraId="7BFF18D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Header columns description:</w:t>
            </w: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(1a) Distance,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(1b) MPL, min(R2D, D2R)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(2)   BLER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(3)   CW case.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(4)   Budget Alternative 1 or 2. (See TR38.XXX section YYY)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(5)   D2R data rate (kbps). (Refer to [0m] in LLS table, also see editors' notes [info-D2R-datarate]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(6)   TxPower [dBm]. (See R2D[1E] in link budget table)</w:t>
            </w:r>
          </w:p>
        </w:tc>
        <w:tc>
          <w:tcPr>
            <w:tcW w:w="2373" w:type="pct"/>
            <w:gridSpan w:val="8"/>
            <w:shd w:val="clear" w:color="auto" w:fill="auto"/>
          </w:tcPr>
          <w:p w14:paraId="046950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(7)   R2D Receiver sensitivity [dBm]. (See R2D[2L]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(8)   On Object Penalty [dB] (See R2D[2H]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(9)   Backscatter loss [dB] (See [1H]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 xml:space="preserve">(10) message size for D2R [bit] 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(11) CW cancellation [dB] (See D2R[2K]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(12) CW2D distance [m] (See D2R[1E3] in link budget table)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(13) D2R coherent or non-coherent receiver</w:t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br w:type="textWrapping"/>
            </w: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(14) Row indices in the table.</w:t>
            </w:r>
          </w:p>
        </w:tc>
      </w:tr>
      <w:tr w14:paraId="3D60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shd w:val="clear" w:color="D9E1F2" w:fill="D9E1F2"/>
            <w:noWrap/>
            <w:vAlign w:val="center"/>
          </w:tcPr>
          <w:p w14:paraId="0D6557CE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DxTx-Y</w:t>
            </w:r>
          </w:p>
        </w:tc>
        <w:tc>
          <w:tcPr>
            <w:tcW w:w="353" w:type="pct"/>
            <w:shd w:val="clear" w:color="D9E1F2" w:fill="D9E1F2"/>
            <w:noWrap/>
            <w:vAlign w:val="center"/>
          </w:tcPr>
          <w:p w14:paraId="03E62C44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423" w:type="pct"/>
            <w:shd w:val="clear" w:color="D9E1F2" w:fill="D9E1F2"/>
            <w:noWrap/>
            <w:vAlign w:val="center"/>
          </w:tcPr>
          <w:p w14:paraId="303CE98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(1a) Distance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2BD8663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(1b) MPL</w:t>
            </w:r>
          </w:p>
        </w:tc>
        <w:tc>
          <w:tcPr>
            <w:tcW w:w="264" w:type="pct"/>
            <w:shd w:val="clear" w:color="D9E1F2" w:fill="D9E1F2"/>
            <w:noWrap/>
            <w:vAlign w:val="center"/>
          </w:tcPr>
          <w:p w14:paraId="27D63B53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(2)BLER</w:t>
            </w:r>
          </w:p>
        </w:tc>
        <w:tc>
          <w:tcPr>
            <w:tcW w:w="238" w:type="pct"/>
            <w:shd w:val="clear" w:color="D9E1F2" w:fill="D9E1F2"/>
            <w:noWrap/>
            <w:vAlign w:val="center"/>
          </w:tcPr>
          <w:p w14:paraId="60AEB5D8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(3)CW</w:t>
            </w:r>
          </w:p>
        </w:tc>
        <w:tc>
          <w:tcPr>
            <w:tcW w:w="253" w:type="pct"/>
            <w:shd w:val="clear" w:color="D9E1F2" w:fill="D9E1F2"/>
            <w:noWrap/>
            <w:vAlign w:val="center"/>
          </w:tcPr>
          <w:p w14:paraId="2982FF6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(4)Alt</w:t>
            </w:r>
          </w:p>
        </w:tc>
        <w:tc>
          <w:tcPr>
            <w:tcW w:w="254" w:type="pct"/>
            <w:shd w:val="clear" w:color="D9E1F2" w:fill="D9E1F2"/>
            <w:noWrap/>
            <w:vAlign w:val="center"/>
          </w:tcPr>
          <w:p w14:paraId="218BF2E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(5)kbps</w:t>
            </w:r>
          </w:p>
        </w:tc>
        <w:tc>
          <w:tcPr>
            <w:tcW w:w="271" w:type="pct"/>
            <w:shd w:val="clear" w:color="D9E1F2" w:fill="D9E1F2"/>
            <w:noWrap/>
            <w:vAlign w:val="center"/>
          </w:tcPr>
          <w:p w14:paraId="10F2200C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(6)TxPwr</w:t>
            </w:r>
          </w:p>
        </w:tc>
        <w:tc>
          <w:tcPr>
            <w:tcW w:w="305" w:type="pct"/>
            <w:shd w:val="clear" w:color="D9E1F2" w:fill="D9E1F2"/>
            <w:noWrap/>
            <w:vAlign w:val="center"/>
          </w:tcPr>
          <w:p w14:paraId="33C43291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(7)R2DSens</w:t>
            </w:r>
          </w:p>
        </w:tc>
        <w:tc>
          <w:tcPr>
            <w:tcW w:w="252" w:type="pct"/>
            <w:shd w:val="clear" w:color="D9E1F2" w:fill="D9E1F2"/>
            <w:noWrap/>
            <w:vAlign w:val="center"/>
          </w:tcPr>
          <w:p w14:paraId="08D4C616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(8)OOP</w:t>
            </w:r>
          </w:p>
        </w:tc>
        <w:tc>
          <w:tcPr>
            <w:tcW w:w="246" w:type="pct"/>
            <w:shd w:val="clear" w:color="D9E1F2" w:fill="D9E1F2"/>
            <w:noWrap/>
            <w:vAlign w:val="center"/>
          </w:tcPr>
          <w:p w14:paraId="65BFF29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(9)BSL</w:t>
            </w:r>
          </w:p>
        </w:tc>
        <w:tc>
          <w:tcPr>
            <w:tcW w:w="389" w:type="pct"/>
            <w:shd w:val="clear" w:color="D9E1F2" w:fill="D9E1F2"/>
            <w:noWrap/>
            <w:vAlign w:val="center"/>
          </w:tcPr>
          <w:p w14:paraId="0FC95D7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(10)bit</w:t>
            </w:r>
          </w:p>
        </w:tc>
        <w:tc>
          <w:tcPr>
            <w:tcW w:w="230" w:type="pct"/>
            <w:shd w:val="clear" w:color="D9E1F2" w:fill="D9E1F2"/>
            <w:noWrap/>
            <w:vAlign w:val="center"/>
          </w:tcPr>
          <w:p w14:paraId="3B13B8A9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(11)CW</w:t>
            </w:r>
          </w:p>
        </w:tc>
        <w:tc>
          <w:tcPr>
            <w:tcW w:w="327" w:type="pct"/>
            <w:shd w:val="clear" w:color="D9E1F2" w:fill="D9E1F2"/>
            <w:noWrap/>
            <w:vAlign w:val="center"/>
          </w:tcPr>
          <w:p w14:paraId="7E9FECBA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(12)CW2D</w:t>
            </w:r>
          </w:p>
        </w:tc>
        <w:tc>
          <w:tcPr>
            <w:tcW w:w="306" w:type="pct"/>
            <w:shd w:val="clear" w:color="D9E1F2" w:fill="D9E1F2"/>
            <w:noWrap/>
            <w:vAlign w:val="center"/>
          </w:tcPr>
          <w:p w14:paraId="5849AAC2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318" w:type="pct"/>
            <w:shd w:val="clear" w:color="D9E1F2" w:fill="D9E1F2"/>
            <w:noWrap/>
            <w:vAlign w:val="center"/>
          </w:tcPr>
          <w:p w14:paraId="1D28B2D0">
            <w:pPr>
              <w:jc w:val="center"/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b/>
                <w:bCs/>
                <w:color w:val="000000"/>
                <w:sz w:val="16"/>
                <w:szCs w:val="16"/>
              </w:rPr>
              <w:t>(14)index</w:t>
            </w:r>
          </w:p>
        </w:tc>
      </w:tr>
      <w:tr w14:paraId="5006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restart"/>
            <w:shd w:val="clear" w:color="auto" w:fill="auto"/>
            <w:vAlign w:val="center"/>
          </w:tcPr>
          <w:p w14:paraId="3F6708E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D1T1-C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6ECDB758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[CATT]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64FFAFF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400E807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63.1</w:t>
            </w:r>
          </w:p>
        </w:tc>
        <w:tc>
          <w:tcPr>
            <w:tcW w:w="264" w:type="pct"/>
            <w:vMerge w:val="restart"/>
            <w:shd w:val="clear" w:color="auto" w:fill="auto"/>
            <w:vAlign w:val="center"/>
          </w:tcPr>
          <w:p w14:paraId="0762C74C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14:paraId="73846A53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253" w:type="pct"/>
            <w:vMerge w:val="restart"/>
            <w:shd w:val="clear" w:color="auto" w:fill="auto"/>
            <w:vAlign w:val="center"/>
          </w:tcPr>
          <w:p w14:paraId="39EFE97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Budget-Alt1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3DB4E1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14:paraId="4F50CC5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14:paraId="69BBC73F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252" w:type="pct"/>
            <w:vMerge w:val="restart"/>
            <w:shd w:val="clear" w:color="auto" w:fill="auto"/>
            <w:vAlign w:val="center"/>
          </w:tcPr>
          <w:p w14:paraId="63D7AB1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46" w:type="pct"/>
            <w:vMerge w:val="restart"/>
            <w:shd w:val="clear" w:color="auto" w:fill="auto"/>
            <w:vAlign w:val="center"/>
          </w:tcPr>
          <w:p w14:paraId="63CB0D6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FCD50C0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30" w:type="pct"/>
            <w:vMerge w:val="restart"/>
            <w:shd w:val="clear" w:color="auto" w:fill="auto"/>
            <w:vAlign w:val="center"/>
          </w:tcPr>
          <w:p w14:paraId="029FC207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327" w:type="pct"/>
            <w:vMerge w:val="restart"/>
            <w:shd w:val="clear" w:color="auto" w:fill="auto"/>
            <w:vAlign w:val="center"/>
          </w:tcPr>
          <w:p w14:paraId="45E325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62D8669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non-coherent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B8A3454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36</w:t>
            </w:r>
          </w:p>
        </w:tc>
      </w:tr>
      <w:tr w14:paraId="244B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71C8696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3C63F52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61C05F4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2C1555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498B8B93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0976582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1C208A2A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761375D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71" w:type="pct"/>
            <w:vMerge w:val="continue"/>
            <w:vAlign w:val="center"/>
          </w:tcPr>
          <w:p w14:paraId="5795B6E9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2596F77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2BA05C82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4209BD9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0ABC40C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30EA94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147FDF9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restart"/>
            <w:shd w:val="clear" w:color="auto" w:fill="auto"/>
            <w:vAlign w:val="center"/>
          </w:tcPr>
          <w:p w14:paraId="08B211C2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coherent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25FE7CA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37</w:t>
            </w:r>
          </w:p>
        </w:tc>
      </w:tr>
      <w:tr w14:paraId="71A3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01" w:type="pct"/>
            <w:vMerge w:val="continue"/>
            <w:vAlign w:val="center"/>
          </w:tcPr>
          <w:p w14:paraId="1298D0BF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 w:val="continue"/>
            <w:vAlign w:val="center"/>
          </w:tcPr>
          <w:p w14:paraId="0B8CEC2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 w14:paraId="384C79EC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68EE1FD5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64" w:type="pct"/>
            <w:vMerge w:val="continue"/>
            <w:vAlign w:val="center"/>
          </w:tcPr>
          <w:p w14:paraId="12482B1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8" w:type="pct"/>
            <w:vMerge w:val="continue"/>
            <w:vAlign w:val="center"/>
          </w:tcPr>
          <w:p w14:paraId="75A8C1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3" w:type="pct"/>
            <w:vMerge w:val="continue"/>
            <w:vAlign w:val="center"/>
          </w:tcPr>
          <w:p w14:paraId="6622B00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4" w:type="pct"/>
            <w:vMerge w:val="continue"/>
            <w:vAlign w:val="center"/>
          </w:tcPr>
          <w:p w14:paraId="5BC6D321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 w:val="continue"/>
            <w:vAlign w:val="center"/>
          </w:tcPr>
          <w:p w14:paraId="759E7EBD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vMerge w:val="continue"/>
            <w:vAlign w:val="center"/>
          </w:tcPr>
          <w:p w14:paraId="5C710C2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52" w:type="pct"/>
            <w:vMerge w:val="continue"/>
            <w:vAlign w:val="center"/>
          </w:tcPr>
          <w:p w14:paraId="77EAFE04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46" w:type="pct"/>
            <w:vMerge w:val="continue"/>
            <w:vAlign w:val="center"/>
          </w:tcPr>
          <w:p w14:paraId="0D1FC9DB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 w:val="continue"/>
            <w:vAlign w:val="center"/>
          </w:tcPr>
          <w:p w14:paraId="178F8757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vMerge w:val="continue"/>
            <w:vAlign w:val="center"/>
          </w:tcPr>
          <w:p w14:paraId="7847D198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vMerge w:val="continue"/>
            <w:vAlign w:val="center"/>
          </w:tcPr>
          <w:p w14:paraId="7640AEE0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vMerge w:val="continue"/>
            <w:vAlign w:val="center"/>
          </w:tcPr>
          <w:p w14:paraId="2A81AE8E">
            <w:pPr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4C1235B5">
            <w:pPr>
              <w:jc w:val="center"/>
              <w:rPr>
                <w:rFonts w:ascii="Arial" w:hAnsi="Arial" w:eastAsia="等线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</w:rPr>
              <w:t>38</w:t>
            </w:r>
          </w:p>
        </w:tc>
      </w:tr>
    </w:tbl>
    <w:p w14:paraId="603DACE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208681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C579F4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243050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AC8128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FCC92F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62E0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EB022C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33D14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Figure</w:t>
      </w:r>
      <w:r>
        <w:rPr>
          <w:rFonts w:ascii="Times New Roman" w:hAnsi="Times New Roman" w:cs="Times New Roman"/>
          <w:sz w:val="20"/>
          <w:szCs w:val="20"/>
        </w:rPr>
        <w:t xml:space="preserve"> 7.1.1.</w:t>
      </w:r>
      <w:r>
        <w:rPr>
          <w:rFonts w:hint="eastAsia"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hint="eastAsia" w:ascii="Times New Roman" w:hAnsi="Times New Roman" w:cs="Times New Roman"/>
          <w:sz w:val="20"/>
          <w:szCs w:val="20"/>
        </w:rPr>
        <w:t>1.3.2-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8467725" cy="5116195"/>
            <wp:effectExtent l="0" t="0" r="9525" b="8255"/>
            <wp:docPr id="83137275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72758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1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FD96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74D527"/>
    <w:p w14:paraId="35223FF7">
      <w:pPr>
        <w:pStyle w:val="7"/>
      </w:pPr>
      <w:r>
        <w:rPr>
          <w:rFonts w:hint="eastAsia"/>
        </w:rPr>
        <w:t>7.1.1.3.2</w:t>
      </w:r>
      <w:r>
        <w:tab/>
      </w:r>
      <w:r>
        <w:rPr>
          <w:rFonts w:hint="eastAsia"/>
        </w:rPr>
        <w:t>Observations</w:t>
      </w:r>
    </w:p>
    <w:p w14:paraId="7DFCB7E0">
      <w:pPr>
        <w:rPr>
          <w:lang w:val="en-GB"/>
        </w:rPr>
      </w:pPr>
    </w:p>
    <w:p w14:paraId="09605D86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For Device 2b and D1T1, it is observed that </w:t>
      </w:r>
    </w:p>
    <w:p w14:paraId="40A643EC">
      <w:pPr>
        <w:pStyle w:val="8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0"/>
          <w:szCs w:val="20"/>
          <w:lang w:val="en-US"/>
        </w:rPr>
      </w:pPr>
    </w:p>
    <w:p w14:paraId="04029510">
      <w:pPr>
        <w:pStyle w:val="8"/>
        <w:widowControl/>
        <w:rPr>
          <w:lang w:val="en-US"/>
        </w:rPr>
      </w:pPr>
      <w:r>
        <w:rPr>
          <w:lang w:val="en-US"/>
        </w:rPr>
        <w:t>7.1.1.3.2.1</w:t>
      </w:r>
      <w:r>
        <w:rPr>
          <w:lang w:val="en-US"/>
        </w:rPr>
        <w:tab/>
        <w:t>D1T1-C</w:t>
      </w:r>
    </w:p>
    <w:p w14:paraId="63675316">
      <w:pPr>
        <w:pStyle w:val="82"/>
        <w:keepNext w:val="0"/>
        <w:keepLines w:val="0"/>
        <w:widowControl/>
        <w:numPr>
          <w:ilvl w:val="0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1" w:after="180" w:afterAutospacing="0"/>
        <w:ind w:left="360" w:right="0" w:hanging="360"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For scenario D1T1-C, </w:t>
      </w:r>
    </w:p>
    <w:p w14:paraId="4C0028C5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maximum achievable coverage </w:t>
      </w:r>
    </w:p>
    <w:p w14:paraId="4BABD9C6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1966.6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(16: [CATT]:64.18, [CMCC]:95.51, [Ericsson]:NaN, [HW]:62.86, [Honor]:1967, [IITK]:86.18, [MTK]:586.5, [NOK]:77.58, [OPPO]:41.28, [QC]:69.83, [Samsung]:26.05, [Spreadtrum]:1102, [Tejas]:179, [Xiaomi]:77.58, [ZTE]:NaN, [vivo]:221.9)</w:t>
      </w:r>
    </w:p>
    <w:p w14:paraId="32829B4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10.11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1966.6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[CATT]:24.4, [DOCOMO]:691.7, [Ericsson]:NaN, [HW]:37.16, [Honor]:1967, [IITK]:27.11, [NOK]:19.78, [QC]:16.03, [Samsung]:10.11, [Xiaomi]:27.11)</w:t>
      </w:r>
    </w:p>
    <w:p w14:paraId="01F8FC07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[CATT]:64.18, [CMCC]:95.51, [HW]:62.86, [IITK]:86.18, [NOK]:77.58, [OPPO]:41.28, [QC]:69.83, [Samsung]:26.05, [Xiaomi]:77.58)</w:t>
      </w:r>
    </w:p>
    <w:p w14:paraId="495C864C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179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1966.6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[DOCOMO]:691.7, [Ericsson]:279.8, [Honor]:1967, [MTK]:586.5, [Spreadtrum]:1102, [Tejas]:179, [ZTE]:NaN, [vivo]:221.9)</w:t>
      </w:r>
    </w:p>
    <w:p w14:paraId="7D362B6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221.91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(5: [CMCC]:95.51, [HW]:62.86, [OPPO]:41.28, [Xiaomi]:77.58, [vivo]:221.9)</w:t>
      </w:r>
    </w:p>
    <w:p w14:paraId="213FC857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1102.05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(9: [CMCC]:95.51, [Ericsson]:279.8, [HW]:62.86, [IITK]:86.18, [OPPO]:41.28, [QC]:69.83, [Samsung]:26.05, [Spreadtrum]:1102, [vivo]:221.9)</w:t>
      </w:r>
    </w:p>
    <w:p w14:paraId="27A55657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1966.6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] meters.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 xml:space="preserve"> (2: [Honor]:1967, [OPPO]:41.28)</w:t>
      </w:r>
    </w:p>
    <w:p w14:paraId="3197B2D4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655.59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[DOCOMO]:655.6, [Ericsson]:NaN, [IITK]:86.18, [MTK]:586.5, [NOK]:77.58, [OPPO]:41.28, [QC]:69.83, [Samsung]:7.2)</w:t>
      </w:r>
    </w:p>
    <w:p w14:paraId="41117705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24.4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1966.6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[CATT]:24.4, [Honor]:1967, [IITK]:86.18, [MTK]:586.5, [NOK]:77.58, [QC]:69.83, [Spreadtrum]:1102, [Xiaomi]:77.58 )</w:t>
      </w:r>
    </w:p>
    <w:p w14:paraId="68B19946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26.05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691.7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[CATT]:64.18, [CMCC]:95.51, [DOCOMO]:691.7, [Ericsson]:NaN, [HW]:62.86, [IITK]:86.18, [OPPO]:41.28, [Samsung]:26.05, [vivo]:221.9 )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</w:t>
      </w:r>
    </w:p>
    <w:p w14:paraId="171F1E81">
      <w:pPr>
        <w:pStyle w:val="82"/>
        <w:keepNext w:val="0"/>
        <w:keepLines w:val="0"/>
        <w:widowControl/>
        <w:numPr>
          <w:ilvl w:val="1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144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The minimum achievable coverage </w:t>
      </w:r>
    </w:p>
    <w:p w14:paraId="716A388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33dBm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7.2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1102.05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(16: [CATT]:64.18, [CMCC]:95.51, [Ericsson]:77.58, [HW]:62.86, [Honor]:568.7, [IITK]:86.18, [MTK]:586.5, [NOK]:77.58, [OPPO]:41.28, [QC]:27.68, [Samsung]:7.2, [Spreadtrum]:1102, [Tejas]:142, [Xiaomi]:77.58, [ZTE]:NaN, [vivo]:221.9)</w:t>
      </w:r>
    </w:p>
    <w:p w14:paraId="690F66C5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Tx power 23/24dBm,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389.18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(10: [CATT]:24.4, [DOCOMO]:389.2, [Ericsson]:30.11, [HW]:37.16, [Honor]:220.7, [IITK]:27.11, [NOK]:19.78, [QC]:16.03, [Samsung]:2.04, [Xiaomi]:27.11)</w:t>
      </w:r>
    </w:p>
    <w:p w14:paraId="21F603E2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&gt;=-45dBm,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95.51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[CATT]:24.4, [CMCC]:95.51, [HW]:37.16, [IITK]:27.11, [NOK]:19.78, [OPPO]:41.28, [QC]:16.03, [Samsung]:2.04, [Xiaomi]:27.11)</w:t>
      </w:r>
    </w:p>
    <w:p w14:paraId="7A0279B3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R2D Rx sensitivity of &lt;-45dBm, the maximum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30.11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1102.05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[DOCOMO]:389.2, [Ericsson]:30.11, [Honor]:220.7, [MTK]:586.5, [Spreadtrum]:1102, [Tejas]:142, [ZTE]:NaN, [vivo]:221.9)</w:t>
      </w:r>
    </w:p>
    <w:p w14:paraId="00800ABB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27.11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221.91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(5: [CMCC]:95.51, [HW]:37.16, [OPPO]:41.28, [Xiaomi]:27.11, [vivo]:221.9)</w:t>
      </w:r>
    </w:p>
    <w:p w14:paraId="187F93B6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10%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7.38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1102.05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[CMCC]:95.51, [Ericsson]:30.11, [HW]:37.16, [IITK]:27.11, [OPPO]:41.28, [QC]:16.03, [Samsung]:7.38, [Spreadtrum]:1102, [vivo]:221.9)</w:t>
      </w:r>
    </w:p>
    <w:p w14:paraId="0FF92DD5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~1kbps,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41.28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220.68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(2: [Honor]:220.7, [OPPO]:41.28)</w:t>
      </w:r>
    </w:p>
    <w:p w14:paraId="177E3DD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color w:val="808080"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BLER 1% and data rate ~5-7kbps,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655.59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[DOCOMO]:655.6, [Ericsson]:30.11, [IITK]:27.11, [MTK]:586.5, [NOK]:19.78, [OPPO]:41.28, [QC]:16.03, [Samsung]:2.04)</w:t>
      </w:r>
    </w:p>
    <w:p w14:paraId="3B8735C1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16.03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1102.05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(8: [CATT]:24.4, [Honor]:220.7, [IITK]:27.11, [MTK]:586.5, [NOK]:19.78, [QC]:16.03, [Spreadtrum]:1102, [Xiaomi]:27.11 )</w:t>
      </w:r>
    </w:p>
    <w:p w14:paraId="4413DF30">
      <w:pPr>
        <w:pStyle w:val="82"/>
        <w:keepNext w:val="0"/>
        <w:keepLines w:val="0"/>
        <w:widowControl/>
        <w:numPr>
          <w:ilvl w:val="2"/>
          <w:numId w:val="13"/>
        </w:numPr>
        <w:suppressLineNumbers w:val="0"/>
        <w:overflowPunct w:val="0"/>
        <w:autoSpaceDE w:val="0"/>
        <w:autoSpaceDN w:val="0"/>
        <w:adjustRightInd w:val="0"/>
        <w:spacing w:before="0" w:beforeAutospacing="0" w:after="0" w:afterAutospacing="0"/>
        <w:ind w:left="2160" w:right="0" w:hanging="36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>For D2R non-coherent receiver, the minimum achievable coverage is [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2.04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 ~ 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highlight w:val="yellow"/>
          <w:vertAlign w:val="baseline"/>
          <w:lang w:val="en-US" w:eastAsia="zh-CN" w:bidi="ar"/>
        </w:rPr>
        <w:t>389.18</w:t>
      </w:r>
      <w:r>
        <w:rPr>
          <w:rFonts w:hint="default" w:ascii="Times New Roman" w:hAnsi="Times New Roman" w:eastAsia="等线" w:cs="Times New Roman"/>
          <w:kern w:val="0"/>
          <w:sz w:val="20"/>
          <w:szCs w:val="20"/>
          <w:vertAlign w:val="baseline"/>
          <w:lang w:val="en-US" w:eastAsia="zh-CN" w:bidi="ar"/>
        </w:rPr>
        <w:t xml:space="preserve">] meters. </w:t>
      </w:r>
      <w:r>
        <w:rPr>
          <w:rFonts w:hint="default" w:ascii="Times New Roman" w:hAnsi="Times New Roman" w:eastAsia="等线" w:cs="Times New Roman"/>
          <w:color w:val="808080"/>
          <w:kern w:val="0"/>
          <w:sz w:val="20"/>
          <w:szCs w:val="20"/>
          <w:vertAlign w:val="baseline"/>
          <w:lang w:val="en-US" w:eastAsia="zh-CN" w:bidi="ar"/>
        </w:rPr>
        <w:t>(9: [CATT]:24.4, [CMCC]:95.51, [DOCOMO]:389.2, [Ericsson]:30.11, [HW]:37.16, [IITK]:27.11, [OPPO]:41.28, [Samsung]:2.04, [vivo]:221.9 )</w:t>
      </w:r>
    </w:p>
    <w:p w14:paraId="50A07406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  <w:bookmarkStart w:id="3" w:name="_GoBack"/>
      <w:bookmarkEnd w:id="3"/>
    </w:p>
    <w:p w14:paraId="2C815578">
      <w:pPr>
        <w:pStyle w:val="82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100" w:beforeAutospacing="0" w:after="180" w:afterAutospacing="0"/>
        <w:ind w:left="0" w:right="0"/>
        <w:contextualSpacing/>
        <w:jc w:val="left"/>
        <w:textAlignment w:val="baseline"/>
        <w:rPr>
          <w:sz w:val="20"/>
          <w:szCs w:val="20"/>
          <w:vertAlign w:val="baseline"/>
          <w:lang w:val="en-US"/>
        </w:rPr>
      </w:pPr>
    </w:p>
    <w:p w14:paraId="2B9E5BB1"/>
    <w:p w14:paraId="7530507E"/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32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F4070">
    <w:pPr>
      <w:pStyle w:val="60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E39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9EC4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ED789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DD2EB57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F6965"/>
    <w:multiLevelType w:val="multilevel"/>
    <w:tmpl w:val="9E8F6965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05B1BBC6"/>
    <w:multiLevelType w:val="multilevel"/>
    <w:tmpl w:val="05B1BBC6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>
    <w:nsid w:val="06FF42EB"/>
    <w:multiLevelType w:val="multilevel"/>
    <w:tmpl w:val="06FF42EB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5E5"/>
    <w:rsid w:val="00004870"/>
    <w:rsid w:val="00006EF9"/>
    <w:rsid w:val="00010B50"/>
    <w:rsid w:val="00017C67"/>
    <w:rsid w:val="0002293D"/>
    <w:rsid w:val="00022F02"/>
    <w:rsid w:val="000270B9"/>
    <w:rsid w:val="000316CD"/>
    <w:rsid w:val="00031F1A"/>
    <w:rsid w:val="00033397"/>
    <w:rsid w:val="0003447C"/>
    <w:rsid w:val="00040095"/>
    <w:rsid w:val="00051834"/>
    <w:rsid w:val="00054A22"/>
    <w:rsid w:val="000612F4"/>
    <w:rsid w:val="00062023"/>
    <w:rsid w:val="000655A6"/>
    <w:rsid w:val="00075A58"/>
    <w:rsid w:val="0007639B"/>
    <w:rsid w:val="0007719A"/>
    <w:rsid w:val="00077480"/>
    <w:rsid w:val="00080512"/>
    <w:rsid w:val="000818CF"/>
    <w:rsid w:val="0008367D"/>
    <w:rsid w:val="00083DF8"/>
    <w:rsid w:val="000A4A33"/>
    <w:rsid w:val="000A5750"/>
    <w:rsid w:val="000B1CBE"/>
    <w:rsid w:val="000B4D84"/>
    <w:rsid w:val="000B5817"/>
    <w:rsid w:val="000C1C35"/>
    <w:rsid w:val="000C208B"/>
    <w:rsid w:val="000C47C3"/>
    <w:rsid w:val="000D46EC"/>
    <w:rsid w:val="000D58AB"/>
    <w:rsid w:val="00105A7E"/>
    <w:rsid w:val="00122A78"/>
    <w:rsid w:val="0012793C"/>
    <w:rsid w:val="00133525"/>
    <w:rsid w:val="0014372B"/>
    <w:rsid w:val="0014387C"/>
    <w:rsid w:val="00146F90"/>
    <w:rsid w:val="00150982"/>
    <w:rsid w:val="00152A89"/>
    <w:rsid w:val="001642E1"/>
    <w:rsid w:val="00170A5E"/>
    <w:rsid w:val="00172F29"/>
    <w:rsid w:val="00173E3B"/>
    <w:rsid w:val="00174E78"/>
    <w:rsid w:val="001843F3"/>
    <w:rsid w:val="00185122"/>
    <w:rsid w:val="001925EE"/>
    <w:rsid w:val="001938A9"/>
    <w:rsid w:val="00196C6D"/>
    <w:rsid w:val="00197D47"/>
    <w:rsid w:val="001A0A65"/>
    <w:rsid w:val="001A1783"/>
    <w:rsid w:val="001A30D6"/>
    <w:rsid w:val="001A4C42"/>
    <w:rsid w:val="001A7420"/>
    <w:rsid w:val="001B4CD4"/>
    <w:rsid w:val="001B6637"/>
    <w:rsid w:val="001C21C3"/>
    <w:rsid w:val="001C75A1"/>
    <w:rsid w:val="001D02C2"/>
    <w:rsid w:val="001D0F9F"/>
    <w:rsid w:val="001F0C1D"/>
    <w:rsid w:val="001F0D69"/>
    <w:rsid w:val="001F1132"/>
    <w:rsid w:val="001F168B"/>
    <w:rsid w:val="001F1C95"/>
    <w:rsid w:val="001F501A"/>
    <w:rsid w:val="001F71A7"/>
    <w:rsid w:val="00200C6E"/>
    <w:rsid w:val="00207574"/>
    <w:rsid w:val="00214E36"/>
    <w:rsid w:val="00226500"/>
    <w:rsid w:val="002347A2"/>
    <w:rsid w:val="00240D6C"/>
    <w:rsid w:val="00242B5D"/>
    <w:rsid w:val="002568F6"/>
    <w:rsid w:val="002675F0"/>
    <w:rsid w:val="002714EB"/>
    <w:rsid w:val="00272BD5"/>
    <w:rsid w:val="002749F2"/>
    <w:rsid w:val="002760EE"/>
    <w:rsid w:val="002825BC"/>
    <w:rsid w:val="002852DA"/>
    <w:rsid w:val="002865D2"/>
    <w:rsid w:val="0029231E"/>
    <w:rsid w:val="00296FE8"/>
    <w:rsid w:val="002978E1"/>
    <w:rsid w:val="002A680B"/>
    <w:rsid w:val="002B5817"/>
    <w:rsid w:val="002B6339"/>
    <w:rsid w:val="002C73D8"/>
    <w:rsid w:val="002D6D86"/>
    <w:rsid w:val="002E00EE"/>
    <w:rsid w:val="002E6DA8"/>
    <w:rsid w:val="00300250"/>
    <w:rsid w:val="00305512"/>
    <w:rsid w:val="0030638D"/>
    <w:rsid w:val="00310DFC"/>
    <w:rsid w:val="0031339A"/>
    <w:rsid w:val="00315B85"/>
    <w:rsid w:val="003172DC"/>
    <w:rsid w:val="00340A9F"/>
    <w:rsid w:val="00342AEE"/>
    <w:rsid w:val="00347057"/>
    <w:rsid w:val="00347E87"/>
    <w:rsid w:val="003535FF"/>
    <w:rsid w:val="00353C13"/>
    <w:rsid w:val="0035462D"/>
    <w:rsid w:val="00356555"/>
    <w:rsid w:val="00372977"/>
    <w:rsid w:val="0037654D"/>
    <w:rsid w:val="003765B8"/>
    <w:rsid w:val="0038609A"/>
    <w:rsid w:val="0038610A"/>
    <w:rsid w:val="0039727D"/>
    <w:rsid w:val="003A76A6"/>
    <w:rsid w:val="003B4E6C"/>
    <w:rsid w:val="003B79B5"/>
    <w:rsid w:val="003C3971"/>
    <w:rsid w:val="003C668D"/>
    <w:rsid w:val="003D3B4E"/>
    <w:rsid w:val="003D3D20"/>
    <w:rsid w:val="003E01D1"/>
    <w:rsid w:val="003F05B1"/>
    <w:rsid w:val="003F08D1"/>
    <w:rsid w:val="003F5581"/>
    <w:rsid w:val="003F6F51"/>
    <w:rsid w:val="00423334"/>
    <w:rsid w:val="004252BF"/>
    <w:rsid w:val="004345EC"/>
    <w:rsid w:val="00434E6A"/>
    <w:rsid w:val="0044155B"/>
    <w:rsid w:val="004473B6"/>
    <w:rsid w:val="00456513"/>
    <w:rsid w:val="0046475E"/>
    <w:rsid w:val="00465515"/>
    <w:rsid w:val="00472220"/>
    <w:rsid w:val="00487D31"/>
    <w:rsid w:val="0049041C"/>
    <w:rsid w:val="00492ECA"/>
    <w:rsid w:val="0049751D"/>
    <w:rsid w:val="004C30AC"/>
    <w:rsid w:val="004C70CE"/>
    <w:rsid w:val="004D3578"/>
    <w:rsid w:val="004E207D"/>
    <w:rsid w:val="004E213A"/>
    <w:rsid w:val="004F0464"/>
    <w:rsid w:val="004F0988"/>
    <w:rsid w:val="004F0E6B"/>
    <w:rsid w:val="004F3340"/>
    <w:rsid w:val="00502CA8"/>
    <w:rsid w:val="00507411"/>
    <w:rsid w:val="0053388B"/>
    <w:rsid w:val="00535773"/>
    <w:rsid w:val="005379AD"/>
    <w:rsid w:val="00543E6C"/>
    <w:rsid w:val="00550162"/>
    <w:rsid w:val="00551ECB"/>
    <w:rsid w:val="00565087"/>
    <w:rsid w:val="00566DE2"/>
    <w:rsid w:val="005773BC"/>
    <w:rsid w:val="005827DF"/>
    <w:rsid w:val="005844D4"/>
    <w:rsid w:val="005845EF"/>
    <w:rsid w:val="00587F7D"/>
    <w:rsid w:val="0059047D"/>
    <w:rsid w:val="00597B11"/>
    <w:rsid w:val="005A0205"/>
    <w:rsid w:val="005A772D"/>
    <w:rsid w:val="005B4175"/>
    <w:rsid w:val="005C0BCB"/>
    <w:rsid w:val="005D2E01"/>
    <w:rsid w:val="005D7526"/>
    <w:rsid w:val="005E3D68"/>
    <w:rsid w:val="005E4BB2"/>
    <w:rsid w:val="005E5172"/>
    <w:rsid w:val="005F2779"/>
    <w:rsid w:val="005F788A"/>
    <w:rsid w:val="006005EB"/>
    <w:rsid w:val="00602AEA"/>
    <w:rsid w:val="0060325E"/>
    <w:rsid w:val="00607C48"/>
    <w:rsid w:val="00614FDF"/>
    <w:rsid w:val="006315D2"/>
    <w:rsid w:val="006338A0"/>
    <w:rsid w:val="0063543D"/>
    <w:rsid w:val="00637DFE"/>
    <w:rsid w:val="00647114"/>
    <w:rsid w:val="006508DC"/>
    <w:rsid w:val="006676B0"/>
    <w:rsid w:val="00670CF4"/>
    <w:rsid w:val="00673B9B"/>
    <w:rsid w:val="006833B4"/>
    <w:rsid w:val="006912E9"/>
    <w:rsid w:val="0069566A"/>
    <w:rsid w:val="006A2CC1"/>
    <w:rsid w:val="006A323F"/>
    <w:rsid w:val="006A3B60"/>
    <w:rsid w:val="006B0631"/>
    <w:rsid w:val="006B30D0"/>
    <w:rsid w:val="006B499C"/>
    <w:rsid w:val="006B4A23"/>
    <w:rsid w:val="006C3D95"/>
    <w:rsid w:val="006C50FC"/>
    <w:rsid w:val="006D0C84"/>
    <w:rsid w:val="006D7A23"/>
    <w:rsid w:val="006E3DA9"/>
    <w:rsid w:val="006E5C86"/>
    <w:rsid w:val="006E770F"/>
    <w:rsid w:val="007000D6"/>
    <w:rsid w:val="00701116"/>
    <w:rsid w:val="00704CC0"/>
    <w:rsid w:val="0071174C"/>
    <w:rsid w:val="007121D7"/>
    <w:rsid w:val="007128EE"/>
    <w:rsid w:val="00713C44"/>
    <w:rsid w:val="007151D6"/>
    <w:rsid w:val="007210BA"/>
    <w:rsid w:val="00722940"/>
    <w:rsid w:val="007321CA"/>
    <w:rsid w:val="00733A5E"/>
    <w:rsid w:val="00734A5B"/>
    <w:rsid w:val="0074026F"/>
    <w:rsid w:val="007429F6"/>
    <w:rsid w:val="00744E76"/>
    <w:rsid w:val="007462CD"/>
    <w:rsid w:val="007544FE"/>
    <w:rsid w:val="00765904"/>
    <w:rsid w:val="00765EA3"/>
    <w:rsid w:val="00774DA4"/>
    <w:rsid w:val="00781F0F"/>
    <w:rsid w:val="00782938"/>
    <w:rsid w:val="00785A0E"/>
    <w:rsid w:val="007A1C1A"/>
    <w:rsid w:val="007A569A"/>
    <w:rsid w:val="007B10C0"/>
    <w:rsid w:val="007B600E"/>
    <w:rsid w:val="007C4173"/>
    <w:rsid w:val="007D6E94"/>
    <w:rsid w:val="007F0F4A"/>
    <w:rsid w:val="0080145C"/>
    <w:rsid w:val="008028A4"/>
    <w:rsid w:val="00820B95"/>
    <w:rsid w:val="00821E87"/>
    <w:rsid w:val="00822188"/>
    <w:rsid w:val="00830747"/>
    <w:rsid w:val="00830904"/>
    <w:rsid w:val="008329F4"/>
    <w:rsid w:val="00836401"/>
    <w:rsid w:val="00843701"/>
    <w:rsid w:val="0084447D"/>
    <w:rsid w:val="00851EF0"/>
    <w:rsid w:val="008572F1"/>
    <w:rsid w:val="008768CA"/>
    <w:rsid w:val="00880E15"/>
    <w:rsid w:val="00886A4D"/>
    <w:rsid w:val="008967D7"/>
    <w:rsid w:val="008A3287"/>
    <w:rsid w:val="008A3BD9"/>
    <w:rsid w:val="008C384C"/>
    <w:rsid w:val="008C7487"/>
    <w:rsid w:val="008C7B64"/>
    <w:rsid w:val="008D0258"/>
    <w:rsid w:val="008D0D35"/>
    <w:rsid w:val="008D15B3"/>
    <w:rsid w:val="008D64F1"/>
    <w:rsid w:val="008D69A4"/>
    <w:rsid w:val="008E0636"/>
    <w:rsid w:val="008E1743"/>
    <w:rsid w:val="008E2740"/>
    <w:rsid w:val="008E2D68"/>
    <w:rsid w:val="008E60D6"/>
    <w:rsid w:val="008E6756"/>
    <w:rsid w:val="00900CA2"/>
    <w:rsid w:val="0090271F"/>
    <w:rsid w:val="00902E23"/>
    <w:rsid w:val="00906B5D"/>
    <w:rsid w:val="00906CCF"/>
    <w:rsid w:val="009114D7"/>
    <w:rsid w:val="0091348E"/>
    <w:rsid w:val="00917CCB"/>
    <w:rsid w:val="00923CE0"/>
    <w:rsid w:val="009329E6"/>
    <w:rsid w:val="00933FB0"/>
    <w:rsid w:val="00935963"/>
    <w:rsid w:val="00936A17"/>
    <w:rsid w:val="009419E1"/>
    <w:rsid w:val="00942A74"/>
    <w:rsid w:val="00942EC2"/>
    <w:rsid w:val="0095258D"/>
    <w:rsid w:val="00964AB3"/>
    <w:rsid w:val="00965FF3"/>
    <w:rsid w:val="00971C9A"/>
    <w:rsid w:val="00975DAE"/>
    <w:rsid w:val="009763ED"/>
    <w:rsid w:val="009820A1"/>
    <w:rsid w:val="009B3378"/>
    <w:rsid w:val="009B3979"/>
    <w:rsid w:val="009B3A89"/>
    <w:rsid w:val="009B3D27"/>
    <w:rsid w:val="009B539B"/>
    <w:rsid w:val="009B7844"/>
    <w:rsid w:val="009C7F91"/>
    <w:rsid w:val="009E2532"/>
    <w:rsid w:val="009F37B7"/>
    <w:rsid w:val="00A0209D"/>
    <w:rsid w:val="00A03CB6"/>
    <w:rsid w:val="00A10F02"/>
    <w:rsid w:val="00A164B4"/>
    <w:rsid w:val="00A17B11"/>
    <w:rsid w:val="00A26956"/>
    <w:rsid w:val="00A27486"/>
    <w:rsid w:val="00A27CCC"/>
    <w:rsid w:val="00A53724"/>
    <w:rsid w:val="00A56066"/>
    <w:rsid w:val="00A62994"/>
    <w:rsid w:val="00A73129"/>
    <w:rsid w:val="00A77591"/>
    <w:rsid w:val="00A804DD"/>
    <w:rsid w:val="00A82346"/>
    <w:rsid w:val="00A92BA1"/>
    <w:rsid w:val="00A957F3"/>
    <w:rsid w:val="00A95A32"/>
    <w:rsid w:val="00AA2944"/>
    <w:rsid w:val="00AB4006"/>
    <w:rsid w:val="00AB4A5D"/>
    <w:rsid w:val="00AC6BC6"/>
    <w:rsid w:val="00AC7232"/>
    <w:rsid w:val="00AD0D9C"/>
    <w:rsid w:val="00AD17ED"/>
    <w:rsid w:val="00AD45A1"/>
    <w:rsid w:val="00AD59BD"/>
    <w:rsid w:val="00AD6D26"/>
    <w:rsid w:val="00AE1F31"/>
    <w:rsid w:val="00AE6164"/>
    <w:rsid w:val="00AE65E2"/>
    <w:rsid w:val="00AF1460"/>
    <w:rsid w:val="00B11544"/>
    <w:rsid w:val="00B1171E"/>
    <w:rsid w:val="00B15449"/>
    <w:rsid w:val="00B2134B"/>
    <w:rsid w:val="00B343F5"/>
    <w:rsid w:val="00B417B8"/>
    <w:rsid w:val="00B4512E"/>
    <w:rsid w:val="00B46CEF"/>
    <w:rsid w:val="00B60D44"/>
    <w:rsid w:val="00B744FC"/>
    <w:rsid w:val="00B858F9"/>
    <w:rsid w:val="00B906CA"/>
    <w:rsid w:val="00B93086"/>
    <w:rsid w:val="00BA0789"/>
    <w:rsid w:val="00BA19ED"/>
    <w:rsid w:val="00BA4B8D"/>
    <w:rsid w:val="00BA7FE4"/>
    <w:rsid w:val="00BB5B30"/>
    <w:rsid w:val="00BC0858"/>
    <w:rsid w:val="00BC0F7D"/>
    <w:rsid w:val="00BC1C4B"/>
    <w:rsid w:val="00BC2251"/>
    <w:rsid w:val="00BD6865"/>
    <w:rsid w:val="00BD7D31"/>
    <w:rsid w:val="00BE3255"/>
    <w:rsid w:val="00BE537B"/>
    <w:rsid w:val="00BF128E"/>
    <w:rsid w:val="00BF4B42"/>
    <w:rsid w:val="00BF65EC"/>
    <w:rsid w:val="00C03DC4"/>
    <w:rsid w:val="00C074DD"/>
    <w:rsid w:val="00C10089"/>
    <w:rsid w:val="00C1496A"/>
    <w:rsid w:val="00C25418"/>
    <w:rsid w:val="00C26175"/>
    <w:rsid w:val="00C33079"/>
    <w:rsid w:val="00C409BC"/>
    <w:rsid w:val="00C45231"/>
    <w:rsid w:val="00C4662D"/>
    <w:rsid w:val="00C469A6"/>
    <w:rsid w:val="00C54268"/>
    <w:rsid w:val="00C54BD8"/>
    <w:rsid w:val="00C551FF"/>
    <w:rsid w:val="00C563DD"/>
    <w:rsid w:val="00C61CB9"/>
    <w:rsid w:val="00C64917"/>
    <w:rsid w:val="00C6688B"/>
    <w:rsid w:val="00C72833"/>
    <w:rsid w:val="00C80F1D"/>
    <w:rsid w:val="00C82873"/>
    <w:rsid w:val="00C85A19"/>
    <w:rsid w:val="00C87266"/>
    <w:rsid w:val="00C9039E"/>
    <w:rsid w:val="00C91962"/>
    <w:rsid w:val="00C9278B"/>
    <w:rsid w:val="00C93F40"/>
    <w:rsid w:val="00C93FAD"/>
    <w:rsid w:val="00C94101"/>
    <w:rsid w:val="00CA3D0C"/>
    <w:rsid w:val="00CB6B61"/>
    <w:rsid w:val="00CD4978"/>
    <w:rsid w:val="00CD7942"/>
    <w:rsid w:val="00CE186E"/>
    <w:rsid w:val="00CE6308"/>
    <w:rsid w:val="00D10D87"/>
    <w:rsid w:val="00D14223"/>
    <w:rsid w:val="00D143A6"/>
    <w:rsid w:val="00D1608F"/>
    <w:rsid w:val="00D175E3"/>
    <w:rsid w:val="00D22EB3"/>
    <w:rsid w:val="00D349AA"/>
    <w:rsid w:val="00D35956"/>
    <w:rsid w:val="00D41D6E"/>
    <w:rsid w:val="00D44363"/>
    <w:rsid w:val="00D56B9E"/>
    <w:rsid w:val="00D57972"/>
    <w:rsid w:val="00D60F7C"/>
    <w:rsid w:val="00D675A9"/>
    <w:rsid w:val="00D738D6"/>
    <w:rsid w:val="00D74243"/>
    <w:rsid w:val="00D755EB"/>
    <w:rsid w:val="00D76048"/>
    <w:rsid w:val="00D8298E"/>
    <w:rsid w:val="00D82E6F"/>
    <w:rsid w:val="00D834E3"/>
    <w:rsid w:val="00D85A71"/>
    <w:rsid w:val="00D87E00"/>
    <w:rsid w:val="00D9134D"/>
    <w:rsid w:val="00D95DB0"/>
    <w:rsid w:val="00DA7A03"/>
    <w:rsid w:val="00DB1818"/>
    <w:rsid w:val="00DB2BF8"/>
    <w:rsid w:val="00DB62AD"/>
    <w:rsid w:val="00DB6625"/>
    <w:rsid w:val="00DC2A71"/>
    <w:rsid w:val="00DC309B"/>
    <w:rsid w:val="00DC4AFD"/>
    <w:rsid w:val="00DC4DA2"/>
    <w:rsid w:val="00DC598C"/>
    <w:rsid w:val="00DD1EE9"/>
    <w:rsid w:val="00DD4C17"/>
    <w:rsid w:val="00DD74A5"/>
    <w:rsid w:val="00DF2B1F"/>
    <w:rsid w:val="00DF4B79"/>
    <w:rsid w:val="00DF62CD"/>
    <w:rsid w:val="00E027FF"/>
    <w:rsid w:val="00E029BE"/>
    <w:rsid w:val="00E02AF1"/>
    <w:rsid w:val="00E16509"/>
    <w:rsid w:val="00E23457"/>
    <w:rsid w:val="00E26821"/>
    <w:rsid w:val="00E31034"/>
    <w:rsid w:val="00E31385"/>
    <w:rsid w:val="00E44582"/>
    <w:rsid w:val="00E44FFC"/>
    <w:rsid w:val="00E54372"/>
    <w:rsid w:val="00E57F78"/>
    <w:rsid w:val="00E64F3B"/>
    <w:rsid w:val="00E75EB3"/>
    <w:rsid w:val="00E77645"/>
    <w:rsid w:val="00E77B6D"/>
    <w:rsid w:val="00E87902"/>
    <w:rsid w:val="00E96F10"/>
    <w:rsid w:val="00EA15B0"/>
    <w:rsid w:val="00EA56F7"/>
    <w:rsid w:val="00EA5EA7"/>
    <w:rsid w:val="00EA66BD"/>
    <w:rsid w:val="00EA66D3"/>
    <w:rsid w:val="00EA68DB"/>
    <w:rsid w:val="00EB50C1"/>
    <w:rsid w:val="00EC06A1"/>
    <w:rsid w:val="00EC4A25"/>
    <w:rsid w:val="00ED185F"/>
    <w:rsid w:val="00ED4FF3"/>
    <w:rsid w:val="00ED51CE"/>
    <w:rsid w:val="00ED72EE"/>
    <w:rsid w:val="00EE2591"/>
    <w:rsid w:val="00EF608C"/>
    <w:rsid w:val="00F025A2"/>
    <w:rsid w:val="00F04712"/>
    <w:rsid w:val="00F13360"/>
    <w:rsid w:val="00F22EC7"/>
    <w:rsid w:val="00F26FE7"/>
    <w:rsid w:val="00F27B8F"/>
    <w:rsid w:val="00F31901"/>
    <w:rsid w:val="00F325C8"/>
    <w:rsid w:val="00F34834"/>
    <w:rsid w:val="00F56C90"/>
    <w:rsid w:val="00F653B8"/>
    <w:rsid w:val="00F655FE"/>
    <w:rsid w:val="00F73CD8"/>
    <w:rsid w:val="00F84720"/>
    <w:rsid w:val="00F86F59"/>
    <w:rsid w:val="00F9008D"/>
    <w:rsid w:val="00FA1266"/>
    <w:rsid w:val="00FA219B"/>
    <w:rsid w:val="00FA6EF6"/>
    <w:rsid w:val="00FB4D73"/>
    <w:rsid w:val="00FC1192"/>
    <w:rsid w:val="00FC51D2"/>
    <w:rsid w:val="00FC67C2"/>
    <w:rsid w:val="00FD0F34"/>
    <w:rsid w:val="00FD56D4"/>
    <w:rsid w:val="00FE1271"/>
    <w:rsid w:val="0F904B30"/>
    <w:rsid w:val="16544D45"/>
    <w:rsid w:val="18487564"/>
    <w:rsid w:val="2EDB48FE"/>
    <w:rsid w:val="476F252F"/>
    <w:rsid w:val="5AD9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spacing w:after="180"/>
      <w:ind w:left="849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2">
    <w:name w:val="table of authorities"/>
    <w:basedOn w:val="1"/>
    <w:next w:val="1"/>
    <w:qFormat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3">
    <w:name w:val="Note Heading"/>
    <w:basedOn w:val="1"/>
    <w:next w:val="1"/>
    <w:link w:val="15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5">
    <w:name w:val="index 8"/>
    <w:basedOn w:val="1"/>
    <w:next w:val="1"/>
    <w:qFormat/>
    <w:uiPriority w:val="0"/>
    <w:pPr>
      <w:ind w:left="1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6">
    <w:name w:val="E-mail Signature"/>
    <w:basedOn w:val="1"/>
    <w:link w:val="147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8">
    <w:name w:val="Normal Indent"/>
    <w:basedOn w:val="1"/>
    <w:qFormat/>
    <w:uiPriority w:val="0"/>
    <w:pPr>
      <w:spacing w:after="180"/>
      <w:ind w:left="7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rFonts w:ascii="Times New Roman" w:hAnsi="Times New Roman" w:cs="Times New Roman" w:eastAsiaTheme="minorEastAsia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uiPriority w:val="0"/>
    <w:pPr>
      <w:ind w:left="10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1">
    <w:name w:val="List Bullet"/>
    <w:basedOn w:val="1"/>
    <w:uiPriority w:val="0"/>
    <w:pPr>
      <w:numPr>
        <w:ilvl w:val="0"/>
        <w:numId w:val="4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lang w:val="en-GB" w:eastAsia="en-US"/>
    </w:rPr>
  </w:style>
  <w:style w:type="paragraph" w:styleId="33">
    <w:name w:val="Document Map"/>
    <w:basedOn w:val="1"/>
    <w:link w:val="146"/>
    <w:qFormat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paragraph" w:styleId="34">
    <w:name w:val="toa heading"/>
    <w:basedOn w:val="1"/>
    <w:next w:val="1"/>
    <w:uiPriority w:val="0"/>
    <w:pPr>
      <w:spacing w:before="120" w:after="180"/>
    </w:pPr>
    <w:rPr>
      <w:rFonts w:asciiTheme="majorHAnsi" w:hAnsiTheme="majorHAnsi" w:eastAsiaTheme="majorEastAsia" w:cstheme="majorBidi"/>
      <w:b/>
      <w:bCs/>
      <w:lang w:val="en-GB" w:eastAsia="en-US"/>
    </w:rPr>
  </w:style>
  <w:style w:type="paragraph" w:styleId="35">
    <w:name w:val="annotation text"/>
    <w:basedOn w:val="1"/>
    <w:link w:val="143"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6">
    <w:name w:val="index 6"/>
    <w:basedOn w:val="1"/>
    <w:next w:val="1"/>
    <w:qFormat/>
    <w:uiPriority w:val="0"/>
    <w:pPr>
      <w:ind w:left="1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7">
    <w:name w:val="Salutation"/>
    <w:basedOn w:val="1"/>
    <w:next w:val="1"/>
    <w:link w:val="162"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38">
    <w:name w:val="Body Text 3"/>
    <w:basedOn w:val="1"/>
    <w:link w:val="136"/>
    <w:qFormat/>
    <w:uiPriority w:val="0"/>
    <w:pPr>
      <w:spacing w:after="120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39">
    <w:name w:val="Closing"/>
    <w:basedOn w:val="1"/>
    <w:link w:val="142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0">
    <w:name w:val="List Bullet 3"/>
    <w:basedOn w:val="1"/>
    <w:uiPriority w:val="0"/>
    <w:pPr>
      <w:numPr>
        <w:ilvl w:val="0"/>
        <w:numId w:val="5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1">
    <w:name w:val="Body Text"/>
    <w:basedOn w:val="1"/>
    <w:link w:val="134"/>
    <w:uiPriority w:val="0"/>
    <w:pPr>
      <w:spacing w:after="12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3">
    <w:name w:val="List Number 3"/>
    <w:basedOn w:val="1"/>
    <w:uiPriority w:val="0"/>
    <w:pPr>
      <w:numPr>
        <w:ilvl w:val="0"/>
        <w:numId w:val="6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4">
    <w:name w:val="List 2"/>
    <w:basedOn w:val="1"/>
    <w:uiPriority w:val="0"/>
    <w:pPr>
      <w:spacing w:after="180"/>
      <w:ind w:left="566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5">
    <w:name w:val="List Continue"/>
    <w:basedOn w:val="1"/>
    <w:uiPriority w:val="0"/>
    <w:pPr>
      <w:spacing w:after="120"/>
      <w:ind w:left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6">
    <w:name w:val="Block Text"/>
    <w:basedOn w:val="1"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spacing w:after="180"/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48">
    <w:name w:val="HTML Address"/>
    <w:basedOn w:val="1"/>
    <w:link w:val="150"/>
    <w:uiPriority w:val="0"/>
    <w:rPr>
      <w:rFonts w:ascii="Times New Roman" w:hAnsi="Times New Roman" w:cs="Times New Roman" w:eastAsiaTheme="minorEastAsia"/>
      <w:i/>
      <w:iCs/>
      <w:sz w:val="20"/>
      <w:szCs w:val="20"/>
      <w:lang w:val="en-GB" w:eastAsia="en-US"/>
    </w:rPr>
  </w:style>
  <w:style w:type="paragraph" w:styleId="49">
    <w:name w:val="index 4"/>
    <w:basedOn w:val="1"/>
    <w:next w:val="1"/>
    <w:uiPriority w:val="0"/>
    <w:pPr>
      <w:ind w:left="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0">
    <w:name w:val="Plain Text"/>
    <w:basedOn w:val="1"/>
    <w:link w:val="159"/>
    <w:uiPriority w:val="0"/>
    <w:rPr>
      <w:rFonts w:ascii="Consolas" w:hAnsi="Consolas" w:cs="Times New Roman" w:eastAsiaTheme="minorEastAsia"/>
      <w:sz w:val="21"/>
      <w:szCs w:val="21"/>
      <w:lang w:val="en-GB" w:eastAsia="en-US"/>
    </w:rPr>
  </w:style>
  <w:style w:type="paragraph" w:styleId="51">
    <w:name w:val="List Bullet 5"/>
    <w:basedOn w:val="1"/>
    <w:uiPriority w:val="0"/>
    <w:pPr>
      <w:numPr>
        <w:ilvl w:val="0"/>
        <w:numId w:val="8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ind w:left="6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5">
    <w:name w:val="Date"/>
    <w:basedOn w:val="1"/>
    <w:next w:val="1"/>
    <w:link w:val="145"/>
    <w:qFormat/>
    <w:uiPriority w:val="0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6">
    <w:name w:val="Body Text Indent 2"/>
    <w:basedOn w:val="1"/>
    <w:link w:val="140"/>
    <w:uiPriority w:val="0"/>
    <w:pPr>
      <w:spacing w:after="120" w:line="480" w:lineRule="auto"/>
      <w:ind w:left="283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7">
    <w:name w:val="endnote text"/>
    <w:basedOn w:val="1"/>
    <w:link w:val="148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8">
    <w:name w:val="List Continue 5"/>
    <w:basedOn w:val="1"/>
    <w:uiPriority w:val="0"/>
    <w:pPr>
      <w:spacing w:after="120"/>
      <w:ind w:left="1415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59">
    <w:name w:val="Balloon Text"/>
    <w:basedOn w:val="1"/>
    <w:link w:val="132"/>
    <w:semiHidden/>
    <w:unhideWhenUsed/>
    <w:uiPriority w:val="0"/>
    <w:rPr>
      <w:rFonts w:ascii="Segoe UI" w:hAnsi="Segoe UI" w:cs="Segoe UI" w:eastAsiaTheme="minorEastAsia"/>
      <w:sz w:val="18"/>
      <w:szCs w:val="18"/>
      <w:lang w:val="en-GB" w:eastAsia="en-US"/>
    </w:rPr>
  </w:style>
  <w:style w:type="paragraph" w:styleId="60">
    <w:name w:val="footer"/>
    <w:basedOn w:val="61"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uiPriority w:val="0"/>
    <w:rPr>
      <w:rFonts w:asciiTheme="majorHAnsi" w:hAnsiTheme="majorHAnsi" w:eastAsiaTheme="majorEastAsia" w:cstheme="majorBidi"/>
      <w:sz w:val="20"/>
      <w:szCs w:val="20"/>
      <w:lang w:val="en-GB" w:eastAsia="en-US"/>
    </w:rPr>
  </w:style>
  <w:style w:type="paragraph" w:styleId="63">
    <w:name w:val="Signature"/>
    <w:basedOn w:val="1"/>
    <w:link w:val="163"/>
    <w:qFormat/>
    <w:uiPriority w:val="0"/>
    <w:pPr>
      <w:ind w:left="4252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4">
    <w:name w:val="List Continue 4"/>
    <w:basedOn w:val="1"/>
    <w:uiPriority w:val="0"/>
    <w:pPr>
      <w:spacing w:after="120"/>
      <w:ind w:left="1132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5">
    <w:name w:val="index heading"/>
    <w:basedOn w:val="1"/>
    <w:next w:val="66"/>
    <w:uiPriority w:val="0"/>
    <w:pPr>
      <w:spacing w:after="180"/>
    </w:pPr>
    <w:rPr>
      <w:rFonts w:asciiTheme="majorHAnsi" w:hAnsiTheme="majorHAnsi" w:eastAsiaTheme="majorEastAsia" w:cstheme="majorBidi"/>
      <w:b/>
      <w:bCs/>
      <w:sz w:val="20"/>
      <w:szCs w:val="20"/>
      <w:lang w:val="en-GB" w:eastAsia="en-US"/>
    </w:rPr>
  </w:style>
  <w:style w:type="paragraph" w:styleId="66">
    <w:name w:val="index 1"/>
    <w:basedOn w:val="1"/>
    <w:next w:val="1"/>
    <w:uiPriority w:val="0"/>
    <w:pPr>
      <w:ind w:left="2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7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spacing w:after="18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69">
    <w:name w:val="List"/>
    <w:basedOn w:val="1"/>
    <w:qFormat/>
    <w:uiPriority w:val="0"/>
    <w:pPr>
      <w:spacing w:after="180"/>
      <w:ind w:left="283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0">
    <w:name w:val="footnote text"/>
    <w:basedOn w:val="1"/>
    <w:link w:val="149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1">
    <w:name w:val="List 5"/>
    <w:basedOn w:val="1"/>
    <w:qFormat/>
    <w:uiPriority w:val="0"/>
    <w:pPr>
      <w:spacing w:after="180"/>
      <w:ind w:left="1415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rFonts w:ascii="Times New Roman" w:hAnsi="Times New Roman" w:cs="Times New Roman" w:eastAsiaTheme="minorEastAsia"/>
      <w:sz w:val="16"/>
      <w:szCs w:val="16"/>
      <w:lang w:val="en-GB" w:eastAsia="en-US"/>
    </w:rPr>
  </w:style>
  <w:style w:type="paragraph" w:styleId="73">
    <w:name w:val="index 7"/>
    <w:basedOn w:val="1"/>
    <w:next w:val="1"/>
    <w:qFormat/>
    <w:uiPriority w:val="0"/>
    <w:pPr>
      <w:ind w:left="1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4">
    <w:name w:val="index 9"/>
    <w:basedOn w:val="1"/>
    <w:next w:val="1"/>
    <w:qFormat/>
    <w:uiPriority w:val="0"/>
    <w:pPr>
      <w:ind w:left="18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5">
    <w:name w:val="table of figures"/>
    <w:basedOn w:val="1"/>
    <w:next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8">
    <w:name w:val="List 4"/>
    <w:basedOn w:val="1"/>
    <w:qFormat/>
    <w:uiPriority w:val="0"/>
    <w:pPr>
      <w:spacing w:after="180"/>
      <w:ind w:left="1132" w:hanging="283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lang w:val="en-GB" w:eastAsia="en-US"/>
    </w:rPr>
  </w:style>
  <w:style w:type="paragraph" w:styleId="81">
    <w:name w:val="HTML Preformatted"/>
    <w:basedOn w:val="1"/>
    <w:link w:val="151"/>
    <w:qFormat/>
    <w:uiPriority w:val="0"/>
    <w:rPr>
      <w:rFonts w:ascii="Consolas" w:hAnsi="Consolas" w:cs="Times New Roman" w:eastAsiaTheme="minorEastAsia"/>
      <w:sz w:val="20"/>
      <w:szCs w:val="20"/>
      <w:lang w:val="en-GB" w:eastAsia="en-US"/>
    </w:rPr>
  </w:style>
  <w:style w:type="paragraph" w:styleId="82">
    <w:name w:val="Normal (Web)"/>
    <w:basedOn w:val="1"/>
    <w:qFormat/>
    <w:uiPriority w:val="99"/>
    <w:pPr>
      <w:spacing w:after="180"/>
    </w:pPr>
    <w:rPr>
      <w:rFonts w:ascii="Times New Roman" w:hAnsi="Times New Roman" w:cs="Times New Roman" w:eastAsiaTheme="minorEastAsia"/>
      <w:lang w:val="en-GB" w:eastAsia="en-US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4">
    <w:name w:val="index 2"/>
    <w:basedOn w:val="1"/>
    <w:next w:val="1"/>
    <w:qFormat/>
    <w:uiPriority w:val="0"/>
    <w:pPr>
      <w:ind w:left="400" w:hanging="20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styleId="85">
    <w:name w:val="Title"/>
    <w:basedOn w:val="1"/>
    <w:next w:val="1"/>
    <w:link w:val="165"/>
    <w:qFormat/>
    <w:uiPriority w:val="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99"/>
    <w:rPr>
      <w:color w:val="954F72"/>
      <w:u w:val="single"/>
    </w:rPr>
  </w:style>
  <w:style w:type="character" w:styleId="93">
    <w:name w:val="Hyperlink"/>
    <w:qFormat/>
    <w:uiPriority w:val="99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21"/>
      <w:szCs w:val="21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spacing w:after="180"/>
      <w:ind w:left="1135" w:hanging="851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qFormat/>
    <w:uiPriority w:val="0"/>
    <w:pPr>
      <w:keepNext/>
      <w:keepLines/>
    </w:pPr>
    <w:rPr>
      <w:rFonts w:ascii="Arial" w:hAnsi="Arial" w:cs="Times New Roman" w:eastAsiaTheme="minorEastAsia"/>
      <w:sz w:val="18"/>
      <w:szCs w:val="20"/>
      <w:lang w:val="en-GB" w:eastAsia="en-US"/>
    </w:rPr>
  </w:style>
  <w:style w:type="paragraph" w:customStyle="1" w:styleId="104">
    <w:name w:val="TAH"/>
    <w:basedOn w:val="105"/>
    <w:qFormat/>
    <w:uiPriority w:val="0"/>
    <w:rPr>
      <w:b/>
    </w:rPr>
  </w:style>
  <w:style w:type="paragraph" w:customStyle="1" w:styleId="105">
    <w:name w:val="TAC"/>
    <w:basedOn w:val="103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spacing w:after="180"/>
      <w:ind w:left="1702" w:hanging="1418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8">
    <w:name w:val="FP"/>
    <w:basedOn w:val="1"/>
    <w:qFormat/>
    <w:uiPriority w:val="0"/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1"/>
    <w:qFormat/>
    <w:uiPriority w:val="0"/>
    <w:pPr>
      <w:spacing w:after="180"/>
      <w:ind w:left="56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 w:after="180"/>
      <w:jc w:val="center"/>
    </w:pPr>
    <w:rPr>
      <w:rFonts w:ascii="Arial" w:hAnsi="Arial" w:cs="Times New Roman" w:eastAsiaTheme="minorEastAsia"/>
      <w:b/>
      <w:sz w:val="20"/>
      <w:szCs w:val="20"/>
      <w:lang w:val="en-GB" w:eastAsia="en-US"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TAN"/>
    <w:basedOn w:val="103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B2"/>
    <w:basedOn w:val="1"/>
    <w:qFormat/>
    <w:uiPriority w:val="0"/>
    <w:pPr>
      <w:spacing w:after="180"/>
      <w:ind w:left="851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3">
    <w:name w:val="B3"/>
    <w:basedOn w:val="1"/>
    <w:qFormat/>
    <w:uiPriority w:val="0"/>
    <w:pPr>
      <w:spacing w:after="180"/>
      <w:ind w:left="1135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4">
    <w:name w:val="B4"/>
    <w:basedOn w:val="1"/>
    <w:qFormat/>
    <w:uiPriority w:val="0"/>
    <w:pPr>
      <w:spacing w:after="180"/>
      <w:ind w:left="1418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5">
    <w:name w:val="B5"/>
    <w:basedOn w:val="1"/>
    <w:qFormat/>
    <w:uiPriority w:val="0"/>
    <w:pPr>
      <w:spacing w:after="180"/>
      <w:ind w:left="1702" w:hanging="284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paragraph" w:customStyle="1" w:styleId="126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uiPriority w:val="0"/>
    <w:pPr>
      <w:framePr w:y="16161"/>
    </w:pPr>
  </w:style>
  <w:style w:type="paragraph" w:customStyle="1" w:styleId="128">
    <w:name w:val="TAJ"/>
    <w:basedOn w:val="113"/>
    <w:uiPriority w:val="0"/>
  </w:style>
  <w:style w:type="paragraph" w:customStyle="1" w:styleId="129">
    <w:name w:val="Guidance"/>
    <w:basedOn w:val="1"/>
    <w:qFormat/>
    <w:uiPriority w:val="0"/>
    <w:pPr>
      <w:spacing w:after="180"/>
    </w:pPr>
    <w:rPr>
      <w:rFonts w:ascii="Times New Roman" w:hAnsi="Times New Roman" w:cs="Times New Roman" w:eastAsiaTheme="minorEastAsia"/>
      <w:i/>
      <w:color w:val="0000FF"/>
      <w:sz w:val="20"/>
      <w:szCs w:val="20"/>
      <w:lang w:val="en-GB" w:eastAsia="en-US"/>
    </w:rPr>
  </w:style>
  <w:style w:type="character" w:customStyle="1" w:styleId="130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59"/>
    <w:semiHidden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1"/>
    <w:basedOn w:val="1"/>
    <w:next w:val="1"/>
    <w:semiHidden/>
    <w:unhideWhenUsed/>
    <w:uiPriority w:val="37"/>
    <w:pPr>
      <w:spacing w:after="180"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34">
    <w:name w:val="Body Text Char"/>
    <w:basedOn w:val="91"/>
    <w:link w:val="41"/>
    <w:uiPriority w:val="0"/>
    <w:rPr>
      <w:lang w:eastAsia="en-US"/>
    </w:rPr>
  </w:style>
  <w:style w:type="character" w:customStyle="1" w:styleId="135">
    <w:name w:val="Body Text 2 Char"/>
    <w:basedOn w:val="91"/>
    <w:link w:val="77"/>
    <w:uiPriority w:val="0"/>
    <w:rPr>
      <w:lang w:eastAsia="en-US"/>
    </w:rPr>
  </w:style>
  <w:style w:type="character" w:customStyle="1" w:styleId="136">
    <w:name w:val="Body Text 3 Char"/>
    <w:basedOn w:val="91"/>
    <w:link w:val="38"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uiPriority w:val="0"/>
    <w:rPr>
      <w:lang w:eastAsia="en-US"/>
    </w:rPr>
  </w:style>
  <w:style w:type="character" w:customStyle="1" w:styleId="138">
    <w:name w:val="Body Text Indent Char"/>
    <w:basedOn w:val="91"/>
    <w:link w:val="42"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uiPriority w:val="0"/>
    <w:rPr>
      <w:lang w:eastAsia="en-US"/>
    </w:rPr>
  </w:style>
  <w:style w:type="character" w:customStyle="1" w:styleId="140">
    <w:name w:val="Body Text Indent 2 Char"/>
    <w:basedOn w:val="91"/>
    <w:link w:val="56"/>
    <w:uiPriority w:val="0"/>
    <w:rPr>
      <w:lang w:eastAsia="en-US"/>
    </w:rPr>
  </w:style>
  <w:style w:type="character" w:customStyle="1" w:styleId="141">
    <w:name w:val="Body Text Indent 3 Char"/>
    <w:basedOn w:val="91"/>
    <w:link w:val="72"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uiPriority w:val="0"/>
    <w:rPr>
      <w:lang w:eastAsia="en-US"/>
    </w:rPr>
  </w:style>
  <w:style w:type="character" w:customStyle="1" w:styleId="143">
    <w:name w:val="Comment Text Char"/>
    <w:basedOn w:val="91"/>
    <w:link w:val="35"/>
    <w:uiPriority w:val="0"/>
    <w:rPr>
      <w:lang w:eastAsia="en-US"/>
    </w:rPr>
  </w:style>
  <w:style w:type="character" w:customStyle="1" w:styleId="144">
    <w:name w:val="Comment Subject Char"/>
    <w:basedOn w:val="143"/>
    <w:link w:val="86"/>
    <w:uiPriority w:val="0"/>
    <w:rPr>
      <w:b/>
      <w:bCs/>
      <w:lang w:eastAsia="en-US"/>
    </w:rPr>
  </w:style>
  <w:style w:type="character" w:customStyle="1" w:styleId="145">
    <w:name w:val="Date Char"/>
    <w:basedOn w:val="91"/>
    <w:link w:val="55"/>
    <w:uiPriority w:val="0"/>
    <w:rPr>
      <w:lang w:eastAsia="en-US"/>
    </w:rPr>
  </w:style>
  <w:style w:type="character" w:customStyle="1" w:styleId="146">
    <w:name w:val="Document Map Char"/>
    <w:basedOn w:val="91"/>
    <w:link w:val="33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7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ascii="Times New Roman" w:hAnsi="Times New Roman" w:cs="Times New Roman" w:eastAsiaTheme="minorEastAsia"/>
      <w:i/>
      <w:iCs/>
      <w:color w:val="4472C4" w:themeColor="accent1"/>
      <w:sz w:val="20"/>
      <w:szCs w:val="20"/>
      <w:lang w:val="en-GB" w:eastAsia="en-US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spacing w:after="180"/>
      <w:ind w:left="720"/>
      <w:contextualSpacing/>
    </w:pPr>
    <w:rPr>
      <w:rFonts w:ascii="Times New Roman" w:hAnsi="Times New Roman" w:cs="Times New Roman" w:eastAsiaTheme="minorEastAsia"/>
      <w:sz w:val="20"/>
      <w:szCs w:val="20"/>
      <w:lang w:val="en-GB" w:eastAsia="en-US"/>
    </w:r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rFonts w:ascii="Times New Roman" w:hAnsi="Times New Roman" w:cs="Times New Roman" w:eastAsiaTheme="minorEastAsia"/>
      <w:i/>
      <w:iCs/>
      <w:color w:val="404040" w:themeColor="text1" w:themeTint="BF"/>
      <w:sz w:val="20"/>
      <w:szCs w:val="20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3"/>
    <w:qFormat/>
    <w:uiPriority w:val="0"/>
    <w:rPr>
      <w:lang w:eastAsia="en-US"/>
    </w:rPr>
  </w:style>
  <w:style w:type="character" w:customStyle="1" w:styleId="164">
    <w:name w:val="Subtitle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68">
    <w:name w:val="Heading 4 Char"/>
    <w:basedOn w:val="91"/>
    <w:link w:val="6"/>
    <w:qFormat/>
    <w:uiPriority w:val="0"/>
    <w:rPr>
      <w:rFonts w:ascii="Arial" w:hAnsi="Arial" w:eastAsiaTheme="minorEastAsia"/>
      <w:sz w:val="24"/>
      <w:lang w:val="en-GB" w:eastAsia="en-US"/>
    </w:rPr>
  </w:style>
  <w:style w:type="paragraph" w:customStyle="1" w:styleId="16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170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171">
    <w:name w:val="font6"/>
    <w:basedOn w:val="1"/>
    <w:qFormat/>
    <w:uiPriority w:val="0"/>
    <w:pPr>
      <w:spacing w:before="100" w:beforeAutospacing="1" w:after="100" w:afterAutospacing="1"/>
    </w:pPr>
    <w:rPr>
      <w:rFonts w:ascii="等线" w:hAnsi="等线" w:eastAsia="等线"/>
      <w:sz w:val="18"/>
      <w:szCs w:val="18"/>
    </w:rPr>
  </w:style>
  <w:style w:type="paragraph" w:customStyle="1" w:styleId="172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73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76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78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1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180">
    <w:name w:val="xl78"/>
    <w:basedOn w:val="1"/>
    <w:uiPriority w:val="0"/>
    <w:pPr>
      <w:pBdr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1">
    <w:name w:val="xl79"/>
    <w:basedOn w:val="1"/>
    <w:qFormat/>
    <w:uiPriority w:val="0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182">
    <w:name w:val="xl80"/>
    <w:basedOn w:val="1"/>
    <w:qFormat/>
    <w:uiPriority w:val="0"/>
    <w:pPr>
      <w:pBdr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3">
    <w:name w:val="xl81"/>
    <w:basedOn w:val="1"/>
    <w:qFormat/>
    <w:uiPriority w:val="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1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character" w:customStyle="1" w:styleId="185">
    <w:name w:val="Heading 6 Char"/>
    <w:basedOn w:val="91"/>
    <w:uiPriority w:val="0"/>
    <w:rPr>
      <w:rFonts w:hint="eastAsia" w:ascii="等线 Light" w:hAnsi="等线 Light" w:eastAsia="等线 Light" w:cs="Times New Roman"/>
      <w:b/>
      <w:bCs/>
      <w:sz w:val="24"/>
      <w:szCs w:val="24"/>
    </w:rPr>
  </w:style>
  <w:style w:type="table" w:customStyle="1" w:styleId="186">
    <w:name w:val="Table Normal1"/>
    <w:basedOn w:val="89"/>
    <w:semiHidden/>
    <w:qFormat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87">
    <w:name w:val="Table Normal2"/>
    <w:basedOn w:val="89"/>
    <w:semiHidden/>
    <w:uiPriority w:val="0"/>
    <w:rPr>
      <w:rFonts w:hint="eastAsia" w:ascii="等线" w:hAnsi="等线" w:eastAsia="等线" w:cs="等线"/>
      <w:kern w:val="2"/>
      <w:sz w:val="21"/>
      <w:szCs w:val="22"/>
    </w:rPr>
  </w:style>
  <w:style w:type="table" w:customStyle="1" w:styleId="188">
    <w:name w:val="Table Normal"/>
    <w:basedOn w:val="89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12.emf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800-7556-490C-BF26-90EAA71A73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69</Pages>
  <Words>14913</Words>
  <Characters>85008</Characters>
  <Lines>708</Lines>
  <Paragraphs>199</Paragraphs>
  <TotalTime>16</TotalTime>
  <ScaleCrop>false</ScaleCrop>
  <LinksUpToDate>false</LinksUpToDate>
  <CharactersWithSpaces>99722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2024-09-09T03:04:00Z</dcterms:created>
  <dc:creator>MCC Support</dc:creator>
  <cp:keywords>&lt;keyword[, keyword, ]&gt;</cp:keywords>
  <cp:lastModifiedBy>Xiaodong Shen</cp:lastModifiedBy>
  <cp:lastPrinted>2019-02-25T14:05:00Z</cp:lastPrinted>
  <dcterms:modified xsi:type="dcterms:W3CDTF">2024-10-13T16:02:31Z</dcterms:modified>
  <dc:subject>&lt;Title 1; Title 2&gt; (Release 14 | 13 |12)</dc:subject>
  <dc:title>3GPP TS ab.cde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(3)geV+Uvla+WGsbdm+9odxXV9n+ao4BCMAneq64yPPzM3jkcZx8hzzuugx8HeejFZ4TKBcOb8L
zAAkbG+ibzEN0MyEFdZ0X2GlJ8EGBnA7DgnC+frUA4nGOvEftkHbm9XRCwLZgsguO65A3uok
Fz5qnuALiMA9J6DE9qqPvTfY8mW8wDmx9DEEcjN5hfs9mb8/oBIo/TAZ1bKtzBdCnUybcnFn
cU/rNp+TR1lvamkBdG</vt:lpwstr>
  </property>
  <property fmtid="{D5CDD505-2E9C-101B-9397-08002B2CF9AE}" pid="3" name="_2015_ms_pID_7253431">
    <vt:lpwstr>eHhq74j5NLMlkqyPcM1TqC6apcjz1S1nLo+0tJ2pFuQ39B3h4f+p5e
hObQBZCRYusPRkAB0OMsYYpptNCkylZhrhHtvvN3KDjrAfPzC5GxUdalS7i/K5UqMJtus5Zp
4xQWwA8adVjIZBJp2hh5mppsdgaH8MGbNNY2dR2NHAfygy5UhTWwDQjPZlGf7FFw9wnypwVt
XSt1sHnuFs6Pkw/zRYkuvJomBXxuXwEKBctL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1706683665</vt:lpwstr>
  </property>
  <property fmtid="{D5CDD505-2E9C-101B-9397-08002B2CF9AE}" pid="8" name="_2015_ms_pID_7253432">
    <vt:lpwstr>iw==</vt:lpwstr>
  </property>
  <property fmtid="{D5CDD505-2E9C-101B-9397-08002B2CF9AE}" pid="9" name="KSOProductBuildVer">
    <vt:lpwstr>2052-12.8.2.17838</vt:lpwstr>
  </property>
  <property fmtid="{D5CDD505-2E9C-101B-9397-08002B2CF9AE}" pid="10" name="ICV">
    <vt:lpwstr>FE2F3F6D92E04001A4A8A44FBAD95FBB</vt:lpwstr>
  </property>
</Properties>
</file>