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876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50"/>
        <w:gridCol w:w="3069"/>
        <w:gridCol w:w="191"/>
        <w:gridCol w:w="4184"/>
      </w:tblGrid>
      <w:tr w:rsidR="005104CD" w:rsidRPr="005104CD" w14:paraId="0F134CFF" w14:textId="77777777" w:rsidTr="00DE45B6">
        <w:trPr>
          <w:cantSplit/>
        </w:trPr>
        <w:tc>
          <w:tcPr>
            <w:tcW w:w="1104" w:type="dxa"/>
            <w:vMerge w:val="restart"/>
            <w:vAlign w:val="center"/>
          </w:tcPr>
          <w:p w14:paraId="7D39CF43" w14:textId="77777777" w:rsidR="005104CD" w:rsidRPr="005104CD" w:rsidRDefault="005104CD" w:rsidP="00DE45B6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104CD">
              <w:rPr>
                <w:noProof/>
              </w:rPr>
              <w:drawing>
                <wp:inline distT="0" distB="0" distL="0" distR="0" wp14:anchorId="473600B6" wp14:editId="5C56206C">
                  <wp:extent cx="541020" cy="588757"/>
                  <wp:effectExtent l="0" t="0" r="0" b="1905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588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2DD148A2" w14:textId="77777777" w:rsidR="005104CD" w:rsidRPr="00DE45B6" w:rsidRDefault="005104CD" w:rsidP="00DE45B6">
            <w:pPr>
              <w:rPr>
                <w:i/>
                <w:iCs/>
                <w:sz w:val="20"/>
                <w:szCs w:val="20"/>
              </w:rPr>
            </w:pPr>
            <w:r w:rsidRPr="00DE45B6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50DC3C1A" w14:textId="77777777" w:rsidR="005104CD" w:rsidRPr="00DE45B6" w:rsidRDefault="005104CD" w:rsidP="00DE45B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E45B6">
              <w:rPr>
                <w:b/>
                <w:bCs/>
                <w:i/>
                <w:iCs/>
                <w:sz w:val="20"/>
                <w:szCs w:val="20"/>
              </w:rPr>
              <w:t>TELECOMMUNICATION</w:t>
            </w:r>
            <w:r w:rsidRPr="00DE45B6">
              <w:rPr>
                <w:b/>
                <w:bCs/>
                <w:i/>
                <w:iCs/>
                <w:sz w:val="20"/>
                <w:szCs w:val="20"/>
              </w:rPr>
              <w:br/>
              <w:t>STANDARDIZATION SECTOR</w:t>
            </w:r>
          </w:p>
          <w:p w14:paraId="2BFA95B3" w14:textId="77777777" w:rsidR="005104CD" w:rsidRPr="00DE45B6" w:rsidRDefault="005104CD" w:rsidP="00DE45B6">
            <w:pPr>
              <w:rPr>
                <w:i/>
                <w:iCs/>
                <w:sz w:val="20"/>
                <w:szCs w:val="20"/>
              </w:rPr>
            </w:pPr>
            <w:r w:rsidRPr="00DE45B6">
              <w:rPr>
                <w:i/>
                <w:iCs/>
                <w:sz w:val="20"/>
                <w:szCs w:val="20"/>
              </w:rPr>
              <w:t xml:space="preserve">STUDY PERIOD </w:t>
            </w:r>
            <w:bookmarkStart w:id="2" w:name="dstudyperiod"/>
            <w:r w:rsidRPr="00DE45B6">
              <w:rPr>
                <w:i/>
                <w:iCs/>
                <w:sz w:val="20"/>
                <w:szCs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474DCF37" w14:textId="50611376" w:rsidR="005104CD" w:rsidRPr="00DE45B6" w:rsidRDefault="005104CD" w:rsidP="00DE45B6">
            <w:pPr>
              <w:pStyle w:val="Docnumber"/>
              <w:rPr>
                <w:i/>
                <w:iCs/>
                <w:sz w:val="20"/>
              </w:rPr>
            </w:pPr>
            <w:r w:rsidRPr="00DE45B6">
              <w:rPr>
                <w:i/>
                <w:iCs/>
                <w:sz w:val="20"/>
              </w:rPr>
              <w:t>SG2-LS102</w:t>
            </w:r>
          </w:p>
        </w:tc>
      </w:tr>
      <w:tr w:rsidR="005104CD" w:rsidRPr="005104CD" w14:paraId="65AD0795" w14:textId="77777777" w:rsidTr="00DE45B6">
        <w:trPr>
          <w:cantSplit/>
        </w:trPr>
        <w:tc>
          <w:tcPr>
            <w:tcW w:w="1104" w:type="dxa"/>
            <w:vMerge/>
          </w:tcPr>
          <w:p w14:paraId="727D8835" w14:textId="77777777" w:rsidR="005104CD" w:rsidRPr="005104CD" w:rsidRDefault="005104CD" w:rsidP="00DE45B6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54DF5496" w14:textId="77777777" w:rsidR="005104CD" w:rsidRPr="00DE45B6" w:rsidRDefault="005104CD" w:rsidP="00DE45B6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4" w:type="dxa"/>
          </w:tcPr>
          <w:p w14:paraId="16BCD7BC" w14:textId="13E4ECE7" w:rsidR="005104CD" w:rsidRPr="00DE45B6" w:rsidRDefault="005104CD" w:rsidP="00DE45B6">
            <w:pPr>
              <w:jc w:val="right"/>
              <w:rPr>
                <w:b/>
                <w:bCs/>
                <w:i/>
                <w:iCs/>
                <w:smallCaps/>
                <w:sz w:val="20"/>
                <w:szCs w:val="20"/>
              </w:rPr>
            </w:pPr>
            <w:r w:rsidRPr="00DE45B6">
              <w:rPr>
                <w:b/>
                <w:bCs/>
                <w:i/>
                <w:iCs/>
                <w:smallCaps/>
                <w:sz w:val="20"/>
                <w:szCs w:val="20"/>
              </w:rPr>
              <w:t>STUDY GROUP 2</w:t>
            </w:r>
          </w:p>
        </w:tc>
      </w:tr>
      <w:bookmarkEnd w:id="3"/>
      <w:tr w:rsidR="005104CD" w:rsidRPr="005104CD" w14:paraId="74A29071" w14:textId="77777777" w:rsidTr="00DE45B6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A08D97D" w14:textId="77777777" w:rsidR="005104CD" w:rsidRPr="005104CD" w:rsidRDefault="005104CD" w:rsidP="00DE45B6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008C5BA4" w14:textId="77777777" w:rsidR="005104CD" w:rsidRPr="00DE45B6" w:rsidRDefault="005104CD" w:rsidP="00DE45B6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3A46424" w14:textId="77777777" w:rsidR="005104CD" w:rsidRPr="00DE45B6" w:rsidRDefault="005104CD" w:rsidP="00DE45B6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E45B6">
              <w:rPr>
                <w:b/>
                <w:bCs/>
                <w:i/>
                <w:iCs/>
                <w:sz w:val="20"/>
                <w:szCs w:val="20"/>
              </w:rPr>
              <w:t>Original: English</w:t>
            </w:r>
          </w:p>
        </w:tc>
      </w:tr>
      <w:tr w:rsidR="005104CD" w:rsidRPr="005104CD" w14:paraId="21FAC057" w14:textId="77777777" w:rsidTr="00DE45B6">
        <w:trPr>
          <w:cantSplit/>
        </w:trPr>
        <w:tc>
          <w:tcPr>
            <w:tcW w:w="1545" w:type="dxa"/>
            <w:gridSpan w:val="2"/>
          </w:tcPr>
          <w:p w14:paraId="1B8C42D1" w14:textId="77777777" w:rsidR="005104CD" w:rsidRPr="005104CD" w:rsidRDefault="005104CD" w:rsidP="00DE45B6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104CD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6EEBFC41" w14:textId="373482E4" w:rsidR="005104CD" w:rsidRPr="005104CD" w:rsidRDefault="005104CD" w:rsidP="00DE45B6">
            <w:r w:rsidRPr="005104CD">
              <w:t>3/20</w:t>
            </w:r>
          </w:p>
        </w:tc>
        <w:tc>
          <w:tcPr>
            <w:tcW w:w="4184" w:type="dxa"/>
          </w:tcPr>
          <w:p w14:paraId="6E392985" w14:textId="748E2351" w:rsidR="005104CD" w:rsidRPr="005104CD" w:rsidRDefault="005104CD" w:rsidP="00DE45B6">
            <w:pPr>
              <w:jc w:val="right"/>
            </w:pPr>
            <w:r w:rsidRPr="005104CD">
              <w:t>Arusha, 13–22 September 2023</w:t>
            </w:r>
          </w:p>
        </w:tc>
      </w:tr>
      <w:tr w:rsidR="005104CD" w:rsidRPr="005104CD" w14:paraId="54C1CD29" w14:textId="77777777" w:rsidTr="00DE45B6">
        <w:trPr>
          <w:cantSplit/>
        </w:trPr>
        <w:tc>
          <w:tcPr>
            <w:tcW w:w="9639" w:type="dxa"/>
            <w:gridSpan w:val="6"/>
          </w:tcPr>
          <w:p w14:paraId="2BB1882C" w14:textId="350F92CD" w:rsidR="005104CD" w:rsidRPr="005104CD" w:rsidRDefault="005104CD" w:rsidP="00DE45B6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5104CD">
              <w:rPr>
                <w:b/>
                <w:bCs/>
              </w:rPr>
              <w:t>Ref.: SG20-TD1054-R1</w:t>
            </w:r>
          </w:p>
        </w:tc>
      </w:tr>
      <w:tr w:rsidR="005104CD" w:rsidRPr="005104CD" w14:paraId="2FAB6274" w14:textId="77777777" w:rsidTr="00DE45B6">
        <w:trPr>
          <w:cantSplit/>
        </w:trPr>
        <w:tc>
          <w:tcPr>
            <w:tcW w:w="1545" w:type="dxa"/>
            <w:gridSpan w:val="2"/>
          </w:tcPr>
          <w:p w14:paraId="29E87B2F" w14:textId="77777777" w:rsidR="005104CD" w:rsidRPr="005104CD" w:rsidRDefault="005104CD" w:rsidP="00DE45B6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5104CD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56CA7305" w14:textId="0BEDC700" w:rsidR="005104CD" w:rsidRPr="005104CD" w:rsidRDefault="005104CD" w:rsidP="00DE45B6">
            <w:r w:rsidRPr="005104CD">
              <w:t>ITU-T Study Group 20</w:t>
            </w:r>
          </w:p>
        </w:tc>
      </w:tr>
      <w:tr w:rsidR="005104CD" w:rsidRPr="005104CD" w14:paraId="01A8E3C0" w14:textId="77777777" w:rsidTr="00DE45B6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CECDB99" w14:textId="77777777" w:rsidR="005104CD" w:rsidRPr="005104CD" w:rsidRDefault="005104CD" w:rsidP="00DE45B6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5104CD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05B16629" w14:textId="048A376D" w:rsidR="005104CD" w:rsidRPr="005104CD" w:rsidRDefault="005104CD" w:rsidP="00DE45B6">
            <w:r w:rsidRPr="005104CD">
              <w:t xml:space="preserve">LS on the initiation of a new work item on draft Supplement ITU-T Y.Sup.VFS “Functional architecture of connected vehicle formation supporting based on edge computing” </w:t>
            </w:r>
          </w:p>
        </w:tc>
      </w:tr>
      <w:bookmarkEnd w:id="1"/>
      <w:bookmarkEnd w:id="8"/>
      <w:tr w:rsidR="0019546E" w:rsidRPr="005104CD" w14:paraId="01E8252F" w14:textId="77777777" w:rsidTr="00DE45B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4894720C" w14:textId="77777777" w:rsidR="0019546E" w:rsidRPr="005104CD" w:rsidRDefault="0051604D" w:rsidP="00DE45B6">
            <w:pPr>
              <w:jc w:val="center"/>
              <w:rPr>
                <w:b/>
              </w:rPr>
            </w:pPr>
            <w:r w:rsidRPr="005104CD">
              <w:rPr>
                <w:b/>
              </w:rPr>
              <w:t>LIAISON STATEMENT</w:t>
            </w:r>
          </w:p>
        </w:tc>
      </w:tr>
      <w:tr w:rsidR="0019546E" w:rsidRPr="005104CD" w14:paraId="05DE3461" w14:textId="77777777" w:rsidTr="00DE45B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5" w:type="dxa"/>
            <w:gridSpan w:val="3"/>
          </w:tcPr>
          <w:p w14:paraId="41E721FD" w14:textId="77777777" w:rsidR="0019546E" w:rsidRPr="005104CD" w:rsidRDefault="0051604D" w:rsidP="00DE45B6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For action to:</w:t>
            </w:r>
          </w:p>
        </w:tc>
        <w:tc>
          <w:tcPr>
            <w:tcW w:w="7444" w:type="dxa"/>
            <w:gridSpan w:val="3"/>
          </w:tcPr>
          <w:p w14:paraId="5B0FBD4E" w14:textId="77777777" w:rsidR="0019546E" w:rsidRPr="005104CD" w:rsidRDefault="0051604D" w:rsidP="00DE45B6">
            <w:pPr>
              <w:pStyle w:val="LSForAction"/>
              <w:rPr>
                <w:rFonts w:eastAsia="SimSun"/>
                <w:szCs w:val="24"/>
                <w:lang w:val="en-US" w:eastAsia="zh-CN"/>
              </w:rPr>
            </w:pPr>
            <w:r w:rsidRPr="005104CD">
              <w:rPr>
                <w:rFonts w:eastAsia="SimSun"/>
                <w:szCs w:val="24"/>
                <w:lang w:val="en-US" w:eastAsia="zh-CN"/>
              </w:rPr>
              <w:t>-</w:t>
            </w:r>
          </w:p>
        </w:tc>
      </w:tr>
      <w:tr w:rsidR="0019546E" w:rsidRPr="005104CD" w14:paraId="0A5B66BA" w14:textId="77777777" w:rsidTr="00DE45B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5" w:type="dxa"/>
            <w:gridSpan w:val="3"/>
          </w:tcPr>
          <w:p w14:paraId="388C14F3" w14:textId="77777777" w:rsidR="0019546E" w:rsidRPr="005104CD" w:rsidRDefault="0051604D" w:rsidP="00DE45B6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For information to:</w:t>
            </w:r>
          </w:p>
        </w:tc>
        <w:tc>
          <w:tcPr>
            <w:tcW w:w="7444" w:type="dxa"/>
            <w:gridSpan w:val="3"/>
          </w:tcPr>
          <w:p w14:paraId="710C9274" w14:textId="6ACFAEE6" w:rsidR="0019546E" w:rsidRPr="005104CD" w:rsidRDefault="005104CD" w:rsidP="00DE45B6">
            <w:pPr>
              <w:pStyle w:val="LSForInfo"/>
              <w:rPr>
                <w:lang w:val="fr-CH"/>
              </w:rPr>
            </w:pPr>
            <w:r w:rsidRPr="005104CD">
              <w:rPr>
                <w:color w:val="000000" w:themeColor="text1"/>
                <w:lang w:val="fr-CH" w:eastAsia="zh-CN"/>
              </w:rPr>
              <w:t xml:space="preserve">ITU-T </w:t>
            </w:r>
            <w:r w:rsidRPr="005104CD">
              <w:rPr>
                <w:lang w:val="fr-CH"/>
              </w:rPr>
              <w:t>SG</w:t>
            </w:r>
            <w:r w:rsidRPr="005104CD">
              <w:rPr>
                <w:color w:val="000000" w:themeColor="text1"/>
                <w:lang w:val="fr-CH" w:eastAsia="zh-CN"/>
              </w:rPr>
              <w:t xml:space="preserve">13, </w:t>
            </w:r>
            <w:r w:rsidR="0051604D" w:rsidRPr="005104CD">
              <w:rPr>
                <w:lang w:val="fr-CH"/>
              </w:rPr>
              <w:t>ITU-T SG</w:t>
            </w:r>
            <w:r w:rsidR="0051604D" w:rsidRPr="005104CD">
              <w:rPr>
                <w:rFonts w:eastAsia="SimSun"/>
                <w:lang w:val="fr-CH" w:eastAsia="zh-CN"/>
              </w:rPr>
              <w:t xml:space="preserve">16, </w:t>
            </w:r>
            <w:r w:rsidR="0051604D" w:rsidRPr="005104CD">
              <w:rPr>
                <w:color w:val="000000" w:themeColor="text1"/>
                <w:lang w:val="fr-CH" w:eastAsia="zh-CN"/>
              </w:rPr>
              <w:t>3GPP, ISO/TC204</w:t>
            </w:r>
          </w:p>
        </w:tc>
      </w:tr>
      <w:tr w:rsidR="0019546E" w:rsidRPr="005104CD" w14:paraId="6BC79A1C" w14:textId="77777777" w:rsidTr="00DE45B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5" w:type="dxa"/>
            <w:gridSpan w:val="3"/>
          </w:tcPr>
          <w:p w14:paraId="6F80A756" w14:textId="77777777" w:rsidR="0019546E" w:rsidRPr="005104CD" w:rsidRDefault="0051604D" w:rsidP="00DE45B6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Approval:</w:t>
            </w:r>
          </w:p>
        </w:tc>
        <w:tc>
          <w:tcPr>
            <w:tcW w:w="7444" w:type="dxa"/>
            <w:gridSpan w:val="3"/>
          </w:tcPr>
          <w:p w14:paraId="35A0902B" w14:textId="225252F5" w:rsidR="0019546E" w:rsidRPr="005104CD" w:rsidRDefault="0051604D" w:rsidP="00DE45B6">
            <w:pPr>
              <w:pStyle w:val="LSForInfo"/>
              <w:rPr>
                <w:b/>
                <w:bCs w:val="0"/>
              </w:rPr>
            </w:pPr>
            <w:r w:rsidRPr="005104CD">
              <w:rPr>
                <w:b/>
                <w:bCs w:val="0"/>
              </w:rPr>
              <w:t xml:space="preserve">ITU-T Study Group </w:t>
            </w:r>
            <w:r w:rsidRPr="005104CD">
              <w:rPr>
                <w:rFonts w:eastAsia="SimSun"/>
                <w:b/>
                <w:bCs w:val="0"/>
                <w:lang w:val="en-US" w:eastAsia="zh-CN"/>
              </w:rPr>
              <w:t>20</w:t>
            </w:r>
            <w:r w:rsidRPr="005104CD">
              <w:rPr>
                <w:b/>
                <w:bCs w:val="0"/>
              </w:rPr>
              <w:t xml:space="preserve"> meeting (</w:t>
            </w:r>
            <w:bookmarkStart w:id="9" w:name="OLE_LINK7"/>
            <w:sdt>
              <w:sdtPr>
                <w:rPr>
                  <w:b/>
                  <w:bCs w:val="0"/>
                </w:rPr>
                <w:alias w:val="Place"/>
                <w:tag w:val="Place"/>
                <w:id w:val="2039845448"/>
                <w:placeholder>
                  <w:docPart w:val="{a9af7e99-7ec7-43f2-b50a-2ff02fdf732f}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Content>
                <w:r w:rsidR="00A15D43" w:rsidRPr="005104CD">
                  <w:rPr>
                    <w:b/>
                    <w:bCs w:val="0"/>
                    <w:lang w:val="en-US"/>
                  </w:rPr>
                  <w:t>Arusha</w:t>
                </w:r>
              </w:sdtContent>
            </w:sdt>
            <w:bookmarkEnd w:id="9"/>
            <w:r w:rsidRPr="005104CD">
              <w:rPr>
                <w:b/>
                <w:bCs w:val="0"/>
              </w:rPr>
              <w:t>,</w:t>
            </w:r>
            <w:sdt>
              <w:sdtPr>
                <w:rPr>
                  <w:b/>
                  <w:bCs w:val="0"/>
                  <w:lang w:eastAsia="zh-CN"/>
                </w:rPr>
                <w:alias w:val="When"/>
                <w:tag w:val="When"/>
                <w:id w:val="545341413"/>
                <w:placeholder>
                  <w:docPart w:val="{2f51867d-9cd6-415e-97d0-9f024cf74595}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Content>
                <w:r w:rsidR="00A15D43" w:rsidRPr="005104CD">
                  <w:rPr>
                    <w:b/>
                    <w:bCs w:val="0"/>
                    <w:lang w:val="en-US" w:eastAsia="zh-CN"/>
                  </w:rPr>
                  <w:t xml:space="preserve"> 22 September 2023</w:t>
                </w:r>
              </w:sdtContent>
            </w:sdt>
            <w:r w:rsidRPr="005104CD">
              <w:rPr>
                <w:b/>
                <w:bCs w:val="0"/>
              </w:rPr>
              <w:t>)</w:t>
            </w:r>
          </w:p>
        </w:tc>
      </w:tr>
      <w:tr w:rsidR="0019546E" w:rsidRPr="005104CD" w14:paraId="516BD141" w14:textId="77777777" w:rsidTr="00DE45B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5" w:type="dxa"/>
            <w:gridSpan w:val="3"/>
            <w:tcBorders>
              <w:bottom w:val="single" w:sz="12" w:space="0" w:color="auto"/>
            </w:tcBorders>
          </w:tcPr>
          <w:p w14:paraId="637011DD" w14:textId="77777777" w:rsidR="0019546E" w:rsidRPr="005104CD" w:rsidRDefault="0051604D" w:rsidP="00DE45B6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Deadline:</w:t>
            </w:r>
          </w:p>
        </w:tc>
        <w:tc>
          <w:tcPr>
            <w:tcW w:w="7444" w:type="dxa"/>
            <w:gridSpan w:val="3"/>
            <w:tcBorders>
              <w:bottom w:val="single" w:sz="12" w:space="0" w:color="auto"/>
            </w:tcBorders>
          </w:tcPr>
          <w:p w14:paraId="5D6A487D" w14:textId="77777777" w:rsidR="0019546E" w:rsidRPr="005104CD" w:rsidRDefault="0051604D" w:rsidP="00DE45B6">
            <w:pPr>
              <w:pStyle w:val="LSDeadline"/>
            </w:pPr>
            <w:r w:rsidRPr="005104CD">
              <w:t>N/A</w:t>
            </w:r>
          </w:p>
        </w:tc>
      </w:tr>
      <w:tr w:rsidR="0051604D" w:rsidRPr="005104CD" w14:paraId="181C793F" w14:textId="77777777" w:rsidTr="00DE45B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9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4B074D8" w14:textId="24BF07CF" w:rsidR="0051604D" w:rsidRPr="005104CD" w:rsidRDefault="0051604D" w:rsidP="00DE45B6">
            <w:pPr>
              <w:rPr>
                <w:b/>
                <w:bCs/>
              </w:rPr>
            </w:pPr>
            <w:r w:rsidRPr="005104CD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3069" w:type="dxa"/>
            <w:tcBorders>
              <w:top w:val="single" w:sz="8" w:space="0" w:color="auto"/>
              <w:bottom w:val="single" w:sz="8" w:space="0" w:color="auto"/>
            </w:tcBorders>
          </w:tcPr>
          <w:p w14:paraId="4F9B5AC1" w14:textId="77777777" w:rsidR="0051604D" w:rsidRPr="005104CD" w:rsidRDefault="0051604D" w:rsidP="00DE45B6">
            <w:pPr>
              <w:spacing w:line="256" w:lineRule="auto"/>
              <w:rPr>
                <w:lang w:val="en-US"/>
              </w:rPr>
            </w:pPr>
            <w:r w:rsidRPr="005104CD">
              <w:rPr>
                <w:lang w:val="en-US"/>
              </w:rPr>
              <w:t>Hyoung Jun Kim</w:t>
            </w:r>
          </w:p>
          <w:p w14:paraId="607F740F" w14:textId="15F56DB1" w:rsidR="0051604D" w:rsidRPr="005104CD" w:rsidRDefault="0051604D" w:rsidP="00DE45B6">
            <w:pPr>
              <w:spacing w:before="0"/>
              <w:rPr>
                <w:lang w:val="en-US"/>
              </w:rPr>
            </w:pPr>
            <w:r w:rsidRPr="005104CD">
              <w:rPr>
                <w:lang w:val="en-US"/>
              </w:rPr>
              <w:t xml:space="preserve">SG20 Chairman </w:t>
            </w:r>
          </w:p>
        </w:tc>
        <w:tc>
          <w:tcPr>
            <w:tcW w:w="437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37DCF09" w14:textId="77777777" w:rsidR="0051604D" w:rsidRPr="005104CD" w:rsidRDefault="0051604D" w:rsidP="00DE45B6">
            <w:pPr>
              <w:tabs>
                <w:tab w:val="left" w:pos="794"/>
              </w:tabs>
              <w:spacing w:line="256" w:lineRule="auto"/>
              <w:rPr>
                <w:lang w:val="de-DE"/>
              </w:rPr>
            </w:pPr>
            <w:r w:rsidRPr="005104CD">
              <w:rPr>
                <w:lang w:val="de-DE"/>
              </w:rPr>
              <w:t xml:space="preserve">Tel: </w:t>
            </w:r>
            <w:r w:rsidRPr="005104CD">
              <w:rPr>
                <w:lang w:val="de-DE"/>
              </w:rPr>
              <w:tab/>
              <w:t>+82 428606576</w:t>
            </w:r>
          </w:p>
          <w:p w14:paraId="14944B61" w14:textId="0C7C346F" w:rsidR="0051604D" w:rsidRPr="005104CD" w:rsidRDefault="0051604D" w:rsidP="00DE45B6">
            <w:pPr>
              <w:tabs>
                <w:tab w:val="left" w:pos="794"/>
              </w:tabs>
              <w:rPr>
                <w:lang w:val="de-DE"/>
              </w:rPr>
            </w:pPr>
            <w:r w:rsidRPr="005104CD">
              <w:rPr>
                <w:lang w:val="de-DE"/>
              </w:rPr>
              <w:t>E-mail:</w:t>
            </w:r>
            <w:r w:rsidRPr="005104CD">
              <w:rPr>
                <w:lang w:val="de-DE"/>
              </w:rPr>
              <w:tab/>
              <w:t xml:space="preserve"> </w:t>
            </w:r>
            <w:hyperlink r:id="rId12" w:history="1">
              <w:r w:rsidRPr="005104CD">
                <w:rPr>
                  <w:rStyle w:val="Hyperlink"/>
                  <w:lang w:val="de-DE"/>
                </w:rPr>
                <w:t>khj@etri.re.kr</w:t>
              </w:r>
            </w:hyperlink>
          </w:p>
        </w:tc>
      </w:tr>
      <w:tr w:rsidR="0019546E" w:rsidRPr="005104CD" w14:paraId="242F2F79" w14:textId="77777777" w:rsidTr="00DE45B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9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0478F65" w14:textId="77777777" w:rsidR="0019546E" w:rsidRPr="005104CD" w:rsidRDefault="0051604D" w:rsidP="00DE45B6">
            <w:pPr>
              <w:rPr>
                <w:b/>
                <w:bCs/>
                <w:strike/>
              </w:rPr>
            </w:pPr>
            <w:r w:rsidRPr="005104CD">
              <w:rPr>
                <w:b/>
                <w:bCs/>
              </w:rPr>
              <w:t>Contact:</w:t>
            </w:r>
          </w:p>
        </w:tc>
        <w:tc>
          <w:tcPr>
            <w:tcW w:w="3069" w:type="dxa"/>
            <w:tcBorders>
              <w:top w:val="single" w:sz="8" w:space="0" w:color="auto"/>
              <w:bottom w:val="single" w:sz="8" w:space="0" w:color="auto"/>
            </w:tcBorders>
          </w:tcPr>
          <w:p w14:paraId="4454D4EE" w14:textId="228802D3" w:rsidR="0019546E" w:rsidRPr="005104CD" w:rsidRDefault="00000000" w:rsidP="00DE45B6">
            <w:pPr>
              <w:rPr>
                <w:strike/>
                <w:lang w:val="fr-CH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1736122546"/>
                <w:placeholder>
                  <w:docPart w:val="{649cb6ea-7052-4186-8abf-6e91959fb2e9}"/>
                </w:placeholder>
                <w:text w:multiLine="1"/>
              </w:sdtPr>
              <w:sdtContent>
                <w:r w:rsidR="00A15D43" w:rsidRPr="005104CD">
                  <w:rPr>
                    <w:lang w:val="en-US"/>
                  </w:rPr>
                  <w:t>Chao Ma</w:t>
                </w:r>
                <w:r w:rsidR="00A15D43" w:rsidRPr="005104CD">
                  <w:rPr>
                    <w:lang w:val="en-US"/>
                  </w:rPr>
                  <w:br/>
                  <w:t>CAICT China</w:t>
                </w:r>
              </w:sdtContent>
            </w:sdt>
          </w:p>
        </w:tc>
        <w:tc>
          <w:tcPr>
            <w:tcW w:w="437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57993FE" w14:textId="77777777" w:rsidR="0019546E" w:rsidRPr="005104CD" w:rsidRDefault="00000000" w:rsidP="00DE45B6">
            <w:pPr>
              <w:tabs>
                <w:tab w:val="left" w:pos="794"/>
              </w:tabs>
              <w:rPr>
                <w:strike/>
                <w:lang w:val="de-DE"/>
              </w:rPr>
            </w:pPr>
            <w:sdt>
              <w:sdtPr>
                <w:alias w:val="ContactTelFaxEmail"/>
                <w:tag w:val="ContactTelFaxEmail"/>
                <w:id w:val="-2006885214"/>
                <w:placeholder>
                  <w:docPart w:val="{3815226a-e154-4235-b48b-9bad384dcfc1}"/>
                </w:placeholder>
              </w:sdtPr>
              <w:sdtContent>
                <w:r w:rsidR="0051604D" w:rsidRPr="005104CD">
                  <w:rPr>
                    <w:lang w:val="pt-BR"/>
                  </w:rPr>
                  <w:t xml:space="preserve">Tel: </w:t>
                </w:r>
                <w:r w:rsidR="0051604D" w:rsidRPr="005104CD">
                  <w:rPr>
                    <w:lang w:val="pt-BR"/>
                  </w:rPr>
                  <w:tab/>
                  <w:t>+8618612866101</w:t>
                </w:r>
                <w:r w:rsidR="0051604D" w:rsidRPr="005104CD">
                  <w:rPr>
                    <w:lang w:val="pt-BR"/>
                  </w:rPr>
                  <w:br/>
                  <w:t xml:space="preserve">E-mail: </w:t>
                </w:r>
                <w:hyperlink r:id="rId13" w:history="1">
                  <w:r w:rsidR="0051604D" w:rsidRPr="005104CD">
                    <w:rPr>
                      <w:rStyle w:val="Hyperlink"/>
                      <w:lang w:val="de-DE"/>
                    </w:rPr>
                    <w:t>machao@caict.ac.cn</w:t>
                  </w:r>
                </w:hyperlink>
                <w:r w:rsidR="0051604D" w:rsidRPr="005104CD">
                  <w:rPr>
                    <w:lang w:val="de-DE"/>
                  </w:rPr>
                  <w:t xml:space="preserve"> </w:t>
                </w:r>
              </w:sdtContent>
            </w:sdt>
            <w:r w:rsidR="0051604D" w:rsidRPr="005104CD">
              <w:rPr>
                <w:lang w:val="de-DE"/>
              </w:rPr>
              <w:tab/>
            </w:r>
          </w:p>
        </w:tc>
      </w:tr>
      <w:tr w:rsidR="0019546E" w:rsidRPr="005104CD" w14:paraId="47D6B237" w14:textId="77777777" w:rsidTr="00DE45B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9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8DE5D2E" w14:textId="77777777" w:rsidR="0019546E" w:rsidRPr="005104CD" w:rsidRDefault="0051604D" w:rsidP="00DE45B6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Contact:</w:t>
            </w:r>
          </w:p>
        </w:tc>
        <w:tc>
          <w:tcPr>
            <w:tcW w:w="3069" w:type="dxa"/>
            <w:tcBorders>
              <w:top w:val="single" w:sz="8" w:space="0" w:color="auto"/>
              <w:bottom w:val="single" w:sz="8" w:space="0" w:color="auto"/>
            </w:tcBorders>
          </w:tcPr>
          <w:p w14:paraId="05A99E55" w14:textId="77777777" w:rsidR="0019546E" w:rsidRPr="005104CD" w:rsidRDefault="0051604D" w:rsidP="00DE45B6">
            <w:pPr>
              <w:rPr>
                <w:lang w:val="en-US" w:eastAsia="zh-CN"/>
              </w:rPr>
            </w:pPr>
            <w:r w:rsidRPr="005104CD">
              <w:t>J</w:t>
            </w:r>
            <w:r w:rsidRPr="005104CD">
              <w:rPr>
                <w:lang w:eastAsia="zh-CN"/>
              </w:rPr>
              <w:t>ie</w:t>
            </w:r>
            <w:r w:rsidRPr="005104CD">
              <w:rPr>
                <w:lang w:val="en-US" w:eastAsia="zh-CN"/>
              </w:rPr>
              <w:t xml:space="preserve"> Cheng</w:t>
            </w:r>
            <w:r w:rsidRPr="005104CD">
              <w:br/>
              <w:t xml:space="preserve">China </w:t>
            </w:r>
            <w:r w:rsidRPr="005104CD">
              <w:rPr>
                <w:lang w:val="en-US" w:eastAsia="zh-CN"/>
              </w:rPr>
              <w:t>Mobile</w:t>
            </w:r>
          </w:p>
        </w:tc>
        <w:tc>
          <w:tcPr>
            <w:tcW w:w="437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2BD6A7" w14:textId="77777777" w:rsidR="0019546E" w:rsidRPr="005104CD" w:rsidRDefault="0051604D" w:rsidP="00DE45B6">
            <w:pPr>
              <w:tabs>
                <w:tab w:val="left" w:pos="794"/>
              </w:tabs>
              <w:rPr>
                <w:lang w:val="de-DE"/>
              </w:rPr>
            </w:pPr>
            <w:r w:rsidRPr="005104CD">
              <w:rPr>
                <w:lang w:val="de-DE"/>
              </w:rPr>
              <w:t>Tel:</w:t>
            </w:r>
            <w:r w:rsidRPr="005104CD">
              <w:rPr>
                <w:lang w:val="de-DE"/>
              </w:rPr>
              <w:tab/>
              <w:t>+86- 13811723151</w:t>
            </w:r>
            <w:r w:rsidRPr="005104CD">
              <w:rPr>
                <w:lang w:val="de-DE"/>
              </w:rPr>
              <w:br/>
              <w:t>E-mail:</w:t>
            </w:r>
            <w:r w:rsidRPr="005104CD">
              <w:rPr>
                <w:lang w:val="de-DE"/>
              </w:rPr>
              <w:tab/>
            </w:r>
            <w:r w:rsidRPr="005104CD">
              <w:rPr>
                <w:rStyle w:val="Hyperlink"/>
                <w:lang w:val="de-DE"/>
              </w:rPr>
              <w:t>chengjiewl@chinamobile.com</w:t>
            </w:r>
          </w:p>
        </w:tc>
      </w:tr>
    </w:tbl>
    <w:p w14:paraId="68FA878E" w14:textId="50417C1E" w:rsidR="00DE45B6" w:rsidRPr="00A079D3" w:rsidRDefault="00DE45B6" w:rsidP="00DE45B6">
      <w:pPr>
        <w:keepLines/>
        <w:tabs>
          <w:tab w:val="left" w:pos="567"/>
        </w:tabs>
        <w:snapToGrid w:val="0"/>
        <w:spacing w:before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23272</w:t>
      </w:r>
      <w:r>
        <w:rPr>
          <w:rFonts w:ascii="Arial" w:hAnsi="Arial" w:cs="Arial"/>
          <w:b/>
          <w:sz w:val="28"/>
          <w:szCs w:val="28"/>
        </w:rPr>
        <w:t>1</w:t>
      </w:r>
    </w:p>
    <w:p w14:paraId="6E2F2EF8" w14:textId="77777777" w:rsidR="00DE45B6" w:rsidRPr="00A079D3" w:rsidRDefault="00DE45B6" w:rsidP="00DE45B6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Edinburgh, Scotland, December 11-15,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23</w:t>
      </w: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19546E" w:rsidRPr="005104CD" w14:paraId="30CF46E1" w14:textId="77777777">
        <w:trPr>
          <w:cantSplit/>
        </w:trPr>
        <w:tc>
          <w:tcPr>
            <w:tcW w:w="1588" w:type="dxa"/>
          </w:tcPr>
          <w:p w14:paraId="47B1C430" w14:textId="77777777" w:rsidR="0019546E" w:rsidRPr="005104CD" w:rsidRDefault="0051604D" w:rsidP="005104CD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09C04978" w14:textId="0AFBD6F0" w:rsidR="0019546E" w:rsidRPr="005104CD" w:rsidRDefault="00000000" w:rsidP="005104CD">
            <w:pPr>
              <w:jc w:val="both"/>
            </w:pPr>
            <w:sdt>
              <w:sdtPr>
                <w:rPr>
                  <w:lang w:val="en-US"/>
                </w:rPr>
                <w:alias w:val="Abstract"/>
                <w:tag w:val="Abstract"/>
                <w:id w:val="-939903723"/>
                <w:placeholder>
                  <w:docPart w:val="{17f8b75c-a08b-4066-84dd-151b718f3a0b}"/>
                </w:placeholder>
                <w:text w:multiLine="1"/>
              </w:sdtPr>
              <w:sdtContent>
                <w:r w:rsidR="005104CD" w:rsidRPr="005104CD">
                  <w:rPr>
                    <w:lang w:val="en-US"/>
                  </w:rPr>
                  <w:t>This Liaison Statement informs ITU-T SG13, ITU-T SG16, 3GPP, ISO/TC204 on the initiation of a new work item on draft Supplement ITU-T Y.Sup-VFS “Functional architecture of connected vehicle formation supporting based on edge computing”.</w:t>
                </w:r>
              </w:sdtContent>
            </w:sdt>
          </w:p>
        </w:tc>
      </w:tr>
    </w:tbl>
    <w:p w14:paraId="1ADEE7C1" w14:textId="13CC7B3F" w:rsidR="0019546E" w:rsidRPr="005104CD" w:rsidRDefault="0051604D" w:rsidP="005104CD">
      <w:pPr>
        <w:tabs>
          <w:tab w:val="left" w:pos="1134"/>
          <w:tab w:val="left" w:pos="1871"/>
          <w:tab w:val="left" w:pos="2268"/>
        </w:tabs>
        <w:spacing w:before="240"/>
      </w:pPr>
      <w:r w:rsidRPr="005104CD">
        <w:rPr>
          <w:lang w:val="en-US" w:eastAsia="zh-CN"/>
        </w:rPr>
        <w:t>ITU-T Study Group 20</w:t>
      </w:r>
      <w:r w:rsidRPr="005104CD">
        <w:t xml:space="preserve"> would like to</w:t>
      </w:r>
      <w:r w:rsidRPr="005104CD">
        <w:rPr>
          <w:lang w:val="en-US" w:eastAsia="zh-CN"/>
        </w:rPr>
        <w:t xml:space="preserve"> inform you </w:t>
      </w:r>
      <w:r w:rsidR="00A15D43" w:rsidRPr="005104CD">
        <w:rPr>
          <w:lang w:val="en-US" w:eastAsia="zh-CN"/>
        </w:rPr>
        <w:t xml:space="preserve">of </w:t>
      </w:r>
      <w:r w:rsidRPr="005104CD">
        <w:rPr>
          <w:lang w:val="en-US" w:eastAsia="zh-CN"/>
        </w:rPr>
        <w:t xml:space="preserve">a </w:t>
      </w:r>
      <w:r w:rsidRPr="005104CD">
        <w:t>new work item on</w:t>
      </w:r>
      <w:bookmarkStart w:id="10" w:name="_Hlk126658284"/>
      <w:r w:rsidRPr="005104CD">
        <w:t xml:space="preserve"> </w:t>
      </w:r>
      <w:hyperlink r:id="rId14" w:history="1">
        <w:r w:rsidRPr="005104CD">
          <w:rPr>
            <w:rStyle w:val="Hyperlink"/>
            <w:lang w:eastAsia="zh-CN"/>
          </w:rPr>
          <w:t xml:space="preserve">draft </w:t>
        </w:r>
        <w:r w:rsidRPr="005104CD">
          <w:rPr>
            <w:rStyle w:val="Hyperlink"/>
            <w:lang w:val="en-US" w:eastAsia="zh-CN"/>
          </w:rPr>
          <w:t>Supplement</w:t>
        </w:r>
        <w:r w:rsidRPr="005104CD">
          <w:rPr>
            <w:rStyle w:val="Hyperlink"/>
            <w:lang w:eastAsia="zh-CN"/>
          </w:rPr>
          <w:t xml:space="preserve"> </w:t>
        </w:r>
        <w:bookmarkStart w:id="11" w:name="_Hlk126658379"/>
        <w:r w:rsidRPr="005104CD">
          <w:rPr>
            <w:rStyle w:val="Hyperlink"/>
            <w:lang w:eastAsia="zh-CN"/>
          </w:rPr>
          <w:t>ITU-T Y.</w:t>
        </w:r>
        <w:r w:rsidRPr="005104CD">
          <w:rPr>
            <w:rStyle w:val="Hyperlink"/>
            <w:lang w:val="en-US" w:eastAsia="zh-CN"/>
          </w:rPr>
          <w:t>Sup-VFS</w:t>
        </w:r>
      </w:hyperlink>
      <w:r w:rsidRPr="005104CD">
        <w:rPr>
          <w:lang w:eastAsia="zh-CN"/>
        </w:rPr>
        <w:t xml:space="preserve"> “</w:t>
      </w:r>
      <w:r w:rsidRPr="005104CD">
        <w:t>Functional architecture of connected vehicle formation</w:t>
      </w:r>
      <w:r w:rsidRPr="005104CD">
        <w:rPr>
          <w:lang w:val="en-US" w:eastAsia="zh-CN"/>
        </w:rPr>
        <w:t xml:space="preserve"> supporting </w:t>
      </w:r>
      <w:r w:rsidRPr="005104CD">
        <w:t xml:space="preserve">based on </w:t>
      </w:r>
      <w:r w:rsidRPr="005104CD">
        <w:rPr>
          <w:lang w:val="en-US" w:eastAsia="zh-CN"/>
        </w:rPr>
        <w:t xml:space="preserve">edge </w:t>
      </w:r>
      <w:r w:rsidRPr="005104CD">
        <w:t>computing</w:t>
      </w:r>
      <w:r w:rsidRPr="005104CD">
        <w:rPr>
          <w:lang w:eastAsia="zh-CN"/>
        </w:rPr>
        <w:t>”</w:t>
      </w:r>
      <w:bookmarkEnd w:id="10"/>
      <w:bookmarkEnd w:id="11"/>
      <w:r w:rsidRPr="005104CD">
        <w:rPr>
          <w:lang w:val="en-US" w:eastAsia="zh-CN"/>
        </w:rPr>
        <w:t xml:space="preserve"> </w:t>
      </w:r>
      <w:r w:rsidRPr="005104CD">
        <w:rPr>
          <w:lang w:eastAsia="zh-CN"/>
        </w:rPr>
        <w:t>under its Question 3/20</w:t>
      </w:r>
      <w:r w:rsidRPr="005104CD">
        <w:rPr>
          <w:lang w:val="en-US" w:eastAsia="zh-CN"/>
        </w:rPr>
        <w:t xml:space="preserve">. </w:t>
      </w:r>
    </w:p>
    <w:p w14:paraId="746D8B8F" w14:textId="42E22BEC" w:rsidR="0019546E" w:rsidRPr="005104CD" w:rsidRDefault="0051604D" w:rsidP="005104CD">
      <w:p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5104CD">
        <w:rPr>
          <w:lang w:val="en-US" w:eastAsia="zh-CN"/>
        </w:rPr>
        <w:t>The scope of the work item is to address the f</w:t>
      </w:r>
      <w:r w:rsidRPr="005104CD">
        <w:t xml:space="preserve">unctional architecture of connected vehicle formation based on </w:t>
      </w:r>
      <w:r w:rsidRPr="005104CD">
        <w:rPr>
          <w:lang w:val="en-US" w:eastAsia="zh-CN"/>
        </w:rPr>
        <w:t xml:space="preserve">edge </w:t>
      </w:r>
      <w:r w:rsidRPr="005104CD">
        <w:t>computing</w:t>
      </w:r>
      <w:r w:rsidRPr="005104CD">
        <w:rPr>
          <w:lang w:val="en-US" w:eastAsia="zh-CN"/>
        </w:rPr>
        <w:t xml:space="preserve">, </w:t>
      </w:r>
      <w:r w:rsidR="003312AE" w:rsidRPr="005104CD">
        <w:rPr>
          <w:lang w:val="en-US" w:eastAsia="zh-CN"/>
        </w:rPr>
        <w:t xml:space="preserve">which </w:t>
      </w:r>
      <w:r w:rsidRPr="005104CD">
        <w:rPr>
          <w:lang w:val="en-US" w:eastAsia="zh-CN"/>
        </w:rPr>
        <w:t>includ</w:t>
      </w:r>
      <w:r w:rsidR="003312AE" w:rsidRPr="005104CD">
        <w:rPr>
          <w:lang w:val="en-US" w:eastAsia="zh-CN"/>
        </w:rPr>
        <w:t>es</w:t>
      </w:r>
      <w:r w:rsidRPr="005104CD">
        <w:rPr>
          <w:lang w:val="en-US" w:eastAsia="zh-CN"/>
        </w:rPr>
        <w:t xml:space="preserve"> the following: </w:t>
      </w:r>
    </w:p>
    <w:p w14:paraId="298FF2D9" w14:textId="77777777" w:rsidR="0019546E" w:rsidRPr="005104CD" w:rsidRDefault="0051604D" w:rsidP="005104CD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eastAsia="zh-CN"/>
        </w:rPr>
      </w:pPr>
      <w:r w:rsidRPr="005104CD">
        <w:rPr>
          <w:lang w:val="en-US" w:eastAsia="zh-CN"/>
        </w:rPr>
        <w:t>Functional</w:t>
      </w:r>
      <w:r w:rsidRPr="005104CD">
        <w:rPr>
          <w:lang w:eastAsia="zh-CN"/>
        </w:rPr>
        <w:t xml:space="preserve"> architecture of </w:t>
      </w:r>
      <w:r w:rsidRPr="005104CD">
        <w:t xml:space="preserve">the connected vehicle formation </w:t>
      </w:r>
      <w:bookmarkStart w:id="12" w:name="OLE_LINK8"/>
      <w:r w:rsidRPr="005104CD">
        <w:rPr>
          <w:lang w:val="en-US" w:eastAsia="zh-CN"/>
        </w:rPr>
        <w:t>supporting</w:t>
      </w:r>
      <w:bookmarkEnd w:id="12"/>
      <w:r w:rsidRPr="005104CD">
        <w:t xml:space="preserve"> based on </w:t>
      </w:r>
      <w:r w:rsidRPr="005104CD">
        <w:rPr>
          <w:lang w:val="en-US" w:eastAsia="zh-CN"/>
        </w:rPr>
        <w:t xml:space="preserve">edge </w:t>
      </w:r>
      <w:r w:rsidRPr="005104CD">
        <w:t>computing</w:t>
      </w:r>
    </w:p>
    <w:p w14:paraId="12643917" w14:textId="79BBCAF5" w:rsidR="0019546E" w:rsidRPr="005104CD" w:rsidRDefault="0051604D" w:rsidP="005104CD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val="en-US" w:eastAsia="zh-CN"/>
        </w:rPr>
      </w:pPr>
      <w:r w:rsidRPr="005104CD">
        <w:rPr>
          <w:lang w:val="en-US" w:eastAsia="zh-CN"/>
        </w:rPr>
        <w:t xml:space="preserve">Functional entities to support </w:t>
      </w:r>
      <w:r w:rsidRPr="005104CD">
        <w:t>the connected vehicle formation</w:t>
      </w:r>
      <w:r w:rsidRPr="005104CD">
        <w:rPr>
          <w:lang w:val="en-US" w:eastAsia="zh-CN"/>
        </w:rPr>
        <w:t xml:space="preserve"> supporting</w:t>
      </w:r>
      <w:r w:rsidRPr="005104CD">
        <w:t xml:space="preserve"> </w:t>
      </w:r>
      <w:r w:rsidRPr="005104CD">
        <w:rPr>
          <w:lang w:val="en-US" w:eastAsia="zh-CN"/>
        </w:rPr>
        <w:t xml:space="preserve">edge </w:t>
      </w:r>
      <w:r w:rsidRPr="005104CD">
        <w:t>computing</w:t>
      </w:r>
    </w:p>
    <w:p w14:paraId="29EEDB0F" w14:textId="77777777" w:rsidR="0019546E" w:rsidRPr="005104CD" w:rsidRDefault="0051604D" w:rsidP="005104CD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val="en-US" w:eastAsia="zh-CN"/>
        </w:rPr>
      </w:pPr>
      <w:r w:rsidRPr="005104CD">
        <w:rPr>
          <w:color w:val="000000"/>
          <w:lang w:val="en-US" w:eastAsia="zh-CN"/>
        </w:rPr>
        <w:t xml:space="preserve">Reference points of the functional architecture </w:t>
      </w:r>
      <w:r w:rsidRPr="005104CD">
        <w:rPr>
          <w:lang w:val="en-US" w:eastAsia="zh-CN"/>
        </w:rPr>
        <w:t>for t</w:t>
      </w:r>
      <w:r w:rsidRPr="005104CD">
        <w:t xml:space="preserve">he connected vehicle formation </w:t>
      </w:r>
      <w:r w:rsidRPr="005104CD">
        <w:rPr>
          <w:lang w:val="en-US" w:eastAsia="zh-CN"/>
        </w:rPr>
        <w:t xml:space="preserve">supporting </w:t>
      </w:r>
      <w:r w:rsidRPr="005104CD">
        <w:t xml:space="preserve">based on </w:t>
      </w:r>
      <w:r w:rsidRPr="005104CD">
        <w:rPr>
          <w:lang w:val="en-US" w:eastAsia="zh-CN"/>
        </w:rPr>
        <w:t xml:space="preserve">edge </w:t>
      </w:r>
      <w:r w:rsidRPr="005104CD">
        <w:t>computing</w:t>
      </w:r>
    </w:p>
    <w:p w14:paraId="3EEBF916" w14:textId="4CF1EC07" w:rsidR="00FB661E" w:rsidRDefault="0051604D" w:rsidP="005104CD">
      <w:r w:rsidRPr="005104CD">
        <w:t xml:space="preserve">ITU-T </w:t>
      </w:r>
      <w:r w:rsidR="0011450E" w:rsidRPr="005104CD">
        <w:t>Study Group 20</w:t>
      </w:r>
      <w:r w:rsidRPr="005104CD">
        <w:t xml:space="preserve"> looks forward </w:t>
      </w:r>
      <w:r w:rsidR="0011450E" w:rsidRPr="005104CD">
        <w:t>to collaborating</w:t>
      </w:r>
      <w:r w:rsidRPr="005104CD">
        <w:t xml:space="preserve"> with </w:t>
      </w:r>
      <w:r w:rsidRPr="005104CD">
        <w:rPr>
          <w:rFonts w:eastAsia="MS Mincho"/>
        </w:rPr>
        <w:t xml:space="preserve">your organization </w:t>
      </w:r>
      <w:r w:rsidR="0011450E" w:rsidRPr="005104CD">
        <w:rPr>
          <w:rFonts w:eastAsia="MS Mincho"/>
        </w:rPr>
        <w:t>on</w:t>
      </w:r>
      <w:r w:rsidR="0011450E" w:rsidRPr="005104CD">
        <w:rPr>
          <w:lang w:eastAsia="zh-CN"/>
        </w:rPr>
        <w:t xml:space="preserve"> </w:t>
      </w:r>
      <w:r w:rsidR="00A15D43" w:rsidRPr="005104CD">
        <w:rPr>
          <w:lang w:eastAsia="zh-CN"/>
        </w:rPr>
        <w:t xml:space="preserve">this </w:t>
      </w:r>
      <w:r w:rsidRPr="005104CD">
        <w:t>topic.</w:t>
      </w:r>
    </w:p>
    <w:p w14:paraId="3283BE7E" w14:textId="77777777" w:rsidR="00DE45B6" w:rsidRDefault="00DE45B6" w:rsidP="005104CD"/>
    <w:p w14:paraId="56EA7AD3" w14:textId="77777777" w:rsidR="00DE45B6" w:rsidRDefault="00DE45B6" w:rsidP="005104CD"/>
    <w:p w14:paraId="7337D879" w14:textId="77777777" w:rsidR="00DE45B6" w:rsidRPr="005104CD" w:rsidRDefault="00DE45B6" w:rsidP="005104CD"/>
    <w:p w14:paraId="6E5F3363" w14:textId="77777777" w:rsidR="005104CD" w:rsidRDefault="0051604D" w:rsidP="005104CD">
      <w:pPr>
        <w:rPr>
          <w:b/>
          <w:bCs/>
          <w:lang w:val="en-US" w:eastAsia="zh-CN"/>
        </w:rPr>
      </w:pPr>
      <w:r w:rsidRPr="005104CD">
        <w:rPr>
          <w:b/>
          <w:bCs/>
          <w:lang w:val="en-US" w:eastAsia="zh-CN"/>
        </w:rPr>
        <w:lastRenderedPageBreak/>
        <w:t xml:space="preserve">Attachment: </w:t>
      </w:r>
    </w:p>
    <w:p w14:paraId="52ABDCC9" w14:textId="060F2FA2" w:rsidR="0019546E" w:rsidRPr="005104CD" w:rsidRDefault="0051604D" w:rsidP="005104CD">
      <w:pPr>
        <w:pStyle w:val="ListParagraph"/>
        <w:numPr>
          <w:ilvl w:val="0"/>
          <w:numId w:val="12"/>
        </w:numPr>
        <w:rPr>
          <w:lang w:val="en-US" w:eastAsia="zh-CN"/>
        </w:rPr>
      </w:pPr>
      <w:r w:rsidRPr="005104CD">
        <w:t xml:space="preserve">A.13 justification for proposed draft new Supplement ITU-T Y.Sup.VFS </w:t>
      </w:r>
      <w:r w:rsidRPr="005104CD">
        <w:rPr>
          <w:lang w:val="en-US" w:eastAsia="zh-CN"/>
        </w:rPr>
        <w:t>“</w:t>
      </w:r>
      <w:r w:rsidRPr="005104CD">
        <w:t>Functional architecture of connected vehicle formation supporting based on edge computing</w:t>
      </w:r>
      <w:r w:rsidRPr="005104CD">
        <w:rPr>
          <w:lang w:val="en-US" w:eastAsia="zh-CN"/>
        </w:rPr>
        <w:t>”</w:t>
      </w:r>
      <w:r w:rsidR="005104CD">
        <w:rPr>
          <w:lang w:val="en-US" w:eastAsia="zh-CN"/>
        </w:rPr>
        <w:t xml:space="preserve"> (</w:t>
      </w:r>
      <w:hyperlink r:id="rId15" w:history="1">
        <w:r w:rsidR="005104CD" w:rsidRPr="005104CD">
          <w:rPr>
            <w:rStyle w:val="Hyperlink"/>
            <w:lang w:val="en-US" w:eastAsia="zh-CN"/>
          </w:rPr>
          <w:t>SG20-TD1003-R1</w:t>
        </w:r>
      </w:hyperlink>
      <w:r w:rsidR="005104CD">
        <w:rPr>
          <w:lang w:val="en-US" w:eastAsia="zh-CN"/>
        </w:rPr>
        <w:t>)</w:t>
      </w:r>
    </w:p>
    <w:p w14:paraId="2641DA5F" w14:textId="77777777" w:rsidR="0019546E" w:rsidRPr="005104CD" w:rsidRDefault="0051604D" w:rsidP="005104CD">
      <w:pPr>
        <w:jc w:val="center"/>
      </w:pPr>
      <w:r w:rsidRPr="005104CD">
        <w:t>_______________________</w:t>
      </w:r>
    </w:p>
    <w:sectPr w:rsidR="0019546E" w:rsidRPr="005104CD" w:rsidSect="005104CD">
      <w:headerReference w:type="default" r:id="rId16"/>
      <w:pgSz w:w="11907" w:h="16840"/>
      <w:pgMar w:top="1134" w:right="1134" w:bottom="56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5ED2D" w14:textId="77777777" w:rsidR="003139A5" w:rsidRDefault="003139A5">
      <w:pPr>
        <w:spacing w:before="0"/>
      </w:pPr>
      <w:r>
        <w:separator/>
      </w:r>
    </w:p>
  </w:endnote>
  <w:endnote w:type="continuationSeparator" w:id="0">
    <w:p w14:paraId="5949553A" w14:textId="77777777" w:rsidR="003139A5" w:rsidRDefault="003139A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E462E" w14:textId="77777777" w:rsidR="003139A5" w:rsidRDefault="003139A5">
      <w:pPr>
        <w:spacing w:before="0"/>
      </w:pPr>
      <w:r>
        <w:separator/>
      </w:r>
    </w:p>
  </w:footnote>
  <w:footnote w:type="continuationSeparator" w:id="0">
    <w:p w14:paraId="06BA8F6F" w14:textId="77777777" w:rsidR="003139A5" w:rsidRDefault="003139A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E41C7" w14:textId="5B60C1C3" w:rsidR="0019546E" w:rsidRPr="005104CD" w:rsidRDefault="005104CD" w:rsidP="005104CD">
    <w:pPr>
      <w:pStyle w:val="Header"/>
    </w:pPr>
    <w:r w:rsidRPr="005104CD">
      <w:t xml:space="preserve">- </w:t>
    </w:r>
    <w:r w:rsidRPr="005104CD">
      <w:fldChar w:fldCharType="begin"/>
    </w:r>
    <w:r w:rsidRPr="005104CD">
      <w:instrText xml:space="preserve"> PAGE  \* MERGEFORMAT </w:instrText>
    </w:r>
    <w:r w:rsidRPr="005104CD">
      <w:fldChar w:fldCharType="separate"/>
    </w:r>
    <w:r w:rsidRPr="005104CD">
      <w:rPr>
        <w:noProof/>
      </w:rPr>
      <w:t>1</w:t>
    </w:r>
    <w:r w:rsidRPr="005104CD">
      <w:fldChar w:fldCharType="end"/>
    </w:r>
    <w:r w:rsidRPr="005104CD">
      <w:t xml:space="preserve"> -</w:t>
    </w:r>
  </w:p>
  <w:p w14:paraId="68F9A50E" w14:textId="07B055AE" w:rsidR="005104CD" w:rsidRPr="005104CD" w:rsidRDefault="005104CD" w:rsidP="005104CD">
    <w:pPr>
      <w:pStyle w:val="Header"/>
      <w:spacing w:after="240"/>
    </w:pPr>
    <w:r w:rsidRPr="005104CD">
      <w:fldChar w:fldCharType="begin"/>
    </w:r>
    <w:r w:rsidRPr="005104CD">
      <w:instrText xml:space="preserve"> STYLEREF  Docnumber  </w:instrText>
    </w:r>
    <w:r w:rsidRPr="005104CD">
      <w:fldChar w:fldCharType="separate"/>
    </w:r>
    <w:r w:rsidR="00DE45B6">
      <w:rPr>
        <w:noProof/>
      </w:rPr>
      <w:t>SG2-LS102</w:t>
    </w:r>
    <w:r w:rsidRPr="005104CD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41461F"/>
    <w:multiLevelType w:val="multilevel"/>
    <w:tmpl w:val="0941461F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FEB5964"/>
    <w:multiLevelType w:val="hybridMultilevel"/>
    <w:tmpl w:val="457618B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7303680">
    <w:abstractNumId w:val="3"/>
  </w:num>
  <w:num w:numId="2" w16cid:durableId="711005484">
    <w:abstractNumId w:val="5"/>
  </w:num>
  <w:num w:numId="3" w16cid:durableId="1472946742">
    <w:abstractNumId w:val="8"/>
  </w:num>
  <w:num w:numId="4" w16cid:durableId="17438097">
    <w:abstractNumId w:val="9"/>
  </w:num>
  <w:num w:numId="5" w16cid:durableId="2027320015">
    <w:abstractNumId w:val="6"/>
  </w:num>
  <w:num w:numId="6" w16cid:durableId="1131166372">
    <w:abstractNumId w:val="2"/>
  </w:num>
  <w:num w:numId="7" w16cid:durableId="451822748">
    <w:abstractNumId w:val="7"/>
  </w:num>
  <w:num w:numId="8" w16cid:durableId="637076097">
    <w:abstractNumId w:val="4"/>
  </w:num>
  <w:num w:numId="9" w16cid:durableId="1970162819">
    <w:abstractNumId w:val="1"/>
  </w:num>
  <w:num w:numId="10" w16cid:durableId="481048491">
    <w:abstractNumId w:val="0"/>
  </w:num>
  <w:num w:numId="11" w16cid:durableId="1675960197">
    <w:abstractNumId w:val="10"/>
  </w:num>
  <w:num w:numId="12" w16cid:durableId="3016158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Y2ZDljNGZkNDc0N2JjNDVhYjAxYTU1Y2M4YjVlY2YifQ=="/>
  </w:docVars>
  <w:rsids>
    <w:rsidRoot w:val="007B311A"/>
    <w:rsid w:val="00014F69"/>
    <w:rsid w:val="000171DB"/>
    <w:rsid w:val="00023D9A"/>
    <w:rsid w:val="00027FED"/>
    <w:rsid w:val="00031C9B"/>
    <w:rsid w:val="0003582E"/>
    <w:rsid w:val="00043D75"/>
    <w:rsid w:val="00057000"/>
    <w:rsid w:val="00061268"/>
    <w:rsid w:val="0006224D"/>
    <w:rsid w:val="000640E0"/>
    <w:rsid w:val="000920CE"/>
    <w:rsid w:val="000966A8"/>
    <w:rsid w:val="000A5CA2"/>
    <w:rsid w:val="000B739D"/>
    <w:rsid w:val="000C397B"/>
    <w:rsid w:val="000E6125"/>
    <w:rsid w:val="00113DBE"/>
    <w:rsid w:val="0011450E"/>
    <w:rsid w:val="001200A6"/>
    <w:rsid w:val="00124A40"/>
    <w:rsid w:val="001251DA"/>
    <w:rsid w:val="00125432"/>
    <w:rsid w:val="00136DDD"/>
    <w:rsid w:val="00137F40"/>
    <w:rsid w:val="001410FD"/>
    <w:rsid w:val="00144BDF"/>
    <w:rsid w:val="001459E7"/>
    <w:rsid w:val="00155DDC"/>
    <w:rsid w:val="00161830"/>
    <w:rsid w:val="00186213"/>
    <w:rsid w:val="001871EC"/>
    <w:rsid w:val="00190928"/>
    <w:rsid w:val="0019546E"/>
    <w:rsid w:val="001A20C3"/>
    <w:rsid w:val="001A670F"/>
    <w:rsid w:val="001B6A45"/>
    <w:rsid w:val="001C62B8"/>
    <w:rsid w:val="001D22D8"/>
    <w:rsid w:val="001D4296"/>
    <w:rsid w:val="001D5601"/>
    <w:rsid w:val="001E01F8"/>
    <w:rsid w:val="001E7B0E"/>
    <w:rsid w:val="001F141D"/>
    <w:rsid w:val="00200A06"/>
    <w:rsid w:val="00200A98"/>
    <w:rsid w:val="00201AFA"/>
    <w:rsid w:val="002229F1"/>
    <w:rsid w:val="00225D6D"/>
    <w:rsid w:val="002268D5"/>
    <w:rsid w:val="00233F75"/>
    <w:rsid w:val="0023590C"/>
    <w:rsid w:val="00245215"/>
    <w:rsid w:val="00253DBE"/>
    <w:rsid w:val="00253DC6"/>
    <w:rsid w:val="0025489C"/>
    <w:rsid w:val="002565DB"/>
    <w:rsid w:val="002622FA"/>
    <w:rsid w:val="00263518"/>
    <w:rsid w:val="00263B33"/>
    <w:rsid w:val="00265669"/>
    <w:rsid w:val="00271AA9"/>
    <w:rsid w:val="002759E7"/>
    <w:rsid w:val="002760EE"/>
    <w:rsid w:val="00277326"/>
    <w:rsid w:val="002A11C4"/>
    <w:rsid w:val="002A1A2B"/>
    <w:rsid w:val="002A399B"/>
    <w:rsid w:val="002A6C2E"/>
    <w:rsid w:val="002B3243"/>
    <w:rsid w:val="002C26C0"/>
    <w:rsid w:val="002C2BC5"/>
    <w:rsid w:val="002C502A"/>
    <w:rsid w:val="002D6447"/>
    <w:rsid w:val="002E0407"/>
    <w:rsid w:val="002E3C52"/>
    <w:rsid w:val="002E4F1D"/>
    <w:rsid w:val="002E79CB"/>
    <w:rsid w:val="002F5070"/>
    <w:rsid w:val="002F7F55"/>
    <w:rsid w:val="0030745F"/>
    <w:rsid w:val="003136E0"/>
    <w:rsid w:val="003139A5"/>
    <w:rsid w:val="00314630"/>
    <w:rsid w:val="0032090A"/>
    <w:rsid w:val="00321CDE"/>
    <w:rsid w:val="00324E66"/>
    <w:rsid w:val="003312AE"/>
    <w:rsid w:val="00331A1D"/>
    <w:rsid w:val="00333E15"/>
    <w:rsid w:val="003449F4"/>
    <w:rsid w:val="00345378"/>
    <w:rsid w:val="003571BC"/>
    <w:rsid w:val="0036090C"/>
    <w:rsid w:val="00361116"/>
    <w:rsid w:val="00362562"/>
    <w:rsid w:val="00374E65"/>
    <w:rsid w:val="0037663C"/>
    <w:rsid w:val="00385FB5"/>
    <w:rsid w:val="0038715D"/>
    <w:rsid w:val="00392754"/>
    <w:rsid w:val="00394DBF"/>
    <w:rsid w:val="003957A6"/>
    <w:rsid w:val="003A43EF"/>
    <w:rsid w:val="003B4CF8"/>
    <w:rsid w:val="003C7445"/>
    <w:rsid w:val="003D0336"/>
    <w:rsid w:val="003D58FB"/>
    <w:rsid w:val="003E1F8C"/>
    <w:rsid w:val="003E39A2"/>
    <w:rsid w:val="003E57AB"/>
    <w:rsid w:val="003E7207"/>
    <w:rsid w:val="003F2BED"/>
    <w:rsid w:val="00400B49"/>
    <w:rsid w:val="00414B7D"/>
    <w:rsid w:val="00433B03"/>
    <w:rsid w:val="00443878"/>
    <w:rsid w:val="004539A8"/>
    <w:rsid w:val="004604F7"/>
    <w:rsid w:val="004712CA"/>
    <w:rsid w:val="00473782"/>
    <w:rsid w:val="0047422E"/>
    <w:rsid w:val="0049090D"/>
    <w:rsid w:val="00492656"/>
    <w:rsid w:val="0049674B"/>
    <w:rsid w:val="004968E6"/>
    <w:rsid w:val="004A6DD3"/>
    <w:rsid w:val="004B7C02"/>
    <w:rsid w:val="004C0673"/>
    <w:rsid w:val="004C3904"/>
    <w:rsid w:val="004C4E4E"/>
    <w:rsid w:val="004E22AB"/>
    <w:rsid w:val="004F23BA"/>
    <w:rsid w:val="004F3816"/>
    <w:rsid w:val="0050586A"/>
    <w:rsid w:val="005104CD"/>
    <w:rsid w:val="0051604D"/>
    <w:rsid w:val="00520DBF"/>
    <w:rsid w:val="0053731C"/>
    <w:rsid w:val="00543D41"/>
    <w:rsid w:val="00556A5B"/>
    <w:rsid w:val="00562F95"/>
    <w:rsid w:val="00566EDA"/>
    <w:rsid w:val="0057081A"/>
    <w:rsid w:val="00572654"/>
    <w:rsid w:val="005976A1"/>
    <w:rsid w:val="005A2A1A"/>
    <w:rsid w:val="005A580D"/>
    <w:rsid w:val="005B5629"/>
    <w:rsid w:val="005B6B78"/>
    <w:rsid w:val="005C0300"/>
    <w:rsid w:val="005C27A2"/>
    <w:rsid w:val="005D4FEB"/>
    <w:rsid w:val="005F4B6A"/>
    <w:rsid w:val="006010F3"/>
    <w:rsid w:val="0060304A"/>
    <w:rsid w:val="00606DB6"/>
    <w:rsid w:val="00615A0A"/>
    <w:rsid w:val="00626673"/>
    <w:rsid w:val="006302D6"/>
    <w:rsid w:val="006333D4"/>
    <w:rsid w:val="006369B2"/>
    <w:rsid w:val="0063718D"/>
    <w:rsid w:val="00647525"/>
    <w:rsid w:val="00647A71"/>
    <w:rsid w:val="00652D9F"/>
    <w:rsid w:val="006570B0"/>
    <w:rsid w:val="0066022F"/>
    <w:rsid w:val="00660BDC"/>
    <w:rsid w:val="006813BC"/>
    <w:rsid w:val="00681513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E44F2"/>
    <w:rsid w:val="006F7DEE"/>
    <w:rsid w:val="00704C40"/>
    <w:rsid w:val="00711DB1"/>
    <w:rsid w:val="00712932"/>
    <w:rsid w:val="00715551"/>
    <w:rsid w:val="00715CA6"/>
    <w:rsid w:val="00731135"/>
    <w:rsid w:val="007324AF"/>
    <w:rsid w:val="00737C09"/>
    <w:rsid w:val="00740128"/>
    <w:rsid w:val="007409B4"/>
    <w:rsid w:val="00741974"/>
    <w:rsid w:val="00747D50"/>
    <w:rsid w:val="00754192"/>
    <w:rsid w:val="0075525E"/>
    <w:rsid w:val="00756D3D"/>
    <w:rsid w:val="00761CF5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5A29"/>
    <w:rsid w:val="00836577"/>
    <w:rsid w:val="00836C6D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A58E2"/>
    <w:rsid w:val="008B450D"/>
    <w:rsid w:val="008B505B"/>
    <w:rsid w:val="008B5123"/>
    <w:rsid w:val="008B72EF"/>
    <w:rsid w:val="008D098D"/>
    <w:rsid w:val="008E0172"/>
    <w:rsid w:val="008E22DA"/>
    <w:rsid w:val="008F4CAD"/>
    <w:rsid w:val="008F737B"/>
    <w:rsid w:val="00900EF1"/>
    <w:rsid w:val="009010AF"/>
    <w:rsid w:val="00906CD2"/>
    <w:rsid w:val="009302DE"/>
    <w:rsid w:val="00930A63"/>
    <w:rsid w:val="00934200"/>
    <w:rsid w:val="00936852"/>
    <w:rsid w:val="0094045D"/>
    <w:rsid w:val="009406B5"/>
    <w:rsid w:val="00946166"/>
    <w:rsid w:val="009507EC"/>
    <w:rsid w:val="00972CD0"/>
    <w:rsid w:val="00983164"/>
    <w:rsid w:val="009972EF"/>
    <w:rsid w:val="009B5035"/>
    <w:rsid w:val="009C3160"/>
    <w:rsid w:val="009D5DDD"/>
    <w:rsid w:val="009E09A8"/>
    <w:rsid w:val="009E4161"/>
    <w:rsid w:val="009E766E"/>
    <w:rsid w:val="009F1960"/>
    <w:rsid w:val="009F2C64"/>
    <w:rsid w:val="009F715E"/>
    <w:rsid w:val="00A10DBB"/>
    <w:rsid w:val="00A11720"/>
    <w:rsid w:val="00A15D43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3A20"/>
    <w:rsid w:val="00A67A81"/>
    <w:rsid w:val="00A730A6"/>
    <w:rsid w:val="00A732DA"/>
    <w:rsid w:val="00A84724"/>
    <w:rsid w:val="00A971A0"/>
    <w:rsid w:val="00AA1F22"/>
    <w:rsid w:val="00AB0E42"/>
    <w:rsid w:val="00AD5A7D"/>
    <w:rsid w:val="00AF5A57"/>
    <w:rsid w:val="00AF735D"/>
    <w:rsid w:val="00B024D7"/>
    <w:rsid w:val="00B0524A"/>
    <w:rsid w:val="00B05821"/>
    <w:rsid w:val="00B100D6"/>
    <w:rsid w:val="00B164C9"/>
    <w:rsid w:val="00B21296"/>
    <w:rsid w:val="00B21400"/>
    <w:rsid w:val="00B2503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80CE8"/>
    <w:rsid w:val="00B90997"/>
    <w:rsid w:val="00B90AD6"/>
    <w:rsid w:val="00B97601"/>
    <w:rsid w:val="00BA788A"/>
    <w:rsid w:val="00BB1465"/>
    <w:rsid w:val="00BB4983"/>
    <w:rsid w:val="00BB7597"/>
    <w:rsid w:val="00BC2AAB"/>
    <w:rsid w:val="00BC62E2"/>
    <w:rsid w:val="00BE09D5"/>
    <w:rsid w:val="00BF02DC"/>
    <w:rsid w:val="00BF03D0"/>
    <w:rsid w:val="00BF1C1D"/>
    <w:rsid w:val="00C37820"/>
    <w:rsid w:val="00C42125"/>
    <w:rsid w:val="00C62814"/>
    <w:rsid w:val="00C62BE6"/>
    <w:rsid w:val="00C67B25"/>
    <w:rsid w:val="00C748F7"/>
    <w:rsid w:val="00C74937"/>
    <w:rsid w:val="00C96520"/>
    <w:rsid w:val="00CA6409"/>
    <w:rsid w:val="00CB08B0"/>
    <w:rsid w:val="00CB2599"/>
    <w:rsid w:val="00CD2139"/>
    <w:rsid w:val="00CD2497"/>
    <w:rsid w:val="00CD6848"/>
    <w:rsid w:val="00CD6BD8"/>
    <w:rsid w:val="00CE1E6E"/>
    <w:rsid w:val="00CE5986"/>
    <w:rsid w:val="00CF34C4"/>
    <w:rsid w:val="00D02928"/>
    <w:rsid w:val="00D02972"/>
    <w:rsid w:val="00D11885"/>
    <w:rsid w:val="00D134EA"/>
    <w:rsid w:val="00D24BF5"/>
    <w:rsid w:val="00D27C52"/>
    <w:rsid w:val="00D45D31"/>
    <w:rsid w:val="00D647EF"/>
    <w:rsid w:val="00D73137"/>
    <w:rsid w:val="00D73831"/>
    <w:rsid w:val="00D745B2"/>
    <w:rsid w:val="00D80DD9"/>
    <w:rsid w:val="00D977A2"/>
    <w:rsid w:val="00DA1D47"/>
    <w:rsid w:val="00DC5BCD"/>
    <w:rsid w:val="00DC774A"/>
    <w:rsid w:val="00DD50DE"/>
    <w:rsid w:val="00DE3062"/>
    <w:rsid w:val="00DE45B6"/>
    <w:rsid w:val="00DE729D"/>
    <w:rsid w:val="00E04C24"/>
    <w:rsid w:val="00E0581D"/>
    <w:rsid w:val="00E204DD"/>
    <w:rsid w:val="00E30A80"/>
    <w:rsid w:val="00E353EC"/>
    <w:rsid w:val="00E51F61"/>
    <w:rsid w:val="00E53C24"/>
    <w:rsid w:val="00E56E77"/>
    <w:rsid w:val="00E71046"/>
    <w:rsid w:val="00E72E36"/>
    <w:rsid w:val="00E76C2A"/>
    <w:rsid w:val="00E87795"/>
    <w:rsid w:val="00E95078"/>
    <w:rsid w:val="00EB4145"/>
    <w:rsid w:val="00EB444D"/>
    <w:rsid w:val="00ED5B66"/>
    <w:rsid w:val="00EE0348"/>
    <w:rsid w:val="00EE5C0D"/>
    <w:rsid w:val="00EF4792"/>
    <w:rsid w:val="00F02294"/>
    <w:rsid w:val="00F30DE7"/>
    <w:rsid w:val="00F35A91"/>
    <w:rsid w:val="00F35F57"/>
    <w:rsid w:val="00F376EC"/>
    <w:rsid w:val="00F44D3D"/>
    <w:rsid w:val="00F464C0"/>
    <w:rsid w:val="00F50467"/>
    <w:rsid w:val="00F562A0"/>
    <w:rsid w:val="00F57FA4"/>
    <w:rsid w:val="00F732C6"/>
    <w:rsid w:val="00FA02CB"/>
    <w:rsid w:val="00FA2177"/>
    <w:rsid w:val="00FB0783"/>
    <w:rsid w:val="00FB661E"/>
    <w:rsid w:val="00FB7A8B"/>
    <w:rsid w:val="00FD439E"/>
    <w:rsid w:val="00FD76CB"/>
    <w:rsid w:val="00FE152B"/>
    <w:rsid w:val="00FE239E"/>
    <w:rsid w:val="00FE3437"/>
    <w:rsid w:val="00FE4BEC"/>
    <w:rsid w:val="00FF2096"/>
    <w:rsid w:val="00FF4546"/>
    <w:rsid w:val="00FF5094"/>
    <w:rsid w:val="00FF538F"/>
    <w:rsid w:val="026E2AF7"/>
    <w:rsid w:val="028F11EC"/>
    <w:rsid w:val="031A7C68"/>
    <w:rsid w:val="0348401D"/>
    <w:rsid w:val="05410187"/>
    <w:rsid w:val="07034156"/>
    <w:rsid w:val="072E4801"/>
    <w:rsid w:val="08B40B04"/>
    <w:rsid w:val="09B50928"/>
    <w:rsid w:val="0BBD4A9E"/>
    <w:rsid w:val="0C3E353A"/>
    <w:rsid w:val="0CDA6DE4"/>
    <w:rsid w:val="112C6057"/>
    <w:rsid w:val="13936861"/>
    <w:rsid w:val="13FA068E"/>
    <w:rsid w:val="15B718A4"/>
    <w:rsid w:val="16475D7E"/>
    <w:rsid w:val="180B77E6"/>
    <w:rsid w:val="19810F0A"/>
    <w:rsid w:val="1A89276C"/>
    <w:rsid w:val="1C411BAA"/>
    <w:rsid w:val="1C891374"/>
    <w:rsid w:val="1D9950FF"/>
    <w:rsid w:val="207C33DD"/>
    <w:rsid w:val="231F3C6E"/>
    <w:rsid w:val="26EC3450"/>
    <w:rsid w:val="26FE35B3"/>
    <w:rsid w:val="27D73421"/>
    <w:rsid w:val="289E2120"/>
    <w:rsid w:val="28EE24EE"/>
    <w:rsid w:val="2A767FEE"/>
    <w:rsid w:val="2AE71E5F"/>
    <w:rsid w:val="2CAE25A6"/>
    <w:rsid w:val="2D963CC6"/>
    <w:rsid w:val="30544772"/>
    <w:rsid w:val="308B72A4"/>
    <w:rsid w:val="312B4C7D"/>
    <w:rsid w:val="31561413"/>
    <w:rsid w:val="31DF0132"/>
    <w:rsid w:val="3325581E"/>
    <w:rsid w:val="3B640E61"/>
    <w:rsid w:val="3B7EA76E"/>
    <w:rsid w:val="3F60143E"/>
    <w:rsid w:val="402B55A8"/>
    <w:rsid w:val="40B33A0B"/>
    <w:rsid w:val="40F77934"/>
    <w:rsid w:val="445A18D8"/>
    <w:rsid w:val="44F630BD"/>
    <w:rsid w:val="454F1D39"/>
    <w:rsid w:val="47147088"/>
    <w:rsid w:val="47B71E17"/>
    <w:rsid w:val="48E72288"/>
    <w:rsid w:val="49693F5A"/>
    <w:rsid w:val="4A9E529C"/>
    <w:rsid w:val="4C334959"/>
    <w:rsid w:val="4C612351"/>
    <w:rsid w:val="4D71607B"/>
    <w:rsid w:val="535B35DE"/>
    <w:rsid w:val="57086B27"/>
    <w:rsid w:val="57D21E28"/>
    <w:rsid w:val="58406A80"/>
    <w:rsid w:val="59A57D21"/>
    <w:rsid w:val="59D90888"/>
    <w:rsid w:val="5C4557EC"/>
    <w:rsid w:val="5C7C579D"/>
    <w:rsid w:val="5D666C28"/>
    <w:rsid w:val="5D6879E4"/>
    <w:rsid w:val="61334EF7"/>
    <w:rsid w:val="6295367D"/>
    <w:rsid w:val="642D54E3"/>
    <w:rsid w:val="660271D7"/>
    <w:rsid w:val="686C4441"/>
    <w:rsid w:val="6B1A3916"/>
    <w:rsid w:val="6B78111D"/>
    <w:rsid w:val="6BBD0EFB"/>
    <w:rsid w:val="6DAF0D17"/>
    <w:rsid w:val="707A7A47"/>
    <w:rsid w:val="75C630A2"/>
    <w:rsid w:val="75DD2137"/>
    <w:rsid w:val="76186913"/>
    <w:rsid w:val="79CE7BE3"/>
    <w:rsid w:val="7B641393"/>
    <w:rsid w:val="7D810612"/>
    <w:rsid w:val="7F4F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EB0BB"/>
  <w15:docId w15:val="{EADAC9FC-71F7-408F-9E0D-0D1C14CA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aliases w:val="超级链接,Style 58,하이퍼링크2,超?级链,하이퍼링크21,超????,超??级链Ú,fL????,fL?级,超??级链,CEO_Hyperlink,超链接1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1">
    <w:name w:val="修订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10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1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2">
    <w:name w:val="明显强调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13">
    <w:name w:val="明显参考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14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15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6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2A1A2B"/>
    <w:rPr>
      <w:rFonts w:eastAsiaTheme="minorEastAsia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4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chao@caict.ac.cn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hj@etri.re.k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2-SG20-230913-TD-GEN-1003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ITU-T/workprog/wp_item.aspx?isn=1907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{a9af7e99-7ec7-43f2-b50a-2ff02fdf732f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9AF7E99-7EC7-43F2-B50A-2FF02FDF732F}"/>
      </w:docPartPr>
      <w:docPartBody>
        <w:p w:rsidR="006B041E" w:rsidRDefault="002B711A">
          <w:pPr>
            <w:pStyle w:val="998D9D5AB3C2461EBAA36EDA081C8CA3"/>
          </w:pPr>
          <w:r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{2f51867d-9cd6-415e-97d0-9f024cf74595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F51867D-9CD6-415E-97D0-9F024CF74595}"/>
      </w:docPartPr>
      <w:docPartBody>
        <w:p w:rsidR="006B041E" w:rsidRDefault="002B711A">
          <w:pPr>
            <w:pStyle w:val="6BE289F196134586A396D66805447987"/>
          </w:pPr>
          <w:r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{17f8b75c-a08b-4066-84dd-151b718f3a0b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8B75C-A08B-4066-84DD-151B718F3A0B}"/>
      </w:docPartPr>
      <w:docPartBody>
        <w:p w:rsidR="006B041E" w:rsidRDefault="002B711A">
          <w:pPr>
            <w:pStyle w:val="D9AFCF4B826C4BC18684BD943DFFFA17"/>
          </w:pPr>
          <w:r>
            <w:rPr>
              <w:rStyle w:val="PlaceholderText"/>
              <w:highlight w:val="yellow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{649cb6ea-7052-4186-8abf-6e91959fb2e9}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649CB6EA-7052-4186-8ABF-6E91959FB2E9}"/>
      </w:docPartPr>
      <w:docPartBody>
        <w:p w:rsidR="006B041E" w:rsidRDefault="002B711A">
          <w:pPr>
            <w:pStyle w:val="84C03365D41346B98C35D11EDF8F5F2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3815226a-e154-4235-b48b-9bad384dcfc1}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3815226A-E154-4235-B48B-9BAD384DCFC1}"/>
      </w:docPartPr>
      <w:docPartBody>
        <w:p w:rsidR="006B041E" w:rsidRDefault="002B711A">
          <w:pPr>
            <w:pStyle w:val="7A4D116D96FA4953B7B8D6710F610ABD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65039" w:rsidRDefault="00565039">
      <w:pPr>
        <w:spacing w:line="240" w:lineRule="auto"/>
      </w:pPr>
      <w:r>
        <w:separator/>
      </w:r>
    </w:p>
  </w:endnote>
  <w:endnote w:type="continuationSeparator" w:id="0">
    <w:p w:rsidR="00565039" w:rsidRDefault="00565039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65039" w:rsidRDefault="00565039">
      <w:pPr>
        <w:spacing w:after="0"/>
      </w:pPr>
      <w:r>
        <w:separator/>
      </w:r>
    </w:p>
  </w:footnote>
  <w:footnote w:type="continuationSeparator" w:id="0">
    <w:p w:rsidR="00565039" w:rsidRDefault="00565039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FCB"/>
    <w:rsid w:val="00053105"/>
    <w:rsid w:val="000814DB"/>
    <w:rsid w:val="00097636"/>
    <w:rsid w:val="00155B25"/>
    <w:rsid w:val="002218A2"/>
    <w:rsid w:val="0027778A"/>
    <w:rsid w:val="002B6481"/>
    <w:rsid w:val="002B711A"/>
    <w:rsid w:val="002C377F"/>
    <w:rsid w:val="0035061C"/>
    <w:rsid w:val="004B7FFA"/>
    <w:rsid w:val="005330B2"/>
    <w:rsid w:val="00565039"/>
    <w:rsid w:val="005B5487"/>
    <w:rsid w:val="006B041E"/>
    <w:rsid w:val="007001F3"/>
    <w:rsid w:val="00731457"/>
    <w:rsid w:val="00766CA9"/>
    <w:rsid w:val="00786EC1"/>
    <w:rsid w:val="00871FCB"/>
    <w:rsid w:val="009962C2"/>
    <w:rsid w:val="00AA37BA"/>
    <w:rsid w:val="00AB0A1C"/>
    <w:rsid w:val="00AB4438"/>
    <w:rsid w:val="00B70A46"/>
    <w:rsid w:val="00BF1518"/>
    <w:rsid w:val="00BF637B"/>
    <w:rsid w:val="00C8420A"/>
    <w:rsid w:val="00DA1379"/>
    <w:rsid w:val="00DC77E0"/>
    <w:rsid w:val="00E203EE"/>
    <w:rsid w:val="00F4448D"/>
    <w:rsid w:val="00FA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CH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998D9D5AB3C2461EBAA36EDA081C8CA3">
    <w:name w:val="998D9D5AB3C2461EBAA36EDA081C8CA3"/>
    <w:qFormat/>
    <w:pPr>
      <w:widowControl w:val="0"/>
      <w:jc w:val="both"/>
    </w:pPr>
    <w:rPr>
      <w:kern w:val="2"/>
      <w:sz w:val="21"/>
      <w:szCs w:val="22"/>
      <w:lang w:val="en-US"/>
    </w:rPr>
  </w:style>
  <w:style w:type="paragraph" w:customStyle="1" w:styleId="6BE289F196134586A396D66805447987">
    <w:name w:val="6BE289F196134586A396D66805447987"/>
    <w:qFormat/>
    <w:pPr>
      <w:widowControl w:val="0"/>
      <w:jc w:val="both"/>
    </w:pPr>
    <w:rPr>
      <w:kern w:val="2"/>
      <w:sz w:val="21"/>
      <w:szCs w:val="22"/>
      <w:lang w:val="en-US"/>
    </w:rPr>
  </w:style>
  <w:style w:type="paragraph" w:customStyle="1" w:styleId="D9AFCF4B826C4BC18684BD943DFFFA17">
    <w:name w:val="D9AFCF4B826C4BC18684BD943DFFFA17"/>
    <w:qFormat/>
    <w:pPr>
      <w:spacing w:after="160" w:line="259" w:lineRule="auto"/>
    </w:pPr>
    <w:rPr>
      <w:sz w:val="22"/>
      <w:szCs w:val="22"/>
      <w:lang w:val="en-GB" w:eastAsia="en-GB"/>
    </w:rPr>
  </w:style>
  <w:style w:type="paragraph" w:customStyle="1" w:styleId="84C03365D41346B98C35D11EDF8F5F29">
    <w:name w:val="84C03365D41346B98C35D11EDF8F5F29"/>
    <w:qFormat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val="en-US" w:eastAsia="ko-KR"/>
    </w:rPr>
  </w:style>
  <w:style w:type="paragraph" w:customStyle="1" w:styleId="7A4D116D96FA4953B7B8D6710F610ABD">
    <w:name w:val="7A4D116D96FA4953B7B8D6710F610ABD"/>
    <w:qFormat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val="en-US"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sisl xmlns:xsd="http://www.w3.org/2001/XMLSchema" xmlns:xsi="http://www.w3.org/2001/XMLSchema-instance" xmlns="http://www.boldonjames.com/2008/01/sie/internal/label" sislVersion="0" policy="e02a22a5-1858-4a26-a36b-fd26cb37ee25" origin="userSelected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3CC89B59-73DC-4331-A8A4-697A803248DF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19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initiation of a new work item on draft Supplement ITU-T Y.Sup.VFS “Functional architecture of connected vehicle formation supporting based on edge computing” [to ITU-T SG16, ITU-T SG13, 3GPP, ISO/TC204]</dc:title>
  <dc:creator>ITU-T Study Group 20</dc:creator>
  <dc:description>SG2-LS102  For: Arusha, 13–22 September 2023_x000d_Document date: _x000d_Saved by ITU51014284 at 19:11:04 on 03.10.23</dc:description>
  <cp:lastModifiedBy>JK</cp:lastModifiedBy>
  <cp:revision>7</cp:revision>
  <cp:lastPrinted>2016-12-23T12:52:00Z</cp:lastPrinted>
  <dcterms:created xsi:type="dcterms:W3CDTF">2023-08-31T14:03:00Z</dcterms:created>
  <dcterms:modified xsi:type="dcterms:W3CDTF">2023-11-10T19:33:00Z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SG2-LS102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3/20</vt:lpwstr>
  </property>
  <property fmtid="{D5CDD505-2E9C-101B-9397-08002B2CF9AE}" pid="7" name="Docdest">
    <vt:lpwstr>Arusha, 13–22 September 2023</vt:lpwstr>
  </property>
  <property fmtid="{D5CDD505-2E9C-101B-9397-08002B2CF9AE}" pid="8" name="Docauthor">
    <vt:lpwstr>ITU-T Study Group 20</vt:lpwstr>
  </property>
  <property fmtid="{D5CDD505-2E9C-101B-9397-08002B2CF9AE}" pid="9" name="docIndexRef">
    <vt:lpwstr>60ae584b-06a9-4786-be77-7ef1721f58ac</vt:lpwstr>
  </property>
  <property fmtid="{D5CDD505-2E9C-101B-9397-08002B2CF9AE}" pid="10" name="bjSaver">
    <vt:lpwstr>ly9WlAKhAbxEOXKc6PBqFPyovCs4/Snf</vt:lpwstr>
  </property>
  <property fmtid="{D5CDD505-2E9C-101B-9397-08002B2CF9AE}" pid="11" name="bjDocumentSecurityLabel">
    <vt:lpwstr>This item has no classification</vt:lpwstr>
  </property>
  <property fmtid="{D5CDD505-2E9C-101B-9397-08002B2CF9AE}" pid="12" name="bjClsUserRVM">
    <vt:lpwstr>[]</vt:lpwstr>
  </property>
  <property fmtid="{D5CDD505-2E9C-101B-9397-08002B2CF9AE}" pid="13" name="KSOProductBuildVer">
    <vt:lpwstr>2052-12.1.0.15374</vt:lpwstr>
  </property>
  <property fmtid="{D5CDD505-2E9C-101B-9397-08002B2CF9AE}" pid="14" name="ICV">
    <vt:lpwstr>F9DA04B1B1AB49828BF5BF16FBBA2144</vt:lpwstr>
  </property>
  <property fmtid="{D5CDD505-2E9C-101B-9397-08002B2CF9AE}" pid="15" name="GrammarlyDocumentId">
    <vt:lpwstr>174cd45d1abcbd589bf5c9732629a6d713cf936136cdfbb727183c7bd0e844fd</vt:lpwstr>
  </property>
</Properties>
</file>