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947071E"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B261DF">
              <w:rPr>
                <w:rFonts w:eastAsiaTheme="minorEastAsia" w:hint="eastAsia"/>
                <w:lang w:eastAsia="zh-CN"/>
              </w:rPr>
              <w:t>0</w:t>
            </w:r>
            <w:r>
              <w:t xml:space="preserve">.0 </w:t>
            </w:r>
            <w:r>
              <w:rPr>
                <w:sz w:val="32"/>
              </w:rPr>
              <w:t>(202</w:t>
            </w:r>
            <w:r w:rsidR="00B50941">
              <w:rPr>
                <w:sz w:val="32"/>
              </w:rPr>
              <w:t>4</w:t>
            </w:r>
            <w:r>
              <w:rPr>
                <w:sz w:val="32"/>
              </w:rPr>
              <w:t>-</w:t>
            </w:r>
            <w:r w:rsidR="00B261DF">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97321093" r:id="rId10"/>
              </w:object>
            </w:r>
          </w:p>
        </w:tc>
        <w:tc>
          <w:tcPr>
            <w:tcW w:w="5540" w:type="dxa"/>
            <w:shd w:val="clear" w:color="auto" w:fill="auto"/>
          </w:tcPr>
          <w:p w14:paraId="33E32498" w14:textId="77777777" w:rsidR="007B3457" w:rsidRDefault="00AF612D">
            <w:pPr>
              <w:jc w:val="right"/>
            </w:pPr>
            <w:bookmarkStart w:id="3" w:name="logos"/>
            <w:r>
              <w:pict w14:anchorId="73A98D87">
                <v:shape id="_x0000_i1026" type="#_x0000_t75" style="width:127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1C8B43AA" w14:textId="18D1A602" w:rsidR="00AF612D"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F612D">
        <w:rPr>
          <w:noProof/>
        </w:rPr>
        <w:t>Foreword</w:t>
      </w:r>
      <w:r w:rsidR="00AF612D">
        <w:rPr>
          <w:noProof/>
        </w:rPr>
        <w:tab/>
      </w:r>
      <w:r w:rsidR="00AF612D">
        <w:rPr>
          <w:noProof/>
        </w:rPr>
        <w:fldChar w:fldCharType="begin" w:fldLock="1"/>
      </w:r>
      <w:r w:rsidR="00AF612D">
        <w:rPr>
          <w:noProof/>
        </w:rPr>
        <w:instrText xml:space="preserve"> PAGEREF _Toc186707542 \h </w:instrText>
      </w:r>
      <w:r w:rsidR="00AF612D">
        <w:rPr>
          <w:noProof/>
        </w:rPr>
      </w:r>
      <w:r w:rsidR="00AF612D">
        <w:rPr>
          <w:noProof/>
        </w:rPr>
        <w:fldChar w:fldCharType="separate"/>
      </w:r>
      <w:r w:rsidR="00AF612D">
        <w:rPr>
          <w:noProof/>
        </w:rPr>
        <w:t>8</w:t>
      </w:r>
      <w:r w:rsidR="00AF612D">
        <w:rPr>
          <w:noProof/>
        </w:rPr>
        <w:fldChar w:fldCharType="end"/>
      </w:r>
    </w:p>
    <w:p w14:paraId="25AF8CC7" w14:textId="145CA234"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_Toc186707543 \h </w:instrText>
      </w:r>
      <w:r>
        <w:rPr>
          <w:noProof/>
        </w:rPr>
      </w:r>
      <w:r>
        <w:rPr>
          <w:noProof/>
        </w:rPr>
        <w:fldChar w:fldCharType="separate"/>
      </w:r>
      <w:r>
        <w:rPr>
          <w:noProof/>
        </w:rPr>
        <w:t>10</w:t>
      </w:r>
      <w:r>
        <w:rPr>
          <w:noProof/>
        </w:rPr>
        <w:fldChar w:fldCharType="end"/>
      </w:r>
    </w:p>
    <w:p w14:paraId="5AB874B9" w14:textId="1529DE05"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_Toc186707544 \h </w:instrText>
      </w:r>
      <w:r>
        <w:rPr>
          <w:noProof/>
        </w:rPr>
      </w:r>
      <w:r>
        <w:rPr>
          <w:noProof/>
        </w:rPr>
        <w:fldChar w:fldCharType="separate"/>
      </w:r>
      <w:r>
        <w:rPr>
          <w:noProof/>
        </w:rPr>
        <w:t>10</w:t>
      </w:r>
      <w:r>
        <w:rPr>
          <w:noProof/>
        </w:rPr>
        <w:fldChar w:fldCharType="end"/>
      </w:r>
    </w:p>
    <w:p w14:paraId="7162D384" w14:textId="27F5E972"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_Toc186707545 \h </w:instrText>
      </w:r>
      <w:r>
        <w:rPr>
          <w:noProof/>
        </w:rPr>
      </w:r>
      <w:r>
        <w:rPr>
          <w:noProof/>
        </w:rPr>
        <w:fldChar w:fldCharType="separate"/>
      </w:r>
      <w:r>
        <w:rPr>
          <w:noProof/>
        </w:rPr>
        <w:t>11</w:t>
      </w:r>
      <w:r>
        <w:rPr>
          <w:noProof/>
        </w:rPr>
        <w:fldChar w:fldCharType="end"/>
      </w:r>
    </w:p>
    <w:p w14:paraId="775967E2" w14:textId="1AD220A4"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_Toc186707546 \h </w:instrText>
      </w:r>
      <w:r>
        <w:rPr>
          <w:noProof/>
        </w:rPr>
      </w:r>
      <w:r>
        <w:rPr>
          <w:noProof/>
        </w:rPr>
        <w:fldChar w:fldCharType="separate"/>
      </w:r>
      <w:r>
        <w:rPr>
          <w:noProof/>
        </w:rPr>
        <w:t>11</w:t>
      </w:r>
      <w:r>
        <w:rPr>
          <w:noProof/>
        </w:rPr>
        <w:fldChar w:fldCharType="end"/>
      </w:r>
    </w:p>
    <w:p w14:paraId="3BF34FE6" w14:textId="28BAAE82"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_Toc186707547 \h </w:instrText>
      </w:r>
      <w:r>
        <w:rPr>
          <w:noProof/>
        </w:rPr>
      </w:r>
      <w:r>
        <w:rPr>
          <w:noProof/>
        </w:rPr>
        <w:fldChar w:fldCharType="separate"/>
      </w:r>
      <w:r>
        <w:rPr>
          <w:noProof/>
        </w:rPr>
        <w:t>11</w:t>
      </w:r>
      <w:r>
        <w:rPr>
          <w:noProof/>
        </w:rPr>
        <w:fldChar w:fldCharType="end"/>
      </w:r>
    </w:p>
    <w:p w14:paraId="004CFBB5" w14:textId="1A74F54D"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_Toc186707548 \h </w:instrText>
      </w:r>
      <w:r>
        <w:rPr>
          <w:noProof/>
        </w:rPr>
      </w:r>
      <w:r>
        <w:rPr>
          <w:noProof/>
        </w:rPr>
        <w:fldChar w:fldCharType="separate"/>
      </w:r>
      <w:r>
        <w:rPr>
          <w:noProof/>
        </w:rPr>
        <w:t>11</w:t>
      </w:r>
      <w:r>
        <w:rPr>
          <w:noProof/>
        </w:rPr>
        <w:fldChar w:fldCharType="end"/>
      </w:r>
    </w:p>
    <w:p w14:paraId="2460F75E" w14:textId="6FC47E81"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_Toc186707549 \h </w:instrText>
      </w:r>
      <w:r>
        <w:rPr>
          <w:noProof/>
        </w:rPr>
      </w:r>
      <w:r>
        <w:rPr>
          <w:noProof/>
        </w:rPr>
        <w:fldChar w:fldCharType="separate"/>
      </w:r>
      <w:r>
        <w:rPr>
          <w:noProof/>
        </w:rPr>
        <w:t>11</w:t>
      </w:r>
      <w:r>
        <w:rPr>
          <w:noProof/>
        </w:rPr>
        <w:fldChar w:fldCharType="end"/>
      </w:r>
    </w:p>
    <w:p w14:paraId="36FE95DC" w14:textId="23B15AA9"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_Toc186707550 \h </w:instrText>
      </w:r>
      <w:r>
        <w:rPr>
          <w:noProof/>
        </w:rPr>
      </w:r>
      <w:r>
        <w:rPr>
          <w:noProof/>
        </w:rPr>
        <w:fldChar w:fldCharType="separate"/>
      </w:r>
      <w:r>
        <w:rPr>
          <w:noProof/>
        </w:rPr>
        <w:t>12</w:t>
      </w:r>
      <w:r>
        <w:rPr>
          <w:noProof/>
        </w:rPr>
        <w:fldChar w:fldCharType="end"/>
      </w:r>
    </w:p>
    <w:p w14:paraId="5FC7F070" w14:textId="23AC1CC0"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_Toc186707551 \h </w:instrText>
      </w:r>
      <w:r>
        <w:rPr>
          <w:noProof/>
        </w:rPr>
      </w:r>
      <w:r>
        <w:rPr>
          <w:noProof/>
        </w:rPr>
        <w:fldChar w:fldCharType="separate"/>
      </w:r>
      <w:r>
        <w:rPr>
          <w:noProof/>
        </w:rPr>
        <w:t>12</w:t>
      </w:r>
      <w:r>
        <w:rPr>
          <w:noProof/>
        </w:rPr>
        <w:fldChar w:fldCharType="end"/>
      </w:r>
    </w:p>
    <w:p w14:paraId="145FD886" w14:textId="528DD94A"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_Toc186707552 \h </w:instrText>
      </w:r>
      <w:r>
        <w:rPr>
          <w:noProof/>
        </w:rPr>
      </w:r>
      <w:r>
        <w:rPr>
          <w:noProof/>
        </w:rPr>
        <w:fldChar w:fldCharType="separate"/>
      </w:r>
      <w:r>
        <w:rPr>
          <w:noProof/>
        </w:rPr>
        <w:t>13</w:t>
      </w:r>
      <w:r>
        <w:rPr>
          <w:noProof/>
        </w:rPr>
        <w:fldChar w:fldCharType="end"/>
      </w:r>
    </w:p>
    <w:p w14:paraId="3C024C5F" w14:textId="737DE263"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_Toc186707553 \h </w:instrText>
      </w:r>
      <w:r>
        <w:rPr>
          <w:noProof/>
        </w:rPr>
      </w:r>
      <w:r>
        <w:rPr>
          <w:noProof/>
        </w:rPr>
        <w:fldChar w:fldCharType="separate"/>
      </w:r>
      <w:r>
        <w:rPr>
          <w:noProof/>
        </w:rPr>
        <w:t>13</w:t>
      </w:r>
      <w:r>
        <w:rPr>
          <w:noProof/>
        </w:rPr>
        <w:fldChar w:fldCharType="end"/>
      </w:r>
    </w:p>
    <w:p w14:paraId="3F389B20" w14:textId="06263D97"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_Toc186707554 \h </w:instrText>
      </w:r>
      <w:r>
        <w:rPr>
          <w:noProof/>
        </w:rPr>
      </w:r>
      <w:r>
        <w:rPr>
          <w:noProof/>
        </w:rPr>
        <w:fldChar w:fldCharType="separate"/>
      </w:r>
      <w:r>
        <w:rPr>
          <w:noProof/>
        </w:rPr>
        <w:t>13</w:t>
      </w:r>
      <w:r>
        <w:rPr>
          <w:noProof/>
        </w:rPr>
        <w:fldChar w:fldCharType="end"/>
      </w:r>
    </w:p>
    <w:p w14:paraId="79A3E074" w14:textId="0F5C790F"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_Toc186707555 \h </w:instrText>
      </w:r>
      <w:r>
        <w:rPr>
          <w:noProof/>
        </w:rPr>
      </w:r>
      <w:r>
        <w:rPr>
          <w:noProof/>
        </w:rPr>
        <w:fldChar w:fldCharType="separate"/>
      </w:r>
      <w:r>
        <w:rPr>
          <w:noProof/>
        </w:rPr>
        <w:t>13</w:t>
      </w:r>
      <w:r>
        <w:rPr>
          <w:noProof/>
        </w:rPr>
        <w:fldChar w:fldCharType="end"/>
      </w:r>
    </w:p>
    <w:p w14:paraId="1EE6CD6F" w14:textId="5D2A8B1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_Toc186707556 \h </w:instrText>
      </w:r>
      <w:r>
        <w:rPr>
          <w:noProof/>
        </w:rPr>
      </w:r>
      <w:r>
        <w:rPr>
          <w:noProof/>
        </w:rPr>
        <w:fldChar w:fldCharType="separate"/>
      </w:r>
      <w:r>
        <w:rPr>
          <w:noProof/>
        </w:rPr>
        <w:t>13</w:t>
      </w:r>
      <w:r>
        <w:rPr>
          <w:noProof/>
        </w:rPr>
        <w:fldChar w:fldCharType="end"/>
      </w:r>
    </w:p>
    <w:p w14:paraId="1763E894" w14:textId="631410DF"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_Toc186707557 \h </w:instrText>
      </w:r>
      <w:r>
        <w:rPr>
          <w:noProof/>
        </w:rPr>
      </w:r>
      <w:r>
        <w:rPr>
          <w:noProof/>
        </w:rPr>
        <w:fldChar w:fldCharType="separate"/>
      </w:r>
      <w:r>
        <w:rPr>
          <w:noProof/>
        </w:rPr>
        <w:t>13</w:t>
      </w:r>
      <w:r>
        <w:rPr>
          <w:noProof/>
        </w:rPr>
        <w:fldChar w:fldCharType="end"/>
      </w:r>
    </w:p>
    <w:p w14:paraId="6EDE33A7" w14:textId="0CDEA74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_Toc186707558 \h </w:instrText>
      </w:r>
      <w:r>
        <w:rPr>
          <w:noProof/>
        </w:rPr>
      </w:r>
      <w:r>
        <w:rPr>
          <w:noProof/>
        </w:rPr>
        <w:fldChar w:fldCharType="separate"/>
      </w:r>
      <w:r>
        <w:rPr>
          <w:noProof/>
        </w:rPr>
        <w:t>13</w:t>
      </w:r>
      <w:r>
        <w:rPr>
          <w:noProof/>
        </w:rPr>
        <w:fldChar w:fldCharType="end"/>
      </w:r>
    </w:p>
    <w:p w14:paraId="5D708F38" w14:textId="52F2173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_Toc186707559 \h </w:instrText>
      </w:r>
      <w:r>
        <w:rPr>
          <w:noProof/>
        </w:rPr>
      </w:r>
      <w:r>
        <w:rPr>
          <w:noProof/>
        </w:rPr>
        <w:fldChar w:fldCharType="separate"/>
      </w:r>
      <w:r>
        <w:rPr>
          <w:noProof/>
        </w:rPr>
        <w:t>13</w:t>
      </w:r>
      <w:r>
        <w:rPr>
          <w:noProof/>
        </w:rPr>
        <w:fldChar w:fldCharType="end"/>
      </w:r>
    </w:p>
    <w:p w14:paraId="4233336E" w14:textId="67C1E65A"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_Toc186707560 \h </w:instrText>
      </w:r>
      <w:r>
        <w:rPr>
          <w:noProof/>
        </w:rPr>
      </w:r>
      <w:r>
        <w:rPr>
          <w:noProof/>
        </w:rPr>
        <w:fldChar w:fldCharType="separate"/>
      </w:r>
      <w:r>
        <w:rPr>
          <w:noProof/>
        </w:rPr>
        <w:t>14</w:t>
      </w:r>
      <w:r>
        <w:rPr>
          <w:noProof/>
        </w:rPr>
        <w:fldChar w:fldCharType="end"/>
      </w:r>
    </w:p>
    <w:p w14:paraId="4148E5DE" w14:textId="2928AF4D"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_Toc186707561 \h </w:instrText>
      </w:r>
      <w:r>
        <w:rPr>
          <w:noProof/>
        </w:rPr>
      </w:r>
      <w:r>
        <w:rPr>
          <w:noProof/>
        </w:rPr>
        <w:fldChar w:fldCharType="separate"/>
      </w:r>
      <w:r>
        <w:rPr>
          <w:noProof/>
        </w:rPr>
        <w:t>14</w:t>
      </w:r>
      <w:r>
        <w:rPr>
          <w:noProof/>
        </w:rPr>
        <w:fldChar w:fldCharType="end"/>
      </w:r>
    </w:p>
    <w:p w14:paraId="24A74680" w14:textId="69CA6E5A"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_Toc186707562 \h </w:instrText>
      </w:r>
      <w:r>
        <w:rPr>
          <w:noProof/>
        </w:rPr>
      </w:r>
      <w:r>
        <w:rPr>
          <w:noProof/>
        </w:rPr>
        <w:fldChar w:fldCharType="separate"/>
      </w:r>
      <w:r>
        <w:rPr>
          <w:noProof/>
        </w:rPr>
        <w:t>14</w:t>
      </w:r>
      <w:r>
        <w:rPr>
          <w:noProof/>
        </w:rPr>
        <w:fldChar w:fldCharType="end"/>
      </w:r>
    </w:p>
    <w:p w14:paraId="40484F9A" w14:textId="349FE545"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_Toc186707563 \h </w:instrText>
      </w:r>
      <w:r>
        <w:rPr>
          <w:noProof/>
        </w:rPr>
      </w:r>
      <w:r>
        <w:rPr>
          <w:noProof/>
        </w:rPr>
        <w:fldChar w:fldCharType="separate"/>
      </w:r>
      <w:r>
        <w:rPr>
          <w:noProof/>
        </w:rPr>
        <w:t>14</w:t>
      </w:r>
      <w:r>
        <w:rPr>
          <w:noProof/>
        </w:rPr>
        <w:fldChar w:fldCharType="end"/>
      </w:r>
    </w:p>
    <w:p w14:paraId="31229C24" w14:textId="0A356BEF"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_Toc186707564 \h </w:instrText>
      </w:r>
      <w:r>
        <w:rPr>
          <w:noProof/>
        </w:rPr>
      </w:r>
      <w:r>
        <w:rPr>
          <w:noProof/>
        </w:rPr>
        <w:fldChar w:fldCharType="separate"/>
      </w:r>
      <w:r>
        <w:rPr>
          <w:noProof/>
        </w:rPr>
        <w:t>15</w:t>
      </w:r>
      <w:r>
        <w:rPr>
          <w:noProof/>
        </w:rPr>
        <w:fldChar w:fldCharType="end"/>
      </w:r>
    </w:p>
    <w:p w14:paraId="17CCD8B6" w14:textId="2D6867D1"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_Toc186707565 \h </w:instrText>
      </w:r>
      <w:r>
        <w:rPr>
          <w:noProof/>
        </w:rPr>
      </w:r>
      <w:r>
        <w:rPr>
          <w:noProof/>
        </w:rPr>
        <w:fldChar w:fldCharType="separate"/>
      </w:r>
      <w:r>
        <w:rPr>
          <w:noProof/>
        </w:rPr>
        <w:t>15</w:t>
      </w:r>
      <w:r>
        <w:rPr>
          <w:noProof/>
        </w:rPr>
        <w:fldChar w:fldCharType="end"/>
      </w:r>
    </w:p>
    <w:p w14:paraId="28A28A79" w14:textId="088BB821"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_Toc186707566 \h </w:instrText>
      </w:r>
      <w:r>
        <w:rPr>
          <w:noProof/>
        </w:rPr>
      </w:r>
      <w:r>
        <w:rPr>
          <w:noProof/>
        </w:rPr>
        <w:fldChar w:fldCharType="separate"/>
      </w:r>
      <w:r>
        <w:rPr>
          <w:noProof/>
        </w:rPr>
        <w:t>15</w:t>
      </w:r>
      <w:r>
        <w:rPr>
          <w:noProof/>
        </w:rPr>
        <w:fldChar w:fldCharType="end"/>
      </w:r>
    </w:p>
    <w:p w14:paraId="7EA6FAF3" w14:textId="6EB06236"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fldLock="1"/>
      </w:r>
      <w:r>
        <w:rPr>
          <w:noProof/>
        </w:rPr>
        <w:instrText xml:space="preserve"> PAGEREF _Toc186707567 \h </w:instrText>
      </w:r>
      <w:r>
        <w:rPr>
          <w:noProof/>
        </w:rPr>
      </w:r>
      <w:r>
        <w:rPr>
          <w:noProof/>
        </w:rPr>
        <w:fldChar w:fldCharType="separate"/>
      </w:r>
      <w:r>
        <w:rPr>
          <w:noProof/>
        </w:rPr>
        <w:t>15</w:t>
      </w:r>
      <w:r>
        <w:rPr>
          <w:noProof/>
        </w:rPr>
        <w:fldChar w:fldCharType="end"/>
      </w:r>
    </w:p>
    <w:p w14:paraId="66F648EA" w14:textId="53B4DE7D"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_Toc186707568 \h </w:instrText>
      </w:r>
      <w:r>
        <w:rPr>
          <w:noProof/>
        </w:rPr>
      </w:r>
      <w:r>
        <w:rPr>
          <w:noProof/>
        </w:rPr>
        <w:fldChar w:fldCharType="separate"/>
      </w:r>
      <w:r>
        <w:rPr>
          <w:noProof/>
        </w:rPr>
        <w:t>15</w:t>
      </w:r>
      <w:r>
        <w:rPr>
          <w:noProof/>
        </w:rPr>
        <w:fldChar w:fldCharType="end"/>
      </w:r>
    </w:p>
    <w:p w14:paraId="115836F7" w14:textId="35FA4E8F"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_Toc186707569 \h </w:instrText>
      </w:r>
      <w:r>
        <w:rPr>
          <w:noProof/>
        </w:rPr>
      </w:r>
      <w:r>
        <w:rPr>
          <w:noProof/>
        </w:rPr>
        <w:fldChar w:fldCharType="separate"/>
      </w:r>
      <w:r>
        <w:rPr>
          <w:noProof/>
        </w:rPr>
        <w:t>16</w:t>
      </w:r>
      <w:r>
        <w:rPr>
          <w:noProof/>
        </w:rPr>
        <w:fldChar w:fldCharType="end"/>
      </w:r>
    </w:p>
    <w:p w14:paraId="0041622C" w14:textId="26600B8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_Toc186707570 \h </w:instrText>
      </w:r>
      <w:r>
        <w:rPr>
          <w:noProof/>
        </w:rPr>
      </w:r>
      <w:r>
        <w:rPr>
          <w:noProof/>
        </w:rPr>
        <w:fldChar w:fldCharType="separate"/>
      </w:r>
      <w:r>
        <w:rPr>
          <w:noProof/>
        </w:rPr>
        <w:t>16</w:t>
      </w:r>
      <w:r>
        <w:rPr>
          <w:noProof/>
        </w:rPr>
        <w:fldChar w:fldCharType="end"/>
      </w:r>
    </w:p>
    <w:p w14:paraId="675FED8D" w14:textId="4A9D9B9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fldLock="1"/>
      </w:r>
      <w:r>
        <w:rPr>
          <w:noProof/>
        </w:rPr>
        <w:instrText xml:space="preserve"> PAGEREF _Toc186707571 \h </w:instrText>
      </w:r>
      <w:r>
        <w:rPr>
          <w:noProof/>
        </w:rPr>
      </w:r>
      <w:r>
        <w:rPr>
          <w:noProof/>
        </w:rPr>
        <w:fldChar w:fldCharType="separate"/>
      </w:r>
      <w:r>
        <w:rPr>
          <w:noProof/>
        </w:rPr>
        <w:t>16</w:t>
      </w:r>
      <w:r>
        <w:rPr>
          <w:noProof/>
        </w:rPr>
        <w:fldChar w:fldCharType="end"/>
      </w:r>
    </w:p>
    <w:p w14:paraId="66292392" w14:textId="51526800"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_Toc186707572 \h </w:instrText>
      </w:r>
      <w:r>
        <w:rPr>
          <w:noProof/>
        </w:rPr>
      </w:r>
      <w:r>
        <w:rPr>
          <w:noProof/>
        </w:rPr>
        <w:fldChar w:fldCharType="separate"/>
      </w:r>
      <w:r>
        <w:rPr>
          <w:noProof/>
        </w:rPr>
        <w:t>16</w:t>
      </w:r>
      <w:r>
        <w:rPr>
          <w:noProof/>
        </w:rPr>
        <w:fldChar w:fldCharType="end"/>
      </w:r>
    </w:p>
    <w:p w14:paraId="53468F19" w14:textId="24D4DBF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fldLock="1"/>
      </w:r>
      <w:r>
        <w:rPr>
          <w:noProof/>
        </w:rPr>
        <w:instrText xml:space="preserve"> PAGEREF _Toc186707573 \h </w:instrText>
      </w:r>
      <w:r>
        <w:rPr>
          <w:noProof/>
        </w:rPr>
      </w:r>
      <w:r>
        <w:rPr>
          <w:noProof/>
        </w:rPr>
        <w:fldChar w:fldCharType="separate"/>
      </w:r>
      <w:r>
        <w:rPr>
          <w:noProof/>
        </w:rPr>
        <w:t>16</w:t>
      </w:r>
      <w:r>
        <w:rPr>
          <w:noProof/>
        </w:rPr>
        <w:fldChar w:fldCharType="end"/>
      </w:r>
    </w:p>
    <w:p w14:paraId="54ECA3F9" w14:textId="5990C39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fldLock="1"/>
      </w:r>
      <w:r>
        <w:rPr>
          <w:noProof/>
        </w:rPr>
        <w:instrText xml:space="preserve"> PAGEREF _Toc186707574 \h </w:instrText>
      </w:r>
      <w:r>
        <w:rPr>
          <w:noProof/>
        </w:rPr>
      </w:r>
      <w:r>
        <w:rPr>
          <w:noProof/>
        </w:rPr>
        <w:fldChar w:fldCharType="separate"/>
      </w:r>
      <w:r>
        <w:rPr>
          <w:noProof/>
        </w:rPr>
        <w:t>17</w:t>
      </w:r>
      <w:r>
        <w:rPr>
          <w:noProof/>
        </w:rPr>
        <w:fldChar w:fldCharType="end"/>
      </w:r>
    </w:p>
    <w:p w14:paraId="155B64E5" w14:textId="0B5D1DA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_Toc186707575 \h </w:instrText>
      </w:r>
      <w:r>
        <w:rPr>
          <w:noProof/>
        </w:rPr>
      </w:r>
      <w:r>
        <w:rPr>
          <w:noProof/>
        </w:rPr>
        <w:fldChar w:fldCharType="separate"/>
      </w:r>
      <w:r>
        <w:rPr>
          <w:noProof/>
        </w:rPr>
        <w:t>17</w:t>
      </w:r>
      <w:r>
        <w:rPr>
          <w:noProof/>
        </w:rPr>
        <w:fldChar w:fldCharType="end"/>
      </w:r>
    </w:p>
    <w:p w14:paraId="6E3A6C12" w14:textId="25428C9D"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Updating an exisiting IMS session</w:t>
      </w:r>
      <w:r>
        <w:rPr>
          <w:noProof/>
        </w:rPr>
        <w:tab/>
      </w:r>
      <w:r>
        <w:rPr>
          <w:noProof/>
        </w:rPr>
        <w:fldChar w:fldCharType="begin" w:fldLock="1"/>
      </w:r>
      <w:r>
        <w:rPr>
          <w:noProof/>
        </w:rPr>
        <w:instrText xml:space="preserve"> PAGEREF _Toc186707576 \h </w:instrText>
      </w:r>
      <w:r>
        <w:rPr>
          <w:noProof/>
        </w:rPr>
      </w:r>
      <w:r>
        <w:rPr>
          <w:noProof/>
        </w:rPr>
        <w:fldChar w:fldCharType="separate"/>
      </w:r>
      <w:r>
        <w:rPr>
          <w:noProof/>
        </w:rPr>
        <w:t>17</w:t>
      </w:r>
      <w:r>
        <w:rPr>
          <w:noProof/>
        </w:rPr>
        <w:fldChar w:fldCharType="end"/>
      </w:r>
    </w:p>
    <w:p w14:paraId="5250E84C" w14:textId="57956D22"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_Toc186707577 \h </w:instrText>
      </w:r>
      <w:r>
        <w:rPr>
          <w:noProof/>
        </w:rPr>
      </w:r>
      <w:r>
        <w:rPr>
          <w:noProof/>
        </w:rPr>
        <w:fldChar w:fldCharType="separate"/>
      </w:r>
      <w:r>
        <w:rPr>
          <w:noProof/>
        </w:rPr>
        <w:t>17</w:t>
      </w:r>
      <w:r>
        <w:rPr>
          <w:noProof/>
        </w:rPr>
        <w:fldChar w:fldCharType="end"/>
      </w:r>
    </w:p>
    <w:p w14:paraId="04EC8BE5" w14:textId="00BAFC46"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_Toc186707578 \h </w:instrText>
      </w:r>
      <w:r>
        <w:rPr>
          <w:noProof/>
        </w:rPr>
      </w:r>
      <w:r>
        <w:rPr>
          <w:noProof/>
        </w:rPr>
        <w:fldChar w:fldCharType="separate"/>
      </w:r>
      <w:r>
        <w:rPr>
          <w:noProof/>
        </w:rPr>
        <w:t>17</w:t>
      </w:r>
      <w:r>
        <w:rPr>
          <w:noProof/>
        </w:rPr>
        <w:fldChar w:fldCharType="end"/>
      </w:r>
    </w:p>
    <w:p w14:paraId="01BF9355" w14:textId="2DADD20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exisiting IMS Session</w:t>
      </w:r>
      <w:r>
        <w:rPr>
          <w:noProof/>
        </w:rPr>
        <w:tab/>
      </w:r>
      <w:r>
        <w:rPr>
          <w:noProof/>
        </w:rPr>
        <w:fldChar w:fldCharType="begin" w:fldLock="1"/>
      </w:r>
      <w:r>
        <w:rPr>
          <w:noProof/>
        </w:rPr>
        <w:instrText xml:space="preserve"> PAGEREF _Toc186707579 \h </w:instrText>
      </w:r>
      <w:r>
        <w:rPr>
          <w:noProof/>
        </w:rPr>
      </w:r>
      <w:r>
        <w:rPr>
          <w:noProof/>
        </w:rPr>
        <w:fldChar w:fldCharType="separate"/>
      </w:r>
      <w:r>
        <w:rPr>
          <w:noProof/>
        </w:rPr>
        <w:t>17</w:t>
      </w:r>
      <w:r>
        <w:rPr>
          <w:noProof/>
        </w:rPr>
        <w:fldChar w:fldCharType="end"/>
      </w:r>
    </w:p>
    <w:p w14:paraId="2D83CDC4" w14:textId="5FA069B6"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fldLock="1"/>
      </w:r>
      <w:r>
        <w:rPr>
          <w:noProof/>
        </w:rPr>
        <w:instrText xml:space="preserve"> PAGEREF _Toc186707580 \h </w:instrText>
      </w:r>
      <w:r>
        <w:rPr>
          <w:noProof/>
        </w:rPr>
      </w:r>
      <w:r>
        <w:rPr>
          <w:noProof/>
        </w:rPr>
        <w:fldChar w:fldCharType="separate"/>
      </w:r>
      <w:r>
        <w:rPr>
          <w:noProof/>
        </w:rPr>
        <w:t>18</w:t>
      </w:r>
      <w:r>
        <w:rPr>
          <w:noProof/>
        </w:rPr>
        <w:fldChar w:fldCharType="end"/>
      </w:r>
    </w:p>
    <w:p w14:paraId="3479A04A" w14:textId="74899934"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_Toc186707581 \h </w:instrText>
      </w:r>
      <w:r>
        <w:rPr>
          <w:noProof/>
        </w:rPr>
      </w:r>
      <w:r>
        <w:rPr>
          <w:noProof/>
        </w:rPr>
        <w:fldChar w:fldCharType="separate"/>
      </w:r>
      <w:r>
        <w:rPr>
          <w:noProof/>
        </w:rPr>
        <w:t>18</w:t>
      </w:r>
      <w:r>
        <w:rPr>
          <w:noProof/>
        </w:rPr>
        <w:fldChar w:fldCharType="end"/>
      </w:r>
    </w:p>
    <w:p w14:paraId="3906F752" w14:textId="21DF7D43"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_Toc186707582 \h </w:instrText>
      </w:r>
      <w:r>
        <w:rPr>
          <w:noProof/>
        </w:rPr>
      </w:r>
      <w:r>
        <w:rPr>
          <w:noProof/>
        </w:rPr>
        <w:fldChar w:fldCharType="separate"/>
      </w:r>
      <w:r>
        <w:rPr>
          <w:noProof/>
        </w:rPr>
        <w:t>18</w:t>
      </w:r>
      <w:r>
        <w:rPr>
          <w:noProof/>
        </w:rPr>
        <w:fldChar w:fldCharType="end"/>
      </w:r>
    </w:p>
    <w:p w14:paraId="5B4AE6B8" w14:textId="4508D3F2"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_Toc186707583 \h </w:instrText>
      </w:r>
      <w:r>
        <w:rPr>
          <w:noProof/>
        </w:rPr>
      </w:r>
      <w:r>
        <w:rPr>
          <w:noProof/>
        </w:rPr>
        <w:fldChar w:fldCharType="separate"/>
      </w:r>
      <w:r>
        <w:rPr>
          <w:noProof/>
        </w:rPr>
        <w:t>18</w:t>
      </w:r>
      <w:r>
        <w:rPr>
          <w:noProof/>
        </w:rPr>
        <w:fldChar w:fldCharType="end"/>
      </w:r>
    </w:p>
    <w:p w14:paraId="63820A31" w14:textId="2B312047"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_Toc186707584 \h </w:instrText>
      </w:r>
      <w:r>
        <w:rPr>
          <w:noProof/>
        </w:rPr>
      </w:r>
      <w:r>
        <w:rPr>
          <w:noProof/>
        </w:rPr>
        <w:fldChar w:fldCharType="separate"/>
      </w:r>
      <w:r>
        <w:rPr>
          <w:noProof/>
        </w:rPr>
        <w:t>18</w:t>
      </w:r>
      <w:r>
        <w:rPr>
          <w:noProof/>
        </w:rPr>
        <w:fldChar w:fldCharType="end"/>
      </w:r>
    </w:p>
    <w:p w14:paraId="0ECDE27B" w14:textId="4AB893D4"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_Toc186707585 \h </w:instrText>
      </w:r>
      <w:r>
        <w:rPr>
          <w:noProof/>
        </w:rPr>
      </w:r>
      <w:r>
        <w:rPr>
          <w:noProof/>
        </w:rPr>
        <w:fldChar w:fldCharType="separate"/>
      </w:r>
      <w:r>
        <w:rPr>
          <w:noProof/>
        </w:rPr>
        <w:t>18</w:t>
      </w:r>
      <w:r>
        <w:rPr>
          <w:noProof/>
        </w:rPr>
        <w:fldChar w:fldCharType="end"/>
      </w:r>
    </w:p>
    <w:p w14:paraId="0B7632A6" w14:textId="28E5E76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fldLock="1"/>
      </w:r>
      <w:r>
        <w:rPr>
          <w:noProof/>
        </w:rPr>
        <w:instrText xml:space="preserve"> PAGEREF _Toc186707586 \h </w:instrText>
      </w:r>
      <w:r>
        <w:rPr>
          <w:noProof/>
        </w:rPr>
      </w:r>
      <w:r>
        <w:rPr>
          <w:noProof/>
        </w:rPr>
        <w:fldChar w:fldCharType="separate"/>
      </w:r>
      <w:r>
        <w:rPr>
          <w:noProof/>
        </w:rPr>
        <w:t>19</w:t>
      </w:r>
      <w:r>
        <w:rPr>
          <w:noProof/>
        </w:rPr>
        <w:fldChar w:fldCharType="end"/>
      </w:r>
    </w:p>
    <w:p w14:paraId="5081B2FD" w14:textId="6EEF6E6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fldLock="1"/>
      </w:r>
      <w:r>
        <w:rPr>
          <w:noProof/>
        </w:rPr>
        <w:instrText xml:space="preserve"> PAGEREF _Toc186707587 \h </w:instrText>
      </w:r>
      <w:r>
        <w:rPr>
          <w:noProof/>
        </w:rPr>
      </w:r>
      <w:r>
        <w:rPr>
          <w:noProof/>
        </w:rPr>
        <w:fldChar w:fldCharType="separate"/>
      </w:r>
      <w:r>
        <w:rPr>
          <w:noProof/>
        </w:rPr>
        <w:t>19</w:t>
      </w:r>
      <w:r>
        <w:rPr>
          <w:noProof/>
        </w:rPr>
        <w:fldChar w:fldCharType="end"/>
      </w:r>
    </w:p>
    <w:p w14:paraId="1ABC85F4" w14:textId="35D10B7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fldLock="1"/>
      </w:r>
      <w:r>
        <w:rPr>
          <w:noProof/>
        </w:rPr>
        <w:instrText xml:space="preserve"> PAGEREF _Toc186707588 \h </w:instrText>
      </w:r>
      <w:r>
        <w:rPr>
          <w:noProof/>
        </w:rPr>
      </w:r>
      <w:r>
        <w:rPr>
          <w:noProof/>
        </w:rPr>
        <w:fldChar w:fldCharType="separate"/>
      </w:r>
      <w:r>
        <w:rPr>
          <w:noProof/>
        </w:rPr>
        <w:t>20</w:t>
      </w:r>
      <w:r>
        <w:rPr>
          <w:noProof/>
        </w:rPr>
        <w:fldChar w:fldCharType="end"/>
      </w:r>
    </w:p>
    <w:p w14:paraId="4D6BA6A6" w14:textId="1B1FA6C3"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_Toc186707589 \h </w:instrText>
      </w:r>
      <w:r>
        <w:rPr>
          <w:noProof/>
        </w:rPr>
      </w:r>
      <w:r>
        <w:rPr>
          <w:noProof/>
        </w:rPr>
        <w:fldChar w:fldCharType="separate"/>
      </w:r>
      <w:r>
        <w:rPr>
          <w:noProof/>
        </w:rPr>
        <w:t>20</w:t>
      </w:r>
      <w:r>
        <w:rPr>
          <w:noProof/>
        </w:rPr>
        <w:fldChar w:fldCharType="end"/>
      </w:r>
    </w:p>
    <w:p w14:paraId="35E5134F" w14:textId="529D58F3"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_Toc186707590 \h </w:instrText>
      </w:r>
      <w:r>
        <w:rPr>
          <w:noProof/>
        </w:rPr>
      </w:r>
      <w:r>
        <w:rPr>
          <w:noProof/>
        </w:rPr>
        <w:fldChar w:fldCharType="separate"/>
      </w:r>
      <w:r>
        <w:rPr>
          <w:noProof/>
        </w:rPr>
        <w:t>20</w:t>
      </w:r>
      <w:r>
        <w:rPr>
          <w:noProof/>
        </w:rPr>
        <w:fldChar w:fldCharType="end"/>
      </w:r>
    </w:p>
    <w:p w14:paraId="302291D8" w14:textId="5A0644C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fldLock="1"/>
      </w:r>
      <w:r>
        <w:rPr>
          <w:noProof/>
        </w:rPr>
        <w:instrText xml:space="preserve"> PAGEREF _Toc186707591 \h </w:instrText>
      </w:r>
      <w:r>
        <w:rPr>
          <w:noProof/>
        </w:rPr>
      </w:r>
      <w:r>
        <w:rPr>
          <w:noProof/>
        </w:rPr>
        <w:fldChar w:fldCharType="separate"/>
      </w:r>
      <w:r>
        <w:rPr>
          <w:noProof/>
        </w:rPr>
        <w:t>20</w:t>
      </w:r>
      <w:r>
        <w:rPr>
          <w:noProof/>
        </w:rPr>
        <w:fldChar w:fldCharType="end"/>
      </w:r>
    </w:p>
    <w:p w14:paraId="3941E4A2" w14:textId="114D6DD1"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_Toc186707592 \h </w:instrText>
      </w:r>
      <w:r>
        <w:rPr>
          <w:noProof/>
        </w:rPr>
      </w:r>
      <w:r>
        <w:rPr>
          <w:noProof/>
        </w:rPr>
        <w:fldChar w:fldCharType="separate"/>
      </w:r>
      <w:r>
        <w:rPr>
          <w:noProof/>
        </w:rPr>
        <w:t>21</w:t>
      </w:r>
      <w:r>
        <w:rPr>
          <w:noProof/>
        </w:rPr>
        <w:fldChar w:fldCharType="end"/>
      </w:r>
    </w:p>
    <w:p w14:paraId="2FECFA89" w14:textId="78B1905D"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_Toc186707593 \h </w:instrText>
      </w:r>
      <w:r>
        <w:rPr>
          <w:noProof/>
        </w:rPr>
      </w:r>
      <w:r>
        <w:rPr>
          <w:noProof/>
        </w:rPr>
        <w:fldChar w:fldCharType="separate"/>
      </w:r>
      <w:r>
        <w:rPr>
          <w:noProof/>
        </w:rPr>
        <w:t>21</w:t>
      </w:r>
      <w:r>
        <w:rPr>
          <w:noProof/>
        </w:rPr>
        <w:fldChar w:fldCharType="end"/>
      </w:r>
    </w:p>
    <w:p w14:paraId="315431E3" w14:textId="030F3E9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_Toc186707594 \h </w:instrText>
      </w:r>
      <w:r>
        <w:rPr>
          <w:noProof/>
        </w:rPr>
      </w:r>
      <w:r>
        <w:rPr>
          <w:noProof/>
        </w:rPr>
        <w:fldChar w:fldCharType="separate"/>
      </w:r>
      <w:r>
        <w:rPr>
          <w:noProof/>
        </w:rPr>
        <w:t>21</w:t>
      </w:r>
      <w:r>
        <w:rPr>
          <w:noProof/>
        </w:rPr>
        <w:fldChar w:fldCharType="end"/>
      </w:r>
    </w:p>
    <w:p w14:paraId="060A9C52" w14:textId="7DAF6411"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SubscriptionInfoRetrieval</w:t>
      </w:r>
      <w:r>
        <w:rPr>
          <w:noProof/>
        </w:rPr>
        <w:tab/>
      </w:r>
      <w:r>
        <w:rPr>
          <w:noProof/>
        </w:rPr>
        <w:fldChar w:fldCharType="begin" w:fldLock="1"/>
      </w:r>
      <w:r>
        <w:rPr>
          <w:noProof/>
        </w:rPr>
        <w:instrText xml:space="preserve"> PAGEREF _Toc186707595 \h </w:instrText>
      </w:r>
      <w:r>
        <w:rPr>
          <w:noProof/>
        </w:rPr>
      </w:r>
      <w:r>
        <w:rPr>
          <w:noProof/>
        </w:rPr>
        <w:fldChar w:fldCharType="separate"/>
      </w:r>
      <w:r>
        <w:rPr>
          <w:noProof/>
        </w:rPr>
        <w:t>21</w:t>
      </w:r>
      <w:r>
        <w:rPr>
          <w:noProof/>
        </w:rPr>
        <w:fldChar w:fldCharType="end"/>
      </w:r>
    </w:p>
    <w:p w14:paraId="601BBADF" w14:textId="6459378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C32F7">
        <w:rPr>
          <w:rFonts w:eastAsiaTheme="minorEastAsia"/>
          <w:noProof/>
          <w:lang w:eastAsia="zh-CN"/>
        </w:rPr>
        <w:t>5</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_Toc186707596 \h </w:instrText>
      </w:r>
      <w:r>
        <w:rPr>
          <w:noProof/>
        </w:rPr>
      </w:r>
      <w:r>
        <w:rPr>
          <w:noProof/>
        </w:rPr>
        <w:fldChar w:fldCharType="separate"/>
      </w:r>
      <w:r>
        <w:rPr>
          <w:noProof/>
        </w:rPr>
        <w:t>21</w:t>
      </w:r>
      <w:r>
        <w:rPr>
          <w:noProof/>
        </w:rPr>
        <w:fldChar w:fldCharType="end"/>
      </w:r>
    </w:p>
    <w:p w14:paraId="22DCE8FC" w14:textId="30FCCAE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6C32F7">
        <w:rPr>
          <w:rFonts w:eastAsiaTheme="minorEastAsia"/>
          <w:noProof/>
          <w:lang w:eastAsia="zh-CN"/>
        </w:rPr>
        <w:t>5</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fldLock="1"/>
      </w:r>
      <w:r>
        <w:rPr>
          <w:noProof/>
        </w:rPr>
        <w:instrText xml:space="preserve"> PAGEREF _Toc186707597 \h </w:instrText>
      </w:r>
      <w:r>
        <w:rPr>
          <w:noProof/>
        </w:rPr>
      </w:r>
      <w:r>
        <w:rPr>
          <w:noProof/>
        </w:rPr>
        <w:fldChar w:fldCharType="separate"/>
      </w:r>
      <w:r>
        <w:rPr>
          <w:noProof/>
        </w:rPr>
        <w:t>21</w:t>
      </w:r>
      <w:r>
        <w:rPr>
          <w:noProof/>
        </w:rPr>
        <w:fldChar w:fldCharType="end"/>
      </w:r>
    </w:p>
    <w:p w14:paraId="0FE2DB93" w14:textId="268D7F6F"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_Toc186707598 \h </w:instrText>
      </w:r>
      <w:r>
        <w:rPr>
          <w:noProof/>
        </w:rPr>
      </w:r>
      <w:r>
        <w:rPr>
          <w:noProof/>
        </w:rPr>
        <w:fldChar w:fldCharType="separate"/>
      </w:r>
      <w:r>
        <w:rPr>
          <w:noProof/>
        </w:rPr>
        <w:t>22</w:t>
      </w:r>
      <w:r>
        <w:rPr>
          <w:noProof/>
        </w:rPr>
        <w:fldChar w:fldCharType="end"/>
      </w:r>
    </w:p>
    <w:p w14:paraId="0D0E4995" w14:textId="5BAB1D11"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_Toc186707599 \h </w:instrText>
      </w:r>
      <w:r>
        <w:rPr>
          <w:noProof/>
        </w:rPr>
      </w:r>
      <w:r>
        <w:rPr>
          <w:noProof/>
        </w:rPr>
        <w:fldChar w:fldCharType="separate"/>
      </w:r>
      <w:r>
        <w:rPr>
          <w:noProof/>
        </w:rPr>
        <w:t>22</w:t>
      </w:r>
      <w:r>
        <w:rPr>
          <w:noProof/>
        </w:rPr>
        <w:fldChar w:fldCharType="end"/>
      </w:r>
    </w:p>
    <w:p w14:paraId="78298EED" w14:textId="2B3AE526"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_Toc186707600 \h </w:instrText>
      </w:r>
      <w:r>
        <w:rPr>
          <w:noProof/>
        </w:rPr>
      </w:r>
      <w:r>
        <w:rPr>
          <w:noProof/>
        </w:rPr>
        <w:fldChar w:fldCharType="separate"/>
      </w:r>
      <w:r>
        <w:rPr>
          <w:noProof/>
        </w:rPr>
        <w:t>22</w:t>
      </w:r>
      <w:r>
        <w:rPr>
          <w:noProof/>
        </w:rPr>
        <w:fldChar w:fldCharType="end"/>
      </w:r>
    </w:p>
    <w:p w14:paraId="6D5D03F8" w14:textId="306A70FF"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_Toc186707601 \h </w:instrText>
      </w:r>
      <w:r>
        <w:rPr>
          <w:noProof/>
        </w:rPr>
      </w:r>
      <w:r>
        <w:rPr>
          <w:noProof/>
        </w:rPr>
        <w:fldChar w:fldCharType="separate"/>
      </w:r>
      <w:r>
        <w:rPr>
          <w:noProof/>
        </w:rPr>
        <w:t>22</w:t>
      </w:r>
      <w:r>
        <w:rPr>
          <w:noProof/>
        </w:rPr>
        <w:fldChar w:fldCharType="end"/>
      </w:r>
    </w:p>
    <w:p w14:paraId="246E3443" w14:textId="2416D17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_Toc186707602 \h </w:instrText>
      </w:r>
      <w:r>
        <w:rPr>
          <w:noProof/>
        </w:rPr>
      </w:r>
      <w:r>
        <w:rPr>
          <w:noProof/>
        </w:rPr>
        <w:fldChar w:fldCharType="separate"/>
      </w:r>
      <w:r>
        <w:rPr>
          <w:noProof/>
        </w:rPr>
        <w:t>22</w:t>
      </w:r>
      <w:r>
        <w:rPr>
          <w:noProof/>
        </w:rPr>
        <w:fldChar w:fldCharType="end"/>
      </w:r>
    </w:p>
    <w:p w14:paraId="32D7A8DC" w14:textId="5B0F189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_Toc186707603 \h </w:instrText>
      </w:r>
      <w:r>
        <w:rPr>
          <w:noProof/>
        </w:rPr>
      </w:r>
      <w:r>
        <w:rPr>
          <w:noProof/>
        </w:rPr>
        <w:fldChar w:fldCharType="separate"/>
      </w:r>
      <w:r>
        <w:rPr>
          <w:noProof/>
        </w:rPr>
        <w:t>22</w:t>
      </w:r>
      <w:r>
        <w:rPr>
          <w:noProof/>
        </w:rPr>
        <w:fldChar w:fldCharType="end"/>
      </w:r>
    </w:p>
    <w:p w14:paraId="1675D472" w14:textId="7365B67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_Toc186707604 \h </w:instrText>
      </w:r>
      <w:r>
        <w:rPr>
          <w:noProof/>
        </w:rPr>
      </w:r>
      <w:r>
        <w:rPr>
          <w:noProof/>
        </w:rPr>
        <w:fldChar w:fldCharType="separate"/>
      </w:r>
      <w:r>
        <w:rPr>
          <w:noProof/>
        </w:rPr>
        <w:t>22</w:t>
      </w:r>
      <w:r>
        <w:rPr>
          <w:noProof/>
        </w:rPr>
        <w:fldChar w:fldCharType="end"/>
      </w:r>
    </w:p>
    <w:p w14:paraId="4163C8B2" w14:textId="4B4D6C7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_Toc186707605 \h </w:instrText>
      </w:r>
      <w:r>
        <w:rPr>
          <w:noProof/>
        </w:rPr>
      </w:r>
      <w:r>
        <w:rPr>
          <w:noProof/>
        </w:rPr>
        <w:fldChar w:fldCharType="separate"/>
      </w:r>
      <w:r>
        <w:rPr>
          <w:noProof/>
        </w:rPr>
        <w:t>23</w:t>
      </w:r>
      <w:r>
        <w:rPr>
          <w:noProof/>
        </w:rPr>
        <w:fldChar w:fldCharType="end"/>
      </w:r>
    </w:p>
    <w:p w14:paraId="2C171FBE" w14:textId="46CDA49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_Toc186707606 \h </w:instrText>
      </w:r>
      <w:r>
        <w:rPr>
          <w:noProof/>
        </w:rPr>
      </w:r>
      <w:r>
        <w:rPr>
          <w:noProof/>
        </w:rPr>
        <w:fldChar w:fldCharType="separate"/>
      </w:r>
      <w:r>
        <w:rPr>
          <w:noProof/>
        </w:rPr>
        <w:t>23</w:t>
      </w:r>
      <w:r>
        <w:rPr>
          <w:noProof/>
        </w:rPr>
        <w:fldChar w:fldCharType="end"/>
      </w:r>
    </w:p>
    <w:p w14:paraId="0E299604" w14:textId="3B23497F"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_Toc186707607 \h </w:instrText>
      </w:r>
      <w:r>
        <w:rPr>
          <w:noProof/>
        </w:rPr>
      </w:r>
      <w:r>
        <w:rPr>
          <w:noProof/>
        </w:rPr>
        <w:fldChar w:fldCharType="separate"/>
      </w:r>
      <w:r>
        <w:rPr>
          <w:noProof/>
        </w:rPr>
        <w:t>23</w:t>
      </w:r>
      <w:r>
        <w:rPr>
          <w:noProof/>
        </w:rPr>
        <w:fldChar w:fldCharType="end"/>
      </w:r>
    </w:p>
    <w:p w14:paraId="6C6CD0B2" w14:textId="3DD9801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_Toc186707608 \h </w:instrText>
      </w:r>
      <w:r>
        <w:rPr>
          <w:noProof/>
        </w:rPr>
      </w:r>
      <w:r>
        <w:rPr>
          <w:noProof/>
        </w:rPr>
        <w:fldChar w:fldCharType="separate"/>
      </w:r>
      <w:r>
        <w:rPr>
          <w:noProof/>
        </w:rPr>
        <w:t>23</w:t>
      </w:r>
      <w:r>
        <w:rPr>
          <w:noProof/>
        </w:rPr>
        <w:fldChar w:fldCharType="end"/>
      </w:r>
    </w:p>
    <w:p w14:paraId="258F342D" w14:textId="72D2A7DA"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_Toc186707609 \h </w:instrText>
      </w:r>
      <w:r>
        <w:rPr>
          <w:noProof/>
        </w:rPr>
      </w:r>
      <w:r>
        <w:rPr>
          <w:noProof/>
        </w:rPr>
        <w:fldChar w:fldCharType="separate"/>
      </w:r>
      <w:r>
        <w:rPr>
          <w:noProof/>
        </w:rPr>
        <w:t>23</w:t>
      </w:r>
      <w:r>
        <w:rPr>
          <w:noProof/>
        </w:rPr>
        <w:fldChar w:fldCharType="end"/>
      </w:r>
    </w:p>
    <w:p w14:paraId="01D17167" w14:textId="48DE5FFC"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_Toc186707610 \h </w:instrText>
      </w:r>
      <w:r>
        <w:rPr>
          <w:noProof/>
        </w:rPr>
      </w:r>
      <w:r>
        <w:rPr>
          <w:noProof/>
        </w:rPr>
        <w:fldChar w:fldCharType="separate"/>
      </w:r>
      <w:r>
        <w:rPr>
          <w:noProof/>
        </w:rPr>
        <w:t>23</w:t>
      </w:r>
      <w:r>
        <w:rPr>
          <w:noProof/>
        </w:rPr>
        <w:fldChar w:fldCharType="end"/>
      </w:r>
    </w:p>
    <w:p w14:paraId="5AF821BB" w14:textId="44FB085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_Toc186707611 \h </w:instrText>
      </w:r>
      <w:r>
        <w:rPr>
          <w:noProof/>
        </w:rPr>
      </w:r>
      <w:r>
        <w:rPr>
          <w:noProof/>
        </w:rPr>
        <w:fldChar w:fldCharType="separate"/>
      </w:r>
      <w:r>
        <w:rPr>
          <w:noProof/>
        </w:rPr>
        <w:t>23</w:t>
      </w:r>
      <w:r>
        <w:rPr>
          <w:noProof/>
        </w:rPr>
        <w:fldChar w:fldCharType="end"/>
      </w:r>
    </w:p>
    <w:p w14:paraId="7C32EE4E" w14:textId="25E7483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_Toc186707612 \h </w:instrText>
      </w:r>
      <w:r>
        <w:rPr>
          <w:noProof/>
        </w:rPr>
      </w:r>
      <w:r>
        <w:rPr>
          <w:noProof/>
        </w:rPr>
        <w:fldChar w:fldCharType="separate"/>
      </w:r>
      <w:r>
        <w:rPr>
          <w:noProof/>
        </w:rPr>
        <w:t>24</w:t>
      </w:r>
      <w:r>
        <w:rPr>
          <w:noProof/>
        </w:rPr>
        <w:fldChar w:fldCharType="end"/>
      </w:r>
    </w:p>
    <w:p w14:paraId="48ED2258" w14:textId="1BE444F1"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_Toc186707613 \h </w:instrText>
      </w:r>
      <w:r>
        <w:rPr>
          <w:noProof/>
        </w:rPr>
      </w:r>
      <w:r>
        <w:rPr>
          <w:noProof/>
        </w:rPr>
        <w:fldChar w:fldCharType="separate"/>
      </w:r>
      <w:r>
        <w:rPr>
          <w:noProof/>
        </w:rPr>
        <w:t>24</w:t>
      </w:r>
      <w:r>
        <w:rPr>
          <w:noProof/>
        </w:rPr>
        <w:fldChar w:fldCharType="end"/>
      </w:r>
    </w:p>
    <w:p w14:paraId="4C4B551F" w14:textId="6DCE58D2"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_Toc186707614 \h </w:instrText>
      </w:r>
      <w:r>
        <w:rPr>
          <w:noProof/>
        </w:rPr>
      </w:r>
      <w:r>
        <w:rPr>
          <w:noProof/>
        </w:rPr>
        <w:fldChar w:fldCharType="separate"/>
      </w:r>
      <w:r>
        <w:rPr>
          <w:noProof/>
        </w:rPr>
        <w:t>24</w:t>
      </w:r>
      <w:r>
        <w:rPr>
          <w:noProof/>
        </w:rPr>
        <w:fldChar w:fldCharType="end"/>
      </w:r>
    </w:p>
    <w:p w14:paraId="010D6739" w14:textId="392690EF"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_Toc186707615 \h </w:instrText>
      </w:r>
      <w:r>
        <w:rPr>
          <w:noProof/>
        </w:rPr>
      </w:r>
      <w:r>
        <w:rPr>
          <w:noProof/>
        </w:rPr>
        <w:fldChar w:fldCharType="separate"/>
      </w:r>
      <w:r>
        <w:rPr>
          <w:noProof/>
        </w:rPr>
        <w:t>24</w:t>
      </w:r>
      <w:r>
        <w:rPr>
          <w:noProof/>
        </w:rPr>
        <w:fldChar w:fldCharType="end"/>
      </w:r>
    </w:p>
    <w:p w14:paraId="7A3DAAD4" w14:textId="7945710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_Toc186707616 \h </w:instrText>
      </w:r>
      <w:r>
        <w:rPr>
          <w:noProof/>
        </w:rPr>
      </w:r>
      <w:r>
        <w:rPr>
          <w:noProof/>
        </w:rPr>
        <w:fldChar w:fldCharType="separate"/>
      </w:r>
      <w:r>
        <w:rPr>
          <w:noProof/>
        </w:rPr>
        <w:t>24</w:t>
      </w:r>
      <w:r>
        <w:rPr>
          <w:noProof/>
        </w:rPr>
        <w:fldChar w:fldCharType="end"/>
      </w:r>
    </w:p>
    <w:p w14:paraId="2ACF7EE7" w14:textId="32D120C3"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_Toc186707617 \h </w:instrText>
      </w:r>
      <w:r>
        <w:rPr>
          <w:noProof/>
        </w:rPr>
      </w:r>
      <w:r>
        <w:rPr>
          <w:noProof/>
        </w:rPr>
        <w:fldChar w:fldCharType="separate"/>
      </w:r>
      <w:r>
        <w:rPr>
          <w:noProof/>
        </w:rPr>
        <w:t>24</w:t>
      </w:r>
      <w:r>
        <w:rPr>
          <w:noProof/>
        </w:rPr>
        <w:fldChar w:fldCharType="end"/>
      </w:r>
    </w:p>
    <w:p w14:paraId="75443AE8" w14:textId="11C6FAE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_Toc186707618 \h </w:instrText>
      </w:r>
      <w:r>
        <w:rPr>
          <w:noProof/>
        </w:rPr>
      </w:r>
      <w:r>
        <w:rPr>
          <w:noProof/>
        </w:rPr>
        <w:fldChar w:fldCharType="separate"/>
      </w:r>
      <w:r>
        <w:rPr>
          <w:noProof/>
        </w:rPr>
        <w:t>24</w:t>
      </w:r>
      <w:r>
        <w:rPr>
          <w:noProof/>
        </w:rPr>
        <w:fldChar w:fldCharType="end"/>
      </w:r>
    </w:p>
    <w:p w14:paraId="5594D210" w14:textId="69644E4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_Toc186707619 \h </w:instrText>
      </w:r>
      <w:r>
        <w:rPr>
          <w:noProof/>
        </w:rPr>
      </w:r>
      <w:r>
        <w:rPr>
          <w:noProof/>
        </w:rPr>
        <w:fldChar w:fldCharType="separate"/>
      </w:r>
      <w:r>
        <w:rPr>
          <w:noProof/>
        </w:rPr>
        <w:t>25</w:t>
      </w:r>
      <w:r>
        <w:rPr>
          <w:noProof/>
        </w:rPr>
        <w:fldChar w:fldCharType="end"/>
      </w:r>
    </w:p>
    <w:p w14:paraId="494B8C59" w14:textId="71F9CC40"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_Toc186707620 \h </w:instrText>
      </w:r>
      <w:r>
        <w:rPr>
          <w:noProof/>
        </w:rPr>
      </w:r>
      <w:r>
        <w:rPr>
          <w:noProof/>
        </w:rPr>
        <w:fldChar w:fldCharType="separate"/>
      </w:r>
      <w:r>
        <w:rPr>
          <w:noProof/>
        </w:rPr>
        <w:t>25</w:t>
      </w:r>
      <w:r>
        <w:rPr>
          <w:noProof/>
        </w:rPr>
        <w:fldChar w:fldCharType="end"/>
      </w:r>
    </w:p>
    <w:p w14:paraId="725418AE" w14:textId="50F9336E"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_Toc186707621 \h </w:instrText>
      </w:r>
      <w:r>
        <w:rPr>
          <w:noProof/>
        </w:rPr>
      </w:r>
      <w:r>
        <w:rPr>
          <w:noProof/>
        </w:rPr>
        <w:fldChar w:fldCharType="separate"/>
      </w:r>
      <w:r>
        <w:rPr>
          <w:noProof/>
        </w:rPr>
        <w:t>26</w:t>
      </w:r>
      <w:r>
        <w:rPr>
          <w:noProof/>
        </w:rPr>
        <w:fldChar w:fldCharType="end"/>
      </w:r>
    </w:p>
    <w:p w14:paraId="1F43D010" w14:textId="24227CF1"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_Toc186707622 \h </w:instrText>
      </w:r>
      <w:r>
        <w:rPr>
          <w:noProof/>
        </w:rPr>
      </w:r>
      <w:r>
        <w:rPr>
          <w:noProof/>
        </w:rPr>
        <w:fldChar w:fldCharType="separate"/>
      </w:r>
      <w:r>
        <w:rPr>
          <w:noProof/>
        </w:rPr>
        <w:t>26</w:t>
      </w:r>
      <w:r>
        <w:rPr>
          <w:noProof/>
        </w:rPr>
        <w:fldChar w:fldCharType="end"/>
      </w:r>
    </w:p>
    <w:p w14:paraId="0791AB3D" w14:textId="2BE8EC3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Structured data types</w:t>
      </w:r>
      <w:r>
        <w:rPr>
          <w:noProof/>
        </w:rPr>
        <w:tab/>
      </w:r>
      <w:r>
        <w:rPr>
          <w:noProof/>
        </w:rPr>
        <w:fldChar w:fldCharType="begin" w:fldLock="1"/>
      </w:r>
      <w:r>
        <w:rPr>
          <w:noProof/>
        </w:rPr>
        <w:instrText xml:space="preserve"> PAGEREF _Toc186707623 \h </w:instrText>
      </w:r>
      <w:r>
        <w:rPr>
          <w:noProof/>
        </w:rPr>
      </w:r>
      <w:r>
        <w:rPr>
          <w:noProof/>
        </w:rPr>
        <w:fldChar w:fldCharType="separate"/>
      </w:r>
      <w:r>
        <w:rPr>
          <w:noProof/>
        </w:rPr>
        <w:t>26</w:t>
      </w:r>
      <w:r>
        <w:rPr>
          <w:noProof/>
        </w:rPr>
        <w:fldChar w:fldCharType="end"/>
      </w:r>
    </w:p>
    <w:p w14:paraId="7A630A30" w14:textId="273E1AF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_Toc186707624 \h </w:instrText>
      </w:r>
      <w:r>
        <w:rPr>
          <w:noProof/>
        </w:rPr>
      </w:r>
      <w:r>
        <w:rPr>
          <w:noProof/>
        </w:rPr>
        <w:fldChar w:fldCharType="separate"/>
      </w:r>
      <w:r>
        <w:rPr>
          <w:noProof/>
        </w:rPr>
        <w:t>26</w:t>
      </w:r>
      <w:r>
        <w:rPr>
          <w:noProof/>
        </w:rPr>
        <w:fldChar w:fldCharType="end"/>
      </w:r>
    </w:p>
    <w:p w14:paraId="448ADB22" w14:textId="7B3EB043"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_Toc186707625 \h </w:instrText>
      </w:r>
      <w:r>
        <w:rPr>
          <w:noProof/>
        </w:rPr>
      </w:r>
      <w:r>
        <w:rPr>
          <w:noProof/>
        </w:rPr>
        <w:fldChar w:fldCharType="separate"/>
      </w:r>
      <w:r>
        <w:rPr>
          <w:noProof/>
        </w:rPr>
        <w:t>27</w:t>
      </w:r>
      <w:r>
        <w:rPr>
          <w:noProof/>
        </w:rPr>
        <w:fldChar w:fldCharType="end"/>
      </w:r>
    </w:p>
    <w:p w14:paraId="1E057F65" w14:textId="1637150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_Toc186707626 \h </w:instrText>
      </w:r>
      <w:r>
        <w:rPr>
          <w:noProof/>
        </w:rPr>
      </w:r>
      <w:r>
        <w:rPr>
          <w:noProof/>
        </w:rPr>
        <w:fldChar w:fldCharType="separate"/>
      </w:r>
      <w:r>
        <w:rPr>
          <w:noProof/>
        </w:rPr>
        <w:t>27</w:t>
      </w:r>
      <w:r>
        <w:rPr>
          <w:noProof/>
        </w:rPr>
        <w:fldChar w:fldCharType="end"/>
      </w:r>
    </w:p>
    <w:p w14:paraId="53F50993" w14:textId="60310FD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_Toc186707627 \h </w:instrText>
      </w:r>
      <w:r>
        <w:rPr>
          <w:noProof/>
        </w:rPr>
      </w:r>
      <w:r>
        <w:rPr>
          <w:noProof/>
        </w:rPr>
        <w:fldChar w:fldCharType="separate"/>
      </w:r>
      <w:r>
        <w:rPr>
          <w:noProof/>
        </w:rPr>
        <w:t>27</w:t>
      </w:r>
      <w:r>
        <w:rPr>
          <w:noProof/>
        </w:rPr>
        <w:fldChar w:fldCharType="end"/>
      </w:r>
    </w:p>
    <w:p w14:paraId="7A7D3BF8" w14:textId="505A251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_Toc186707628 \h </w:instrText>
      </w:r>
      <w:r>
        <w:rPr>
          <w:noProof/>
        </w:rPr>
      </w:r>
      <w:r>
        <w:rPr>
          <w:noProof/>
        </w:rPr>
        <w:fldChar w:fldCharType="separate"/>
      </w:r>
      <w:r>
        <w:rPr>
          <w:noProof/>
        </w:rPr>
        <w:t>28</w:t>
      </w:r>
      <w:r>
        <w:rPr>
          <w:noProof/>
        </w:rPr>
        <w:fldChar w:fldCharType="end"/>
      </w:r>
    </w:p>
    <w:p w14:paraId="317284B1" w14:textId="52CF1A9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_Toc186707629 \h </w:instrText>
      </w:r>
      <w:r>
        <w:rPr>
          <w:noProof/>
        </w:rPr>
      </w:r>
      <w:r>
        <w:rPr>
          <w:noProof/>
        </w:rPr>
        <w:fldChar w:fldCharType="separate"/>
      </w:r>
      <w:r>
        <w:rPr>
          <w:noProof/>
        </w:rPr>
        <w:t>28</w:t>
      </w:r>
      <w:r>
        <w:rPr>
          <w:noProof/>
        </w:rPr>
        <w:fldChar w:fldCharType="end"/>
      </w:r>
    </w:p>
    <w:p w14:paraId="11594DD9" w14:textId="6FAFBF3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6C32F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_Toc186707630 \h </w:instrText>
      </w:r>
      <w:r>
        <w:rPr>
          <w:noProof/>
        </w:rPr>
      </w:r>
      <w:r>
        <w:rPr>
          <w:noProof/>
        </w:rPr>
        <w:fldChar w:fldCharType="separate"/>
      </w:r>
      <w:r>
        <w:rPr>
          <w:noProof/>
        </w:rPr>
        <w:t>29</w:t>
      </w:r>
      <w:r>
        <w:rPr>
          <w:noProof/>
        </w:rPr>
        <w:fldChar w:fldCharType="end"/>
      </w:r>
    </w:p>
    <w:p w14:paraId="2A0C459D" w14:textId="38F6E28D"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Simple data types and enumerations</w:t>
      </w:r>
      <w:r>
        <w:rPr>
          <w:noProof/>
        </w:rPr>
        <w:tab/>
      </w:r>
      <w:r>
        <w:rPr>
          <w:noProof/>
        </w:rPr>
        <w:fldChar w:fldCharType="begin" w:fldLock="1"/>
      </w:r>
      <w:r>
        <w:rPr>
          <w:noProof/>
        </w:rPr>
        <w:instrText xml:space="preserve"> PAGEREF _Toc186707631 \h </w:instrText>
      </w:r>
      <w:r>
        <w:rPr>
          <w:noProof/>
        </w:rPr>
      </w:r>
      <w:r>
        <w:rPr>
          <w:noProof/>
        </w:rPr>
        <w:fldChar w:fldCharType="separate"/>
      </w:r>
      <w:r>
        <w:rPr>
          <w:noProof/>
        </w:rPr>
        <w:t>29</w:t>
      </w:r>
      <w:r>
        <w:rPr>
          <w:noProof/>
        </w:rPr>
        <w:fldChar w:fldCharType="end"/>
      </w:r>
    </w:p>
    <w:p w14:paraId="33D77253" w14:textId="41A312A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_Toc186707632 \h </w:instrText>
      </w:r>
      <w:r>
        <w:rPr>
          <w:noProof/>
        </w:rPr>
      </w:r>
      <w:r>
        <w:rPr>
          <w:noProof/>
        </w:rPr>
        <w:fldChar w:fldCharType="separate"/>
      </w:r>
      <w:r>
        <w:rPr>
          <w:noProof/>
        </w:rPr>
        <w:t>29</w:t>
      </w:r>
      <w:r>
        <w:rPr>
          <w:noProof/>
        </w:rPr>
        <w:fldChar w:fldCharType="end"/>
      </w:r>
    </w:p>
    <w:p w14:paraId="6B49AF45" w14:textId="2600AF0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_Toc186707633 \h </w:instrText>
      </w:r>
      <w:r>
        <w:rPr>
          <w:noProof/>
        </w:rPr>
      </w:r>
      <w:r>
        <w:rPr>
          <w:noProof/>
        </w:rPr>
        <w:fldChar w:fldCharType="separate"/>
      </w:r>
      <w:r>
        <w:rPr>
          <w:noProof/>
        </w:rPr>
        <w:t>29</w:t>
      </w:r>
      <w:r>
        <w:rPr>
          <w:noProof/>
        </w:rPr>
        <w:fldChar w:fldCharType="end"/>
      </w:r>
    </w:p>
    <w:p w14:paraId="04D5D119" w14:textId="4ED1B7E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_Toc186707634 \h </w:instrText>
      </w:r>
      <w:r>
        <w:rPr>
          <w:noProof/>
        </w:rPr>
      </w:r>
      <w:r>
        <w:rPr>
          <w:noProof/>
        </w:rPr>
        <w:fldChar w:fldCharType="separate"/>
      </w:r>
      <w:r>
        <w:rPr>
          <w:noProof/>
        </w:rPr>
        <w:t>29</w:t>
      </w:r>
      <w:r>
        <w:rPr>
          <w:noProof/>
        </w:rPr>
        <w:fldChar w:fldCharType="end"/>
      </w:r>
    </w:p>
    <w:p w14:paraId="19C35645" w14:textId="2B28E87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_Toc186707635 \h </w:instrText>
      </w:r>
      <w:r>
        <w:rPr>
          <w:noProof/>
        </w:rPr>
      </w:r>
      <w:r>
        <w:rPr>
          <w:noProof/>
        </w:rPr>
        <w:fldChar w:fldCharType="separate"/>
      </w:r>
      <w:r>
        <w:rPr>
          <w:noProof/>
        </w:rPr>
        <w:t>29</w:t>
      </w:r>
      <w:r>
        <w:rPr>
          <w:noProof/>
        </w:rPr>
        <w:fldChar w:fldCharType="end"/>
      </w:r>
    </w:p>
    <w:p w14:paraId="75D152A8" w14:textId="054EF383"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_Toc186707636 \h </w:instrText>
      </w:r>
      <w:r>
        <w:rPr>
          <w:noProof/>
        </w:rPr>
      </w:r>
      <w:r>
        <w:rPr>
          <w:noProof/>
        </w:rPr>
        <w:fldChar w:fldCharType="separate"/>
      </w:r>
      <w:r>
        <w:rPr>
          <w:noProof/>
        </w:rPr>
        <w:t>30</w:t>
      </w:r>
      <w:r>
        <w:rPr>
          <w:noProof/>
        </w:rPr>
        <w:fldChar w:fldCharType="end"/>
      </w:r>
    </w:p>
    <w:p w14:paraId="7A5CDCB5" w14:textId="0C0C43C3"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_Toc186707637 \h </w:instrText>
      </w:r>
      <w:r>
        <w:rPr>
          <w:noProof/>
        </w:rPr>
      </w:r>
      <w:r>
        <w:rPr>
          <w:noProof/>
        </w:rPr>
        <w:fldChar w:fldCharType="separate"/>
      </w:r>
      <w:r>
        <w:rPr>
          <w:noProof/>
        </w:rPr>
        <w:t>30</w:t>
      </w:r>
      <w:r>
        <w:rPr>
          <w:noProof/>
        </w:rPr>
        <w:fldChar w:fldCharType="end"/>
      </w:r>
    </w:p>
    <w:p w14:paraId="578BF853" w14:textId="1B91721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6C32F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fldLock="1"/>
      </w:r>
      <w:r>
        <w:rPr>
          <w:noProof/>
        </w:rPr>
        <w:instrText xml:space="preserve"> PAGEREF _Toc186707638 \h </w:instrText>
      </w:r>
      <w:r>
        <w:rPr>
          <w:noProof/>
        </w:rPr>
      </w:r>
      <w:r>
        <w:rPr>
          <w:noProof/>
        </w:rPr>
        <w:fldChar w:fldCharType="separate"/>
      </w:r>
      <w:r>
        <w:rPr>
          <w:noProof/>
        </w:rPr>
        <w:t>30</w:t>
      </w:r>
      <w:r>
        <w:rPr>
          <w:noProof/>
        </w:rPr>
        <w:fldChar w:fldCharType="end"/>
      </w:r>
    </w:p>
    <w:p w14:paraId="2FC269A3" w14:textId="007C0B22"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_Toc186707639 \h </w:instrText>
      </w:r>
      <w:r>
        <w:rPr>
          <w:noProof/>
        </w:rPr>
      </w:r>
      <w:r>
        <w:rPr>
          <w:noProof/>
        </w:rPr>
        <w:fldChar w:fldCharType="separate"/>
      </w:r>
      <w:r>
        <w:rPr>
          <w:noProof/>
        </w:rPr>
        <w:t>30</w:t>
      </w:r>
      <w:r>
        <w:rPr>
          <w:noProof/>
        </w:rPr>
        <w:fldChar w:fldCharType="end"/>
      </w:r>
    </w:p>
    <w:p w14:paraId="505B51C1" w14:textId="4BED14AC"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_Toc186707640 \h </w:instrText>
      </w:r>
      <w:r>
        <w:rPr>
          <w:noProof/>
        </w:rPr>
      </w:r>
      <w:r>
        <w:rPr>
          <w:noProof/>
        </w:rPr>
        <w:fldChar w:fldCharType="separate"/>
      </w:r>
      <w:r>
        <w:rPr>
          <w:noProof/>
        </w:rPr>
        <w:t>30</w:t>
      </w:r>
      <w:r>
        <w:rPr>
          <w:noProof/>
        </w:rPr>
        <w:fldChar w:fldCharType="end"/>
      </w:r>
    </w:p>
    <w:p w14:paraId="5A5C3426" w14:textId="193DA5CA"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_Toc186707641 \h </w:instrText>
      </w:r>
      <w:r>
        <w:rPr>
          <w:noProof/>
        </w:rPr>
      </w:r>
      <w:r>
        <w:rPr>
          <w:noProof/>
        </w:rPr>
        <w:fldChar w:fldCharType="separate"/>
      </w:r>
      <w:r>
        <w:rPr>
          <w:noProof/>
        </w:rPr>
        <w:t>30</w:t>
      </w:r>
      <w:r>
        <w:rPr>
          <w:noProof/>
        </w:rPr>
        <w:fldChar w:fldCharType="end"/>
      </w:r>
    </w:p>
    <w:p w14:paraId="1E498A3F" w14:textId="2BF2A962"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_Toc186707642 \h </w:instrText>
      </w:r>
      <w:r>
        <w:rPr>
          <w:noProof/>
        </w:rPr>
      </w:r>
      <w:r>
        <w:rPr>
          <w:noProof/>
        </w:rPr>
        <w:fldChar w:fldCharType="separate"/>
      </w:r>
      <w:r>
        <w:rPr>
          <w:noProof/>
        </w:rPr>
        <w:t>30</w:t>
      </w:r>
      <w:r>
        <w:rPr>
          <w:noProof/>
        </w:rPr>
        <w:fldChar w:fldCharType="end"/>
      </w:r>
    </w:p>
    <w:p w14:paraId="064950B5" w14:textId="17856055"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_Toc186707643 \h </w:instrText>
      </w:r>
      <w:r>
        <w:rPr>
          <w:noProof/>
        </w:rPr>
      </w:r>
      <w:r>
        <w:rPr>
          <w:noProof/>
        </w:rPr>
        <w:fldChar w:fldCharType="separate"/>
      </w:r>
      <w:r>
        <w:rPr>
          <w:noProof/>
        </w:rPr>
        <w:t>31</w:t>
      </w:r>
      <w:r>
        <w:rPr>
          <w:noProof/>
        </w:rPr>
        <w:fldChar w:fldCharType="end"/>
      </w:r>
    </w:p>
    <w:p w14:paraId="45A9DD9C" w14:textId="600C6D18"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_Toc186707644 \h </w:instrText>
      </w:r>
      <w:r>
        <w:rPr>
          <w:noProof/>
        </w:rPr>
      </w:r>
      <w:r>
        <w:rPr>
          <w:noProof/>
        </w:rPr>
        <w:fldChar w:fldCharType="separate"/>
      </w:r>
      <w:r>
        <w:rPr>
          <w:noProof/>
        </w:rPr>
        <w:t>31</w:t>
      </w:r>
      <w:r>
        <w:rPr>
          <w:noProof/>
        </w:rPr>
        <w:fldChar w:fldCharType="end"/>
      </w:r>
    </w:p>
    <w:p w14:paraId="20A789CF" w14:textId="48BDCDE4"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_Toc186707645 \h </w:instrText>
      </w:r>
      <w:r>
        <w:rPr>
          <w:noProof/>
        </w:rPr>
      </w:r>
      <w:r>
        <w:rPr>
          <w:noProof/>
        </w:rPr>
        <w:fldChar w:fldCharType="separate"/>
      </w:r>
      <w:r>
        <w:rPr>
          <w:noProof/>
        </w:rPr>
        <w:t>31</w:t>
      </w:r>
      <w:r>
        <w:rPr>
          <w:noProof/>
        </w:rPr>
        <w:fldChar w:fldCharType="end"/>
      </w:r>
    </w:p>
    <w:p w14:paraId="565E7F66" w14:textId="67D497C1"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_Toc186707646 \h </w:instrText>
      </w:r>
      <w:r>
        <w:rPr>
          <w:noProof/>
        </w:rPr>
      </w:r>
      <w:r>
        <w:rPr>
          <w:noProof/>
        </w:rPr>
        <w:fldChar w:fldCharType="separate"/>
      </w:r>
      <w:r>
        <w:rPr>
          <w:noProof/>
        </w:rPr>
        <w:t>31</w:t>
      </w:r>
      <w:r>
        <w:rPr>
          <w:noProof/>
        </w:rPr>
        <w:fldChar w:fldCharType="end"/>
      </w:r>
    </w:p>
    <w:p w14:paraId="024A448D" w14:textId="7BEC2688"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_Toc186707647 \h </w:instrText>
      </w:r>
      <w:r>
        <w:rPr>
          <w:noProof/>
        </w:rPr>
      </w:r>
      <w:r>
        <w:rPr>
          <w:noProof/>
        </w:rPr>
        <w:fldChar w:fldCharType="separate"/>
      </w:r>
      <w:r>
        <w:rPr>
          <w:noProof/>
        </w:rPr>
        <w:t>31</w:t>
      </w:r>
      <w:r>
        <w:rPr>
          <w:noProof/>
        </w:rPr>
        <w:fldChar w:fldCharType="end"/>
      </w:r>
    </w:p>
    <w:p w14:paraId="76347630" w14:textId="553F8391"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_Toc186707648 \h </w:instrText>
      </w:r>
      <w:r>
        <w:rPr>
          <w:noProof/>
        </w:rPr>
      </w:r>
      <w:r>
        <w:rPr>
          <w:noProof/>
        </w:rPr>
        <w:fldChar w:fldCharType="separate"/>
      </w:r>
      <w:r>
        <w:rPr>
          <w:noProof/>
        </w:rPr>
        <w:t>32</w:t>
      </w:r>
      <w:r>
        <w:rPr>
          <w:noProof/>
        </w:rPr>
        <w:fldChar w:fldCharType="end"/>
      </w:r>
    </w:p>
    <w:p w14:paraId="55A70CA5" w14:textId="2FCE8D36"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_Toc186707649 \h </w:instrText>
      </w:r>
      <w:r>
        <w:rPr>
          <w:noProof/>
        </w:rPr>
      </w:r>
      <w:r>
        <w:rPr>
          <w:noProof/>
        </w:rPr>
        <w:fldChar w:fldCharType="separate"/>
      </w:r>
      <w:r>
        <w:rPr>
          <w:noProof/>
        </w:rPr>
        <w:t>32</w:t>
      </w:r>
      <w:r>
        <w:rPr>
          <w:noProof/>
        </w:rPr>
        <w:fldChar w:fldCharType="end"/>
      </w:r>
    </w:p>
    <w:p w14:paraId="049CF46E" w14:textId="2481FD57"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_Toc186707650 \h </w:instrText>
      </w:r>
      <w:r>
        <w:rPr>
          <w:noProof/>
        </w:rPr>
      </w:r>
      <w:r>
        <w:rPr>
          <w:noProof/>
        </w:rPr>
        <w:fldChar w:fldCharType="separate"/>
      </w:r>
      <w:r>
        <w:rPr>
          <w:noProof/>
        </w:rPr>
        <w:t>32</w:t>
      </w:r>
      <w:r>
        <w:rPr>
          <w:noProof/>
        </w:rPr>
        <w:fldChar w:fldCharType="end"/>
      </w:r>
    </w:p>
    <w:p w14:paraId="1459D550" w14:textId="1CFD8A65"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_Toc186707651 \h </w:instrText>
      </w:r>
      <w:r>
        <w:rPr>
          <w:noProof/>
        </w:rPr>
      </w:r>
      <w:r>
        <w:rPr>
          <w:noProof/>
        </w:rPr>
        <w:fldChar w:fldCharType="separate"/>
      </w:r>
      <w:r>
        <w:rPr>
          <w:noProof/>
        </w:rPr>
        <w:t>32</w:t>
      </w:r>
      <w:r>
        <w:rPr>
          <w:noProof/>
        </w:rPr>
        <w:fldChar w:fldCharType="end"/>
      </w:r>
    </w:p>
    <w:p w14:paraId="55591E20" w14:textId="5EFF1EAA"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_Toc186707652 \h </w:instrText>
      </w:r>
      <w:r>
        <w:rPr>
          <w:noProof/>
        </w:rPr>
      </w:r>
      <w:r>
        <w:rPr>
          <w:noProof/>
        </w:rPr>
        <w:fldChar w:fldCharType="separate"/>
      </w:r>
      <w:r>
        <w:rPr>
          <w:noProof/>
        </w:rPr>
        <w:t>32</w:t>
      </w:r>
      <w:r>
        <w:rPr>
          <w:noProof/>
        </w:rPr>
        <w:fldChar w:fldCharType="end"/>
      </w:r>
    </w:p>
    <w:p w14:paraId="56E59714" w14:textId="566BAD2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_Toc186707653 \h </w:instrText>
      </w:r>
      <w:r>
        <w:rPr>
          <w:noProof/>
        </w:rPr>
      </w:r>
      <w:r>
        <w:rPr>
          <w:noProof/>
        </w:rPr>
        <w:fldChar w:fldCharType="separate"/>
      </w:r>
      <w:r>
        <w:rPr>
          <w:noProof/>
        </w:rPr>
        <w:t>32</w:t>
      </w:r>
      <w:r>
        <w:rPr>
          <w:noProof/>
        </w:rPr>
        <w:fldChar w:fldCharType="end"/>
      </w:r>
    </w:p>
    <w:p w14:paraId="40E1B1DB" w14:textId="1D84221F"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_Toc186707654 \h </w:instrText>
      </w:r>
      <w:r>
        <w:rPr>
          <w:noProof/>
        </w:rPr>
      </w:r>
      <w:r>
        <w:rPr>
          <w:noProof/>
        </w:rPr>
        <w:fldChar w:fldCharType="separate"/>
      </w:r>
      <w:r>
        <w:rPr>
          <w:noProof/>
        </w:rPr>
        <w:t>32</w:t>
      </w:r>
      <w:r>
        <w:rPr>
          <w:noProof/>
        </w:rPr>
        <w:fldChar w:fldCharType="end"/>
      </w:r>
    </w:p>
    <w:p w14:paraId="2D71055D" w14:textId="08DC5F78"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_Toc186707655 \h </w:instrText>
      </w:r>
      <w:r>
        <w:rPr>
          <w:noProof/>
        </w:rPr>
      </w:r>
      <w:r>
        <w:rPr>
          <w:noProof/>
        </w:rPr>
        <w:fldChar w:fldCharType="separate"/>
      </w:r>
      <w:r>
        <w:rPr>
          <w:noProof/>
        </w:rPr>
        <w:t>32</w:t>
      </w:r>
      <w:r>
        <w:rPr>
          <w:noProof/>
        </w:rPr>
        <w:fldChar w:fldCharType="end"/>
      </w:r>
    </w:p>
    <w:p w14:paraId="63E77C5A" w14:textId="194CE956"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_Toc186707656 \h </w:instrText>
      </w:r>
      <w:r>
        <w:rPr>
          <w:noProof/>
        </w:rPr>
      </w:r>
      <w:r>
        <w:rPr>
          <w:noProof/>
        </w:rPr>
        <w:fldChar w:fldCharType="separate"/>
      </w:r>
      <w:r>
        <w:rPr>
          <w:noProof/>
        </w:rPr>
        <w:t>33</w:t>
      </w:r>
      <w:r>
        <w:rPr>
          <w:noProof/>
        </w:rPr>
        <w:fldChar w:fldCharType="end"/>
      </w:r>
    </w:p>
    <w:p w14:paraId="429A720B" w14:textId="7E13BEF2"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_Toc186707657 \h </w:instrText>
      </w:r>
      <w:r>
        <w:rPr>
          <w:noProof/>
        </w:rPr>
      </w:r>
      <w:r>
        <w:rPr>
          <w:noProof/>
        </w:rPr>
        <w:fldChar w:fldCharType="separate"/>
      </w:r>
      <w:r>
        <w:rPr>
          <w:noProof/>
        </w:rPr>
        <w:t>33</w:t>
      </w:r>
      <w:r>
        <w:rPr>
          <w:noProof/>
        </w:rPr>
        <w:fldChar w:fldCharType="end"/>
      </w:r>
    </w:p>
    <w:p w14:paraId="3A15F8AC" w14:textId="23418018"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_Toc186707658 \h </w:instrText>
      </w:r>
      <w:r>
        <w:rPr>
          <w:noProof/>
        </w:rPr>
      </w:r>
      <w:r>
        <w:rPr>
          <w:noProof/>
        </w:rPr>
        <w:fldChar w:fldCharType="separate"/>
      </w:r>
      <w:r>
        <w:rPr>
          <w:noProof/>
        </w:rPr>
        <w:t>33</w:t>
      </w:r>
      <w:r>
        <w:rPr>
          <w:noProof/>
        </w:rPr>
        <w:fldChar w:fldCharType="end"/>
      </w:r>
    </w:p>
    <w:p w14:paraId="77F1AECE" w14:textId="1F8840BE"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_Toc186707659 \h </w:instrText>
      </w:r>
      <w:r>
        <w:rPr>
          <w:noProof/>
        </w:rPr>
      </w:r>
      <w:r>
        <w:rPr>
          <w:noProof/>
        </w:rPr>
        <w:fldChar w:fldCharType="separate"/>
      </w:r>
      <w:r>
        <w:rPr>
          <w:noProof/>
        </w:rPr>
        <w:t>33</w:t>
      </w:r>
      <w:r>
        <w:rPr>
          <w:noProof/>
        </w:rPr>
        <w:fldChar w:fldCharType="end"/>
      </w:r>
    </w:p>
    <w:p w14:paraId="0DCC0A41" w14:textId="4166194C"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_Toc186707660 \h </w:instrText>
      </w:r>
      <w:r>
        <w:rPr>
          <w:noProof/>
        </w:rPr>
      </w:r>
      <w:r>
        <w:rPr>
          <w:noProof/>
        </w:rPr>
        <w:fldChar w:fldCharType="separate"/>
      </w:r>
      <w:r>
        <w:rPr>
          <w:noProof/>
        </w:rPr>
        <w:t>33</w:t>
      </w:r>
      <w:r>
        <w:rPr>
          <w:noProof/>
        </w:rPr>
        <w:fldChar w:fldCharType="end"/>
      </w:r>
    </w:p>
    <w:p w14:paraId="67B20500" w14:textId="660D5EB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_Toc186707661 \h </w:instrText>
      </w:r>
      <w:r>
        <w:rPr>
          <w:noProof/>
        </w:rPr>
      </w:r>
      <w:r>
        <w:rPr>
          <w:noProof/>
        </w:rPr>
        <w:fldChar w:fldCharType="separate"/>
      </w:r>
      <w:r>
        <w:rPr>
          <w:noProof/>
        </w:rPr>
        <w:t>34</w:t>
      </w:r>
      <w:r>
        <w:rPr>
          <w:noProof/>
        </w:rPr>
        <w:fldChar w:fldCharType="end"/>
      </w:r>
    </w:p>
    <w:p w14:paraId="3376C357" w14:textId="01AE78F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_Toc186707662 \h </w:instrText>
      </w:r>
      <w:r>
        <w:rPr>
          <w:noProof/>
        </w:rPr>
      </w:r>
      <w:r>
        <w:rPr>
          <w:noProof/>
        </w:rPr>
        <w:fldChar w:fldCharType="separate"/>
      </w:r>
      <w:r>
        <w:rPr>
          <w:noProof/>
        </w:rPr>
        <w:t>34</w:t>
      </w:r>
      <w:r>
        <w:rPr>
          <w:noProof/>
        </w:rPr>
        <w:fldChar w:fldCharType="end"/>
      </w:r>
    </w:p>
    <w:p w14:paraId="6E30C17C" w14:textId="297024CA"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_Toc186707663 \h </w:instrText>
      </w:r>
      <w:r>
        <w:rPr>
          <w:noProof/>
        </w:rPr>
      </w:r>
      <w:r>
        <w:rPr>
          <w:noProof/>
        </w:rPr>
        <w:fldChar w:fldCharType="separate"/>
      </w:r>
      <w:r>
        <w:rPr>
          <w:noProof/>
        </w:rPr>
        <w:t>35</w:t>
      </w:r>
      <w:r>
        <w:rPr>
          <w:noProof/>
        </w:rPr>
        <w:fldChar w:fldCharType="end"/>
      </w:r>
    </w:p>
    <w:p w14:paraId="5F7BACED" w14:textId="53801BFB"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_Toc186707664 \h </w:instrText>
      </w:r>
      <w:r>
        <w:rPr>
          <w:noProof/>
        </w:rPr>
      </w:r>
      <w:r>
        <w:rPr>
          <w:noProof/>
        </w:rPr>
        <w:fldChar w:fldCharType="separate"/>
      </w:r>
      <w:r>
        <w:rPr>
          <w:noProof/>
        </w:rPr>
        <w:t>35</w:t>
      </w:r>
      <w:r>
        <w:rPr>
          <w:noProof/>
        </w:rPr>
        <w:fldChar w:fldCharType="end"/>
      </w:r>
    </w:p>
    <w:p w14:paraId="26A5FC1B" w14:textId="4903B47F"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_Toc186707665 \h </w:instrText>
      </w:r>
      <w:r>
        <w:rPr>
          <w:noProof/>
        </w:rPr>
      </w:r>
      <w:r>
        <w:rPr>
          <w:noProof/>
        </w:rPr>
        <w:fldChar w:fldCharType="separate"/>
      </w:r>
      <w:r>
        <w:rPr>
          <w:noProof/>
        </w:rPr>
        <w:t>35</w:t>
      </w:r>
      <w:r>
        <w:rPr>
          <w:noProof/>
        </w:rPr>
        <w:fldChar w:fldCharType="end"/>
      </w:r>
    </w:p>
    <w:p w14:paraId="48C562E3" w14:textId="4B0B4486"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_Toc186707666 \h </w:instrText>
      </w:r>
      <w:r>
        <w:rPr>
          <w:noProof/>
        </w:rPr>
      </w:r>
      <w:r>
        <w:rPr>
          <w:noProof/>
        </w:rPr>
        <w:fldChar w:fldCharType="separate"/>
      </w:r>
      <w:r>
        <w:rPr>
          <w:noProof/>
        </w:rPr>
        <w:t>35</w:t>
      </w:r>
      <w:r>
        <w:rPr>
          <w:noProof/>
        </w:rPr>
        <w:fldChar w:fldCharType="end"/>
      </w:r>
    </w:p>
    <w:p w14:paraId="576F7874" w14:textId="5B5A410C"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Structured data types</w:t>
      </w:r>
      <w:r>
        <w:rPr>
          <w:noProof/>
        </w:rPr>
        <w:tab/>
      </w:r>
      <w:r>
        <w:rPr>
          <w:noProof/>
        </w:rPr>
        <w:fldChar w:fldCharType="begin" w:fldLock="1"/>
      </w:r>
      <w:r>
        <w:rPr>
          <w:noProof/>
        </w:rPr>
        <w:instrText xml:space="preserve"> PAGEREF _Toc186707667 \h </w:instrText>
      </w:r>
      <w:r>
        <w:rPr>
          <w:noProof/>
        </w:rPr>
      </w:r>
      <w:r>
        <w:rPr>
          <w:noProof/>
        </w:rPr>
        <w:fldChar w:fldCharType="separate"/>
      </w:r>
      <w:r>
        <w:rPr>
          <w:noProof/>
        </w:rPr>
        <w:t>36</w:t>
      </w:r>
      <w:r>
        <w:rPr>
          <w:noProof/>
        </w:rPr>
        <w:fldChar w:fldCharType="end"/>
      </w:r>
    </w:p>
    <w:p w14:paraId="6A6CD9BF" w14:textId="3CCD2D9E"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_Toc186707668 \h </w:instrText>
      </w:r>
      <w:r>
        <w:rPr>
          <w:noProof/>
        </w:rPr>
      </w:r>
      <w:r>
        <w:rPr>
          <w:noProof/>
        </w:rPr>
        <w:fldChar w:fldCharType="separate"/>
      </w:r>
      <w:r>
        <w:rPr>
          <w:noProof/>
        </w:rPr>
        <w:t>36</w:t>
      </w:r>
      <w:r>
        <w:rPr>
          <w:noProof/>
        </w:rPr>
        <w:fldChar w:fldCharType="end"/>
      </w:r>
    </w:p>
    <w:p w14:paraId="6CEA6BE5" w14:textId="4EA33606"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_Toc186707669 \h </w:instrText>
      </w:r>
      <w:r>
        <w:rPr>
          <w:noProof/>
        </w:rPr>
      </w:r>
      <w:r>
        <w:rPr>
          <w:noProof/>
        </w:rPr>
        <w:fldChar w:fldCharType="separate"/>
      </w:r>
      <w:r>
        <w:rPr>
          <w:noProof/>
        </w:rPr>
        <w:t>36</w:t>
      </w:r>
      <w:r>
        <w:rPr>
          <w:noProof/>
        </w:rPr>
        <w:fldChar w:fldCharType="end"/>
      </w:r>
    </w:p>
    <w:p w14:paraId="783A2587" w14:textId="7912FC00"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_Toc186707670 \h </w:instrText>
      </w:r>
      <w:r>
        <w:rPr>
          <w:noProof/>
        </w:rPr>
      </w:r>
      <w:r>
        <w:rPr>
          <w:noProof/>
        </w:rPr>
        <w:fldChar w:fldCharType="separate"/>
      </w:r>
      <w:r>
        <w:rPr>
          <w:noProof/>
        </w:rPr>
        <w:t>37</w:t>
      </w:r>
      <w:r>
        <w:rPr>
          <w:noProof/>
        </w:rPr>
        <w:fldChar w:fldCharType="end"/>
      </w:r>
    </w:p>
    <w:p w14:paraId="69BE9743" w14:textId="213A11A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_Toc186707671 \h </w:instrText>
      </w:r>
      <w:r>
        <w:rPr>
          <w:noProof/>
        </w:rPr>
      </w:r>
      <w:r>
        <w:rPr>
          <w:noProof/>
        </w:rPr>
        <w:fldChar w:fldCharType="separate"/>
      </w:r>
      <w:r>
        <w:rPr>
          <w:noProof/>
        </w:rPr>
        <w:t>38</w:t>
      </w:r>
      <w:r>
        <w:rPr>
          <w:noProof/>
        </w:rPr>
        <w:fldChar w:fldCharType="end"/>
      </w:r>
    </w:p>
    <w:p w14:paraId="4FBDE2D8" w14:textId="735DEAD4"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_Toc186707672 \h </w:instrText>
      </w:r>
      <w:r>
        <w:rPr>
          <w:noProof/>
        </w:rPr>
      </w:r>
      <w:r>
        <w:rPr>
          <w:noProof/>
        </w:rPr>
        <w:fldChar w:fldCharType="separate"/>
      </w:r>
      <w:r>
        <w:rPr>
          <w:noProof/>
        </w:rPr>
        <w:t>38</w:t>
      </w:r>
      <w:r>
        <w:rPr>
          <w:noProof/>
        </w:rPr>
        <w:fldChar w:fldCharType="end"/>
      </w:r>
    </w:p>
    <w:p w14:paraId="42B45BD3" w14:textId="7A91C7D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6C32F7">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_Toc186707673 \h </w:instrText>
      </w:r>
      <w:r>
        <w:rPr>
          <w:noProof/>
        </w:rPr>
      </w:r>
      <w:r>
        <w:rPr>
          <w:noProof/>
        </w:rPr>
        <w:fldChar w:fldCharType="separate"/>
      </w:r>
      <w:r>
        <w:rPr>
          <w:noProof/>
        </w:rPr>
        <w:t>39</w:t>
      </w:r>
      <w:r>
        <w:rPr>
          <w:noProof/>
        </w:rPr>
        <w:fldChar w:fldCharType="end"/>
      </w:r>
    </w:p>
    <w:p w14:paraId="1C3381F3" w14:textId="2FB4E34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6C32F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_Toc186707674 \h </w:instrText>
      </w:r>
      <w:r>
        <w:rPr>
          <w:noProof/>
        </w:rPr>
      </w:r>
      <w:r>
        <w:rPr>
          <w:noProof/>
        </w:rPr>
        <w:fldChar w:fldCharType="separate"/>
      </w:r>
      <w:r>
        <w:rPr>
          <w:noProof/>
        </w:rPr>
        <w:t>39</w:t>
      </w:r>
      <w:r>
        <w:rPr>
          <w:noProof/>
        </w:rPr>
        <w:fldChar w:fldCharType="end"/>
      </w:r>
    </w:p>
    <w:p w14:paraId="7F0D0803" w14:textId="4C4841B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Simple data types and enumerations</w:t>
      </w:r>
      <w:r>
        <w:rPr>
          <w:noProof/>
        </w:rPr>
        <w:tab/>
      </w:r>
      <w:r>
        <w:rPr>
          <w:noProof/>
        </w:rPr>
        <w:fldChar w:fldCharType="begin" w:fldLock="1"/>
      </w:r>
      <w:r>
        <w:rPr>
          <w:noProof/>
        </w:rPr>
        <w:instrText xml:space="preserve"> PAGEREF _Toc186707675 \h </w:instrText>
      </w:r>
      <w:r>
        <w:rPr>
          <w:noProof/>
        </w:rPr>
      </w:r>
      <w:r>
        <w:rPr>
          <w:noProof/>
        </w:rPr>
        <w:fldChar w:fldCharType="separate"/>
      </w:r>
      <w:r>
        <w:rPr>
          <w:noProof/>
        </w:rPr>
        <w:t>40</w:t>
      </w:r>
      <w:r>
        <w:rPr>
          <w:noProof/>
        </w:rPr>
        <w:fldChar w:fldCharType="end"/>
      </w:r>
    </w:p>
    <w:p w14:paraId="31F958E5" w14:textId="2C6273AD"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_Toc186707676 \h </w:instrText>
      </w:r>
      <w:r>
        <w:rPr>
          <w:noProof/>
        </w:rPr>
      </w:r>
      <w:r>
        <w:rPr>
          <w:noProof/>
        </w:rPr>
        <w:fldChar w:fldCharType="separate"/>
      </w:r>
      <w:r>
        <w:rPr>
          <w:noProof/>
        </w:rPr>
        <w:t>40</w:t>
      </w:r>
      <w:r>
        <w:rPr>
          <w:noProof/>
        </w:rPr>
        <w:fldChar w:fldCharType="end"/>
      </w:r>
    </w:p>
    <w:p w14:paraId="45D42222" w14:textId="6AEDCEBD"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_Toc186707677 \h </w:instrText>
      </w:r>
      <w:r>
        <w:rPr>
          <w:noProof/>
        </w:rPr>
      </w:r>
      <w:r>
        <w:rPr>
          <w:noProof/>
        </w:rPr>
        <w:fldChar w:fldCharType="separate"/>
      </w:r>
      <w:r>
        <w:rPr>
          <w:noProof/>
        </w:rPr>
        <w:t>40</w:t>
      </w:r>
      <w:r>
        <w:rPr>
          <w:noProof/>
        </w:rPr>
        <w:fldChar w:fldCharType="end"/>
      </w:r>
    </w:p>
    <w:p w14:paraId="762E3D21" w14:textId="46609BC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_Toc186707678 \h </w:instrText>
      </w:r>
      <w:r>
        <w:rPr>
          <w:noProof/>
        </w:rPr>
      </w:r>
      <w:r>
        <w:rPr>
          <w:noProof/>
        </w:rPr>
        <w:fldChar w:fldCharType="separate"/>
      </w:r>
      <w:r>
        <w:rPr>
          <w:noProof/>
        </w:rPr>
        <w:t>40</w:t>
      </w:r>
      <w:r>
        <w:rPr>
          <w:noProof/>
        </w:rPr>
        <w:fldChar w:fldCharType="end"/>
      </w:r>
    </w:p>
    <w:p w14:paraId="66EBFF77" w14:textId="3511597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6C32F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_Toc186707679 \h </w:instrText>
      </w:r>
      <w:r>
        <w:rPr>
          <w:noProof/>
        </w:rPr>
      </w:r>
      <w:r>
        <w:rPr>
          <w:noProof/>
        </w:rPr>
        <w:fldChar w:fldCharType="separate"/>
      </w:r>
      <w:r>
        <w:rPr>
          <w:noProof/>
        </w:rPr>
        <w:t>40</w:t>
      </w:r>
      <w:r>
        <w:rPr>
          <w:noProof/>
        </w:rPr>
        <w:fldChar w:fldCharType="end"/>
      </w:r>
    </w:p>
    <w:p w14:paraId="06B46867" w14:textId="0C46D8D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_Toc186707680 \h </w:instrText>
      </w:r>
      <w:r>
        <w:rPr>
          <w:noProof/>
        </w:rPr>
      </w:r>
      <w:r>
        <w:rPr>
          <w:noProof/>
        </w:rPr>
        <w:fldChar w:fldCharType="separate"/>
      </w:r>
      <w:r>
        <w:rPr>
          <w:noProof/>
        </w:rPr>
        <w:t>40</w:t>
      </w:r>
      <w:r>
        <w:rPr>
          <w:noProof/>
        </w:rPr>
        <w:fldChar w:fldCharType="end"/>
      </w:r>
    </w:p>
    <w:p w14:paraId="5215E7AC" w14:textId="1E425036"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_Toc186707681 \h </w:instrText>
      </w:r>
      <w:r>
        <w:rPr>
          <w:noProof/>
        </w:rPr>
      </w:r>
      <w:r>
        <w:rPr>
          <w:noProof/>
        </w:rPr>
        <w:fldChar w:fldCharType="separate"/>
      </w:r>
      <w:r>
        <w:rPr>
          <w:noProof/>
        </w:rPr>
        <w:t>40</w:t>
      </w:r>
      <w:r>
        <w:rPr>
          <w:noProof/>
        </w:rPr>
        <w:fldChar w:fldCharType="end"/>
      </w:r>
    </w:p>
    <w:p w14:paraId="2D658A6D" w14:textId="419B2A40"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_Toc186707682 \h </w:instrText>
      </w:r>
      <w:r>
        <w:rPr>
          <w:noProof/>
        </w:rPr>
      </w:r>
      <w:r>
        <w:rPr>
          <w:noProof/>
        </w:rPr>
        <w:fldChar w:fldCharType="separate"/>
      </w:r>
      <w:r>
        <w:rPr>
          <w:noProof/>
        </w:rPr>
        <w:t>41</w:t>
      </w:r>
      <w:r>
        <w:rPr>
          <w:noProof/>
        </w:rPr>
        <w:fldChar w:fldCharType="end"/>
      </w:r>
    </w:p>
    <w:p w14:paraId="2B7C4261" w14:textId="2E222E73"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_Toc186707683 \h </w:instrText>
      </w:r>
      <w:r>
        <w:rPr>
          <w:noProof/>
        </w:rPr>
      </w:r>
      <w:r>
        <w:rPr>
          <w:noProof/>
        </w:rPr>
        <w:fldChar w:fldCharType="separate"/>
      </w:r>
      <w:r>
        <w:rPr>
          <w:noProof/>
        </w:rPr>
        <w:t>41</w:t>
      </w:r>
      <w:r>
        <w:rPr>
          <w:noProof/>
        </w:rPr>
        <w:fldChar w:fldCharType="end"/>
      </w:r>
    </w:p>
    <w:p w14:paraId="590B415A" w14:textId="5704A37C"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_Toc186707684 \h </w:instrText>
      </w:r>
      <w:r>
        <w:rPr>
          <w:noProof/>
        </w:rPr>
      </w:r>
      <w:r>
        <w:rPr>
          <w:noProof/>
        </w:rPr>
        <w:fldChar w:fldCharType="separate"/>
      </w:r>
      <w:r>
        <w:rPr>
          <w:noProof/>
        </w:rPr>
        <w:t>41</w:t>
      </w:r>
      <w:r>
        <w:rPr>
          <w:noProof/>
        </w:rPr>
        <w:fldChar w:fldCharType="end"/>
      </w:r>
    </w:p>
    <w:p w14:paraId="1FD709CA" w14:textId="5D8B5D4E"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_Toc186707685 \h </w:instrText>
      </w:r>
      <w:r>
        <w:rPr>
          <w:noProof/>
        </w:rPr>
      </w:r>
      <w:r>
        <w:rPr>
          <w:noProof/>
        </w:rPr>
        <w:fldChar w:fldCharType="separate"/>
      </w:r>
      <w:r>
        <w:rPr>
          <w:noProof/>
        </w:rPr>
        <w:t>41</w:t>
      </w:r>
      <w:r>
        <w:rPr>
          <w:noProof/>
        </w:rPr>
        <w:fldChar w:fldCharType="end"/>
      </w:r>
    </w:p>
    <w:p w14:paraId="179F5A09" w14:textId="29A975F5"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_Toc186707686 \h </w:instrText>
      </w:r>
      <w:r>
        <w:rPr>
          <w:noProof/>
        </w:rPr>
      </w:r>
      <w:r>
        <w:rPr>
          <w:noProof/>
        </w:rPr>
        <w:fldChar w:fldCharType="separate"/>
      </w:r>
      <w:r>
        <w:rPr>
          <w:noProof/>
        </w:rPr>
        <w:t>41</w:t>
      </w:r>
      <w:r>
        <w:rPr>
          <w:noProof/>
        </w:rPr>
        <w:fldChar w:fldCharType="end"/>
      </w:r>
    </w:p>
    <w:p w14:paraId="574DC1F7" w14:textId="78EAD329"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_Toc186707687 \h </w:instrText>
      </w:r>
      <w:r>
        <w:rPr>
          <w:noProof/>
        </w:rPr>
      </w:r>
      <w:r>
        <w:rPr>
          <w:noProof/>
        </w:rPr>
        <w:fldChar w:fldCharType="separate"/>
      </w:r>
      <w:r>
        <w:rPr>
          <w:noProof/>
        </w:rPr>
        <w:t>41</w:t>
      </w:r>
      <w:r>
        <w:rPr>
          <w:noProof/>
        </w:rPr>
        <w:fldChar w:fldCharType="end"/>
      </w:r>
    </w:p>
    <w:p w14:paraId="5D17117F" w14:textId="2BBA629D"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_Toc186707688 \h </w:instrText>
      </w:r>
      <w:r>
        <w:rPr>
          <w:noProof/>
        </w:rPr>
      </w:r>
      <w:r>
        <w:rPr>
          <w:noProof/>
        </w:rPr>
        <w:fldChar w:fldCharType="separate"/>
      </w:r>
      <w:r>
        <w:rPr>
          <w:noProof/>
        </w:rPr>
        <w:t>41</w:t>
      </w:r>
      <w:r>
        <w:rPr>
          <w:noProof/>
        </w:rPr>
        <w:fldChar w:fldCharType="end"/>
      </w:r>
    </w:p>
    <w:p w14:paraId="59071D23" w14:textId="56098F21"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fldLock="1"/>
      </w:r>
      <w:r>
        <w:rPr>
          <w:noProof/>
        </w:rPr>
        <w:instrText xml:space="preserve"> PAGEREF _Toc186707689 \h </w:instrText>
      </w:r>
      <w:r>
        <w:rPr>
          <w:noProof/>
        </w:rPr>
      </w:r>
      <w:r>
        <w:rPr>
          <w:noProof/>
        </w:rPr>
        <w:fldChar w:fldCharType="separate"/>
      </w:r>
      <w:r>
        <w:rPr>
          <w:noProof/>
        </w:rPr>
        <w:t>42</w:t>
      </w:r>
      <w:r>
        <w:rPr>
          <w:noProof/>
        </w:rPr>
        <w:fldChar w:fldCharType="end"/>
      </w:r>
    </w:p>
    <w:p w14:paraId="00F5A60E" w14:textId="27648961"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_Toc186707690 \h </w:instrText>
      </w:r>
      <w:r>
        <w:rPr>
          <w:noProof/>
        </w:rPr>
      </w:r>
      <w:r>
        <w:rPr>
          <w:noProof/>
        </w:rPr>
        <w:fldChar w:fldCharType="separate"/>
      </w:r>
      <w:r>
        <w:rPr>
          <w:noProof/>
        </w:rPr>
        <w:t>42</w:t>
      </w:r>
      <w:r>
        <w:rPr>
          <w:noProof/>
        </w:rPr>
        <w:fldChar w:fldCharType="end"/>
      </w:r>
    </w:p>
    <w:p w14:paraId="6AF00E7F" w14:textId="0F1617C2"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_Toc186707691 \h </w:instrText>
      </w:r>
      <w:r>
        <w:rPr>
          <w:noProof/>
        </w:rPr>
      </w:r>
      <w:r>
        <w:rPr>
          <w:noProof/>
        </w:rPr>
        <w:fldChar w:fldCharType="separate"/>
      </w:r>
      <w:r>
        <w:rPr>
          <w:noProof/>
        </w:rPr>
        <w:t>42</w:t>
      </w:r>
      <w:r>
        <w:rPr>
          <w:noProof/>
        </w:rPr>
        <w:fldChar w:fldCharType="end"/>
      </w:r>
    </w:p>
    <w:p w14:paraId="16690CCF" w14:textId="3E83575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_Toc186707692 \h </w:instrText>
      </w:r>
      <w:r>
        <w:rPr>
          <w:noProof/>
        </w:rPr>
      </w:r>
      <w:r>
        <w:rPr>
          <w:noProof/>
        </w:rPr>
        <w:fldChar w:fldCharType="separate"/>
      </w:r>
      <w:r>
        <w:rPr>
          <w:noProof/>
        </w:rPr>
        <w:t>42</w:t>
      </w:r>
      <w:r>
        <w:rPr>
          <w:noProof/>
        </w:rPr>
        <w:fldChar w:fldCharType="end"/>
      </w:r>
    </w:p>
    <w:p w14:paraId="571D2B27" w14:textId="59095813"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_Toc186707693 \h </w:instrText>
      </w:r>
      <w:r>
        <w:rPr>
          <w:noProof/>
        </w:rPr>
      </w:r>
      <w:r>
        <w:rPr>
          <w:noProof/>
        </w:rPr>
        <w:fldChar w:fldCharType="separate"/>
      </w:r>
      <w:r>
        <w:rPr>
          <w:noProof/>
        </w:rPr>
        <w:t>42</w:t>
      </w:r>
      <w:r>
        <w:rPr>
          <w:noProof/>
        </w:rPr>
        <w:fldChar w:fldCharType="end"/>
      </w:r>
    </w:p>
    <w:p w14:paraId="150D5BBA" w14:textId="5B383A6F"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_Toc186707694 \h </w:instrText>
      </w:r>
      <w:r>
        <w:rPr>
          <w:noProof/>
        </w:rPr>
      </w:r>
      <w:r>
        <w:rPr>
          <w:noProof/>
        </w:rPr>
        <w:fldChar w:fldCharType="separate"/>
      </w:r>
      <w:r>
        <w:rPr>
          <w:noProof/>
        </w:rPr>
        <w:t>42</w:t>
      </w:r>
      <w:r>
        <w:rPr>
          <w:noProof/>
        </w:rPr>
        <w:fldChar w:fldCharType="end"/>
      </w:r>
    </w:p>
    <w:p w14:paraId="3C8498E8" w14:textId="44FE02B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_Toc186707695 \h </w:instrText>
      </w:r>
      <w:r>
        <w:rPr>
          <w:noProof/>
        </w:rPr>
      </w:r>
      <w:r>
        <w:rPr>
          <w:noProof/>
        </w:rPr>
        <w:fldChar w:fldCharType="separate"/>
      </w:r>
      <w:r>
        <w:rPr>
          <w:noProof/>
        </w:rPr>
        <w:t>42</w:t>
      </w:r>
      <w:r>
        <w:rPr>
          <w:noProof/>
        </w:rPr>
        <w:fldChar w:fldCharType="end"/>
      </w:r>
    </w:p>
    <w:p w14:paraId="45EAC7CF" w14:textId="33FA5A4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_Toc186707696 \h </w:instrText>
      </w:r>
      <w:r>
        <w:rPr>
          <w:noProof/>
        </w:rPr>
      </w:r>
      <w:r>
        <w:rPr>
          <w:noProof/>
        </w:rPr>
        <w:fldChar w:fldCharType="separate"/>
      </w:r>
      <w:r>
        <w:rPr>
          <w:noProof/>
        </w:rPr>
        <w:t>42</w:t>
      </w:r>
      <w:r>
        <w:rPr>
          <w:noProof/>
        </w:rPr>
        <w:fldChar w:fldCharType="end"/>
      </w:r>
    </w:p>
    <w:p w14:paraId="5B002DA2" w14:textId="55B65757"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_Toc186707697 \h </w:instrText>
      </w:r>
      <w:r>
        <w:rPr>
          <w:noProof/>
        </w:rPr>
      </w:r>
      <w:r>
        <w:rPr>
          <w:noProof/>
        </w:rPr>
        <w:fldChar w:fldCharType="separate"/>
      </w:r>
      <w:r>
        <w:rPr>
          <w:noProof/>
        </w:rPr>
        <w:t>43</w:t>
      </w:r>
      <w:r>
        <w:rPr>
          <w:noProof/>
        </w:rPr>
        <w:fldChar w:fldCharType="end"/>
      </w:r>
    </w:p>
    <w:p w14:paraId="30E38D19" w14:textId="325F4D74"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_Toc186707698 \h </w:instrText>
      </w:r>
      <w:r>
        <w:rPr>
          <w:noProof/>
        </w:rPr>
      </w:r>
      <w:r>
        <w:rPr>
          <w:noProof/>
        </w:rPr>
        <w:fldChar w:fldCharType="separate"/>
      </w:r>
      <w:r>
        <w:rPr>
          <w:noProof/>
        </w:rPr>
        <w:t>43</w:t>
      </w:r>
      <w:r>
        <w:rPr>
          <w:noProof/>
        </w:rPr>
        <w:fldChar w:fldCharType="end"/>
      </w:r>
    </w:p>
    <w:p w14:paraId="24A8CB7B" w14:textId="34695337"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fldLock="1"/>
      </w:r>
      <w:r>
        <w:rPr>
          <w:noProof/>
        </w:rPr>
        <w:instrText xml:space="preserve"> PAGEREF _Toc186707699 \h </w:instrText>
      </w:r>
      <w:r>
        <w:rPr>
          <w:noProof/>
        </w:rPr>
      </w:r>
      <w:r>
        <w:rPr>
          <w:noProof/>
        </w:rPr>
        <w:fldChar w:fldCharType="separate"/>
      </w:r>
      <w:r>
        <w:rPr>
          <w:noProof/>
        </w:rPr>
        <w:t>43</w:t>
      </w:r>
      <w:r>
        <w:rPr>
          <w:noProof/>
        </w:rPr>
        <w:fldChar w:fldCharType="end"/>
      </w:r>
    </w:p>
    <w:p w14:paraId="7A92E786" w14:textId="7F4A240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_Toc186707700 \h </w:instrText>
      </w:r>
      <w:r>
        <w:rPr>
          <w:noProof/>
        </w:rPr>
      </w:r>
      <w:r>
        <w:rPr>
          <w:noProof/>
        </w:rPr>
        <w:fldChar w:fldCharType="separate"/>
      </w:r>
      <w:r>
        <w:rPr>
          <w:noProof/>
        </w:rPr>
        <w:t>43</w:t>
      </w:r>
      <w:r>
        <w:rPr>
          <w:noProof/>
        </w:rPr>
        <w:fldChar w:fldCharType="end"/>
      </w:r>
    </w:p>
    <w:p w14:paraId="70C90892" w14:textId="450C9BE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_Toc186707701 \h </w:instrText>
      </w:r>
      <w:r>
        <w:rPr>
          <w:noProof/>
        </w:rPr>
      </w:r>
      <w:r>
        <w:rPr>
          <w:noProof/>
        </w:rPr>
        <w:fldChar w:fldCharType="separate"/>
      </w:r>
      <w:r>
        <w:rPr>
          <w:noProof/>
        </w:rPr>
        <w:t>43</w:t>
      </w:r>
      <w:r>
        <w:rPr>
          <w:noProof/>
        </w:rPr>
        <w:fldChar w:fldCharType="end"/>
      </w:r>
    </w:p>
    <w:p w14:paraId="6B5AC3D8" w14:textId="285EF7FF"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_Toc186707702 \h </w:instrText>
      </w:r>
      <w:r>
        <w:rPr>
          <w:noProof/>
        </w:rPr>
      </w:r>
      <w:r>
        <w:rPr>
          <w:noProof/>
        </w:rPr>
        <w:fldChar w:fldCharType="separate"/>
      </w:r>
      <w:r>
        <w:rPr>
          <w:noProof/>
        </w:rPr>
        <w:t>43</w:t>
      </w:r>
      <w:r>
        <w:rPr>
          <w:noProof/>
        </w:rPr>
        <w:fldChar w:fldCharType="end"/>
      </w:r>
    </w:p>
    <w:p w14:paraId="14182A96" w14:textId="53090A81"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_Toc186707703 \h </w:instrText>
      </w:r>
      <w:r>
        <w:rPr>
          <w:noProof/>
        </w:rPr>
      </w:r>
      <w:r>
        <w:rPr>
          <w:noProof/>
        </w:rPr>
        <w:fldChar w:fldCharType="separate"/>
      </w:r>
      <w:r>
        <w:rPr>
          <w:noProof/>
        </w:rPr>
        <w:t>44</w:t>
      </w:r>
      <w:r>
        <w:rPr>
          <w:noProof/>
        </w:rPr>
        <w:fldChar w:fldCharType="end"/>
      </w:r>
    </w:p>
    <w:p w14:paraId="7E266C5E" w14:textId="23DE6575"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fldLock="1"/>
      </w:r>
      <w:r>
        <w:rPr>
          <w:noProof/>
        </w:rPr>
        <w:instrText xml:space="preserve"> PAGEREF _Toc186707704 \h </w:instrText>
      </w:r>
      <w:r>
        <w:rPr>
          <w:noProof/>
        </w:rPr>
      </w:r>
      <w:r>
        <w:rPr>
          <w:noProof/>
        </w:rPr>
        <w:fldChar w:fldCharType="separate"/>
      </w:r>
      <w:r>
        <w:rPr>
          <w:noProof/>
        </w:rPr>
        <w:t>45</w:t>
      </w:r>
      <w:r>
        <w:rPr>
          <w:noProof/>
        </w:rPr>
        <w:fldChar w:fldCharType="end"/>
      </w:r>
    </w:p>
    <w:p w14:paraId="231854FA" w14:textId="54C2442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_Toc186707705 \h </w:instrText>
      </w:r>
      <w:r>
        <w:rPr>
          <w:noProof/>
        </w:rPr>
      </w:r>
      <w:r>
        <w:rPr>
          <w:noProof/>
        </w:rPr>
        <w:fldChar w:fldCharType="separate"/>
      </w:r>
      <w:r>
        <w:rPr>
          <w:noProof/>
        </w:rPr>
        <w:t>45</w:t>
      </w:r>
      <w:r>
        <w:rPr>
          <w:noProof/>
        </w:rPr>
        <w:fldChar w:fldCharType="end"/>
      </w:r>
    </w:p>
    <w:p w14:paraId="7780B3FD" w14:textId="21A5B57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_Toc186707706 \h </w:instrText>
      </w:r>
      <w:r>
        <w:rPr>
          <w:noProof/>
        </w:rPr>
      </w:r>
      <w:r>
        <w:rPr>
          <w:noProof/>
        </w:rPr>
        <w:fldChar w:fldCharType="separate"/>
      </w:r>
      <w:r>
        <w:rPr>
          <w:noProof/>
        </w:rPr>
        <w:t>45</w:t>
      </w:r>
      <w:r>
        <w:rPr>
          <w:noProof/>
        </w:rPr>
        <w:fldChar w:fldCharType="end"/>
      </w:r>
    </w:p>
    <w:p w14:paraId="1F85E174" w14:textId="23AAECC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_Toc186707707 \h </w:instrText>
      </w:r>
      <w:r>
        <w:rPr>
          <w:noProof/>
        </w:rPr>
      </w:r>
      <w:r>
        <w:rPr>
          <w:noProof/>
        </w:rPr>
        <w:fldChar w:fldCharType="separate"/>
      </w:r>
      <w:r>
        <w:rPr>
          <w:noProof/>
        </w:rPr>
        <w:t>45</w:t>
      </w:r>
      <w:r>
        <w:rPr>
          <w:noProof/>
        </w:rPr>
        <w:fldChar w:fldCharType="end"/>
      </w:r>
    </w:p>
    <w:p w14:paraId="6E26F262" w14:textId="2632FABF"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_Toc186707708 \h </w:instrText>
      </w:r>
      <w:r>
        <w:rPr>
          <w:noProof/>
        </w:rPr>
      </w:r>
      <w:r>
        <w:rPr>
          <w:noProof/>
        </w:rPr>
        <w:fldChar w:fldCharType="separate"/>
      </w:r>
      <w:r>
        <w:rPr>
          <w:noProof/>
        </w:rPr>
        <w:t>47</w:t>
      </w:r>
      <w:r>
        <w:rPr>
          <w:noProof/>
        </w:rPr>
        <w:fldChar w:fldCharType="end"/>
      </w:r>
    </w:p>
    <w:p w14:paraId="672D923C" w14:textId="4B58AF6D"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_Toc186707709 \h </w:instrText>
      </w:r>
      <w:r>
        <w:rPr>
          <w:noProof/>
        </w:rPr>
      </w:r>
      <w:r>
        <w:rPr>
          <w:noProof/>
        </w:rPr>
        <w:fldChar w:fldCharType="separate"/>
      </w:r>
      <w:r>
        <w:rPr>
          <w:noProof/>
        </w:rPr>
        <w:t>47</w:t>
      </w:r>
      <w:r>
        <w:rPr>
          <w:noProof/>
        </w:rPr>
        <w:fldChar w:fldCharType="end"/>
      </w:r>
    </w:p>
    <w:p w14:paraId="5A4FF2B8" w14:textId="1155D1D9"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_Toc186707710 \h </w:instrText>
      </w:r>
      <w:r>
        <w:rPr>
          <w:noProof/>
        </w:rPr>
      </w:r>
      <w:r>
        <w:rPr>
          <w:noProof/>
        </w:rPr>
        <w:fldChar w:fldCharType="separate"/>
      </w:r>
      <w:r>
        <w:rPr>
          <w:noProof/>
        </w:rPr>
        <w:t>47</w:t>
      </w:r>
      <w:r>
        <w:rPr>
          <w:noProof/>
        </w:rPr>
        <w:fldChar w:fldCharType="end"/>
      </w:r>
    </w:p>
    <w:p w14:paraId="481F5E66" w14:textId="08380EEA"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_Toc186707711 \h </w:instrText>
      </w:r>
      <w:r>
        <w:rPr>
          <w:noProof/>
        </w:rPr>
      </w:r>
      <w:r>
        <w:rPr>
          <w:noProof/>
        </w:rPr>
        <w:fldChar w:fldCharType="separate"/>
      </w:r>
      <w:r>
        <w:rPr>
          <w:noProof/>
        </w:rPr>
        <w:t>47</w:t>
      </w:r>
      <w:r>
        <w:rPr>
          <w:noProof/>
        </w:rPr>
        <w:fldChar w:fldCharType="end"/>
      </w:r>
    </w:p>
    <w:p w14:paraId="76755BEC" w14:textId="76B96B3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_Toc186707712 \h </w:instrText>
      </w:r>
      <w:r>
        <w:rPr>
          <w:noProof/>
        </w:rPr>
      </w:r>
      <w:r>
        <w:rPr>
          <w:noProof/>
        </w:rPr>
        <w:fldChar w:fldCharType="separate"/>
      </w:r>
      <w:r>
        <w:rPr>
          <w:noProof/>
        </w:rPr>
        <w:t>47</w:t>
      </w:r>
      <w:r>
        <w:rPr>
          <w:noProof/>
        </w:rPr>
        <w:fldChar w:fldCharType="end"/>
      </w:r>
    </w:p>
    <w:p w14:paraId="0F546A05" w14:textId="545C8F3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w:t>
      </w:r>
      <w:r w:rsidRPr="006C32F7">
        <w:rPr>
          <w:rFonts w:eastAsiaTheme="minorEastAsia"/>
          <w:noProof/>
          <w:lang w:val="en-US" w:eastAsia="zh-CN"/>
        </w:rPr>
        <w:t>3</w:t>
      </w:r>
      <w:r w:rsidRPr="006C32F7">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Structured data types</w:t>
      </w:r>
      <w:r>
        <w:rPr>
          <w:noProof/>
        </w:rPr>
        <w:tab/>
      </w:r>
      <w:r>
        <w:rPr>
          <w:noProof/>
        </w:rPr>
        <w:fldChar w:fldCharType="begin" w:fldLock="1"/>
      </w:r>
      <w:r>
        <w:rPr>
          <w:noProof/>
        </w:rPr>
        <w:instrText xml:space="preserve"> PAGEREF _Toc186707713 \h </w:instrText>
      </w:r>
      <w:r>
        <w:rPr>
          <w:noProof/>
        </w:rPr>
      </w:r>
      <w:r>
        <w:rPr>
          <w:noProof/>
        </w:rPr>
        <w:fldChar w:fldCharType="separate"/>
      </w:r>
      <w:r>
        <w:rPr>
          <w:noProof/>
        </w:rPr>
        <w:t>48</w:t>
      </w:r>
      <w:r>
        <w:rPr>
          <w:noProof/>
        </w:rPr>
        <w:fldChar w:fldCharType="end"/>
      </w:r>
    </w:p>
    <w:p w14:paraId="3473E9E7" w14:textId="30F04D8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_Toc186707714 \h </w:instrText>
      </w:r>
      <w:r>
        <w:rPr>
          <w:noProof/>
        </w:rPr>
      </w:r>
      <w:r>
        <w:rPr>
          <w:noProof/>
        </w:rPr>
        <w:fldChar w:fldCharType="separate"/>
      </w:r>
      <w:r>
        <w:rPr>
          <w:noProof/>
        </w:rPr>
        <w:t>48</w:t>
      </w:r>
      <w:r>
        <w:rPr>
          <w:noProof/>
        </w:rPr>
        <w:fldChar w:fldCharType="end"/>
      </w:r>
    </w:p>
    <w:p w14:paraId="5DE12393" w14:textId="6D947DA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fldLock="1"/>
      </w:r>
      <w:r>
        <w:rPr>
          <w:noProof/>
        </w:rPr>
        <w:instrText xml:space="preserve"> PAGEREF _Toc186707715 \h </w:instrText>
      </w:r>
      <w:r>
        <w:rPr>
          <w:noProof/>
        </w:rPr>
      </w:r>
      <w:r>
        <w:rPr>
          <w:noProof/>
        </w:rPr>
        <w:fldChar w:fldCharType="separate"/>
      </w:r>
      <w:r>
        <w:rPr>
          <w:noProof/>
        </w:rPr>
        <w:t>48</w:t>
      </w:r>
      <w:r>
        <w:rPr>
          <w:noProof/>
        </w:rPr>
        <w:fldChar w:fldCharType="end"/>
      </w:r>
    </w:p>
    <w:p w14:paraId="211EA462" w14:textId="4EBAEAE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_Toc186707716 \h </w:instrText>
      </w:r>
      <w:r>
        <w:rPr>
          <w:noProof/>
        </w:rPr>
      </w:r>
      <w:r>
        <w:rPr>
          <w:noProof/>
        </w:rPr>
        <w:fldChar w:fldCharType="separate"/>
      </w:r>
      <w:r>
        <w:rPr>
          <w:noProof/>
        </w:rPr>
        <w:t>48</w:t>
      </w:r>
      <w:r>
        <w:rPr>
          <w:noProof/>
        </w:rPr>
        <w:fldChar w:fldCharType="end"/>
      </w:r>
    </w:p>
    <w:p w14:paraId="2F94FF3F" w14:textId="5BD28E6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_Toc186707717 \h </w:instrText>
      </w:r>
      <w:r>
        <w:rPr>
          <w:noProof/>
        </w:rPr>
      </w:r>
      <w:r>
        <w:rPr>
          <w:noProof/>
        </w:rPr>
        <w:fldChar w:fldCharType="separate"/>
      </w:r>
      <w:r>
        <w:rPr>
          <w:noProof/>
        </w:rPr>
        <w:t>49</w:t>
      </w:r>
      <w:r>
        <w:rPr>
          <w:noProof/>
        </w:rPr>
        <w:fldChar w:fldCharType="end"/>
      </w:r>
    </w:p>
    <w:p w14:paraId="0210DDD8" w14:textId="357E0AAD"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fldLock="1"/>
      </w:r>
      <w:r>
        <w:rPr>
          <w:noProof/>
        </w:rPr>
        <w:instrText xml:space="preserve"> PAGEREF _Toc186707718 \h </w:instrText>
      </w:r>
      <w:r>
        <w:rPr>
          <w:noProof/>
        </w:rPr>
      </w:r>
      <w:r>
        <w:rPr>
          <w:noProof/>
        </w:rPr>
        <w:fldChar w:fldCharType="separate"/>
      </w:r>
      <w:r>
        <w:rPr>
          <w:noProof/>
        </w:rPr>
        <w:t>49</w:t>
      </w:r>
      <w:r>
        <w:rPr>
          <w:noProof/>
        </w:rPr>
        <w:fldChar w:fldCharType="end"/>
      </w:r>
    </w:p>
    <w:p w14:paraId="5C1B65A8" w14:textId="505E49DA"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w:t>
      </w:r>
      <w:r w:rsidRPr="006C32F7">
        <w:rPr>
          <w:rFonts w:eastAsiaTheme="minorEastAsia"/>
          <w:noProof/>
          <w:lang w:val="en-US" w:eastAsia="zh-CN"/>
        </w:rPr>
        <w:t>3</w:t>
      </w:r>
      <w:r w:rsidRPr="006C32F7">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Simple data types and enumerations</w:t>
      </w:r>
      <w:r>
        <w:rPr>
          <w:noProof/>
        </w:rPr>
        <w:tab/>
      </w:r>
      <w:r>
        <w:rPr>
          <w:noProof/>
        </w:rPr>
        <w:fldChar w:fldCharType="begin" w:fldLock="1"/>
      </w:r>
      <w:r>
        <w:rPr>
          <w:noProof/>
        </w:rPr>
        <w:instrText xml:space="preserve"> PAGEREF _Toc186707719 \h </w:instrText>
      </w:r>
      <w:r>
        <w:rPr>
          <w:noProof/>
        </w:rPr>
      </w:r>
      <w:r>
        <w:rPr>
          <w:noProof/>
        </w:rPr>
        <w:fldChar w:fldCharType="separate"/>
      </w:r>
      <w:r>
        <w:rPr>
          <w:noProof/>
        </w:rPr>
        <w:t>49</w:t>
      </w:r>
      <w:r>
        <w:rPr>
          <w:noProof/>
        </w:rPr>
        <w:fldChar w:fldCharType="end"/>
      </w:r>
    </w:p>
    <w:p w14:paraId="2217D519" w14:textId="727D8BE3"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6C32F7">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_Toc186707720 \h </w:instrText>
      </w:r>
      <w:r>
        <w:rPr>
          <w:noProof/>
        </w:rPr>
      </w:r>
      <w:r>
        <w:rPr>
          <w:noProof/>
        </w:rPr>
        <w:fldChar w:fldCharType="separate"/>
      </w:r>
      <w:r>
        <w:rPr>
          <w:noProof/>
        </w:rPr>
        <w:t>49</w:t>
      </w:r>
      <w:r>
        <w:rPr>
          <w:noProof/>
        </w:rPr>
        <w:fldChar w:fldCharType="end"/>
      </w:r>
    </w:p>
    <w:p w14:paraId="0756DC41" w14:textId="4A915E8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_Toc186707721 \h </w:instrText>
      </w:r>
      <w:r>
        <w:rPr>
          <w:noProof/>
        </w:rPr>
      </w:r>
      <w:r>
        <w:rPr>
          <w:noProof/>
        </w:rPr>
        <w:fldChar w:fldCharType="separate"/>
      </w:r>
      <w:r>
        <w:rPr>
          <w:noProof/>
        </w:rPr>
        <w:t>49</w:t>
      </w:r>
      <w:r>
        <w:rPr>
          <w:noProof/>
        </w:rPr>
        <w:fldChar w:fldCharType="end"/>
      </w:r>
    </w:p>
    <w:p w14:paraId="2A4C579F" w14:textId="3783B4F2"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fldLock="1"/>
      </w:r>
      <w:r>
        <w:rPr>
          <w:noProof/>
        </w:rPr>
        <w:instrText xml:space="preserve"> PAGEREF _Toc186707722 \h </w:instrText>
      </w:r>
      <w:r>
        <w:rPr>
          <w:noProof/>
        </w:rPr>
      </w:r>
      <w:r>
        <w:rPr>
          <w:noProof/>
        </w:rPr>
        <w:fldChar w:fldCharType="separate"/>
      </w:r>
      <w:r>
        <w:rPr>
          <w:noProof/>
        </w:rPr>
        <w:t>49</w:t>
      </w:r>
      <w:r>
        <w:rPr>
          <w:noProof/>
        </w:rPr>
        <w:fldChar w:fldCharType="end"/>
      </w:r>
    </w:p>
    <w:p w14:paraId="4DCA3678" w14:textId="4AEA2A7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fldLock="1"/>
      </w:r>
      <w:r>
        <w:rPr>
          <w:noProof/>
        </w:rPr>
        <w:instrText xml:space="preserve"> PAGEREF _Toc186707723 \h </w:instrText>
      </w:r>
      <w:r>
        <w:rPr>
          <w:noProof/>
        </w:rPr>
      </w:r>
      <w:r>
        <w:rPr>
          <w:noProof/>
        </w:rPr>
        <w:fldChar w:fldCharType="separate"/>
      </w:r>
      <w:r>
        <w:rPr>
          <w:noProof/>
        </w:rPr>
        <w:t>50</w:t>
      </w:r>
      <w:r>
        <w:rPr>
          <w:noProof/>
        </w:rPr>
        <w:fldChar w:fldCharType="end"/>
      </w:r>
    </w:p>
    <w:p w14:paraId="61986CEA" w14:textId="021EF16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Enumeration: SessionParty</w:t>
      </w:r>
      <w:r>
        <w:rPr>
          <w:noProof/>
        </w:rPr>
        <w:tab/>
      </w:r>
      <w:r>
        <w:rPr>
          <w:noProof/>
        </w:rPr>
        <w:fldChar w:fldCharType="begin" w:fldLock="1"/>
      </w:r>
      <w:r>
        <w:rPr>
          <w:noProof/>
        </w:rPr>
        <w:instrText xml:space="preserve"> PAGEREF _Toc186707724 \h </w:instrText>
      </w:r>
      <w:r>
        <w:rPr>
          <w:noProof/>
        </w:rPr>
      </w:r>
      <w:r>
        <w:rPr>
          <w:noProof/>
        </w:rPr>
        <w:fldChar w:fldCharType="separate"/>
      </w:r>
      <w:r>
        <w:rPr>
          <w:noProof/>
        </w:rPr>
        <w:t>50</w:t>
      </w:r>
      <w:r>
        <w:rPr>
          <w:noProof/>
        </w:rPr>
        <w:fldChar w:fldCharType="end"/>
      </w:r>
    </w:p>
    <w:p w14:paraId="2F972640" w14:textId="0E867368"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w:t>
      </w:r>
      <w:r w:rsidRPr="006C32F7">
        <w:rPr>
          <w:rFonts w:eastAsiaTheme="minorEastAsia"/>
          <w:noProof/>
          <w:lang w:val="en-US" w:eastAsia="zh-CN"/>
        </w:rPr>
        <w:t>3</w:t>
      </w:r>
      <w:r w:rsidRPr="006C32F7">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_Toc186707725 \h </w:instrText>
      </w:r>
      <w:r>
        <w:rPr>
          <w:noProof/>
        </w:rPr>
      </w:r>
      <w:r>
        <w:rPr>
          <w:noProof/>
        </w:rPr>
        <w:fldChar w:fldCharType="separate"/>
      </w:r>
      <w:r>
        <w:rPr>
          <w:noProof/>
        </w:rPr>
        <w:t>50</w:t>
      </w:r>
      <w:r>
        <w:rPr>
          <w:noProof/>
        </w:rPr>
        <w:fldChar w:fldCharType="end"/>
      </w:r>
    </w:p>
    <w:p w14:paraId="54A3258A" w14:textId="0E1D638C"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_Toc186707726 \h </w:instrText>
      </w:r>
      <w:r>
        <w:rPr>
          <w:noProof/>
        </w:rPr>
      </w:r>
      <w:r>
        <w:rPr>
          <w:noProof/>
        </w:rPr>
        <w:fldChar w:fldCharType="separate"/>
      </w:r>
      <w:r>
        <w:rPr>
          <w:noProof/>
        </w:rPr>
        <w:t>50</w:t>
      </w:r>
      <w:r>
        <w:rPr>
          <w:noProof/>
        </w:rPr>
        <w:fldChar w:fldCharType="end"/>
      </w:r>
    </w:p>
    <w:p w14:paraId="11E3F321" w14:textId="6CC9E5E1"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_Toc186707727 \h </w:instrText>
      </w:r>
      <w:r>
        <w:rPr>
          <w:noProof/>
        </w:rPr>
      </w:r>
      <w:r>
        <w:rPr>
          <w:noProof/>
        </w:rPr>
        <w:fldChar w:fldCharType="separate"/>
      </w:r>
      <w:r>
        <w:rPr>
          <w:noProof/>
        </w:rPr>
        <w:t>50</w:t>
      </w:r>
      <w:r>
        <w:rPr>
          <w:noProof/>
        </w:rPr>
        <w:fldChar w:fldCharType="end"/>
      </w:r>
    </w:p>
    <w:p w14:paraId="70F30437" w14:textId="23F65655"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_Toc186707728 \h </w:instrText>
      </w:r>
      <w:r>
        <w:rPr>
          <w:noProof/>
        </w:rPr>
      </w:r>
      <w:r>
        <w:rPr>
          <w:noProof/>
        </w:rPr>
        <w:fldChar w:fldCharType="separate"/>
      </w:r>
      <w:r>
        <w:rPr>
          <w:noProof/>
        </w:rPr>
        <w:t>50</w:t>
      </w:r>
      <w:r>
        <w:rPr>
          <w:noProof/>
        </w:rPr>
        <w:fldChar w:fldCharType="end"/>
      </w:r>
    </w:p>
    <w:p w14:paraId="35F599E8" w14:textId="6719592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_Toc186707729 \h </w:instrText>
      </w:r>
      <w:r>
        <w:rPr>
          <w:noProof/>
        </w:rPr>
      </w:r>
      <w:r>
        <w:rPr>
          <w:noProof/>
        </w:rPr>
        <w:fldChar w:fldCharType="separate"/>
      </w:r>
      <w:r>
        <w:rPr>
          <w:noProof/>
        </w:rPr>
        <w:t>50</w:t>
      </w:r>
      <w:r>
        <w:rPr>
          <w:noProof/>
        </w:rPr>
        <w:fldChar w:fldCharType="end"/>
      </w:r>
    </w:p>
    <w:p w14:paraId="2A1E30B9" w14:textId="1FA88B97"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_Toc186707730 \h </w:instrText>
      </w:r>
      <w:r>
        <w:rPr>
          <w:noProof/>
        </w:rPr>
      </w:r>
      <w:r>
        <w:rPr>
          <w:noProof/>
        </w:rPr>
        <w:fldChar w:fldCharType="separate"/>
      </w:r>
      <w:r>
        <w:rPr>
          <w:noProof/>
        </w:rPr>
        <w:t>50</w:t>
      </w:r>
      <w:r>
        <w:rPr>
          <w:noProof/>
        </w:rPr>
        <w:fldChar w:fldCharType="end"/>
      </w:r>
    </w:p>
    <w:p w14:paraId="63400212" w14:textId="6F0292E0"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_Toc186707731 \h </w:instrText>
      </w:r>
      <w:r>
        <w:rPr>
          <w:noProof/>
        </w:rPr>
      </w:r>
      <w:r>
        <w:rPr>
          <w:noProof/>
        </w:rPr>
        <w:fldChar w:fldCharType="separate"/>
      </w:r>
      <w:r>
        <w:rPr>
          <w:noProof/>
        </w:rPr>
        <w:t>51</w:t>
      </w:r>
      <w:r>
        <w:rPr>
          <w:noProof/>
        </w:rPr>
        <w:fldChar w:fldCharType="end"/>
      </w:r>
    </w:p>
    <w:p w14:paraId="299C56B7" w14:textId="272A6F3B"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_Toc186707732 \h </w:instrText>
      </w:r>
      <w:r>
        <w:rPr>
          <w:noProof/>
        </w:rPr>
      </w:r>
      <w:r>
        <w:rPr>
          <w:noProof/>
        </w:rPr>
        <w:fldChar w:fldCharType="separate"/>
      </w:r>
      <w:r>
        <w:rPr>
          <w:noProof/>
        </w:rPr>
        <w:t>51</w:t>
      </w:r>
      <w:r>
        <w:rPr>
          <w:noProof/>
        </w:rPr>
        <w:fldChar w:fldCharType="end"/>
      </w:r>
    </w:p>
    <w:p w14:paraId="6DB76CB7" w14:textId="137EAD33"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_Toc186707733 \h </w:instrText>
      </w:r>
      <w:r>
        <w:rPr>
          <w:noProof/>
        </w:rPr>
      </w:r>
      <w:r>
        <w:rPr>
          <w:noProof/>
        </w:rPr>
        <w:fldChar w:fldCharType="separate"/>
      </w:r>
      <w:r>
        <w:rPr>
          <w:noProof/>
        </w:rPr>
        <w:t>51</w:t>
      </w:r>
      <w:r>
        <w:rPr>
          <w:noProof/>
        </w:rPr>
        <w:fldChar w:fldCharType="end"/>
      </w:r>
    </w:p>
    <w:p w14:paraId="30D29833" w14:textId="4ABB3B91" w:rsidR="00AF612D" w:rsidRDefault="00AF612D">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fldLock="1"/>
      </w:r>
      <w:r>
        <w:rPr>
          <w:noProof/>
        </w:rPr>
        <w:instrText xml:space="preserve"> PAGEREF _Toc186707734 \h </w:instrText>
      </w:r>
      <w:r>
        <w:rPr>
          <w:noProof/>
        </w:rPr>
      </w:r>
      <w:r>
        <w:rPr>
          <w:noProof/>
        </w:rPr>
        <w:fldChar w:fldCharType="separate"/>
      </w:r>
      <w:r>
        <w:rPr>
          <w:noProof/>
        </w:rPr>
        <w:t>51</w:t>
      </w:r>
      <w:r>
        <w:rPr>
          <w:noProof/>
        </w:rPr>
        <w:fldChar w:fldCharType="end"/>
      </w:r>
    </w:p>
    <w:p w14:paraId="1A25AFC6" w14:textId="76E1AD6E"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_Toc186707735 \h </w:instrText>
      </w:r>
      <w:r>
        <w:rPr>
          <w:noProof/>
        </w:rPr>
      </w:r>
      <w:r>
        <w:rPr>
          <w:noProof/>
        </w:rPr>
        <w:fldChar w:fldCharType="separate"/>
      </w:r>
      <w:r>
        <w:rPr>
          <w:noProof/>
        </w:rPr>
        <w:t>51</w:t>
      </w:r>
      <w:r>
        <w:rPr>
          <w:noProof/>
        </w:rPr>
        <w:fldChar w:fldCharType="end"/>
      </w:r>
    </w:p>
    <w:p w14:paraId="32D51134" w14:textId="16D98947"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_Toc186707736 \h </w:instrText>
      </w:r>
      <w:r>
        <w:rPr>
          <w:noProof/>
        </w:rPr>
      </w:r>
      <w:r>
        <w:rPr>
          <w:noProof/>
        </w:rPr>
        <w:fldChar w:fldCharType="separate"/>
      </w:r>
      <w:r>
        <w:rPr>
          <w:noProof/>
        </w:rPr>
        <w:t>52</w:t>
      </w:r>
      <w:r>
        <w:rPr>
          <w:noProof/>
        </w:rPr>
        <w:fldChar w:fldCharType="end"/>
      </w:r>
    </w:p>
    <w:p w14:paraId="3301BC4D" w14:textId="628459D8"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_Toc186707737 \h </w:instrText>
      </w:r>
      <w:r>
        <w:rPr>
          <w:noProof/>
        </w:rPr>
      </w:r>
      <w:r>
        <w:rPr>
          <w:noProof/>
        </w:rPr>
        <w:fldChar w:fldCharType="separate"/>
      </w:r>
      <w:r>
        <w:rPr>
          <w:noProof/>
        </w:rPr>
        <w:t>52</w:t>
      </w:r>
      <w:r>
        <w:rPr>
          <w:noProof/>
        </w:rPr>
        <w:fldChar w:fldCharType="end"/>
      </w:r>
    </w:p>
    <w:p w14:paraId="64A1A997" w14:textId="3DB3AEC5"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_Toc186707738 \h </w:instrText>
      </w:r>
      <w:r>
        <w:rPr>
          <w:noProof/>
        </w:rPr>
      </w:r>
      <w:r>
        <w:rPr>
          <w:noProof/>
        </w:rPr>
        <w:fldChar w:fldCharType="separate"/>
      </w:r>
      <w:r>
        <w:rPr>
          <w:noProof/>
        </w:rPr>
        <w:t>52</w:t>
      </w:r>
      <w:r>
        <w:rPr>
          <w:noProof/>
        </w:rPr>
        <w:fldChar w:fldCharType="end"/>
      </w:r>
    </w:p>
    <w:p w14:paraId="28F3FAF8" w14:textId="0BFA41C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_Toc186707739 \h </w:instrText>
      </w:r>
      <w:r>
        <w:rPr>
          <w:noProof/>
        </w:rPr>
      </w:r>
      <w:r>
        <w:rPr>
          <w:noProof/>
        </w:rPr>
        <w:fldChar w:fldCharType="separate"/>
      </w:r>
      <w:r>
        <w:rPr>
          <w:noProof/>
        </w:rPr>
        <w:t>52</w:t>
      </w:r>
      <w:r>
        <w:rPr>
          <w:noProof/>
        </w:rPr>
        <w:fldChar w:fldCharType="end"/>
      </w:r>
    </w:p>
    <w:p w14:paraId="32EFD243" w14:textId="52A6D4C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_Toc186707740 \h </w:instrText>
      </w:r>
      <w:r>
        <w:rPr>
          <w:noProof/>
        </w:rPr>
      </w:r>
      <w:r>
        <w:rPr>
          <w:noProof/>
        </w:rPr>
        <w:fldChar w:fldCharType="separate"/>
      </w:r>
      <w:r>
        <w:rPr>
          <w:noProof/>
        </w:rPr>
        <w:t>52</w:t>
      </w:r>
      <w:r>
        <w:rPr>
          <w:noProof/>
        </w:rPr>
        <w:fldChar w:fldCharType="end"/>
      </w:r>
    </w:p>
    <w:p w14:paraId="356229D6" w14:textId="33BFAB61"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_Toc186707741 \h </w:instrText>
      </w:r>
      <w:r>
        <w:rPr>
          <w:noProof/>
        </w:rPr>
      </w:r>
      <w:r>
        <w:rPr>
          <w:noProof/>
        </w:rPr>
        <w:fldChar w:fldCharType="separate"/>
      </w:r>
      <w:r>
        <w:rPr>
          <w:noProof/>
        </w:rPr>
        <w:t>52</w:t>
      </w:r>
      <w:r>
        <w:rPr>
          <w:noProof/>
        </w:rPr>
        <w:fldChar w:fldCharType="end"/>
      </w:r>
    </w:p>
    <w:p w14:paraId="11EBB3E3" w14:textId="1D1A3E46"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_Toc186707742 \h </w:instrText>
      </w:r>
      <w:r>
        <w:rPr>
          <w:noProof/>
        </w:rPr>
      </w:r>
      <w:r>
        <w:rPr>
          <w:noProof/>
        </w:rPr>
        <w:fldChar w:fldCharType="separate"/>
      </w:r>
      <w:r>
        <w:rPr>
          <w:noProof/>
        </w:rPr>
        <w:t>52</w:t>
      </w:r>
      <w:r>
        <w:rPr>
          <w:noProof/>
        </w:rPr>
        <w:fldChar w:fldCharType="end"/>
      </w:r>
    </w:p>
    <w:p w14:paraId="1A60C756" w14:textId="27D9A682"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_Toc186707743 \h </w:instrText>
      </w:r>
      <w:r>
        <w:rPr>
          <w:noProof/>
        </w:rPr>
      </w:r>
      <w:r>
        <w:rPr>
          <w:noProof/>
        </w:rPr>
        <w:fldChar w:fldCharType="separate"/>
      </w:r>
      <w:r>
        <w:rPr>
          <w:noProof/>
        </w:rPr>
        <w:t>52</w:t>
      </w:r>
      <w:r>
        <w:rPr>
          <w:noProof/>
        </w:rPr>
        <w:fldChar w:fldCharType="end"/>
      </w:r>
    </w:p>
    <w:p w14:paraId="0DCBE6BE" w14:textId="41A88083"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fldLock="1"/>
      </w:r>
      <w:r>
        <w:rPr>
          <w:noProof/>
        </w:rPr>
        <w:instrText xml:space="preserve"> PAGEREF _Toc186707744 \h </w:instrText>
      </w:r>
      <w:r>
        <w:rPr>
          <w:noProof/>
        </w:rPr>
      </w:r>
      <w:r>
        <w:rPr>
          <w:noProof/>
        </w:rPr>
        <w:fldChar w:fldCharType="separate"/>
      </w:r>
      <w:r>
        <w:rPr>
          <w:noProof/>
        </w:rPr>
        <w:t>53</w:t>
      </w:r>
      <w:r>
        <w:rPr>
          <w:noProof/>
        </w:rPr>
        <w:fldChar w:fldCharType="end"/>
      </w:r>
    </w:p>
    <w:p w14:paraId="625FB8D9" w14:textId="30ED76D6"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_Toc186707745 \h </w:instrText>
      </w:r>
      <w:r>
        <w:rPr>
          <w:noProof/>
        </w:rPr>
      </w:r>
      <w:r>
        <w:rPr>
          <w:noProof/>
        </w:rPr>
        <w:fldChar w:fldCharType="separate"/>
      </w:r>
      <w:r>
        <w:rPr>
          <w:noProof/>
        </w:rPr>
        <w:t>53</w:t>
      </w:r>
      <w:r>
        <w:rPr>
          <w:noProof/>
        </w:rPr>
        <w:fldChar w:fldCharType="end"/>
      </w:r>
    </w:p>
    <w:p w14:paraId="0D435505" w14:textId="116C8AA6"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_Toc186707746 \h </w:instrText>
      </w:r>
      <w:r>
        <w:rPr>
          <w:noProof/>
        </w:rPr>
      </w:r>
      <w:r>
        <w:rPr>
          <w:noProof/>
        </w:rPr>
        <w:fldChar w:fldCharType="separate"/>
      </w:r>
      <w:r>
        <w:rPr>
          <w:noProof/>
        </w:rPr>
        <w:t>53</w:t>
      </w:r>
      <w:r>
        <w:rPr>
          <w:noProof/>
        </w:rPr>
        <w:fldChar w:fldCharType="end"/>
      </w:r>
    </w:p>
    <w:p w14:paraId="6B2161C7" w14:textId="7F4A83D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_Toc186707747 \h </w:instrText>
      </w:r>
      <w:r>
        <w:rPr>
          <w:noProof/>
        </w:rPr>
      </w:r>
      <w:r>
        <w:rPr>
          <w:noProof/>
        </w:rPr>
        <w:fldChar w:fldCharType="separate"/>
      </w:r>
      <w:r>
        <w:rPr>
          <w:noProof/>
        </w:rPr>
        <w:t>53</w:t>
      </w:r>
      <w:r>
        <w:rPr>
          <w:noProof/>
        </w:rPr>
        <w:fldChar w:fldCharType="end"/>
      </w:r>
    </w:p>
    <w:p w14:paraId="7AB0FBA3" w14:textId="5285708A"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_Toc186707748 \h </w:instrText>
      </w:r>
      <w:r>
        <w:rPr>
          <w:noProof/>
        </w:rPr>
      </w:r>
      <w:r>
        <w:rPr>
          <w:noProof/>
        </w:rPr>
        <w:fldChar w:fldCharType="separate"/>
      </w:r>
      <w:r>
        <w:rPr>
          <w:noProof/>
        </w:rPr>
        <w:t>54</w:t>
      </w:r>
      <w:r>
        <w:rPr>
          <w:noProof/>
        </w:rPr>
        <w:fldChar w:fldCharType="end"/>
      </w:r>
    </w:p>
    <w:p w14:paraId="72B28F3A" w14:textId="59FDF98B"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fldLock="1"/>
      </w:r>
      <w:r>
        <w:rPr>
          <w:noProof/>
        </w:rPr>
        <w:instrText xml:space="preserve"> PAGEREF _Toc186707749 \h </w:instrText>
      </w:r>
      <w:r>
        <w:rPr>
          <w:noProof/>
        </w:rPr>
      </w:r>
      <w:r>
        <w:rPr>
          <w:noProof/>
        </w:rPr>
        <w:fldChar w:fldCharType="separate"/>
      </w:r>
      <w:r>
        <w:rPr>
          <w:noProof/>
        </w:rPr>
        <w:t>55</w:t>
      </w:r>
      <w:r>
        <w:rPr>
          <w:noProof/>
        </w:rPr>
        <w:fldChar w:fldCharType="end"/>
      </w:r>
    </w:p>
    <w:p w14:paraId="472D9D61" w14:textId="2A2D5638"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_Toc186707750 \h </w:instrText>
      </w:r>
      <w:r>
        <w:rPr>
          <w:noProof/>
        </w:rPr>
      </w:r>
      <w:r>
        <w:rPr>
          <w:noProof/>
        </w:rPr>
        <w:fldChar w:fldCharType="separate"/>
      </w:r>
      <w:r>
        <w:rPr>
          <w:noProof/>
        </w:rPr>
        <w:t>55</w:t>
      </w:r>
      <w:r>
        <w:rPr>
          <w:noProof/>
        </w:rPr>
        <w:fldChar w:fldCharType="end"/>
      </w:r>
    </w:p>
    <w:p w14:paraId="3BFB6F13" w14:textId="64B58336"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_Toc186707751 \h </w:instrText>
      </w:r>
      <w:r>
        <w:rPr>
          <w:noProof/>
        </w:rPr>
      </w:r>
      <w:r>
        <w:rPr>
          <w:noProof/>
        </w:rPr>
        <w:fldChar w:fldCharType="separate"/>
      </w:r>
      <w:r>
        <w:rPr>
          <w:noProof/>
        </w:rPr>
        <w:t>55</w:t>
      </w:r>
      <w:r>
        <w:rPr>
          <w:noProof/>
        </w:rPr>
        <w:fldChar w:fldCharType="end"/>
      </w:r>
    </w:p>
    <w:p w14:paraId="37E107C4" w14:textId="15FAA8F7"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_Toc186707752 \h </w:instrText>
      </w:r>
      <w:r>
        <w:rPr>
          <w:noProof/>
        </w:rPr>
      </w:r>
      <w:r>
        <w:rPr>
          <w:noProof/>
        </w:rPr>
        <w:fldChar w:fldCharType="separate"/>
      </w:r>
      <w:r>
        <w:rPr>
          <w:noProof/>
        </w:rPr>
        <w:t>55</w:t>
      </w:r>
      <w:r>
        <w:rPr>
          <w:noProof/>
        </w:rPr>
        <w:fldChar w:fldCharType="end"/>
      </w:r>
    </w:p>
    <w:p w14:paraId="4EF3B834" w14:textId="3EA6DD8C"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_Toc186707753 \h </w:instrText>
      </w:r>
      <w:r>
        <w:rPr>
          <w:noProof/>
        </w:rPr>
      </w:r>
      <w:r>
        <w:rPr>
          <w:noProof/>
        </w:rPr>
        <w:fldChar w:fldCharType="separate"/>
      </w:r>
      <w:r>
        <w:rPr>
          <w:noProof/>
        </w:rPr>
        <w:t>59</w:t>
      </w:r>
      <w:r>
        <w:rPr>
          <w:noProof/>
        </w:rPr>
        <w:fldChar w:fldCharType="end"/>
      </w:r>
    </w:p>
    <w:p w14:paraId="76EE8019" w14:textId="26F9DB98"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_Toc186707754 \h </w:instrText>
      </w:r>
      <w:r>
        <w:rPr>
          <w:noProof/>
        </w:rPr>
      </w:r>
      <w:r>
        <w:rPr>
          <w:noProof/>
        </w:rPr>
        <w:fldChar w:fldCharType="separate"/>
      </w:r>
      <w:r>
        <w:rPr>
          <w:noProof/>
        </w:rPr>
        <w:t>59</w:t>
      </w:r>
      <w:r>
        <w:rPr>
          <w:noProof/>
        </w:rPr>
        <w:fldChar w:fldCharType="end"/>
      </w:r>
    </w:p>
    <w:p w14:paraId="36B53DC9" w14:textId="4D26C58B"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_Toc186707755 \h </w:instrText>
      </w:r>
      <w:r>
        <w:rPr>
          <w:noProof/>
        </w:rPr>
      </w:r>
      <w:r>
        <w:rPr>
          <w:noProof/>
        </w:rPr>
        <w:fldChar w:fldCharType="separate"/>
      </w:r>
      <w:r>
        <w:rPr>
          <w:noProof/>
        </w:rPr>
        <w:t>59</w:t>
      </w:r>
      <w:r>
        <w:rPr>
          <w:noProof/>
        </w:rPr>
        <w:fldChar w:fldCharType="end"/>
      </w:r>
    </w:p>
    <w:p w14:paraId="621027DA" w14:textId="4E8DB9CC"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_Toc186707756 \h </w:instrText>
      </w:r>
      <w:r>
        <w:rPr>
          <w:noProof/>
        </w:rPr>
      </w:r>
      <w:r>
        <w:rPr>
          <w:noProof/>
        </w:rPr>
        <w:fldChar w:fldCharType="separate"/>
      </w:r>
      <w:r>
        <w:rPr>
          <w:noProof/>
        </w:rPr>
        <w:t>59</w:t>
      </w:r>
      <w:r>
        <w:rPr>
          <w:noProof/>
        </w:rPr>
        <w:fldChar w:fldCharType="end"/>
      </w:r>
    </w:p>
    <w:p w14:paraId="20D5BC40" w14:textId="01F38BA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_Toc186707757 \h </w:instrText>
      </w:r>
      <w:r>
        <w:rPr>
          <w:noProof/>
        </w:rPr>
      </w:r>
      <w:r>
        <w:rPr>
          <w:noProof/>
        </w:rPr>
        <w:fldChar w:fldCharType="separate"/>
      </w:r>
      <w:r>
        <w:rPr>
          <w:noProof/>
        </w:rPr>
        <w:t>60</w:t>
      </w:r>
      <w:r>
        <w:rPr>
          <w:noProof/>
        </w:rPr>
        <w:fldChar w:fldCharType="end"/>
      </w:r>
    </w:p>
    <w:p w14:paraId="42A3A5DD" w14:textId="10AF9AE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_Toc186707758 \h </w:instrText>
      </w:r>
      <w:r>
        <w:rPr>
          <w:noProof/>
        </w:rPr>
      </w:r>
      <w:r>
        <w:rPr>
          <w:noProof/>
        </w:rPr>
        <w:fldChar w:fldCharType="separate"/>
      </w:r>
      <w:r>
        <w:rPr>
          <w:noProof/>
        </w:rPr>
        <w:t>60</w:t>
      </w:r>
      <w:r>
        <w:rPr>
          <w:noProof/>
        </w:rPr>
        <w:fldChar w:fldCharType="end"/>
      </w:r>
    </w:p>
    <w:p w14:paraId="1B1ED51F" w14:textId="1AF455A5"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fldLock="1"/>
      </w:r>
      <w:r>
        <w:rPr>
          <w:noProof/>
        </w:rPr>
        <w:instrText xml:space="preserve"> PAGEREF _Toc186707759 \h </w:instrText>
      </w:r>
      <w:r>
        <w:rPr>
          <w:noProof/>
        </w:rPr>
      </w:r>
      <w:r>
        <w:rPr>
          <w:noProof/>
        </w:rPr>
        <w:fldChar w:fldCharType="separate"/>
      </w:r>
      <w:r>
        <w:rPr>
          <w:noProof/>
        </w:rPr>
        <w:t>60</w:t>
      </w:r>
      <w:r>
        <w:rPr>
          <w:noProof/>
        </w:rPr>
        <w:fldChar w:fldCharType="end"/>
      </w:r>
    </w:p>
    <w:p w14:paraId="08E2C4D5" w14:textId="7D91ABCC"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_Toc186707760 \h </w:instrText>
      </w:r>
      <w:r>
        <w:rPr>
          <w:noProof/>
        </w:rPr>
      </w:r>
      <w:r>
        <w:rPr>
          <w:noProof/>
        </w:rPr>
        <w:fldChar w:fldCharType="separate"/>
      </w:r>
      <w:r>
        <w:rPr>
          <w:noProof/>
        </w:rPr>
        <w:t>60</w:t>
      </w:r>
      <w:r>
        <w:rPr>
          <w:noProof/>
        </w:rPr>
        <w:fldChar w:fldCharType="end"/>
      </w:r>
    </w:p>
    <w:p w14:paraId="7EA5C630" w14:textId="63FD36EC"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_Toc186707761 \h </w:instrText>
      </w:r>
      <w:r>
        <w:rPr>
          <w:noProof/>
        </w:rPr>
      </w:r>
      <w:r>
        <w:rPr>
          <w:noProof/>
        </w:rPr>
        <w:fldChar w:fldCharType="separate"/>
      </w:r>
      <w:r>
        <w:rPr>
          <w:noProof/>
        </w:rPr>
        <w:t>61</w:t>
      </w:r>
      <w:r>
        <w:rPr>
          <w:noProof/>
        </w:rPr>
        <w:fldChar w:fldCharType="end"/>
      </w:r>
    </w:p>
    <w:p w14:paraId="38B12316" w14:textId="3F33CB28"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_Toc186707762 \h </w:instrText>
      </w:r>
      <w:r>
        <w:rPr>
          <w:noProof/>
        </w:rPr>
      </w:r>
      <w:r>
        <w:rPr>
          <w:noProof/>
        </w:rPr>
        <w:fldChar w:fldCharType="separate"/>
      </w:r>
      <w:r>
        <w:rPr>
          <w:noProof/>
        </w:rPr>
        <w:t>61</w:t>
      </w:r>
      <w:r>
        <w:rPr>
          <w:noProof/>
        </w:rPr>
        <w:fldChar w:fldCharType="end"/>
      </w:r>
    </w:p>
    <w:p w14:paraId="7E9BE25F" w14:textId="0A76A6A1"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w:t>
      </w:r>
      <w:r w:rsidRPr="006C32F7">
        <w:rPr>
          <w:rFonts w:eastAsiaTheme="minorEastAsia"/>
          <w:noProof/>
          <w:lang w:val="en-US" w:eastAsia="zh-CN"/>
        </w:rPr>
        <w:t>4</w:t>
      </w:r>
      <w:r w:rsidRPr="006C32F7">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Structured data types</w:t>
      </w:r>
      <w:r>
        <w:rPr>
          <w:noProof/>
        </w:rPr>
        <w:tab/>
      </w:r>
      <w:r>
        <w:rPr>
          <w:noProof/>
        </w:rPr>
        <w:fldChar w:fldCharType="begin" w:fldLock="1"/>
      </w:r>
      <w:r>
        <w:rPr>
          <w:noProof/>
        </w:rPr>
        <w:instrText xml:space="preserve"> PAGEREF _Toc186707763 \h </w:instrText>
      </w:r>
      <w:r>
        <w:rPr>
          <w:noProof/>
        </w:rPr>
      </w:r>
      <w:r>
        <w:rPr>
          <w:noProof/>
        </w:rPr>
        <w:fldChar w:fldCharType="separate"/>
      </w:r>
      <w:r>
        <w:rPr>
          <w:noProof/>
        </w:rPr>
        <w:t>62</w:t>
      </w:r>
      <w:r>
        <w:rPr>
          <w:noProof/>
        </w:rPr>
        <w:fldChar w:fldCharType="end"/>
      </w:r>
    </w:p>
    <w:p w14:paraId="3D485F7B" w14:textId="126C5F9F"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_Toc186707764 \h </w:instrText>
      </w:r>
      <w:r>
        <w:rPr>
          <w:noProof/>
        </w:rPr>
      </w:r>
      <w:r>
        <w:rPr>
          <w:noProof/>
        </w:rPr>
        <w:fldChar w:fldCharType="separate"/>
      </w:r>
      <w:r>
        <w:rPr>
          <w:noProof/>
        </w:rPr>
        <w:t>62</w:t>
      </w:r>
      <w:r>
        <w:rPr>
          <w:noProof/>
        </w:rPr>
        <w:fldChar w:fldCharType="end"/>
      </w:r>
    </w:p>
    <w:p w14:paraId="1C83CD06" w14:textId="0BE24AC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fldLock="1"/>
      </w:r>
      <w:r>
        <w:rPr>
          <w:noProof/>
        </w:rPr>
        <w:instrText xml:space="preserve"> PAGEREF _Toc186707765 \h </w:instrText>
      </w:r>
      <w:r>
        <w:rPr>
          <w:noProof/>
        </w:rPr>
      </w:r>
      <w:r>
        <w:rPr>
          <w:noProof/>
        </w:rPr>
        <w:fldChar w:fldCharType="separate"/>
      </w:r>
      <w:r>
        <w:rPr>
          <w:noProof/>
        </w:rPr>
        <w:t>62</w:t>
      </w:r>
      <w:r>
        <w:rPr>
          <w:noProof/>
        </w:rPr>
        <w:fldChar w:fldCharType="end"/>
      </w:r>
    </w:p>
    <w:p w14:paraId="075D22C5" w14:textId="2D7309A9"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EventType</w:t>
      </w:r>
      <w:r>
        <w:rPr>
          <w:noProof/>
        </w:rPr>
        <w:tab/>
      </w:r>
      <w:r>
        <w:rPr>
          <w:noProof/>
        </w:rPr>
        <w:fldChar w:fldCharType="begin" w:fldLock="1"/>
      </w:r>
      <w:r>
        <w:rPr>
          <w:noProof/>
        </w:rPr>
        <w:instrText xml:space="preserve"> PAGEREF _Toc186707766 \h </w:instrText>
      </w:r>
      <w:r>
        <w:rPr>
          <w:noProof/>
        </w:rPr>
      </w:r>
      <w:r>
        <w:rPr>
          <w:noProof/>
        </w:rPr>
        <w:fldChar w:fldCharType="separate"/>
      </w:r>
      <w:r>
        <w:rPr>
          <w:noProof/>
        </w:rPr>
        <w:t>62</w:t>
      </w:r>
      <w:r>
        <w:rPr>
          <w:noProof/>
        </w:rPr>
        <w:fldChar w:fldCharType="end"/>
      </w:r>
    </w:p>
    <w:p w14:paraId="1B0B8CE7" w14:textId="5DA410FB"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fldLock="1"/>
      </w:r>
      <w:r>
        <w:rPr>
          <w:noProof/>
        </w:rPr>
        <w:instrText xml:space="preserve"> PAGEREF _Toc186707767 \h </w:instrText>
      </w:r>
      <w:r>
        <w:rPr>
          <w:noProof/>
        </w:rPr>
      </w:r>
      <w:r>
        <w:rPr>
          <w:noProof/>
        </w:rPr>
        <w:fldChar w:fldCharType="separate"/>
      </w:r>
      <w:r>
        <w:rPr>
          <w:noProof/>
        </w:rPr>
        <w:t>62</w:t>
      </w:r>
      <w:r>
        <w:rPr>
          <w:noProof/>
        </w:rPr>
        <w:fldChar w:fldCharType="end"/>
      </w:r>
    </w:p>
    <w:p w14:paraId="25292946" w14:textId="6CF5766D"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_Toc186707768 \h </w:instrText>
      </w:r>
      <w:r>
        <w:rPr>
          <w:noProof/>
        </w:rPr>
      </w:r>
      <w:r>
        <w:rPr>
          <w:noProof/>
        </w:rPr>
        <w:fldChar w:fldCharType="separate"/>
      </w:r>
      <w:r>
        <w:rPr>
          <w:noProof/>
        </w:rPr>
        <w:t>63</w:t>
      </w:r>
      <w:r>
        <w:rPr>
          <w:noProof/>
        </w:rPr>
        <w:fldChar w:fldCharType="end"/>
      </w:r>
    </w:p>
    <w:p w14:paraId="3721347A" w14:textId="07C9CBC0"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w:t>
      </w:r>
      <w:r w:rsidRPr="006C32F7">
        <w:rPr>
          <w:rFonts w:eastAsiaTheme="minorEastAsia"/>
          <w:noProof/>
          <w:lang w:val="en-US" w:eastAsia="zh-CN"/>
        </w:rPr>
        <w:t>4</w:t>
      </w:r>
      <w:r w:rsidRPr="006C32F7">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C32F7">
        <w:rPr>
          <w:noProof/>
          <w:lang w:val="en-US"/>
        </w:rPr>
        <w:t>Simple data types and enumerations</w:t>
      </w:r>
      <w:r>
        <w:rPr>
          <w:noProof/>
        </w:rPr>
        <w:tab/>
      </w:r>
      <w:r>
        <w:rPr>
          <w:noProof/>
        </w:rPr>
        <w:fldChar w:fldCharType="begin" w:fldLock="1"/>
      </w:r>
      <w:r>
        <w:rPr>
          <w:noProof/>
        </w:rPr>
        <w:instrText xml:space="preserve"> PAGEREF _Toc186707769 \h </w:instrText>
      </w:r>
      <w:r>
        <w:rPr>
          <w:noProof/>
        </w:rPr>
      </w:r>
      <w:r>
        <w:rPr>
          <w:noProof/>
        </w:rPr>
        <w:fldChar w:fldCharType="separate"/>
      </w:r>
      <w:r>
        <w:rPr>
          <w:noProof/>
        </w:rPr>
        <w:t>63</w:t>
      </w:r>
      <w:r>
        <w:rPr>
          <w:noProof/>
        </w:rPr>
        <w:fldChar w:fldCharType="end"/>
      </w:r>
    </w:p>
    <w:p w14:paraId="0FE70231" w14:textId="35F24A41"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_Toc186707770 \h </w:instrText>
      </w:r>
      <w:r>
        <w:rPr>
          <w:noProof/>
        </w:rPr>
      </w:r>
      <w:r>
        <w:rPr>
          <w:noProof/>
        </w:rPr>
        <w:fldChar w:fldCharType="separate"/>
      </w:r>
      <w:r>
        <w:rPr>
          <w:noProof/>
        </w:rPr>
        <w:t>63</w:t>
      </w:r>
      <w:r>
        <w:rPr>
          <w:noProof/>
        </w:rPr>
        <w:fldChar w:fldCharType="end"/>
      </w:r>
    </w:p>
    <w:p w14:paraId="2C4BCB6C" w14:textId="51E5151F" w:rsidR="00AF612D" w:rsidRDefault="00AF612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_Toc186707771 \h </w:instrText>
      </w:r>
      <w:r>
        <w:rPr>
          <w:noProof/>
        </w:rPr>
      </w:r>
      <w:r>
        <w:rPr>
          <w:noProof/>
        </w:rPr>
        <w:fldChar w:fldCharType="separate"/>
      </w:r>
      <w:r>
        <w:rPr>
          <w:noProof/>
        </w:rPr>
        <w:t>63</w:t>
      </w:r>
      <w:r>
        <w:rPr>
          <w:noProof/>
        </w:rPr>
        <w:fldChar w:fldCharType="end"/>
      </w:r>
    </w:p>
    <w:p w14:paraId="72C7BBDB" w14:textId="32FA471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sidRPr="006C32F7">
        <w:rPr>
          <w:noProof/>
          <w:lang w:val="en-US"/>
        </w:rPr>
        <w:t>6.</w:t>
      </w:r>
      <w:r w:rsidRPr="006C32F7">
        <w:rPr>
          <w:rFonts w:eastAsiaTheme="minorEastAsia"/>
          <w:noProof/>
          <w:lang w:val="en-US" w:eastAsia="zh-CN"/>
        </w:rPr>
        <w:t>4</w:t>
      </w:r>
      <w:r w:rsidRPr="006C32F7">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_Toc186707772 \h </w:instrText>
      </w:r>
      <w:r>
        <w:rPr>
          <w:noProof/>
        </w:rPr>
      </w:r>
      <w:r>
        <w:rPr>
          <w:noProof/>
        </w:rPr>
        <w:fldChar w:fldCharType="separate"/>
      </w:r>
      <w:r>
        <w:rPr>
          <w:noProof/>
        </w:rPr>
        <w:t>63</w:t>
      </w:r>
      <w:r>
        <w:rPr>
          <w:noProof/>
        </w:rPr>
        <w:fldChar w:fldCharType="end"/>
      </w:r>
    </w:p>
    <w:p w14:paraId="737EC7A7" w14:textId="41DC8B2E"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_Toc186707773 \h </w:instrText>
      </w:r>
      <w:r>
        <w:rPr>
          <w:noProof/>
        </w:rPr>
      </w:r>
      <w:r>
        <w:rPr>
          <w:noProof/>
        </w:rPr>
        <w:fldChar w:fldCharType="separate"/>
      </w:r>
      <w:r>
        <w:rPr>
          <w:noProof/>
        </w:rPr>
        <w:t>63</w:t>
      </w:r>
      <w:r>
        <w:rPr>
          <w:noProof/>
        </w:rPr>
        <w:fldChar w:fldCharType="end"/>
      </w:r>
    </w:p>
    <w:p w14:paraId="61BE3EB0" w14:textId="6E75F29C"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_Toc186707774 \h </w:instrText>
      </w:r>
      <w:r>
        <w:rPr>
          <w:noProof/>
        </w:rPr>
      </w:r>
      <w:r>
        <w:rPr>
          <w:noProof/>
        </w:rPr>
        <w:fldChar w:fldCharType="separate"/>
      </w:r>
      <w:r>
        <w:rPr>
          <w:noProof/>
        </w:rPr>
        <w:t>63</w:t>
      </w:r>
      <w:r>
        <w:rPr>
          <w:noProof/>
        </w:rPr>
        <w:fldChar w:fldCharType="end"/>
      </w:r>
    </w:p>
    <w:p w14:paraId="5A77CADD" w14:textId="13883697"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_Toc186707775 \h </w:instrText>
      </w:r>
      <w:r>
        <w:rPr>
          <w:noProof/>
        </w:rPr>
      </w:r>
      <w:r>
        <w:rPr>
          <w:noProof/>
        </w:rPr>
        <w:fldChar w:fldCharType="separate"/>
      </w:r>
      <w:r>
        <w:rPr>
          <w:noProof/>
        </w:rPr>
        <w:t>63</w:t>
      </w:r>
      <w:r>
        <w:rPr>
          <w:noProof/>
        </w:rPr>
        <w:fldChar w:fldCharType="end"/>
      </w:r>
    </w:p>
    <w:p w14:paraId="40AE73D3" w14:textId="7109D623"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_Toc186707776 \h </w:instrText>
      </w:r>
      <w:r>
        <w:rPr>
          <w:noProof/>
        </w:rPr>
      </w:r>
      <w:r>
        <w:rPr>
          <w:noProof/>
        </w:rPr>
        <w:fldChar w:fldCharType="separate"/>
      </w:r>
      <w:r>
        <w:rPr>
          <w:noProof/>
        </w:rPr>
        <w:t>63</w:t>
      </w:r>
      <w:r>
        <w:rPr>
          <w:noProof/>
        </w:rPr>
        <w:fldChar w:fldCharType="end"/>
      </w:r>
    </w:p>
    <w:p w14:paraId="7F9E42EF" w14:textId="4F3F5CB9" w:rsidR="00AF612D" w:rsidRDefault="00AF612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_Toc186707777 \h </w:instrText>
      </w:r>
      <w:r>
        <w:rPr>
          <w:noProof/>
        </w:rPr>
      </w:r>
      <w:r>
        <w:rPr>
          <w:noProof/>
        </w:rPr>
        <w:fldChar w:fldCharType="separate"/>
      </w:r>
      <w:r>
        <w:rPr>
          <w:noProof/>
        </w:rPr>
        <w:t>63</w:t>
      </w:r>
      <w:r>
        <w:rPr>
          <w:noProof/>
        </w:rPr>
        <w:fldChar w:fldCharType="end"/>
      </w:r>
    </w:p>
    <w:p w14:paraId="757AD07E" w14:textId="30441B54"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_Toc186707778 \h </w:instrText>
      </w:r>
      <w:r>
        <w:rPr>
          <w:noProof/>
        </w:rPr>
      </w:r>
      <w:r>
        <w:rPr>
          <w:noProof/>
        </w:rPr>
        <w:fldChar w:fldCharType="separate"/>
      </w:r>
      <w:r>
        <w:rPr>
          <w:noProof/>
        </w:rPr>
        <w:t>64</w:t>
      </w:r>
      <w:r>
        <w:rPr>
          <w:noProof/>
        </w:rPr>
        <w:fldChar w:fldCharType="end"/>
      </w:r>
    </w:p>
    <w:p w14:paraId="039D73C7" w14:textId="6731976E"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_Toc186707779 \h </w:instrText>
      </w:r>
      <w:r>
        <w:rPr>
          <w:noProof/>
        </w:rPr>
      </w:r>
      <w:r>
        <w:rPr>
          <w:noProof/>
        </w:rPr>
        <w:fldChar w:fldCharType="separate"/>
      </w:r>
      <w:r>
        <w:rPr>
          <w:noProof/>
        </w:rPr>
        <w:t>64</w:t>
      </w:r>
      <w:r>
        <w:rPr>
          <w:noProof/>
        </w:rPr>
        <w:fldChar w:fldCharType="end"/>
      </w:r>
    </w:p>
    <w:p w14:paraId="4A6F5277" w14:textId="4CE5737B" w:rsidR="00AF612D" w:rsidRDefault="00AF612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C32F7">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_Toc186707780 \h </w:instrText>
      </w:r>
      <w:r>
        <w:rPr>
          <w:noProof/>
        </w:rPr>
      </w:r>
      <w:r>
        <w:rPr>
          <w:noProof/>
        </w:rPr>
        <w:fldChar w:fldCharType="separate"/>
      </w:r>
      <w:r>
        <w:rPr>
          <w:noProof/>
        </w:rPr>
        <w:t>64</w:t>
      </w:r>
      <w:r>
        <w:rPr>
          <w:noProof/>
        </w:rPr>
        <w:fldChar w:fldCharType="end"/>
      </w:r>
    </w:p>
    <w:p w14:paraId="2BBB6969" w14:textId="7EC922BA" w:rsidR="00AF612D" w:rsidRDefault="00AF612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_Toc186707781 \h </w:instrText>
      </w:r>
      <w:r>
        <w:rPr>
          <w:noProof/>
        </w:rPr>
      </w:r>
      <w:r>
        <w:rPr>
          <w:noProof/>
        </w:rPr>
        <w:fldChar w:fldCharType="separate"/>
      </w:r>
      <w:r>
        <w:rPr>
          <w:noProof/>
        </w:rPr>
        <w:t>65</w:t>
      </w:r>
      <w:r>
        <w:rPr>
          <w:noProof/>
        </w:rPr>
        <w:fldChar w:fldCharType="end"/>
      </w:r>
    </w:p>
    <w:p w14:paraId="4FC7B43D" w14:textId="76CCA730"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_Toc186707782 \h </w:instrText>
      </w:r>
      <w:r>
        <w:rPr>
          <w:noProof/>
        </w:rPr>
      </w:r>
      <w:r>
        <w:rPr>
          <w:noProof/>
        </w:rPr>
        <w:fldChar w:fldCharType="separate"/>
      </w:r>
      <w:r>
        <w:rPr>
          <w:noProof/>
        </w:rPr>
        <w:t>65</w:t>
      </w:r>
      <w:r>
        <w:rPr>
          <w:noProof/>
        </w:rPr>
        <w:fldChar w:fldCharType="end"/>
      </w:r>
    </w:p>
    <w:p w14:paraId="3B5A72DC" w14:textId="791F0B14"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_Toc186707783 \h </w:instrText>
      </w:r>
      <w:r>
        <w:rPr>
          <w:noProof/>
        </w:rPr>
      </w:r>
      <w:r>
        <w:rPr>
          <w:noProof/>
        </w:rPr>
        <w:fldChar w:fldCharType="separate"/>
      </w:r>
      <w:r>
        <w:rPr>
          <w:noProof/>
        </w:rPr>
        <w:t>65</w:t>
      </w:r>
      <w:r>
        <w:rPr>
          <w:noProof/>
        </w:rPr>
        <w:fldChar w:fldCharType="end"/>
      </w:r>
    </w:p>
    <w:p w14:paraId="17F52E94" w14:textId="4D65EF30"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_Toc186707784 \h </w:instrText>
      </w:r>
      <w:r>
        <w:rPr>
          <w:noProof/>
        </w:rPr>
      </w:r>
      <w:r>
        <w:rPr>
          <w:noProof/>
        </w:rPr>
        <w:fldChar w:fldCharType="separate"/>
      </w:r>
      <w:r>
        <w:rPr>
          <w:noProof/>
        </w:rPr>
        <w:t>69</w:t>
      </w:r>
      <w:r>
        <w:rPr>
          <w:noProof/>
        </w:rPr>
        <w:fldChar w:fldCharType="end"/>
      </w:r>
    </w:p>
    <w:p w14:paraId="34089046" w14:textId="33456FAE"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6C32F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fldLock="1"/>
      </w:r>
      <w:r>
        <w:rPr>
          <w:noProof/>
        </w:rPr>
        <w:instrText xml:space="preserve"> PAGEREF _Toc186707785 \h </w:instrText>
      </w:r>
      <w:r>
        <w:rPr>
          <w:noProof/>
        </w:rPr>
      </w:r>
      <w:r>
        <w:rPr>
          <w:noProof/>
        </w:rPr>
        <w:fldChar w:fldCharType="separate"/>
      </w:r>
      <w:r>
        <w:rPr>
          <w:noProof/>
        </w:rPr>
        <w:t>73</w:t>
      </w:r>
      <w:r>
        <w:rPr>
          <w:noProof/>
        </w:rPr>
        <w:fldChar w:fldCharType="end"/>
      </w:r>
    </w:p>
    <w:p w14:paraId="4793A339" w14:textId="5FD8D557" w:rsidR="00AF612D" w:rsidRDefault="00AF612D">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6C32F7">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fldLock="1"/>
      </w:r>
      <w:r>
        <w:rPr>
          <w:noProof/>
        </w:rPr>
        <w:instrText xml:space="preserve"> PAGEREF _Toc186707786 \h </w:instrText>
      </w:r>
      <w:r>
        <w:rPr>
          <w:noProof/>
        </w:rPr>
      </w:r>
      <w:r>
        <w:rPr>
          <w:noProof/>
        </w:rPr>
        <w:fldChar w:fldCharType="separate"/>
      </w:r>
      <w:r>
        <w:rPr>
          <w:noProof/>
        </w:rPr>
        <w:t>73</w:t>
      </w:r>
      <w:r>
        <w:rPr>
          <w:noProof/>
        </w:rPr>
        <w:fldChar w:fldCharType="end"/>
      </w:r>
    </w:p>
    <w:p w14:paraId="05E99ABA" w14:textId="73AD00E2" w:rsidR="00AF612D" w:rsidRDefault="00AF612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_Toc186707787 \h </w:instrText>
      </w:r>
      <w:r>
        <w:rPr>
          <w:noProof/>
        </w:rPr>
      </w:r>
      <w:r>
        <w:rPr>
          <w:noProof/>
        </w:rPr>
        <w:fldChar w:fldCharType="separate"/>
      </w:r>
      <w:r>
        <w:rPr>
          <w:noProof/>
        </w:rPr>
        <w:t>74</w:t>
      </w:r>
      <w:r>
        <w:rPr>
          <w:noProof/>
        </w:rPr>
        <w:fldChar w:fldCharType="end"/>
      </w:r>
    </w:p>
    <w:p w14:paraId="79B6A06A" w14:textId="6DE17CF4"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8670754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8670754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8670754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Heading1"/>
      </w:pPr>
      <w:bookmarkStart w:id="24" w:name="_Toc510696580"/>
      <w:bookmarkStart w:id="25" w:name="_Toc35971372"/>
      <w:bookmarkStart w:id="26" w:name="_Toc186707545"/>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186707546"/>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186707547"/>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186707548"/>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007BDE4D" w14:textId="71918DB3" w:rsidR="007B3457" w:rsidRPr="007233B9" w:rsidRDefault="00A776A6" w:rsidP="00A776A6">
      <w:pPr>
        <w:pStyle w:val="EW"/>
        <w:rPr>
          <w:rFonts w:eastAsia="SimSun"/>
          <w:sz w:val="24"/>
          <w:lang w:val="en-US" w:eastAsia="zh-CN"/>
        </w:rPr>
      </w:pPr>
      <w:r>
        <w:rPr>
          <w:rFonts w:hint="eastAsia"/>
          <w:lang w:val="en-US" w:eastAsia="zh-CN" w:bidi="ar"/>
        </w:rPr>
        <w:t>NEF</w:t>
      </w:r>
      <w:r>
        <w:rPr>
          <w:lang w:val="en-US" w:eastAsia="zh-CN" w:bidi="ar"/>
        </w:rPr>
        <w:tab/>
      </w:r>
      <w:r>
        <w:rPr>
          <w:rFonts w:hint="eastAsia"/>
          <w:lang w:val="en-US" w:eastAsia="zh-CN" w:bidi="ar"/>
        </w:rPr>
        <w:t>Network Exposure Function</w:t>
      </w:r>
    </w:p>
    <w:p w14:paraId="2B0BD7FC" w14:textId="77777777" w:rsidR="007B3457" w:rsidRDefault="00000000">
      <w:pPr>
        <w:pStyle w:val="Heading1"/>
      </w:pPr>
      <w:bookmarkStart w:id="36" w:name="_Toc510696584"/>
      <w:bookmarkStart w:id="37" w:name="_Toc35971376"/>
      <w:bookmarkStart w:id="38" w:name="_Toc186707549"/>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07D20A30" w14:textId="77777777" w:rsidR="00A776A6" w:rsidRPr="00B910B8" w:rsidRDefault="00A776A6" w:rsidP="00A776A6">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6DF1E979" w14:textId="77777777" w:rsidR="00B4480E" w:rsidRPr="00B910B8" w:rsidRDefault="00B4480E" w:rsidP="00B910B8">
      <w:r w:rsidRPr="00B910B8">
        <w:lastRenderedPageBreak/>
        <w:t>Figure 4-1 provides the reference model (in service-based interface representation and in reference point representation), with focus on the IMS AS.</w:t>
      </w:r>
    </w:p>
    <w:p w14:paraId="7496A7B0" w14:textId="14EE831F" w:rsidR="00B4480E" w:rsidRPr="007C500A" w:rsidRDefault="00A776A6" w:rsidP="00B910B8">
      <w:pPr>
        <w:pStyle w:val="TH"/>
        <w:rPr>
          <w:rFonts w:eastAsiaTheme="minorEastAsia"/>
        </w:rPr>
      </w:pPr>
      <w:r>
        <w:rPr>
          <w:rFonts w:eastAsiaTheme="minorEastAsia"/>
        </w:rPr>
        <w:object w:dxaOrig="6757" w:dyaOrig="2460" w14:anchorId="319555AF">
          <v:shape id="_x0000_i1027" type="#_x0000_t75" style="width:337.6pt;height:122.95pt" o:ole="">
            <v:imagedata r:id="rId13" o:title=""/>
          </v:shape>
          <o:OLEObject Type="Embed" ProgID="Visio.Drawing.15" ShapeID="_x0000_i1027" DrawAspect="Content" ObjectID="_1797321094" r:id="rId14"/>
        </w:object>
      </w:r>
    </w:p>
    <w:p w14:paraId="52ABF7F5" w14:textId="77777777" w:rsidR="00B4480E" w:rsidRPr="00B910B8" w:rsidRDefault="00B4480E" w:rsidP="00B910B8">
      <w:pPr>
        <w:pStyle w:val="TF"/>
        <w:rPr>
          <w:b w:val="0"/>
        </w:rPr>
      </w:pPr>
      <w:r w:rsidRPr="00B910B8">
        <w:t>Figure 4-1: Reference model – IMS AS</w:t>
      </w:r>
    </w:p>
    <w:p w14:paraId="6F03C242" w14:textId="77777777" w:rsidR="00944AF9" w:rsidRDefault="00B4480E" w:rsidP="00944AF9">
      <w:r w:rsidRPr="00B910B8">
        <w:t>DC1 is the reference point between an SBI capable IMS AS and DCSF.</w:t>
      </w:r>
    </w:p>
    <w:p w14:paraId="5C00D1F9" w14:textId="7E404C6B"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and the reference point between IMS AS and NEF </w:t>
      </w:r>
      <w:r>
        <w:rPr>
          <w:rFonts w:hint="eastAsia"/>
          <w:lang w:eastAsia="zh-CN"/>
        </w:rPr>
        <w:t>is</w:t>
      </w:r>
      <w:r>
        <w:rPr>
          <w:lang w:eastAsia="zh-CN"/>
        </w:rPr>
        <w:t xml:space="preserve"> still under definition of Stage 2, which needs to be added after stage 2 definition.</w:t>
      </w:r>
    </w:p>
    <w:p w14:paraId="581C613B" w14:textId="77777777" w:rsidR="00A776A6" w:rsidRDefault="00A776A6" w:rsidP="00A776A6">
      <w:pPr>
        <w:pStyle w:val="EditorsNote"/>
      </w:pPr>
      <w:bookmarkStart w:id="40" w:name="_Toc35971377"/>
      <w:bookmarkStart w:id="41" w:name="_Toc510696585"/>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HSS</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Heading1"/>
      </w:pPr>
      <w:bookmarkStart w:id="42" w:name="_Toc18670755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18670755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45C454FB" w14:textId="035EDA51" w:rsidR="00BC5821" w:rsidRPr="00B910B8" w:rsidRDefault="005B1139" w:rsidP="005B1139">
      <w:pPr>
        <w:pStyle w:val="B1"/>
      </w:pPr>
      <w:r>
        <w:rPr>
          <w:rFonts w:hint="eastAsia"/>
          <w:lang w:eastAsia="zh-CN"/>
        </w:rPr>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shd w:val="clear" w:color="auto" w:fill="auto"/>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proofErr w:type="spellStart"/>
            <w:r>
              <w:rPr>
                <w:rFonts w:hint="eastAsia"/>
                <w:lang w:eastAsia="zh-CN"/>
              </w:rPr>
              <w:t>nimsas-ee</w:t>
            </w:r>
            <w:proofErr w:type="spellEnd"/>
          </w:p>
        </w:tc>
        <w:tc>
          <w:tcPr>
            <w:tcW w:w="765" w:type="dxa"/>
            <w:shd w:val="clear" w:color="auto" w:fill="auto"/>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35971385"/>
      <w:bookmarkStart w:id="46" w:name="_Toc510696593"/>
      <w:bookmarkStart w:id="47" w:name="_Toc186707552"/>
      <w:r w:rsidRPr="009E4880">
        <w:lastRenderedPageBreak/>
        <w:t>5.2</w:t>
      </w:r>
      <w:r w:rsidRPr="009E4880">
        <w:tab/>
      </w:r>
      <w:proofErr w:type="spellStart"/>
      <w:r w:rsidRPr="009E4880">
        <w:t>Nimsas_SessionEventControl</w:t>
      </w:r>
      <w:proofErr w:type="spellEnd"/>
      <w:r w:rsidRPr="009E4880">
        <w:t xml:space="preserve"> Service</w:t>
      </w:r>
      <w:bookmarkEnd w:id="47"/>
    </w:p>
    <w:p w14:paraId="5B439F0E" w14:textId="77777777" w:rsidR="009E4880" w:rsidRPr="009E4880" w:rsidRDefault="009E4880" w:rsidP="007C500A">
      <w:pPr>
        <w:pStyle w:val="Heading3"/>
      </w:pPr>
      <w:bookmarkStart w:id="48" w:name="_Toc186707553"/>
      <w:r w:rsidRPr="009E4880">
        <w:t>5.2.1</w:t>
      </w:r>
      <w:r w:rsidRPr="009E4880">
        <w:tab/>
        <w:t>Service Description</w:t>
      </w:r>
      <w:bookmarkEnd w:id="48"/>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186707554"/>
      <w:r w:rsidRPr="009E4880">
        <w:t>5.2.2</w:t>
      </w:r>
      <w:r w:rsidRPr="009E4880">
        <w:tab/>
        <w:t>Service Operations</w:t>
      </w:r>
      <w:bookmarkEnd w:id="49"/>
    </w:p>
    <w:p w14:paraId="54469F35" w14:textId="77777777" w:rsidR="009E4880" w:rsidRPr="009E4880" w:rsidRDefault="009E4880" w:rsidP="007C500A">
      <w:pPr>
        <w:pStyle w:val="Heading4"/>
      </w:pPr>
      <w:bookmarkStart w:id="50" w:name="_Toc186707555"/>
      <w:r w:rsidRPr="009E4880">
        <w:t>5.2.2.1</w:t>
      </w:r>
      <w:r w:rsidRPr="009E4880">
        <w:tab/>
        <w:t>Introduction</w:t>
      </w:r>
      <w:bookmarkEnd w:id="50"/>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186707556"/>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3" w:name="_Toc186707557"/>
      <w:bookmarkEnd w:id="51"/>
      <w:r w:rsidRPr="009E4880">
        <w:t>5.2.2.2</w:t>
      </w:r>
      <w:r w:rsidRPr="009E4880">
        <w:tab/>
        <w:t>Notify</w:t>
      </w:r>
      <w:bookmarkEnd w:id="53"/>
    </w:p>
    <w:p w14:paraId="55C426AB" w14:textId="77777777" w:rsidR="009E4880" w:rsidRPr="009E4880" w:rsidRDefault="009E4880" w:rsidP="007C500A">
      <w:pPr>
        <w:pStyle w:val="Heading5"/>
      </w:pPr>
      <w:bookmarkStart w:id="54" w:name="_Toc186707558"/>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35971387"/>
      <w:bookmarkStart w:id="56" w:name="_Toc510696595"/>
      <w:bookmarkStart w:id="57" w:name="_Toc186707559"/>
      <w:bookmarkEnd w:id="45"/>
      <w:bookmarkEnd w:id="46"/>
      <w:r w:rsidRPr="00B910B8">
        <w:t>5.2.2.2.2</w:t>
      </w:r>
      <w:r w:rsidRPr="00B910B8">
        <w:tab/>
        <w:t>Notification for Session Event</w:t>
      </w:r>
      <w:bookmarkEnd w:id="57"/>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85pt;height:105.3pt" o:ole="">
            <v:imagedata r:id="rId15" o:title=""/>
          </v:shape>
          <o:OLEObject Type="Embed" ProgID="Visio.Drawing.15" ShapeID="_x0000_i1028" DrawAspect="Content" ObjectID="_1797321095"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lastRenderedPageBreak/>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186707560"/>
      <w:bookmarkEnd w:id="55"/>
      <w:bookmarkEnd w:id="56"/>
      <w:r w:rsidRPr="00577A16">
        <w:t>5.3</w:t>
      </w:r>
      <w:r w:rsidRPr="00577A16">
        <w:tab/>
      </w:r>
      <w:proofErr w:type="spellStart"/>
      <w:r w:rsidRPr="00577A16">
        <w:t>Nimsas_MediaControl</w:t>
      </w:r>
      <w:proofErr w:type="spellEnd"/>
      <w:r w:rsidRPr="00577A16">
        <w:t xml:space="preserve"> Service</w:t>
      </w:r>
      <w:bookmarkEnd w:id="58"/>
    </w:p>
    <w:p w14:paraId="34B073A6" w14:textId="77777777" w:rsidR="00577A16" w:rsidRPr="00577A16" w:rsidRDefault="00577A16" w:rsidP="007C500A">
      <w:pPr>
        <w:pStyle w:val="Heading3"/>
      </w:pPr>
      <w:bookmarkStart w:id="59" w:name="_Toc186707561"/>
      <w:r w:rsidRPr="00577A16">
        <w:t>5.3.1</w:t>
      </w:r>
      <w:r w:rsidRPr="00577A16">
        <w:tab/>
        <w:t>Service Description</w:t>
      </w:r>
      <w:bookmarkEnd w:id="59"/>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 xml:space="preserve">ow the interworking is supported in the </w:t>
      </w:r>
      <w:proofErr w:type="spellStart"/>
      <w:r>
        <w:rPr>
          <w:lang w:eastAsia="zh-CN"/>
        </w:rPr>
        <w:t>Nimsas_MediaControl</w:t>
      </w:r>
      <w:proofErr w:type="spellEnd"/>
      <w:r>
        <w:rPr>
          <w:lang w:eastAsia="zh-CN"/>
        </w:rPr>
        <w:t xml:space="preserve"> service should align with stage 2 definition.</w:t>
      </w:r>
    </w:p>
    <w:p w14:paraId="14321C56" w14:textId="77777777" w:rsidR="00577A16" w:rsidRPr="00577A16" w:rsidRDefault="00577A16" w:rsidP="007C500A">
      <w:pPr>
        <w:pStyle w:val="Heading3"/>
      </w:pPr>
      <w:bookmarkStart w:id="60" w:name="_Toc186707562"/>
      <w:r w:rsidRPr="00577A16">
        <w:t>5.3.2</w:t>
      </w:r>
      <w:r w:rsidRPr="00577A16">
        <w:tab/>
        <w:t>Service Operations</w:t>
      </w:r>
      <w:bookmarkEnd w:id="60"/>
    </w:p>
    <w:p w14:paraId="6175CC75" w14:textId="77777777" w:rsidR="00577A16" w:rsidRPr="00577A16" w:rsidRDefault="00577A16" w:rsidP="007C500A">
      <w:pPr>
        <w:pStyle w:val="Heading4"/>
      </w:pPr>
      <w:bookmarkStart w:id="61" w:name="_Toc186707563"/>
      <w:r w:rsidRPr="00577A16">
        <w:t>5.3.2.1</w:t>
      </w:r>
      <w:r w:rsidRPr="00577A16">
        <w:tab/>
        <w:t>Introduction</w:t>
      </w:r>
      <w:bookmarkEnd w:id="61"/>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186707564"/>
      <w:r w:rsidRPr="00577A16">
        <w:lastRenderedPageBreak/>
        <w:t>5.3.2.2</w:t>
      </w:r>
      <w:r w:rsidRPr="00577A16">
        <w:tab/>
      </w:r>
      <w:proofErr w:type="spellStart"/>
      <w:r w:rsidRPr="00577A16">
        <w:t>MediaInstruction</w:t>
      </w:r>
      <w:bookmarkEnd w:id="63"/>
      <w:proofErr w:type="spellEnd"/>
    </w:p>
    <w:p w14:paraId="55A4BD13" w14:textId="77777777" w:rsidR="00577A16" w:rsidRPr="00577A16" w:rsidRDefault="00577A16" w:rsidP="007C500A">
      <w:pPr>
        <w:pStyle w:val="Heading5"/>
      </w:pPr>
      <w:bookmarkStart w:id="64" w:name="_Toc186707565"/>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186707566"/>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6pt;height:94.4pt" o:ole="">
            <v:imagedata r:id="rId17" o:title=""/>
          </v:shape>
          <o:OLEObject Type="Embed" ProgID="Visio.Drawing.15" ShapeID="_x0000_i1029" DrawAspect="Content" ObjectID="_1797321096"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35971389"/>
      <w:bookmarkStart w:id="67" w:name="_Toc510696597"/>
      <w:bookmarkStart w:id="68" w:name="_Toc186707567"/>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68"/>
    </w:p>
    <w:p w14:paraId="7A4F88AB" w14:textId="217E46C7" w:rsidR="00944AF9" w:rsidRPr="009E4880" w:rsidRDefault="00944AF9" w:rsidP="00944AF9">
      <w:pPr>
        <w:pStyle w:val="Heading3"/>
      </w:pPr>
      <w:bookmarkStart w:id="69" w:name="_Toc186707568"/>
      <w:r w:rsidRPr="009E4880">
        <w:t>5.</w:t>
      </w:r>
      <w:r>
        <w:rPr>
          <w:rFonts w:eastAsiaTheme="minorEastAsia" w:hint="eastAsia"/>
          <w:lang w:eastAsia="zh-CN"/>
        </w:rPr>
        <w:t>4</w:t>
      </w:r>
      <w:r w:rsidRPr="009E4880">
        <w:t>.1</w:t>
      </w:r>
      <w:r w:rsidRPr="009E4880">
        <w:tab/>
        <w:t>Service Description</w:t>
      </w:r>
      <w:bookmarkEnd w:id="69"/>
    </w:p>
    <w:p w14:paraId="583B045A" w14:textId="77777777"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Pr="00B910B8">
        <w:t>.</w:t>
      </w:r>
    </w:p>
    <w:p w14:paraId="6B22D0D3" w14:textId="099FA55C" w:rsidR="00944AF9" w:rsidRPr="009E4880" w:rsidRDefault="00944AF9" w:rsidP="00944AF9">
      <w:pPr>
        <w:pStyle w:val="Heading3"/>
      </w:pPr>
      <w:bookmarkStart w:id="70" w:name="_Toc186707569"/>
      <w:r w:rsidRPr="009E4880">
        <w:lastRenderedPageBreak/>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186707570"/>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5392A662" w14:textId="77777777" w:rsidR="00944AF9" w:rsidRPr="00F40899" w:rsidRDefault="00944AF9" w:rsidP="00944AF9">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186707571"/>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186707572"/>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186707573"/>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85pt;height:105.3pt" o:ole="">
            <v:imagedata r:id="rId19" o:title=""/>
          </v:shape>
          <o:OLEObject Type="Embed" ProgID="Visio.Drawing.15" ShapeID="_x0000_i1030" DrawAspect="Content" ObjectID="_1797321097"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26BA93C0" w14:textId="77777777" w:rsidR="00194847" w:rsidRDefault="00194847" w:rsidP="00194847">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proofErr w:type="spellStart"/>
      <w:r>
        <w:t>mediaId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186707574"/>
      <w:r w:rsidRPr="009E4880">
        <w:lastRenderedPageBreak/>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186707575"/>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225BDBC3" w:rsidR="00194847" w:rsidRPr="00B910B8" w:rsidRDefault="00194847" w:rsidP="00194847">
      <w:pPr>
        <w:pStyle w:val="Heading5"/>
      </w:pPr>
      <w:bookmarkStart w:id="88" w:name="_Toc170275691"/>
      <w:bookmarkStart w:id="89" w:name="_Toc186707576"/>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t xml:space="preserve">Updating an </w:t>
      </w:r>
      <w:proofErr w:type="spellStart"/>
      <w:r>
        <w:t>exisiting</w:t>
      </w:r>
      <w:proofErr w:type="spellEnd"/>
      <w:r>
        <w:t xml:space="preserve">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85pt;height:105.3pt" o:ole="">
            <v:imagedata r:id="rId21" o:title=""/>
          </v:shape>
          <o:OLEObject Type="Embed" ProgID="Visio.Drawing.15" ShapeID="_x0000_i1031" DrawAspect="Content" ObjectID="_1797321098"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7FA9F7AC" w14:textId="77777777" w:rsidR="00194847" w:rsidRPr="0010682D" w:rsidRDefault="00194847" w:rsidP="00194847">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Pr>
          <w:lang w:eastAsia="zh-CN"/>
        </w:rPr>
        <w:t>mediaId</w:t>
      </w:r>
      <w:proofErr w:type="spellEnd"/>
      <w:r>
        <w:rPr>
          <w:lang w:eastAsia="zh-CN"/>
        </w:rPr>
        <w:t xml:space="preserve"> to check whether the operated media exists in the IMS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0" w:name="_Toc186707577"/>
      <w:r>
        <w:t>5.</w:t>
      </w:r>
      <w:r>
        <w:rPr>
          <w:rFonts w:eastAsiaTheme="minorEastAsia" w:hint="eastAsia"/>
          <w:lang w:eastAsia="zh-CN"/>
        </w:rPr>
        <w:t>4</w:t>
      </w:r>
      <w:r>
        <w:t>.2.4</w:t>
      </w:r>
      <w:r>
        <w:tab/>
        <w:t>Delete Service Operation</w:t>
      </w:r>
      <w:bookmarkEnd w:id="90"/>
    </w:p>
    <w:p w14:paraId="7CA72B62" w14:textId="059C2453" w:rsidR="00194847" w:rsidRPr="009E4880" w:rsidRDefault="00194847" w:rsidP="00194847">
      <w:pPr>
        <w:pStyle w:val="Heading5"/>
      </w:pPr>
      <w:bookmarkStart w:id="91" w:name="_Toc186707578"/>
      <w:r w:rsidRPr="009E4880">
        <w:t>5.</w:t>
      </w:r>
      <w:r>
        <w:rPr>
          <w:rFonts w:eastAsiaTheme="minorEastAsia" w:hint="eastAsia"/>
          <w:lang w:eastAsia="zh-CN"/>
        </w:rPr>
        <w:t>4</w:t>
      </w:r>
      <w:r w:rsidRPr="009E4880">
        <w:t>.2.</w:t>
      </w:r>
      <w:r>
        <w:t>4</w:t>
      </w:r>
      <w:r w:rsidRPr="009E4880">
        <w:t>.1</w:t>
      </w:r>
      <w:r w:rsidRPr="009E4880">
        <w:tab/>
        <w:t>General</w:t>
      </w:r>
      <w:bookmarkEnd w:id="9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Heading5"/>
      </w:pPr>
      <w:bookmarkStart w:id="92" w:name="_Toc186707579"/>
      <w:r w:rsidRPr="00B910B8">
        <w:t>5.</w:t>
      </w:r>
      <w:r>
        <w:rPr>
          <w:rFonts w:eastAsiaTheme="minorEastAsia" w:hint="eastAsia"/>
          <w:lang w:eastAsia="zh-CN"/>
        </w:rPr>
        <w:t>4</w:t>
      </w:r>
      <w:r w:rsidRPr="00B910B8">
        <w:t>.2.</w:t>
      </w:r>
      <w:r>
        <w:t>4</w:t>
      </w:r>
      <w:r w:rsidRPr="00B910B8">
        <w:t>.2</w:t>
      </w:r>
      <w:r w:rsidRPr="00B910B8">
        <w:tab/>
      </w:r>
      <w:r>
        <w:t xml:space="preserve">Releasing an </w:t>
      </w:r>
      <w:proofErr w:type="spellStart"/>
      <w:r>
        <w:t>exisiting</w:t>
      </w:r>
      <w:proofErr w:type="spellEnd"/>
      <w:r>
        <w:t xml:space="preserve"> IMS Session</w:t>
      </w:r>
      <w:bookmarkEnd w:id="92"/>
    </w:p>
    <w:p w14:paraId="719C9A69" w14:textId="10B002F9" w:rsidR="00194847" w:rsidRPr="00B910B8" w:rsidRDefault="00194847" w:rsidP="00194847">
      <w:pPr>
        <w:pStyle w:val="TF"/>
        <w:rPr>
          <w:b w:val="0"/>
        </w:rPr>
      </w:pPr>
      <w:r>
        <w:object w:dxaOrig="9210" w:dyaOrig="2100" w14:anchorId="407B569E">
          <v:shape id="_x0000_i1032" type="#_x0000_t75" style="width:459.85pt;height:105.3pt" o:ole="">
            <v:imagedata r:id="rId23" o:title=""/>
          </v:shape>
          <o:OLEObject Type="Embed" ProgID="Visio.Drawing.15" ShapeID="_x0000_i1032" DrawAspect="Content" ObjectID="_1797321099"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lastRenderedPageBreak/>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64F080D7" w14:textId="1864F969" w:rsidR="008D4BD0" w:rsidRPr="009E4880" w:rsidRDefault="008D4BD0" w:rsidP="008D4BD0">
      <w:pPr>
        <w:pStyle w:val="Heading2"/>
      </w:pPr>
      <w:bookmarkStart w:id="93" w:name="_Toc186707580"/>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93"/>
    </w:p>
    <w:p w14:paraId="798BA3ED" w14:textId="7780AC50" w:rsidR="008D4BD0" w:rsidRPr="009E4880" w:rsidRDefault="008D4BD0" w:rsidP="008D4BD0">
      <w:pPr>
        <w:pStyle w:val="Heading3"/>
      </w:pPr>
      <w:bookmarkStart w:id="94" w:name="_Toc186707581"/>
      <w:r w:rsidRPr="009E4880">
        <w:t>5.</w:t>
      </w:r>
      <w:r>
        <w:rPr>
          <w:rFonts w:eastAsiaTheme="minorEastAsia" w:hint="eastAsia"/>
          <w:lang w:eastAsia="zh-CN"/>
        </w:rPr>
        <w:t>5</w:t>
      </w:r>
      <w:r w:rsidRPr="009E4880">
        <w:t>.1</w:t>
      </w:r>
      <w:r w:rsidRPr="009E4880">
        <w:tab/>
        <w:t>Service Description</w:t>
      </w:r>
      <w:bookmarkEnd w:id="94"/>
    </w:p>
    <w:p w14:paraId="7D1CA38B" w14:textId="77777777"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95" w:name="_Toc186707582"/>
      <w:r w:rsidRPr="009E4880">
        <w:t>5.</w:t>
      </w:r>
      <w:r>
        <w:rPr>
          <w:rFonts w:eastAsiaTheme="minorEastAsia" w:hint="eastAsia"/>
          <w:lang w:eastAsia="zh-CN"/>
        </w:rPr>
        <w:t>5</w:t>
      </w:r>
      <w:r w:rsidRPr="009E4880">
        <w:t>.2</w:t>
      </w:r>
      <w:r w:rsidRPr="009E4880">
        <w:tab/>
        <w:t>Service Operations</w:t>
      </w:r>
      <w:bookmarkEnd w:id="95"/>
    </w:p>
    <w:p w14:paraId="7D986F7A" w14:textId="7B562890" w:rsidR="008D4BD0" w:rsidRPr="009E4880" w:rsidRDefault="008D4BD0" w:rsidP="008D4BD0">
      <w:pPr>
        <w:pStyle w:val="Heading4"/>
      </w:pPr>
      <w:bookmarkStart w:id="96" w:name="_Toc186707583"/>
      <w:r w:rsidRPr="009E4880">
        <w:t>5.</w:t>
      </w:r>
      <w:r>
        <w:rPr>
          <w:rFonts w:eastAsiaTheme="minorEastAsia" w:hint="eastAsia"/>
          <w:lang w:eastAsia="zh-CN"/>
        </w:rPr>
        <w:t>5</w:t>
      </w:r>
      <w:r w:rsidRPr="009E4880">
        <w:t>.2.1</w:t>
      </w:r>
      <w:r w:rsidRPr="009E4880">
        <w:tab/>
        <w:t>Introduction</w:t>
      </w:r>
      <w:bookmarkEnd w:id="96"/>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97" w:name="_Toc186707584"/>
      <w:r w:rsidRPr="00B910B8">
        <w:t>5.</w:t>
      </w:r>
      <w:r>
        <w:rPr>
          <w:rFonts w:eastAsiaTheme="minorEastAsia" w:hint="eastAsia"/>
          <w:lang w:eastAsia="zh-CN"/>
        </w:rPr>
        <w:t>5</w:t>
      </w:r>
      <w:r w:rsidRPr="00B910B8">
        <w:t>.2.</w:t>
      </w:r>
      <w:r>
        <w:t>2</w:t>
      </w:r>
      <w:r w:rsidRPr="00B910B8">
        <w:tab/>
      </w:r>
      <w:r>
        <w:t>Subscribe</w:t>
      </w:r>
      <w:bookmarkEnd w:id="97"/>
    </w:p>
    <w:p w14:paraId="3B0AF238" w14:textId="6E7218A6" w:rsidR="004620AC" w:rsidRDefault="004620AC" w:rsidP="004620AC">
      <w:pPr>
        <w:pStyle w:val="Heading5"/>
      </w:pPr>
      <w:bookmarkStart w:id="98" w:name="_Toc186707585"/>
      <w:r>
        <w:t>5.</w:t>
      </w:r>
      <w:r>
        <w:rPr>
          <w:rFonts w:eastAsiaTheme="minorEastAsia" w:hint="eastAsia"/>
          <w:lang w:eastAsia="zh-CN"/>
        </w:rPr>
        <w:t>5</w:t>
      </w:r>
      <w:r>
        <w:t>.2.2.1</w:t>
      </w:r>
      <w:r>
        <w:tab/>
        <w:t>General</w:t>
      </w:r>
      <w:bookmarkEnd w:id="98"/>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1707E756" w14:textId="7FEC4306" w:rsidR="004620AC" w:rsidRDefault="004620AC" w:rsidP="004620AC">
      <w:pPr>
        <w:pStyle w:val="Heading5"/>
      </w:pPr>
      <w:bookmarkStart w:id="99" w:name="_Toc186707586"/>
      <w:r>
        <w:lastRenderedPageBreak/>
        <w:t>5.</w:t>
      </w:r>
      <w:r w:rsidRPr="004620AC">
        <w:rPr>
          <w:rFonts w:eastAsiaTheme="minorEastAsia" w:hint="eastAsia"/>
          <w:lang w:eastAsia="zh-CN"/>
        </w:rPr>
        <w:t>5</w:t>
      </w:r>
      <w:r w:rsidRPr="004620AC">
        <w:t>.</w:t>
      </w:r>
      <w:r>
        <w:t>2.2.2</w:t>
      </w:r>
      <w:r>
        <w:tab/>
        <w:t>Subscription for event notifications</w:t>
      </w:r>
      <w:bookmarkEnd w:id="99"/>
    </w:p>
    <w:p w14:paraId="254286F7" w14:textId="77777777" w:rsidR="004620AC" w:rsidRDefault="004620AC" w:rsidP="00AF612D">
      <w:pPr>
        <w:pStyle w:val="TH"/>
      </w:pPr>
      <w:r>
        <w:object w:dxaOrig="9210" w:dyaOrig="2100" w14:anchorId="490DD15F">
          <v:shape id="_x0000_i1033" type="#_x0000_t75" style="width:459.85pt;height:104.6pt" o:ole="">
            <v:imagedata r:id="rId25" o:title=""/>
          </v:shape>
          <o:OLEObject Type="Embed" ProgID="Visio.Drawing.15" ShapeID="_x0000_i1033" DrawAspect="Content" ObjectID="_1797321100" r:id="rId26"/>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77777777" w:rsidR="004620AC"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70CC21BE" w14:textId="77777777" w:rsidR="004620AC" w:rsidRDefault="004620AC" w:rsidP="004620AC">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0" w:name="_Toc186707587"/>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00"/>
    </w:p>
    <w:p w14:paraId="098BFC60" w14:textId="7DEB6E70" w:rsidR="004620AC" w:rsidRPr="00B910B8" w:rsidRDefault="004620AC" w:rsidP="004620AC">
      <w:pPr>
        <w:pStyle w:val="TF"/>
        <w:rPr>
          <w:b w:val="0"/>
        </w:rPr>
      </w:pPr>
      <w:r>
        <w:object w:dxaOrig="9210" w:dyaOrig="2100" w14:anchorId="32260DEB">
          <v:shape id="_x0000_i1034" type="#_x0000_t75" style="width:459.85pt;height:104.6pt" o:ole="">
            <v:imagedata r:id="rId27" o:title=""/>
          </v:shape>
          <o:OLEObject Type="Embed" ProgID="Visio.Drawing.15" ShapeID="_x0000_i1034" DrawAspect="Content" ObjectID="_1797321101" r:id="rId28"/>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1" w:name="_Toc186707588"/>
      <w:r w:rsidRPr="00B910B8">
        <w:lastRenderedPageBreak/>
        <w:t>5.</w:t>
      </w:r>
      <w:r>
        <w:rPr>
          <w:rFonts w:eastAsiaTheme="minorEastAsia" w:hint="eastAsia"/>
          <w:lang w:eastAsia="zh-CN"/>
        </w:rPr>
        <w:t>5.</w:t>
      </w:r>
      <w:r w:rsidRPr="00B910B8">
        <w:t>2.</w:t>
      </w:r>
      <w:r>
        <w:t>2</w:t>
      </w:r>
      <w:r w:rsidRPr="00B910B8">
        <w:t>.</w:t>
      </w:r>
      <w:r>
        <w:t>4</w:t>
      </w:r>
      <w:r w:rsidRPr="00B910B8">
        <w:tab/>
      </w:r>
      <w:r>
        <w:t>Subscription Partial Update</w:t>
      </w:r>
      <w:bookmarkEnd w:id="101"/>
    </w:p>
    <w:p w14:paraId="409CEE2E" w14:textId="4AAFDEF1" w:rsidR="004620AC" w:rsidRPr="00B910B8" w:rsidRDefault="004620AC" w:rsidP="004620AC">
      <w:pPr>
        <w:pStyle w:val="TF"/>
        <w:rPr>
          <w:b w:val="0"/>
        </w:rPr>
      </w:pPr>
      <w:r>
        <w:object w:dxaOrig="9225" w:dyaOrig="2122" w14:anchorId="78F0B321">
          <v:shape id="_x0000_i1035" type="#_x0000_t75" style="width:460.55pt;height:105.95pt" o:ole="">
            <v:imagedata r:id="rId29" o:title=""/>
          </v:shape>
          <o:OLEObject Type="Embed" ProgID="Visio.Drawing.15" ShapeID="_x0000_i1035" DrawAspect="Content" ObjectID="_1797321102" r:id="rId30"/>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2" w:name="_Toc186707589"/>
      <w:r w:rsidRPr="009E4880">
        <w:t>5.</w:t>
      </w:r>
      <w:r>
        <w:rPr>
          <w:rFonts w:eastAsiaTheme="minorEastAsia" w:hint="eastAsia"/>
          <w:lang w:eastAsia="zh-CN"/>
        </w:rPr>
        <w:t>5</w:t>
      </w:r>
      <w:r w:rsidRPr="009E4880">
        <w:t>.2.</w:t>
      </w:r>
      <w:r>
        <w:t>3</w:t>
      </w:r>
      <w:r w:rsidRPr="009E4880">
        <w:tab/>
      </w:r>
      <w:r>
        <w:t>Unsubscribe</w:t>
      </w:r>
      <w:bookmarkEnd w:id="102"/>
    </w:p>
    <w:p w14:paraId="3D48BCE4" w14:textId="6B286E23" w:rsidR="004620AC" w:rsidRPr="009E4880" w:rsidRDefault="004620AC" w:rsidP="004620AC">
      <w:pPr>
        <w:pStyle w:val="Heading5"/>
      </w:pPr>
      <w:bookmarkStart w:id="103" w:name="_Toc186707590"/>
      <w:r w:rsidRPr="009E4880">
        <w:t>5.</w:t>
      </w:r>
      <w:r>
        <w:rPr>
          <w:rFonts w:eastAsiaTheme="minorEastAsia" w:hint="eastAsia"/>
          <w:lang w:eastAsia="zh-CN"/>
        </w:rPr>
        <w:t>5</w:t>
      </w:r>
      <w:r w:rsidRPr="009E4880">
        <w:t>.2.</w:t>
      </w:r>
      <w:r>
        <w:t>3</w:t>
      </w:r>
      <w:r w:rsidRPr="009E4880">
        <w:t>.1</w:t>
      </w:r>
      <w:r w:rsidRPr="009E4880">
        <w:tab/>
        <w:t>General</w:t>
      </w:r>
      <w:bookmarkEnd w:id="103"/>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4" w:name="_Toc186707591"/>
      <w:r w:rsidRPr="00B910B8">
        <w:t>5.</w:t>
      </w:r>
      <w:r>
        <w:rPr>
          <w:rFonts w:eastAsiaTheme="minorEastAsia" w:hint="eastAsia"/>
          <w:lang w:eastAsia="zh-CN"/>
        </w:rPr>
        <w:t>5</w:t>
      </w:r>
      <w:r w:rsidRPr="00B910B8">
        <w:t>.2.</w:t>
      </w:r>
      <w:r>
        <w:t>3</w:t>
      </w:r>
      <w:r w:rsidRPr="00B910B8">
        <w:t>.2</w:t>
      </w:r>
      <w:r w:rsidRPr="00B910B8">
        <w:tab/>
      </w:r>
      <w:r>
        <w:t>Unsubscribe from notifications</w:t>
      </w:r>
      <w:bookmarkEnd w:id="104"/>
    </w:p>
    <w:p w14:paraId="04C52B74" w14:textId="0C0B2530" w:rsidR="004620AC" w:rsidRPr="00B910B8" w:rsidRDefault="004620AC" w:rsidP="004620AC">
      <w:pPr>
        <w:pStyle w:val="TF"/>
        <w:rPr>
          <w:b w:val="0"/>
        </w:rPr>
      </w:pPr>
      <w:r>
        <w:object w:dxaOrig="9210" w:dyaOrig="2100" w14:anchorId="4514F31F">
          <v:shape id="_x0000_i1036" type="#_x0000_t75" style="width:459.85pt;height:104.6pt" o:ole="">
            <v:imagedata r:id="rId31" o:title=""/>
          </v:shape>
          <o:OLEObject Type="Embed" ProgID="Visio.Drawing.15" ShapeID="_x0000_i1036" DrawAspect="Content" ObjectID="_1797321103" r:id="rId32"/>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Heading4"/>
      </w:pPr>
      <w:bookmarkStart w:id="105" w:name="_Toc186707592"/>
      <w:r w:rsidRPr="009E4880">
        <w:t>5.</w:t>
      </w:r>
      <w:r>
        <w:rPr>
          <w:rFonts w:eastAsiaTheme="minorEastAsia" w:hint="eastAsia"/>
          <w:lang w:eastAsia="zh-CN"/>
        </w:rPr>
        <w:t>5</w:t>
      </w:r>
      <w:r w:rsidRPr="009E4880">
        <w:t>.2.</w:t>
      </w:r>
      <w:r>
        <w:t>3</w:t>
      </w:r>
      <w:r w:rsidRPr="009E4880">
        <w:tab/>
      </w:r>
      <w:r>
        <w:t>Notify</w:t>
      </w:r>
      <w:bookmarkEnd w:id="105"/>
    </w:p>
    <w:p w14:paraId="47E302A2" w14:textId="6BBCE2BF" w:rsidR="004620AC" w:rsidRPr="009E4880" w:rsidRDefault="004620AC" w:rsidP="004620AC">
      <w:pPr>
        <w:pStyle w:val="Heading5"/>
      </w:pPr>
      <w:bookmarkStart w:id="106" w:name="_Toc186707593"/>
      <w:r w:rsidRPr="009E4880">
        <w:t>5.</w:t>
      </w:r>
      <w:r>
        <w:rPr>
          <w:rFonts w:eastAsiaTheme="minorEastAsia" w:hint="eastAsia"/>
          <w:lang w:eastAsia="zh-CN"/>
        </w:rPr>
        <w:t>5</w:t>
      </w:r>
      <w:r w:rsidRPr="009E4880">
        <w:t>.2.</w:t>
      </w:r>
      <w:r>
        <w:t>3</w:t>
      </w:r>
      <w:r w:rsidRPr="009E4880">
        <w:t>.1</w:t>
      </w:r>
      <w:r w:rsidRPr="009E4880">
        <w:tab/>
        <w:t>General</w:t>
      </w:r>
      <w:bookmarkEnd w:id="106"/>
    </w:p>
    <w:p w14:paraId="6AE8EC39" w14:textId="77777777" w:rsidR="004620AC" w:rsidRDefault="004620AC" w:rsidP="004620AC">
      <w:r>
        <w:t>T</w:t>
      </w:r>
      <w:r w:rsidRPr="006D38B4">
        <w:t xml:space="preserve">his service operation is used by the </w:t>
      </w:r>
      <w:r>
        <w:t>IMS AS</w:t>
      </w:r>
      <w:r w:rsidRPr="006D38B4">
        <w:t xml:space="preserve"> </w:t>
      </w:r>
      <w:bookmarkStart w:id="107"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Heading5"/>
      </w:pPr>
      <w:bookmarkStart w:id="108" w:name="_Toc186707594"/>
      <w:bookmarkEnd w:id="107"/>
      <w:r w:rsidRPr="00B910B8">
        <w:t>5.</w:t>
      </w:r>
      <w:r>
        <w:rPr>
          <w:rFonts w:eastAsiaTheme="minorEastAsia" w:hint="eastAsia"/>
          <w:lang w:eastAsia="zh-CN"/>
        </w:rPr>
        <w:t>5</w:t>
      </w:r>
      <w:r w:rsidRPr="00B910B8">
        <w:t>.2.2.2</w:t>
      </w:r>
      <w:r w:rsidRPr="00B910B8">
        <w:tab/>
        <w:t>Notification for Session Event</w:t>
      </w:r>
      <w:bookmarkEnd w:id="108"/>
    </w:p>
    <w:p w14:paraId="1B88B944" w14:textId="77777777" w:rsidR="004620AC" w:rsidRPr="00B910B8" w:rsidRDefault="004620AC" w:rsidP="004620AC">
      <w:pPr>
        <w:pStyle w:val="TH"/>
        <w:rPr>
          <w:b w:val="0"/>
        </w:rPr>
      </w:pPr>
      <w:r>
        <w:object w:dxaOrig="9210" w:dyaOrig="2100" w14:anchorId="4FBFC919">
          <v:shape id="_x0000_i1037" type="#_x0000_t75" style="width:459.85pt;height:104.6pt" o:ole="">
            <v:imagedata r:id="rId33" o:title=""/>
          </v:shape>
          <o:OLEObject Type="Embed" ProgID="Visio.Drawing.15" ShapeID="_x0000_i1037" DrawAspect="Content" ObjectID="_1797321104" r:id="rId34"/>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Nims_ImsEE_Subscribe</w:t>
      </w:r>
      <w:proofErr w:type="spellEnd"/>
      <w:r>
        <w:rPr>
          <w:rFonts w:eastAsia="DengXian"/>
        </w:rPr>
        <w:t xml:space="preserv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t>-</w:t>
      </w:r>
      <w:r w:rsidRPr="00B910B8">
        <w:tab/>
        <w:t>If the NF Service Consumer does not consider the "</w:t>
      </w:r>
      <w:proofErr w:type="spellStart"/>
      <w:r>
        <w:t>n</w:t>
      </w:r>
      <w:r w:rsidRPr="00B910B8">
        <w:t>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Heading4"/>
      </w:pPr>
      <w:bookmarkStart w:id="109" w:name="_Toc24937576"/>
      <w:bookmarkStart w:id="110" w:name="_Toc33962391"/>
      <w:bookmarkStart w:id="111" w:name="_Toc42883153"/>
      <w:bookmarkStart w:id="112" w:name="_Toc49733021"/>
      <w:bookmarkStart w:id="113" w:name="_Toc56690642"/>
      <w:bookmarkStart w:id="114" w:name="_Toc177499631"/>
      <w:bookmarkStart w:id="115" w:name="_Toc186707595"/>
      <w:r w:rsidRPr="00690A26">
        <w:t>5</w:t>
      </w:r>
      <w:r>
        <w:rPr>
          <w:rFonts w:eastAsiaTheme="minorEastAsia" w:hint="eastAsia"/>
          <w:lang w:eastAsia="zh-CN"/>
        </w:rPr>
        <w:t>.5</w:t>
      </w:r>
      <w:r w:rsidRPr="00690A26">
        <w:t>.</w:t>
      </w:r>
      <w:r>
        <w:t>2</w:t>
      </w:r>
      <w:r w:rsidRPr="00690A26">
        <w:t>.</w:t>
      </w:r>
      <w:r>
        <w:t>4</w:t>
      </w:r>
      <w:r w:rsidRPr="00690A26">
        <w:tab/>
      </w:r>
      <w:proofErr w:type="spellStart"/>
      <w:r>
        <w:t>SubscriptionInfo</w:t>
      </w:r>
      <w:r w:rsidRPr="00690A26">
        <w:t>Retrieval</w:t>
      </w:r>
      <w:bookmarkEnd w:id="109"/>
      <w:bookmarkEnd w:id="110"/>
      <w:bookmarkEnd w:id="111"/>
      <w:bookmarkEnd w:id="112"/>
      <w:bookmarkEnd w:id="113"/>
      <w:bookmarkEnd w:id="114"/>
      <w:bookmarkEnd w:id="115"/>
      <w:proofErr w:type="spellEnd"/>
    </w:p>
    <w:p w14:paraId="2BE3F695" w14:textId="055B031B" w:rsidR="004620AC" w:rsidRPr="00690A26" w:rsidRDefault="004620AC" w:rsidP="004620AC">
      <w:pPr>
        <w:pStyle w:val="Heading5"/>
      </w:pPr>
      <w:bookmarkStart w:id="116" w:name="_Toc24937577"/>
      <w:bookmarkStart w:id="117" w:name="_Toc33962392"/>
      <w:bookmarkStart w:id="118" w:name="_Toc42883154"/>
      <w:bookmarkStart w:id="119" w:name="_Toc49733022"/>
      <w:bookmarkStart w:id="120" w:name="_Toc56690643"/>
      <w:bookmarkStart w:id="121" w:name="_Toc177499632"/>
      <w:bookmarkStart w:id="122" w:name="_Toc186707596"/>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16"/>
      <w:bookmarkEnd w:id="117"/>
      <w:bookmarkEnd w:id="118"/>
      <w:bookmarkEnd w:id="119"/>
      <w:bookmarkEnd w:id="120"/>
      <w:bookmarkEnd w:id="121"/>
      <w:bookmarkEnd w:id="122"/>
    </w:p>
    <w:p w14:paraId="63776E98" w14:textId="77777777" w:rsidR="004620AC" w:rsidRDefault="004620AC" w:rsidP="004620AC">
      <w:r w:rsidRPr="00690A26">
        <w:t xml:space="preserve">This service operation allows the retrieval of </w:t>
      </w:r>
      <w:r>
        <w:t xml:space="preserve">subscription </w:t>
      </w:r>
      <w:proofErr w:type="spellStart"/>
      <w:r>
        <w:t>informaiton</w:t>
      </w:r>
      <w:proofErr w:type="spellEnd"/>
      <w:r w:rsidRPr="00690A26">
        <w:t xml:space="preserve">. </w:t>
      </w:r>
    </w:p>
    <w:p w14:paraId="77DAAD75" w14:textId="752AE45F" w:rsidR="004620AC" w:rsidRPr="00690A26" w:rsidRDefault="004620AC" w:rsidP="004620AC">
      <w:pPr>
        <w:pStyle w:val="Heading5"/>
      </w:pPr>
      <w:bookmarkStart w:id="123" w:name="_Toc186707597"/>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3"/>
    </w:p>
    <w:p w14:paraId="1B3D6575" w14:textId="713F1102" w:rsidR="004620AC" w:rsidRPr="00690A26" w:rsidRDefault="00AF612D" w:rsidP="004620AC">
      <w:pPr>
        <w:pStyle w:val="TH"/>
      </w:pPr>
      <w:r>
        <w:object w:dxaOrig="6286" w:dyaOrig="1486" w14:anchorId="40DCCA06">
          <v:shape id="_x0000_i1156" type="#_x0000_t75" style="width:314.5pt;height:74.05pt" o:ole="">
            <v:imagedata r:id="rId35" o:title=""/>
          </v:shape>
          <o:OLEObject Type="Embed" ProgID="Visio.Drawing.15" ShapeID="_x0000_i1156" DrawAspect="Content" ObjectID="_1797321105" r:id="rId36"/>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lastRenderedPageBreak/>
        <w:t>2a.</w:t>
      </w:r>
      <w:r w:rsidRPr="00690A26">
        <w:tab/>
        <w:t xml:space="preserve">On success, </w:t>
      </w:r>
      <w:r>
        <w:t xml:space="preserve">the IMS AS </w:t>
      </w:r>
      <w:r w:rsidRPr="003B2883">
        <w:t xml:space="preserve">shall return </w:t>
      </w:r>
      <w:r>
        <w:t xml:space="preserve">the status code 200 OK. The response shall contain the resource representation of the resource Individual IMS Event </w:t>
      </w:r>
      <w:proofErr w:type="spellStart"/>
      <w:r>
        <w:t>Subcription</w:t>
      </w:r>
      <w:proofErr w:type="spellEnd"/>
      <w:r>
        <w:t>.</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6A433F70" w14:textId="1640047D" w:rsidR="007B3457" w:rsidRDefault="00944AF9">
      <w:pPr>
        <w:pStyle w:val="Heading1"/>
      </w:pPr>
      <w:bookmarkStart w:id="124" w:name="_Toc186707598"/>
      <w:r>
        <w:t>6</w:t>
      </w:r>
      <w:r>
        <w:tab/>
        <w:t>API Definitions</w:t>
      </w:r>
      <w:bookmarkEnd w:id="66"/>
      <w:bookmarkEnd w:id="67"/>
      <w:bookmarkEnd w:id="124"/>
    </w:p>
    <w:p w14:paraId="6665A387" w14:textId="77777777" w:rsidR="00241C78" w:rsidRPr="00241C78" w:rsidRDefault="00241C78" w:rsidP="007C500A">
      <w:pPr>
        <w:pStyle w:val="Heading2"/>
      </w:pPr>
      <w:bookmarkStart w:id="125" w:name="_Toc82676355"/>
      <w:bookmarkStart w:id="126" w:name="_Toc130836126"/>
      <w:bookmarkStart w:id="127" w:name="_Toc35971398"/>
      <w:bookmarkStart w:id="128" w:name="_Toc510696607"/>
      <w:bookmarkStart w:id="129" w:name="_Toc186707599"/>
      <w:r w:rsidRPr="00241C78">
        <w:t>6.1</w:t>
      </w:r>
      <w:r w:rsidRPr="00241C78">
        <w:tab/>
      </w:r>
      <w:proofErr w:type="spellStart"/>
      <w:r w:rsidRPr="00241C78">
        <w:t>Nimsas_SessionEventControl</w:t>
      </w:r>
      <w:proofErr w:type="spellEnd"/>
      <w:r w:rsidRPr="00241C78">
        <w:t xml:space="preserve"> Service API</w:t>
      </w:r>
      <w:bookmarkEnd w:id="125"/>
      <w:bookmarkEnd w:id="126"/>
      <w:bookmarkEnd w:id="129"/>
    </w:p>
    <w:p w14:paraId="643F5612" w14:textId="77777777" w:rsidR="00241C78" w:rsidRPr="00241C78" w:rsidRDefault="00241C78" w:rsidP="007C500A">
      <w:pPr>
        <w:pStyle w:val="Heading3"/>
      </w:pPr>
      <w:bookmarkStart w:id="130" w:name="_Toc82676356"/>
      <w:bookmarkStart w:id="131" w:name="_Toc130836127"/>
      <w:bookmarkStart w:id="132" w:name="_Toc186707600"/>
      <w:r w:rsidRPr="00241C78">
        <w:t>6.1.1</w:t>
      </w:r>
      <w:r w:rsidRPr="00241C78">
        <w:tab/>
      </w:r>
      <w:bookmarkEnd w:id="130"/>
      <w:r w:rsidRPr="00241C78">
        <w:t>API URI</w:t>
      </w:r>
      <w:bookmarkEnd w:id="131"/>
      <w:bookmarkEnd w:id="132"/>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133" w:name="_Toc82676357"/>
      <w:bookmarkStart w:id="134" w:name="_Toc130836128"/>
      <w:bookmarkStart w:id="135" w:name="_Toc186707601"/>
      <w:r w:rsidRPr="00241C78">
        <w:t>6.1.2</w:t>
      </w:r>
      <w:r w:rsidRPr="00241C78">
        <w:tab/>
        <w:t>Usage of HTTP</w:t>
      </w:r>
      <w:bookmarkEnd w:id="133"/>
      <w:bookmarkEnd w:id="134"/>
      <w:bookmarkEnd w:id="135"/>
    </w:p>
    <w:p w14:paraId="3D2DC3C3" w14:textId="77777777" w:rsidR="00241C78" w:rsidRPr="00241C78" w:rsidRDefault="00241C78" w:rsidP="007C500A">
      <w:pPr>
        <w:pStyle w:val="Heading4"/>
      </w:pPr>
      <w:bookmarkStart w:id="136" w:name="_Toc82676358"/>
      <w:bookmarkStart w:id="137" w:name="_Toc130836129"/>
      <w:bookmarkStart w:id="138" w:name="_Toc186707602"/>
      <w:r w:rsidRPr="00241C78">
        <w:t>6.1.2.1</w:t>
      </w:r>
      <w:r w:rsidRPr="00241C78">
        <w:tab/>
        <w:t>General</w:t>
      </w:r>
      <w:bookmarkEnd w:id="136"/>
      <w:bookmarkEnd w:id="137"/>
      <w:bookmarkEnd w:id="138"/>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139" w:name="_Toc82676359"/>
      <w:bookmarkStart w:id="140" w:name="_Toc130836130"/>
      <w:bookmarkStart w:id="141" w:name="_Toc186707603"/>
      <w:r w:rsidRPr="00241C78">
        <w:t>6.1.2.2</w:t>
      </w:r>
      <w:r w:rsidRPr="00241C78">
        <w:tab/>
        <w:t>HTTP standard headers</w:t>
      </w:r>
      <w:bookmarkEnd w:id="139"/>
      <w:bookmarkEnd w:id="140"/>
      <w:bookmarkEnd w:id="141"/>
    </w:p>
    <w:p w14:paraId="4B7C5CCD" w14:textId="77777777" w:rsidR="00241C78" w:rsidRPr="00241C78" w:rsidRDefault="00241C78" w:rsidP="007C500A">
      <w:pPr>
        <w:pStyle w:val="Heading5"/>
      </w:pPr>
      <w:bookmarkStart w:id="142" w:name="_Toc82676360"/>
      <w:bookmarkStart w:id="143" w:name="_Toc130836131"/>
      <w:bookmarkStart w:id="144" w:name="_Toc186707604"/>
      <w:r w:rsidRPr="00241C78">
        <w:t>6.1.2.2.1</w:t>
      </w:r>
      <w:r w:rsidRPr="00241C78">
        <w:rPr>
          <w:rFonts w:hint="eastAsia"/>
        </w:rPr>
        <w:tab/>
      </w:r>
      <w:r w:rsidRPr="00241C78">
        <w:t>General</w:t>
      </w:r>
      <w:bookmarkEnd w:id="142"/>
      <w:bookmarkEnd w:id="143"/>
      <w:bookmarkEnd w:id="144"/>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145" w:name="_Toc82676361"/>
      <w:bookmarkStart w:id="146" w:name="_Toc130836132"/>
      <w:bookmarkStart w:id="147" w:name="_Toc186707605"/>
      <w:r w:rsidRPr="00241C78">
        <w:t>6.1.2.2.2</w:t>
      </w:r>
      <w:r w:rsidRPr="00241C78">
        <w:tab/>
        <w:t>Content type</w:t>
      </w:r>
      <w:bookmarkEnd w:id="145"/>
      <w:bookmarkEnd w:id="146"/>
      <w:bookmarkEnd w:id="147"/>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lastRenderedPageBreak/>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148" w:name="_Toc82676362"/>
      <w:bookmarkStart w:id="149" w:name="_Toc130836133"/>
      <w:bookmarkStart w:id="150" w:name="_Toc186707606"/>
      <w:r w:rsidRPr="00241C78">
        <w:t>6.1.2.3</w:t>
      </w:r>
      <w:r w:rsidRPr="00241C78">
        <w:tab/>
        <w:t>HTTP custom headers</w:t>
      </w:r>
      <w:bookmarkEnd w:id="148"/>
      <w:bookmarkEnd w:id="149"/>
      <w:bookmarkEnd w:id="150"/>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151" w:name="_Toc186707607"/>
      <w:r>
        <w:t>6.1.3</w:t>
      </w:r>
      <w:r>
        <w:tab/>
        <w:t>Resources</w:t>
      </w:r>
      <w:bookmarkEnd w:id="127"/>
      <w:bookmarkEnd w:id="128"/>
      <w:bookmarkEnd w:id="151"/>
    </w:p>
    <w:p w14:paraId="29CC1792" w14:textId="77777777" w:rsidR="007B3457" w:rsidRDefault="00000000">
      <w:pPr>
        <w:pStyle w:val="Heading4"/>
      </w:pPr>
      <w:bookmarkStart w:id="152" w:name="_Toc510696608"/>
      <w:bookmarkStart w:id="153" w:name="_Toc35971399"/>
      <w:bookmarkStart w:id="154" w:name="_Toc510696609"/>
      <w:bookmarkStart w:id="155" w:name="_Toc35971400"/>
      <w:bookmarkStart w:id="156" w:name="_Toc186707608"/>
      <w:r>
        <w:t>6.1.3.1</w:t>
      </w:r>
      <w:r>
        <w:tab/>
        <w:t>Overview</w:t>
      </w:r>
      <w:bookmarkEnd w:id="152"/>
      <w:bookmarkEnd w:id="153"/>
      <w:bookmarkEnd w:id="15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9" type="#_x0000_t75" style="width:297.5pt;height:95.1pt" o:ole="">
            <v:imagedata r:id="rId37" o:title=""/>
          </v:shape>
          <o:OLEObject Type="Embed" ProgID="Visio.Drawing.15" ShapeID="_x0000_i1039" DrawAspect="Content" ObjectID="_1797321106" r:id="rId3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57" w:name="_Toc510696610"/>
      <w:bookmarkStart w:id="158" w:name="_Toc35971401"/>
      <w:bookmarkStart w:id="159" w:name="_Toc186707609"/>
      <w:bookmarkEnd w:id="154"/>
      <w:bookmarkEnd w:id="155"/>
      <w:r w:rsidRPr="00B910B8">
        <w:t>6.1.3.2</w:t>
      </w:r>
      <w:r w:rsidRPr="00B910B8">
        <w:tab/>
        <w:t>Resource: Session Event Subscriptions</w:t>
      </w:r>
      <w:bookmarkEnd w:id="159"/>
    </w:p>
    <w:p w14:paraId="3E133B16" w14:textId="77777777" w:rsidR="007B3457" w:rsidRDefault="00000000">
      <w:pPr>
        <w:pStyle w:val="Heading5"/>
      </w:pPr>
      <w:bookmarkStart w:id="160" w:name="_Toc186707610"/>
      <w:r>
        <w:t>6.1.3.2.1</w:t>
      </w:r>
      <w:r>
        <w:tab/>
        <w:t>Description</w:t>
      </w:r>
      <w:bookmarkEnd w:id="157"/>
      <w:bookmarkEnd w:id="158"/>
      <w:bookmarkEnd w:id="160"/>
    </w:p>
    <w:p w14:paraId="4AAC1B7D" w14:textId="77777777" w:rsidR="007B3457" w:rsidRDefault="00000000">
      <w:pPr>
        <w:pStyle w:val="Heading5"/>
      </w:pPr>
      <w:bookmarkStart w:id="161" w:name="_Toc35971402"/>
      <w:bookmarkStart w:id="162" w:name="_Toc35971403"/>
      <w:bookmarkStart w:id="163" w:name="_Toc510696612"/>
      <w:bookmarkStart w:id="164" w:name="_Toc186707611"/>
      <w:r>
        <w:t>6.1.3.2.2</w:t>
      </w:r>
      <w:r>
        <w:tab/>
        <w:t>Resource Definition</w:t>
      </w:r>
      <w:bookmarkEnd w:id="161"/>
      <w:bookmarkEnd w:id="164"/>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65" w:name="_Toc186707612"/>
      <w:r>
        <w:t>6.1.3.2.3</w:t>
      </w:r>
      <w:r>
        <w:tab/>
        <w:t>Resource Standard Methods</w:t>
      </w:r>
      <w:bookmarkEnd w:id="162"/>
      <w:bookmarkEnd w:id="163"/>
      <w:bookmarkEnd w:id="165"/>
    </w:p>
    <w:p w14:paraId="6EDD8976" w14:textId="27FB60A5" w:rsidR="007B3457" w:rsidRDefault="00000000">
      <w:pPr>
        <w:pStyle w:val="H6"/>
      </w:pPr>
      <w:bookmarkStart w:id="166" w:name="_Toc510696613"/>
      <w:bookmarkStart w:id="167" w:name="_Toc35971404"/>
      <w:bookmarkStart w:id="168" w:name="_Toc510696635"/>
      <w:bookmarkStart w:id="169" w:name="_Toc35971430"/>
      <w:r>
        <w:t>6.1.3.2.3.1</w:t>
      </w:r>
      <w:r>
        <w:tab/>
      </w:r>
      <w:r w:rsidR="00FD662C">
        <w:t>POST</w:t>
      </w:r>
      <w:bookmarkEnd w:id="166"/>
      <w:bookmarkEnd w:id="16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70" w:name="_Toc35971406"/>
      <w:bookmarkStart w:id="171" w:name="_Toc510696615"/>
      <w:bookmarkStart w:id="172" w:name="_Toc186707613"/>
      <w:r>
        <w:t>6.1.3.2.4</w:t>
      </w:r>
      <w:r>
        <w:tab/>
        <w:t>Resource Custom Operations</w:t>
      </w:r>
      <w:bookmarkEnd w:id="170"/>
      <w:bookmarkEnd w:id="171"/>
      <w:bookmarkEnd w:id="172"/>
    </w:p>
    <w:p w14:paraId="1968D656" w14:textId="77777777" w:rsidR="00FD662C" w:rsidRPr="00B910B8" w:rsidRDefault="00FD662C" w:rsidP="00B910B8">
      <w:r w:rsidRPr="00B910B8">
        <w:t>None.</w:t>
      </w:r>
    </w:p>
    <w:p w14:paraId="2B01C6A0" w14:textId="77777777" w:rsidR="007B3457" w:rsidRDefault="00000000">
      <w:pPr>
        <w:pStyle w:val="Heading3"/>
      </w:pPr>
      <w:bookmarkStart w:id="173" w:name="_Toc510696622"/>
      <w:bookmarkStart w:id="174" w:name="_Toc35971413"/>
      <w:bookmarkStart w:id="175" w:name="_Toc186707614"/>
      <w:r>
        <w:t>6.1.4</w:t>
      </w:r>
      <w:r>
        <w:tab/>
        <w:t>Custom Operations without associated resources</w:t>
      </w:r>
      <w:bookmarkEnd w:id="173"/>
      <w:bookmarkEnd w:id="174"/>
      <w:bookmarkEnd w:id="175"/>
    </w:p>
    <w:p w14:paraId="104CC0ED" w14:textId="77777777" w:rsidR="00FD662C" w:rsidRPr="00B910B8" w:rsidRDefault="00FD662C" w:rsidP="00B910B8">
      <w:bookmarkStart w:id="176" w:name="_Toc510696623"/>
      <w:bookmarkStart w:id="177" w:name="_Toc35971414"/>
      <w:r w:rsidRPr="00B910B8">
        <w:t>None in this release of the specification.</w:t>
      </w:r>
    </w:p>
    <w:p w14:paraId="11CD5B27" w14:textId="77777777" w:rsidR="007B3457" w:rsidRDefault="00000000">
      <w:pPr>
        <w:pStyle w:val="Heading3"/>
      </w:pPr>
      <w:bookmarkStart w:id="178" w:name="_Toc35971419"/>
      <w:bookmarkStart w:id="179" w:name="_Toc510696628"/>
      <w:bookmarkStart w:id="180" w:name="_Toc186707615"/>
      <w:bookmarkEnd w:id="176"/>
      <w:bookmarkEnd w:id="177"/>
      <w:r>
        <w:t>6.1.5</w:t>
      </w:r>
      <w:r>
        <w:tab/>
        <w:t>Notifications</w:t>
      </w:r>
      <w:bookmarkEnd w:id="178"/>
      <w:bookmarkEnd w:id="179"/>
      <w:bookmarkEnd w:id="180"/>
    </w:p>
    <w:p w14:paraId="0E2E9987" w14:textId="77777777" w:rsidR="007B3457" w:rsidRDefault="00000000">
      <w:pPr>
        <w:pStyle w:val="Heading4"/>
      </w:pPr>
      <w:bookmarkStart w:id="181" w:name="_Toc510696629"/>
      <w:bookmarkStart w:id="182" w:name="_Toc35971420"/>
      <w:bookmarkStart w:id="183" w:name="_Toc186707616"/>
      <w:r>
        <w:t>6.1.5.1</w:t>
      </w:r>
      <w:r>
        <w:tab/>
        <w:t>General</w:t>
      </w:r>
      <w:bookmarkEnd w:id="181"/>
      <w:bookmarkEnd w:id="182"/>
      <w:bookmarkEnd w:id="183"/>
    </w:p>
    <w:p w14:paraId="08050D5E" w14:textId="77777777" w:rsidR="007B3457" w:rsidRDefault="00000000">
      <w:bookmarkStart w:id="184" w:name="_Toc510696630"/>
      <w:bookmarkStart w:id="185"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86" w:name="_Toc35971421"/>
      <w:bookmarkStart w:id="187" w:name="_Toc186707617"/>
      <w:r w:rsidRPr="00B910B8">
        <w:t>6.1.5.2</w:t>
      </w:r>
      <w:r w:rsidRPr="00B910B8">
        <w:tab/>
        <w:t>Session Event Notification</w:t>
      </w:r>
      <w:bookmarkEnd w:id="187"/>
    </w:p>
    <w:p w14:paraId="1FDC3489" w14:textId="77777777" w:rsidR="00834179" w:rsidRPr="00B910B8" w:rsidRDefault="00834179" w:rsidP="00B910B8">
      <w:pPr>
        <w:pStyle w:val="Heading5"/>
      </w:pPr>
      <w:bookmarkStart w:id="188" w:name="_Toc186707618"/>
      <w:r w:rsidRPr="00B910B8">
        <w:t>6.1.5.2.1</w:t>
      </w:r>
      <w:r w:rsidRPr="00B910B8">
        <w:tab/>
        <w:t>Description</w:t>
      </w:r>
      <w:bookmarkEnd w:id="18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89" w:name="_Toc186707619"/>
      <w:r w:rsidRPr="00B910B8">
        <w:t>6.1.5.2.2</w:t>
      </w:r>
      <w:r w:rsidRPr="00B910B8">
        <w:tab/>
        <w:t>Target URI</w:t>
      </w:r>
      <w:bookmarkEnd w:id="189"/>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90" w:name="_Toc186707620"/>
      <w:r w:rsidRPr="00B910B8">
        <w:t>6.1.5.2.3</w:t>
      </w:r>
      <w:r w:rsidRPr="00B910B8">
        <w:tab/>
        <w:t>Standard Methods</w:t>
      </w:r>
      <w:bookmarkEnd w:id="19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91" w:name="_Toc35971427"/>
      <w:bookmarkStart w:id="192" w:name="_Toc186707621"/>
      <w:bookmarkEnd w:id="184"/>
      <w:bookmarkEnd w:id="186"/>
      <w:r>
        <w:t>6.1.6</w:t>
      </w:r>
      <w:r>
        <w:tab/>
        <w:t>Data Model</w:t>
      </w:r>
      <w:bookmarkEnd w:id="185"/>
      <w:bookmarkEnd w:id="191"/>
      <w:bookmarkEnd w:id="192"/>
    </w:p>
    <w:p w14:paraId="6E5F8636" w14:textId="77777777" w:rsidR="007B3457" w:rsidRDefault="00000000">
      <w:pPr>
        <w:pStyle w:val="Heading4"/>
      </w:pPr>
      <w:bookmarkStart w:id="193" w:name="_Toc510696633"/>
      <w:bookmarkStart w:id="194" w:name="_Toc35971428"/>
      <w:bookmarkStart w:id="195" w:name="_Toc35971429"/>
      <w:bookmarkStart w:id="196" w:name="_Toc510696634"/>
      <w:bookmarkStart w:id="197" w:name="_Toc186707622"/>
      <w:r>
        <w:t>6.1.6.1</w:t>
      </w:r>
      <w:r>
        <w:tab/>
        <w:t>General</w:t>
      </w:r>
      <w:bookmarkEnd w:id="193"/>
      <w:bookmarkEnd w:id="194"/>
      <w:bookmarkEnd w:id="19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98" w:name="_Hlk134624419"/>
      <w:proofErr w:type="spellStart"/>
      <w:r w:rsidR="008E66C5" w:rsidRPr="000D671B">
        <w:t>Nimsas_SessionEventControl</w:t>
      </w:r>
      <w:bookmarkEnd w:id="198"/>
      <w:proofErr w:type="spellEnd"/>
      <w:r>
        <w:t xml:space="preserve"> service based interface protocol.</w:t>
      </w:r>
    </w:p>
    <w:p w14:paraId="7F5EDA6A" w14:textId="1F4FC45F" w:rsidR="007B3457" w:rsidRDefault="00000000">
      <w:pPr>
        <w:pStyle w:val="TH"/>
      </w:pPr>
      <w:r>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99" w:name="_Toc186707623"/>
      <w:r>
        <w:rPr>
          <w:lang w:val="en-US"/>
        </w:rPr>
        <w:t>6.1.6.2</w:t>
      </w:r>
      <w:r>
        <w:rPr>
          <w:lang w:val="en-US"/>
        </w:rPr>
        <w:tab/>
        <w:t>Structured data types</w:t>
      </w:r>
      <w:bookmarkEnd w:id="195"/>
      <w:bookmarkEnd w:id="196"/>
      <w:bookmarkEnd w:id="199"/>
    </w:p>
    <w:p w14:paraId="44E52C36" w14:textId="77777777" w:rsidR="007B3457" w:rsidRDefault="00000000">
      <w:pPr>
        <w:pStyle w:val="Heading5"/>
      </w:pPr>
      <w:bookmarkStart w:id="200" w:name="_Toc186707624"/>
      <w:r>
        <w:t>6.1.6.2.1</w:t>
      </w:r>
      <w:r>
        <w:tab/>
        <w:t>Introduction</w:t>
      </w:r>
      <w:bookmarkEnd w:id="168"/>
      <w:bookmarkEnd w:id="169"/>
      <w:bookmarkEnd w:id="200"/>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01" w:name="_Toc510696636"/>
      <w:bookmarkStart w:id="202" w:name="_Toc35971431"/>
      <w:bookmarkStart w:id="203" w:name="_Toc186707625"/>
      <w:r>
        <w:lastRenderedPageBreak/>
        <w:t>6.1.6.2.2</w:t>
      </w:r>
      <w:r>
        <w:tab/>
        <w:t xml:space="preserve">Type: </w:t>
      </w:r>
      <w:proofErr w:type="spellStart"/>
      <w:r w:rsidR="001772C3" w:rsidRPr="001772C3">
        <w:t>SessionEventNotification</w:t>
      </w:r>
      <w:bookmarkEnd w:id="201"/>
      <w:bookmarkEnd w:id="202"/>
      <w:bookmarkEnd w:id="203"/>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286B7F65" w:rsidR="002F6EAA" w:rsidRPr="00B910B8" w:rsidRDefault="002F6EAA" w:rsidP="002F6EAA">
            <w:pPr>
              <w:pStyle w:val="TAC"/>
            </w:pPr>
            <w:r>
              <w:t>O</w:t>
            </w:r>
          </w:p>
        </w:tc>
        <w:tc>
          <w:tcPr>
            <w:tcW w:w="1134" w:type="dxa"/>
          </w:tcPr>
          <w:p w14:paraId="1D240D41" w14:textId="3F032035" w:rsidR="002F6EAA" w:rsidRPr="00B910B8" w:rsidRDefault="002F6EAA" w:rsidP="002F6EAA">
            <w:pPr>
              <w:pStyle w:val="TAL"/>
            </w:pPr>
            <w:r>
              <w:t>0..1</w:t>
            </w:r>
          </w:p>
        </w:tc>
        <w:tc>
          <w:tcPr>
            <w:tcW w:w="4786" w:type="dxa"/>
          </w:tcPr>
          <w:p w14:paraId="0B1D394E" w14:textId="75F754E9" w:rsidR="002F6EAA" w:rsidRPr="00B910B8" w:rsidRDefault="002F6EAA" w:rsidP="002F6EAA">
            <w:pPr>
              <w:pStyle w:val="TAL"/>
            </w:pPr>
            <w:r>
              <w:t>It indicates the active/inactive status of PS Data Off for the served UE.</w:t>
            </w:r>
          </w:p>
        </w:tc>
      </w:tr>
    </w:tbl>
    <w:p w14:paraId="3ABB8EC5" w14:textId="77777777" w:rsidR="002F6EAA" w:rsidRDefault="002F6EAA" w:rsidP="002F6EAA">
      <w:pPr>
        <w:rPr>
          <w:lang w:val="en-US"/>
        </w:rPr>
      </w:pPr>
    </w:p>
    <w:p w14:paraId="4860F0AF" w14:textId="77777777" w:rsidR="002F6EAA" w:rsidRPr="006104DA" w:rsidRDefault="002F6EAA" w:rsidP="002F6EAA">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proofErr w:type="spellStart"/>
      <w:r>
        <w:t>psDataOff</w:t>
      </w:r>
      <w:proofErr w:type="spellEnd"/>
      <w:r>
        <w:t xml:space="preserve"> is contained depend on stage2 requirement.</w:t>
      </w:r>
    </w:p>
    <w:p w14:paraId="4D41F841" w14:textId="77777777" w:rsidR="007B3457" w:rsidRPr="00966616" w:rsidRDefault="007B3457"/>
    <w:p w14:paraId="76DDC22E" w14:textId="6FBFDEFA" w:rsidR="007B3457" w:rsidRDefault="00000000">
      <w:pPr>
        <w:pStyle w:val="Heading5"/>
      </w:pPr>
      <w:bookmarkStart w:id="204" w:name="_Toc510696637"/>
      <w:bookmarkStart w:id="205" w:name="_Toc35971432"/>
      <w:bookmarkStart w:id="206" w:name="_Toc186707626"/>
      <w:r>
        <w:t>6.1.6.2.3</w:t>
      </w:r>
      <w:r>
        <w:tab/>
        <w:t xml:space="preserve">Type: </w:t>
      </w:r>
      <w:proofErr w:type="spellStart"/>
      <w:r w:rsidR="00D93AE2" w:rsidRPr="00D93AE2">
        <w:t>NotificationEvent</w:t>
      </w:r>
      <w:bookmarkEnd w:id="204"/>
      <w:bookmarkEnd w:id="205"/>
      <w:bookmarkEnd w:id="206"/>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207" w:name="_Toc35971433"/>
      <w:bookmarkStart w:id="208" w:name="_Toc510696638"/>
    </w:p>
    <w:p w14:paraId="60AC0684" w14:textId="189B76E8" w:rsidR="00D93AE2" w:rsidRPr="00B910B8" w:rsidRDefault="00D93AE2" w:rsidP="00B910B8">
      <w:pPr>
        <w:pStyle w:val="Heading5"/>
      </w:pPr>
      <w:bookmarkStart w:id="209" w:name="_Toc186707627"/>
      <w:r w:rsidRPr="00B910B8">
        <w:t>6.1.6.2.4</w:t>
      </w:r>
      <w:r w:rsidRPr="00B910B8">
        <w:tab/>
        <w:t xml:space="preserve">Type: </w:t>
      </w:r>
      <w:proofErr w:type="spellStart"/>
      <w:r w:rsidRPr="00B910B8">
        <w:t>SessionInfo</w:t>
      </w:r>
      <w:bookmarkEnd w:id="209"/>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19DA11CE"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1859AD4F"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10" w:name="_Toc186707628"/>
      <w:r w:rsidRPr="00B910B8">
        <w:lastRenderedPageBreak/>
        <w:t>6.1.6.2.5</w:t>
      </w:r>
      <w:r w:rsidRPr="00B910B8">
        <w:tab/>
        <w:t xml:space="preserve">Type: </w:t>
      </w:r>
      <w:proofErr w:type="spellStart"/>
      <w:r w:rsidRPr="00B910B8">
        <w:t>MediaInfo</w:t>
      </w:r>
      <w:bookmarkEnd w:id="210"/>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11" w:name="_Toc186707629"/>
      <w:r w:rsidRPr="00B910B8">
        <w:t>6.1.6.2.6</w:t>
      </w:r>
      <w:r w:rsidRPr="00B910B8">
        <w:tab/>
        <w:t xml:space="preserve">Type: </w:t>
      </w:r>
      <w:proofErr w:type="spellStart"/>
      <w:r w:rsidR="0062312F">
        <w:t>Dc</w:t>
      </w:r>
      <w:r w:rsidRPr="00B910B8">
        <w:t>MediaSpec</w:t>
      </w:r>
      <w:bookmarkEnd w:id="211"/>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12" w:name="_Toc186707630"/>
      <w:r w:rsidRPr="00B910B8">
        <w:lastRenderedPageBreak/>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12"/>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13" w:name="_Toc186707631"/>
      <w:r>
        <w:rPr>
          <w:lang w:val="en-US"/>
        </w:rPr>
        <w:t>6.1.6.3</w:t>
      </w:r>
      <w:r>
        <w:rPr>
          <w:lang w:val="en-US"/>
        </w:rPr>
        <w:tab/>
        <w:t>Simple data types and enumerations</w:t>
      </w:r>
      <w:bookmarkEnd w:id="207"/>
      <w:bookmarkEnd w:id="208"/>
      <w:bookmarkEnd w:id="213"/>
    </w:p>
    <w:p w14:paraId="5E7A8AA6" w14:textId="77777777" w:rsidR="007B3457" w:rsidRDefault="00000000">
      <w:pPr>
        <w:pStyle w:val="Heading5"/>
      </w:pPr>
      <w:bookmarkStart w:id="214" w:name="_Toc35971434"/>
      <w:bookmarkStart w:id="215" w:name="_Toc510696639"/>
      <w:bookmarkStart w:id="216" w:name="_Toc186707632"/>
      <w:r>
        <w:t>6.1.6.3.1</w:t>
      </w:r>
      <w:r>
        <w:tab/>
        <w:t>Introduction</w:t>
      </w:r>
      <w:bookmarkEnd w:id="214"/>
      <w:bookmarkEnd w:id="215"/>
      <w:bookmarkEnd w:id="21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17" w:name="_Toc35971435"/>
      <w:bookmarkStart w:id="218" w:name="_Toc510696640"/>
      <w:bookmarkStart w:id="219" w:name="_Toc186707633"/>
      <w:r>
        <w:t>6.1.6.3.2</w:t>
      </w:r>
      <w:r>
        <w:tab/>
        <w:t>Simple data types</w:t>
      </w:r>
      <w:bookmarkEnd w:id="217"/>
      <w:bookmarkEnd w:id="218"/>
      <w:bookmarkEnd w:id="219"/>
    </w:p>
    <w:p w14:paraId="1E933CB3" w14:textId="77777777" w:rsidR="007B3457" w:rsidRDefault="00000000">
      <w:bookmarkStart w:id="220" w:name="_Toc510696641"/>
      <w:bookmarkStart w:id="22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22" w:name="MCCQCTEMPBM_00000026"/>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22"/>
    </w:tbl>
    <w:p w14:paraId="28C53845" w14:textId="77777777" w:rsidR="007B3457" w:rsidRDefault="007B3457"/>
    <w:p w14:paraId="310C7DF8" w14:textId="2DE87131" w:rsidR="007B3457" w:rsidRDefault="00000000">
      <w:pPr>
        <w:pStyle w:val="Heading5"/>
      </w:pPr>
      <w:bookmarkStart w:id="223" w:name="_Toc186707634"/>
      <w:r>
        <w:t>6.1.6.3.3</w:t>
      </w:r>
      <w:r>
        <w:tab/>
        <w:t xml:space="preserve">Enumeration: </w:t>
      </w:r>
      <w:proofErr w:type="spellStart"/>
      <w:r w:rsidR="00767567" w:rsidRPr="00232C33">
        <w:t>EventType</w:t>
      </w:r>
      <w:bookmarkEnd w:id="220"/>
      <w:bookmarkEnd w:id="221"/>
      <w:bookmarkEnd w:id="223"/>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24" w:name="OLE_LINK1"/>
            <w:r>
              <w:rPr>
                <w:rFonts w:hint="eastAsia"/>
              </w:rPr>
              <w:t>"</w:t>
            </w:r>
            <w:r>
              <w:t>MEDIA_CHANGE_REQUEST</w:t>
            </w:r>
            <w:r>
              <w:rPr>
                <w:rFonts w:hint="eastAsia"/>
              </w:rPr>
              <w:t>"</w:t>
            </w:r>
            <w:bookmarkEnd w:id="22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225" w:name="_Toc510696642"/>
      <w:bookmarkStart w:id="226" w:name="_Toc35971437"/>
      <w:bookmarkStart w:id="227" w:name="_Toc186707635"/>
      <w:r>
        <w:t>6.1.6.3.4</w:t>
      </w:r>
      <w:r>
        <w:tab/>
        <w:t xml:space="preserve">Enumeration: </w:t>
      </w:r>
      <w:r w:rsidR="00355A80" w:rsidRPr="00355A80">
        <w:t>MediaType</w:t>
      </w:r>
      <w:bookmarkEnd w:id="225"/>
      <w:bookmarkEnd w:id="226"/>
      <w:bookmarkEnd w:id="22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28" w:name="_Toc186707636"/>
      <w:r w:rsidRPr="00B910B8">
        <w:t>6.1.6.3.5</w:t>
      </w:r>
      <w:r w:rsidRPr="00B910B8">
        <w:tab/>
        <w:t xml:space="preserve">Enumeration: </w:t>
      </w:r>
      <w:proofErr w:type="spellStart"/>
      <w:r w:rsidRPr="00B910B8">
        <w:t>SessionCase</w:t>
      </w:r>
      <w:bookmarkEnd w:id="228"/>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29" w:name="_Toc186707637"/>
      <w:r w:rsidRPr="00B910B8">
        <w:t>6.1.6.3.6</w:t>
      </w:r>
      <w:r w:rsidRPr="00B910B8">
        <w:tab/>
        <w:t xml:space="preserve">Enumeration: </w:t>
      </w:r>
      <w:proofErr w:type="spellStart"/>
      <w:r w:rsidRPr="00B910B8">
        <w:t>EventInitiator</w:t>
      </w:r>
      <w:bookmarkEnd w:id="229"/>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30" w:name="_Toc35971438"/>
      <w:bookmarkStart w:id="231" w:name="_Toc510696643"/>
    </w:p>
    <w:p w14:paraId="76E79C99" w14:textId="437D1157" w:rsidR="002F6EAA" w:rsidRPr="00B910B8" w:rsidRDefault="002F6EAA" w:rsidP="002F6EAA">
      <w:pPr>
        <w:pStyle w:val="Heading5"/>
      </w:pPr>
      <w:bookmarkStart w:id="232" w:name="_Toc186707638"/>
      <w:r w:rsidRPr="00B910B8">
        <w:t>6.1.6.3.</w:t>
      </w:r>
      <w:r>
        <w:rPr>
          <w:rFonts w:eastAsiaTheme="minorEastAsia" w:hint="eastAsia"/>
          <w:lang w:eastAsia="zh-CN"/>
        </w:rPr>
        <w:t>7</w:t>
      </w:r>
      <w:r w:rsidRPr="00B910B8">
        <w:tab/>
        <w:t xml:space="preserve">Enumeration: </w:t>
      </w:r>
      <w:proofErr w:type="spellStart"/>
      <w:r>
        <w:t>PsDataOffStatus</w:t>
      </w:r>
      <w:bookmarkEnd w:id="232"/>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33" w:name="_Toc18670763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0"/>
      <w:bookmarkEnd w:id="231"/>
      <w:bookmarkEnd w:id="233"/>
    </w:p>
    <w:p w14:paraId="661C89F6" w14:textId="77777777" w:rsidR="00355A80" w:rsidRPr="00B910B8" w:rsidRDefault="00355A80" w:rsidP="00B910B8">
      <w:bookmarkStart w:id="234" w:name="_Toc35971439"/>
      <w:bookmarkStart w:id="235" w:name="_Toc510696644"/>
      <w:r w:rsidRPr="00B910B8">
        <w:t>None in this release of the specification.</w:t>
      </w:r>
    </w:p>
    <w:p w14:paraId="7585621D" w14:textId="77777777" w:rsidR="007B3457" w:rsidRDefault="00000000">
      <w:pPr>
        <w:pStyle w:val="Heading4"/>
      </w:pPr>
      <w:bookmarkStart w:id="236" w:name="_Toc510696646"/>
      <w:bookmarkStart w:id="237" w:name="_Toc35971441"/>
      <w:bookmarkStart w:id="238" w:name="_Toc186707640"/>
      <w:bookmarkEnd w:id="234"/>
      <w:bookmarkEnd w:id="235"/>
      <w:r>
        <w:t>6.1.6.5</w:t>
      </w:r>
      <w:r>
        <w:tab/>
        <w:t>Binary data</w:t>
      </w:r>
      <w:bookmarkEnd w:id="236"/>
      <w:bookmarkEnd w:id="237"/>
      <w:bookmarkEnd w:id="23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39" w:name="_Toc35971443"/>
      <w:bookmarkStart w:id="240" w:name="_Toc510696647"/>
      <w:bookmarkStart w:id="241" w:name="_Toc186707641"/>
      <w:r>
        <w:t>6.1.7</w:t>
      </w:r>
      <w:r>
        <w:tab/>
        <w:t>Error Handling</w:t>
      </w:r>
      <w:bookmarkEnd w:id="239"/>
      <w:bookmarkEnd w:id="240"/>
      <w:bookmarkEnd w:id="241"/>
    </w:p>
    <w:p w14:paraId="1D8F42F9" w14:textId="77777777" w:rsidR="007B3457" w:rsidRDefault="00000000">
      <w:pPr>
        <w:pStyle w:val="Heading4"/>
      </w:pPr>
      <w:bookmarkStart w:id="242" w:name="_Toc35971444"/>
      <w:bookmarkStart w:id="243" w:name="_Toc186707642"/>
      <w:r>
        <w:t>6.1.7.1</w:t>
      </w:r>
      <w:r>
        <w:tab/>
        <w:t>General</w:t>
      </w:r>
      <w:bookmarkEnd w:id="242"/>
      <w:bookmarkEnd w:id="243"/>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lastRenderedPageBreak/>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244" w:name="_Toc35971445"/>
      <w:bookmarkStart w:id="245" w:name="_Toc186707643"/>
      <w:r>
        <w:t>6.1.7.2</w:t>
      </w:r>
      <w:r>
        <w:tab/>
        <w:t>Protocol Errors</w:t>
      </w:r>
      <w:bookmarkEnd w:id="244"/>
      <w:bookmarkEnd w:id="245"/>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246" w:name="_Toc35971446"/>
      <w:bookmarkStart w:id="247" w:name="_Toc186707644"/>
      <w:r>
        <w:t>6.1.7.3</w:t>
      </w:r>
      <w:r>
        <w:tab/>
        <w:t>Application Errors</w:t>
      </w:r>
      <w:bookmarkEnd w:id="246"/>
      <w:bookmarkEnd w:id="247"/>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48" w:name="_Toc493774060"/>
      <w:bookmarkStart w:id="249" w:name="_Toc492899751"/>
      <w:bookmarkStart w:id="250" w:name="_Toc492972920"/>
      <w:bookmarkStart w:id="251" w:name="_Toc508285804"/>
      <w:bookmarkStart w:id="252" w:name="_Toc492900030"/>
      <w:bookmarkStart w:id="253" w:name="_Toc510696648"/>
      <w:bookmarkStart w:id="254" w:name="_Toc492967832"/>
      <w:bookmarkStart w:id="255" w:name="_Toc35971447"/>
      <w:bookmarkStart w:id="256" w:name="_Toc508287269"/>
      <w:bookmarkStart w:id="257" w:name="_Toc492973140"/>
    </w:p>
    <w:p w14:paraId="217A53C9" w14:textId="77777777" w:rsidR="007B3457" w:rsidRDefault="00000000">
      <w:pPr>
        <w:pStyle w:val="Heading3"/>
        <w:rPr>
          <w:lang w:eastAsia="zh-CN"/>
        </w:rPr>
      </w:pPr>
      <w:bookmarkStart w:id="258" w:name="_Toc186707645"/>
      <w:r>
        <w:t>6.1.8</w:t>
      </w:r>
      <w:r>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59" w:name="MCCQCTEMPBM_00000027"/>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59"/>
    </w:tbl>
    <w:p w14:paraId="37D7EFF9" w14:textId="6CA0265D" w:rsidR="007B3457" w:rsidRDefault="007B3457" w:rsidP="008174B8"/>
    <w:p w14:paraId="721DEAB6" w14:textId="77777777" w:rsidR="007B3457" w:rsidRDefault="00000000">
      <w:pPr>
        <w:pStyle w:val="Heading3"/>
      </w:pPr>
      <w:bookmarkStart w:id="260" w:name="_Toc532994477"/>
      <w:bookmarkStart w:id="261" w:name="_Toc35971448"/>
      <w:bookmarkStart w:id="262" w:name="_Toc510696649"/>
      <w:bookmarkStart w:id="263" w:name="_Toc186707646"/>
      <w:r>
        <w:t>6.1.9</w:t>
      </w:r>
      <w:r>
        <w:tab/>
        <w:t>Security</w:t>
      </w:r>
      <w:bookmarkEnd w:id="260"/>
      <w:bookmarkEnd w:id="261"/>
      <w:bookmarkEnd w:id="263"/>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64"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65" w:name="_Toc146103776"/>
      <w:bookmarkStart w:id="266" w:name="_Toc151981335"/>
      <w:bookmarkStart w:id="267" w:name="_Toc186707647"/>
      <w:r w:rsidRPr="005562D7">
        <w:t>6.1.</w:t>
      </w:r>
      <w:r w:rsidR="00D76AEF">
        <w:t>10</w:t>
      </w:r>
      <w:r w:rsidRPr="005562D7">
        <w:tab/>
        <w:t>HTTP redirection</w:t>
      </w:r>
      <w:bookmarkEnd w:id="265"/>
      <w:bookmarkEnd w:id="266"/>
      <w:bookmarkEnd w:id="26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68" w:name="_Toc186707648"/>
      <w:r w:rsidRPr="00A77E58">
        <w:lastRenderedPageBreak/>
        <w:t>6.2</w:t>
      </w:r>
      <w:r w:rsidRPr="00A77E58">
        <w:tab/>
      </w:r>
      <w:proofErr w:type="spellStart"/>
      <w:r w:rsidRPr="00A77E58">
        <w:t>Nimsas_MediaControl</w:t>
      </w:r>
      <w:proofErr w:type="spellEnd"/>
      <w:r w:rsidRPr="00A77E58">
        <w:t xml:space="preserve"> Service API</w:t>
      </w:r>
      <w:bookmarkEnd w:id="268"/>
    </w:p>
    <w:p w14:paraId="4935B296" w14:textId="77777777" w:rsidR="00A77E58" w:rsidRPr="00A77E58" w:rsidRDefault="00A77E58" w:rsidP="007C500A">
      <w:pPr>
        <w:pStyle w:val="Heading3"/>
      </w:pPr>
      <w:bookmarkStart w:id="269" w:name="_Toc186707649"/>
      <w:r w:rsidRPr="00A77E58">
        <w:t>6.2.1</w:t>
      </w:r>
      <w:r w:rsidRPr="00A77E58">
        <w:tab/>
        <w:t>API URI</w:t>
      </w:r>
      <w:bookmarkEnd w:id="269"/>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70" w:name="_Toc186707650"/>
      <w:r w:rsidRPr="00A77E58">
        <w:t>6.2.2</w:t>
      </w:r>
      <w:r w:rsidRPr="00A77E58">
        <w:tab/>
        <w:t>Usage of HTTP</w:t>
      </w:r>
      <w:bookmarkEnd w:id="270"/>
    </w:p>
    <w:p w14:paraId="69031023" w14:textId="77777777" w:rsidR="00A77E58" w:rsidRPr="00A77E58" w:rsidRDefault="00A77E58" w:rsidP="007C500A">
      <w:pPr>
        <w:pStyle w:val="Heading4"/>
      </w:pPr>
      <w:bookmarkStart w:id="271" w:name="_Toc186707651"/>
      <w:r w:rsidRPr="00A77E58">
        <w:t>6.2.2.1</w:t>
      </w:r>
      <w:r w:rsidRPr="00A77E58">
        <w:tab/>
        <w:t>General</w:t>
      </w:r>
      <w:bookmarkEnd w:id="27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72" w:name="_Toc186707652"/>
      <w:r w:rsidRPr="00A77E58">
        <w:t>6.2.2.2</w:t>
      </w:r>
      <w:r w:rsidRPr="00A77E58">
        <w:tab/>
        <w:t>HTTP standard headers</w:t>
      </w:r>
      <w:bookmarkEnd w:id="272"/>
    </w:p>
    <w:p w14:paraId="71D12CB6" w14:textId="77777777" w:rsidR="00A77E58" w:rsidRPr="00A77E58" w:rsidRDefault="00A77E58" w:rsidP="007C500A">
      <w:pPr>
        <w:pStyle w:val="Heading5"/>
      </w:pPr>
      <w:bookmarkStart w:id="273" w:name="_Toc186707653"/>
      <w:r w:rsidRPr="00A77E58">
        <w:t>6.2.2.2.1</w:t>
      </w:r>
      <w:r w:rsidRPr="00A77E58">
        <w:rPr>
          <w:rFonts w:hint="eastAsia"/>
        </w:rPr>
        <w:tab/>
      </w:r>
      <w:r w:rsidRPr="00A77E58">
        <w:t>General</w:t>
      </w:r>
      <w:bookmarkEnd w:id="27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74" w:name="_Toc186707654"/>
      <w:r w:rsidRPr="00A77E58">
        <w:t>6.2.2.2.2</w:t>
      </w:r>
      <w:r w:rsidRPr="00A77E58">
        <w:tab/>
        <w:t>Content type</w:t>
      </w:r>
      <w:bookmarkEnd w:id="27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75" w:name="_Toc186707655"/>
      <w:r w:rsidRPr="00A77E58">
        <w:t>6.2.2.3</w:t>
      </w:r>
      <w:r w:rsidRPr="00A77E58">
        <w:tab/>
        <w:t>HTTP custom headers</w:t>
      </w:r>
      <w:bookmarkEnd w:id="27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76" w:name="_Toc186707656"/>
      <w:bookmarkEnd w:id="262"/>
      <w:bookmarkEnd w:id="264"/>
      <w:r>
        <w:lastRenderedPageBreak/>
        <w:t>6.2.3</w:t>
      </w:r>
      <w:r>
        <w:tab/>
        <w:t>Resources</w:t>
      </w:r>
      <w:bookmarkEnd w:id="276"/>
    </w:p>
    <w:p w14:paraId="296EF546" w14:textId="1B266AE3" w:rsidR="00F11E9C" w:rsidRDefault="00F11E9C" w:rsidP="00F11E9C">
      <w:pPr>
        <w:pStyle w:val="Heading4"/>
      </w:pPr>
      <w:bookmarkStart w:id="277" w:name="_Toc186707657"/>
      <w:r>
        <w:t>6.2.3.1</w:t>
      </w:r>
      <w:r>
        <w:tab/>
        <w:t>Overview</w:t>
      </w:r>
      <w:bookmarkEnd w:id="27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0" type="#_x0000_t75" style="width:316.55pt;height:198.35pt" o:ole="">
            <v:imagedata r:id="rId39" o:title=""/>
          </v:shape>
          <o:OLEObject Type="Embed" ProgID="Visio.Drawing.15" ShapeID="_x0000_i1040" DrawAspect="Content" ObjectID="_1797321107" r:id="rId4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78" w:name="_Toc186707658"/>
      <w:r w:rsidRPr="00B910B8">
        <w:t>6.</w:t>
      </w:r>
      <w:r>
        <w:t>2</w:t>
      </w:r>
      <w:r w:rsidRPr="00B910B8">
        <w:t>.</w:t>
      </w:r>
      <w:r>
        <w:t>3</w:t>
      </w:r>
      <w:r w:rsidRPr="00B910B8">
        <w:t>.</w:t>
      </w:r>
      <w:r>
        <w:t>2</w:t>
      </w:r>
      <w:r w:rsidRPr="00B910B8">
        <w:tab/>
        <w:t xml:space="preserve">Resource: </w:t>
      </w:r>
      <w:r>
        <w:t>Individual call session</w:t>
      </w:r>
      <w:bookmarkEnd w:id="278"/>
    </w:p>
    <w:p w14:paraId="78A5DD8B" w14:textId="1C6687A7" w:rsidR="00F11E9C" w:rsidRDefault="00F11E9C" w:rsidP="00F11E9C">
      <w:pPr>
        <w:pStyle w:val="Heading5"/>
      </w:pPr>
      <w:bookmarkStart w:id="279" w:name="_Toc186707659"/>
      <w:r>
        <w:t>6.2.3.2.1</w:t>
      </w:r>
      <w:r>
        <w:tab/>
        <w:t>Description</w:t>
      </w:r>
      <w:bookmarkEnd w:id="27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80" w:name="_Toc186707660"/>
      <w:r>
        <w:t>6.2.3.2.2</w:t>
      </w:r>
      <w:r>
        <w:tab/>
        <w:t>Resource Definition</w:t>
      </w:r>
      <w:bookmarkEnd w:id="280"/>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81"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81"/>
            <w:r w:rsidRPr="0088017D">
              <w:t xml:space="preserve"> </w:t>
            </w:r>
            <w:bookmarkStart w:id="282" w:name="_Hlk142123074"/>
            <w:r w:rsidRPr="0088017D">
              <w:t>The consumer shall reuse the session ID it received from the IMS AS for referencing the same session.</w:t>
            </w:r>
            <w:bookmarkEnd w:id="282"/>
          </w:p>
        </w:tc>
      </w:tr>
    </w:tbl>
    <w:p w14:paraId="0E742032" w14:textId="77777777" w:rsidR="00F11E9C" w:rsidRDefault="00F11E9C" w:rsidP="00F11E9C"/>
    <w:p w14:paraId="1803D0E5" w14:textId="54EED475" w:rsidR="00F11E9C" w:rsidRDefault="00F11E9C" w:rsidP="00F11E9C">
      <w:pPr>
        <w:pStyle w:val="Heading5"/>
      </w:pPr>
      <w:bookmarkStart w:id="283" w:name="_Toc186707661"/>
      <w:r>
        <w:lastRenderedPageBreak/>
        <w:t>6.2.3.2.3</w:t>
      </w:r>
      <w:r>
        <w:tab/>
        <w:t>Resource Standard Methods</w:t>
      </w:r>
      <w:bookmarkEnd w:id="28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84" w:name="_Toc186707662"/>
      <w:r>
        <w:t>6.2.3.2.4</w:t>
      </w:r>
      <w:r>
        <w:tab/>
        <w:t>Resource Custom Operations</w:t>
      </w:r>
      <w:bookmarkEnd w:id="284"/>
    </w:p>
    <w:p w14:paraId="0EDA8857" w14:textId="146FE762" w:rsidR="00F11E9C" w:rsidRPr="00F11E9C" w:rsidRDefault="00F11E9C" w:rsidP="00F11E9C">
      <w:pPr>
        <w:pStyle w:val="H6"/>
      </w:pPr>
      <w:bookmarkStart w:id="285" w:name="_Toc24937753"/>
      <w:bookmarkStart w:id="286" w:name="_Toc33962573"/>
      <w:bookmarkStart w:id="287" w:name="_Toc42883342"/>
      <w:bookmarkStart w:id="288" w:name="_Toc49733210"/>
      <w:bookmarkStart w:id="289" w:name="_Toc56690837"/>
      <w:r w:rsidRPr="00F11E9C">
        <w:t>6.2.3.2.4.1</w:t>
      </w:r>
      <w:r w:rsidRPr="00F11E9C">
        <w:tab/>
        <w:t>Overview</w:t>
      </w:r>
      <w:bookmarkEnd w:id="285"/>
      <w:bookmarkEnd w:id="286"/>
      <w:bookmarkEnd w:id="287"/>
      <w:bookmarkEnd w:id="288"/>
      <w:bookmarkEnd w:id="28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lastRenderedPageBreak/>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90" w:name="_Toc186707663"/>
      <w:r>
        <w:t>6.2.4</w:t>
      </w:r>
      <w:r>
        <w:tab/>
        <w:t>Custom Operations without associated resources</w:t>
      </w:r>
      <w:bookmarkEnd w:id="29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91" w:name="_Toc186707664"/>
      <w:r>
        <w:t>6.2.5</w:t>
      </w:r>
      <w:r>
        <w:tab/>
        <w:t>Notifications</w:t>
      </w:r>
      <w:bookmarkEnd w:id="29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92" w:name="_Toc186707665"/>
      <w:r>
        <w:t>6.2.6</w:t>
      </w:r>
      <w:r>
        <w:tab/>
        <w:t>Data Model</w:t>
      </w:r>
      <w:bookmarkEnd w:id="292"/>
    </w:p>
    <w:p w14:paraId="076FEDC6" w14:textId="26832EC3" w:rsidR="00F11E9C" w:rsidRDefault="00F11E9C" w:rsidP="00F11E9C">
      <w:pPr>
        <w:pStyle w:val="Heading4"/>
      </w:pPr>
      <w:bookmarkStart w:id="293" w:name="_Toc186707666"/>
      <w:r>
        <w:t>6.2.6.1</w:t>
      </w:r>
      <w:r>
        <w:tab/>
        <w:t>General</w:t>
      </w:r>
      <w:bookmarkEnd w:id="29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94" w:name="_Toc186707667"/>
      <w:r>
        <w:rPr>
          <w:lang w:val="en-US"/>
        </w:rPr>
        <w:t>6.2.6.2</w:t>
      </w:r>
      <w:r>
        <w:rPr>
          <w:lang w:val="en-US"/>
        </w:rPr>
        <w:tab/>
        <w:t>Structured data types</w:t>
      </w:r>
      <w:bookmarkEnd w:id="294"/>
    </w:p>
    <w:p w14:paraId="32BB694C" w14:textId="59108C24" w:rsidR="00F11E9C" w:rsidRDefault="00F11E9C" w:rsidP="00F11E9C">
      <w:pPr>
        <w:pStyle w:val="Heading5"/>
      </w:pPr>
      <w:bookmarkStart w:id="295" w:name="_Toc186707668"/>
      <w:r>
        <w:t>6.2.6.2.1</w:t>
      </w:r>
      <w:r>
        <w:tab/>
        <w:t>Introduction</w:t>
      </w:r>
      <w:bookmarkEnd w:id="29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96" w:name="_Toc186707669"/>
      <w:r>
        <w:t>6.2.6.2.2</w:t>
      </w:r>
      <w:r>
        <w:tab/>
        <w:t xml:space="preserve">Type: </w:t>
      </w:r>
      <w:proofErr w:type="spellStart"/>
      <w:r>
        <w:t>MediaInstructionData</w:t>
      </w:r>
      <w:bookmarkEnd w:id="296"/>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97" w:name="_Toc186707670"/>
      <w:r>
        <w:lastRenderedPageBreak/>
        <w:t>6.2.6.2.3</w:t>
      </w:r>
      <w:r>
        <w:tab/>
        <w:t xml:space="preserve">Type: </w:t>
      </w:r>
      <w:proofErr w:type="spellStart"/>
      <w:r w:rsidRPr="00EC33FF">
        <w:t>MediaInstructions</w:t>
      </w:r>
      <w:bookmarkEnd w:id="297"/>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98" w:name="_Toc186707671"/>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98"/>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99" w:name="_Hlk142317712"/>
            <w:proofErr w:type="spellStart"/>
            <w:r>
              <w:rPr>
                <w:rFonts w:hint="eastAsia"/>
                <w:lang w:eastAsia="zh-CN"/>
              </w:rPr>
              <w:t>r</w:t>
            </w:r>
            <w:r>
              <w:rPr>
                <w:lang w:eastAsia="zh-CN"/>
              </w:rPr>
              <w:t>eplaceHttpUrls</w:t>
            </w:r>
            <w:bookmarkEnd w:id="299"/>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00" w:name="_Toc186707672"/>
      <w:r w:rsidRPr="00B910B8">
        <w:t>6.</w:t>
      </w:r>
      <w:r>
        <w:t>2</w:t>
      </w:r>
      <w:r w:rsidRPr="00B910B8">
        <w:t>.</w:t>
      </w:r>
      <w:r>
        <w:t>6</w:t>
      </w:r>
      <w:r w:rsidRPr="00B910B8">
        <w:t>.2.5</w:t>
      </w:r>
      <w:r w:rsidRPr="00B910B8">
        <w:tab/>
        <w:t xml:space="preserve">Type: </w:t>
      </w:r>
      <w:proofErr w:type="spellStart"/>
      <w:r>
        <w:rPr>
          <w:lang w:eastAsia="zh-CN"/>
        </w:rPr>
        <w:t>ArMediaSpecification</w:t>
      </w:r>
      <w:bookmarkEnd w:id="300"/>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01" w:name="_Toc186707673"/>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0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02" w:name="_Toc186707674"/>
      <w:r>
        <w:t>6.2.6.2.</w:t>
      </w:r>
      <w:r>
        <w:rPr>
          <w:rFonts w:eastAsiaTheme="minorEastAsia" w:hint="eastAsia"/>
          <w:lang w:eastAsia="zh-CN"/>
        </w:rPr>
        <w:t>7</w:t>
      </w:r>
      <w:r>
        <w:tab/>
        <w:t xml:space="preserve">Type: </w:t>
      </w:r>
      <w:proofErr w:type="spellStart"/>
      <w:r w:rsidRPr="001C0BE0">
        <w:t>AudioVideoReNegotiationInd</w:t>
      </w:r>
      <w:bookmarkEnd w:id="302"/>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303" w:name="OLE_LINK4"/>
            <w:proofErr w:type="spellStart"/>
            <w:r>
              <w:rPr>
                <w:rFonts w:hint="eastAsia"/>
                <w:lang w:eastAsia="zh-CN"/>
              </w:rPr>
              <w:t>reNegotiation</w:t>
            </w:r>
            <w:bookmarkEnd w:id="303"/>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304" w:name="_Toc186707675"/>
      <w:r>
        <w:rPr>
          <w:lang w:val="en-US"/>
        </w:rPr>
        <w:lastRenderedPageBreak/>
        <w:t>6.2.6.3</w:t>
      </w:r>
      <w:r>
        <w:rPr>
          <w:lang w:val="en-US"/>
        </w:rPr>
        <w:tab/>
        <w:t>Simple data types and enumerations</w:t>
      </w:r>
      <w:bookmarkEnd w:id="304"/>
    </w:p>
    <w:p w14:paraId="2EAAD213" w14:textId="20979F5B" w:rsidR="00F11E9C" w:rsidRDefault="00F11E9C" w:rsidP="00F11E9C">
      <w:pPr>
        <w:pStyle w:val="Heading5"/>
      </w:pPr>
      <w:bookmarkStart w:id="305" w:name="_Toc186707676"/>
      <w:r>
        <w:t>6.2.6.3.1</w:t>
      </w:r>
      <w:r>
        <w:tab/>
        <w:t>Introduction</w:t>
      </w:r>
      <w:bookmarkEnd w:id="30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06" w:name="_Toc186707677"/>
      <w:r>
        <w:t>6.2.6.3.2</w:t>
      </w:r>
      <w:r>
        <w:tab/>
        <w:t>Simple data types</w:t>
      </w:r>
      <w:bookmarkEnd w:id="30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07" w:name="MCCQCTEMPBM_00000028"/>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07"/>
    </w:tbl>
    <w:p w14:paraId="5ACBFA27" w14:textId="77777777" w:rsidR="00F11E9C" w:rsidRDefault="00F11E9C" w:rsidP="00F11E9C"/>
    <w:p w14:paraId="5E488C2C" w14:textId="64F0D7E1" w:rsidR="00F11E9C" w:rsidRDefault="00F11E9C" w:rsidP="00F11E9C">
      <w:pPr>
        <w:pStyle w:val="Heading5"/>
      </w:pPr>
      <w:bookmarkStart w:id="308" w:name="_Toc186707678"/>
      <w:r>
        <w:t>6.2.6.3.3</w:t>
      </w:r>
      <w:r>
        <w:tab/>
        <w:t xml:space="preserve">Enumeration: </w:t>
      </w:r>
      <w:proofErr w:type="spellStart"/>
      <w:r>
        <w:t>M</w:t>
      </w:r>
      <w:r w:rsidRPr="00B910B8">
        <w:t>ediaI</w:t>
      </w:r>
      <w:r>
        <w:t>nstruction</w:t>
      </w:r>
      <w:bookmarkEnd w:id="308"/>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09" w:name="_Toc186707679"/>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09"/>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310" w:name="_Toc18670768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11" w:name="_Toc186707681"/>
      <w:r>
        <w:t>6.2.6.5</w:t>
      </w:r>
      <w:r>
        <w:tab/>
        <w:t>Binary data</w:t>
      </w:r>
      <w:bookmarkEnd w:id="311"/>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12" w:name="_Toc186707682"/>
      <w:r>
        <w:lastRenderedPageBreak/>
        <w:t>6.2.7</w:t>
      </w:r>
      <w:r>
        <w:tab/>
        <w:t>Error Handling</w:t>
      </w:r>
      <w:bookmarkEnd w:id="312"/>
    </w:p>
    <w:p w14:paraId="6F34A39C" w14:textId="4721E539" w:rsidR="00F11E9C" w:rsidRDefault="00F11E9C" w:rsidP="00F11E9C">
      <w:pPr>
        <w:pStyle w:val="Heading4"/>
      </w:pPr>
      <w:bookmarkStart w:id="313" w:name="_Toc186707683"/>
      <w:r>
        <w:t>6.2.7.1</w:t>
      </w:r>
      <w:r>
        <w:tab/>
        <w:t>General</w:t>
      </w:r>
      <w:bookmarkEnd w:id="313"/>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314" w:name="_Toc186707684"/>
      <w:r>
        <w:t>6.2.7.2</w:t>
      </w:r>
      <w:r>
        <w:tab/>
        <w:t>Protocol Errors</w:t>
      </w:r>
      <w:bookmarkEnd w:id="314"/>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315" w:name="_Toc186707685"/>
      <w:r>
        <w:t>6.2.7.3</w:t>
      </w:r>
      <w:r>
        <w:tab/>
        <w:t>Application Errors</w:t>
      </w:r>
      <w:bookmarkEnd w:id="315"/>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16" w:name="_Toc186707686"/>
      <w:r>
        <w:t>6.2.8</w:t>
      </w:r>
      <w:r>
        <w:rPr>
          <w:lang w:eastAsia="zh-CN"/>
        </w:rPr>
        <w:tab/>
        <w:t>Feature negotiation</w:t>
      </w:r>
      <w:bookmarkEnd w:id="316"/>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17" w:name="MCCQCTEMPBM_00000029"/>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17"/>
    </w:tbl>
    <w:p w14:paraId="3006D03F" w14:textId="77777777" w:rsidR="00F11E9C" w:rsidRPr="004F45EC" w:rsidRDefault="00F11E9C" w:rsidP="00F11E9C"/>
    <w:p w14:paraId="2D3B2DD9" w14:textId="32E24998" w:rsidR="00F11E9C" w:rsidRDefault="00F11E9C" w:rsidP="00F11E9C">
      <w:pPr>
        <w:pStyle w:val="Heading3"/>
      </w:pPr>
      <w:bookmarkStart w:id="318" w:name="_Toc186707687"/>
      <w:r>
        <w:t>6.2.9</w:t>
      </w:r>
      <w:r>
        <w:tab/>
        <w:t>Security</w:t>
      </w:r>
      <w:bookmarkEnd w:id="318"/>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19" w:name="_Toc186707688"/>
      <w:r w:rsidRPr="005562D7">
        <w:t>6.</w:t>
      </w:r>
      <w:r>
        <w:t>2</w:t>
      </w:r>
      <w:r w:rsidRPr="005562D7">
        <w:t>.</w:t>
      </w:r>
      <w:r w:rsidR="00D76AEF">
        <w:t>10</w:t>
      </w:r>
      <w:r w:rsidRPr="005562D7">
        <w:tab/>
        <w:t>HTTP redirection</w:t>
      </w:r>
      <w:bookmarkEnd w:id="319"/>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Heading2"/>
      </w:pPr>
      <w:bookmarkStart w:id="320" w:name="_Toc170275700"/>
      <w:bookmarkStart w:id="321" w:name="_Toc186707689"/>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20"/>
      <w:bookmarkEnd w:id="321"/>
    </w:p>
    <w:p w14:paraId="55B0B360" w14:textId="152328C4" w:rsidR="00194847" w:rsidRPr="00241C78" w:rsidRDefault="00194847" w:rsidP="00194847">
      <w:pPr>
        <w:pStyle w:val="Heading3"/>
      </w:pPr>
      <w:bookmarkStart w:id="322" w:name="_Toc170275701"/>
      <w:bookmarkStart w:id="323" w:name="_Toc186707690"/>
      <w:r w:rsidRPr="00241C78">
        <w:t>6.</w:t>
      </w:r>
      <w:r>
        <w:rPr>
          <w:rFonts w:eastAsiaTheme="minorEastAsia" w:hint="eastAsia"/>
          <w:lang w:eastAsia="zh-CN"/>
        </w:rPr>
        <w:t>3</w:t>
      </w:r>
      <w:r w:rsidRPr="00241C78">
        <w:t>.1</w:t>
      </w:r>
      <w:r w:rsidRPr="00241C78">
        <w:tab/>
        <w:t>API URI</w:t>
      </w:r>
      <w:bookmarkEnd w:id="322"/>
      <w:bookmarkEnd w:id="323"/>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w:t>
      </w:r>
      <w:proofErr w:type="spellStart"/>
      <w:r w:rsidRPr="00241C78">
        <w:t>apiRoot</w:t>
      </w:r>
      <w:proofErr w:type="spellEnd"/>
      <w:r w:rsidRPr="00241C78">
        <w:t>} shall be set as described in 3GPP TS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24" w:name="_Toc170275702"/>
      <w:bookmarkStart w:id="325" w:name="_Toc186707691"/>
      <w:r w:rsidRPr="00241C78">
        <w:t>6.</w:t>
      </w:r>
      <w:r>
        <w:rPr>
          <w:rFonts w:eastAsiaTheme="minorEastAsia" w:hint="eastAsia"/>
          <w:lang w:eastAsia="zh-CN"/>
        </w:rPr>
        <w:t>3</w:t>
      </w:r>
      <w:r w:rsidRPr="00241C78">
        <w:t>.2</w:t>
      </w:r>
      <w:r w:rsidRPr="00241C78">
        <w:tab/>
        <w:t>Usage of HTTP</w:t>
      </w:r>
      <w:bookmarkEnd w:id="324"/>
      <w:bookmarkEnd w:id="325"/>
    </w:p>
    <w:p w14:paraId="7F798D88" w14:textId="3F257C5E" w:rsidR="00194847" w:rsidRPr="00241C78" w:rsidRDefault="00194847" w:rsidP="00194847">
      <w:pPr>
        <w:pStyle w:val="Heading4"/>
      </w:pPr>
      <w:bookmarkStart w:id="326" w:name="_Toc170275703"/>
      <w:bookmarkStart w:id="327" w:name="_Toc186707692"/>
      <w:r w:rsidRPr="00241C78">
        <w:t>6.</w:t>
      </w:r>
      <w:r>
        <w:rPr>
          <w:rFonts w:eastAsiaTheme="minorEastAsia" w:hint="eastAsia"/>
          <w:lang w:eastAsia="zh-CN"/>
        </w:rPr>
        <w:t>3</w:t>
      </w:r>
      <w:r w:rsidRPr="00241C78">
        <w:t>.2.1</w:t>
      </w:r>
      <w:r w:rsidRPr="00241C78">
        <w:tab/>
        <w:t>General</w:t>
      </w:r>
      <w:bookmarkEnd w:id="326"/>
      <w:bookmarkEnd w:id="327"/>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Heading4"/>
      </w:pPr>
      <w:bookmarkStart w:id="328" w:name="_Toc170275704"/>
      <w:bookmarkStart w:id="329" w:name="_Toc186707693"/>
      <w:r w:rsidRPr="00241C78">
        <w:t>6.</w:t>
      </w:r>
      <w:r w:rsidR="00DD1E86">
        <w:rPr>
          <w:rFonts w:eastAsiaTheme="minorEastAsia" w:hint="eastAsia"/>
          <w:lang w:eastAsia="zh-CN"/>
        </w:rPr>
        <w:t>3</w:t>
      </w:r>
      <w:r w:rsidRPr="00241C78">
        <w:t>.2.2</w:t>
      </w:r>
      <w:r w:rsidRPr="00241C78">
        <w:tab/>
        <w:t>HTTP standard headers</w:t>
      </w:r>
      <w:bookmarkEnd w:id="328"/>
      <w:bookmarkEnd w:id="329"/>
    </w:p>
    <w:p w14:paraId="098A8110" w14:textId="16F29354" w:rsidR="00194847" w:rsidRPr="00241C78" w:rsidRDefault="00194847" w:rsidP="00194847">
      <w:pPr>
        <w:pStyle w:val="Heading5"/>
      </w:pPr>
      <w:bookmarkStart w:id="330" w:name="_Toc170275705"/>
      <w:bookmarkStart w:id="331" w:name="_Toc186707694"/>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30"/>
      <w:bookmarkEnd w:id="331"/>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Heading5"/>
      </w:pPr>
      <w:bookmarkStart w:id="332" w:name="_Toc170275706"/>
      <w:bookmarkStart w:id="333" w:name="_Toc186707695"/>
      <w:r w:rsidRPr="00241C78">
        <w:t>6.</w:t>
      </w:r>
      <w:r w:rsidR="00DD1E86">
        <w:rPr>
          <w:rFonts w:eastAsiaTheme="minorEastAsia" w:hint="eastAsia"/>
          <w:lang w:eastAsia="zh-CN"/>
        </w:rPr>
        <w:t>3</w:t>
      </w:r>
      <w:r w:rsidRPr="00241C78">
        <w:t>.2.2.2</w:t>
      </w:r>
      <w:r w:rsidRPr="00241C78">
        <w:tab/>
        <w:t>Content type</w:t>
      </w:r>
      <w:bookmarkEnd w:id="332"/>
      <w:bookmarkEnd w:id="333"/>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Heading4"/>
      </w:pPr>
      <w:bookmarkStart w:id="334" w:name="_Toc170275707"/>
      <w:bookmarkStart w:id="335" w:name="_Toc186707696"/>
      <w:r w:rsidRPr="00241C78">
        <w:t>6.</w:t>
      </w:r>
      <w:r w:rsidR="00DD1E86">
        <w:rPr>
          <w:rFonts w:eastAsiaTheme="minorEastAsia" w:hint="eastAsia"/>
          <w:lang w:eastAsia="zh-CN"/>
        </w:rPr>
        <w:t>3</w:t>
      </w:r>
      <w:r w:rsidRPr="00241C78">
        <w:t>.2.3</w:t>
      </w:r>
      <w:r w:rsidRPr="00241C78">
        <w:tab/>
        <w:t>HTTP custom headers</w:t>
      </w:r>
      <w:bookmarkEnd w:id="334"/>
      <w:bookmarkEnd w:id="335"/>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Heading3"/>
      </w:pPr>
      <w:bookmarkStart w:id="336" w:name="_Toc170275708"/>
      <w:bookmarkStart w:id="337" w:name="_Toc186707697"/>
      <w:r>
        <w:lastRenderedPageBreak/>
        <w:t>6.</w:t>
      </w:r>
      <w:r w:rsidR="00DD1E86">
        <w:rPr>
          <w:rFonts w:eastAsiaTheme="minorEastAsia" w:hint="eastAsia"/>
          <w:lang w:eastAsia="zh-CN"/>
        </w:rPr>
        <w:t>3</w:t>
      </w:r>
      <w:r>
        <w:t>.3</w:t>
      </w:r>
      <w:r>
        <w:tab/>
        <w:t>Resources</w:t>
      </w:r>
      <w:bookmarkEnd w:id="336"/>
      <w:bookmarkEnd w:id="337"/>
    </w:p>
    <w:p w14:paraId="303F9B39" w14:textId="1417B31F" w:rsidR="00194847" w:rsidRDefault="00194847" w:rsidP="00194847">
      <w:pPr>
        <w:pStyle w:val="Heading4"/>
      </w:pPr>
      <w:bookmarkStart w:id="338" w:name="_Toc170275709"/>
      <w:bookmarkStart w:id="339" w:name="_Toc186707698"/>
      <w:r>
        <w:t>6.</w:t>
      </w:r>
      <w:r w:rsidR="00DD1E86">
        <w:rPr>
          <w:rFonts w:eastAsiaTheme="minorEastAsia" w:hint="eastAsia"/>
          <w:lang w:eastAsia="zh-CN"/>
        </w:rPr>
        <w:t>3</w:t>
      </w:r>
      <w:r>
        <w:t>.3.1</w:t>
      </w:r>
      <w:r>
        <w:tab/>
        <w:t>Overview</w:t>
      </w:r>
      <w:bookmarkEnd w:id="338"/>
      <w:bookmarkEnd w:id="339"/>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77777777" w:rsidR="00194847" w:rsidRDefault="00194847" w:rsidP="00194847">
      <w:pPr>
        <w:pStyle w:val="TH"/>
        <w:rPr>
          <w:lang w:val="en-US"/>
        </w:rPr>
      </w:pPr>
      <w:r>
        <w:object w:dxaOrig="5145" w:dyaOrig="1635" w14:anchorId="096F6701">
          <v:shape id="_x0000_i1041" type="#_x0000_t75" style="width:296.15pt;height:94.4pt" o:ole="">
            <v:imagedata r:id="rId41" o:title=""/>
          </v:shape>
          <o:OLEObject Type="Embed" ProgID="Visio.Drawing.15" ShapeID="_x0000_i1041" DrawAspect="Content" ObjectID="_1797321108" r:id="rId4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3B0F26">
        <w:trPr>
          <w:jc w:val="center"/>
        </w:trPr>
        <w:tc>
          <w:tcPr>
            <w:tcW w:w="1235" w:type="pct"/>
            <w:shd w:val="clear" w:color="auto" w:fill="C0C0C0"/>
            <w:vAlign w:val="center"/>
          </w:tcPr>
          <w:p w14:paraId="18CE588B" w14:textId="77777777" w:rsidR="00194847" w:rsidRPr="00B910B8" w:rsidRDefault="00194847" w:rsidP="003B0F26">
            <w:pPr>
              <w:pStyle w:val="TAH"/>
              <w:rPr>
                <w:b w:val="0"/>
              </w:rPr>
            </w:pPr>
            <w:bookmarkStart w:id="340" w:name="MCCQCTEMPBM_00000034"/>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3B0F26">
        <w:trPr>
          <w:jc w:val="center"/>
        </w:trPr>
        <w:tc>
          <w:tcPr>
            <w:tcW w:w="1235"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r>
              <w:t>ims</w:t>
            </w:r>
            <w:proofErr w:type="spell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3B0F26">
        <w:trPr>
          <w:jc w:val="center"/>
        </w:trPr>
        <w:tc>
          <w:tcPr>
            <w:tcW w:w="1235"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w:t>
            </w:r>
            <w:proofErr w:type="spellStart"/>
            <w:r>
              <w:rPr>
                <w:lang w:eastAsia="zh-CN"/>
              </w:rPr>
              <w:t>sessionId</w:t>
            </w:r>
            <w:proofErr w:type="spellEnd"/>
            <w:r>
              <w:rPr>
                <w:lang w:eastAsia="zh-CN"/>
              </w:rPr>
              <w:t>}.</w:t>
            </w:r>
          </w:p>
        </w:tc>
      </w:tr>
      <w:tr w:rsidR="00194847" w:rsidRPr="0008580C" w14:paraId="461373A1" w14:textId="77777777" w:rsidTr="003B0F26">
        <w:trPr>
          <w:jc w:val="center"/>
        </w:trPr>
        <w:tc>
          <w:tcPr>
            <w:tcW w:w="1235"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w:t>
            </w:r>
            <w:proofErr w:type="spellStart"/>
            <w:r>
              <w:rPr>
                <w:lang w:eastAsia="zh-CN"/>
              </w:rPr>
              <w:t>sessionId</w:t>
            </w:r>
            <w:proofErr w:type="spellEnd"/>
            <w:r>
              <w:rPr>
                <w:lang w:eastAsia="zh-CN"/>
              </w:rPr>
              <w:t>}.</w:t>
            </w:r>
          </w:p>
        </w:tc>
      </w:tr>
      <w:bookmarkEnd w:id="340"/>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41" w:name="_Toc170275710"/>
      <w:bookmarkStart w:id="342" w:name="_Toc186707699"/>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41"/>
      <w:bookmarkEnd w:id="342"/>
    </w:p>
    <w:p w14:paraId="363B05AE" w14:textId="347CD75D" w:rsidR="00194847" w:rsidRDefault="00194847" w:rsidP="00194847">
      <w:pPr>
        <w:pStyle w:val="Heading5"/>
      </w:pPr>
      <w:bookmarkStart w:id="343" w:name="_Toc170275711"/>
      <w:bookmarkStart w:id="344" w:name="_Toc186707700"/>
      <w:r>
        <w:t>6.</w:t>
      </w:r>
      <w:r w:rsidR="00DD1E86">
        <w:rPr>
          <w:rFonts w:eastAsiaTheme="minorEastAsia" w:hint="eastAsia"/>
          <w:lang w:eastAsia="zh-CN"/>
        </w:rPr>
        <w:t>3</w:t>
      </w:r>
      <w:r>
        <w:t>.3.2.1</w:t>
      </w:r>
      <w:r>
        <w:tab/>
        <w:t>Description</w:t>
      </w:r>
      <w:bookmarkEnd w:id="343"/>
      <w:bookmarkEnd w:id="344"/>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Heading5"/>
      </w:pPr>
      <w:bookmarkStart w:id="345" w:name="_Toc170275712"/>
      <w:bookmarkStart w:id="346" w:name="_Toc186707701"/>
      <w:r>
        <w:t>6.</w:t>
      </w:r>
      <w:r w:rsidR="00DD1E86">
        <w:rPr>
          <w:rFonts w:eastAsiaTheme="minorEastAsia" w:hint="eastAsia"/>
          <w:lang w:eastAsia="zh-CN"/>
        </w:rPr>
        <w:t>3</w:t>
      </w:r>
      <w:r>
        <w:t>.3.2.2</w:t>
      </w:r>
      <w:r>
        <w:tab/>
        <w:t>Resource Definition</w:t>
      </w:r>
      <w:bookmarkEnd w:id="345"/>
      <w:bookmarkEnd w:id="346"/>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47" w:name="_Toc170275713"/>
      <w:bookmarkStart w:id="348" w:name="_Toc186707702"/>
      <w:r>
        <w:t>6.</w:t>
      </w:r>
      <w:r w:rsidR="00DD1E86">
        <w:rPr>
          <w:rFonts w:eastAsiaTheme="minorEastAsia" w:hint="eastAsia"/>
          <w:lang w:eastAsia="zh-CN"/>
        </w:rPr>
        <w:t>3</w:t>
      </w:r>
      <w:r>
        <w:t>.3.2.3</w:t>
      </w:r>
      <w:r>
        <w:tab/>
        <w:t>Resource Standard Methods</w:t>
      </w:r>
      <w:bookmarkEnd w:id="347"/>
      <w:bookmarkEnd w:id="348"/>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49" w:name="_Toc170275714"/>
      <w:bookmarkStart w:id="350" w:name="_Toc186707703"/>
      <w:r>
        <w:t>6.</w:t>
      </w:r>
      <w:r w:rsidR="00DD1E86">
        <w:rPr>
          <w:rFonts w:eastAsiaTheme="minorEastAsia" w:hint="eastAsia"/>
          <w:lang w:eastAsia="zh-CN"/>
        </w:rPr>
        <w:t>3</w:t>
      </w:r>
      <w:r>
        <w:t>.3.2.4</w:t>
      </w:r>
      <w:r>
        <w:tab/>
        <w:t>Resource Custom Operations</w:t>
      </w:r>
      <w:bookmarkEnd w:id="349"/>
      <w:bookmarkEnd w:id="350"/>
    </w:p>
    <w:p w14:paraId="54F633F1" w14:textId="77777777" w:rsidR="00194847" w:rsidRDefault="00194847" w:rsidP="00194847">
      <w:r w:rsidRPr="00B910B8">
        <w:t>None.</w:t>
      </w:r>
    </w:p>
    <w:p w14:paraId="043375DA" w14:textId="4A868303" w:rsidR="00194847" w:rsidRDefault="00194847" w:rsidP="00194847">
      <w:pPr>
        <w:pStyle w:val="Heading4"/>
      </w:pPr>
      <w:bookmarkStart w:id="351" w:name="_Toc510696621"/>
      <w:bookmarkStart w:id="352" w:name="_Toc35971412"/>
      <w:bookmarkStart w:id="353" w:name="_Toc146103751"/>
      <w:bookmarkStart w:id="354" w:name="_Toc151981310"/>
      <w:bookmarkStart w:id="355" w:name="_Toc175738373"/>
      <w:bookmarkStart w:id="356" w:name="_Toc186707704"/>
      <w:r>
        <w:lastRenderedPageBreak/>
        <w:t>6.</w:t>
      </w:r>
      <w:r w:rsidR="00DD1E86">
        <w:rPr>
          <w:rFonts w:eastAsiaTheme="minorEastAsia" w:hint="eastAsia"/>
          <w:lang w:eastAsia="zh-CN"/>
        </w:rPr>
        <w:t>3</w:t>
      </w:r>
      <w:r>
        <w:t>.3.3</w:t>
      </w:r>
      <w:r>
        <w:tab/>
        <w:t xml:space="preserve">Resource: Individual </w:t>
      </w:r>
      <w:bookmarkEnd w:id="351"/>
      <w:bookmarkEnd w:id="352"/>
      <w:bookmarkEnd w:id="353"/>
      <w:bookmarkEnd w:id="354"/>
      <w:bookmarkEnd w:id="355"/>
      <w:r>
        <w:t>IMS Session</w:t>
      </w:r>
      <w:bookmarkEnd w:id="356"/>
    </w:p>
    <w:p w14:paraId="453CE2BE" w14:textId="45A1455B" w:rsidR="00194847" w:rsidRDefault="00194847" w:rsidP="00194847">
      <w:pPr>
        <w:pStyle w:val="Heading5"/>
      </w:pPr>
      <w:bookmarkStart w:id="357" w:name="_Toc146103752"/>
      <w:bookmarkStart w:id="358" w:name="_Toc151981311"/>
      <w:bookmarkStart w:id="359" w:name="_Toc175738374"/>
      <w:bookmarkStart w:id="360" w:name="_Toc170275716"/>
      <w:bookmarkStart w:id="361" w:name="_Toc186707705"/>
      <w:r>
        <w:t>6.</w:t>
      </w:r>
      <w:r w:rsidR="0090582B">
        <w:rPr>
          <w:rFonts w:eastAsiaTheme="minorEastAsia" w:hint="eastAsia"/>
          <w:lang w:eastAsia="zh-CN"/>
        </w:rPr>
        <w:t>3</w:t>
      </w:r>
      <w:r>
        <w:t>.3.3.1</w:t>
      </w:r>
      <w:r>
        <w:tab/>
        <w:t>Description</w:t>
      </w:r>
      <w:bookmarkEnd w:id="357"/>
      <w:bookmarkEnd w:id="358"/>
      <w:bookmarkEnd w:id="359"/>
      <w:bookmarkEnd w:id="361"/>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Heading5"/>
      </w:pPr>
      <w:bookmarkStart w:id="362" w:name="_Toc146103753"/>
      <w:bookmarkStart w:id="363" w:name="_Toc151981312"/>
      <w:bookmarkStart w:id="364" w:name="_Toc175738375"/>
      <w:bookmarkStart w:id="365" w:name="_Toc186707706"/>
      <w:r>
        <w:t>6.</w:t>
      </w:r>
      <w:r w:rsidR="0090582B">
        <w:rPr>
          <w:rFonts w:eastAsiaTheme="minorEastAsia" w:hint="eastAsia"/>
          <w:lang w:eastAsia="zh-CN"/>
        </w:rPr>
        <w:t>3</w:t>
      </w:r>
      <w:r>
        <w:t>.3.3.2</w:t>
      </w:r>
      <w:r>
        <w:tab/>
        <w:t>Resource Definition</w:t>
      </w:r>
      <w:bookmarkEnd w:id="362"/>
      <w:bookmarkEnd w:id="363"/>
      <w:bookmarkEnd w:id="364"/>
      <w:bookmarkEnd w:id="365"/>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Heading5"/>
      </w:pPr>
      <w:bookmarkStart w:id="366" w:name="_Toc146103754"/>
      <w:bookmarkStart w:id="367" w:name="_Toc151981313"/>
      <w:bookmarkStart w:id="368" w:name="_Toc175738376"/>
      <w:bookmarkStart w:id="369" w:name="_Toc186707707"/>
      <w:r>
        <w:t>6.</w:t>
      </w:r>
      <w:r w:rsidR="00DD1E86">
        <w:rPr>
          <w:rFonts w:eastAsiaTheme="minorEastAsia" w:hint="eastAsia"/>
          <w:lang w:eastAsia="zh-CN"/>
        </w:rPr>
        <w:t>3</w:t>
      </w:r>
      <w:r>
        <w:t>.3.3.3</w:t>
      </w:r>
      <w:r>
        <w:tab/>
        <w:t>Resource Standard Methods</w:t>
      </w:r>
      <w:bookmarkEnd w:id="366"/>
      <w:bookmarkEnd w:id="367"/>
      <w:bookmarkEnd w:id="368"/>
      <w:bookmarkEnd w:id="369"/>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proofErr w:type="spellStart"/>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proofErr w:type="spellStart"/>
            <w:r>
              <w:rPr>
                <w:lang w:eastAsia="zh-CN"/>
              </w:rPr>
              <w:t>ImsSessionInfo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70" w:name="_PERM_MCCTEMPBM_CRPT03410206___2"/>
            <w:r w:rsidRPr="003B2883">
              <w:t>-</w:t>
            </w:r>
            <w:r w:rsidRPr="003B2883">
              <w:tab/>
            </w:r>
            <w:r>
              <w:t>SESSION</w:t>
            </w:r>
            <w:r w:rsidRPr="003B2883">
              <w:t>_NOT_FOUND</w:t>
            </w:r>
            <w:bookmarkEnd w:id="370"/>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Heading5"/>
      </w:pPr>
      <w:bookmarkStart w:id="371" w:name="_Toc186707708"/>
      <w:r>
        <w:t>6.</w:t>
      </w:r>
      <w:r w:rsidR="00DD1E86">
        <w:rPr>
          <w:rFonts w:eastAsiaTheme="minorEastAsia" w:hint="eastAsia"/>
          <w:lang w:eastAsia="zh-CN"/>
        </w:rPr>
        <w:t>3</w:t>
      </w:r>
      <w:r>
        <w:t>.3.3.4</w:t>
      </w:r>
      <w:r>
        <w:tab/>
        <w:t>Resource Custom Operations</w:t>
      </w:r>
      <w:bookmarkEnd w:id="371"/>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372" w:name="_Toc146103756"/>
      <w:bookmarkStart w:id="373" w:name="_Toc151981315"/>
      <w:bookmarkStart w:id="374" w:name="_Toc175738378"/>
      <w:bookmarkStart w:id="375" w:name="_Toc186707709"/>
      <w:bookmarkEnd w:id="360"/>
      <w:r>
        <w:t>6.</w:t>
      </w:r>
      <w:r w:rsidR="00DD1E86">
        <w:rPr>
          <w:rFonts w:eastAsiaTheme="minorEastAsia" w:hint="eastAsia"/>
          <w:lang w:eastAsia="zh-CN"/>
        </w:rPr>
        <w:t>3</w:t>
      </w:r>
      <w:r>
        <w:t>.4</w:t>
      </w:r>
      <w:r>
        <w:tab/>
        <w:t>Custom Operations without associated resources</w:t>
      </w:r>
      <w:bookmarkEnd w:id="372"/>
      <w:bookmarkEnd w:id="373"/>
      <w:bookmarkEnd w:id="374"/>
      <w:bookmarkEnd w:id="375"/>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376" w:name="_Toc146103757"/>
      <w:bookmarkStart w:id="377" w:name="_Toc151981316"/>
      <w:bookmarkStart w:id="378" w:name="_Toc175738379"/>
      <w:bookmarkStart w:id="379" w:name="_Toc186707710"/>
      <w:r>
        <w:t>6.</w:t>
      </w:r>
      <w:r w:rsidR="00DD1E86">
        <w:rPr>
          <w:rFonts w:eastAsiaTheme="minorEastAsia" w:hint="eastAsia"/>
          <w:lang w:eastAsia="zh-CN"/>
        </w:rPr>
        <w:t>3</w:t>
      </w:r>
      <w:r>
        <w:t>.5</w:t>
      </w:r>
      <w:r>
        <w:tab/>
        <w:t>Notifications</w:t>
      </w:r>
      <w:bookmarkEnd w:id="376"/>
      <w:bookmarkEnd w:id="377"/>
      <w:bookmarkEnd w:id="378"/>
      <w:bookmarkEnd w:id="379"/>
    </w:p>
    <w:p w14:paraId="32102223" w14:textId="77777777" w:rsidR="00194847" w:rsidRPr="00C91221" w:rsidRDefault="00194847" w:rsidP="00194847">
      <w:pPr>
        <w:rPr>
          <w:lang w:eastAsia="zh-CN"/>
        </w:rPr>
      </w:pPr>
      <w:r>
        <w:rPr>
          <w:rFonts w:hint="eastAsia"/>
          <w:lang w:eastAsia="zh-CN"/>
        </w:rPr>
        <w:t>N</w:t>
      </w:r>
      <w:r>
        <w:rPr>
          <w:lang w:eastAsia="zh-CN"/>
        </w:rPr>
        <w:t>one in this release of specification.</w:t>
      </w:r>
    </w:p>
    <w:p w14:paraId="2FFA6F2F" w14:textId="6EC3524E" w:rsidR="00194847" w:rsidRDefault="00194847" w:rsidP="00194847">
      <w:pPr>
        <w:pStyle w:val="Heading3"/>
      </w:pPr>
      <w:bookmarkStart w:id="380" w:name="_Toc170275722"/>
      <w:bookmarkStart w:id="381" w:name="_Toc186707711"/>
      <w:r>
        <w:t>6.</w:t>
      </w:r>
      <w:r w:rsidR="00DD1E86">
        <w:rPr>
          <w:rFonts w:eastAsiaTheme="minorEastAsia" w:hint="eastAsia"/>
          <w:lang w:eastAsia="zh-CN"/>
        </w:rPr>
        <w:t>3</w:t>
      </w:r>
      <w:r>
        <w:t>.6</w:t>
      </w:r>
      <w:r>
        <w:tab/>
        <w:t>Data Model</w:t>
      </w:r>
      <w:bookmarkEnd w:id="380"/>
      <w:bookmarkEnd w:id="381"/>
    </w:p>
    <w:p w14:paraId="35882914" w14:textId="3F593423" w:rsidR="00194847" w:rsidRDefault="00194847" w:rsidP="00194847">
      <w:pPr>
        <w:pStyle w:val="Heading4"/>
      </w:pPr>
      <w:bookmarkStart w:id="382" w:name="_Toc170275723"/>
      <w:bookmarkStart w:id="383" w:name="_Hlk177652583"/>
      <w:bookmarkStart w:id="384" w:name="_Toc186707712"/>
      <w:r>
        <w:t>6.</w:t>
      </w:r>
      <w:r w:rsidR="00DD1E86">
        <w:rPr>
          <w:rFonts w:eastAsiaTheme="minorEastAsia" w:hint="eastAsia"/>
          <w:lang w:eastAsia="zh-CN"/>
        </w:rPr>
        <w:t>3</w:t>
      </w:r>
      <w:r>
        <w:t>.6.1</w:t>
      </w:r>
      <w:r>
        <w:tab/>
        <w:t>General</w:t>
      </w:r>
      <w:bookmarkEnd w:id="382"/>
      <w:bookmarkEnd w:id="384"/>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service based interface protocol.</w:t>
      </w:r>
    </w:p>
    <w:p w14:paraId="4E5D1B06" w14:textId="6A6F7150" w:rsidR="00194847" w:rsidRDefault="00194847" w:rsidP="00194847">
      <w:pPr>
        <w:pStyle w:val="TH"/>
      </w:pPr>
      <w:r>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34479B4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03A5515C" w14:textId="77777777" w:rsidR="00194847" w:rsidRDefault="00194847" w:rsidP="003B0F26">
            <w:pPr>
              <w:pStyle w:val="TAL"/>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82EF19D" w14:textId="4D11FB1C"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.6.3.4</w:t>
            </w:r>
          </w:p>
        </w:tc>
        <w:tc>
          <w:tcPr>
            <w:tcW w:w="5838" w:type="dxa"/>
            <w:tcBorders>
              <w:top w:val="single" w:sz="4" w:space="0" w:color="auto"/>
              <w:left w:val="single" w:sz="4" w:space="0" w:color="auto"/>
              <w:bottom w:val="single" w:sz="4" w:space="0" w:color="auto"/>
              <w:right w:val="single" w:sz="4" w:space="0" w:color="auto"/>
            </w:tcBorders>
          </w:tcPr>
          <w:p w14:paraId="3BF800E8" w14:textId="77777777" w:rsidR="00194847" w:rsidRDefault="00194847" w:rsidP="003B0F26">
            <w:pPr>
              <w:pStyle w:val="TAL"/>
              <w:rPr>
                <w:rFonts w:cs="Arial"/>
                <w:szCs w:val="18"/>
              </w:rPr>
            </w:pPr>
            <w:r>
              <w:rPr>
                <w:lang w:eastAsia="zh-CN"/>
              </w:rPr>
              <w:t xml:space="preserve">The type of the </w:t>
            </w:r>
            <w:proofErr w:type="spellStart"/>
            <w:r>
              <w:rPr>
                <w:lang w:eastAsia="zh-CN"/>
              </w:rPr>
              <w:t>applciationd</w:t>
            </w:r>
            <w:proofErr w:type="spellEnd"/>
            <w:r>
              <w:rPr>
                <w:lang w:eastAsia="zh-CN"/>
              </w:rPr>
              <w:t xml:space="preserve"> data channel.</w:t>
            </w:r>
          </w:p>
        </w:tc>
      </w:tr>
      <w:tr w:rsidR="00194847" w14:paraId="5EEAE72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8"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8"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94847" w14:paraId="679B3B2E"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1008774" w14:textId="77777777" w:rsidR="00194847" w:rsidRDefault="00194847" w:rsidP="003B0F26">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C592CD4" w14:textId="0387CE0D"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.6.3.3</w:t>
            </w:r>
          </w:p>
        </w:tc>
        <w:tc>
          <w:tcPr>
            <w:tcW w:w="5838" w:type="dxa"/>
            <w:tcBorders>
              <w:top w:val="single" w:sz="4" w:space="0" w:color="auto"/>
              <w:left w:val="single" w:sz="4" w:space="0" w:color="auto"/>
              <w:bottom w:val="single" w:sz="4" w:space="0" w:color="auto"/>
              <w:right w:val="single" w:sz="4" w:space="0" w:color="auto"/>
            </w:tcBorders>
          </w:tcPr>
          <w:p w14:paraId="0419A9FF" w14:textId="77777777" w:rsidR="00194847" w:rsidRPr="00A70ED2" w:rsidRDefault="00194847" w:rsidP="003B0F26">
            <w:pPr>
              <w:pStyle w:val="TAL"/>
              <w:rPr>
                <w:lang w:eastAsia="zh-CN"/>
              </w:rPr>
            </w:pPr>
            <w:r>
              <w:rPr>
                <w:lang w:eastAsia="zh-CN"/>
              </w:rPr>
              <w:t>The type of data channel.</w:t>
            </w:r>
          </w:p>
        </w:tc>
      </w:tr>
      <w:tr w:rsidR="00194847" w14:paraId="79F4C838"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93A3F9C" w14:textId="77777777" w:rsidR="00194847" w:rsidRDefault="00194847" w:rsidP="003B0F26">
            <w:pPr>
              <w:pStyle w:val="TAL"/>
              <w:rPr>
                <w:lang w:eastAsia="zh-CN"/>
              </w:rPr>
            </w:pPr>
            <w:proofErr w:type="spellStart"/>
            <w:r>
              <w:rPr>
                <w:rFonts w:hint="eastAsia"/>
                <w:lang w:eastAsia="zh-CN"/>
              </w:rPr>
              <w:t>M</w:t>
            </w:r>
            <w:r>
              <w:rPr>
                <w:lang w:eastAsia="zh-CN"/>
              </w:rPr>
              <w:t>ediaInfo</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8" w:type="dxa"/>
            <w:tcBorders>
              <w:top w:val="single" w:sz="4" w:space="0" w:color="auto"/>
              <w:left w:val="single" w:sz="4" w:space="0" w:color="auto"/>
              <w:bottom w:val="single" w:sz="4" w:space="0" w:color="auto"/>
              <w:right w:val="single" w:sz="4" w:space="0" w:color="auto"/>
            </w:tcBorders>
          </w:tcPr>
          <w:p w14:paraId="55A0193B" w14:textId="77777777" w:rsidR="00194847" w:rsidRDefault="00194847" w:rsidP="003B0F26">
            <w:pPr>
              <w:pStyle w:val="TAL"/>
              <w:rPr>
                <w:lang w:eastAsia="zh-CN"/>
              </w:rPr>
            </w:pPr>
            <w:r>
              <w:rPr>
                <w:lang w:eastAsia="zh-CN"/>
              </w:rPr>
              <w:t>The media information used in the IMS session.</w:t>
            </w:r>
          </w:p>
        </w:tc>
      </w:tr>
      <w:tr w:rsidR="00194847" w14:paraId="5506377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EB1F9BD" w14:textId="77777777" w:rsidR="00194847" w:rsidRDefault="00194847" w:rsidP="003B0F26">
            <w:pPr>
              <w:pStyle w:val="TAL"/>
              <w:rPr>
                <w:lang w:eastAsia="zh-CN"/>
              </w:rPr>
            </w:pPr>
            <w:proofErr w:type="spellStart"/>
            <w:r>
              <w:rPr>
                <w:rFonts w:hint="eastAsia"/>
                <w:lang w:eastAsia="zh-CN"/>
              </w:rPr>
              <w:t>S</w:t>
            </w:r>
            <w:r>
              <w:rPr>
                <w:lang w:eastAsia="zh-CN"/>
              </w:rPr>
              <w:t>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8"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194847" w14:paraId="0D582D6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6A89B773" w14:textId="77777777" w:rsidR="00194847" w:rsidRDefault="00194847" w:rsidP="003B0F26">
            <w:pPr>
              <w:pStyle w:val="TAL"/>
              <w:rPr>
                <w:lang w:eastAsia="zh-CN"/>
              </w:rPr>
            </w:pPr>
            <w:proofErr w:type="spellStart"/>
            <w:r>
              <w:t>SessionParty</w:t>
            </w:r>
            <w:proofErr w:type="spellEnd"/>
          </w:p>
        </w:tc>
        <w:tc>
          <w:tcPr>
            <w:tcW w:w="1525" w:type="dxa"/>
            <w:tcBorders>
              <w:top w:val="single" w:sz="4" w:space="0" w:color="auto"/>
              <w:left w:val="single" w:sz="4" w:space="0" w:color="auto"/>
              <w:bottom w:val="single" w:sz="4" w:space="0" w:color="auto"/>
              <w:right w:val="single" w:sz="4" w:space="0" w:color="auto"/>
            </w:tcBorders>
          </w:tcPr>
          <w:p w14:paraId="404FA8F8" w14:textId="071DDC81"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.6.3.5</w:t>
            </w:r>
          </w:p>
        </w:tc>
        <w:tc>
          <w:tcPr>
            <w:tcW w:w="5838" w:type="dxa"/>
            <w:tcBorders>
              <w:top w:val="single" w:sz="4" w:space="0" w:color="auto"/>
              <w:left w:val="single" w:sz="4" w:space="0" w:color="auto"/>
              <w:bottom w:val="single" w:sz="4" w:space="0" w:color="auto"/>
              <w:right w:val="single" w:sz="4" w:space="0" w:color="auto"/>
            </w:tcBorders>
          </w:tcPr>
          <w:p w14:paraId="4B12050A" w14:textId="77777777" w:rsidR="00194847" w:rsidRDefault="00194847" w:rsidP="003B0F26">
            <w:pPr>
              <w:pStyle w:val="TAL"/>
              <w:rPr>
                <w:lang w:eastAsia="zh-CN"/>
              </w:rPr>
            </w:pPr>
            <w:r>
              <w:rPr>
                <w:lang w:eastAsia="zh-CN"/>
              </w:rPr>
              <w:t>The session party in the IMS session.</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7DA27401"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7DDB02C" w14:textId="77777777" w:rsidR="00194847" w:rsidRDefault="00194847" w:rsidP="003B0F26">
            <w:pPr>
              <w:pStyle w:val="TAL"/>
              <w:rPr>
                <w:lang w:eastAsia="zh-CN"/>
              </w:rPr>
            </w:pPr>
            <w:proofErr w:type="spellStart"/>
            <w:r>
              <w:rPr>
                <w:rFonts w:hint="eastAsia"/>
                <w:lang w:eastAsia="zh-CN"/>
              </w:rPr>
              <w:t>M</w:t>
            </w:r>
            <w:r>
              <w:rPr>
                <w:lang w:eastAsia="zh-CN"/>
              </w:rPr>
              <w:t>ediaId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BC5E13" w14:textId="77777777" w:rsidR="00194847" w:rsidRDefault="00194847" w:rsidP="003B0F26">
            <w:pPr>
              <w:pStyle w:val="TAL"/>
              <w:rPr>
                <w:lang w:eastAsia="zh-CN"/>
              </w:rPr>
            </w:pPr>
            <w:r w:rsidRPr="00A70ED2">
              <w:t>3GPP TS 29.</w:t>
            </w:r>
            <w:r>
              <w:t>571</w:t>
            </w:r>
            <w:r w:rsidRPr="00A70ED2">
              <w:t> [</w:t>
            </w:r>
            <w:r>
              <w:t>16</w:t>
            </w:r>
            <w:r w:rsidRPr="00A70ED2">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B71F3CB" w14:textId="77777777" w:rsidR="00194847" w:rsidRPr="003232E4" w:rsidRDefault="00194847" w:rsidP="003B0F26">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194847" w14:paraId="64D251E8"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77777777" w:rsidR="00194847" w:rsidRDefault="00194847" w:rsidP="003B0F26">
            <w:pPr>
              <w:pStyle w:val="TAL"/>
            </w:pPr>
            <w: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385" w:name="_Toc170275724"/>
      <w:bookmarkStart w:id="386" w:name="_Toc186707713"/>
      <w:bookmarkEnd w:id="383"/>
      <w:r>
        <w:rPr>
          <w:lang w:val="en-US"/>
        </w:rPr>
        <w:t>6.</w:t>
      </w:r>
      <w:r w:rsidR="00DD1E86">
        <w:rPr>
          <w:rFonts w:eastAsiaTheme="minorEastAsia" w:hint="eastAsia"/>
          <w:lang w:val="en-US" w:eastAsia="zh-CN"/>
        </w:rPr>
        <w:t>3</w:t>
      </w:r>
      <w:r>
        <w:rPr>
          <w:lang w:val="en-US"/>
        </w:rPr>
        <w:t>.6.2</w:t>
      </w:r>
      <w:r>
        <w:rPr>
          <w:lang w:val="en-US"/>
        </w:rPr>
        <w:tab/>
        <w:t>Structured data types</w:t>
      </w:r>
      <w:bookmarkEnd w:id="385"/>
      <w:bookmarkEnd w:id="386"/>
    </w:p>
    <w:p w14:paraId="4C67CA2A" w14:textId="005DC9ED" w:rsidR="00194847" w:rsidRDefault="00194847" w:rsidP="00194847">
      <w:pPr>
        <w:pStyle w:val="Heading5"/>
      </w:pPr>
      <w:bookmarkStart w:id="387" w:name="_Toc170275725"/>
      <w:bookmarkStart w:id="388" w:name="_Toc186707714"/>
      <w:r>
        <w:t>6.</w:t>
      </w:r>
      <w:r w:rsidR="00DD1E86">
        <w:rPr>
          <w:rFonts w:eastAsiaTheme="minorEastAsia" w:hint="eastAsia"/>
          <w:lang w:eastAsia="zh-CN"/>
        </w:rPr>
        <w:t>3</w:t>
      </w:r>
      <w:r>
        <w:t>.6.2.1</w:t>
      </w:r>
      <w:r>
        <w:tab/>
        <w:t>Introduction</w:t>
      </w:r>
      <w:bookmarkEnd w:id="387"/>
      <w:bookmarkEnd w:id="388"/>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389" w:name="_Toc170275726"/>
      <w:bookmarkStart w:id="390" w:name="_Toc186707715"/>
      <w:r>
        <w:t>6.</w:t>
      </w:r>
      <w:r w:rsidR="00DD1E86">
        <w:rPr>
          <w:rFonts w:eastAsiaTheme="minorEastAsia" w:hint="eastAsia"/>
          <w:lang w:eastAsia="zh-CN"/>
        </w:rPr>
        <w:t>3</w:t>
      </w:r>
      <w:r>
        <w:t>.6.2.2</w:t>
      </w:r>
      <w:r>
        <w:tab/>
        <w:t xml:space="preserve">Type: </w:t>
      </w:r>
      <w:bookmarkEnd w:id="389"/>
      <w:proofErr w:type="spellStart"/>
      <w:r>
        <w:t>ImsSessionInfo</w:t>
      </w:r>
      <w:bookmarkEnd w:id="390"/>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3B0F26">
        <w:trPr>
          <w:jc w:val="center"/>
        </w:trPr>
        <w:tc>
          <w:tcPr>
            <w:tcW w:w="1707"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3"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3B0F26">
        <w:trPr>
          <w:jc w:val="center"/>
        </w:trPr>
        <w:tc>
          <w:tcPr>
            <w:tcW w:w="1707"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3"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3B0F26">
        <w:trPr>
          <w:jc w:val="center"/>
        </w:trPr>
        <w:tc>
          <w:tcPr>
            <w:tcW w:w="1707"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77777777" w:rsidR="00194847" w:rsidRDefault="00194847" w:rsidP="003B0F26">
            <w:pPr>
              <w:pStyle w:val="TAL"/>
            </w:pPr>
            <w:proofErr w:type="spellStart"/>
            <w:r>
              <w:rPr>
                <w:rFonts w:hint="eastAsia"/>
              </w:rPr>
              <w:t>S</w:t>
            </w:r>
            <w:r>
              <w:t>essionInfo</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3"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3B0F26">
        <w:trPr>
          <w:jc w:val="center"/>
        </w:trPr>
        <w:tc>
          <w:tcPr>
            <w:tcW w:w="1707"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77777777" w:rsidR="00194847" w:rsidRDefault="00194847" w:rsidP="003B0F26">
            <w:pPr>
              <w:pStyle w:val="TAL"/>
            </w:pPr>
            <w:r>
              <w:t>array</w:t>
            </w:r>
            <w:r w:rsidRPr="00B910B8">
              <w:t>(</w:t>
            </w:r>
            <w:proofErr w:type="spellStart"/>
            <w:r w:rsidRPr="00B910B8">
              <w:t>MediaInfo</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3"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44793A8C" w14:textId="77777777" w:rsidR="00194847" w:rsidRDefault="00194847" w:rsidP="00194847">
      <w:pPr>
        <w:rPr>
          <w:lang w:val="en-US"/>
        </w:rPr>
      </w:pPr>
    </w:p>
    <w:p w14:paraId="79C7E592" w14:textId="18D4688A" w:rsidR="00194847" w:rsidRPr="00B910B8" w:rsidRDefault="00194847" w:rsidP="00194847">
      <w:pPr>
        <w:pStyle w:val="Heading5"/>
      </w:pPr>
      <w:bookmarkStart w:id="391" w:name="_Toc170275728"/>
      <w:bookmarkStart w:id="392" w:name="_Toc186707716"/>
      <w:r w:rsidRPr="00B910B8">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391"/>
      <w:bookmarkEnd w:id="392"/>
      <w:proofErr w:type="spellEnd"/>
    </w:p>
    <w:p w14:paraId="04BF14A5" w14:textId="4599988A"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77777777" w:rsidR="00194847" w:rsidRPr="00B910B8" w:rsidRDefault="00194847" w:rsidP="003B0F26">
            <w:pPr>
              <w:pStyle w:val="TAL"/>
            </w:pPr>
            <w:r w:rsidRPr="00B910B8">
              <w:t>The public identity of the</w:t>
            </w:r>
            <w:r>
              <w:t xml:space="preserve"> calling </w:t>
            </w:r>
            <w:r w:rsidRPr="00B910B8">
              <w:t>IMS subscriber.</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08C9D783" w:rsidR="00194847" w:rsidRPr="00B910B8" w:rsidRDefault="00194847" w:rsidP="00194847">
      <w:pPr>
        <w:pStyle w:val="Heading5"/>
      </w:pPr>
      <w:bookmarkStart w:id="393" w:name="_Toc186707717"/>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bookmarkEnd w:id="393"/>
      <w:proofErr w:type="spellEnd"/>
    </w:p>
    <w:p w14:paraId="20384723" w14:textId="2BF6C82B"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shd w:val="clear" w:color="auto" w:fill="auto"/>
          </w:tcPr>
          <w:p w14:paraId="5FAC3B41" w14:textId="77777777" w:rsidR="00194847" w:rsidRPr="00B910B8" w:rsidRDefault="00194847" w:rsidP="003B0F26">
            <w:pPr>
              <w:pStyle w:val="TAL"/>
              <w:rPr>
                <w:lang w:eastAsia="zh-CN"/>
              </w:rPr>
            </w:pPr>
            <w:proofErr w:type="spellStart"/>
            <w:r>
              <w:t>mediaId</w:t>
            </w:r>
            <w:proofErr w:type="spellEnd"/>
          </w:p>
        </w:tc>
        <w:tc>
          <w:tcPr>
            <w:tcW w:w="1505" w:type="dxa"/>
            <w:shd w:val="clear" w:color="auto" w:fill="auto"/>
          </w:tcPr>
          <w:p w14:paraId="6D6A1356" w14:textId="77777777" w:rsidR="00194847" w:rsidRPr="00B910B8" w:rsidRDefault="00194847" w:rsidP="003B0F26">
            <w:pPr>
              <w:pStyle w:val="TAL"/>
              <w:rPr>
                <w:lang w:eastAsia="zh-CN"/>
              </w:rPr>
            </w:pPr>
            <w:proofErr w:type="spellStart"/>
            <w:r>
              <w:t>MediaId</w:t>
            </w:r>
            <w:proofErr w:type="spellEnd"/>
          </w:p>
        </w:tc>
        <w:tc>
          <w:tcPr>
            <w:tcW w:w="426" w:type="dxa"/>
            <w:shd w:val="clear" w:color="auto" w:fill="auto"/>
          </w:tcPr>
          <w:p w14:paraId="1974CB92" w14:textId="77777777" w:rsidR="00194847" w:rsidRPr="00B910B8" w:rsidRDefault="00194847" w:rsidP="003B0F26">
            <w:pPr>
              <w:pStyle w:val="TAL"/>
              <w:rPr>
                <w:lang w:eastAsia="zh-CN"/>
              </w:rPr>
            </w:pPr>
            <w:r>
              <w:t>C</w:t>
            </w:r>
          </w:p>
        </w:tc>
        <w:tc>
          <w:tcPr>
            <w:tcW w:w="1136" w:type="dxa"/>
            <w:shd w:val="clear" w:color="auto" w:fill="auto"/>
          </w:tcPr>
          <w:p w14:paraId="30B2674C" w14:textId="77777777" w:rsidR="00194847" w:rsidRPr="00B910B8" w:rsidRDefault="00194847" w:rsidP="003B0F26">
            <w:pPr>
              <w:pStyle w:val="TAL"/>
              <w:rPr>
                <w:lang w:eastAsia="zh-CN"/>
              </w:rPr>
            </w:pPr>
            <w:r>
              <w:t>0..</w:t>
            </w:r>
            <w:r>
              <w:rPr>
                <w:rFonts w:hint="eastAsia"/>
              </w:rPr>
              <w:t>1</w:t>
            </w:r>
          </w:p>
        </w:tc>
        <w:tc>
          <w:tcPr>
            <w:tcW w:w="4815" w:type="dxa"/>
            <w:shd w:val="clear" w:color="auto" w:fill="auto"/>
          </w:tcPr>
          <w:p w14:paraId="47319E7C" w14:textId="77777777" w:rsidR="00194847" w:rsidRDefault="00194847" w:rsidP="003B0F26">
            <w:pPr>
              <w:pStyle w:val="TAL"/>
            </w:pPr>
            <w:r w:rsidRPr="00394925">
              <w:t xml:space="preserve">The </w:t>
            </w:r>
            <w:r>
              <w:t>media</w:t>
            </w:r>
            <w:r w:rsidRPr="00394925">
              <w:t xml:space="preserve"> ID is the identity of the </w:t>
            </w:r>
            <w:r>
              <w:t xml:space="preserve">media within an </w:t>
            </w:r>
            <w:r w:rsidRPr="00394925">
              <w:t>IMS session</w:t>
            </w:r>
            <w:r>
              <w:t>. It shall be generated by the IMS AS when creating the session or creating the media in an existing an IMS session.</w:t>
            </w:r>
          </w:p>
          <w:p w14:paraId="5599C6A6" w14:textId="77777777" w:rsidR="00194847" w:rsidRPr="00B910B8" w:rsidRDefault="00194847" w:rsidP="003B0F26">
            <w:pPr>
              <w:pStyle w:val="TAL"/>
              <w:rPr>
                <w:lang w:eastAsia="zh-CN"/>
              </w:rPr>
            </w:pPr>
            <w:r>
              <w:rPr>
                <w:rFonts w:cs="Arial"/>
                <w:szCs w:val="18"/>
                <w:lang w:eastAsia="zh-CN"/>
              </w:rPr>
              <w:t>It shall not be contained when creating of a new media in a new IMS session or creating a new IMS session. Otherwise, it shall be contained.</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proofErr w:type="spellStart"/>
            <w:r>
              <w:t>dcMediaParas</w:t>
            </w:r>
            <w:proofErr w:type="spellEnd"/>
          </w:p>
        </w:tc>
        <w:tc>
          <w:tcPr>
            <w:tcW w:w="1505" w:type="dxa"/>
            <w:shd w:val="clear" w:color="auto" w:fill="auto"/>
          </w:tcPr>
          <w:p w14:paraId="58F53582" w14:textId="77777777" w:rsidR="00194847" w:rsidRPr="00B910B8" w:rsidRDefault="00194847" w:rsidP="003B0F26">
            <w:pPr>
              <w:pStyle w:val="TAL"/>
            </w:pPr>
            <w:r>
              <w:t>array(</w:t>
            </w:r>
            <w:proofErr w:type="spellStart"/>
            <w:r>
              <w:t>DcMediaPara</w:t>
            </w:r>
            <w:proofErr w:type="spellEnd"/>
            <w:r>
              <w:t>)</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394" w:name="_Toc186707718"/>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394"/>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3B0F26">
        <w:trPr>
          <w:jc w:val="center"/>
        </w:trPr>
        <w:tc>
          <w:tcPr>
            <w:tcW w:w="1645"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5"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3B0F26">
        <w:trPr>
          <w:jc w:val="center"/>
        </w:trPr>
        <w:tc>
          <w:tcPr>
            <w:tcW w:w="1645"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5"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3B0F26">
        <w:trPr>
          <w:jc w:val="center"/>
        </w:trPr>
        <w:tc>
          <w:tcPr>
            <w:tcW w:w="1645"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5"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3B0F26">
        <w:trPr>
          <w:jc w:val="center"/>
        </w:trPr>
        <w:tc>
          <w:tcPr>
            <w:tcW w:w="1645"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5"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3B0F26">
        <w:trPr>
          <w:jc w:val="center"/>
        </w:trPr>
        <w:tc>
          <w:tcPr>
            <w:tcW w:w="1645" w:type="dxa"/>
          </w:tcPr>
          <w:p w14:paraId="5CCCDFCA" w14:textId="77777777" w:rsidR="00194847" w:rsidRDefault="00194847" w:rsidP="003B0F26">
            <w:pPr>
              <w:pStyle w:val="TAL"/>
              <w:rPr>
                <w:lang w:eastAsia="zh-CN"/>
              </w:rPr>
            </w:pPr>
            <w:proofErr w:type="spellStart"/>
            <w:r>
              <w:rPr>
                <w:lang w:eastAsia="zh-CN"/>
              </w:rPr>
              <w:t>partyTargeted</w:t>
            </w:r>
            <w:proofErr w:type="spellEnd"/>
          </w:p>
        </w:tc>
        <w:tc>
          <w:tcPr>
            <w:tcW w:w="1505" w:type="dxa"/>
          </w:tcPr>
          <w:p w14:paraId="3AB23BFF" w14:textId="77777777" w:rsidR="00194847" w:rsidRDefault="00194847" w:rsidP="003B0F26">
            <w:pPr>
              <w:pStyle w:val="TAL"/>
              <w:rPr>
                <w:lang w:eastAsia="zh-CN"/>
              </w:rPr>
            </w:pPr>
            <w:proofErr w:type="spellStart"/>
            <w:r>
              <w:rPr>
                <w:rFonts w:hint="eastAsia"/>
                <w:lang w:eastAsia="zh-CN"/>
              </w:rPr>
              <w:t>S</w:t>
            </w:r>
            <w:r>
              <w:rPr>
                <w:lang w:eastAsia="zh-CN"/>
              </w:rPr>
              <w:t>essionParty</w:t>
            </w:r>
            <w:proofErr w:type="spellEnd"/>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77777777" w:rsidR="00194847" w:rsidRDefault="00194847" w:rsidP="003B0F26">
            <w:pPr>
              <w:pStyle w:val="TAL"/>
              <w:rPr>
                <w:lang w:eastAsia="zh-CN"/>
              </w:rPr>
            </w:pPr>
            <w:r>
              <w:rPr>
                <w:rFonts w:hint="eastAsia"/>
                <w:lang w:eastAsia="zh-CN"/>
              </w:rPr>
              <w:t>0</w:t>
            </w:r>
            <w:r>
              <w:rPr>
                <w:lang w:eastAsia="zh-CN"/>
              </w:rPr>
              <w:t>..1</w:t>
            </w:r>
          </w:p>
        </w:tc>
        <w:tc>
          <w:tcPr>
            <w:tcW w:w="4815" w:type="dxa"/>
          </w:tcPr>
          <w:p w14:paraId="75EB3476" w14:textId="77777777"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party that the P2A ADC targets or uses the BDC. </w:t>
            </w:r>
          </w:p>
          <w:p w14:paraId="5B48952B" w14:textId="77777777" w:rsidR="00194847" w:rsidRDefault="00194847" w:rsidP="003B0F26">
            <w:pPr>
              <w:pStyle w:val="TAL"/>
              <w:rPr>
                <w:rFonts w:cs="Arial"/>
                <w:szCs w:val="18"/>
                <w:lang w:eastAsia="zh-CN"/>
              </w:rPr>
            </w:pPr>
            <w:r>
              <w:rPr>
                <w:rFonts w:cs="Arial"/>
                <w:szCs w:val="18"/>
                <w:lang w:eastAsia="zh-CN"/>
              </w:rPr>
              <w:t xml:space="preserve">It shall be contained when the </w:t>
            </w:r>
            <w:proofErr w:type="spellStart"/>
            <w:r>
              <w:t>the</w:t>
            </w:r>
            <w:proofErr w:type="spellEnd"/>
            <w:r>
              <w:t xml:space="preserve"> attribute "</w:t>
            </w:r>
            <w:proofErr w:type="spellStart"/>
            <w:r>
              <w:t>dcType</w:t>
            </w:r>
            <w:proofErr w:type="spellEnd"/>
            <w:r>
              <w:t>" is set to "BDC" or the attribute "</w:t>
            </w:r>
            <w:proofErr w:type="spellStart"/>
            <w:r>
              <w:t>adcType</w:t>
            </w:r>
            <w:proofErr w:type="spellEnd"/>
            <w:r>
              <w:t>" is set to "P2A".</w:t>
            </w:r>
          </w:p>
        </w:tc>
      </w:tr>
    </w:tbl>
    <w:p w14:paraId="3A88C4D1" w14:textId="77777777" w:rsidR="00194847" w:rsidRDefault="00194847" w:rsidP="00194847"/>
    <w:p w14:paraId="2BF35A85" w14:textId="3EF7443C" w:rsidR="00194847" w:rsidRDefault="00194847" w:rsidP="00194847">
      <w:pPr>
        <w:pStyle w:val="Heading4"/>
        <w:rPr>
          <w:lang w:val="en-US"/>
        </w:rPr>
      </w:pPr>
      <w:bookmarkStart w:id="395" w:name="_Toc170275731"/>
      <w:bookmarkStart w:id="396" w:name="_Toc186707719"/>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395"/>
      <w:bookmarkEnd w:id="396"/>
    </w:p>
    <w:p w14:paraId="31E47CEE" w14:textId="46685A64" w:rsidR="00194847" w:rsidRDefault="00194847" w:rsidP="00194847">
      <w:pPr>
        <w:pStyle w:val="Heading5"/>
      </w:pPr>
      <w:bookmarkStart w:id="397" w:name="_Toc170275732"/>
      <w:bookmarkStart w:id="398" w:name="_Toc186707720"/>
      <w:r>
        <w:t>6.</w:t>
      </w:r>
      <w:r w:rsidR="00DD1E86">
        <w:rPr>
          <w:rFonts w:eastAsiaTheme="minorEastAsia" w:hint="eastAsia"/>
          <w:lang w:eastAsia="zh-CN"/>
        </w:rPr>
        <w:t>3</w:t>
      </w:r>
      <w:r>
        <w:t>.6.3.1</w:t>
      </w:r>
      <w:r>
        <w:tab/>
        <w:t>Introduction</w:t>
      </w:r>
      <w:bookmarkEnd w:id="397"/>
      <w:bookmarkEnd w:id="398"/>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399" w:name="_Toc170275733"/>
      <w:bookmarkStart w:id="400" w:name="_Toc186707721"/>
      <w:r>
        <w:t>6.</w:t>
      </w:r>
      <w:r w:rsidR="00DD1E86">
        <w:rPr>
          <w:rFonts w:eastAsiaTheme="minorEastAsia" w:hint="eastAsia"/>
          <w:lang w:eastAsia="zh-CN"/>
        </w:rPr>
        <w:t>3</w:t>
      </w:r>
      <w:r>
        <w:t>.6.3.2</w:t>
      </w:r>
      <w:r>
        <w:tab/>
        <w:t>Simple data types</w:t>
      </w:r>
      <w:bookmarkEnd w:id="399"/>
      <w:bookmarkEnd w:id="400"/>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01" w:name="MCCQCTEMPBM_00000030"/>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01"/>
    </w:tbl>
    <w:p w14:paraId="5AFE9F13" w14:textId="77777777" w:rsidR="00194847" w:rsidRDefault="00194847" w:rsidP="00194847"/>
    <w:p w14:paraId="75297656" w14:textId="5CD7039B" w:rsidR="00194847" w:rsidRDefault="00194847" w:rsidP="00194847">
      <w:pPr>
        <w:pStyle w:val="Heading5"/>
      </w:pPr>
      <w:bookmarkStart w:id="402" w:name="_Toc170275734"/>
      <w:bookmarkStart w:id="403" w:name="_Toc186707722"/>
      <w:r>
        <w:t>6.</w:t>
      </w:r>
      <w:r w:rsidR="00DD1E86">
        <w:rPr>
          <w:rFonts w:eastAsiaTheme="minorEastAsia" w:hint="eastAsia"/>
          <w:lang w:eastAsia="zh-CN"/>
        </w:rPr>
        <w:t>3</w:t>
      </w:r>
      <w:r>
        <w:t>.6.3.3</w:t>
      </w:r>
      <w:r>
        <w:tab/>
        <w:t xml:space="preserve">Enumeration: </w:t>
      </w:r>
      <w:bookmarkEnd w:id="402"/>
      <w:proofErr w:type="spellStart"/>
      <w:r>
        <w:t>DcType</w:t>
      </w:r>
      <w:bookmarkEnd w:id="403"/>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04" w:name="_Toc170275735"/>
      <w:bookmarkStart w:id="405" w:name="_Toc186707723"/>
      <w:r>
        <w:t>6.</w:t>
      </w:r>
      <w:r w:rsidR="00DD1E86">
        <w:rPr>
          <w:rFonts w:eastAsiaTheme="minorEastAsia" w:hint="eastAsia"/>
          <w:lang w:eastAsia="zh-CN"/>
        </w:rPr>
        <w:t>3</w:t>
      </w:r>
      <w:r>
        <w:t>.6.3.4</w:t>
      </w:r>
      <w:r>
        <w:tab/>
        <w:t xml:space="preserve">Enumeration: </w:t>
      </w:r>
      <w:proofErr w:type="spellStart"/>
      <w:r>
        <w:t>AdcType</w:t>
      </w:r>
      <w:bookmarkEnd w:id="404"/>
      <w:bookmarkEnd w:id="405"/>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923B8FD" w:rsidR="00194847" w:rsidRPr="00B910B8" w:rsidRDefault="00194847" w:rsidP="00194847">
      <w:pPr>
        <w:pStyle w:val="Heading5"/>
      </w:pPr>
      <w:bookmarkStart w:id="406" w:name="_Toc170275736"/>
      <w:bookmarkStart w:id="407" w:name="_Hlk181613601"/>
      <w:bookmarkStart w:id="408" w:name="_Toc186707724"/>
      <w:r>
        <w:t>6.</w:t>
      </w:r>
      <w:r w:rsidR="00DD1E86">
        <w:rPr>
          <w:rFonts w:eastAsiaTheme="minorEastAsia" w:hint="eastAsia"/>
          <w:lang w:eastAsia="zh-CN"/>
        </w:rPr>
        <w:t>3</w:t>
      </w:r>
      <w:r>
        <w:t>.6.3.5</w:t>
      </w:r>
      <w:r w:rsidRPr="00B910B8">
        <w:tab/>
        <w:t xml:space="preserve">Enumeration: </w:t>
      </w:r>
      <w:bookmarkEnd w:id="406"/>
      <w:proofErr w:type="spellStart"/>
      <w:r>
        <w:t>SessionParty</w:t>
      </w:r>
      <w:bookmarkEnd w:id="408"/>
      <w:proofErr w:type="spellEnd"/>
    </w:p>
    <w:p w14:paraId="60C7D623" w14:textId="77ED2DDF" w:rsidR="00194847" w:rsidRPr="00B910B8" w:rsidRDefault="00194847" w:rsidP="00194847">
      <w:r w:rsidRPr="00B910B8">
        <w:t xml:space="preserve">The enumeration </w:t>
      </w:r>
      <w:proofErr w:type="spellStart"/>
      <w:r w:rsidRPr="00B910B8">
        <w:t>Session</w:t>
      </w:r>
      <w:r>
        <w:t>Party</w:t>
      </w:r>
      <w:proofErr w:type="spellEnd"/>
      <w:r w:rsidRPr="00B910B8">
        <w:t xml:space="preserve"> represents the </w:t>
      </w:r>
      <w:r>
        <w:t>party which included in the IMS session</w:t>
      </w:r>
      <w:r w:rsidRPr="00B910B8">
        <w:t>. It shall comply with the provisions defined in table </w:t>
      </w:r>
      <w:r>
        <w:t>6.</w:t>
      </w:r>
      <w:r w:rsidR="00DD1E86">
        <w:rPr>
          <w:rFonts w:eastAsiaTheme="minorEastAsia" w:hint="eastAsia"/>
          <w:lang w:eastAsia="zh-CN"/>
        </w:rPr>
        <w:t>3</w:t>
      </w:r>
      <w:r>
        <w:t>.6.3.5</w:t>
      </w:r>
      <w:r w:rsidRPr="00981E02">
        <w:t>-1</w:t>
      </w:r>
      <w:r w:rsidRPr="00B910B8">
        <w:t>.</w:t>
      </w:r>
    </w:p>
    <w:p w14:paraId="6D6EEE74" w14:textId="5F90D64D" w:rsidR="00194847" w:rsidRPr="00B910B8" w:rsidRDefault="00194847" w:rsidP="00194847">
      <w:pPr>
        <w:pStyle w:val="TH"/>
        <w:rPr>
          <w:b w:val="0"/>
        </w:rPr>
      </w:pPr>
      <w:r w:rsidRPr="00B910B8">
        <w:t>Table </w:t>
      </w:r>
      <w:r>
        <w:t>6.</w:t>
      </w:r>
      <w:r w:rsidR="0090582B">
        <w:rPr>
          <w:rFonts w:eastAsiaTheme="minorEastAsia" w:hint="eastAsia"/>
          <w:lang w:eastAsia="zh-CN"/>
        </w:rPr>
        <w:t>3</w:t>
      </w:r>
      <w:r>
        <w:t>.6.3.5</w:t>
      </w:r>
      <w:r w:rsidRPr="00981E02">
        <w:t>-1</w:t>
      </w:r>
      <w:r w:rsidRPr="00B910B8">
        <w:t xml:space="preserve">: Enumeration </w:t>
      </w:r>
      <w:proofErr w:type="spellStart"/>
      <w:r>
        <w:t>SessionParty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2C1B2CEE" w14:textId="77777777" w:rsidTr="003B0F26">
        <w:trPr>
          <w:jc w:val="center"/>
        </w:trPr>
        <w:tc>
          <w:tcPr>
            <w:tcW w:w="1980" w:type="pct"/>
            <w:shd w:val="clear" w:color="auto" w:fill="C0C0C0"/>
            <w:tcMar>
              <w:top w:w="0" w:type="dxa"/>
              <w:left w:w="108" w:type="dxa"/>
              <w:bottom w:w="0" w:type="dxa"/>
              <w:right w:w="108" w:type="dxa"/>
            </w:tcMar>
          </w:tcPr>
          <w:p w14:paraId="53BECE01"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59F1CB90" w14:textId="77777777" w:rsidR="00194847" w:rsidRPr="00B910B8" w:rsidRDefault="00194847" w:rsidP="003B0F26">
            <w:pPr>
              <w:pStyle w:val="TAH"/>
              <w:rPr>
                <w:b w:val="0"/>
              </w:rPr>
            </w:pPr>
            <w:r w:rsidRPr="00B910B8">
              <w:t>Description</w:t>
            </w:r>
          </w:p>
        </w:tc>
      </w:tr>
      <w:tr w:rsidR="00194847" w:rsidRPr="00355A80" w14:paraId="6F3BA4C0" w14:textId="77777777" w:rsidTr="003B0F26">
        <w:trPr>
          <w:jc w:val="center"/>
        </w:trPr>
        <w:tc>
          <w:tcPr>
            <w:tcW w:w="1980" w:type="pct"/>
            <w:tcMar>
              <w:top w:w="0" w:type="dxa"/>
              <w:left w:w="108" w:type="dxa"/>
              <w:bottom w:w="0" w:type="dxa"/>
              <w:right w:w="108" w:type="dxa"/>
            </w:tcMar>
          </w:tcPr>
          <w:p w14:paraId="2997633B" w14:textId="77777777" w:rsidR="00194847" w:rsidRPr="00B910B8" w:rsidRDefault="00194847" w:rsidP="003B0F26">
            <w:pPr>
              <w:pStyle w:val="TAL"/>
            </w:pPr>
            <w:r w:rsidRPr="00B910B8">
              <w:t>"</w:t>
            </w:r>
            <w:r>
              <w:rPr>
                <w:rFonts w:hint="eastAsia"/>
                <w:lang w:eastAsia="zh-CN"/>
              </w:rPr>
              <w:t>CALLING</w:t>
            </w:r>
            <w:r>
              <w:t>_PARTY</w:t>
            </w:r>
            <w:r w:rsidRPr="00B910B8">
              <w:t>"</w:t>
            </w:r>
          </w:p>
        </w:tc>
        <w:tc>
          <w:tcPr>
            <w:tcW w:w="3020" w:type="pct"/>
            <w:tcMar>
              <w:top w:w="0" w:type="dxa"/>
              <w:left w:w="108" w:type="dxa"/>
              <w:bottom w:w="0" w:type="dxa"/>
              <w:right w:w="108" w:type="dxa"/>
            </w:tcMar>
          </w:tcPr>
          <w:p w14:paraId="2FC68DD3" w14:textId="77777777" w:rsidR="00194847" w:rsidRPr="00B910B8" w:rsidRDefault="00194847" w:rsidP="003B0F26">
            <w:pPr>
              <w:pStyle w:val="TAL"/>
            </w:pPr>
            <w:r>
              <w:t xml:space="preserve">The calling party in the </w:t>
            </w:r>
            <w:r w:rsidRPr="00B910B8">
              <w:t>IMS session.</w:t>
            </w:r>
          </w:p>
        </w:tc>
      </w:tr>
      <w:tr w:rsidR="00194847" w:rsidRPr="00355A80" w14:paraId="272EE098" w14:textId="77777777" w:rsidTr="003B0F26">
        <w:trPr>
          <w:jc w:val="center"/>
        </w:trPr>
        <w:tc>
          <w:tcPr>
            <w:tcW w:w="1980" w:type="pct"/>
            <w:tcMar>
              <w:top w:w="0" w:type="dxa"/>
              <w:left w:w="108" w:type="dxa"/>
              <w:bottom w:w="0" w:type="dxa"/>
              <w:right w:w="108" w:type="dxa"/>
            </w:tcMar>
          </w:tcPr>
          <w:p w14:paraId="5E2C566E" w14:textId="77777777" w:rsidR="00194847" w:rsidRPr="00B910B8" w:rsidRDefault="00194847" w:rsidP="003B0F26">
            <w:pPr>
              <w:pStyle w:val="TAL"/>
            </w:pPr>
            <w:r w:rsidRPr="00B910B8">
              <w:t>"</w:t>
            </w:r>
            <w:r>
              <w:rPr>
                <w:rFonts w:hint="eastAsia"/>
                <w:lang w:eastAsia="zh-CN"/>
              </w:rPr>
              <w:t>CALLED</w:t>
            </w:r>
            <w:r>
              <w:t>_PARTY</w:t>
            </w:r>
            <w:r w:rsidRPr="00B910B8">
              <w:t>"</w:t>
            </w:r>
          </w:p>
        </w:tc>
        <w:tc>
          <w:tcPr>
            <w:tcW w:w="3020" w:type="pct"/>
            <w:tcMar>
              <w:top w:w="0" w:type="dxa"/>
              <w:left w:w="108" w:type="dxa"/>
              <w:bottom w:w="0" w:type="dxa"/>
              <w:right w:w="108" w:type="dxa"/>
            </w:tcMar>
          </w:tcPr>
          <w:p w14:paraId="65FC9D64" w14:textId="77777777" w:rsidR="00194847" w:rsidRPr="00B910B8" w:rsidRDefault="00194847" w:rsidP="003B0F26">
            <w:pPr>
              <w:pStyle w:val="TAL"/>
            </w:pPr>
            <w:r>
              <w:t xml:space="preserve">The calling party in the </w:t>
            </w:r>
            <w:r w:rsidRPr="00B910B8">
              <w:t>IMS session.</w:t>
            </w:r>
          </w:p>
        </w:tc>
      </w:tr>
    </w:tbl>
    <w:p w14:paraId="4C6AE3D6" w14:textId="77777777" w:rsidR="00194847" w:rsidRPr="004E6C0F" w:rsidRDefault="00194847" w:rsidP="00194847"/>
    <w:p w14:paraId="3BB3608F" w14:textId="352E15C1" w:rsidR="00194847" w:rsidRDefault="00194847" w:rsidP="00194847">
      <w:pPr>
        <w:pStyle w:val="Heading4"/>
        <w:rPr>
          <w:lang w:val="en-US"/>
        </w:rPr>
      </w:pPr>
      <w:bookmarkStart w:id="409" w:name="_Toc170275738"/>
      <w:bookmarkStart w:id="410" w:name="_Toc186707725"/>
      <w:bookmarkEnd w:id="407"/>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11" w:name="_Toc170275739"/>
      <w:bookmarkStart w:id="412" w:name="_Toc186707726"/>
      <w:r>
        <w:t>6.</w:t>
      </w:r>
      <w:r w:rsidR="0090582B">
        <w:rPr>
          <w:rFonts w:eastAsiaTheme="minorEastAsia" w:hint="eastAsia"/>
          <w:lang w:eastAsia="zh-CN"/>
        </w:rPr>
        <w:t>3</w:t>
      </w:r>
      <w:r>
        <w:t>.6.5</w:t>
      </w:r>
      <w:r>
        <w:tab/>
        <w:t>Binary data</w:t>
      </w:r>
      <w:bookmarkEnd w:id="411"/>
      <w:bookmarkEnd w:id="41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13" w:name="_Toc170275740"/>
      <w:bookmarkStart w:id="414" w:name="_Toc186707727"/>
      <w:r>
        <w:t>6.</w:t>
      </w:r>
      <w:r w:rsidR="0090582B">
        <w:rPr>
          <w:rFonts w:eastAsiaTheme="minorEastAsia" w:hint="eastAsia"/>
          <w:lang w:eastAsia="zh-CN"/>
        </w:rPr>
        <w:t>3</w:t>
      </w:r>
      <w:r>
        <w:t>.7</w:t>
      </w:r>
      <w:r>
        <w:tab/>
        <w:t>Error Handling</w:t>
      </w:r>
      <w:bookmarkEnd w:id="413"/>
      <w:bookmarkEnd w:id="414"/>
    </w:p>
    <w:p w14:paraId="6EE04A1F" w14:textId="343C4ABB" w:rsidR="00194847" w:rsidRDefault="00194847" w:rsidP="00194847">
      <w:pPr>
        <w:pStyle w:val="Heading4"/>
      </w:pPr>
      <w:bookmarkStart w:id="415" w:name="_Toc170275741"/>
      <w:bookmarkStart w:id="416" w:name="_Toc186707728"/>
      <w:r>
        <w:t>6.</w:t>
      </w:r>
      <w:r w:rsidR="0090582B">
        <w:rPr>
          <w:rFonts w:eastAsiaTheme="minorEastAsia" w:hint="eastAsia"/>
          <w:lang w:eastAsia="zh-CN"/>
        </w:rPr>
        <w:t>3</w:t>
      </w:r>
      <w:r>
        <w:t>.7.1</w:t>
      </w:r>
      <w:r>
        <w:tab/>
        <w:t>General</w:t>
      </w:r>
      <w:bookmarkEnd w:id="415"/>
      <w:bookmarkEnd w:id="416"/>
    </w:p>
    <w:p w14:paraId="2D887F13" w14:textId="7777777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Heading4"/>
      </w:pPr>
      <w:bookmarkStart w:id="417" w:name="_Toc170275742"/>
      <w:bookmarkStart w:id="418" w:name="_Toc186707729"/>
      <w:r>
        <w:t>6.</w:t>
      </w:r>
      <w:r w:rsidR="0090582B">
        <w:rPr>
          <w:rFonts w:eastAsiaTheme="minorEastAsia" w:hint="eastAsia"/>
          <w:lang w:eastAsia="zh-CN"/>
        </w:rPr>
        <w:t>3</w:t>
      </w:r>
      <w:r>
        <w:t>.7.2</w:t>
      </w:r>
      <w:r>
        <w:tab/>
        <w:t>Protocol Errors</w:t>
      </w:r>
      <w:bookmarkEnd w:id="417"/>
      <w:bookmarkEnd w:id="418"/>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Heading4"/>
      </w:pPr>
      <w:bookmarkStart w:id="419" w:name="_Toc170275743"/>
      <w:bookmarkStart w:id="420" w:name="_Toc186707730"/>
      <w:r>
        <w:t>6.</w:t>
      </w:r>
      <w:r w:rsidR="0090582B">
        <w:rPr>
          <w:rFonts w:eastAsiaTheme="minorEastAsia" w:hint="eastAsia"/>
          <w:lang w:eastAsia="zh-CN"/>
        </w:rPr>
        <w:t>3</w:t>
      </w:r>
      <w:r>
        <w:t>.7.3</w:t>
      </w:r>
      <w:r>
        <w:tab/>
        <w:t>Application Errors</w:t>
      </w:r>
      <w:bookmarkEnd w:id="419"/>
      <w:bookmarkEnd w:id="420"/>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3B0F26">
        <w:trPr>
          <w:jc w:val="center"/>
        </w:trPr>
        <w:tc>
          <w:tcPr>
            <w:tcW w:w="2921"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3" w:type="dxa"/>
            <w:shd w:val="clear" w:color="auto" w:fill="C0C0C0"/>
          </w:tcPr>
          <w:p w14:paraId="2954661E" w14:textId="77777777" w:rsidR="00194847" w:rsidRDefault="00194847" w:rsidP="003B0F26">
            <w:pPr>
              <w:pStyle w:val="TAH"/>
            </w:pPr>
            <w:r>
              <w:t>Description</w:t>
            </w:r>
          </w:p>
        </w:tc>
      </w:tr>
      <w:tr w:rsidR="00194847" w14:paraId="28CE349B" w14:textId="77777777" w:rsidTr="003B0F26">
        <w:trPr>
          <w:jc w:val="center"/>
        </w:trPr>
        <w:tc>
          <w:tcPr>
            <w:tcW w:w="2921"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3"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21" w:name="_Toc170275744"/>
      <w:bookmarkStart w:id="422" w:name="_Toc186707731"/>
      <w:r>
        <w:t>6.</w:t>
      </w:r>
      <w:r w:rsidR="0090582B">
        <w:rPr>
          <w:rFonts w:eastAsiaTheme="minorEastAsia" w:hint="eastAsia"/>
          <w:lang w:eastAsia="zh-CN"/>
        </w:rPr>
        <w:t>3</w:t>
      </w:r>
      <w:r>
        <w:t>.8</w:t>
      </w:r>
      <w:r>
        <w:rPr>
          <w:lang w:eastAsia="zh-CN"/>
        </w:rPr>
        <w:tab/>
        <w:t>Feature negotiation</w:t>
      </w:r>
      <w:bookmarkEnd w:id="421"/>
      <w:bookmarkEnd w:id="42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tbl>
    <w:p w14:paraId="0265B443" w14:textId="77777777" w:rsidR="00194847" w:rsidRDefault="00194847" w:rsidP="00194847"/>
    <w:p w14:paraId="12C1172E" w14:textId="7DB40185" w:rsidR="00194847" w:rsidRDefault="00194847" w:rsidP="00194847">
      <w:pPr>
        <w:pStyle w:val="Heading3"/>
      </w:pPr>
      <w:bookmarkStart w:id="423" w:name="_Toc170275745"/>
      <w:bookmarkStart w:id="424" w:name="_Toc186707732"/>
      <w:r>
        <w:t>6.</w:t>
      </w:r>
      <w:r w:rsidR="0090582B">
        <w:rPr>
          <w:rFonts w:eastAsiaTheme="minorEastAsia" w:hint="eastAsia"/>
          <w:lang w:eastAsia="zh-CN"/>
        </w:rPr>
        <w:t>3</w:t>
      </w:r>
      <w:r>
        <w:t>.9</w:t>
      </w:r>
      <w:r>
        <w:tab/>
        <w:t>Security</w:t>
      </w:r>
      <w:bookmarkEnd w:id="423"/>
      <w:bookmarkEnd w:id="424"/>
    </w:p>
    <w:p w14:paraId="14A2F2F8" w14:textId="77777777" w:rsidR="00194847" w:rsidRDefault="00194847" w:rsidP="00194847">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p>
    <w:p w14:paraId="70BF282F" w14:textId="77777777"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Nimsas_SessionEventControl</w:t>
      </w:r>
      <w:proofErr w:type="spellEnd"/>
      <w:r>
        <w:rPr>
          <w:lang w:eastAsia="zh-CN"/>
        </w:rPr>
        <w:t xml:space="preserve"> </w:t>
      </w:r>
      <w:r>
        <w:t>service.</w:t>
      </w:r>
    </w:p>
    <w:p w14:paraId="7075875C" w14:textId="77777777" w:rsidR="00194847" w:rsidRDefault="00194847" w:rsidP="00194847">
      <w:pPr>
        <w:rPr>
          <w:lang w:val="en-US"/>
        </w:rPr>
      </w:pPr>
      <w:r>
        <w:rPr>
          <w:lang w:val="en-US"/>
        </w:rPr>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Heading3"/>
      </w:pPr>
      <w:bookmarkStart w:id="425" w:name="_Toc170275746"/>
      <w:bookmarkStart w:id="426" w:name="_Toc186707733"/>
      <w:r w:rsidRPr="005562D7">
        <w:t>6.</w:t>
      </w:r>
      <w:r w:rsidR="0090582B">
        <w:rPr>
          <w:rFonts w:eastAsiaTheme="minorEastAsia" w:hint="eastAsia"/>
          <w:lang w:eastAsia="zh-CN"/>
        </w:rPr>
        <w:t>3</w:t>
      </w:r>
      <w:r w:rsidRPr="005562D7">
        <w:t>.</w:t>
      </w:r>
      <w:r>
        <w:t>10</w:t>
      </w:r>
      <w:r w:rsidRPr="005562D7">
        <w:tab/>
        <w:t>HTTP redirection</w:t>
      </w:r>
      <w:bookmarkEnd w:id="425"/>
      <w:bookmarkEnd w:id="426"/>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Heading2"/>
      </w:pPr>
      <w:bookmarkStart w:id="427" w:name="_Toc186707734"/>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27"/>
    </w:p>
    <w:p w14:paraId="26944747" w14:textId="239D0254" w:rsidR="002F77E3" w:rsidRPr="00241C78" w:rsidRDefault="002F77E3" w:rsidP="002F77E3">
      <w:pPr>
        <w:pStyle w:val="Heading3"/>
      </w:pPr>
      <w:bookmarkStart w:id="428" w:name="_Toc186707735"/>
      <w:r w:rsidRPr="00241C78">
        <w:t>6.</w:t>
      </w:r>
      <w:r>
        <w:rPr>
          <w:rFonts w:eastAsiaTheme="minorEastAsia" w:hint="eastAsia"/>
          <w:lang w:eastAsia="zh-CN"/>
        </w:rPr>
        <w:t>4</w:t>
      </w:r>
      <w:r w:rsidRPr="00241C78">
        <w:t>.1</w:t>
      </w:r>
      <w:r w:rsidRPr="00241C78">
        <w:tab/>
        <w:t>API URI</w:t>
      </w:r>
      <w:bookmarkEnd w:id="428"/>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lastRenderedPageBreak/>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w:t>
      </w:r>
      <w:proofErr w:type="spellStart"/>
      <w:r w:rsidRPr="00241C78">
        <w:t>apiRoot</w:t>
      </w:r>
      <w:proofErr w:type="spellEnd"/>
      <w:r w:rsidRPr="00241C78">
        <w:t>} shall be set as described in 3GPP TS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r>
        <w:rPr>
          <w:lang w:eastAsia="zh-CN"/>
        </w:rPr>
        <w:t>ee</w:t>
      </w:r>
      <w:proofErr w:type="spellEnd"/>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29" w:name="_Toc186707736"/>
      <w:r w:rsidRPr="00241C78">
        <w:t>6.</w:t>
      </w:r>
      <w:r>
        <w:rPr>
          <w:rFonts w:eastAsiaTheme="minorEastAsia" w:hint="eastAsia"/>
          <w:lang w:eastAsia="zh-CN"/>
        </w:rPr>
        <w:t>4</w:t>
      </w:r>
      <w:r w:rsidRPr="00241C78">
        <w:t>.2</w:t>
      </w:r>
      <w:r w:rsidRPr="00241C78">
        <w:tab/>
        <w:t>Usage of HTTP</w:t>
      </w:r>
      <w:bookmarkEnd w:id="429"/>
    </w:p>
    <w:p w14:paraId="5A8C2CB6" w14:textId="2597A55D" w:rsidR="002F77E3" w:rsidRPr="00241C78" w:rsidRDefault="002F77E3" w:rsidP="002F77E3">
      <w:pPr>
        <w:pStyle w:val="Heading4"/>
      </w:pPr>
      <w:bookmarkStart w:id="430" w:name="_Toc186707737"/>
      <w:r w:rsidRPr="00241C78">
        <w:t>6.</w:t>
      </w:r>
      <w:r>
        <w:rPr>
          <w:rFonts w:eastAsiaTheme="minorEastAsia" w:hint="eastAsia"/>
          <w:lang w:eastAsia="zh-CN"/>
        </w:rPr>
        <w:t>4</w:t>
      </w:r>
      <w:r w:rsidRPr="00241C78">
        <w:t>.2.1</w:t>
      </w:r>
      <w:r w:rsidRPr="00241C78">
        <w:tab/>
        <w:t>General</w:t>
      </w:r>
      <w:bookmarkEnd w:id="430"/>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Heading4"/>
      </w:pPr>
      <w:bookmarkStart w:id="431" w:name="_Toc186707738"/>
      <w:r w:rsidRPr="00241C78">
        <w:t>6.</w:t>
      </w:r>
      <w:r>
        <w:rPr>
          <w:rFonts w:eastAsiaTheme="minorEastAsia" w:hint="eastAsia"/>
          <w:lang w:eastAsia="zh-CN"/>
        </w:rPr>
        <w:t>4</w:t>
      </w:r>
      <w:r w:rsidRPr="00241C78">
        <w:t>.2.2</w:t>
      </w:r>
      <w:r w:rsidRPr="00241C78">
        <w:tab/>
        <w:t>HTTP standard headers</w:t>
      </w:r>
      <w:bookmarkEnd w:id="431"/>
    </w:p>
    <w:p w14:paraId="3C8C9860" w14:textId="2ECBD678" w:rsidR="002F77E3" w:rsidRPr="00241C78" w:rsidRDefault="002F77E3" w:rsidP="002F77E3">
      <w:pPr>
        <w:pStyle w:val="Heading5"/>
      </w:pPr>
      <w:bookmarkStart w:id="432" w:name="_Toc186707739"/>
      <w:r w:rsidRPr="00241C78">
        <w:t>6.</w:t>
      </w:r>
      <w:r>
        <w:rPr>
          <w:rFonts w:eastAsiaTheme="minorEastAsia" w:hint="eastAsia"/>
          <w:lang w:eastAsia="zh-CN"/>
        </w:rPr>
        <w:t>4</w:t>
      </w:r>
      <w:r w:rsidRPr="00241C78">
        <w:t>.2.2.1</w:t>
      </w:r>
      <w:r w:rsidRPr="00241C78">
        <w:rPr>
          <w:rFonts w:hint="eastAsia"/>
        </w:rPr>
        <w:tab/>
      </w:r>
      <w:r w:rsidRPr="00241C78">
        <w:t>General</w:t>
      </w:r>
      <w:bookmarkEnd w:id="432"/>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Heading5"/>
      </w:pPr>
      <w:bookmarkStart w:id="433" w:name="_Toc186707740"/>
      <w:r w:rsidRPr="00241C78">
        <w:t>6.</w:t>
      </w:r>
      <w:r>
        <w:rPr>
          <w:rFonts w:eastAsiaTheme="minorEastAsia" w:hint="eastAsia"/>
          <w:lang w:eastAsia="zh-CN"/>
        </w:rPr>
        <w:t>4</w:t>
      </w:r>
      <w:r w:rsidRPr="00241C78">
        <w:t>.2.2.2</w:t>
      </w:r>
      <w:r w:rsidRPr="00241C78">
        <w:tab/>
        <w:t>Content type</w:t>
      </w:r>
      <w:bookmarkEnd w:id="433"/>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Heading4"/>
      </w:pPr>
      <w:bookmarkStart w:id="434" w:name="_Toc186707741"/>
      <w:r w:rsidRPr="00241C78">
        <w:t>6.</w:t>
      </w:r>
      <w:r>
        <w:rPr>
          <w:rFonts w:eastAsiaTheme="minorEastAsia" w:hint="eastAsia"/>
          <w:lang w:eastAsia="zh-CN"/>
        </w:rPr>
        <w:t>4</w:t>
      </w:r>
      <w:r w:rsidRPr="00241C78">
        <w:t>.2.3</w:t>
      </w:r>
      <w:r w:rsidRPr="00241C78">
        <w:tab/>
        <w:t>HTTP custom headers</w:t>
      </w:r>
      <w:bookmarkEnd w:id="434"/>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Heading3"/>
      </w:pPr>
      <w:bookmarkStart w:id="435" w:name="_Toc186707742"/>
      <w:r>
        <w:t>6.</w:t>
      </w:r>
      <w:r>
        <w:rPr>
          <w:rFonts w:eastAsiaTheme="minorEastAsia" w:hint="eastAsia"/>
          <w:lang w:eastAsia="zh-CN"/>
        </w:rPr>
        <w:t>4</w:t>
      </w:r>
      <w:r>
        <w:t>.3</w:t>
      </w:r>
      <w:r>
        <w:tab/>
        <w:t>Resources</w:t>
      </w:r>
      <w:bookmarkEnd w:id="435"/>
    </w:p>
    <w:p w14:paraId="24D65CC6" w14:textId="237448F3" w:rsidR="002F77E3" w:rsidRDefault="002F77E3" w:rsidP="002F77E3">
      <w:pPr>
        <w:pStyle w:val="Heading4"/>
      </w:pPr>
      <w:bookmarkStart w:id="436" w:name="_Toc186707743"/>
      <w:r>
        <w:t>6.</w:t>
      </w:r>
      <w:r>
        <w:rPr>
          <w:rFonts w:eastAsiaTheme="minorEastAsia" w:hint="eastAsia"/>
          <w:lang w:eastAsia="zh-CN"/>
        </w:rPr>
        <w:t>4</w:t>
      </w:r>
      <w:r>
        <w:t>.3.1</w:t>
      </w:r>
      <w:r>
        <w:tab/>
        <w:t>Overview</w:t>
      </w:r>
      <w:bookmarkEnd w:id="436"/>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2" type="#_x0000_t75" style="width:296.15pt;height:93.75pt" o:ole="">
            <v:imagedata r:id="rId43" o:title=""/>
          </v:shape>
          <o:OLEObject Type="Embed" ProgID="Visio.Drawing.15" ShapeID="_x0000_i1042" DrawAspect="Content" ObjectID="_1797321109" r:id="rId4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37"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437"/>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38" w:name="_Toc186707744"/>
      <w:r w:rsidRPr="00B910B8">
        <w:t>6.</w:t>
      </w:r>
      <w:r>
        <w:rPr>
          <w:rFonts w:eastAsiaTheme="minorEastAsia" w:hint="eastAsia"/>
          <w:lang w:eastAsia="zh-CN"/>
        </w:rPr>
        <w:t>4</w:t>
      </w:r>
      <w:r w:rsidRPr="00B910B8">
        <w:t>.3.2</w:t>
      </w:r>
      <w:r w:rsidRPr="00B910B8">
        <w:tab/>
        <w:t xml:space="preserve">Resource: </w:t>
      </w:r>
      <w:r>
        <w:t>IMS Event Subscriptions</w:t>
      </w:r>
      <w:bookmarkEnd w:id="438"/>
    </w:p>
    <w:p w14:paraId="409E18EC" w14:textId="7436B6FB" w:rsidR="002F77E3" w:rsidRDefault="002F77E3" w:rsidP="002F77E3">
      <w:pPr>
        <w:pStyle w:val="Heading5"/>
      </w:pPr>
      <w:bookmarkStart w:id="439" w:name="_Toc186707745"/>
      <w:r>
        <w:t>6.</w:t>
      </w:r>
      <w:r>
        <w:rPr>
          <w:rFonts w:eastAsiaTheme="minorEastAsia" w:hint="eastAsia"/>
          <w:lang w:eastAsia="zh-CN"/>
        </w:rPr>
        <w:t>4</w:t>
      </w:r>
      <w:r>
        <w:t>.3.2.1</w:t>
      </w:r>
      <w:r>
        <w:tab/>
        <w:t>Description</w:t>
      </w:r>
      <w:bookmarkEnd w:id="439"/>
    </w:p>
    <w:p w14:paraId="0C2EF5DF" w14:textId="77777777"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40" w:name="_Toc186707746"/>
      <w:r>
        <w:t>6.</w:t>
      </w:r>
      <w:r>
        <w:rPr>
          <w:rFonts w:eastAsiaTheme="minorEastAsia" w:hint="eastAsia"/>
          <w:lang w:eastAsia="zh-CN"/>
        </w:rPr>
        <w:t>4</w:t>
      </w:r>
      <w:r>
        <w:t>.3.2.2</w:t>
      </w:r>
      <w:r>
        <w:tab/>
        <w:t>Resource Definition</w:t>
      </w:r>
      <w:bookmarkEnd w:id="440"/>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r>
        <w:rPr>
          <w:b/>
          <w:bCs/>
        </w:rPr>
        <w:t>ee</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41" w:name="_Toc186707747"/>
      <w:r>
        <w:t>6.</w:t>
      </w:r>
      <w:r>
        <w:rPr>
          <w:rFonts w:eastAsiaTheme="minorEastAsia" w:hint="eastAsia"/>
          <w:lang w:eastAsia="zh-CN"/>
        </w:rPr>
        <w:t>4</w:t>
      </w:r>
      <w:r>
        <w:t>.3.2.3</w:t>
      </w:r>
      <w:r>
        <w:tab/>
        <w:t>Resource Standard Methods</w:t>
      </w:r>
      <w:bookmarkEnd w:id="441"/>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77777777" w:rsidR="002F77E3" w:rsidRPr="0016361A" w:rsidRDefault="002F77E3" w:rsidP="003B0F26">
            <w:pPr>
              <w:pStyle w:val="TAL"/>
              <w:rPr>
                <w:lang w:eastAsia="zh-CN"/>
              </w:rPr>
            </w:pPr>
            <w:proofErr w:type="spellStart"/>
            <w:r>
              <w:t>ImsEventsSubscription</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30E1E852"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77777777"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ims-subscriptions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42" w:name="_Toc186707748"/>
      <w:r>
        <w:t>6.</w:t>
      </w:r>
      <w:r>
        <w:rPr>
          <w:rFonts w:eastAsiaTheme="minorEastAsia" w:hint="eastAsia"/>
          <w:lang w:eastAsia="zh-CN"/>
        </w:rPr>
        <w:t>4</w:t>
      </w:r>
      <w:r>
        <w:t>.3.2.4</w:t>
      </w:r>
      <w:r>
        <w:tab/>
        <w:t>Resource Custom Operations</w:t>
      </w:r>
      <w:bookmarkEnd w:id="442"/>
    </w:p>
    <w:p w14:paraId="5B0BBB49" w14:textId="77777777" w:rsidR="002F77E3" w:rsidRDefault="002F77E3" w:rsidP="002F77E3">
      <w:r w:rsidRPr="00B910B8">
        <w:t>None.</w:t>
      </w:r>
    </w:p>
    <w:p w14:paraId="6C1CD65A" w14:textId="6A441026" w:rsidR="002F77E3" w:rsidRDefault="002F77E3" w:rsidP="002F77E3">
      <w:pPr>
        <w:pStyle w:val="Heading4"/>
      </w:pPr>
      <w:bookmarkStart w:id="443" w:name="_Toc186707749"/>
      <w:r>
        <w:lastRenderedPageBreak/>
        <w:t>6.</w:t>
      </w:r>
      <w:r>
        <w:rPr>
          <w:rFonts w:eastAsiaTheme="minorEastAsia" w:hint="eastAsia"/>
          <w:lang w:eastAsia="zh-CN"/>
        </w:rPr>
        <w:t>4</w:t>
      </w:r>
      <w:r>
        <w:t>.3.3</w:t>
      </w:r>
      <w:r>
        <w:tab/>
        <w:t>Resource: Individual IMS Event Subscription</w:t>
      </w:r>
      <w:bookmarkEnd w:id="443"/>
    </w:p>
    <w:p w14:paraId="29583E0C" w14:textId="421CEADF" w:rsidR="002F77E3" w:rsidRDefault="002F77E3" w:rsidP="002F77E3">
      <w:pPr>
        <w:pStyle w:val="Heading5"/>
      </w:pPr>
      <w:bookmarkStart w:id="444" w:name="_Toc186707750"/>
      <w:r>
        <w:t>6.</w:t>
      </w:r>
      <w:r>
        <w:rPr>
          <w:rFonts w:eastAsiaTheme="minorEastAsia" w:hint="eastAsia"/>
          <w:lang w:eastAsia="zh-CN"/>
        </w:rPr>
        <w:t>4</w:t>
      </w:r>
      <w:r>
        <w:t>.3.3.1</w:t>
      </w:r>
      <w:r>
        <w:tab/>
        <w:t>Description</w:t>
      </w:r>
      <w:bookmarkEnd w:id="444"/>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Heading5"/>
      </w:pPr>
      <w:bookmarkStart w:id="445" w:name="_Toc186707751"/>
      <w:r>
        <w:t>6.</w:t>
      </w:r>
      <w:r>
        <w:rPr>
          <w:rFonts w:eastAsiaTheme="minorEastAsia" w:hint="eastAsia"/>
          <w:lang w:eastAsia="zh-CN"/>
        </w:rPr>
        <w:t>4</w:t>
      </w:r>
      <w:r>
        <w:t>.3.3.2</w:t>
      </w:r>
      <w:r>
        <w:tab/>
        <w:t>Resource Definition</w:t>
      </w:r>
      <w:bookmarkEnd w:id="445"/>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46" w:name="_Toc186707752"/>
      <w:r>
        <w:t>6.</w:t>
      </w:r>
      <w:r>
        <w:rPr>
          <w:rFonts w:eastAsiaTheme="minorEastAsia" w:hint="eastAsia"/>
          <w:lang w:eastAsia="zh-CN"/>
        </w:rPr>
        <w:t>4</w:t>
      </w:r>
      <w:r>
        <w:t>.3.3.3</w:t>
      </w:r>
      <w:r>
        <w:tab/>
        <w:t>Resource Standard Methods</w:t>
      </w:r>
      <w:bookmarkEnd w:id="446"/>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A2D1CB"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6C0036A8"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7BD53A6"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99381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23D218"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w:t>
            </w:r>
            <w:proofErr w:type="spellStart"/>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47" w:name="_Toc186707753"/>
      <w:r>
        <w:t>6.</w:t>
      </w:r>
      <w:r>
        <w:rPr>
          <w:rFonts w:eastAsiaTheme="minorEastAsia" w:hint="eastAsia"/>
          <w:lang w:eastAsia="zh-CN"/>
        </w:rPr>
        <w:t>4</w:t>
      </w:r>
      <w:r>
        <w:t>.3.3.4</w:t>
      </w:r>
      <w:r>
        <w:tab/>
        <w:t>Resource Custom Operations</w:t>
      </w:r>
      <w:bookmarkEnd w:id="447"/>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48" w:name="_Toc186707754"/>
      <w:r>
        <w:t>6.</w:t>
      </w:r>
      <w:r>
        <w:rPr>
          <w:rFonts w:eastAsiaTheme="minorEastAsia" w:hint="eastAsia"/>
          <w:lang w:eastAsia="zh-CN"/>
        </w:rPr>
        <w:t>4</w:t>
      </w:r>
      <w:r>
        <w:t>.4</w:t>
      </w:r>
      <w:r>
        <w:tab/>
        <w:t>Custom Operations without associated resources</w:t>
      </w:r>
      <w:bookmarkEnd w:id="448"/>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49" w:name="_Toc186707755"/>
      <w:r>
        <w:t>6.</w:t>
      </w:r>
      <w:r>
        <w:rPr>
          <w:rFonts w:eastAsiaTheme="minorEastAsia" w:hint="eastAsia"/>
          <w:lang w:eastAsia="zh-CN"/>
        </w:rPr>
        <w:t>4</w:t>
      </w:r>
      <w:r>
        <w:t>.5</w:t>
      </w:r>
      <w:r>
        <w:tab/>
        <w:t>Notifications</w:t>
      </w:r>
      <w:bookmarkEnd w:id="449"/>
    </w:p>
    <w:p w14:paraId="292D505B" w14:textId="7FAED27A" w:rsidR="002F77E3" w:rsidRDefault="002F77E3" w:rsidP="002F77E3">
      <w:pPr>
        <w:pStyle w:val="Heading4"/>
      </w:pPr>
      <w:bookmarkStart w:id="450" w:name="_Toc45134033"/>
      <w:bookmarkStart w:id="451" w:name="_Toc51762885"/>
      <w:bookmarkStart w:id="452" w:name="_Toc136562363"/>
      <w:bookmarkStart w:id="453" w:name="_Toc43563490"/>
      <w:bookmarkStart w:id="454" w:name="_Toc70550616"/>
      <w:bookmarkStart w:id="455" w:name="_Toc66231788"/>
      <w:bookmarkStart w:id="456" w:name="_Toc88667573"/>
      <w:bookmarkStart w:id="457" w:name="_Toc56640952"/>
      <w:bookmarkStart w:id="458" w:name="_Toc50031965"/>
      <w:bookmarkStart w:id="459" w:name="_Toc59017920"/>
      <w:bookmarkStart w:id="460" w:name="_Toc28012807"/>
      <w:bookmarkStart w:id="461" w:name="_Toc90655858"/>
      <w:bookmarkStart w:id="462" w:name="_Toc104538995"/>
      <w:bookmarkStart w:id="463" w:name="_Toc34266277"/>
      <w:bookmarkStart w:id="464" w:name="_Toc113031657"/>
      <w:bookmarkStart w:id="465" w:name="_Toc85552972"/>
      <w:bookmarkStart w:id="466" w:name="_Toc68168949"/>
      <w:bookmarkStart w:id="467" w:name="_Toc83233062"/>
      <w:bookmarkStart w:id="468" w:name="_Toc94064241"/>
      <w:bookmarkStart w:id="469" w:name="_Toc85557071"/>
      <w:bookmarkStart w:id="470" w:name="_Toc114133796"/>
      <w:bookmarkStart w:id="471" w:name="_Toc145705684"/>
      <w:bookmarkStart w:id="472" w:name="_Toc138754197"/>
      <w:bookmarkStart w:id="473" w:name="_Toc120702296"/>
      <w:bookmarkStart w:id="474" w:name="_Toc101244402"/>
      <w:bookmarkStart w:id="475" w:name="_Toc36102448"/>
      <w:bookmarkStart w:id="476" w:name="_Toc98233626"/>
      <w:bookmarkStart w:id="477" w:name="_Toc148522588"/>
      <w:bookmarkStart w:id="478" w:name="_Toc112951117"/>
      <w:bookmarkStart w:id="479" w:name="_Toc164920768"/>
      <w:bookmarkStart w:id="480" w:name="_Toc170120310"/>
      <w:bookmarkStart w:id="481" w:name="_Toc175858555"/>
      <w:bookmarkStart w:id="482" w:name="_Toc175859628"/>
      <w:bookmarkStart w:id="483" w:name="_Toc186707756"/>
      <w:r>
        <w:t>6.</w:t>
      </w:r>
      <w:r>
        <w:rPr>
          <w:rFonts w:eastAsiaTheme="minorEastAsia" w:hint="eastAsia"/>
          <w:lang w:eastAsia="zh-CN"/>
        </w:rPr>
        <w:t>4</w:t>
      </w:r>
      <w:r>
        <w:t>.5.1</w:t>
      </w:r>
      <w:r>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lastRenderedPageBreak/>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484" w:name="_Toc34266278"/>
      <w:bookmarkStart w:id="485" w:name="_Toc59017921"/>
      <w:bookmarkStart w:id="486" w:name="_Toc43563491"/>
      <w:bookmarkStart w:id="487" w:name="_Toc94064242"/>
      <w:bookmarkStart w:id="488" w:name="_Toc51762886"/>
      <w:bookmarkStart w:id="489" w:name="_Toc98233627"/>
      <w:bookmarkStart w:id="490" w:name="_Toc85552973"/>
      <w:bookmarkStart w:id="491" w:name="_Toc50031966"/>
      <w:bookmarkStart w:id="492" w:name="_Toc70550617"/>
      <w:bookmarkStart w:id="493" w:name="_Toc112951118"/>
      <w:bookmarkStart w:id="494" w:name="_Toc114133797"/>
      <w:bookmarkStart w:id="495" w:name="_Toc85557072"/>
      <w:bookmarkStart w:id="496" w:name="_Toc66231789"/>
      <w:bookmarkStart w:id="497" w:name="_Toc45134034"/>
      <w:bookmarkStart w:id="498" w:name="_Toc101244403"/>
      <w:bookmarkStart w:id="499" w:name="_Toc90655859"/>
      <w:bookmarkStart w:id="500" w:name="_Toc136562364"/>
      <w:bookmarkStart w:id="501" w:name="_Toc36102449"/>
      <w:bookmarkStart w:id="502" w:name="_Toc88667574"/>
      <w:bookmarkStart w:id="503" w:name="_Toc28012808"/>
      <w:bookmarkStart w:id="504" w:name="_Toc56640953"/>
      <w:bookmarkStart w:id="505" w:name="_Toc120702297"/>
      <w:bookmarkStart w:id="506" w:name="_Toc113031658"/>
      <w:bookmarkStart w:id="507" w:name="_Toc138754198"/>
      <w:bookmarkStart w:id="508" w:name="_Toc148522589"/>
      <w:bookmarkStart w:id="509" w:name="_Toc83233063"/>
      <w:bookmarkStart w:id="510" w:name="_Toc145705685"/>
      <w:bookmarkStart w:id="511" w:name="_Toc104538996"/>
      <w:bookmarkStart w:id="512" w:name="_Toc68168950"/>
      <w:bookmarkStart w:id="513" w:name="_Toc164920769"/>
      <w:bookmarkStart w:id="514" w:name="_Toc170120311"/>
      <w:bookmarkStart w:id="515" w:name="_Toc175858556"/>
      <w:bookmarkStart w:id="516" w:name="_Toc175859629"/>
    </w:p>
    <w:p w14:paraId="2CDE0C15" w14:textId="6759C544" w:rsidR="002F77E3" w:rsidRDefault="002F77E3" w:rsidP="002F77E3">
      <w:pPr>
        <w:pStyle w:val="Heading4"/>
      </w:pPr>
      <w:bookmarkStart w:id="517" w:name="_Toc186707757"/>
      <w:r>
        <w:t>6.</w:t>
      </w:r>
      <w:r>
        <w:rPr>
          <w:rFonts w:eastAsiaTheme="minorEastAsia" w:hint="eastAsia"/>
          <w:lang w:eastAsia="zh-CN"/>
        </w:rPr>
        <w:t>4</w:t>
      </w:r>
      <w:r>
        <w:t>.5.2</w:t>
      </w:r>
      <w:r>
        <w:tab/>
        <w:t>Event Notification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D8246E6" w14:textId="353D7168" w:rsidR="002F77E3" w:rsidRDefault="002F77E3" w:rsidP="002F77E3">
      <w:pPr>
        <w:pStyle w:val="Heading5"/>
      </w:pPr>
      <w:bookmarkStart w:id="518" w:name="_Toc50031967"/>
      <w:bookmarkStart w:id="519" w:name="_Toc68168951"/>
      <w:bookmarkStart w:id="520" w:name="_Toc113031659"/>
      <w:bookmarkStart w:id="521" w:name="_Toc34266279"/>
      <w:bookmarkStart w:id="522" w:name="_Toc56640954"/>
      <w:bookmarkStart w:id="523" w:name="_Toc112951119"/>
      <w:bookmarkStart w:id="524" w:name="_Toc59017922"/>
      <w:bookmarkStart w:id="525" w:name="_Toc90655860"/>
      <w:bookmarkStart w:id="526" w:name="_Toc120702298"/>
      <w:bookmarkStart w:id="527" w:name="_Toc136562365"/>
      <w:bookmarkStart w:id="528" w:name="_Toc104538997"/>
      <w:bookmarkStart w:id="529" w:name="_Toc85557073"/>
      <w:bookmarkStart w:id="530" w:name="_Toc85552974"/>
      <w:bookmarkStart w:id="531" w:name="_Toc45134035"/>
      <w:bookmarkStart w:id="532" w:name="_Toc94064243"/>
      <w:bookmarkStart w:id="533" w:name="_Toc43563492"/>
      <w:bookmarkStart w:id="534" w:name="_Toc101244404"/>
      <w:bookmarkStart w:id="535" w:name="_Toc98233628"/>
      <w:bookmarkStart w:id="536" w:name="_Toc114133798"/>
      <w:bookmarkStart w:id="537" w:name="_Toc28012809"/>
      <w:bookmarkStart w:id="538" w:name="_Toc36102450"/>
      <w:bookmarkStart w:id="539" w:name="_Toc88667575"/>
      <w:bookmarkStart w:id="540" w:name="_Toc66231790"/>
      <w:bookmarkStart w:id="541" w:name="_Toc51762887"/>
      <w:bookmarkStart w:id="542" w:name="_Toc83233064"/>
      <w:bookmarkStart w:id="543" w:name="_Toc138754199"/>
      <w:bookmarkStart w:id="544" w:name="_Toc145705686"/>
      <w:bookmarkStart w:id="545" w:name="_Toc148522590"/>
      <w:bookmarkStart w:id="546" w:name="_Toc70550618"/>
      <w:bookmarkStart w:id="547" w:name="_Toc164920770"/>
      <w:bookmarkStart w:id="548" w:name="_Toc170120312"/>
      <w:bookmarkStart w:id="549" w:name="_Toc175858557"/>
      <w:bookmarkStart w:id="550" w:name="_Toc175859630"/>
      <w:bookmarkStart w:id="551" w:name="_Toc186707758"/>
      <w:r>
        <w:t>6.</w:t>
      </w:r>
      <w:r>
        <w:rPr>
          <w:rFonts w:eastAsiaTheme="minorEastAsia" w:hint="eastAsia"/>
          <w:lang w:eastAsia="zh-CN"/>
        </w:rPr>
        <w:t>4</w:t>
      </w:r>
      <w:r>
        <w:t>.5.2.1</w:t>
      </w:r>
      <w:r>
        <w:tab/>
        <w:t>Description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9E6CFC3" w14:textId="77777777" w:rsidR="002F77E3" w:rsidRDefault="002F77E3" w:rsidP="002F77E3">
      <w:bookmarkStart w:id="552" w:name="_Toc104538998"/>
      <w:bookmarkStart w:id="553" w:name="_Toc34266280"/>
      <w:bookmarkStart w:id="554" w:name="_Toc43563493"/>
      <w:bookmarkStart w:id="555" w:name="_Toc56640955"/>
      <w:bookmarkStart w:id="556" w:name="_Toc28012810"/>
      <w:bookmarkStart w:id="557" w:name="_Toc94064244"/>
      <w:bookmarkStart w:id="558" w:name="_Toc98233629"/>
      <w:bookmarkStart w:id="559" w:name="_Toc45134036"/>
      <w:bookmarkStart w:id="560" w:name="_Toc51762888"/>
      <w:bookmarkStart w:id="561" w:name="_Toc36102451"/>
      <w:bookmarkStart w:id="562" w:name="_Toc68168952"/>
      <w:bookmarkStart w:id="563" w:name="_Toc113031660"/>
      <w:bookmarkStart w:id="564" w:name="_Toc90655861"/>
      <w:bookmarkStart w:id="565" w:name="_Toc70550619"/>
      <w:bookmarkStart w:id="566" w:name="_Toc101244405"/>
      <w:bookmarkStart w:id="567" w:name="_Toc59017923"/>
      <w:bookmarkStart w:id="568" w:name="_Toc85557074"/>
      <w:bookmarkStart w:id="569" w:name="_Toc83233065"/>
      <w:bookmarkStart w:id="570" w:name="_Toc50031968"/>
      <w:bookmarkStart w:id="571" w:name="_Toc85552975"/>
      <w:bookmarkStart w:id="572" w:name="_Toc88667576"/>
      <w:bookmarkStart w:id="573" w:name="_Toc112951120"/>
      <w:bookmarkStart w:id="574" w:name="_Toc114133799"/>
      <w:bookmarkStart w:id="575"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576" w:name="_Toc120702299"/>
      <w:bookmarkStart w:id="577" w:name="_Toc138754200"/>
      <w:bookmarkStart w:id="578" w:name="_Toc148522591"/>
      <w:bookmarkStart w:id="579" w:name="_Toc145705687"/>
      <w:bookmarkStart w:id="580" w:name="_Toc136562366"/>
      <w:bookmarkStart w:id="581" w:name="_Toc164920771"/>
      <w:bookmarkStart w:id="582" w:name="_Toc170120313"/>
      <w:bookmarkStart w:id="583" w:name="_Toc175858558"/>
      <w:bookmarkStart w:id="584" w:name="_Toc175859631"/>
      <w:bookmarkStart w:id="585" w:name="_Toc186707759"/>
      <w:r>
        <w:t>6.</w:t>
      </w:r>
      <w:r>
        <w:rPr>
          <w:rFonts w:eastAsiaTheme="minorEastAsia" w:hint="eastAsia"/>
          <w:lang w:eastAsia="zh-CN"/>
        </w:rPr>
        <w:t>4</w:t>
      </w:r>
      <w:r>
        <w:t>.5.2.2</w:t>
      </w:r>
      <w:r>
        <w:tab/>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rFonts w:hint="eastAsia"/>
          <w:lang w:eastAsia="zh-CN"/>
        </w:rPr>
        <w:t>Target</w:t>
      </w:r>
      <w:r>
        <w:t xml:space="preserve"> </w:t>
      </w:r>
      <w:r>
        <w:rPr>
          <w:rFonts w:hint="eastAsia"/>
          <w:lang w:eastAsia="zh-CN"/>
        </w:rPr>
        <w:t>URI</w:t>
      </w:r>
      <w:bookmarkEnd w:id="585"/>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Heading5"/>
      </w:pPr>
      <w:bookmarkStart w:id="586" w:name="_Toc170275721"/>
      <w:bookmarkStart w:id="587" w:name="_Toc186707760"/>
      <w:r w:rsidRPr="00B910B8">
        <w:t>6.</w:t>
      </w:r>
      <w:r>
        <w:rPr>
          <w:rFonts w:eastAsiaTheme="minorEastAsia" w:hint="eastAsia"/>
          <w:lang w:eastAsia="zh-CN"/>
        </w:rPr>
        <w:t>4</w:t>
      </w:r>
      <w:r w:rsidRPr="00B910B8">
        <w:t>.5.2.3</w:t>
      </w:r>
      <w:r w:rsidRPr="00B910B8">
        <w:tab/>
        <w:t>Standard Methods</w:t>
      </w:r>
      <w:bookmarkEnd w:id="586"/>
      <w:bookmarkEnd w:id="587"/>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77777777" w:rsidR="002F77E3" w:rsidRDefault="002F77E3" w:rsidP="003B0F26">
            <w:pPr>
              <w:pStyle w:val="TAL"/>
            </w:pPr>
            <w:r>
              <w:rPr>
                <w:lang w:val="en-US" w:eastAsia="zh-CN"/>
              </w:rPr>
              <w:t>array(</w:t>
            </w:r>
            <w:proofErr w:type="spellStart"/>
            <w:r>
              <w:rPr>
                <w:lang w:val="en-US" w:eastAsia="zh-CN"/>
              </w:rPr>
              <w:t>I</w:t>
            </w:r>
            <w:r>
              <w:rPr>
                <w:rFonts w:hint="eastAsia"/>
                <w:lang w:val="en-US" w:eastAsia="zh-CN"/>
              </w:rPr>
              <w:t>msEvent</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588" w:name="_Toc186707761"/>
      <w:r>
        <w:t>6.</w:t>
      </w:r>
      <w:r>
        <w:rPr>
          <w:rFonts w:eastAsiaTheme="minorEastAsia" w:hint="eastAsia"/>
          <w:lang w:eastAsia="zh-CN"/>
        </w:rPr>
        <w:t>4</w:t>
      </w:r>
      <w:r>
        <w:t>.6</w:t>
      </w:r>
      <w:r>
        <w:tab/>
        <w:t>Data Model</w:t>
      </w:r>
      <w:bookmarkEnd w:id="588"/>
    </w:p>
    <w:p w14:paraId="40D98B06" w14:textId="0281484C" w:rsidR="002F77E3" w:rsidRDefault="002F77E3" w:rsidP="002F77E3">
      <w:pPr>
        <w:pStyle w:val="Heading4"/>
      </w:pPr>
      <w:bookmarkStart w:id="589" w:name="_Toc186707762"/>
      <w:r>
        <w:t>6.</w:t>
      </w:r>
      <w:r>
        <w:rPr>
          <w:rFonts w:eastAsiaTheme="minorEastAsia" w:hint="eastAsia"/>
          <w:lang w:eastAsia="zh-CN"/>
        </w:rPr>
        <w:t>4</w:t>
      </w:r>
      <w:r>
        <w:t>.6.1</w:t>
      </w:r>
      <w:r>
        <w:tab/>
        <w:t>General</w:t>
      </w:r>
      <w:bookmarkEnd w:id="589"/>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8"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3F58D49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4DAFCF3" w14:textId="77777777" w:rsidR="002F77E3" w:rsidRDefault="002F77E3" w:rsidP="003B0F26">
            <w:pPr>
              <w:pStyle w:val="TAL"/>
              <w:rPr>
                <w:lang w:eastAsia="zh-CN"/>
              </w:rPr>
            </w:pPr>
            <w:proofErr w:type="spellStart"/>
            <w:r>
              <w:t>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2026DF1B" w14:textId="7BA1E1DC" w:rsidR="002F77E3" w:rsidRDefault="002F77E3" w:rsidP="003B0F26">
            <w:pPr>
              <w:pStyle w:val="TAL"/>
              <w:rPr>
                <w:lang w:eastAsia="zh-CN"/>
              </w:rPr>
            </w:pPr>
            <w:r>
              <w:rPr>
                <w:rFonts w:hint="eastAsia"/>
              </w:rPr>
              <w:t>6</w:t>
            </w:r>
            <w:r>
              <w:t>.</w:t>
            </w:r>
            <w:r>
              <w:rPr>
                <w:rFonts w:eastAsiaTheme="minorEastAsia" w:hint="eastAsia"/>
                <w:lang w:eastAsia="zh-CN"/>
              </w:rPr>
              <w:t>4</w:t>
            </w:r>
            <w:r>
              <w:t>.6.2.3</w:t>
            </w:r>
          </w:p>
        </w:tc>
        <w:tc>
          <w:tcPr>
            <w:tcW w:w="5838" w:type="dxa"/>
            <w:tcBorders>
              <w:top w:val="single" w:sz="4" w:space="0" w:color="auto"/>
              <w:left w:val="single" w:sz="4" w:space="0" w:color="auto"/>
              <w:bottom w:val="single" w:sz="4" w:space="0" w:color="auto"/>
              <w:right w:val="single" w:sz="4" w:space="0" w:color="auto"/>
            </w:tcBorders>
          </w:tcPr>
          <w:p w14:paraId="0E49C6B5" w14:textId="77777777" w:rsidR="002F77E3" w:rsidRPr="00A70ED2" w:rsidRDefault="002F77E3" w:rsidP="003B0F26">
            <w:pPr>
              <w:pStyle w:val="TAL"/>
              <w:rPr>
                <w:lang w:eastAsia="zh-CN"/>
              </w:rPr>
            </w:pPr>
            <w:r w:rsidRPr="00A70ED2">
              <w:rPr>
                <w:rFonts w:hint="eastAsia"/>
              </w:rPr>
              <w:t>T</w:t>
            </w:r>
            <w:r w:rsidRPr="00A70ED2">
              <w:t xml:space="preserve">he </w:t>
            </w:r>
            <w:r>
              <w:t>event type to be detected</w:t>
            </w:r>
          </w:p>
        </w:tc>
      </w:tr>
      <w:tr w:rsidR="002F77E3" w14:paraId="0881DA1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8"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8"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2F77E3" w14:paraId="5531B14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2F77E3" w14:paraId="6B9A5B7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590" w:name="_Toc186707763"/>
      <w:r>
        <w:rPr>
          <w:lang w:val="en-US"/>
        </w:rPr>
        <w:t>6.</w:t>
      </w:r>
      <w:r>
        <w:rPr>
          <w:rFonts w:eastAsiaTheme="minorEastAsia" w:hint="eastAsia"/>
          <w:lang w:val="en-US" w:eastAsia="zh-CN"/>
        </w:rPr>
        <w:t>4</w:t>
      </w:r>
      <w:r>
        <w:rPr>
          <w:lang w:val="en-US"/>
        </w:rPr>
        <w:t>.6.2</w:t>
      </w:r>
      <w:r>
        <w:rPr>
          <w:lang w:val="en-US"/>
        </w:rPr>
        <w:tab/>
        <w:t>Structured data types</w:t>
      </w:r>
      <w:bookmarkEnd w:id="590"/>
    </w:p>
    <w:p w14:paraId="4C9B9801" w14:textId="6D0A1CEC" w:rsidR="002F77E3" w:rsidRDefault="002F77E3" w:rsidP="002F77E3">
      <w:pPr>
        <w:pStyle w:val="Heading5"/>
      </w:pPr>
      <w:bookmarkStart w:id="591" w:name="_Toc186707764"/>
      <w:r>
        <w:t>6.</w:t>
      </w:r>
      <w:r>
        <w:rPr>
          <w:rFonts w:eastAsiaTheme="minorEastAsia" w:hint="eastAsia"/>
          <w:lang w:eastAsia="zh-CN"/>
        </w:rPr>
        <w:t>4</w:t>
      </w:r>
      <w:r>
        <w:t>.6.2.1</w:t>
      </w:r>
      <w:r>
        <w:tab/>
        <w:t>Introduction</w:t>
      </w:r>
      <w:bookmarkEnd w:id="591"/>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592" w:name="_Toc186707765"/>
      <w:r>
        <w:t>6.</w:t>
      </w:r>
      <w:r>
        <w:rPr>
          <w:rFonts w:eastAsiaTheme="minorEastAsia" w:hint="eastAsia"/>
          <w:lang w:eastAsia="zh-CN"/>
        </w:rPr>
        <w:t>4</w:t>
      </w:r>
      <w:r>
        <w:t>.6.2.2</w:t>
      </w:r>
      <w:r>
        <w:tab/>
        <w:t xml:space="preserve">Type: </w:t>
      </w:r>
      <w:proofErr w:type="spellStart"/>
      <w:r>
        <w:t>ImsEventsSubscription</w:t>
      </w:r>
      <w:bookmarkEnd w:id="592"/>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3B0F26">
        <w:trPr>
          <w:jc w:val="center"/>
        </w:trPr>
        <w:tc>
          <w:tcPr>
            <w:tcW w:w="1707"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3"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3B0F26">
        <w:trPr>
          <w:jc w:val="center"/>
        </w:trPr>
        <w:tc>
          <w:tcPr>
            <w:tcW w:w="1707"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3"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3B0F26">
        <w:trPr>
          <w:jc w:val="center"/>
        </w:trPr>
        <w:tc>
          <w:tcPr>
            <w:tcW w:w="1707"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3" w:type="dxa"/>
          </w:tcPr>
          <w:p w14:paraId="0B29F7E2" w14:textId="77777777" w:rsidR="002F77E3" w:rsidRPr="00351AEB" w:rsidRDefault="002F77E3" w:rsidP="003B0F26">
            <w:pPr>
              <w:pStyle w:val="TAL"/>
              <w:rPr>
                <w:lang w:eastAsia="zh-CN"/>
              </w:rPr>
            </w:pPr>
            <w:proofErr w:type="spellStart"/>
            <w:r>
              <w:rPr>
                <w:rFonts w:hint="eastAsia"/>
                <w:lang w:eastAsia="zh-CN"/>
              </w:rPr>
              <w:t>I</w:t>
            </w:r>
            <w:r>
              <w:rPr>
                <w:lang w:eastAsia="zh-CN"/>
              </w:rPr>
              <w:t>dentfies</w:t>
            </w:r>
            <w:proofErr w:type="spellEnd"/>
            <w:r>
              <w:rPr>
                <w:lang w:eastAsia="zh-CN"/>
              </w:rPr>
              <w:t xml:space="preserve"> whether the request applies to any UE. This attribute </w:t>
            </w:r>
            <w:r>
              <w:rPr>
                <w:rFonts w:cs="Arial"/>
                <w:szCs w:val="18"/>
              </w:rPr>
              <w:t xml:space="preserve">This attribute shall set to </w:t>
            </w:r>
            <w:r>
              <w:rPr>
                <w:lang w:eastAsia="zh-CN"/>
              </w:rPr>
              <w:t xml:space="preserve">"true" if applicable for any UE, otherwise, set to "false". </w:t>
            </w:r>
            <w:r>
              <w:t>(NOTE)</w:t>
            </w:r>
          </w:p>
        </w:tc>
      </w:tr>
      <w:tr w:rsidR="002F77E3" w:rsidRPr="00351AEB" w14:paraId="6068E4AE" w14:textId="77777777" w:rsidTr="003B0F26">
        <w:trPr>
          <w:jc w:val="center"/>
        </w:trPr>
        <w:tc>
          <w:tcPr>
            <w:tcW w:w="1707" w:type="dxa"/>
          </w:tcPr>
          <w:p w14:paraId="6C5A8183" w14:textId="77777777" w:rsidR="002F77E3" w:rsidRDefault="002F77E3" w:rsidP="003B0F26">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3"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3B0F26">
        <w:trPr>
          <w:jc w:val="center"/>
        </w:trPr>
        <w:tc>
          <w:tcPr>
            <w:tcW w:w="1707" w:type="dxa"/>
          </w:tcPr>
          <w:p w14:paraId="3319C339" w14:textId="77777777" w:rsidR="002F77E3" w:rsidRDefault="002F77E3" w:rsidP="003B0F26">
            <w:pPr>
              <w:pStyle w:val="TAL"/>
            </w:pPr>
            <w:proofErr w:type="spellStart"/>
            <w:r>
              <w:t>e</w:t>
            </w:r>
            <w:r>
              <w:rPr>
                <w:rFonts w:hint="eastAsia"/>
              </w:rPr>
              <w:t>vent</w:t>
            </w:r>
            <w:r>
              <w:t>TypeList</w:t>
            </w:r>
            <w:proofErr w:type="spellEnd"/>
          </w:p>
        </w:tc>
        <w:tc>
          <w:tcPr>
            <w:tcW w:w="1498" w:type="dxa"/>
          </w:tcPr>
          <w:p w14:paraId="7E633DA4" w14:textId="77777777" w:rsidR="002F77E3" w:rsidRDefault="002F77E3" w:rsidP="003B0F26">
            <w:pPr>
              <w:pStyle w:val="TAL"/>
            </w:pPr>
            <w:r>
              <w:rPr>
                <w:rFonts w:hint="eastAsia"/>
                <w:lang w:eastAsia="zh-CN"/>
              </w:rPr>
              <w:t>a</w:t>
            </w:r>
            <w:r>
              <w:t>rray(</w:t>
            </w:r>
            <w:proofErr w:type="spellStart"/>
            <w:r>
              <w:t>EventType</w:t>
            </w:r>
            <w:proofErr w:type="spellEnd"/>
            <w:r>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3" w:type="dxa"/>
          </w:tcPr>
          <w:p w14:paraId="55654AC1" w14:textId="77777777" w:rsidR="002F77E3" w:rsidRDefault="002F77E3" w:rsidP="003B0F26">
            <w:pPr>
              <w:pStyle w:val="TAL"/>
              <w:rPr>
                <w:rFonts w:cs="Arial"/>
                <w:szCs w:val="18"/>
                <w:lang w:eastAsia="zh-CN"/>
              </w:rPr>
            </w:pPr>
            <w:r>
              <w:t>Subscribed event types.</w:t>
            </w:r>
          </w:p>
        </w:tc>
      </w:tr>
      <w:tr w:rsidR="002F77E3" w14:paraId="0CD0906C" w14:textId="77777777" w:rsidTr="003B0F26">
        <w:trPr>
          <w:jc w:val="center"/>
        </w:trPr>
        <w:tc>
          <w:tcPr>
            <w:tcW w:w="1707"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3" w:type="dxa"/>
          </w:tcPr>
          <w:p w14:paraId="361B3F32" w14:textId="77777777" w:rsidR="002F77E3" w:rsidRDefault="002F77E3" w:rsidP="003B0F26">
            <w:pPr>
              <w:pStyle w:val="TAL"/>
            </w:pPr>
            <w:r>
              <w:t>Identifies the recipient of Notifications sent by the NF consumer.</w:t>
            </w:r>
          </w:p>
          <w:p w14:paraId="4E542307" w14:textId="77777777" w:rsidR="002F77E3" w:rsidRPr="009D737C" w:rsidRDefault="002F77E3" w:rsidP="003B0F26">
            <w:pPr>
              <w:pStyle w:val="TAL"/>
            </w:pPr>
            <w:r>
              <w:t>This parameter shall be supplied by the NF service consumer in the HTTP POST requests that create the subscriptions for event notifications and in the HTTP PUT requests that update the subscriptions for event notifications.</w:t>
            </w:r>
          </w:p>
        </w:tc>
      </w:tr>
      <w:tr w:rsidR="002F77E3" w14:paraId="3A59E9BC" w14:textId="77777777" w:rsidTr="003B0F26">
        <w:trPr>
          <w:jc w:val="center"/>
        </w:trPr>
        <w:tc>
          <w:tcPr>
            <w:tcW w:w="9527" w:type="dxa"/>
            <w:gridSpan w:val="5"/>
          </w:tcPr>
          <w:p w14:paraId="384140A6" w14:textId="77777777" w:rsidR="002F77E3" w:rsidRPr="00351AEB" w:rsidRDefault="002F77E3" w:rsidP="003B0F26">
            <w:pPr>
              <w:pStyle w:val="TAN"/>
              <w:rPr>
                <w:lang w:eastAsia="zh-CN"/>
              </w:rPr>
            </w:pPr>
            <w:r>
              <w:rPr>
                <w:noProof/>
              </w:rPr>
              <w:t>NOTE 1:</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33CA9159" w:rsidR="002F77E3" w:rsidRPr="00B910B8" w:rsidRDefault="002F77E3" w:rsidP="002F77E3">
      <w:pPr>
        <w:pStyle w:val="Heading5"/>
      </w:pPr>
      <w:bookmarkStart w:id="593" w:name="_Toc186707766"/>
      <w:r w:rsidRPr="00B910B8">
        <w:t>6.</w:t>
      </w:r>
      <w:r>
        <w:rPr>
          <w:rFonts w:eastAsiaTheme="minorEastAsia" w:hint="eastAsia"/>
          <w:lang w:eastAsia="zh-CN"/>
        </w:rPr>
        <w:t>4</w:t>
      </w:r>
      <w:r w:rsidRPr="00B910B8">
        <w:t>.6.2.</w:t>
      </w:r>
      <w:r>
        <w:t>3</w:t>
      </w:r>
      <w:r w:rsidRPr="00B910B8">
        <w:tab/>
        <w:t xml:space="preserve">Type: </w:t>
      </w:r>
      <w:proofErr w:type="spellStart"/>
      <w:r>
        <w:t>EventType</w:t>
      </w:r>
      <w:bookmarkEnd w:id="593"/>
      <w:proofErr w:type="spellEnd"/>
    </w:p>
    <w:p w14:paraId="5B9269EA" w14:textId="783E072D" w:rsidR="002F77E3" w:rsidRPr="00B910B8" w:rsidRDefault="002F77E3" w:rsidP="002F77E3">
      <w:pPr>
        <w:pStyle w:val="TH"/>
        <w:rPr>
          <w:b w:val="0"/>
        </w:rPr>
      </w:pPr>
      <w:r w:rsidRPr="00B910B8">
        <w:t>Table 6.</w:t>
      </w:r>
      <w:r>
        <w:rPr>
          <w:rFonts w:eastAsiaTheme="minorEastAsia" w:hint="eastAsia"/>
          <w:lang w:eastAsia="zh-CN"/>
        </w:rPr>
        <w:t>4</w:t>
      </w:r>
      <w:r w:rsidRPr="00B910B8">
        <w:t>.6.2.</w:t>
      </w:r>
      <w:r>
        <w:t>3</w:t>
      </w:r>
      <w:r w:rsidRPr="00B910B8">
        <w:t xml:space="preserve">-1: Definition of type </w:t>
      </w:r>
      <w:proofErr w:type="spellStart"/>
      <w:r>
        <w:t>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14:paraId="606F5868" w14:textId="77777777" w:rsidTr="003B0F26">
        <w:trPr>
          <w:jc w:val="center"/>
        </w:trPr>
        <w:tc>
          <w:tcPr>
            <w:tcW w:w="1704" w:type="dxa"/>
            <w:shd w:val="clear" w:color="auto" w:fill="C0C0C0"/>
          </w:tcPr>
          <w:p w14:paraId="1AF62C19" w14:textId="77777777" w:rsidR="002F77E3" w:rsidRPr="00B910B8" w:rsidRDefault="002F77E3" w:rsidP="003B0F26">
            <w:pPr>
              <w:pStyle w:val="TAH"/>
              <w:rPr>
                <w:b w:val="0"/>
              </w:rPr>
            </w:pPr>
            <w:r w:rsidRPr="00B910B8">
              <w:t>Attribute name</w:t>
            </w:r>
          </w:p>
        </w:tc>
        <w:tc>
          <w:tcPr>
            <w:tcW w:w="1446" w:type="dxa"/>
            <w:shd w:val="clear" w:color="auto" w:fill="C0C0C0"/>
          </w:tcPr>
          <w:p w14:paraId="710678BF" w14:textId="77777777" w:rsidR="002F77E3" w:rsidRPr="00B910B8" w:rsidRDefault="002F77E3" w:rsidP="003B0F26">
            <w:pPr>
              <w:pStyle w:val="TAH"/>
              <w:rPr>
                <w:b w:val="0"/>
              </w:rPr>
            </w:pPr>
            <w:r w:rsidRPr="00B910B8">
              <w:t>Data type</w:t>
            </w:r>
          </w:p>
        </w:tc>
        <w:tc>
          <w:tcPr>
            <w:tcW w:w="426" w:type="dxa"/>
            <w:shd w:val="clear" w:color="auto" w:fill="C0C0C0"/>
          </w:tcPr>
          <w:p w14:paraId="20532409" w14:textId="77777777" w:rsidR="002F77E3" w:rsidRPr="00B910B8" w:rsidRDefault="002F77E3" w:rsidP="003B0F26">
            <w:pPr>
              <w:pStyle w:val="TAH"/>
              <w:rPr>
                <w:b w:val="0"/>
              </w:rPr>
            </w:pPr>
            <w:r w:rsidRPr="00B910B8">
              <w:t>P</w:t>
            </w:r>
          </w:p>
        </w:tc>
        <w:tc>
          <w:tcPr>
            <w:tcW w:w="1188" w:type="dxa"/>
            <w:shd w:val="clear" w:color="auto" w:fill="C0C0C0"/>
          </w:tcPr>
          <w:p w14:paraId="309A2F6F" w14:textId="77777777" w:rsidR="002F77E3" w:rsidRPr="00B910B8" w:rsidRDefault="002F77E3" w:rsidP="003B0F26">
            <w:pPr>
              <w:pStyle w:val="TAH"/>
              <w:rPr>
                <w:b w:val="0"/>
              </w:rPr>
            </w:pPr>
            <w:r w:rsidRPr="00B910B8">
              <w:t>Cardinality</w:t>
            </w:r>
          </w:p>
        </w:tc>
        <w:tc>
          <w:tcPr>
            <w:tcW w:w="4763" w:type="dxa"/>
            <w:shd w:val="clear" w:color="auto" w:fill="C0C0C0"/>
          </w:tcPr>
          <w:p w14:paraId="261A77B6" w14:textId="77777777" w:rsidR="002F77E3" w:rsidRPr="00B910B8" w:rsidRDefault="002F77E3" w:rsidP="003B0F26">
            <w:pPr>
              <w:pStyle w:val="TAH"/>
              <w:rPr>
                <w:b w:val="0"/>
              </w:rPr>
            </w:pPr>
            <w:r w:rsidRPr="00B910B8">
              <w:t>Description</w:t>
            </w:r>
          </w:p>
        </w:tc>
      </w:tr>
      <w:tr w:rsidR="002F77E3" w:rsidRPr="00D93AE2" w14:paraId="352174EC" w14:textId="77777777" w:rsidTr="003B0F26">
        <w:trPr>
          <w:trHeight w:val="49"/>
          <w:jc w:val="center"/>
        </w:trPr>
        <w:tc>
          <w:tcPr>
            <w:tcW w:w="1704" w:type="dxa"/>
          </w:tcPr>
          <w:p w14:paraId="2A9F7F13" w14:textId="77777777" w:rsidR="002F77E3" w:rsidRPr="00B910B8" w:rsidRDefault="002F77E3" w:rsidP="003B0F26">
            <w:pPr>
              <w:pStyle w:val="TAL"/>
            </w:pPr>
            <w:r>
              <w:t>event</w:t>
            </w:r>
          </w:p>
        </w:tc>
        <w:tc>
          <w:tcPr>
            <w:tcW w:w="1446" w:type="dxa"/>
          </w:tcPr>
          <w:p w14:paraId="43DAC7F4" w14:textId="77777777" w:rsidR="002F77E3" w:rsidRPr="00B910B8" w:rsidRDefault="002F77E3" w:rsidP="003B0F26">
            <w:pPr>
              <w:pStyle w:val="TAL"/>
            </w:pPr>
            <w:proofErr w:type="spellStart"/>
            <w:r w:rsidRPr="00B910B8">
              <w:t>Ims</w:t>
            </w:r>
            <w:r>
              <w:t>Event</w:t>
            </w:r>
            <w:proofErr w:type="spellEnd"/>
          </w:p>
        </w:tc>
        <w:tc>
          <w:tcPr>
            <w:tcW w:w="426" w:type="dxa"/>
          </w:tcPr>
          <w:p w14:paraId="3B35C37E" w14:textId="77777777" w:rsidR="002F77E3" w:rsidRPr="00B910B8" w:rsidRDefault="002F77E3" w:rsidP="003B0F26">
            <w:pPr>
              <w:pStyle w:val="TAL"/>
            </w:pPr>
            <w:r>
              <w:t>M</w:t>
            </w:r>
          </w:p>
        </w:tc>
        <w:tc>
          <w:tcPr>
            <w:tcW w:w="1188" w:type="dxa"/>
          </w:tcPr>
          <w:p w14:paraId="1899892D" w14:textId="77777777" w:rsidR="002F77E3" w:rsidRPr="00B910B8" w:rsidRDefault="002F77E3" w:rsidP="003B0F26">
            <w:pPr>
              <w:pStyle w:val="TAL"/>
            </w:pPr>
            <w:r w:rsidRPr="00B910B8">
              <w:t>1</w:t>
            </w:r>
          </w:p>
        </w:tc>
        <w:tc>
          <w:tcPr>
            <w:tcW w:w="4763" w:type="dxa"/>
          </w:tcPr>
          <w:p w14:paraId="55303300" w14:textId="77777777" w:rsidR="002F77E3" w:rsidRPr="00B910B8" w:rsidRDefault="002F77E3" w:rsidP="003B0F26">
            <w:pPr>
              <w:pStyle w:val="TAL"/>
            </w:pPr>
            <w:r w:rsidRPr="00B910B8">
              <w:t xml:space="preserve">The </w:t>
            </w:r>
            <w:r>
              <w:t>event type of the subscribed event.</w:t>
            </w:r>
          </w:p>
        </w:tc>
      </w:tr>
    </w:tbl>
    <w:p w14:paraId="5F8F471E" w14:textId="77777777" w:rsidR="002F77E3" w:rsidRDefault="002F77E3" w:rsidP="002F77E3">
      <w:pPr>
        <w:rPr>
          <w:lang w:val="en-US"/>
        </w:rPr>
      </w:pPr>
    </w:p>
    <w:p w14:paraId="16A82B62" w14:textId="26660F2A" w:rsidR="002F77E3" w:rsidRPr="00B910B8" w:rsidRDefault="002F77E3" w:rsidP="002F77E3">
      <w:pPr>
        <w:pStyle w:val="Heading5"/>
      </w:pPr>
      <w:bookmarkStart w:id="594" w:name="_Toc186707767"/>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594"/>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proofErr w:type="spellStart"/>
            <w:r>
              <w:t>eventNotifications</w:t>
            </w:r>
            <w:proofErr w:type="spellEnd"/>
          </w:p>
        </w:tc>
        <w:tc>
          <w:tcPr>
            <w:tcW w:w="1505" w:type="dxa"/>
            <w:shd w:val="clear" w:color="auto" w:fill="auto"/>
          </w:tcPr>
          <w:p w14:paraId="3728E258" w14:textId="77777777" w:rsidR="002F77E3" w:rsidRPr="00B910B8" w:rsidRDefault="002F77E3" w:rsidP="003B0F26">
            <w:pPr>
              <w:pStyle w:val="TAL"/>
            </w:pPr>
            <w:r>
              <w:t>array(</w:t>
            </w:r>
            <w:proofErr w:type="spellStart"/>
            <w:r>
              <w:t>EventNotification</w:t>
            </w:r>
            <w:proofErr w:type="spellEnd"/>
            <w:r>
              <w:t>)</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77777777" w:rsidR="002F77E3" w:rsidRPr="00B910B8" w:rsidRDefault="002F77E3" w:rsidP="003B0F26">
            <w:pPr>
              <w:pStyle w:val="TAL"/>
              <w:rPr>
                <w:lang w:eastAsia="zh-CN"/>
              </w:rPr>
            </w:pPr>
            <w:proofErr w:type="spellStart"/>
            <w:r>
              <w:t>subscriptionId</w:t>
            </w:r>
            <w:proofErr w:type="spellEnd"/>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77777777" w:rsidR="002F77E3" w:rsidRPr="00B910B8" w:rsidRDefault="002F77E3" w:rsidP="003B0F26">
            <w:pPr>
              <w:pStyle w:val="TAL"/>
              <w:rPr>
                <w:lang w:eastAsia="zh-CN"/>
              </w:rPr>
            </w:pPr>
            <w:r>
              <w:t xml:space="preserve">String identifying a subscription to the </w:t>
            </w:r>
            <w:proofErr w:type="spellStart"/>
            <w:r>
              <w:t>Nimsas_ImsEE</w:t>
            </w:r>
            <w:proofErr w:type="spellEnd"/>
            <w:r>
              <w:t xml:space="preserve"> service. </w:t>
            </w:r>
          </w:p>
        </w:tc>
      </w:tr>
    </w:tbl>
    <w:p w14:paraId="4F31A65F" w14:textId="77777777" w:rsidR="002F77E3" w:rsidRDefault="002F77E3" w:rsidP="002F77E3"/>
    <w:p w14:paraId="3EC85AC3" w14:textId="5B121499" w:rsidR="002F77E3" w:rsidRPr="00B910B8" w:rsidRDefault="002F77E3" w:rsidP="002F77E3">
      <w:pPr>
        <w:pStyle w:val="Heading5"/>
      </w:pPr>
      <w:bookmarkStart w:id="595" w:name="_Toc186707768"/>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595"/>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3B0F26">
        <w:trPr>
          <w:jc w:val="center"/>
        </w:trPr>
        <w:tc>
          <w:tcPr>
            <w:tcW w:w="1645"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5"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3B0F26">
        <w:trPr>
          <w:jc w:val="center"/>
        </w:trPr>
        <w:tc>
          <w:tcPr>
            <w:tcW w:w="1645"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5" w:type="dxa"/>
          </w:tcPr>
          <w:p w14:paraId="2F8ADFF5" w14:textId="77777777" w:rsidR="002F77E3" w:rsidRPr="001C34B0" w:rsidRDefault="002F77E3" w:rsidP="003B0F26">
            <w:pPr>
              <w:pStyle w:val="TAL"/>
              <w:rPr>
                <w:lang w:eastAsia="zh-CN"/>
              </w:rPr>
            </w:pPr>
            <w:r>
              <w:t>Event that is notified.</w:t>
            </w:r>
          </w:p>
        </w:tc>
      </w:tr>
      <w:tr w:rsidR="002F77E3" w:rsidRPr="00D93AE2" w14:paraId="63F212A4" w14:textId="77777777" w:rsidTr="003B0F26">
        <w:trPr>
          <w:jc w:val="center"/>
        </w:trPr>
        <w:tc>
          <w:tcPr>
            <w:tcW w:w="1645"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5"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3B0F26">
        <w:trPr>
          <w:jc w:val="center"/>
        </w:trPr>
        <w:tc>
          <w:tcPr>
            <w:tcW w:w="1645" w:type="dxa"/>
          </w:tcPr>
          <w:p w14:paraId="58C20EA5" w14:textId="77777777" w:rsidR="002F77E3" w:rsidRDefault="002F77E3" w:rsidP="003B0F26">
            <w:pPr>
              <w:pStyle w:val="TAL"/>
            </w:pPr>
            <w:proofErr w:type="spellStart"/>
            <w:r>
              <w:rPr>
                <w:lang w:eastAsia="zh-CN"/>
              </w:rPr>
              <w:t>t</w:t>
            </w:r>
            <w:r>
              <w:rPr>
                <w:rFonts w:hint="eastAsia"/>
                <w:lang w:eastAsia="zh-CN"/>
              </w:rPr>
              <w:t>ime</w:t>
            </w:r>
            <w:r>
              <w:t>Stamp</w:t>
            </w:r>
            <w:proofErr w:type="spellEnd"/>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5"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3B0F26">
        <w:trPr>
          <w:jc w:val="center"/>
        </w:trPr>
        <w:tc>
          <w:tcPr>
            <w:tcW w:w="1645"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77777777" w:rsidR="002F77E3" w:rsidRDefault="002F77E3" w:rsidP="003B0F26">
            <w:pPr>
              <w:pStyle w:val="TAL"/>
            </w:pPr>
            <w:r>
              <w:rPr>
                <w:rFonts w:hint="eastAsia"/>
                <w:lang w:eastAsia="zh-CN"/>
              </w:rPr>
              <w:t>M</w:t>
            </w:r>
          </w:p>
        </w:tc>
        <w:tc>
          <w:tcPr>
            <w:tcW w:w="1136" w:type="dxa"/>
          </w:tcPr>
          <w:p w14:paraId="1FD13701" w14:textId="77777777" w:rsidR="002F77E3" w:rsidRDefault="002F77E3" w:rsidP="003B0F26">
            <w:pPr>
              <w:pStyle w:val="TAL"/>
            </w:pPr>
            <w:r>
              <w:rPr>
                <w:rFonts w:hint="eastAsia"/>
                <w:lang w:eastAsia="zh-CN"/>
              </w:rPr>
              <w:t>1</w:t>
            </w:r>
          </w:p>
        </w:tc>
        <w:tc>
          <w:tcPr>
            <w:tcW w:w="4815"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5207FE32" w14:textId="77777777" w:rsidR="002F77E3" w:rsidRDefault="002F77E3" w:rsidP="002F77E3"/>
    <w:p w14:paraId="17AFA32D" w14:textId="082FCE29" w:rsidR="002F77E3" w:rsidRDefault="002F77E3" w:rsidP="002F77E3">
      <w:pPr>
        <w:pStyle w:val="Heading4"/>
        <w:rPr>
          <w:lang w:val="en-US"/>
        </w:rPr>
      </w:pPr>
      <w:bookmarkStart w:id="596" w:name="_Toc186707769"/>
      <w:r>
        <w:rPr>
          <w:lang w:val="en-US"/>
        </w:rPr>
        <w:t>6.</w:t>
      </w:r>
      <w:r>
        <w:rPr>
          <w:rFonts w:eastAsiaTheme="minorEastAsia" w:hint="eastAsia"/>
          <w:lang w:val="en-US" w:eastAsia="zh-CN"/>
        </w:rPr>
        <w:t>4</w:t>
      </w:r>
      <w:r>
        <w:rPr>
          <w:lang w:val="en-US"/>
        </w:rPr>
        <w:t>.6.3</w:t>
      </w:r>
      <w:r>
        <w:rPr>
          <w:lang w:val="en-US"/>
        </w:rPr>
        <w:tab/>
        <w:t>Simple data types and enumerations</w:t>
      </w:r>
      <w:bookmarkEnd w:id="596"/>
    </w:p>
    <w:p w14:paraId="4813B51D" w14:textId="1D28737F" w:rsidR="002F77E3" w:rsidRDefault="002F77E3" w:rsidP="002F77E3">
      <w:pPr>
        <w:pStyle w:val="Heading5"/>
      </w:pPr>
      <w:bookmarkStart w:id="597" w:name="_Toc186707770"/>
      <w:r>
        <w:t>6.</w:t>
      </w:r>
      <w:r>
        <w:rPr>
          <w:rFonts w:eastAsiaTheme="minorEastAsia" w:hint="eastAsia"/>
          <w:lang w:eastAsia="zh-CN"/>
        </w:rPr>
        <w:t>4</w:t>
      </w:r>
      <w:r>
        <w:t>.6.3.1</w:t>
      </w:r>
      <w:r>
        <w:tab/>
        <w:t>Introduction</w:t>
      </w:r>
      <w:bookmarkEnd w:id="597"/>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598" w:name="_Toc186707771"/>
      <w:r>
        <w:t>6.</w:t>
      </w:r>
      <w:r>
        <w:rPr>
          <w:rFonts w:eastAsiaTheme="minorEastAsia" w:hint="eastAsia"/>
          <w:lang w:eastAsia="zh-CN"/>
        </w:rPr>
        <w:t>4</w:t>
      </w:r>
      <w:r>
        <w:t>.6.3.2</w:t>
      </w:r>
      <w:r>
        <w:tab/>
        <w:t>Simple data types</w:t>
      </w:r>
      <w:bookmarkEnd w:id="598"/>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599" w:name="MCCQCTEMPBM_00000032"/>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599"/>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00" w:name="_Toc186707772"/>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00"/>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01" w:name="_Toc186707773"/>
      <w:r>
        <w:t>6.</w:t>
      </w:r>
      <w:r>
        <w:rPr>
          <w:rFonts w:eastAsiaTheme="minorEastAsia" w:hint="eastAsia"/>
          <w:lang w:eastAsia="zh-CN"/>
        </w:rPr>
        <w:t>4</w:t>
      </w:r>
      <w:r>
        <w:t>.6.5</w:t>
      </w:r>
      <w:r>
        <w:tab/>
        <w:t>Binary data</w:t>
      </w:r>
      <w:bookmarkEnd w:id="601"/>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02" w:name="_Toc186707774"/>
      <w:r>
        <w:t>6.</w:t>
      </w:r>
      <w:r>
        <w:rPr>
          <w:rFonts w:eastAsiaTheme="minorEastAsia" w:hint="eastAsia"/>
          <w:lang w:eastAsia="zh-CN"/>
        </w:rPr>
        <w:t>4</w:t>
      </w:r>
      <w:r>
        <w:t>.7</w:t>
      </w:r>
      <w:r>
        <w:tab/>
        <w:t>Error Handling</w:t>
      </w:r>
      <w:bookmarkEnd w:id="602"/>
    </w:p>
    <w:p w14:paraId="781CBCCE" w14:textId="313C9DA1" w:rsidR="002F77E3" w:rsidRDefault="002F77E3" w:rsidP="002F77E3">
      <w:pPr>
        <w:pStyle w:val="Heading4"/>
      </w:pPr>
      <w:bookmarkStart w:id="603" w:name="_Toc186707775"/>
      <w:r>
        <w:t>6.</w:t>
      </w:r>
      <w:r>
        <w:rPr>
          <w:rFonts w:eastAsiaTheme="minorEastAsia" w:hint="eastAsia"/>
          <w:lang w:eastAsia="zh-CN"/>
        </w:rPr>
        <w:t>4</w:t>
      </w:r>
      <w:r>
        <w:t>.7.1</w:t>
      </w:r>
      <w:r>
        <w:tab/>
        <w:t>General</w:t>
      </w:r>
      <w:bookmarkEnd w:id="603"/>
    </w:p>
    <w:p w14:paraId="01842CEA" w14:textId="77777777"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Heading4"/>
      </w:pPr>
      <w:bookmarkStart w:id="604" w:name="_Toc186707776"/>
      <w:r>
        <w:t>6.</w:t>
      </w:r>
      <w:r>
        <w:rPr>
          <w:rFonts w:eastAsiaTheme="minorEastAsia" w:hint="eastAsia"/>
          <w:lang w:eastAsia="zh-CN"/>
        </w:rPr>
        <w:t>4</w:t>
      </w:r>
      <w:r>
        <w:t>.7.2</w:t>
      </w:r>
      <w:r>
        <w:tab/>
        <w:t>Protocol Errors</w:t>
      </w:r>
      <w:bookmarkEnd w:id="604"/>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Heading4"/>
      </w:pPr>
      <w:bookmarkStart w:id="605" w:name="_Toc186707777"/>
      <w:r>
        <w:t>6.</w:t>
      </w:r>
      <w:r>
        <w:rPr>
          <w:rFonts w:eastAsiaTheme="minorEastAsia" w:hint="eastAsia"/>
          <w:lang w:eastAsia="zh-CN"/>
        </w:rPr>
        <w:t>4</w:t>
      </w:r>
      <w:r>
        <w:t>.7.3</w:t>
      </w:r>
      <w:r>
        <w:tab/>
        <w:t>Application Errors</w:t>
      </w:r>
      <w:bookmarkEnd w:id="605"/>
    </w:p>
    <w:p w14:paraId="1930F733" w14:textId="77777777"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6.1.7.3-1.</w:t>
      </w:r>
    </w:p>
    <w:p w14:paraId="06880F1C" w14:textId="69359268" w:rsidR="002F77E3" w:rsidRDefault="002F77E3" w:rsidP="002F77E3">
      <w:pPr>
        <w:pStyle w:val="TH"/>
      </w:pPr>
      <w:r>
        <w:lastRenderedPageBreak/>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3B0F26">
        <w:trPr>
          <w:jc w:val="center"/>
        </w:trPr>
        <w:tc>
          <w:tcPr>
            <w:tcW w:w="2921"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3" w:type="dxa"/>
            <w:shd w:val="clear" w:color="auto" w:fill="C0C0C0"/>
          </w:tcPr>
          <w:p w14:paraId="50011813" w14:textId="77777777" w:rsidR="002F77E3" w:rsidRDefault="002F77E3" w:rsidP="003B0F26">
            <w:pPr>
              <w:pStyle w:val="TAH"/>
            </w:pPr>
            <w:r>
              <w:t>Description</w:t>
            </w:r>
          </w:p>
        </w:tc>
      </w:tr>
      <w:tr w:rsidR="002F77E3" w14:paraId="2121E291" w14:textId="77777777" w:rsidTr="003B0F26">
        <w:trPr>
          <w:jc w:val="center"/>
        </w:trPr>
        <w:tc>
          <w:tcPr>
            <w:tcW w:w="2921"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3"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bl>
    <w:p w14:paraId="2BFDAB72" w14:textId="77777777" w:rsidR="002F77E3" w:rsidRDefault="002F77E3" w:rsidP="002F77E3"/>
    <w:p w14:paraId="3DA6F4EE" w14:textId="2DB084EA" w:rsidR="002F77E3" w:rsidRDefault="002F77E3" w:rsidP="002F77E3">
      <w:pPr>
        <w:pStyle w:val="Heading3"/>
        <w:rPr>
          <w:lang w:eastAsia="zh-CN"/>
        </w:rPr>
      </w:pPr>
      <w:bookmarkStart w:id="606" w:name="_Toc186707778"/>
      <w:r>
        <w:t>6.</w:t>
      </w:r>
      <w:r>
        <w:rPr>
          <w:rFonts w:eastAsiaTheme="minorEastAsia" w:hint="eastAsia"/>
          <w:lang w:eastAsia="zh-CN"/>
        </w:rPr>
        <w:t>4</w:t>
      </w:r>
      <w:r>
        <w:t>.8</w:t>
      </w:r>
      <w:r>
        <w:rPr>
          <w:lang w:eastAsia="zh-CN"/>
        </w:rPr>
        <w:tab/>
        <w:t>Feature negotiation</w:t>
      </w:r>
      <w:bookmarkEnd w:id="606"/>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07" w:name="MCCQCTEMPBM_00000033"/>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07"/>
    </w:tbl>
    <w:p w14:paraId="53EDCBA5" w14:textId="77777777" w:rsidR="002F77E3" w:rsidRDefault="002F77E3" w:rsidP="002F77E3"/>
    <w:p w14:paraId="64AA50C1" w14:textId="1C738122" w:rsidR="002F77E3" w:rsidRDefault="002F77E3" w:rsidP="002F77E3">
      <w:pPr>
        <w:pStyle w:val="Heading3"/>
      </w:pPr>
      <w:bookmarkStart w:id="608" w:name="_Toc186707779"/>
      <w:r>
        <w:t>6.</w:t>
      </w:r>
      <w:r>
        <w:rPr>
          <w:rFonts w:eastAsiaTheme="minorEastAsia" w:hint="eastAsia"/>
          <w:lang w:eastAsia="zh-CN"/>
        </w:rPr>
        <w:t>4</w:t>
      </w:r>
      <w:r>
        <w:t>.9</w:t>
      </w:r>
      <w:r>
        <w:tab/>
        <w:t>Security</w:t>
      </w:r>
      <w:bookmarkEnd w:id="608"/>
    </w:p>
    <w:p w14:paraId="74E8F7D1" w14:textId="77777777" w:rsidR="002F77E3" w:rsidRDefault="002F77E3" w:rsidP="002F77E3">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r>
        <w:rPr>
          <w:rFonts w:hint="eastAsia"/>
          <w:lang w:val="en-US" w:eastAsia="zh-CN"/>
        </w:rPr>
        <w:t>ee</w:t>
      </w:r>
      <w:proofErr w:type="spellEnd"/>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09" w:name="_Toc186707780"/>
      <w:r w:rsidRPr="005562D7">
        <w:t>6.</w:t>
      </w:r>
      <w:r>
        <w:rPr>
          <w:rFonts w:eastAsiaTheme="minorEastAsia" w:hint="eastAsia"/>
          <w:lang w:eastAsia="zh-CN"/>
        </w:rPr>
        <w:t>4</w:t>
      </w:r>
      <w:r w:rsidRPr="005562D7">
        <w:t>.</w:t>
      </w:r>
      <w:r>
        <w:t>10</w:t>
      </w:r>
      <w:r w:rsidRPr="005562D7">
        <w:tab/>
        <w:t>HTTP redirection</w:t>
      </w:r>
      <w:bookmarkEnd w:id="609"/>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Start w:id="610" w:name="MCCQCTEMPBM_00000025"/>
    <w:p w14:paraId="1BC9588D" w14:textId="1140679B" w:rsidR="007B3457" w:rsidRDefault="00944AF9">
      <w:pPr>
        <w:pStyle w:val="Heading8"/>
      </w:pPr>
      <w:r>
        <w:fldChar w:fldCharType="begin"/>
      </w:r>
      <w:r>
        <w:fldChar w:fldCharType="separate"/>
      </w:r>
      <w:r>
        <w:fldChar w:fldCharType="end"/>
      </w:r>
      <w:bookmarkEnd w:id="610"/>
      <w:r>
        <w:br w:type="page"/>
      </w:r>
      <w:bookmarkStart w:id="611" w:name="_Toc35971450"/>
      <w:bookmarkStart w:id="612" w:name="_Toc510696650"/>
      <w:bookmarkStart w:id="613" w:name="_Toc186707781"/>
      <w:r>
        <w:lastRenderedPageBreak/>
        <w:t>Annex A (normative):</w:t>
      </w:r>
      <w:r>
        <w:br/>
        <w:t>OpenAPI specification</w:t>
      </w:r>
      <w:bookmarkEnd w:id="611"/>
      <w:bookmarkEnd w:id="612"/>
      <w:bookmarkEnd w:id="613"/>
    </w:p>
    <w:p w14:paraId="1656CB21" w14:textId="77777777" w:rsidR="007B3457" w:rsidRDefault="00000000" w:rsidP="003A4F10">
      <w:pPr>
        <w:pStyle w:val="Heading1"/>
      </w:pPr>
      <w:bookmarkStart w:id="614" w:name="_Toc510696651"/>
      <w:bookmarkStart w:id="615" w:name="_Toc35971451"/>
      <w:bookmarkStart w:id="616" w:name="_Toc510696653"/>
      <w:bookmarkStart w:id="617" w:name="_Toc186707782"/>
      <w:r>
        <w:t>A.1</w:t>
      </w:r>
      <w:r>
        <w:tab/>
        <w:t>General</w:t>
      </w:r>
      <w:bookmarkEnd w:id="614"/>
      <w:bookmarkEnd w:id="615"/>
      <w:bookmarkEnd w:id="617"/>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618" w:name="_Toc186707783"/>
      <w:r>
        <w:t>A.2</w:t>
      </w:r>
      <w:r>
        <w:tab/>
      </w:r>
      <w:proofErr w:type="spellStart"/>
      <w:r w:rsidR="0083253C" w:rsidRPr="0017262F">
        <w:t>Nimsas_SessionEventControl</w:t>
      </w:r>
      <w:proofErr w:type="spellEnd"/>
      <w:r>
        <w:t xml:space="preserve"> API</w:t>
      </w:r>
      <w:bookmarkEnd w:id="618"/>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78CC45F5"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A218F6">
        <w:rPr>
          <w:rFonts w:eastAsiaTheme="minorEastAsia" w:hint="eastAsia"/>
          <w:lang w:eastAsia="zh-CN"/>
        </w:rPr>
        <w:t>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7FA44ACB"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A218F6">
        <w:rPr>
          <w:rFonts w:eastAsiaTheme="minorEastAsia" w:hint="eastAsia"/>
          <w:lang w:eastAsia="zh-CN"/>
        </w:rPr>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7C27B2" w:rsidRDefault="00706B5C" w:rsidP="00706B5C">
      <w:pPr>
        <w:pStyle w:val="PL"/>
      </w:pPr>
      <w:r w:rsidRPr="007C27B2">
        <w:t xml:space="preserve">          $ref: '#/components/schemas/</w:t>
      </w:r>
      <w:proofErr w:type="spellStart"/>
      <w:r>
        <w:t>PsDataOffStatus</w:t>
      </w:r>
      <w:proofErr w:type="spellEnd"/>
      <w:r w:rsidRPr="007C27B2">
        <w:t>'</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lastRenderedPageBreak/>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lastRenderedPageBreak/>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619"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619"/>
    <w:p w14:paraId="4C34C56C" w14:textId="77777777" w:rsidR="0083253C" w:rsidRPr="00340CDF"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620" w:name="_Toc35971453"/>
      <w:bookmarkStart w:id="621" w:name="_Toc186707784"/>
      <w:r>
        <w:t>A.3</w:t>
      </w:r>
      <w:r>
        <w:tab/>
      </w:r>
      <w:proofErr w:type="spellStart"/>
      <w:r w:rsidR="00930C61" w:rsidRPr="002C6BFF">
        <w:t>Nimsas_MediaControl</w:t>
      </w:r>
      <w:proofErr w:type="spellEnd"/>
      <w:r>
        <w:t xml:space="preserve"> API</w:t>
      </w:r>
      <w:bookmarkEnd w:id="616"/>
      <w:bookmarkEnd w:id="620"/>
      <w:bookmarkEnd w:id="621"/>
    </w:p>
    <w:p w14:paraId="3AAE8FAE" w14:textId="0D3692A7" w:rsidR="00930C61" w:rsidRDefault="00930C61" w:rsidP="00930C61">
      <w:pPr>
        <w:pStyle w:val="PL"/>
      </w:pPr>
      <w:bookmarkStart w:id="622"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16CC05FC" w:rsidR="00930C61" w:rsidRPr="00522201" w:rsidRDefault="00930C61" w:rsidP="00930C61">
      <w:pPr>
        <w:pStyle w:val="PL"/>
      </w:pPr>
      <w:r>
        <w:t xml:space="preserve">  version: </w:t>
      </w:r>
      <w:r w:rsidR="00A7416D" w:rsidRPr="00A7416D">
        <w:t>1.0.</w:t>
      </w:r>
      <w:r w:rsidR="00522201">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2C0E506B" w:rsidR="00930C61" w:rsidRDefault="00930C61" w:rsidP="00930C61">
      <w:pPr>
        <w:pStyle w:val="PL"/>
      </w:pPr>
      <w:r>
        <w:t xml:space="preserve">    3GPP TS 29.175 V</w:t>
      </w:r>
      <w:r w:rsidR="00EA4AD2">
        <w:t>18</w:t>
      </w:r>
      <w:r>
        <w:t>.</w:t>
      </w:r>
      <w:r w:rsidR="00856B02">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lastRenderedPageBreak/>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lastRenderedPageBreak/>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lastRenderedPageBreak/>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623" w:name="_Toc160489003"/>
      <w:bookmarkStart w:id="624" w:name="_Toc186707785"/>
      <w:bookmarkEnd w:id="622"/>
      <w:r>
        <w:lastRenderedPageBreak/>
        <w:t>A.</w:t>
      </w:r>
      <w:r>
        <w:rPr>
          <w:rFonts w:eastAsiaTheme="minorEastAsia" w:hint="eastAsia"/>
          <w:lang w:eastAsia="zh-CN"/>
        </w:rPr>
        <w:t>4</w:t>
      </w:r>
      <w:r>
        <w:tab/>
      </w:r>
      <w:proofErr w:type="spellStart"/>
      <w:r w:rsidRPr="002C6BFF">
        <w:t>Nimsas_</w:t>
      </w:r>
      <w:r>
        <w:t>ImsSessionManagement</w:t>
      </w:r>
      <w:proofErr w:type="spellEnd"/>
      <w:r>
        <w:t xml:space="preserve"> API</w:t>
      </w:r>
      <w:bookmarkEnd w:id="623"/>
      <w:bookmarkEnd w:id="624"/>
    </w:p>
    <w:p w14:paraId="631B5A9E" w14:textId="77777777" w:rsidR="00481164" w:rsidRDefault="00481164" w:rsidP="00481164">
      <w:pPr>
        <w:pStyle w:val="EditorsNote"/>
        <w:rPr>
          <w:noProof/>
          <w:lang w:eastAsia="zh-CN"/>
        </w:rPr>
      </w:pPr>
      <w:r>
        <w:rPr>
          <w:noProof/>
          <w:lang w:eastAsia="zh-CN"/>
        </w:rPr>
        <w:t>Editor’s Note:</w:t>
      </w:r>
      <w:r>
        <w:rPr>
          <w:noProof/>
          <w:lang w:eastAsia="zh-CN"/>
        </w:rPr>
        <w:tab/>
        <w:t>The OpenAPI of Nimsas_ImsSessionManagement is FFS.</w:t>
      </w:r>
    </w:p>
    <w:p w14:paraId="46BFEBE5" w14:textId="2E709109" w:rsidR="00B42939" w:rsidRDefault="00B42939" w:rsidP="00B42939">
      <w:pPr>
        <w:pStyle w:val="Heading1"/>
      </w:pPr>
      <w:bookmarkStart w:id="625" w:name="_Toc186707786"/>
      <w:r>
        <w:t>A.</w:t>
      </w:r>
      <w:r>
        <w:rPr>
          <w:rFonts w:eastAsiaTheme="minorEastAsia" w:hint="eastAsia"/>
          <w:lang w:eastAsia="zh-CN"/>
        </w:rPr>
        <w:t>5</w:t>
      </w:r>
      <w:r>
        <w:tab/>
      </w:r>
      <w:proofErr w:type="spellStart"/>
      <w:r w:rsidRPr="002C6BFF">
        <w:t>Nimsas_</w:t>
      </w:r>
      <w:r>
        <w:t>ImsEE</w:t>
      </w:r>
      <w:proofErr w:type="spellEnd"/>
      <w:r>
        <w:t xml:space="preserve"> API</w:t>
      </w:r>
      <w:bookmarkEnd w:id="625"/>
    </w:p>
    <w:p w14:paraId="4BC9835D" w14:textId="77777777" w:rsidR="00B42939" w:rsidRDefault="00B42939" w:rsidP="00B42939">
      <w:pPr>
        <w:pStyle w:val="EditorsNote"/>
        <w:rPr>
          <w:noProof/>
          <w:lang w:eastAsia="zh-CN"/>
        </w:rPr>
      </w:pPr>
      <w:r>
        <w:rPr>
          <w:noProof/>
          <w:lang w:eastAsia="zh-CN"/>
        </w:rPr>
        <w:t>Editor’s Note:</w:t>
      </w:r>
      <w:r>
        <w:rPr>
          <w:noProof/>
          <w:lang w:eastAsia="zh-CN"/>
        </w:rPr>
        <w:tab/>
        <w:t>The OpenAPI of Nimsas_ImsEE is FFS.</w:t>
      </w:r>
    </w:p>
    <w:p w14:paraId="1BC56306" w14:textId="0D948582" w:rsidR="007B3457" w:rsidRDefault="00000000">
      <w:pPr>
        <w:pStyle w:val="Heading8"/>
      </w:pPr>
      <w:bookmarkStart w:id="626" w:name="historyclause"/>
      <w:r>
        <w:br w:type="page"/>
      </w:r>
      <w:bookmarkStart w:id="627" w:name="_Toc2086459"/>
      <w:bookmarkStart w:id="628" w:name="_Toc186707787"/>
      <w:bookmarkEnd w:id="626"/>
      <w:r>
        <w:lastRenderedPageBreak/>
        <w:t>Annex B (informative):</w:t>
      </w:r>
      <w:r>
        <w:br/>
        <w:t>Change history</w:t>
      </w:r>
      <w:bookmarkEnd w:id="627"/>
      <w:bookmarkEnd w:id="628"/>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629"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629"/>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bl>
    <w:p w14:paraId="26BE07F8" w14:textId="77777777" w:rsidR="007B3457" w:rsidRDefault="007B3457"/>
    <w:p w14:paraId="5D2F01DD" w14:textId="77777777" w:rsidR="007B3457" w:rsidRDefault="007B3457">
      <w:pPr>
        <w:pStyle w:val="Guidance"/>
      </w:pPr>
    </w:p>
    <w:sectPr w:rsidR="007B3457">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4B828" w14:textId="77777777" w:rsidR="003E6DF5" w:rsidRDefault="003E6DF5">
      <w:pPr>
        <w:spacing w:after="0"/>
      </w:pPr>
      <w:r>
        <w:separator/>
      </w:r>
    </w:p>
  </w:endnote>
  <w:endnote w:type="continuationSeparator" w:id="0">
    <w:p w14:paraId="212BD4B0" w14:textId="77777777" w:rsidR="003E6DF5" w:rsidRDefault="003E6D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6C6A4" w14:textId="77777777" w:rsidR="003E6DF5" w:rsidRDefault="003E6DF5">
      <w:pPr>
        <w:spacing w:after="0"/>
      </w:pPr>
      <w:r>
        <w:separator/>
      </w:r>
    </w:p>
  </w:footnote>
  <w:footnote w:type="continuationSeparator" w:id="0">
    <w:p w14:paraId="50275541" w14:textId="77777777" w:rsidR="003E6DF5" w:rsidRDefault="003E6D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7F77560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12D">
      <w:rPr>
        <w:rFonts w:ascii="Arial" w:hAnsi="Arial" w:cs="Arial"/>
        <w:b/>
        <w:noProof/>
        <w:sz w:val="18"/>
        <w:szCs w:val="18"/>
      </w:rPr>
      <w:t>3GPP TS 29.175 V19.0.0 (2024-12)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D5355E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12D">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 w:numId="14" w16cid:durableId="1801337233">
    <w:abstractNumId w:val="14"/>
  </w:num>
  <w:num w:numId="15" w16cid:durableId="8522327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A41BA"/>
    <w:rsid w:val="000B700C"/>
    <w:rsid w:val="000C0377"/>
    <w:rsid w:val="000C3777"/>
    <w:rsid w:val="000C47C3"/>
    <w:rsid w:val="000C61C3"/>
    <w:rsid w:val="000D58AB"/>
    <w:rsid w:val="000E006B"/>
    <w:rsid w:val="000E2443"/>
    <w:rsid w:val="000E72AA"/>
    <w:rsid w:val="000F4873"/>
    <w:rsid w:val="00102B0E"/>
    <w:rsid w:val="00106A51"/>
    <w:rsid w:val="001170C1"/>
    <w:rsid w:val="00117C77"/>
    <w:rsid w:val="00120137"/>
    <w:rsid w:val="00124FDE"/>
    <w:rsid w:val="00127E9F"/>
    <w:rsid w:val="00133164"/>
    <w:rsid w:val="00133525"/>
    <w:rsid w:val="001520CA"/>
    <w:rsid w:val="001531C4"/>
    <w:rsid w:val="00157AB2"/>
    <w:rsid w:val="001632B8"/>
    <w:rsid w:val="0016361A"/>
    <w:rsid w:val="00176FD7"/>
    <w:rsid w:val="001772C3"/>
    <w:rsid w:val="0018061C"/>
    <w:rsid w:val="0018197D"/>
    <w:rsid w:val="001835FC"/>
    <w:rsid w:val="00191076"/>
    <w:rsid w:val="00194847"/>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BDD"/>
    <w:rsid w:val="00323E91"/>
    <w:rsid w:val="00333899"/>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A212C"/>
    <w:rsid w:val="003A2178"/>
    <w:rsid w:val="003A40BA"/>
    <w:rsid w:val="003A4F10"/>
    <w:rsid w:val="003A5D18"/>
    <w:rsid w:val="003C06BB"/>
    <w:rsid w:val="003C0F1E"/>
    <w:rsid w:val="003C3971"/>
    <w:rsid w:val="003C4E25"/>
    <w:rsid w:val="003C6DBA"/>
    <w:rsid w:val="003D5BDD"/>
    <w:rsid w:val="003E438A"/>
    <w:rsid w:val="003E58FE"/>
    <w:rsid w:val="003E6DF5"/>
    <w:rsid w:val="003F705C"/>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20AC"/>
    <w:rsid w:val="00465515"/>
    <w:rsid w:val="0046662F"/>
    <w:rsid w:val="00472A82"/>
    <w:rsid w:val="00477CE1"/>
    <w:rsid w:val="00481164"/>
    <w:rsid w:val="00485844"/>
    <w:rsid w:val="0049187D"/>
    <w:rsid w:val="004954E9"/>
    <w:rsid w:val="004A2252"/>
    <w:rsid w:val="004A6999"/>
    <w:rsid w:val="004B25DC"/>
    <w:rsid w:val="004B4678"/>
    <w:rsid w:val="004B655E"/>
    <w:rsid w:val="004B6B68"/>
    <w:rsid w:val="004D08B1"/>
    <w:rsid w:val="004D3578"/>
    <w:rsid w:val="004D4F2B"/>
    <w:rsid w:val="004E213A"/>
    <w:rsid w:val="004E5547"/>
    <w:rsid w:val="004E6EAC"/>
    <w:rsid w:val="004F0988"/>
    <w:rsid w:val="004F3340"/>
    <w:rsid w:val="004F45EE"/>
    <w:rsid w:val="004F6F00"/>
    <w:rsid w:val="0051129F"/>
    <w:rsid w:val="00511522"/>
    <w:rsid w:val="0051452A"/>
    <w:rsid w:val="00515075"/>
    <w:rsid w:val="00522201"/>
    <w:rsid w:val="005260FD"/>
    <w:rsid w:val="0053388B"/>
    <w:rsid w:val="00535773"/>
    <w:rsid w:val="00535E81"/>
    <w:rsid w:val="005360FD"/>
    <w:rsid w:val="0054333B"/>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1F6D"/>
    <w:rsid w:val="00602AEA"/>
    <w:rsid w:val="0060512E"/>
    <w:rsid w:val="00606371"/>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7343D"/>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06B5C"/>
    <w:rsid w:val="00710EA1"/>
    <w:rsid w:val="00711D8D"/>
    <w:rsid w:val="00711EDE"/>
    <w:rsid w:val="00713C44"/>
    <w:rsid w:val="00715752"/>
    <w:rsid w:val="007169BB"/>
    <w:rsid w:val="007233B9"/>
    <w:rsid w:val="00732CFC"/>
    <w:rsid w:val="00734A5B"/>
    <w:rsid w:val="00734C0E"/>
    <w:rsid w:val="00736187"/>
    <w:rsid w:val="0074026F"/>
    <w:rsid w:val="00741112"/>
    <w:rsid w:val="00741673"/>
    <w:rsid w:val="007429F6"/>
    <w:rsid w:val="00744E76"/>
    <w:rsid w:val="00745A52"/>
    <w:rsid w:val="00750B02"/>
    <w:rsid w:val="00756442"/>
    <w:rsid w:val="0076216A"/>
    <w:rsid w:val="0076436A"/>
    <w:rsid w:val="00764E49"/>
    <w:rsid w:val="00767567"/>
    <w:rsid w:val="00774DA4"/>
    <w:rsid w:val="00777B82"/>
    <w:rsid w:val="00780F4B"/>
    <w:rsid w:val="00781074"/>
    <w:rsid w:val="00781F0F"/>
    <w:rsid w:val="00782DAA"/>
    <w:rsid w:val="007850CC"/>
    <w:rsid w:val="00790C8D"/>
    <w:rsid w:val="007926DF"/>
    <w:rsid w:val="00796C29"/>
    <w:rsid w:val="007A11D0"/>
    <w:rsid w:val="007A1829"/>
    <w:rsid w:val="007A4424"/>
    <w:rsid w:val="007B3457"/>
    <w:rsid w:val="007B600E"/>
    <w:rsid w:val="007B76E2"/>
    <w:rsid w:val="007C34B9"/>
    <w:rsid w:val="007C500A"/>
    <w:rsid w:val="007C67DC"/>
    <w:rsid w:val="007D5A61"/>
    <w:rsid w:val="007D5A8A"/>
    <w:rsid w:val="007E4543"/>
    <w:rsid w:val="007F0F4A"/>
    <w:rsid w:val="007F72EC"/>
    <w:rsid w:val="007F73DC"/>
    <w:rsid w:val="008028A4"/>
    <w:rsid w:val="00812B23"/>
    <w:rsid w:val="00816FB9"/>
    <w:rsid w:val="008174B8"/>
    <w:rsid w:val="00830747"/>
    <w:rsid w:val="0083253C"/>
    <w:rsid w:val="00834179"/>
    <w:rsid w:val="00851A40"/>
    <w:rsid w:val="008524D2"/>
    <w:rsid w:val="00855FDA"/>
    <w:rsid w:val="00856B02"/>
    <w:rsid w:val="00860335"/>
    <w:rsid w:val="00864252"/>
    <w:rsid w:val="008768CA"/>
    <w:rsid w:val="00881198"/>
    <w:rsid w:val="00886A82"/>
    <w:rsid w:val="00886C9C"/>
    <w:rsid w:val="008912E3"/>
    <w:rsid w:val="008A024B"/>
    <w:rsid w:val="008A6D4A"/>
    <w:rsid w:val="008A6DD7"/>
    <w:rsid w:val="008A7881"/>
    <w:rsid w:val="008B5E5E"/>
    <w:rsid w:val="008B7FDE"/>
    <w:rsid w:val="008C342B"/>
    <w:rsid w:val="008C384C"/>
    <w:rsid w:val="008D0AB6"/>
    <w:rsid w:val="008D1C66"/>
    <w:rsid w:val="008D4BD0"/>
    <w:rsid w:val="008E2F13"/>
    <w:rsid w:val="008E4984"/>
    <w:rsid w:val="008E66C5"/>
    <w:rsid w:val="008F4B29"/>
    <w:rsid w:val="008F7C7C"/>
    <w:rsid w:val="009010DE"/>
    <w:rsid w:val="0090271F"/>
    <w:rsid w:val="00902E23"/>
    <w:rsid w:val="0090582B"/>
    <w:rsid w:val="009108CA"/>
    <w:rsid w:val="009114D7"/>
    <w:rsid w:val="0091348E"/>
    <w:rsid w:val="0091477C"/>
    <w:rsid w:val="00917CCB"/>
    <w:rsid w:val="00930C61"/>
    <w:rsid w:val="00940934"/>
    <w:rsid w:val="00942EC2"/>
    <w:rsid w:val="00944AF9"/>
    <w:rsid w:val="00946DEA"/>
    <w:rsid w:val="00965484"/>
    <w:rsid w:val="00966616"/>
    <w:rsid w:val="009779C3"/>
    <w:rsid w:val="00987970"/>
    <w:rsid w:val="00996788"/>
    <w:rsid w:val="00996B6F"/>
    <w:rsid w:val="009A07E2"/>
    <w:rsid w:val="009B5285"/>
    <w:rsid w:val="009B6AE0"/>
    <w:rsid w:val="009B6B4D"/>
    <w:rsid w:val="009C3F13"/>
    <w:rsid w:val="009C3F4E"/>
    <w:rsid w:val="009E27A9"/>
    <w:rsid w:val="009E281E"/>
    <w:rsid w:val="009E2C9C"/>
    <w:rsid w:val="009E4880"/>
    <w:rsid w:val="009F37B7"/>
    <w:rsid w:val="00A10D80"/>
    <w:rsid w:val="00A10F02"/>
    <w:rsid w:val="00A10F26"/>
    <w:rsid w:val="00A15D39"/>
    <w:rsid w:val="00A164B4"/>
    <w:rsid w:val="00A218F6"/>
    <w:rsid w:val="00A2387A"/>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6A6"/>
    <w:rsid w:val="00A77E58"/>
    <w:rsid w:val="00A82346"/>
    <w:rsid w:val="00A87885"/>
    <w:rsid w:val="00A90B3B"/>
    <w:rsid w:val="00A92BA1"/>
    <w:rsid w:val="00A93BF4"/>
    <w:rsid w:val="00A96420"/>
    <w:rsid w:val="00AA3A25"/>
    <w:rsid w:val="00AA763D"/>
    <w:rsid w:val="00AB1805"/>
    <w:rsid w:val="00AB5B2A"/>
    <w:rsid w:val="00AB70D9"/>
    <w:rsid w:val="00AB7206"/>
    <w:rsid w:val="00AC2304"/>
    <w:rsid w:val="00AC6BC6"/>
    <w:rsid w:val="00AD1ECA"/>
    <w:rsid w:val="00AD5F72"/>
    <w:rsid w:val="00AD6189"/>
    <w:rsid w:val="00AD7D8D"/>
    <w:rsid w:val="00AE4D1E"/>
    <w:rsid w:val="00AE65E2"/>
    <w:rsid w:val="00AF612D"/>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767DE"/>
    <w:rsid w:val="00C80F1D"/>
    <w:rsid w:val="00C83C54"/>
    <w:rsid w:val="00C84143"/>
    <w:rsid w:val="00C87041"/>
    <w:rsid w:val="00C93F40"/>
    <w:rsid w:val="00CA3D0C"/>
    <w:rsid w:val="00CB202E"/>
    <w:rsid w:val="00CB2BD7"/>
    <w:rsid w:val="00CC0529"/>
    <w:rsid w:val="00CC0897"/>
    <w:rsid w:val="00CC12DD"/>
    <w:rsid w:val="00CC6DCF"/>
    <w:rsid w:val="00CC7DF7"/>
    <w:rsid w:val="00CD4754"/>
    <w:rsid w:val="00CE1014"/>
    <w:rsid w:val="00CF21FE"/>
    <w:rsid w:val="00CF6ED5"/>
    <w:rsid w:val="00D014F1"/>
    <w:rsid w:val="00D0237C"/>
    <w:rsid w:val="00D038D8"/>
    <w:rsid w:val="00D04F56"/>
    <w:rsid w:val="00D15826"/>
    <w:rsid w:val="00D221FB"/>
    <w:rsid w:val="00D23C85"/>
    <w:rsid w:val="00D24401"/>
    <w:rsid w:val="00D31738"/>
    <w:rsid w:val="00D34FEF"/>
    <w:rsid w:val="00D3634B"/>
    <w:rsid w:val="00D37941"/>
    <w:rsid w:val="00D42267"/>
    <w:rsid w:val="00D53F28"/>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1E86"/>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65E5"/>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D7521"/>
    <w:rsid w:val="00FE5142"/>
    <w:rsid w:val="00FE599F"/>
    <w:rsid w:val="00FF0335"/>
    <w:rsid w:val="00FF56CA"/>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rsid w:val="004620A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Pages>
  <Words>24581</Words>
  <Characters>140116</Characters>
  <Application>Microsoft Office Word</Application>
  <DocSecurity>0</DocSecurity>
  <Lines>1167</Lines>
  <Paragraphs>328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164369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29.500_CR0450R2_(Rel-19)_TEI19</cp:lastModifiedBy>
  <cp:revision>247</cp:revision>
  <cp:lastPrinted>2019-02-25T14:05:00Z</cp:lastPrinted>
  <dcterms:created xsi:type="dcterms:W3CDTF">2023-11-27T11:13:00Z</dcterms:created>
  <dcterms:modified xsi:type="dcterms:W3CDTF">2025-01-02T10:04:00Z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