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0297771F" w:rsidR="00247453" w:rsidRDefault="00EF0780">
            <w:pPr>
              <w:pStyle w:val="ZA"/>
              <w:framePr w:w="0" w:hRule="auto" w:wrap="auto" w:vAnchor="margin" w:hAnchor="text" w:yAlign="inline"/>
            </w:pPr>
            <w:bookmarkStart w:id="0" w:name="page1"/>
            <w:r>
              <w:rPr>
                <w:sz w:val="64"/>
              </w:rPr>
              <w:t>3GPP TR 23.</w:t>
            </w:r>
            <w:r>
              <w:rPr>
                <w:rFonts w:eastAsia="SimSun" w:hint="eastAsia"/>
                <w:sz w:val="64"/>
                <w:lang w:val="en-US" w:eastAsia="zh-CN"/>
              </w:rPr>
              <w:t>700-</w:t>
            </w:r>
            <w:r w:rsidR="00B36905">
              <w:rPr>
                <w:rFonts w:eastAsia="SimSun"/>
                <w:sz w:val="64"/>
                <w:lang w:val="en-US" w:eastAsia="zh-CN"/>
              </w:rPr>
              <w:t>13</w:t>
            </w:r>
            <w:r>
              <w:rPr>
                <w:sz w:val="64"/>
              </w:rPr>
              <w:t xml:space="preserve"> </w:t>
            </w:r>
            <w:r>
              <w:t>V</w:t>
            </w:r>
            <w:r w:rsidR="00662325">
              <w:t>1</w:t>
            </w:r>
            <w:r>
              <w:t>.</w:t>
            </w:r>
            <w:r w:rsidR="001D6328">
              <w:t>2</w:t>
            </w:r>
            <w:r>
              <w:t>.</w:t>
            </w:r>
            <w:r w:rsidR="007B5D93">
              <w:t>1</w:t>
            </w:r>
            <w:r>
              <w:t xml:space="preserve"> </w:t>
            </w:r>
            <w:r>
              <w:rPr>
                <w:sz w:val="32"/>
              </w:rPr>
              <w:t>(202</w:t>
            </w:r>
            <w:r>
              <w:rPr>
                <w:rFonts w:eastAsia="SimSun" w:hint="eastAsia"/>
                <w:sz w:val="32"/>
                <w:lang w:val="en-US" w:eastAsia="zh-CN"/>
              </w:rPr>
              <w:t>4</w:t>
            </w:r>
            <w:r>
              <w:rPr>
                <w:sz w:val="32"/>
              </w:rPr>
              <w:t>-</w:t>
            </w:r>
            <w:r w:rsidR="001D6328">
              <w:rPr>
                <w:rFonts w:eastAsia="SimSun"/>
                <w:sz w:val="32"/>
                <w:lang w:val="en-US" w:eastAsia="zh-CN"/>
              </w:rPr>
              <w:t>11</w:t>
            </w:r>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8" o:title=""/>
                </v:shape>
                <o:OLEObject Type="Embed" ProgID="Word.Picture.8" ShapeID="_x0000_i1025" DrawAspect="Content" ObjectID="_1794390803" r:id="rId9"/>
              </w:object>
            </w:r>
          </w:p>
        </w:tc>
        <w:bookmarkStart w:id="1" w:name="_MON_1710316168"/>
        <w:bookmarkEnd w:id="1"/>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8.25pt;height:75pt" o:ole="">
                  <v:imagedata r:id="rId10" o:title=""/>
                </v:shape>
                <o:OLEObject Type="Embed" ProgID="Word.Picture.8" ShapeID="_x0000_i1026" DrawAspect="Content" ObjectID="_1794390804"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2"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650 Route des Lucioles - Sophia Antipolis</w:t>
            </w:r>
          </w:p>
          <w:p w14:paraId="03A5E6CD"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EF0780">
            <w:pPr>
              <w:pStyle w:val="FP"/>
              <w:jc w:val="center"/>
              <w:rPr>
                <w:sz w:val="18"/>
              </w:rPr>
            </w:pPr>
            <w:r>
              <w:rPr>
                <w:sz w:val="18"/>
              </w:rPr>
              <w:t>© 2024, 3GPP Organizational Partners (ARIB, ATIS, CCSA, ETSI, TSDSI, TTA, TTC).</w:t>
            </w:r>
            <w:bookmarkStart w:id="3" w:name="copyrightaddon"/>
            <w:bookmarkEnd w:id="3"/>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2"/>
    </w:tbl>
    <w:p w14:paraId="1F7588C9" w14:textId="77777777" w:rsidR="00247453" w:rsidRDefault="00EF0780">
      <w:pPr>
        <w:pStyle w:val="TT"/>
      </w:pPr>
      <w:r>
        <w:br w:type="page"/>
      </w:r>
      <w:bookmarkStart w:id="4" w:name="_Toc30832"/>
      <w:r>
        <w:lastRenderedPageBreak/>
        <w:t>Contents</w:t>
      </w:r>
      <w:bookmarkEnd w:id="4"/>
    </w:p>
    <w:p w14:paraId="67183B73" w14:textId="215B689E" w:rsidR="007B5D93" w:rsidRDefault="002706A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7B5D93">
        <w:rPr>
          <w:noProof/>
        </w:rPr>
        <w:t>Foreword</w:t>
      </w:r>
      <w:r w:rsidR="007B5D93">
        <w:rPr>
          <w:noProof/>
        </w:rPr>
        <w:tab/>
      </w:r>
      <w:r w:rsidR="007B5D93">
        <w:rPr>
          <w:noProof/>
        </w:rPr>
        <w:fldChar w:fldCharType="begin" w:fldLock="1"/>
      </w:r>
      <w:r w:rsidR="007B5D93">
        <w:rPr>
          <w:noProof/>
        </w:rPr>
        <w:instrText xml:space="preserve"> PAGEREF _Toc183616648 \h </w:instrText>
      </w:r>
      <w:r w:rsidR="007B5D93">
        <w:rPr>
          <w:noProof/>
        </w:rPr>
      </w:r>
      <w:r w:rsidR="007B5D93">
        <w:rPr>
          <w:noProof/>
        </w:rPr>
        <w:fldChar w:fldCharType="separate"/>
      </w:r>
      <w:r w:rsidR="007B5D93">
        <w:rPr>
          <w:noProof/>
        </w:rPr>
        <w:t>9</w:t>
      </w:r>
      <w:r w:rsidR="007B5D93">
        <w:rPr>
          <w:noProof/>
        </w:rPr>
        <w:fldChar w:fldCharType="end"/>
      </w:r>
    </w:p>
    <w:p w14:paraId="27AD89F0" w14:textId="407BD181" w:rsidR="007B5D93" w:rsidRDefault="007B5D93">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_Toc183616649 \h </w:instrText>
      </w:r>
      <w:r>
        <w:rPr>
          <w:noProof/>
        </w:rPr>
      </w:r>
      <w:r>
        <w:rPr>
          <w:noProof/>
        </w:rPr>
        <w:fldChar w:fldCharType="separate"/>
      </w:r>
      <w:r>
        <w:rPr>
          <w:noProof/>
        </w:rPr>
        <w:t>11</w:t>
      </w:r>
      <w:r>
        <w:rPr>
          <w:noProof/>
        </w:rPr>
        <w:fldChar w:fldCharType="end"/>
      </w:r>
    </w:p>
    <w:p w14:paraId="479189E3" w14:textId="42294BEA" w:rsidR="007B5D93" w:rsidRDefault="007B5D93">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_Toc183616650 \h </w:instrText>
      </w:r>
      <w:r>
        <w:rPr>
          <w:noProof/>
        </w:rPr>
      </w:r>
      <w:r>
        <w:rPr>
          <w:noProof/>
        </w:rPr>
        <w:fldChar w:fldCharType="separate"/>
      </w:r>
      <w:r>
        <w:rPr>
          <w:noProof/>
        </w:rPr>
        <w:t>11</w:t>
      </w:r>
      <w:r>
        <w:rPr>
          <w:noProof/>
        </w:rPr>
        <w:fldChar w:fldCharType="end"/>
      </w:r>
    </w:p>
    <w:p w14:paraId="3563B12B" w14:textId="46C875B8" w:rsidR="007B5D93" w:rsidRDefault="007B5D93">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and abbreviations</w:t>
      </w:r>
      <w:r>
        <w:rPr>
          <w:noProof/>
        </w:rPr>
        <w:tab/>
      </w:r>
      <w:r>
        <w:rPr>
          <w:noProof/>
        </w:rPr>
        <w:fldChar w:fldCharType="begin" w:fldLock="1"/>
      </w:r>
      <w:r>
        <w:rPr>
          <w:noProof/>
        </w:rPr>
        <w:instrText xml:space="preserve"> PAGEREF _Toc183616651 \h </w:instrText>
      </w:r>
      <w:r>
        <w:rPr>
          <w:noProof/>
        </w:rPr>
      </w:r>
      <w:r>
        <w:rPr>
          <w:noProof/>
        </w:rPr>
        <w:fldChar w:fldCharType="separate"/>
      </w:r>
      <w:r>
        <w:rPr>
          <w:noProof/>
        </w:rPr>
        <w:t>12</w:t>
      </w:r>
      <w:r>
        <w:rPr>
          <w:noProof/>
        </w:rPr>
        <w:fldChar w:fldCharType="end"/>
      </w:r>
    </w:p>
    <w:p w14:paraId="4C908115" w14:textId="1C62AD75"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_Toc183616652 \h </w:instrText>
      </w:r>
      <w:r>
        <w:rPr>
          <w:noProof/>
        </w:rPr>
      </w:r>
      <w:r>
        <w:rPr>
          <w:noProof/>
        </w:rPr>
        <w:fldChar w:fldCharType="separate"/>
      </w:r>
      <w:r>
        <w:rPr>
          <w:noProof/>
        </w:rPr>
        <w:t>12</w:t>
      </w:r>
      <w:r>
        <w:rPr>
          <w:noProof/>
        </w:rPr>
        <w:fldChar w:fldCharType="end"/>
      </w:r>
    </w:p>
    <w:p w14:paraId="5EB4E0E3" w14:textId="1C7F1BDA"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_Toc183616653 \h </w:instrText>
      </w:r>
      <w:r>
        <w:rPr>
          <w:noProof/>
        </w:rPr>
      </w:r>
      <w:r>
        <w:rPr>
          <w:noProof/>
        </w:rPr>
        <w:fldChar w:fldCharType="separate"/>
      </w:r>
      <w:r>
        <w:rPr>
          <w:noProof/>
        </w:rPr>
        <w:t>12</w:t>
      </w:r>
      <w:r>
        <w:rPr>
          <w:noProof/>
        </w:rPr>
        <w:fldChar w:fldCharType="end"/>
      </w:r>
    </w:p>
    <w:p w14:paraId="5C2451A2" w14:textId="476C9A58" w:rsidR="007B5D93" w:rsidRDefault="007B5D93">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Architectural Assumptions and Requirements</w:t>
      </w:r>
      <w:r>
        <w:rPr>
          <w:noProof/>
        </w:rPr>
        <w:tab/>
      </w:r>
      <w:r>
        <w:rPr>
          <w:noProof/>
        </w:rPr>
        <w:fldChar w:fldCharType="begin" w:fldLock="1"/>
      </w:r>
      <w:r>
        <w:rPr>
          <w:noProof/>
        </w:rPr>
        <w:instrText xml:space="preserve"> PAGEREF _Toc183616654 \h </w:instrText>
      </w:r>
      <w:r>
        <w:rPr>
          <w:noProof/>
        </w:rPr>
      </w:r>
      <w:r>
        <w:rPr>
          <w:noProof/>
        </w:rPr>
        <w:fldChar w:fldCharType="separate"/>
      </w:r>
      <w:r>
        <w:rPr>
          <w:noProof/>
        </w:rPr>
        <w:t>12</w:t>
      </w:r>
      <w:r>
        <w:rPr>
          <w:noProof/>
        </w:rPr>
        <w:fldChar w:fldCharType="end"/>
      </w:r>
    </w:p>
    <w:p w14:paraId="785CA6A3" w14:textId="6C4FE361"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Architectural Assumptions</w:t>
      </w:r>
      <w:r>
        <w:rPr>
          <w:noProof/>
        </w:rPr>
        <w:tab/>
      </w:r>
      <w:r>
        <w:rPr>
          <w:noProof/>
        </w:rPr>
        <w:fldChar w:fldCharType="begin" w:fldLock="1"/>
      </w:r>
      <w:r>
        <w:rPr>
          <w:noProof/>
        </w:rPr>
        <w:instrText xml:space="preserve"> PAGEREF _Toc183616655 \h </w:instrText>
      </w:r>
      <w:r>
        <w:rPr>
          <w:noProof/>
        </w:rPr>
      </w:r>
      <w:r>
        <w:rPr>
          <w:noProof/>
        </w:rPr>
        <w:fldChar w:fldCharType="separate"/>
      </w:r>
      <w:r>
        <w:rPr>
          <w:noProof/>
        </w:rPr>
        <w:t>12</w:t>
      </w:r>
      <w:r>
        <w:rPr>
          <w:noProof/>
        </w:rPr>
        <w:fldChar w:fldCharType="end"/>
      </w:r>
    </w:p>
    <w:p w14:paraId="1571C5E9" w14:textId="60F1E357"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Architectural Requirements</w:t>
      </w:r>
      <w:r>
        <w:rPr>
          <w:noProof/>
        </w:rPr>
        <w:tab/>
      </w:r>
      <w:r>
        <w:rPr>
          <w:noProof/>
        </w:rPr>
        <w:fldChar w:fldCharType="begin" w:fldLock="1"/>
      </w:r>
      <w:r>
        <w:rPr>
          <w:noProof/>
        </w:rPr>
        <w:instrText xml:space="preserve"> PAGEREF _Toc183616656 \h </w:instrText>
      </w:r>
      <w:r>
        <w:rPr>
          <w:noProof/>
        </w:rPr>
      </w:r>
      <w:r>
        <w:rPr>
          <w:noProof/>
        </w:rPr>
        <w:fldChar w:fldCharType="separate"/>
      </w:r>
      <w:r>
        <w:rPr>
          <w:noProof/>
        </w:rPr>
        <w:t>13</w:t>
      </w:r>
      <w:r>
        <w:rPr>
          <w:noProof/>
        </w:rPr>
        <w:fldChar w:fldCharType="end"/>
      </w:r>
    </w:p>
    <w:p w14:paraId="48C23783" w14:textId="55CFED84" w:rsidR="007B5D93" w:rsidRDefault="007B5D93">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Key Issues</w:t>
      </w:r>
      <w:r>
        <w:rPr>
          <w:noProof/>
        </w:rPr>
        <w:tab/>
      </w:r>
      <w:r>
        <w:rPr>
          <w:noProof/>
        </w:rPr>
        <w:fldChar w:fldCharType="begin" w:fldLock="1"/>
      </w:r>
      <w:r>
        <w:rPr>
          <w:noProof/>
        </w:rPr>
        <w:instrText xml:space="preserve"> PAGEREF _Toc183616657 \h </w:instrText>
      </w:r>
      <w:r>
        <w:rPr>
          <w:noProof/>
        </w:rPr>
      </w:r>
      <w:r>
        <w:rPr>
          <w:noProof/>
        </w:rPr>
        <w:fldChar w:fldCharType="separate"/>
      </w:r>
      <w:r>
        <w:rPr>
          <w:noProof/>
        </w:rPr>
        <w:t>13</w:t>
      </w:r>
      <w:r>
        <w:rPr>
          <w:noProof/>
        </w:rPr>
        <w:fldChar w:fldCharType="end"/>
      </w:r>
    </w:p>
    <w:p w14:paraId="5DD87B73" w14:textId="195B67D9"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 xml:space="preserve">Key Issue #1: </w:t>
      </w:r>
      <w:r>
        <w:rPr>
          <w:noProof/>
          <w:lang w:eastAsia="zh-CN"/>
        </w:rPr>
        <w:t>Architecture support of Ambient IoT</w:t>
      </w:r>
      <w:r>
        <w:rPr>
          <w:noProof/>
        </w:rPr>
        <w:t xml:space="preserve"> Devices</w:t>
      </w:r>
      <w:r>
        <w:rPr>
          <w:noProof/>
        </w:rPr>
        <w:tab/>
      </w:r>
      <w:r>
        <w:rPr>
          <w:noProof/>
        </w:rPr>
        <w:fldChar w:fldCharType="begin" w:fldLock="1"/>
      </w:r>
      <w:r>
        <w:rPr>
          <w:noProof/>
        </w:rPr>
        <w:instrText xml:space="preserve"> PAGEREF _Toc183616658 \h </w:instrText>
      </w:r>
      <w:r>
        <w:rPr>
          <w:noProof/>
        </w:rPr>
      </w:r>
      <w:r>
        <w:rPr>
          <w:noProof/>
        </w:rPr>
        <w:fldChar w:fldCharType="separate"/>
      </w:r>
      <w:r>
        <w:rPr>
          <w:noProof/>
        </w:rPr>
        <w:t>13</w:t>
      </w:r>
      <w:r>
        <w:rPr>
          <w:noProof/>
        </w:rPr>
        <w:fldChar w:fldCharType="end"/>
      </w:r>
    </w:p>
    <w:p w14:paraId="5504C2F8" w14:textId="478DD0BF"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ko-KR"/>
        </w:rPr>
        <w:t>5.</w:t>
      </w:r>
      <w:r>
        <w:rPr>
          <w:noProof/>
          <w:lang w:eastAsia="zh-CN"/>
        </w:rPr>
        <w:t>1</w:t>
      </w:r>
      <w:r>
        <w:rPr>
          <w:noProof/>
          <w:lang w:eastAsia="ko-KR"/>
        </w:rPr>
        <w:t>.1</w:t>
      </w:r>
      <w:r>
        <w:rPr>
          <w:rFonts w:asciiTheme="minorHAnsi" w:eastAsiaTheme="minorEastAsia" w:hAnsiTheme="minorHAnsi" w:cstheme="minorBidi"/>
          <w:noProof/>
          <w:kern w:val="2"/>
          <w:sz w:val="22"/>
          <w:szCs w:val="22"/>
          <w14:ligatures w14:val="standardContextual"/>
        </w:rPr>
        <w:tab/>
      </w:r>
      <w:r>
        <w:rPr>
          <w:noProof/>
          <w:lang w:eastAsia="ko-KR"/>
        </w:rPr>
        <w:t>Description</w:t>
      </w:r>
      <w:r>
        <w:rPr>
          <w:noProof/>
        </w:rPr>
        <w:tab/>
      </w:r>
      <w:r>
        <w:rPr>
          <w:noProof/>
        </w:rPr>
        <w:fldChar w:fldCharType="begin" w:fldLock="1"/>
      </w:r>
      <w:r>
        <w:rPr>
          <w:noProof/>
        </w:rPr>
        <w:instrText xml:space="preserve"> PAGEREF _Toc183616659 \h </w:instrText>
      </w:r>
      <w:r>
        <w:rPr>
          <w:noProof/>
        </w:rPr>
      </w:r>
      <w:r>
        <w:rPr>
          <w:noProof/>
        </w:rPr>
        <w:fldChar w:fldCharType="separate"/>
      </w:r>
      <w:r>
        <w:rPr>
          <w:noProof/>
        </w:rPr>
        <w:t>13</w:t>
      </w:r>
      <w:r>
        <w:rPr>
          <w:noProof/>
        </w:rPr>
        <w:fldChar w:fldCharType="end"/>
      </w:r>
    </w:p>
    <w:p w14:paraId="32B875EB" w14:textId="7E568179" w:rsidR="007B5D93" w:rsidRDefault="007B5D93">
      <w:pPr>
        <w:pStyle w:val="TOC2"/>
        <w:rPr>
          <w:rFonts w:asciiTheme="minorHAnsi" w:eastAsiaTheme="minorEastAsia" w:hAnsiTheme="minorHAnsi" w:cstheme="minorBidi"/>
          <w:noProof/>
          <w:kern w:val="2"/>
          <w:sz w:val="22"/>
          <w:szCs w:val="22"/>
          <w14:ligatures w14:val="standardContextual"/>
        </w:rPr>
      </w:pPr>
      <w:r>
        <w:rPr>
          <w:noProof/>
          <w:lang w:eastAsia="zh-CN"/>
        </w:rPr>
        <w:t>5.2</w:t>
      </w:r>
      <w:r>
        <w:rPr>
          <w:rFonts w:asciiTheme="minorHAnsi" w:eastAsiaTheme="minorEastAsia" w:hAnsiTheme="minorHAnsi" w:cstheme="minorBidi"/>
          <w:noProof/>
          <w:kern w:val="2"/>
          <w:sz w:val="22"/>
          <w:szCs w:val="22"/>
          <w14:ligatures w14:val="standardContextual"/>
        </w:rPr>
        <w:tab/>
      </w:r>
      <w:r>
        <w:rPr>
          <w:noProof/>
          <w:lang w:eastAsia="zh-CN"/>
        </w:rPr>
        <w:t xml:space="preserve">Key Issue #2: </w:t>
      </w:r>
      <w:r>
        <w:rPr>
          <w:noProof/>
        </w:rPr>
        <w:t>Identification, Subscription, Registration and Connection management</w:t>
      </w:r>
      <w:r>
        <w:rPr>
          <w:noProof/>
        </w:rPr>
        <w:tab/>
      </w:r>
      <w:r>
        <w:rPr>
          <w:noProof/>
        </w:rPr>
        <w:fldChar w:fldCharType="begin" w:fldLock="1"/>
      </w:r>
      <w:r>
        <w:rPr>
          <w:noProof/>
        </w:rPr>
        <w:instrText xml:space="preserve"> PAGEREF _Toc183616660 \h </w:instrText>
      </w:r>
      <w:r>
        <w:rPr>
          <w:noProof/>
        </w:rPr>
      </w:r>
      <w:r>
        <w:rPr>
          <w:noProof/>
        </w:rPr>
        <w:fldChar w:fldCharType="separate"/>
      </w:r>
      <w:r>
        <w:rPr>
          <w:noProof/>
        </w:rPr>
        <w:t>14</w:t>
      </w:r>
      <w:r>
        <w:rPr>
          <w:noProof/>
        </w:rPr>
        <w:fldChar w:fldCharType="end"/>
      </w:r>
    </w:p>
    <w:p w14:paraId="69907955" w14:textId="0B6E8056"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5.2.1</w:t>
      </w:r>
      <w:r>
        <w:rPr>
          <w:rFonts w:asciiTheme="minorHAnsi" w:eastAsiaTheme="minorEastAsia" w:hAnsiTheme="minorHAnsi" w:cstheme="minorBidi"/>
          <w:noProof/>
          <w:kern w:val="2"/>
          <w:sz w:val="22"/>
          <w:szCs w:val="22"/>
          <w14:ligatures w14:val="standardContextual"/>
        </w:rPr>
        <w:tab/>
      </w:r>
      <w:r>
        <w:rPr>
          <w:noProof/>
          <w:lang w:eastAsia="zh-CN"/>
        </w:rPr>
        <w:t>Description</w:t>
      </w:r>
      <w:r>
        <w:rPr>
          <w:noProof/>
        </w:rPr>
        <w:tab/>
      </w:r>
      <w:r>
        <w:rPr>
          <w:noProof/>
        </w:rPr>
        <w:fldChar w:fldCharType="begin" w:fldLock="1"/>
      </w:r>
      <w:r>
        <w:rPr>
          <w:noProof/>
        </w:rPr>
        <w:instrText xml:space="preserve"> PAGEREF _Toc183616661 \h </w:instrText>
      </w:r>
      <w:r>
        <w:rPr>
          <w:noProof/>
        </w:rPr>
      </w:r>
      <w:r>
        <w:rPr>
          <w:noProof/>
        </w:rPr>
        <w:fldChar w:fldCharType="separate"/>
      </w:r>
      <w:r>
        <w:rPr>
          <w:noProof/>
        </w:rPr>
        <w:t>14</w:t>
      </w:r>
      <w:r>
        <w:rPr>
          <w:noProof/>
        </w:rPr>
        <w:fldChar w:fldCharType="end"/>
      </w:r>
    </w:p>
    <w:p w14:paraId="668B9E39" w14:textId="2D61D2A0" w:rsidR="007B5D93" w:rsidRDefault="007B5D93">
      <w:pPr>
        <w:pStyle w:val="TOC2"/>
        <w:rPr>
          <w:rFonts w:asciiTheme="minorHAnsi" w:eastAsiaTheme="minorEastAsia" w:hAnsiTheme="minorHAnsi" w:cstheme="minorBidi"/>
          <w:noProof/>
          <w:kern w:val="2"/>
          <w:sz w:val="22"/>
          <w:szCs w:val="22"/>
          <w14:ligatures w14:val="standardContextual"/>
        </w:rPr>
      </w:pPr>
      <w:r>
        <w:rPr>
          <w:noProof/>
          <w:lang w:eastAsia="zh-CN"/>
        </w:rPr>
        <w:t>5.3</w:t>
      </w:r>
      <w:r>
        <w:rPr>
          <w:rFonts w:asciiTheme="minorHAnsi" w:eastAsiaTheme="minorEastAsia" w:hAnsiTheme="minorHAnsi" w:cstheme="minorBidi"/>
          <w:noProof/>
          <w:kern w:val="2"/>
          <w:sz w:val="22"/>
          <w:szCs w:val="22"/>
          <w14:ligatures w14:val="standardContextual"/>
        </w:rPr>
        <w:tab/>
      </w:r>
      <w:r>
        <w:rPr>
          <w:noProof/>
          <w:lang w:eastAsia="zh-CN"/>
        </w:rPr>
        <w:t xml:space="preserve">Key Issue #3: </w:t>
      </w:r>
      <w:r>
        <w:rPr>
          <w:noProof/>
          <w:lang w:eastAsia="ko-KR"/>
        </w:rPr>
        <w:t xml:space="preserve">Support of </w:t>
      </w:r>
      <w:r>
        <w:rPr>
          <w:noProof/>
          <w:lang w:eastAsia="zh-CN"/>
        </w:rPr>
        <w:t>Ambient IoT Services</w:t>
      </w:r>
      <w:r>
        <w:rPr>
          <w:noProof/>
        </w:rPr>
        <w:tab/>
      </w:r>
      <w:r>
        <w:rPr>
          <w:noProof/>
        </w:rPr>
        <w:fldChar w:fldCharType="begin" w:fldLock="1"/>
      </w:r>
      <w:r>
        <w:rPr>
          <w:noProof/>
        </w:rPr>
        <w:instrText xml:space="preserve"> PAGEREF _Toc183616662 \h </w:instrText>
      </w:r>
      <w:r>
        <w:rPr>
          <w:noProof/>
        </w:rPr>
      </w:r>
      <w:r>
        <w:rPr>
          <w:noProof/>
        </w:rPr>
        <w:fldChar w:fldCharType="separate"/>
      </w:r>
      <w:r>
        <w:rPr>
          <w:noProof/>
        </w:rPr>
        <w:t>14</w:t>
      </w:r>
      <w:r>
        <w:rPr>
          <w:noProof/>
        </w:rPr>
        <w:fldChar w:fldCharType="end"/>
      </w:r>
    </w:p>
    <w:p w14:paraId="1541E393" w14:textId="519A4628"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5.3.1</w:t>
      </w:r>
      <w:r>
        <w:rPr>
          <w:rFonts w:asciiTheme="minorHAnsi" w:eastAsiaTheme="minorEastAsia" w:hAnsiTheme="minorHAnsi" w:cstheme="minorBidi"/>
          <w:noProof/>
          <w:kern w:val="2"/>
          <w:sz w:val="22"/>
          <w:szCs w:val="22"/>
          <w14:ligatures w14:val="standardContextual"/>
        </w:rPr>
        <w:tab/>
      </w:r>
      <w:r>
        <w:rPr>
          <w:noProof/>
          <w:lang w:eastAsia="zh-CN"/>
        </w:rPr>
        <w:t>Description</w:t>
      </w:r>
      <w:r>
        <w:rPr>
          <w:noProof/>
        </w:rPr>
        <w:tab/>
      </w:r>
      <w:r>
        <w:rPr>
          <w:noProof/>
        </w:rPr>
        <w:fldChar w:fldCharType="begin" w:fldLock="1"/>
      </w:r>
      <w:r>
        <w:rPr>
          <w:noProof/>
        </w:rPr>
        <w:instrText xml:space="preserve"> PAGEREF _Toc183616663 \h </w:instrText>
      </w:r>
      <w:r>
        <w:rPr>
          <w:noProof/>
        </w:rPr>
      </w:r>
      <w:r>
        <w:rPr>
          <w:noProof/>
        </w:rPr>
        <w:fldChar w:fldCharType="separate"/>
      </w:r>
      <w:r>
        <w:rPr>
          <w:noProof/>
        </w:rPr>
        <w:t>14</w:t>
      </w:r>
      <w:r>
        <w:rPr>
          <w:noProof/>
        </w:rPr>
        <w:fldChar w:fldCharType="end"/>
      </w:r>
    </w:p>
    <w:p w14:paraId="1BC44357" w14:textId="14576036" w:rsidR="007B5D93" w:rsidRDefault="007B5D93">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Solutions</w:t>
      </w:r>
      <w:r>
        <w:rPr>
          <w:noProof/>
        </w:rPr>
        <w:tab/>
      </w:r>
      <w:r>
        <w:rPr>
          <w:noProof/>
        </w:rPr>
        <w:fldChar w:fldCharType="begin" w:fldLock="1"/>
      </w:r>
      <w:r>
        <w:rPr>
          <w:noProof/>
        </w:rPr>
        <w:instrText xml:space="preserve"> PAGEREF _Toc183616664 \h </w:instrText>
      </w:r>
      <w:r>
        <w:rPr>
          <w:noProof/>
        </w:rPr>
      </w:r>
      <w:r>
        <w:rPr>
          <w:noProof/>
        </w:rPr>
        <w:fldChar w:fldCharType="separate"/>
      </w:r>
      <w:r>
        <w:rPr>
          <w:noProof/>
        </w:rPr>
        <w:t>15</w:t>
      </w:r>
      <w:r>
        <w:rPr>
          <w:noProof/>
        </w:rPr>
        <w:fldChar w:fldCharType="end"/>
      </w:r>
    </w:p>
    <w:p w14:paraId="53581847" w14:textId="57F7A651"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6.0</w:t>
      </w:r>
      <w:r>
        <w:rPr>
          <w:rFonts w:asciiTheme="minorHAnsi" w:eastAsiaTheme="minorEastAsia" w:hAnsiTheme="minorHAnsi" w:cstheme="minorBidi"/>
          <w:noProof/>
          <w:kern w:val="2"/>
          <w:sz w:val="22"/>
          <w:szCs w:val="22"/>
          <w14:ligatures w14:val="standardContextual"/>
        </w:rPr>
        <w:tab/>
      </w:r>
      <w:r>
        <w:rPr>
          <w:noProof/>
        </w:rPr>
        <w:t>Mapping of Solutions to Key Issues</w:t>
      </w:r>
      <w:r>
        <w:rPr>
          <w:noProof/>
        </w:rPr>
        <w:tab/>
      </w:r>
      <w:r>
        <w:rPr>
          <w:noProof/>
        </w:rPr>
        <w:fldChar w:fldCharType="begin" w:fldLock="1"/>
      </w:r>
      <w:r>
        <w:rPr>
          <w:noProof/>
        </w:rPr>
        <w:instrText xml:space="preserve"> PAGEREF _Toc183616665 \h </w:instrText>
      </w:r>
      <w:r>
        <w:rPr>
          <w:noProof/>
        </w:rPr>
      </w:r>
      <w:r>
        <w:rPr>
          <w:noProof/>
        </w:rPr>
        <w:fldChar w:fldCharType="separate"/>
      </w:r>
      <w:r>
        <w:rPr>
          <w:noProof/>
        </w:rPr>
        <w:t>15</w:t>
      </w:r>
      <w:r>
        <w:rPr>
          <w:noProof/>
        </w:rPr>
        <w:fldChar w:fldCharType="end"/>
      </w:r>
    </w:p>
    <w:p w14:paraId="75A8340E" w14:textId="1D852E31"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Solution #1: AIoT Temporary Identifier Control</w:t>
      </w:r>
      <w:r>
        <w:rPr>
          <w:noProof/>
        </w:rPr>
        <w:tab/>
      </w:r>
      <w:r>
        <w:rPr>
          <w:noProof/>
        </w:rPr>
        <w:fldChar w:fldCharType="begin" w:fldLock="1"/>
      </w:r>
      <w:r>
        <w:rPr>
          <w:noProof/>
        </w:rPr>
        <w:instrText xml:space="preserve"> PAGEREF _Toc183616666 \h </w:instrText>
      </w:r>
      <w:r>
        <w:rPr>
          <w:noProof/>
        </w:rPr>
      </w:r>
      <w:r>
        <w:rPr>
          <w:noProof/>
        </w:rPr>
        <w:fldChar w:fldCharType="separate"/>
      </w:r>
      <w:r>
        <w:rPr>
          <w:noProof/>
        </w:rPr>
        <w:t>15</w:t>
      </w:r>
      <w:r>
        <w:rPr>
          <w:noProof/>
        </w:rPr>
        <w:fldChar w:fldCharType="end"/>
      </w:r>
    </w:p>
    <w:p w14:paraId="50E1FC3D" w14:textId="3AEB4431"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_Toc183616667 \h </w:instrText>
      </w:r>
      <w:r>
        <w:rPr>
          <w:noProof/>
        </w:rPr>
      </w:r>
      <w:r>
        <w:rPr>
          <w:noProof/>
        </w:rPr>
        <w:fldChar w:fldCharType="separate"/>
      </w:r>
      <w:r>
        <w:rPr>
          <w:noProof/>
        </w:rPr>
        <w:t>15</w:t>
      </w:r>
      <w:r>
        <w:rPr>
          <w:noProof/>
        </w:rPr>
        <w:fldChar w:fldCharType="end"/>
      </w:r>
    </w:p>
    <w:p w14:paraId="08969372" w14:textId="5DB1FB7C"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_Toc183616668 \h </w:instrText>
      </w:r>
      <w:r>
        <w:rPr>
          <w:noProof/>
        </w:rPr>
      </w:r>
      <w:r>
        <w:rPr>
          <w:noProof/>
        </w:rPr>
        <w:fldChar w:fldCharType="separate"/>
      </w:r>
      <w:r>
        <w:rPr>
          <w:noProof/>
        </w:rPr>
        <w:t>16</w:t>
      </w:r>
      <w:r>
        <w:rPr>
          <w:noProof/>
        </w:rPr>
        <w:fldChar w:fldCharType="end"/>
      </w:r>
    </w:p>
    <w:p w14:paraId="13A32361" w14:textId="1CD5EDB8"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6.1.3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_Toc183616669 \h </w:instrText>
      </w:r>
      <w:r>
        <w:rPr>
          <w:noProof/>
        </w:rPr>
      </w:r>
      <w:r>
        <w:rPr>
          <w:noProof/>
        </w:rPr>
        <w:fldChar w:fldCharType="separate"/>
      </w:r>
      <w:r>
        <w:rPr>
          <w:noProof/>
        </w:rPr>
        <w:t>16</w:t>
      </w:r>
      <w:r>
        <w:rPr>
          <w:noProof/>
        </w:rPr>
        <w:fldChar w:fldCharType="end"/>
      </w:r>
    </w:p>
    <w:p w14:paraId="74910518" w14:textId="7DE1EE41"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Solution #2: AIoT Device ID with home network, owner and instance identification</w:t>
      </w:r>
      <w:r>
        <w:rPr>
          <w:noProof/>
        </w:rPr>
        <w:tab/>
      </w:r>
      <w:r>
        <w:rPr>
          <w:noProof/>
        </w:rPr>
        <w:fldChar w:fldCharType="begin" w:fldLock="1"/>
      </w:r>
      <w:r>
        <w:rPr>
          <w:noProof/>
        </w:rPr>
        <w:instrText xml:space="preserve"> PAGEREF _Toc183616670 \h </w:instrText>
      </w:r>
      <w:r>
        <w:rPr>
          <w:noProof/>
        </w:rPr>
      </w:r>
      <w:r>
        <w:rPr>
          <w:noProof/>
        </w:rPr>
        <w:fldChar w:fldCharType="separate"/>
      </w:r>
      <w:r>
        <w:rPr>
          <w:noProof/>
        </w:rPr>
        <w:t>17</w:t>
      </w:r>
      <w:r>
        <w:rPr>
          <w:noProof/>
        </w:rPr>
        <w:fldChar w:fldCharType="end"/>
      </w:r>
    </w:p>
    <w:p w14:paraId="7A7D6725" w14:textId="75796BEA"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_Toc183616671 \h </w:instrText>
      </w:r>
      <w:r>
        <w:rPr>
          <w:noProof/>
        </w:rPr>
      </w:r>
      <w:r>
        <w:rPr>
          <w:noProof/>
        </w:rPr>
        <w:fldChar w:fldCharType="separate"/>
      </w:r>
      <w:r>
        <w:rPr>
          <w:noProof/>
        </w:rPr>
        <w:t>17</w:t>
      </w:r>
      <w:r>
        <w:rPr>
          <w:noProof/>
        </w:rPr>
        <w:fldChar w:fldCharType="end"/>
      </w:r>
    </w:p>
    <w:p w14:paraId="37EAF958" w14:textId="6665C6DD"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_Toc183616672 \h </w:instrText>
      </w:r>
      <w:r>
        <w:rPr>
          <w:noProof/>
        </w:rPr>
      </w:r>
      <w:r>
        <w:rPr>
          <w:noProof/>
        </w:rPr>
        <w:fldChar w:fldCharType="separate"/>
      </w:r>
      <w:r>
        <w:rPr>
          <w:noProof/>
        </w:rPr>
        <w:t>18</w:t>
      </w:r>
      <w:r>
        <w:rPr>
          <w:noProof/>
        </w:rPr>
        <w:fldChar w:fldCharType="end"/>
      </w:r>
    </w:p>
    <w:p w14:paraId="4C6C6508" w14:textId="112C6793"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6.2.3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_Toc183616673 \h </w:instrText>
      </w:r>
      <w:r>
        <w:rPr>
          <w:noProof/>
        </w:rPr>
      </w:r>
      <w:r>
        <w:rPr>
          <w:noProof/>
        </w:rPr>
        <w:fldChar w:fldCharType="separate"/>
      </w:r>
      <w:r>
        <w:rPr>
          <w:noProof/>
        </w:rPr>
        <w:t>18</w:t>
      </w:r>
      <w:r>
        <w:rPr>
          <w:noProof/>
        </w:rPr>
        <w:fldChar w:fldCharType="end"/>
      </w:r>
    </w:p>
    <w:p w14:paraId="756CC95B" w14:textId="258E7462"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Solution #3: Lightweight Ambient IoT system</w:t>
      </w:r>
      <w:r>
        <w:rPr>
          <w:noProof/>
        </w:rPr>
        <w:tab/>
      </w:r>
      <w:r>
        <w:rPr>
          <w:noProof/>
        </w:rPr>
        <w:fldChar w:fldCharType="begin" w:fldLock="1"/>
      </w:r>
      <w:r>
        <w:rPr>
          <w:noProof/>
        </w:rPr>
        <w:instrText xml:space="preserve"> PAGEREF _Toc183616674 \h </w:instrText>
      </w:r>
      <w:r>
        <w:rPr>
          <w:noProof/>
        </w:rPr>
      </w:r>
      <w:r>
        <w:rPr>
          <w:noProof/>
        </w:rPr>
        <w:fldChar w:fldCharType="separate"/>
      </w:r>
      <w:r>
        <w:rPr>
          <w:noProof/>
        </w:rPr>
        <w:t>19</w:t>
      </w:r>
      <w:r>
        <w:rPr>
          <w:noProof/>
        </w:rPr>
        <w:fldChar w:fldCharType="end"/>
      </w:r>
    </w:p>
    <w:p w14:paraId="6975A603" w14:textId="23563231"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_Toc183616675 \h </w:instrText>
      </w:r>
      <w:r>
        <w:rPr>
          <w:noProof/>
        </w:rPr>
      </w:r>
      <w:r>
        <w:rPr>
          <w:noProof/>
        </w:rPr>
        <w:fldChar w:fldCharType="separate"/>
      </w:r>
      <w:r>
        <w:rPr>
          <w:noProof/>
        </w:rPr>
        <w:t>19</w:t>
      </w:r>
      <w:r>
        <w:rPr>
          <w:noProof/>
        </w:rPr>
        <w:fldChar w:fldCharType="end"/>
      </w:r>
    </w:p>
    <w:p w14:paraId="616EA7F7" w14:textId="6F9CCC9E"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zh-CN"/>
        </w:rPr>
        <w:t>6.3.1.1</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_Toc183616676 \h </w:instrText>
      </w:r>
      <w:r>
        <w:rPr>
          <w:noProof/>
        </w:rPr>
      </w:r>
      <w:r>
        <w:rPr>
          <w:noProof/>
        </w:rPr>
        <w:fldChar w:fldCharType="separate"/>
      </w:r>
      <w:r>
        <w:rPr>
          <w:noProof/>
        </w:rPr>
        <w:t>19</w:t>
      </w:r>
      <w:r>
        <w:rPr>
          <w:noProof/>
        </w:rPr>
        <w:fldChar w:fldCharType="end"/>
      </w:r>
    </w:p>
    <w:p w14:paraId="6D2E97A1" w14:textId="4E7F6BCF"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Definitions</w:t>
      </w:r>
      <w:r>
        <w:rPr>
          <w:noProof/>
        </w:rPr>
        <w:tab/>
      </w:r>
      <w:r>
        <w:rPr>
          <w:noProof/>
        </w:rPr>
        <w:fldChar w:fldCharType="begin" w:fldLock="1"/>
      </w:r>
      <w:r>
        <w:rPr>
          <w:noProof/>
        </w:rPr>
        <w:instrText xml:space="preserve"> PAGEREF _Toc183616677 \h </w:instrText>
      </w:r>
      <w:r>
        <w:rPr>
          <w:noProof/>
        </w:rPr>
      </w:r>
      <w:r>
        <w:rPr>
          <w:noProof/>
        </w:rPr>
        <w:fldChar w:fldCharType="separate"/>
      </w:r>
      <w:r>
        <w:rPr>
          <w:noProof/>
        </w:rPr>
        <w:t>19</w:t>
      </w:r>
      <w:r>
        <w:rPr>
          <w:noProof/>
        </w:rPr>
        <w:fldChar w:fldCharType="end"/>
      </w:r>
    </w:p>
    <w:p w14:paraId="2F7BE0B8" w14:textId="7E136572"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zh-CN"/>
        </w:rPr>
        <w:t>6.3.1.3</w:t>
      </w:r>
      <w:r>
        <w:rPr>
          <w:rFonts w:asciiTheme="minorHAnsi" w:eastAsiaTheme="minorEastAsia" w:hAnsiTheme="minorHAnsi" w:cstheme="minorBidi"/>
          <w:noProof/>
          <w:kern w:val="2"/>
          <w:sz w:val="22"/>
          <w:szCs w:val="22"/>
          <w14:ligatures w14:val="standardContextual"/>
        </w:rPr>
        <w:tab/>
      </w:r>
      <w:r>
        <w:rPr>
          <w:noProof/>
          <w:lang w:eastAsia="zh-CN"/>
        </w:rPr>
        <w:t>Assumptions</w:t>
      </w:r>
      <w:r>
        <w:rPr>
          <w:noProof/>
        </w:rPr>
        <w:tab/>
      </w:r>
      <w:r>
        <w:rPr>
          <w:noProof/>
        </w:rPr>
        <w:fldChar w:fldCharType="begin" w:fldLock="1"/>
      </w:r>
      <w:r>
        <w:rPr>
          <w:noProof/>
        </w:rPr>
        <w:instrText xml:space="preserve"> PAGEREF _Toc183616678 \h </w:instrText>
      </w:r>
      <w:r>
        <w:rPr>
          <w:noProof/>
        </w:rPr>
      </w:r>
      <w:r>
        <w:rPr>
          <w:noProof/>
        </w:rPr>
        <w:fldChar w:fldCharType="separate"/>
      </w:r>
      <w:r>
        <w:rPr>
          <w:noProof/>
        </w:rPr>
        <w:t>19</w:t>
      </w:r>
      <w:r>
        <w:rPr>
          <w:noProof/>
        </w:rPr>
        <w:fldChar w:fldCharType="end"/>
      </w:r>
    </w:p>
    <w:p w14:paraId="3E68B59B" w14:textId="0349827D"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zh-CN"/>
        </w:rPr>
        <w:t>6.3.1.4</w:t>
      </w:r>
      <w:r>
        <w:rPr>
          <w:rFonts w:asciiTheme="minorHAnsi" w:eastAsiaTheme="minorEastAsia" w:hAnsiTheme="minorHAnsi" w:cstheme="minorBidi"/>
          <w:noProof/>
          <w:kern w:val="2"/>
          <w:sz w:val="22"/>
          <w:szCs w:val="22"/>
          <w14:ligatures w14:val="standardContextual"/>
        </w:rPr>
        <w:tab/>
      </w:r>
      <w:r>
        <w:rPr>
          <w:noProof/>
          <w:lang w:eastAsia="zh-CN"/>
        </w:rPr>
        <w:t>Reference architecture</w:t>
      </w:r>
      <w:r>
        <w:rPr>
          <w:noProof/>
        </w:rPr>
        <w:tab/>
      </w:r>
      <w:r>
        <w:rPr>
          <w:noProof/>
        </w:rPr>
        <w:fldChar w:fldCharType="begin" w:fldLock="1"/>
      </w:r>
      <w:r>
        <w:rPr>
          <w:noProof/>
        </w:rPr>
        <w:instrText xml:space="preserve"> PAGEREF _Toc183616679 \h </w:instrText>
      </w:r>
      <w:r>
        <w:rPr>
          <w:noProof/>
        </w:rPr>
      </w:r>
      <w:r>
        <w:rPr>
          <w:noProof/>
        </w:rPr>
        <w:fldChar w:fldCharType="separate"/>
      </w:r>
      <w:r>
        <w:rPr>
          <w:noProof/>
        </w:rPr>
        <w:t>19</w:t>
      </w:r>
      <w:r>
        <w:rPr>
          <w:noProof/>
        </w:rPr>
        <w:fldChar w:fldCharType="end"/>
      </w:r>
    </w:p>
    <w:p w14:paraId="520BCF14" w14:textId="3C4A3484"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Network function description</w:t>
      </w:r>
      <w:r>
        <w:rPr>
          <w:noProof/>
        </w:rPr>
        <w:tab/>
      </w:r>
      <w:r>
        <w:rPr>
          <w:noProof/>
        </w:rPr>
        <w:fldChar w:fldCharType="begin" w:fldLock="1"/>
      </w:r>
      <w:r>
        <w:rPr>
          <w:noProof/>
        </w:rPr>
        <w:instrText xml:space="preserve"> PAGEREF _Toc183616680 \h </w:instrText>
      </w:r>
      <w:r>
        <w:rPr>
          <w:noProof/>
        </w:rPr>
      </w:r>
      <w:r>
        <w:rPr>
          <w:noProof/>
        </w:rPr>
        <w:fldChar w:fldCharType="separate"/>
      </w:r>
      <w:r>
        <w:rPr>
          <w:noProof/>
        </w:rPr>
        <w:t>20</w:t>
      </w:r>
      <w:r>
        <w:rPr>
          <w:noProof/>
        </w:rPr>
        <w:fldChar w:fldCharType="end"/>
      </w:r>
    </w:p>
    <w:p w14:paraId="2A140EF4" w14:textId="57D3FF42" w:rsidR="007B5D93" w:rsidRDefault="007B5D93">
      <w:pPr>
        <w:pStyle w:val="TOC5"/>
        <w:rPr>
          <w:rFonts w:asciiTheme="minorHAnsi" w:eastAsiaTheme="minorEastAsia" w:hAnsiTheme="minorHAnsi" w:cstheme="minorBidi"/>
          <w:noProof/>
          <w:kern w:val="2"/>
          <w:sz w:val="22"/>
          <w:szCs w:val="22"/>
          <w14:ligatures w14:val="standardContextual"/>
        </w:rPr>
      </w:pPr>
      <w:r>
        <w:rPr>
          <w:noProof/>
        </w:rPr>
        <w:t>6.3.1.5.1</w:t>
      </w:r>
      <w:r>
        <w:rPr>
          <w:rFonts w:asciiTheme="minorHAnsi" w:eastAsiaTheme="minorEastAsia" w:hAnsiTheme="minorHAnsi" w:cstheme="minorBidi"/>
          <w:noProof/>
          <w:kern w:val="2"/>
          <w:sz w:val="22"/>
          <w:szCs w:val="22"/>
          <w14:ligatures w14:val="standardContextual"/>
        </w:rPr>
        <w:tab/>
      </w:r>
      <w:r>
        <w:rPr>
          <w:noProof/>
        </w:rPr>
        <w:t>Reader</w:t>
      </w:r>
      <w:r>
        <w:rPr>
          <w:noProof/>
        </w:rPr>
        <w:tab/>
      </w:r>
      <w:r>
        <w:rPr>
          <w:noProof/>
        </w:rPr>
        <w:fldChar w:fldCharType="begin" w:fldLock="1"/>
      </w:r>
      <w:r>
        <w:rPr>
          <w:noProof/>
        </w:rPr>
        <w:instrText xml:space="preserve"> PAGEREF _Toc183616681 \h </w:instrText>
      </w:r>
      <w:r>
        <w:rPr>
          <w:noProof/>
        </w:rPr>
      </w:r>
      <w:r>
        <w:rPr>
          <w:noProof/>
        </w:rPr>
        <w:fldChar w:fldCharType="separate"/>
      </w:r>
      <w:r>
        <w:rPr>
          <w:noProof/>
        </w:rPr>
        <w:t>20</w:t>
      </w:r>
      <w:r>
        <w:rPr>
          <w:noProof/>
        </w:rPr>
        <w:fldChar w:fldCharType="end"/>
      </w:r>
    </w:p>
    <w:p w14:paraId="5E8E7491" w14:textId="0C4B2C01" w:rsidR="007B5D93" w:rsidRDefault="007B5D93">
      <w:pPr>
        <w:pStyle w:val="TOC5"/>
        <w:rPr>
          <w:rFonts w:asciiTheme="minorHAnsi" w:eastAsiaTheme="minorEastAsia" w:hAnsiTheme="minorHAnsi" w:cstheme="minorBidi"/>
          <w:noProof/>
          <w:kern w:val="2"/>
          <w:sz w:val="22"/>
          <w:szCs w:val="22"/>
          <w14:ligatures w14:val="standardContextual"/>
        </w:rPr>
      </w:pPr>
      <w:r>
        <w:rPr>
          <w:noProof/>
        </w:rPr>
        <w:t>6.3.1.5.2</w:t>
      </w:r>
      <w:r>
        <w:rPr>
          <w:rFonts w:asciiTheme="minorHAnsi" w:eastAsiaTheme="minorEastAsia" w:hAnsiTheme="minorHAnsi" w:cstheme="minorBidi"/>
          <w:noProof/>
          <w:kern w:val="2"/>
          <w:sz w:val="22"/>
          <w:szCs w:val="22"/>
          <w14:ligatures w14:val="standardContextual"/>
        </w:rPr>
        <w:tab/>
      </w:r>
      <w:r>
        <w:rPr>
          <w:noProof/>
        </w:rPr>
        <w:t>AIoT Controller</w:t>
      </w:r>
      <w:r>
        <w:rPr>
          <w:noProof/>
        </w:rPr>
        <w:tab/>
      </w:r>
      <w:r>
        <w:rPr>
          <w:noProof/>
        </w:rPr>
        <w:fldChar w:fldCharType="begin" w:fldLock="1"/>
      </w:r>
      <w:r>
        <w:rPr>
          <w:noProof/>
        </w:rPr>
        <w:instrText xml:space="preserve"> PAGEREF _Toc183616682 \h </w:instrText>
      </w:r>
      <w:r>
        <w:rPr>
          <w:noProof/>
        </w:rPr>
      </w:r>
      <w:r>
        <w:rPr>
          <w:noProof/>
        </w:rPr>
        <w:fldChar w:fldCharType="separate"/>
      </w:r>
      <w:r>
        <w:rPr>
          <w:noProof/>
        </w:rPr>
        <w:t>20</w:t>
      </w:r>
      <w:r>
        <w:rPr>
          <w:noProof/>
        </w:rPr>
        <w:fldChar w:fldCharType="end"/>
      </w:r>
    </w:p>
    <w:p w14:paraId="1A1AB4EC" w14:textId="01D50E3D" w:rsidR="007B5D93" w:rsidRDefault="007B5D93">
      <w:pPr>
        <w:pStyle w:val="TOC5"/>
        <w:rPr>
          <w:rFonts w:asciiTheme="minorHAnsi" w:eastAsiaTheme="minorEastAsia" w:hAnsiTheme="minorHAnsi" w:cstheme="minorBidi"/>
          <w:noProof/>
          <w:kern w:val="2"/>
          <w:sz w:val="22"/>
          <w:szCs w:val="22"/>
          <w14:ligatures w14:val="standardContextual"/>
        </w:rPr>
      </w:pPr>
      <w:r>
        <w:rPr>
          <w:noProof/>
        </w:rPr>
        <w:t>6.3.1.5.3</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_Toc183616683 \h </w:instrText>
      </w:r>
      <w:r>
        <w:rPr>
          <w:noProof/>
        </w:rPr>
      </w:r>
      <w:r>
        <w:rPr>
          <w:noProof/>
        </w:rPr>
        <w:fldChar w:fldCharType="separate"/>
      </w:r>
      <w:r>
        <w:rPr>
          <w:noProof/>
        </w:rPr>
        <w:t>21</w:t>
      </w:r>
      <w:r>
        <w:rPr>
          <w:noProof/>
        </w:rPr>
        <w:fldChar w:fldCharType="end"/>
      </w:r>
    </w:p>
    <w:p w14:paraId="0D9B77D6" w14:textId="6B970D8A"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Protocol Stacks</w:t>
      </w:r>
      <w:r>
        <w:rPr>
          <w:noProof/>
        </w:rPr>
        <w:tab/>
      </w:r>
      <w:r>
        <w:rPr>
          <w:noProof/>
        </w:rPr>
        <w:fldChar w:fldCharType="begin" w:fldLock="1"/>
      </w:r>
      <w:r>
        <w:rPr>
          <w:noProof/>
        </w:rPr>
        <w:instrText xml:space="preserve"> PAGEREF _Toc183616684 \h </w:instrText>
      </w:r>
      <w:r>
        <w:rPr>
          <w:noProof/>
        </w:rPr>
      </w:r>
      <w:r>
        <w:rPr>
          <w:noProof/>
        </w:rPr>
        <w:fldChar w:fldCharType="separate"/>
      </w:r>
      <w:r>
        <w:rPr>
          <w:noProof/>
        </w:rPr>
        <w:t>21</w:t>
      </w:r>
      <w:r>
        <w:rPr>
          <w:noProof/>
        </w:rPr>
        <w:fldChar w:fldCharType="end"/>
      </w:r>
    </w:p>
    <w:p w14:paraId="205105C4" w14:textId="3DAA1FE4" w:rsidR="007B5D93" w:rsidRDefault="007B5D93">
      <w:pPr>
        <w:pStyle w:val="TOC5"/>
        <w:rPr>
          <w:rFonts w:asciiTheme="minorHAnsi" w:eastAsiaTheme="minorEastAsia" w:hAnsiTheme="minorHAnsi" w:cstheme="minorBidi"/>
          <w:noProof/>
          <w:kern w:val="2"/>
          <w:sz w:val="22"/>
          <w:szCs w:val="22"/>
          <w14:ligatures w14:val="standardContextual"/>
        </w:rPr>
      </w:pPr>
      <w:r>
        <w:rPr>
          <w:noProof/>
        </w:rPr>
        <w:t>6.3.1.6.1</w:t>
      </w:r>
      <w:r>
        <w:rPr>
          <w:rFonts w:asciiTheme="minorHAnsi" w:eastAsiaTheme="minorEastAsia" w:hAnsiTheme="minorHAnsi" w:cstheme="minorBidi"/>
          <w:noProof/>
          <w:kern w:val="2"/>
          <w:sz w:val="22"/>
          <w:szCs w:val="22"/>
          <w14:ligatures w14:val="standardContextual"/>
        </w:rPr>
        <w:tab/>
      </w:r>
      <w:r>
        <w:rPr>
          <w:noProof/>
        </w:rPr>
        <w:t>Protocol Stack between Reader and AIoT Controller</w:t>
      </w:r>
      <w:r>
        <w:rPr>
          <w:noProof/>
        </w:rPr>
        <w:tab/>
      </w:r>
      <w:r>
        <w:rPr>
          <w:noProof/>
        </w:rPr>
        <w:fldChar w:fldCharType="begin" w:fldLock="1"/>
      </w:r>
      <w:r>
        <w:rPr>
          <w:noProof/>
        </w:rPr>
        <w:instrText xml:space="preserve"> PAGEREF _Toc183616685 \h </w:instrText>
      </w:r>
      <w:r>
        <w:rPr>
          <w:noProof/>
        </w:rPr>
      </w:r>
      <w:r>
        <w:rPr>
          <w:noProof/>
        </w:rPr>
        <w:fldChar w:fldCharType="separate"/>
      </w:r>
      <w:r>
        <w:rPr>
          <w:noProof/>
        </w:rPr>
        <w:t>21</w:t>
      </w:r>
      <w:r>
        <w:rPr>
          <w:noProof/>
        </w:rPr>
        <w:fldChar w:fldCharType="end"/>
      </w:r>
    </w:p>
    <w:p w14:paraId="5F56EC72" w14:textId="4660593C" w:rsidR="007B5D93" w:rsidRDefault="007B5D93">
      <w:pPr>
        <w:pStyle w:val="TOC5"/>
        <w:rPr>
          <w:rFonts w:asciiTheme="minorHAnsi" w:eastAsiaTheme="minorEastAsia" w:hAnsiTheme="minorHAnsi" w:cstheme="minorBidi"/>
          <w:noProof/>
          <w:kern w:val="2"/>
          <w:sz w:val="22"/>
          <w:szCs w:val="22"/>
          <w14:ligatures w14:val="standardContextual"/>
        </w:rPr>
      </w:pPr>
      <w:r>
        <w:rPr>
          <w:noProof/>
        </w:rPr>
        <w:t>6.3.1.6.2</w:t>
      </w:r>
      <w:r>
        <w:rPr>
          <w:rFonts w:asciiTheme="minorHAnsi" w:eastAsiaTheme="minorEastAsia" w:hAnsiTheme="minorHAnsi" w:cstheme="minorBidi"/>
          <w:noProof/>
          <w:kern w:val="2"/>
          <w:sz w:val="22"/>
          <w:szCs w:val="22"/>
          <w14:ligatures w14:val="standardContextual"/>
        </w:rPr>
        <w:tab/>
      </w:r>
      <w:r>
        <w:rPr>
          <w:noProof/>
        </w:rPr>
        <w:t>Protocol Stack between AIoT Device and Application Function</w:t>
      </w:r>
      <w:r>
        <w:rPr>
          <w:noProof/>
        </w:rPr>
        <w:tab/>
      </w:r>
      <w:r>
        <w:rPr>
          <w:noProof/>
        </w:rPr>
        <w:fldChar w:fldCharType="begin" w:fldLock="1"/>
      </w:r>
      <w:r>
        <w:rPr>
          <w:noProof/>
        </w:rPr>
        <w:instrText xml:space="preserve"> PAGEREF _Toc183616686 \h </w:instrText>
      </w:r>
      <w:r>
        <w:rPr>
          <w:noProof/>
        </w:rPr>
      </w:r>
      <w:r>
        <w:rPr>
          <w:noProof/>
        </w:rPr>
        <w:fldChar w:fldCharType="separate"/>
      </w:r>
      <w:r>
        <w:rPr>
          <w:noProof/>
        </w:rPr>
        <w:t>23</w:t>
      </w:r>
      <w:r>
        <w:rPr>
          <w:noProof/>
        </w:rPr>
        <w:fldChar w:fldCharType="end"/>
      </w:r>
    </w:p>
    <w:p w14:paraId="24B9ACC1" w14:textId="790B735B"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_Toc183616687 \h </w:instrText>
      </w:r>
      <w:r>
        <w:rPr>
          <w:noProof/>
        </w:rPr>
      </w:r>
      <w:r>
        <w:rPr>
          <w:noProof/>
        </w:rPr>
        <w:fldChar w:fldCharType="separate"/>
      </w:r>
      <w:r>
        <w:rPr>
          <w:noProof/>
        </w:rPr>
        <w:t>24</w:t>
      </w:r>
      <w:r>
        <w:rPr>
          <w:noProof/>
        </w:rPr>
        <w:fldChar w:fldCharType="end"/>
      </w:r>
    </w:p>
    <w:p w14:paraId="02252BB4" w14:textId="7E1A1822"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Inventory procedure</w:t>
      </w:r>
      <w:r>
        <w:rPr>
          <w:noProof/>
        </w:rPr>
        <w:tab/>
      </w:r>
      <w:r>
        <w:rPr>
          <w:noProof/>
        </w:rPr>
        <w:fldChar w:fldCharType="begin" w:fldLock="1"/>
      </w:r>
      <w:r>
        <w:rPr>
          <w:noProof/>
        </w:rPr>
        <w:instrText xml:space="preserve"> PAGEREF _Toc183616688 \h </w:instrText>
      </w:r>
      <w:r>
        <w:rPr>
          <w:noProof/>
        </w:rPr>
      </w:r>
      <w:r>
        <w:rPr>
          <w:noProof/>
        </w:rPr>
        <w:fldChar w:fldCharType="separate"/>
      </w:r>
      <w:r>
        <w:rPr>
          <w:noProof/>
        </w:rPr>
        <w:t>24</w:t>
      </w:r>
      <w:r>
        <w:rPr>
          <w:noProof/>
        </w:rPr>
        <w:fldChar w:fldCharType="end"/>
      </w:r>
    </w:p>
    <w:p w14:paraId="670A45B8" w14:textId="28943A1C"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Command procedure</w:t>
      </w:r>
      <w:r>
        <w:rPr>
          <w:noProof/>
        </w:rPr>
        <w:tab/>
      </w:r>
      <w:r>
        <w:rPr>
          <w:noProof/>
        </w:rPr>
        <w:fldChar w:fldCharType="begin" w:fldLock="1"/>
      </w:r>
      <w:r>
        <w:rPr>
          <w:noProof/>
        </w:rPr>
        <w:instrText xml:space="preserve"> PAGEREF _Toc183616689 \h </w:instrText>
      </w:r>
      <w:r>
        <w:rPr>
          <w:noProof/>
        </w:rPr>
      </w:r>
      <w:r>
        <w:rPr>
          <w:noProof/>
        </w:rPr>
        <w:fldChar w:fldCharType="separate"/>
      </w:r>
      <w:r>
        <w:rPr>
          <w:noProof/>
        </w:rPr>
        <w:t>26</w:t>
      </w:r>
      <w:r>
        <w:rPr>
          <w:noProof/>
        </w:rPr>
        <w:fldChar w:fldCharType="end"/>
      </w:r>
    </w:p>
    <w:p w14:paraId="10219FEE" w14:textId="1B935693"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6.3.3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_Toc183616690 \h </w:instrText>
      </w:r>
      <w:r>
        <w:rPr>
          <w:noProof/>
        </w:rPr>
      </w:r>
      <w:r>
        <w:rPr>
          <w:noProof/>
        </w:rPr>
        <w:fldChar w:fldCharType="separate"/>
      </w:r>
      <w:r>
        <w:rPr>
          <w:noProof/>
        </w:rPr>
        <w:t>27</w:t>
      </w:r>
      <w:r>
        <w:rPr>
          <w:noProof/>
        </w:rPr>
        <w:fldChar w:fldCharType="end"/>
      </w:r>
    </w:p>
    <w:p w14:paraId="75013025" w14:textId="7E6EC948"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Solution #4: Simplified system for AIoT</w:t>
      </w:r>
      <w:r>
        <w:rPr>
          <w:noProof/>
        </w:rPr>
        <w:tab/>
      </w:r>
      <w:r>
        <w:rPr>
          <w:noProof/>
        </w:rPr>
        <w:fldChar w:fldCharType="begin" w:fldLock="1"/>
      </w:r>
      <w:r>
        <w:rPr>
          <w:noProof/>
        </w:rPr>
        <w:instrText xml:space="preserve"> PAGEREF _Toc183616691 \h </w:instrText>
      </w:r>
      <w:r>
        <w:rPr>
          <w:noProof/>
        </w:rPr>
      </w:r>
      <w:r>
        <w:rPr>
          <w:noProof/>
        </w:rPr>
        <w:fldChar w:fldCharType="separate"/>
      </w:r>
      <w:r>
        <w:rPr>
          <w:noProof/>
        </w:rPr>
        <w:t>27</w:t>
      </w:r>
      <w:r>
        <w:rPr>
          <w:noProof/>
        </w:rPr>
        <w:fldChar w:fldCharType="end"/>
      </w:r>
    </w:p>
    <w:p w14:paraId="49A0EE9B" w14:textId="2F016C51"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_Toc183616692 \h </w:instrText>
      </w:r>
      <w:r>
        <w:rPr>
          <w:noProof/>
        </w:rPr>
      </w:r>
      <w:r>
        <w:rPr>
          <w:noProof/>
        </w:rPr>
        <w:fldChar w:fldCharType="separate"/>
      </w:r>
      <w:r>
        <w:rPr>
          <w:noProof/>
        </w:rPr>
        <w:t>27</w:t>
      </w:r>
      <w:r>
        <w:rPr>
          <w:noProof/>
        </w:rPr>
        <w:fldChar w:fldCharType="end"/>
      </w:r>
    </w:p>
    <w:p w14:paraId="3DEE9131" w14:textId="74C1C0A1"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_Toc183616693 \h </w:instrText>
      </w:r>
      <w:r>
        <w:rPr>
          <w:noProof/>
        </w:rPr>
      </w:r>
      <w:r>
        <w:rPr>
          <w:noProof/>
        </w:rPr>
        <w:fldChar w:fldCharType="separate"/>
      </w:r>
      <w:r>
        <w:rPr>
          <w:noProof/>
        </w:rPr>
        <w:t>27</w:t>
      </w:r>
      <w:r>
        <w:rPr>
          <w:noProof/>
        </w:rPr>
        <w:fldChar w:fldCharType="end"/>
      </w:r>
    </w:p>
    <w:p w14:paraId="0444D953" w14:textId="73EB46A9"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zh-CN"/>
        </w:rPr>
        <w:t>6.4.1.2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_Toc183616694 \h </w:instrText>
      </w:r>
      <w:r>
        <w:rPr>
          <w:noProof/>
        </w:rPr>
      </w:r>
      <w:r>
        <w:rPr>
          <w:noProof/>
        </w:rPr>
        <w:fldChar w:fldCharType="separate"/>
      </w:r>
      <w:r>
        <w:rPr>
          <w:noProof/>
        </w:rPr>
        <w:t>28</w:t>
      </w:r>
      <w:r>
        <w:rPr>
          <w:noProof/>
        </w:rPr>
        <w:fldChar w:fldCharType="end"/>
      </w:r>
    </w:p>
    <w:p w14:paraId="6051F46E" w14:textId="0F489AC0"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zh-CN"/>
        </w:rPr>
        <w:t>6.4.1.3</w:t>
      </w:r>
      <w:r>
        <w:rPr>
          <w:rFonts w:asciiTheme="minorHAnsi" w:eastAsiaTheme="minorEastAsia" w:hAnsiTheme="minorHAnsi" w:cstheme="minorBidi"/>
          <w:noProof/>
          <w:kern w:val="2"/>
          <w:sz w:val="22"/>
          <w:szCs w:val="22"/>
          <w14:ligatures w14:val="standardContextual"/>
        </w:rPr>
        <w:tab/>
      </w:r>
      <w:r>
        <w:rPr>
          <w:noProof/>
          <w:lang w:eastAsia="zh-CN"/>
        </w:rPr>
        <w:t>Terms</w:t>
      </w:r>
      <w:r>
        <w:rPr>
          <w:noProof/>
        </w:rPr>
        <w:tab/>
      </w:r>
      <w:r>
        <w:rPr>
          <w:noProof/>
        </w:rPr>
        <w:fldChar w:fldCharType="begin" w:fldLock="1"/>
      </w:r>
      <w:r>
        <w:rPr>
          <w:noProof/>
        </w:rPr>
        <w:instrText xml:space="preserve"> PAGEREF _Toc183616695 \h </w:instrText>
      </w:r>
      <w:r>
        <w:rPr>
          <w:noProof/>
        </w:rPr>
      </w:r>
      <w:r>
        <w:rPr>
          <w:noProof/>
        </w:rPr>
        <w:fldChar w:fldCharType="separate"/>
      </w:r>
      <w:r>
        <w:rPr>
          <w:noProof/>
        </w:rPr>
        <w:t>28</w:t>
      </w:r>
      <w:r>
        <w:rPr>
          <w:noProof/>
        </w:rPr>
        <w:fldChar w:fldCharType="end"/>
      </w:r>
    </w:p>
    <w:p w14:paraId="431B1167" w14:textId="52F191C1"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6.4.1.4</w:t>
      </w:r>
      <w:r>
        <w:rPr>
          <w:rFonts w:asciiTheme="minorHAnsi" w:eastAsiaTheme="minorEastAsia" w:hAnsiTheme="minorHAnsi" w:cstheme="minorBidi"/>
          <w:noProof/>
          <w:kern w:val="2"/>
          <w:sz w:val="22"/>
          <w:szCs w:val="22"/>
          <w14:ligatures w14:val="standardContextual"/>
        </w:rPr>
        <w:tab/>
      </w:r>
      <w:r>
        <w:rPr>
          <w:noProof/>
        </w:rPr>
        <w:t>Reference Architecture and NFs</w:t>
      </w:r>
      <w:r>
        <w:rPr>
          <w:noProof/>
        </w:rPr>
        <w:tab/>
      </w:r>
      <w:r>
        <w:rPr>
          <w:noProof/>
        </w:rPr>
        <w:fldChar w:fldCharType="begin" w:fldLock="1"/>
      </w:r>
      <w:r>
        <w:rPr>
          <w:noProof/>
        </w:rPr>
        <w:instrText xml:space="preserve"> PAGEREF _Toc183616696 \h </w:instrText>
      </w:r>
      <w:r>
        <w:rPr>
          <w:noProof/>
        </w:rPr>
      </w:r>
      <w:r>
        <w:rPr>
          <w:noProof/>
        </w:rPr>
        <w:fldChar w:fldCharType="separate"/>
      </w:r>
      <w:r>
        <w:rPr>
          <w:noProof/>
        </w:rPr>
        <w:t>29</w:t>
      </w:r>
      <w:r>
        <w:rPr>
          <w:noProof/>
        </w:rPr>
        <w:fldChar w:fldCharType="end"/>
      </w:r>
    </w:p>
    <w:p w14:paraId="00777669" w14:textId="2D3FA921" w:rsidR="007B5D93" w:rsidRDefault="007B5D93">
      <w:pPr>
        <w:pStyle w:val="TOC5"/>
        <w:rPr>
          <w:rFonts w:asciiTheme="minorHAnsi" w:eastAsiaTheme="minorEastAsia" w:hAnsiTheme="minorHAnsi" w:cstheme="minorBidi"/>
          <w:noProof/>
          <w:kern w:val="2"/>
          <w:sz w:val="22"/>
          <w:szCs w:val="22"/>
          <w14:ligatures w14:val="standardContextual"/>
        </w:rPr>
      </w:pPr>
      <w:r>
        <w:rPr>
          <w:noProof/>
        </w:rPr>
        <w:t>6.4.1.4.1</w:t>
      </w:r>
      <w:r>
        <w:rPr>
          <w:rFonts w:asciiTheme="minorHAnsi" w:eastAsiaTheme="minorEastAsia" w:hAnsiTheme="minorHAnsi" w:cstheme="minorBidi"/>
          <w:noProof/>
          <w:kern w:val="2"/>
          <w:sz w:val="22"/>
          <w:szCs w:val="22"/>
          <w14:ligatures w14:val="standardContextual"/>
        </w:rPr>
        <w:tab/>
      </w:r>
      <w:r>
        <w:rPr>
          <w:noProof/>
        </w:rPr>
        <w:t>Pure Control Plane</w:t>
      </w:r>
      <w:r>
        <w:rPr>
          <w:noProof/>
        </w:rPr>
        <w:tab/>
      </w:r>
      <w:r>
        <w:rPr>
          <w:noProof/>
        </w:rPr>
        <w:fldChar w:fldCharType="begin" w:fldLock="1"/>
      </w:r>
      <w:r>
        <w:rPr>
          <w:noProof/>
        </w:rPr>
        <w:instrText xml:space="preserve"> PAGEREF _Toc183616697 \h </w:instrText>
      </w:r>
      <w:r>
        <w:rPr>
          <w:noProof/>
        </w:rPr>
      </w:r>
      <w:r>
        <w:rPr>
          <w:noProof/>
        </w:rPr>
        <w:fldChar w:fldCharType="separate"/>
      </w:r>
      <w:r>
        <w:rPr>
          <w:noProof/>
        </w:rPr>
        <w:t>29</w:t>
      </w:r>
      <w:r>
        <w:rPr>
          <w:noProof/>
        </w:rPr>
        <w:fldChar w:fldCharType="end"/>
      </w:r>
    </w:p>
    <w:p w14:paraId="02065365" w14:textId="576A13C7" w:rsidR="007B5D93" w:rsidRDefault="007B5D93">
      <w:pPr>
        <w:pStyle w:val="TOC5"/>
        <w:rPr>
          <w:rFonts w:asciiTheme="minorHAnsi" w:eastAsiaTheme="minorEastAsia" w:hAnsiTheme="minorHAnsi" w:cstheme="minorBidi"/>
          <w:noProof/>
          <w:kern w:val="2"/>
          <w:sz w:val="22"/>
          <w:szCs w:val="22"/>
          <w14:ligatures w14:val="standardContextual"/>
        </w:rPr>
      </w:pPr>
      <w:r>
        <w:rPr>
          <w:noProof/>
        </w:rPr>
        <w:t>6.4.1.4.2</w:t>
      </w:r>
      <w:r>
        <w:rPr>
          <w:rFonts w:asciiTheme="minorHAnsi" w:eastAsiaTheme="minorEastAsia" w:hAnsiTheme="minorHAnsi" w:cstheme="minorBidi"/>
          <w:noProof/>
          <w:kern w:val="2"/>
          <w:sz w:val="22"/>
          <w:szCs w:val="22"/>
          <w14:ligatures w14:val="standardContextual"/>
        </w:rPr>
        <w:tab/>
      </w:r>
      <w:r>
        <w:rPr>
          <w:noProof/>
        </w:rPr>
        <w:t>User Plane of UE reader</w:t>
      </w:r>
      <w:r>
        <w:rPr>
          <w:noProof/>
        </w:rPr>
        <w:tab/>
      </w:r>
      <w:r>
        <w:rPr>
          <w:noProof/>
        </w:rPr>
        <w:fldChar w:fldCharType="begin" w:fldLock="1"/>
      </w:r>
      <w:r>
        <w:rPr>
          <w:noProof/>
        </w:rPr>
        <w:instrText xml:space="preserve"> PAGEREF _Toc183616698 \h </w:instrText>
      </w:r>
      <w:r>
        <w:rPr>
          <w:noProof/>
        </w:rPr>
      </w:r>
      <w:r>
        <w:rPr>
          <w:noProof/>
        </w:rPr>
        <w:fldChar w:fldCharType="separate"/>
      </w:r>
      <w:r>
        <w:rPr>
          <w:noProof/>
        </w:rPr>
        <w:t>30</w:t>
      </w:r>
      <w:r>
        <w:rPr>
          <w:noProof/>
        </w:rPr>
        <w:fldChar w:fldCharType="end"/>
      </w:r>
    </w:p>
    <w:p w14:paraId="47B9F47A" w14:textId="701EB4BC"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6.4.1.5</w:t>
      </w:r>
      <w:r>
        <w:rPr>
          <w:rFonts w:asciiTheme="minorHAnsi" w:eastAsiaTheme="minorEastAsia" w:hAnsiTheme="minorHAnsi" w:cstheme="minorBidi"/>
          <w:noProof/>
          <w:kern w:val="2"/>
          <w:sz w:val="22"/>
          <w:szCs w:val="22"/>
          <w14:ligatures w14:val="standardContextual"/>
        </w:rPr>
        <w:tab/>
      </w:r>
      <w:r>
        <w:rPr>
          <w:noProof/>
        </w:rPr>
        <w:t>Protocol Stack</w:t>
      </w:r>
      <w:r>
        <w:rPr>
          <w:noProof/>
        </w:rPr>
        <w:tab/>
      </w:r>
      <w:r>
        <w:rPr>
          <w:noProof/>
        </w:rPr>
        <w:fldChar w:fldCharType="begin" w:fldLock="1"/>
      </w:r>
      <w:r>
        <w:rPr>
          <w:noProof/>
        </w:rPr>
        <w:instrText xml:space="preserve"> PAGEREF _Toc183616699 \h </w:instrText>
      </w:r>
      <w:r>
        <w:rPr>
          <w:noProof/>
        </w:rPr>
      </w:r>
      <w:r>
        <w:rPr>
          <w:noProof/>
        </w:rPr>
        <w:fldChar w:fldCharType="separate"/>
      </w:r>
      <w:r>
        <w:rPr>
          <w:noProof/>
        </w:rPr>
        <w:t>30</w:t>
      </w:r>
      <w:r>
        <w:rPr>
          <w:noProof/>
        </w:rPr>
        <w:fldChar w:fldCharType="end"/>
      </w:r>
    </w:p>
    <w:p w14:paraId="43E4C6CB" w14:textId="460AB50E"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_Toc183616700 \h </w:instrText>
      </w:r>
      <w:r>
        <w:rPr>
          <w:noProof/>
        </w:rPr>
      </w:r>
      <w:r>
        <w:rPr>
          <w:noProof/>
        </w:rPr>
        <w:fldChar w:fldCharType="separate"/>
      </w:r>
      <w:r>
        <w:rPr>
          <w:noProof/>
        </w:rPr>
        <w:t>32</w:t>
      </w:r>
      <w:r>
        <w:rPr>
          <w:noProof/>
        </w:rPr>
        <w:fldChar w:fldCharType="end"/>
      </w:r>
    </w:p>
    <w:p w14:paraId="3AAB3C81" w14:textId="62E458FA"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Purely via control plane</w:t>
      </w:r>
      <w:r w:rsidRPr="0003016A">
        <w:rPr>
          <w:rFonts w:eastAsia="DengXian"/>
          <w:noProof/>
        </w:rPr>
        <w:t xml:space="preserve">: </w:t>
      </w:r>
      <w:r>
        <w:rPr>
          <w:noProof/>
        </w:rPr>
        <w:t>Inventory procedure</w:t>
      </w:r>
      <w:r>
        <w:rPr>
          <w:noProof/>
        </w:rPr>
        <w:tab/>
      </w:r>
      <w:r>
        <w:rPr>
          <w:noProof/>
        </w:rPr>
        <w:fldChar w:fldCharType="begin" w:fldLock="1"/>
      </w:r>
      <w:r>
        <w:rPr>
          <w:noProof/>
        </w:rPr>
        <w:instrText xml:space="preserve"> PAGEREF _Toc183616701 \h </w:instrText>
      </w:r>
      <w:r>
        <w:rPr>
          <w:noProof/>
        </w:rPr>
      </w:r>
      <w:r>
        <w:rPr>
          <w:noProof/>
        </w:rPr>
        <w:fldChar w:fldCharType="separate"/>
      </w:r>
      <w:r>
        <w:rPr>
          <w:noProof/>
        </w:rPr>
        <w:t>32</w:t>
      </w:r>
      <w:r>
        <w:rPr>
          <w:noProof/>
        </w:rPr>
        <w:fldChar w:fldCharType="end"/>
      </w:r>
    </w:p>
    <w:p w14:paraId="563CE3C6" w14:textId="72B85FC1"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Purely via control plane</w:t>
      </w:r>
      <w:r w:rsidRPr="0003016A">
        <w:rPr>
          <w:rFonts w:eastAsia="DengXian"/>
          <w:noProof/>
        </w:rPr>
        <w:t xml:space="preserve">: </w:t>
      </w:r>
      <w:r>
        <w:rPr>
          <w:noProof/>
        </w:rPr>
        <w:t>Command procedure</w:t>
      </w:r>
      <w:r>
        <w:rPr>
          <w:noProof/>
        </w:rPr>
        <w:tab/>
      </w:r>
      <w:r>
        <w:rPr>
          <w:noProof/>
        </w:rPr>
        <w:fldChar w:fldCharType="begin" w:fldLock="1"/>
      </w:r>
      <w:r>
        <w:rPr>
          <w:noProof/>
        </w:rPr>
        <w:instrText xml:space="preserve"> PAGEREF _Toc183616702 \h </w:instrText>
      </w:r>
      <w:r>
        <w:rPr>
          <w:noProof/>
        </w:rPr>
      </w:r>
      <w:r>
        <w:rPr>
          <w:noProof/>
        </w:rPr>
        <w:fldChar w:fldCharType="separate"/>
      </w:r>
      <w:r>
        <w:rPr>
          <w:noProof/>
        </w:rPr>
        <w:t>33</w:t>
      </w:r>
      <w:r>
        <w:rPr>
          <w:noProof/>
        </w:rPr>
        <w:fldChar w:fldCharType="end"/>
      </w:r>
    </w:p>
    <w:p w14:paraId="78FB04A2" w14:textId="296F90CC" w:rsidR="007B5D93" w:rsidRDefault="007B5D93">
      <w:pPr>
        <w:pStyle w:val="TOC4"/>
        <w:rPr>
          <w:rFonts w:asciiTheme="minorHAnsi" w:eastAsiaTheme="minorEastAsia" w:hAnsiTheme="minorHAnsi" w:cstheme="minorBidi"/>
          <w:noProof/>
          <w:kern w:val="2"/>
          <w:sz w:val="22"/>
          <w:szCs w:val="22"/>
          <w14:ligatures w14:val="standardContextual"/>
        </w:rPr>
      </w:pPr>
      <w:r>
        <w:rPr>
          <w:noProof/>
        </w:rPr>
        <w:lastRenderedPageBreak/>
        <w:t>6.4.2.3</w:t>
      </w:r>
      <w:r>
        <w:rPr>
          <w:rFonts w:asciiTheme="minorHAnsi" w:eastAsiaTheme="minorEastAsia" w:hAnsiTheme="minorHAnsi" w:cstheme="minorBidi"/>
          <w:noProof/>
          <w:kern w:val="2"/>
          <w:sz w:val="22"/>
          <w:szCs w:val="22"/>
          <w14:ligatures w14:val="standardContextual"/>
        </w:rPr>
        <w:tab/>
      </w:r>
      <w:r>
        <w:rPr>
          <w:noProof/>
        </w:rPr>
        <w:t>Discover UE reader via UE reader control plane and AIoT device related data delivery via UE reader user plane</w:t>
      </w:r>
      <w:r>
        <w:rPr>
          <w:noProof/>
        </w:rPr>
        <w:tab/>
      </w:r>
      <w:r>
        <w:rPr>
          <w:noProof/>
        </w:rPr>
        <w:fldChar w:fldCharType="begin" w:fldLock="1"/>
      </w:r>
      <w:r>
        <w:rPr>
          <w:noProof/>
        </w:rPr>
        <w:instrText xml:space="preserve"> PAGEREF _Toc183616703 \h </w:instrText>
      </w:r>
      <w:r>
        <w:rPr>
          <w:noProof/>
        </w:rPr>
      </w:r>
      <w:r>
        <w:rPr>
          <w:noProof/>
        </w:rPr>
        <w:fldChar w:fldCharType="separate"/>
      </w:r>
      <w:r>
        <w:rPr>
          <w:noProof/>
        </w:rPr>
        <w:t>34</w:t>
      </w:r>
      <w:r>
        <w:rPr>
          <w:noProof/>
        </w:rPr>
        <w:fldChar w:fldCharType="end"/>
      </w:r>
    </w:p>
    <w:p w14:paraId="50EDB5A9" w14:textId="4CA24240"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6.4.2</w:t>
      </w:r>
      <w:r w:rsidRPr="0003016A">
        <w:rPr>
          <w:rFonts w:eastAsia="DengXian"/>
          <w:noProof/>
        </w:rPr>
        <w:t>.4</w:t>
      </w:r>
      <w:r>
        <w:rPr>
          <w:rFonts w:asciiTheme="minorHAnsi" w:eastAsiaTheme="minorEastAsia" w:hAnsiTheme="minorHAnsi" w:cstheme="minorBidi"/>
          <w:noProof/>
          <w:kern w:val="2"/>
          <w:sz w:val="22"/>
          <w:szCs w:val="22"/>
          <w14:ligatures w14:val="standardContextual"/>
        </w:rPr>
        <w:tab/>
      </w:r>
      <w:r w:rsidRPr="0003016A">
        <w:rPr>
          <w:rFonts w:eastAsia="DengXian"/>
          <w:noProof/>
        </w:rPr>
        <w:t>UE reader activation</w:t>
      </w:r>
      <w:r>
        <w:rPr>
          <w:noProof/>
        </w:rPr>
        <w:tab/>
      </w:r>
      <w:r>
        <w:rPr>
          <w:noProof/>
        </w:rPr>
        <w:fldChar w:fldCharType="begin" w:fldLock="1"/>
      </w:r>
      <w:r>
        <w:rPr>
          <w:noProof/>
        </w:rPr>
        <w:instrText xml:space="preserve"> PAGEREF _Toc183616704 \h </w:instrText>
      </w:r>
      <w:r>
        <w:rPr>
          <w:noProof/>
        </w:rPr>
      </w:r>
      <w:r>
        <w:rPr>
          <w:noProof/>
        </w:rPr>
        <w:fldChar w:fldCharType="separate"/>
      </w:r>
      <w:r>
        <w:rPr>
          <w:noProof/>
        </w:rPr>
        <w:t>35</w:t>
      </w:r>
      <w:r>
        <w:rPr>
          <w:noProof/>
        </w:rPr>
        <w:fldChar w:fldCharType="end"/>
      </w:r>
    </w:p>
    <w:p w14:paraId="4A5EE325" w14:textId="33DA86DA"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6.4.3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_Toc183616705 \h </w:instrText>
      </w:r>
      <w:r>
        <w:rPr>
          <w:noProof/>
        </w:rPr>
      </w:r>
      <w:r>
        <w:rPr>
          <w:noProof/>
        </w:rPr>
        <w:fldChar w:fldCharType="separate"/>
      </w:r>
      <w:r>
        <w:rPr>
          <w:noProof/>
        </w:rPr>
        <w:t>35</w:t>
      </w:r>
      <w:r>
        <w:rPr>
          <w:noProof/>
        </w:rPr>
        <w:fldChar w:fldCharType="end"/>
      </w:r>
    </w:p>
    <w:p w14:paraId="353CD89C" w14:textId="68BF807E"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Solution #5: NAS-based information transfer for Ambient IoT Services</w:t>
      </w:r>
      <w:r>
        <w:rPr>
          <w:noProof/>
        </w:rPr>
        <w:tab/>
      </w:r>
      <w:r>
        <w:rPr>
          <w:noProof/>
        </w:rPr>
        <w:fldChar w:fldCharType="begin" w:fldLock="1"/>
      </w:r>
      <w:r>
        <w:rPr>
          <w:noProof/>
        </w:rPr>
        <w:instrText xml:space="preserve"> PAGEREF _Toc183616706 \h </w:instrText>
      </w:r>
      <w:r>
        <w:rPr>
          <w:noProof/>
        </w:rPr>
      </w:r>
      <w:r>
        <w:rPr>
          <w:noProof/>
        </w:rPr>
        <w:fldChar w:fldCharType="separate"/>
      </w:r>
      <w:r>
        <w:rPr>
          <w:noProof/>
        </w:rPr>
        <w:t>36</w:t>
      </w:r>
      <w:r>
        <w:rPr>
          <w:noProof/>
        </w:rPr>
        <w:fldChar w:fldCharType="end"/>
      </w:r>
    </w:p>
    <w:p w14:paraId="7A4EAE29" w14:textId="396EADED"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_Toc183616707 \h </w:instrText>
      </w:r>
      <w:r>
        <w:rPr>
          <w:noProof/>
        </w:rPr>
      </w:r>
      <w:r>
        <w:rPr>
          <w:noProof/>
        </w:rPr>
        <w:fldChar w:fldCharType="separate"/>
      </w:r>
      <w:r>
        <w:rPr>
          <w:noProof/>
        </w:rPr>
        <w:t>36</w:t>
      </w:r>
      <w:r>
        <w:rPr>
          <w:noProof/>
        </w:rPr>
        <w:fldChar w:fldCharType="end"/>
      </w:r>
    </w:p>
    <w:p w14:paraId="377C64C3" w14:textId="3416B318"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_Toc183616708 \h </w:instrText>
      </w:r>
      <w:r>
        <w:rPr>
          <w:noProof/>
        </w:rPr>
      </w:r>
      <w:r>
        <w:rPr>
          <w:noProof/>
        </w:rPr>
        <w:fldChar w:fldCharType="separate"/>
      </w:r>
      <w:r>
        <w:rPr>
          <w:noProof/>
        </w:rPr>
        <w:t>37</w:t>
      </w:r>
      <w:r>
        <w:rPr>
          <w:noProof/>
        </w:rPr>
        <w:fldChar w:fldCharType="end"/>
      </w:r>
    </w:p>
    <w:p w14:paraId="3A326F12" w14:textId="516A9701"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6.5.3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_Toc183616709 \h </w:instrText>
      </w:r>
      <w:r>
        <w:rPr>
          <w:noProof/>
        </w:rPr>
      </w:r>
      <w:r>
        <w:rPr>
          <w:noProof/>
        </w:rPr>
        <w:fldChar w:fldCharType="separate"/>
      </w:r>
      <w:r>
        <w:rPr>
          <w:noProof/>
        </w:rPr>
        <w:t>38</w:t>
      </w:r>
      <w:r>
        <w:rPr>
          <w:noProof/>
        </w:rPr>
        <w:fldChar w:fldCharType="end"/>
      </w:r>
    </w:p>
    <w:p w14:paraId="3BDBE466" w14:textId="30A49CF6"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Solution #6: AIoT device authentication, ID validation and AIoT communication</w:t>
      </w:r>
      <w:r>
        <w:rPr>
          <w:noProof/>
        </w:rPr>
        <w:tab/>
      </w:r>
      <w:r>
        <w:rPr>
          <w:noProof/>
        </w:rPr>
        <w:fldChar w:fldCharType="begin" w:fldLock="1"/>
      </w:r>
      <w:r>
        <w:rPr>
          <w:noProof/>
        </w:rPr>
        <w:instrText xml:space="preserve"> PAGEREF _Toc183616710 \h </w:instrText>
      </w:r>
      <w:r>
        <w:rPr>
          <w:noProof/>
        </w:rPr>
      </w:r>
      <w:r>
        <w:rPr>
          <w:noProof/>
        </w:rPr>
        <w:fldChar w:fldCharType="separate"/>
      </w:r>
      <w:r>
        <w:rPr>
          <w:noProof/>
        </w:rPr>
        <w:t>39</w:t>
      </w:r>
      <w:r>
        <w:rPr>
          <w:noProof/>
        </w:rPr>
        <w:fldChar w:fldCharType="end"/>
      </w:r>
    </w:p>
    <w:p w14:paraId="7DD5F53E" w14:textId="25BA34EE"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Key Issue mapping</w:t>
      </w:r>
      <w:r>
        <w:rPr>
          <w:noProof/>
        </w:rPr>
        <w:tab/>
      </w:r>
      <w:r>
        <w:rPr>
          <w:noProof/>
        </w:rPr>
        <w:fldChar w:fldCharType="begin" w:fldLock="1"/>
      </w:r>
      <w:r>
        <w:rPr>
          <w:noProof/>
        </w:rPr>
        <w:instrText xml:space="preserve"> PAGEREF _Toc183616711 \h </w:instrText>
      </w:r>
      <w:r>
        <w:rPr>
          <w:noProof/>
        </w:rPr>
      </w:r>
      <w:r>
        <w:rPr>
          <w:noProof/>
        </w:rPr>
        <w:fldChar w:fldCharType="separate"/>
      </w:r>
      <w:r>
        <w:rPr>
          <w:noProof/>
        </w:rPr>
        <w:t>39</w:t>
      </w:r>
      <w:r>
        <w:rPr>
          <w:noProof/>
        </w:rPr>
        <w:fldChar w:fldCharType="end"/>
      </w:r>
    </w:p>
    <w:p w14:paraId="142E43B6" w14:textId="6E640967"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6.6.2</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_Toc183616712 \h </w:instrText>
      </w:r>
      <w:r>
        <w:rPr>
          <w:noProof/>
        </w:rPr>
      </w:r>
      <w:r>
        <w:rPr>
          <w:noProof/>
        </w:rPr>
        <w:fldChar w:fldCharType="separate"/>
      </w:r>
      <w:r>
        <w:rPr>
          <w:noProof/>
        </w:rPr>
        <w:t>39</w:t>
      </w:r>
      <w:r>
        <w:rPr>
          <w:noProof/>
        </w:rPr>
        <w:fldChar w:fldCharType="end"/>
      </w:r>
    </w:p>
    <w:p w14:paraId="4DE85E14" w14:textId="799D65BE"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6.6.3</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_Toc183616713 \h </w:instrText>
      </w:r>
      <w:r>
        <w:rPr>
          <w:noProof/>
        </w:rPr>
      </w:r>
      <w:r>
        <w:rPr>
          <w:noProof/>
        </w:rPr>
        <w:fldChar w:fldCharType="separate"/>
      </w:r>
      <w:r>
        <w:rPr>
          <w:noProof/>
        </w:rPr>
        <w:t>41</w:t>
      </w:r>
      <w:r>
        <w:rPr>
          <w:noProof/>
        </w:rPr>
        <w:fldChar w:fldCharType="end"/>
      </w:r>
    </w:p>
    <w:p w14:paraId="666E119C" w14:textId="21FDD3BE"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6.6.4</w:t>
      </w:r>
      <w:r>
        <w:rPr>
          <w:rFonts w:asciiTheme="minorHAnsi" w:eastAsiaTheme="minorEastAsia" w:hAnsiTheme="minorHAnsi" w:cstheme="minorBidi"/>
          <w:noProof/>
          <w:kern w:val="2"/>
          <w:sz w:val="22"/>
          <w:szCs w:val="22"/>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_Toc183616714 \h </w:instrText>
      </w:r>
      <w:r>
        <w:rPr>
          <w:noProof/>
        </w:rPr>
      </w:r>
      <w:r>
        <w:rPr>
          <w:noProof/>
        </w:rPr>
        <w:fldChar w:fldCharType="separate"/>
      </w:r>
      <w:r>
        <w:rPr>
          <w:noProof/>
        </w:rPr>
        <w:t>43</w:t>
      </w:r>
      <w:r>
        <w:rPr>
          <w:noProof/>
        </w:rPr>
        <w:fldChar w:fldCharType="end"/>
      </w:r>
    </w:p>
    <w:p w14:paraId="27A6808A" w14:textId="4F0782B3"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6.7</w:t>
      </w:r>
      <w:r>
        <w:rPr>
          <w:rFonts w:asciiTheme="minorHAnsi" w:eastAsiaTheme="minorEastAsia" w:hAnsiTheme="minorHAnsi" w:cstheme="minorBidi"/>
          <w:noProof/>
          <w:kern w:val="2"/>
          <w:sz w:val="22"/>
          <w:szCs w:val="22"/>
          <w14:ligatures w14:val="standardContextual"/>
        </w:rPr>
        <w:tab/>
      </w:r>
      <w:r>
        <w:rPr>
          <w:noProof/>
        </w:rPr>
        <w:t>Solution #7: Bulk Introduction of Devices to the Network</w:t>
      </w:r>
      <w:r>
        <w:rPr>
          <w:noProof/>
        </w:rPr>
        <w:tab/>
      </w:r>
      <w:r>
        <w:rPr>
          <w:noProof/>
        </w:rPr>
        <w:fldChar w:fldCharType="begin" w:fldLock="1"/>
      </w:r>
      <w:r>
        <w:rPr>
          <w:noProof/>
        </w:rPr>
        <w:instrText xml:space="preserve"> PAGEREF _Toc183616715 \h </w:instrText>
      </w:r>
      <w:r>
        <w:rPr>
          <w:noProof/>
        </w:rPr>
      </w:r>
      <w:r>
        <w:rPr>
          <w:noProof/>
        </w:rPr>
        <w:fldChar w:fldCharType="separate"/>
      </w:r>
      <w:r>
        <w:rPr>
          <w:noProof/>
        </w:rPr>
        <w:t>43</w:t>
      </w:r>
      <w:r>
        <w:rPr>
          <w:noProof/>
        </w:rPr>
        <w:fldChar w:fldCharType="end"/>
      </w:r>
    </w:p>
    <w:p w14:paraId="399DF311" w14:textId="456A41C3"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_Toc183616716 \h </w:instrText>
      </w:r>
      <w:r>
        <w:rPr>
          <w:noProof/>
        </w:rPr>
      </w:r>
      <w:r>
        <w:rPr>
          <w:noProof/>
        </w:rPr>
        <w:fldChar w:fldCharType="separate"/>
      </w:r>
      <w:r>
        <w:rPr>
          <w:noProof/>
        </w:rPr>
        <w:t>43</w:t>
      </w:r>
      <w:r>
        <w:rPr>
          <w:noProof/>
        </w:rPr>
        <w:fldChar w:fldCharType="end"/>
      </w:r>
    </w:p>
    <w:p w14:paraId="7B82B135" w14:textId="198AFBC0"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_Toc183616717 \h </w:instrText>
      </w:r>
      <w:r>
        <w:rPr>
          <w:noProof/>
        </w:rPr>
      </w:r>
      <w:r>
        <w:rPr>
          <w:noProof/>
        </w:rPr>
        <w:fldChar w:fldCharType="separate"/>
      </w:r>
      <w:r>
        <w:rPr>
          <w:noProof/>
        </w:rPr>
        <w:t>44</w:t>
      </w:r>
      <w:r>
        <w:rPr>
          <w:noProof/>
        </w:rPr>
        <w:fldChar w:fldCharType="end"/>
      </w:r>
    </w:p>
    <w:p w14:paraId="5FD53CE2" w14:textId="7D91BDA0"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6.7.3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_Toc183616718 \h </w:instrText>
      </w:r>
      <w:r>
        <w:rPr>
          <w:noProof/>
        </w:rPr>
      </w:r>
      <w:r>
        <w:rPr>
          <w:noProof/>
        </w:rPr>
        <w:fldChar w:fldCharType="separate"/>
      </w:r>
      <w:r>
        <w:rPr>
          <w:noProof/>
        </w:rPr>
        <w:t>44</w:t>
      </w:r>
      <w:r>
        <w:rPr>
          <w:noProof/>
        </w:rPr>
        <w:fldChar w:fldCharType="end"/>
      </w:r>
    </w:p>
    <w:p w14:paraId="128D830B" w14:textId="65B8A6AC"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Solution #8: Inventory for AIoT Devices using AIOTF</w:t>
      </w:r>
      <w:r>
        <w:rPr>
          <w:noProof/>
        </w:rPr>
        <w:tab/>
      </w:r>
      <w:r>
        <w:rPr>
          <w:noProof/>
        </w:rPr>
        <w:fldChar w:fldCharType="begin" w:fldLock="1"/>
      </w:r>
      <w:r>
        <w:rPr>
          <w:noProof/>
        </w:rPr>
        <w:instrText xml:space="preserve"> PAGEREF _Toc183616719 \h </w:instrText>
      </w:r>
      <w:r>
        <w:rPr>
          <w:noProof/>
        </w:rPr>
      </w:r>
      <w:r>
        <w:rPr>
          <w:noProof/>
        </w:rPr>
        <w:fldChar w:fldCharType="separate"/>
      </w:r>
      <w:r>
        <w:rPr>
          <w:noProof/>
        </w:rPr>
        <w:t>45</w:t>
      </w:r>
      <w:r>
        <w:rPr>
          <w:noProof/>
        </w:rPr>
        <w:fldChar w:fldCharType="end"/>
      </w:r>
    </w:p>
    <w:p w14:paraId="59E907C6" w14:textId="39732B03"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_Toc183616720 \h </w:instrText>
      </w:r>
      <w:r>
        <w:rPr>
          <w:noProof/>
        </w:rPr>
      </w:r>
      <w:r>
        <w:rPr>
          <w:noProof/>
        </w:rPr>
        <w:fldChar w:fldCharType="separate"/>
      </w:r>
      <w:r>
        <w:rPr>
          <w:noProof/>
        </w:rPr>
        <w:t>45</w:t>
      </w:r>
      <w:r>
        <w:rPr>
          <w:noProof/>
        </w:rPr>
        <w:fldChar w:fldCharType="end"/>
      </w:r>
    </w:p>
    <w:p w14:paraId="5BDC1B68" w14:textId="7EE4DA66"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_Toc183616721 \h </w:instrText>
      </w:r>
      <w:r>
        <w:rPr>
          <w:noProof/>
        </w:rPr>
      </w:r>
      <w:r>
        <w:rPr>
          <w:noProof/>
        </w:rPr>
        <w:fldChar w:fldCharType="separate"/>
      </w:r>
      <w:r>
        <w:rPr>
          <w:noProof/>
        </w:rPr>
        <w:t>47</w:t>
      </w:r>
      <w:r>
        <w:rPr>
          <w:noProof/>
        </w:rPr>
        <w:fldChar w:fldCharType="end"/>
      </w:r>
    </w:p>
    <w:p w14:paraId="261454E0" w14:textId="5E10E8E1"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6.8.2.1</w:t>
      </w:r>
      <w:r>
        <w:rPr>
          <w:rFonts w:asciiTheme="minorHAnsi" w:eastAsiaTheme="minorEastAsia" w:hAnsiTheme="minorHAnsi" w:cstheme="minorBidi"/>
          <w:noProof/>
          <w:kern w:val="2"/>
          <w:sz w:val="22"/>
          <w:szCs w:val="22"/>
          <w14:ligatures w14:val="standardContextual"/>
        </w:rPr>
        <w:tab/>
      </w:r>
      <w:r>
        <w:rPr>
          <w:noProof/>
        </w:rPr>
        <w:t>Application Inventory Procedure</w:t>
      </w:r>
      <w:r>
        <w:rPr>
          <w:noProof/>
        </w:rPr>
        <w:tab/>
      </w:r>
      <w:r>
        <w:rPr>
          <w:noProof/>
        </w:rPr>
        <w:fldChar w:fldCharType="begin" w:fldLock="1"/>
      </w:r>
      <w:r>
        <w:rPr>
          <w:noProof/>
        </w:rPr>
        <w:instrText xml:space="preserve"> PAGEREF _Toc183616722 \h </w:instrText>
      </w:r>
      <w:r>
        <w:rPr>
          <w:noProof/>
        </w:rPr>
      </w:r>
      <w:r>
        <w:rPr>
          <w:noProof/>
        </w:rPr>
        <w:fldChar w:fldCharType="separate"/>
      </w:r>
      <w:r>
        <w:rPr>
          <w:noProof/>
        </w:rPr>
        <w:t>47</w:t>
      </w:r>
      <w:r>
        <w:rPr>
          <w:noProof/>
        </w:rPr>
        <w:fldChar w:fldCharType="end"/>
      </w:r>
    </w:p>
    <w:p w14:paraId="7508E505" w14:textId="35A4B1A0"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6.8.2.2</w:t>
      </w:r>
      <w:r>
        <w:rPr>
          <w:rFonts w:asciiTheme="minorHAnsi" w:eastAsiaTheme="minorEastAsia" w:hAnsiTheme="minorHAnsi" w:cstheme="minorBidi"/>
          <w:noProof/>
          <w:kern w:val="2"/>
          <w:sz w:val="22"/>
          <w:szCs w:val="22"/>
          <w14:ligatures w14:val="standardContextual"/>
        </w:rPr>
        <w:tab/>
      </w:r>
      <w:r>
        <w:rPr>
          <w:noProof/>
        </w:rPr>
        <w:t>Periodic Inventory Procedure</w:t>
      </w:r>
      <w:r>
        <w:rPr>
          <w:noProof/>
        </w:rPr>
        <w:tab/>
      </w:r>
      <w:r>
        <w:rPr>
          <w:noProof/>
        </w:rPr>
        <w:fldChar w:fldCharType="begin" w:fldLock="1"/>
      </w:r>
      <w:r>
        <w:rPr>
          <w:noProof/>
        </w:rPr>
        <w:instrText xml:space="preserve"> PAGEREF _Toc183616723 \h </w:instrText>
      </w:r>
      <w:r>
        <w:rPr>
          <w:noProof/>
        </w:rPr>
      </w:r>
      <w:r>
        <w:rPr>
          <w:noProof/>
        </w:rPr>
        <w:fldChar w:fldCharType="separate"/>
      </w:r>
      <w:r>
        <w:rPr>
          <w:noProof/>
        </w:rPr>
        <w:t>50</w:t>
      </w:r>
      <w:r>
        <w:rPr>
          <w:noProof/>
        </w:rPr>
        <w:fldChar w:fldCharType="end"/>
      </w:r>
    </w:p>
    <w:p w14:paraId="7146F43D" w14:textId="58ECC667"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6.8.3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_Toc183616724 \h </w:instrText>
      </w:r>
      <w:r>
        <w:rPr>
          <w:noProof/>
        </w:rPr>
      </w:r>
      <w:r>
        <w:rPr>
          <w:noProof/>
        </w:rPr>
        <w:fldChar w:fldCharType="separate"/>
      </w:r>
      <w:r>
        <w:rPr>
          <w:noProof/>
        </w:rPr>
        <w:t>51</w:t>
      </w:r>
      <w:r>
        <w:rPr>
          <w:noProof/>
        </w:rPr>
        <w:fldChar w:fldCharType="end"/>
      </w:r>
    </w:p>
    <w:p w14:paraId="4A14B914" w14:textId="7FE29BB2"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Solution #9: Information Transfer without a PDU Session</w:t>
      </w:r>
      <w:r>
        <w:rPr>
          <w:noProof/>
        </w:rPr>
        <w:tab/>
      </w:r>
      <w:r>
        <w:rPr>
          <w:noProof/>
        </w:rPr>
        <w:fldChar w:fldCharType="begin" w:fldLock="1"/>
      </w:r>
      <w:r>
        <w:rPr>
          <w:noProof/>
        </w:rPr>
        <w:instrText xml:space="preserve"> PAGEREF _Toc183616725 \h </w:instrText>
      </w:r>
      <w:r>
        <w:rPr>
          <w:noProof/>
        </w:rPr>
      </w:r>
      <w:r>
        <w:rPr>
          <w:noProof/>
        </w:rPr>
        <w:fldChar w:fldCharType="separate"/>
      </w:r>
      <w:r>
        <w:rPr>
          <w:noProof/>
        </w:rPr>
        <w:t>51</w:t>
      </w:r>
      <w:r>
        <w:rPr>
          <w:noProof/>
        </w:rPr>
        <w:fldChar w:fldCharType="end"/>
      </w:r>
    </w:p>
    <w:p w14:paraId="180D03EB" w14:textId="6DCA614C"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6.9.1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_Toc183616726 \h </w:instrText>
      </w:r>
      <w:r>
        <w:rPr>
          <w:noProof/>
        </w:rPr>
      </w:r>
      <w:r>
        <w:rPr>
          <w:noProof/>
        </w:rPr>
        <w:fldChar w:fldCharType="separate"/>
      </w:r>
      <w:r>
        <w:rPr>
          <w:noProof/>
        </w:rPr>
        <w:t>51</w:t>
      </w:r>
      <w:r>
        <w:rPr>
          <w:noProof/>
        </w:rPr>
        <w:fldChar w:fldCharType="end"/>
      </w:r>
    </w:p>
    <w:p w14:paraId="465C0512" w14:textId="79BC1893"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6.9.2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_Toc183616727 \h </w:instrText>
      </w:r>
      <w:r>
        <w:rPr>
          <w:noProof/>
        </w:rPr>
      </w:r>
      <w:r>
        <w:rPr>
          <w:noProof/>
        </w:rPr>
        <w:fldChar w:fldCharType="separate"/>
      </w:r>
      <w:r>
        <w:rPr>
          <w:noProof/>
        </w:rPr>
        <w:t>52</w:t>
      </w:r>
      <w:r>
        <w:rPr>
          <w:noProof/>
        </w:rPr>
        <w:fldChar w:fldCharType="end"/>
      </w:r>
    </w:p>
    <w:p w14:paraId="533B4DF1" w14:textId="2169020F"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6.9.3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_Toc183616728 \h </w:instrText>
      </w:r>
      <w:r>
        <w:rPr>
          <w:noProof/>
        </w:rPr>
      </w:r>
      <w:r>
        <w:rPr>
          <w:noProof/>
        </w:rPr>
        <w:fldChar w:fldCharType="separate"/>
      </w:r>
      <w:r>
        <w:rPr>
          <w:noProof/>
        </w:rPr>
        <w:t>53</w:t>
      </w:r>
      <w:r>
        <w:rPr>
          <w:noProof/>
        </w:rPr>
        <w:fldChar w:fldCharType="end"/>
      </w:r>
    </w:p>
    <w:p w14:paraId="2529FE8E" w14:textId="2A88572B"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Solution #10: Registration procedure for Ambient IoT Devices</w:t>
      </w:r>
      <w:r>
        <w:rPr>
          <w:noProof/>
        </w:rPr>
        <w:tab/>
      </w:r>
      <w:r>
        <w:rPr>
          <w:noProof/>
        </w:rPr>
        <w:fldChar w:fldCharType="begin" w:fldLock="1"/>
      </w:r>
      <w:r>
        <w:rPr>
          <w:noProof/>
        </w:rPr>
        <w:instrText xml:space="preserve"> PAGEREF _Toc183616729 \h </w:instrText>
      </w:r>
      <w:r>
        <w:rPr>
          <w:noProof/>
        </w:rPr>
      </w:r>
      <w:r>
        <w:rPr>
          <w:noProof/>
        </w:rPr>
        <w:fldChar w:fldCharType="separate"/>
      </w:r>
      <w:r>
        <w:rPr>
          <w:noProof/>
        </w:rPr>
        <w:t>53</w:t>
      </w:r>
      <w:r>
        <w:rPr>
          <w:noProof/>
        </w:rPr>
        <w:fldChar w:fldCharType="end"/>
      </w:r>
    </w:p>
    <w:p w14:paraId="5717458E" w14:textId="647DEA6A"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6.10.1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_Toc183616730 \h </w:instrText>
      </w:r>
      <w:r>
        <w:rPr>
          <w:noProof/>
        </w:rPr>
      </w:r>
      <w:r>
        <w:rPr>
          <w:noProof/>
        </w:rPr>
        <w:fldChar w:fldCharType="separate"/>
      </w:r>
      <w:r>
        <w:rPr>
          <w:noProof/>
        </w:rPr>
        <w:t>53</w:t>
      </w:r>
      <w:r>
        <w:rPr>
          <w:noProof/>
        </w:rPr>
        <w:fldChar w:fldCharType="end"/>
      </w:r>
    </w:p>
    <w:p w14:paraId="32D44CBA" w14:textId="3572393D"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6.10.2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_Toc183616731 \h </w:instrText>
      </w:r>
      <w:r>
        <w:rPr>
          <w:noProof/>
        </w:rPr>
      </w:r>
      <w:r>
        <w:rPr>
          <w:noProof/>
        </w:rPr>
        <w:fldChar w:fldCharType="separate"/>
      </w:r>
      <w:r>
        <w:rPr>
          <w:noProof/>
        </w:rPr>
        <w:t>54</w:t>
      </w:r>
      <w:r>
        <w:rPr>
          <w:noProof/>
        </w:rPr>
        <w:fldChar w:fldCharType="end"/>
      </w:r>
    </w:p>
    <w:p w14:paraId="159043E1" w14:textId="60618C65"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6.10.2.1</w:t>
      </w:r>
      <w:r>
        <w:rPr>
          <w:rFonts w:asciiTheme="minorHAnsi" w:eastAsiaTheme="minorEastAsia" w:hAnsiTheme="minorHAnsi" w:cstheme="minorBidi"/>
          <w:noProof/>
          <w:kern w:val="2"/>
          <w:sz w:val="22"/>
          <w:szCs w:val="22"/>
          <w14:ligatures w14:val="standardContextual"/>
        </w:rPr>
        <w:tab/>
      </w:r>
      <w:r>
        <w:rPr>
          <w:noProof/>
        </w:rPr>
        <w:t>Procedures for AF triggered Registration</w:t>
      </w:r>
      <w:r w:rsidRPr="0003016A">
        <w:rPr>
          <w:rFonts w:eastAsia="DengXian"/>
          <w:noProof/>
          <w:lang w:eastAsia="zh-CN"/>
        </w:rPr>
        <w:t xml:space="preserve"> for Topology 1</w:t>
      </w:r>
      <w:r>
        <w:rPr>
          <w:noProof/>
        </w:rPr>
        <w:tab/>
      </w:r>
      <w:r>
        <w:rPr>
          <w:noProof/>
        </w:rPr>
        <w:fldChar w:fldCharType="begin" w:fldLock="1"/>
      </w:r>
      <w:r>
        <w:rPr>
          <w:noProof/>
        </w:rPr>
        <w:instrText xml:space="preserve"> PAGEREF _Toc183616732 \h </w:instrText>
      </w:r>
      <w:r>
        <w:rPr>
          <w:noProof/>
        </w:rPr>
      </w:r>
      <w:r>
        <w:rPr>
          <w:noProof/>
        </w:rPr>
        <w:fldChar w:fldCharType="separate"/>
      </w:r>
      <w:r>
        <w:rPr>
          <w:noProof/>
        </w:rPr>
        <w:t>54</w:t>
      </w:r>
      <w:r>
        <w:rPr>
          <w:noProof/>
        </w:rPr>
        <w:fldChar w:fldCharType="end"/>
      </w:r>
    </w:p>
    <w:p w14:paraId="5A88CD14" w14:textId="1555D828"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6.10.2.2</w:t>
      </w:r>
      <w:r>
        <w:rPr>
          <w:rFonts w:asciiTheme="minorHAnsi" w:eastAsiaTheme="minorEastAsia" w:hAnsiTheme="minorHAnsi" w:cstheme="minorBidi"/>
          <w:noProof/>
          <w:kern w:val="2"/>
          <w:sz w:val="22"/>
          <w:szCs w:val="22"/>
          <w14:ligatures w14:val="standardContextual"/>
        </w:rPr>
        <w:tab/>
      </w:r>
      <w:r>
        <w:rPr>
          <w:noProof/>
        </w:rPr>
        <w:t xml:space="preserve">Procedures for </w:t>
      </w:r>
      <w:r w:rsidRPr="0003016A">
        <w:rPr>
          <w:rFonts w:eastAsia="DengXian"/>
          <w:noProof/>
        </w:rPr>
        <w:t>AF</w:t>
      </w:r>
      <w:r>
        <w:rPr>
          <w:noProof/>
        </w:rPr>
        <w:t xml:space="preserve"> triggered Registration</w:t>
      </w:r>
      <w:r w:rsidRPr="0003016A">
        <w:rPr>
          <w:rFonts w:eastAsia="DengXian"/>
          <w:noProof/>
        </w:rPr>
        <w:t xml:space="preserve"> for Topology 2</w:t>
      </w:r>
      <w:r>
        <w:rPr>
          <w:noProof/>
        </w:rPr>
        <w:tab/>
      </w:r>
      <w:r>
        <w:rPr>
          <w:noProof/>
        </w:rPr>
        <w:fldChar w:fldCharType="begin" w:fldLock="1"/>
      </w:r>
      <w:r>
        <w:rPr>
          <w:noProof/>
        </w:rPr>
        <w:instrText xml:space="preserve"> PAGEREF _Toc183616733 \h </w:instrText>
      </w:r>
      <w:r>
        <w:rPr>
          <w:noProof/>
        </w:rPr>
      </w:r>
      <w:r>
        <w:rPr>
          <w:noProof/>
        </w:rPr>
        <w:fldChar w:fldCharType="separate"/>
      </w:r>
      <w:r>
        <w:rPr>
          <w:noProof/>
        </w:rPr>
        <w:t>57</w:t>
      </w:r>
      <w:r>
        <w:rPr>
          <w:noProof/>
        </w:rPr>
        <w:fldChar w:fldCharType="end"/>
      </w:r>
    </w:p>
    <w:p w14:paraId="4D3056E6" w14:textId="1872EFD3"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6.10.3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_Toc183616734 \h </w:instrText>
      </w:r>
      <w:r>
        <w:rPr>
          <w:noProof/>
        </w:rPr>
      </w:r>
      <w:r>
        <w:rPr>
          <w:noProof/>
        </w:rPr>
        <w:fldChar w:fldCharType="separate"/>
      </w:r>
      <w:r>
        <w:rPr>
          <w:noProof/>
        </w:rPr>
        <w:t>59</w:t>
      </w:r>
      <w:r>
        <w:rPr>
          <w:noProof/>
        </w:rPr>
        <w:fldChar w:fldCharType="end"/>
      </w:r>
    </w:p>
    <w:p w14:paraId="52829F34" w14:textId="005FC5D1"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Solution #11: 5GC support for AF to communicate with AIoT devices</w:t>
      </w:r>
      <w:r>
        <w:rPr>
          <w:noProof/>
        </w:rPr>
        <w:tab/>
      </w:r>
      <w:r>
        <w:rPr>
          <w:noProof/>
        </w:rPr>
        <w:fldChar w:fldCharType="begin" w:fldLock="1"/>
      </w:r>
      <w:r>
        <w:rPr>
          <w:noProof/>
        </w:rPr>
        <w:instrText xml:space="preserve"> PAGEREF _Toc183616735 \h </w:instrText>
      </w:r>
      <w:r>
        <w:rPr>
          <w:noProof/>
        </w:rPr>
      </w:r>
      <w:r>
        <w:rPr>
          <w:noProof/>
        </w:rPr>
        <w:fldChar w:fldCharType="separate"/>
      </w:r>
      <w:r>
        <w:rPr>
          <w:noProof/>
        </w:rPr>
        <w:t>60</w:t>
      </w:r>
      <w:r>
        <w:rPr>
          <w:noProof/>
        </w:rPr>
        <w:fldChar w:fldCharType="end"/>
      </w:r>
    </w:p>
    <w:p w14:paraId="78226C13" w14:textId="221B64B2"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_Toc183616736 \h </w:instrText>
      </w:r>
      <w:r>
        <w:rPr>
          <w:noProof/>
        </w:rPr>
      </w:r>
      <w:r>
        <w:rPr>
          <w:noProof/>
        </w:rPr>
        <w:fldChar w:fldCharType="separate"/>
      </w:r>
      <w:r>
        <w:rPr>
          <w:noProof/>
        </w:rPr>
        <w:t>60</w:t>
      </w:r>
      <w:r>
        <w:rPr>
          <w:noProof/>
        </w:rPr>
        <w:fldChar w:fldCharType="end"/>
      </w:r>
    </w:p>
    <w:p w14:paraId="5B98FB1A" w14:textId="679C72CE"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_Toc183616737 \h </w:instrText>
      </w:r>
      <w:r>
        <w:rPr>
          <w:noProof/>
        </w:rPr>
      </w:r>
      <w:r>
        <w:rPr>
          <w:noProof/>
        </w:rPr>
        <w:fldChar w:fldCharType="separate"/>
      </w:r>
      <w:r>
        <w:rPr>
          <w:noProof/>
        </w:rPr>
        <w:t>61</w:t>
      </w:r>
      <w:r>
        <w:rPr>
          <w:noProof/>
        </w:rPr>
        <w:fldChar w:fldCharType="end"/>
      </w:r>
    </w:p>
    <w:p w14:paraId="16E60B5C" w14:textId="2D83A4FF"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6.11.2.1</w:t>
      </w:r>
      <w:r>
        <w:rPr>
          <w:rFonts w:asciiTheme="minorHAnsi" w:eastAsiaTheme="minorEastAsia" w:hAnsiTheme="minorHAnsi" w:cstheme="minorBidi"/>
          <w:noProof/>
          <w:kern w:val="2"/>
          <w:sz w:val="22"/>
          <w:szCs w:val="22"/>
          <w14:ligatures w14:val="standardContextual"/>
        </w:rPr>
        <w:tab/>
      </w:r>
      <w:r>
        <w:rPr>
          <w:noProof/>
          <w:lang w:eastAsia="ko-KR"/>
        </w:rPr>
        <w:t xml:space="preserve">Communication with </w:t>
      </w:r>
      <w:r>
        <w:rPr>
          <w:noProof/>
        </w:rPr>
        <w:t>AIoT devices</w:t>
      </w:r>
      <w:r>
        <w:rPr>
          <w:noProof/>
        </w:rPr>
        <w:tab/>
      </w:r>
      <w:r>
        <w:rPr>
          <w:noProof/>
        </w:rPr>
        <w:fldChar w:fldCharType="begin" w:fldLock="1"/>
      </w:r>
      <w:r>
        <w:rPr>
          <w:noProof/>
        </w:rPr>
        <w:instrText xml:space="preserve"> PAGEREF _Toc183616738 \h </w:instrText>
      </w:r>
      <w:r>
        <w:rPr>
          <w:noProof/>
        </w:rPr>
      </w:r>
      <w:r>
        <w:rPr>
          <w:noProof/>
        </w:rPr>
        <w:fldChar w:fldCharType="separate"/>
      </w:r>
      <w:r>
        <w:rPr>
          <w:noProof/>
        </w:rPr>
        <w:t>61</w:t>
      </w:r>
      <w:r>
        <w:rPr>
          <w:noProof/>
        </w:rPr>
        <w:fldChar w:fldCharType="end"/>
      </w:r>
    </w:p>
    <w:p w14:paraId="124E8604" w14:textId="6B212EE5"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6.11.2.2</w:t>
      </w:r>
      <w:r>
        <w:rPr>
          <w:rFonts w:asciiTheme="minorHAnsi" w:eastAsiaTheme="minorEastAsia" w:hAnsiTheme="minorHAnsi" w:cstheme="minorBidi"/>
          <w:noProof/>
          <w:kern w:val="2"/>
          <w:sz w:val="22"/>
          <w:szCs w:val="22"/>
          <w14:ligatures w14:val="standardContextual"/>
        </w:rPr>
        <w:tab/>
      </w:r>
      <w:r>
        <w:rPr>
          <w:noProof/>
        </w:rPr>
        <w:t>Selection of intermediate nodes</w:t>
      </w:r>
      <w:r>
        <w:rPr>
          <w:noProof/>
        </w:rPr>
        <w:tab/>
      </w:r>
      <w:r>
        <w:rPr>
          <w:noProof/>
        </w:rPr>
        <w:fldChar w:fldCharType="begin" w:fldLock="1"/>
      </w:r>
      <w:r>
        <w:rPr>
          <w:noProof/>
        </w:rPr>
        <w:instrText xml:space="preserve"> PAGEREF _Toc183616739 \h </w:instrText>
      </w:r>
      <w:r>
        <w:rPr>
          <w:noProof/>
        </w:rPr>
      </w:r>
      <w:r>
        <w:rPr>
          <w:noProof/>
        </w:rPr>
        <w:fldChar w:fldCharType="separate"/>
      </w:r>
      <w:r>
        <w:rPr>
          <w:noProof/>
        </w:rPr>
        <w:t>63</w:t>
      </w:r>
      <w:r>
        <w:rPr>
          <w:noProof/>
        </w:rPr>
        <w:fldChar w:fldCharType="end"/>
      </w:r>
    </w:p>
    <w:p w14:paraId="697806C4" w14:textId="3500CC3B"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_Toc183616740 \h </w:instrText>
      </w:r>
      <w:r>
        <w:rPr>
          <w:noProof/>
        </w:rPr>
      </w:r>
      <w:r>
        <w:rPr>
          <w:noProof/>
        </w:rPr>
        <w:fldChar w:fldCharType="separate"/>
      </w:r>
      <w:r>
        <w:rPr>
          <w:noProof/>
        </w:rPr>
        <w:t>68</w:t>
      </w:r>
      <w:r>
        <w:rPr>
          <w:noProof/>
        </w:rPr>
        <w:fldChar w:fldCharType="end"/>
      </w:r>
    </w:p>
    <w:p w14:paraId="3CA879B3" w14:textId="2B5E2253"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#12: UE Function Delegation in Intermediate Node for AIoT Device</w:t>
      </w:r>
      <w:r>
        <w:rPr>
          <w:noProof/>
        </w:rPr>
        <w:tab/>
      </w:r>
      <w:r>
        <w:rPr>
          <w:noProof/>
        </w:rPr>
        <w:fldChar w:fldCharType="begin" w:fldLock="1"/>
      </w:r>
      <w:r>
        <w:rPr>
          <w:noProof/>
        </w:rPr>
        <w:instrText xml:space="preserve"> PAGEREF _Toc183616741 \h </w:instrText>
      </w:r>
      <w:r>
        <w:rPr>
          <w:noProof/>
        </w:rPr>
      </w:r>
      <w:r>
        <w:rPr>
          <w:noProof/>
        </w:rPr>
        <w:fldChar w:fldCharType="separate"/>
      </w:r>
      <w:r>
        <w:rPr>
          <w:noProof/>
        </w:rPr>
        <w:t>69</w:t>
      </w:r>
      <w:r>
        <w:rPr>
          <w:noProof/>
        </w:rPr>
        <w:fldChar w:fldCharType="end"/>
      </w:r>
    </w:p>
    <w:p w14:paraId="2651A278" w14:textId="60E0692E"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_Toc183616742 \h </w:instrText>
      </w:r>
      <w:r>
        <w:rPr>
          <w:noProof/>
        </w:rPr>
      </w:r>
      <w:r>
        <w:rPr>
          <w:noProof/>
        </w:rPr>
        <w:fldChar w:fldCharType="separate"/>
      </w:r>
      <w:r>
        <w:rPr>
          <w:noProof/>
        </w:rPr>
        <w:t>69</w:t>
      </w:r>
      <w:r>
        <w:rPr>
          <w:noProof/>
        </w:rPr>
        <w:fldChar w:fldCharType="end"/>
      </w:r>
    </w:p>
    <w:p w14:paraId="24D2924A" w14:textId="5F9335FC"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_Toc183616743 \h </w:instrText>
      </w:r>
      <w:r>
        <w:rPr>
          <w:noProof/>
        </w:rPr>
      </w:r>
      <w:r>
        <w:rPr>
          <w:noProof/>
        </w:rPr>
        <w:fldChar w:fldCharType="separate"/>
      </w:r>
      <w:r>
        <w:rPr>
          <w:noProof/>
        </w:rPr>
        <w:t>70</w:t>
      </w:r>
      <w:r>
        <w:rPr>
          <w:noProof/>
        </w:rPr>
        <w:fldChar w:fldCharType="end"/>
      </w:r>
    </w:p>
    <w:p w14:paraId="3D42D94E" w14:textId="4D1FD47D"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6.12.2.1</w:t>
      </w:r>
      <w:r>
        <w:rPr>
          <w:rFonts w:asciiTheme="minorHAnsi" w:eastAsiaTheme="minorEastAsia" w:hAnsiTheme="minorHAnsi" w:cstheme="minorBidi"/>
          <w:noProof/>
          <w:kern w:val="2"/>
          <w:sz w:val="22"/>
          <w:szCs w:val="22"/>
          <w14:ligatures w14:val="standardContextual"/>
        </w:rPr>
        <w:tab/>
      </w:r>
      <w:r>
        <w:rPr>
          <w:noProof/>
        </w:rPr>
        <w:t>UFDM instantiation and provisioning</w:t>
      </w:r>
      <w:r>
        <w:rPr>
          <w:noProof/>
        </w:rPr>
        <w:tab/>
      </w:r>
      <w:r>
        <w:rPr>
          <w:noProof/>
        </w:rPr>
        <w:fldChar w:fldCharType="begin" w:fldLock="1"/>
      </w:r>
      <w:r>
        <w:rPr>
          <w:noProof/>
        </w:rPr>
        <w:instrText xml:space="preserve"> PAGEREF _Toc183616744 \h </w:instrText>
      </w:r>
      <w:r>
        <w:rPr>
          <w:noProof/>
        </w:rPr>
      </w:r>
      <w:r>
        <w:rPr>
          <w:noProof/>
        </w:rPr>
        <w:fldChar w:fldCharType="separate"/>
      </w:r>
      <w:r>
        <w:rPr>
          <w:noProof/>
        </w:rPr>
        <w:t>70</w:t>
      </w:r>
      <w:r>
        <w:rPr>
          <w:noProof/>
        </w:rPr>
        <w:fldChar w:fldCharType="end"/>
      </w:r>
    </w:p>
    <w:p w14:paraId="4897568F" w14:textId="6F975B74"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6.12.2.2</w:t>
      </w:r>
      <w:r>
        <w:rPr>
          <w:rFonts w:asciiTheme="minorHAnsi" w:eastAsiaTheme="minorEastAsia" w:hAnsiTheme="minorHAnsi" w:cstheme="minorBidi"/>
          <w:noProof/>
          <w:kern w:val="2"/>
          <w:sz w:val="22"/>
          <w:szCs w:val="22"/>
          <w14:ligatures w14:val="standardContextual"/>
        </w:rPr>
        <w:tab/>
      </w:r>
      <w:r>
        <w:rPr>
          <w:noProof/>
        </w:rPr>
        <w:t>UFDM Registration</w:t>
      </w:r>
      <w:r>
        <w:rPr>
          <w:noProof/>
        </w:rPr>
        <w:tab/>
      </w:r>
      <w:r>
        <w:rPr>
          <w:noProof/>
        </w:rPr>
        <w:fldChar w:fldCharType="begin" w:fldLock="1"/>
      </w:r>
      <w:r>
        <w:rPr>
          <w:noProof/>
        </w:rPr>
        <w:instrText xml:space="preserve"> PAGEREF _Toc183616745 \h </w:instrText>
      </w:r>
      <w:r>
        <w:rPr>
          <w:noProof/>
        </w:rPr>
      </w:r>
      <w:r>
        <w:rPr>
          <w:noProof/>
        </w:rPr>
        <w:fldChar w:fldCharType="separate"/>
      </w:r>
      <w:r>
        <w:rPr>
          <w:noProof/>
        </w:rPr>
        <w:t>71</w:t>
      </w:r>
      <w:r>
        <w:rPr>
          <w:noProof/>
        </w:rPr>
        <w:fldChar w:fldCharType="end"/>
      </w:r>
    </w:p>
    <w:p w14:paraId="70E081E4" w14:textId="2570A66C"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_Toc183616746 \h </w:instrText>
      </w:r>
      <w:r>
        <w:rPr>
          <w:noProof/>
        </w:rPr>
      </w:r>
      <w:r>
        <w:rPr>
          <w:noProof/>
        </w:rPr>
        <w:fldChar w:fldCharType="separate"/>
      </w:r>
      <w:r>
        <w:rPr>
          <w:noProof/>
        </w:rPr>
        <w:t>72</w:t>
      </w:r>
      <w:r>
        <w:rPr>
          <w:noProof/>
        </w:rPr>
        <w:fldChar w:fldCharType="end"/>
      </w:r>
    </w:p>
    <w:p w14:paraId="6FE3EEC7" w14:textId="4543BEDC"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Solution #13: Multi-level Device ID management</w:t>
      </w:r>
      <w:r>
        <w:rPr>
          <w:noProof/>
        </w:rPr>
        <w:tab/>
      </w:r>
      <w:r>
        <w:rPr>
          <w:noProof/>
        </w:rPr>
        <w:fldChar w:fldCharType="begin" w:fldLock="1"/>
      </w:r>
      <w:r>
        <w:rPr>
          <w:noProof/>
        </w:rPr>
        <w:instrText xml:space="preserve"> PAGEREF _Toc183616747 \h </w:instrText>
      </w:r>
      <w:r>
        <w:rPr>
          <w:noProof/>
        </w:rPr>
      </w:r>
      <w:r>
        <w:rPr>
          <w:noProof/>
        </w:rPr>
        <w:fldChar w:fldCharType="separate"/>
      </w:r>
      <w:r>
        <w:rPr>
          <w:noProof/>
        </w:rPr>
        <w:t>72</w:t>
      </w:r>
      <w:r>
        <w:rPr>
          <w:noProof/>
        </w:rPr>
        <w:fldChar w:fldCharType="end"/>
      </w:r>
    </w:p>
    <w:p w14:paraId="164C3850" w14:textId="59F3A748"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6.13.1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_Toc183616748 \h </w:instrText>
      </w:r>
      <w:r>
        <w:rPr>
          <w:noProof/>
        </w:rPr>
      </w:r>
      <w:r>
        <w:rPr>
          <w:noProof/>
        </w:rPr>
        <w:fldChar w:fldCharType="separate"/>
      </w:r>
      <w:r>
        <w:rPr>
          <w:noProof/>
        </w:rPr>
        <w:t>72</w:t>
      </w:r>
      <w:r>
        <w:rPr>
          <w:noProof/>
        </w:rPr>
        <w:fldChar w:fldCharType="end"/>
      </w:r>
    </w:p>
    <w:p w14:paraId="05191DD2" w14:textId="22A899AF"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6.13.2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_Toc183616749 \h </w:instrText>
      </w:r>
      <w:r>
        <w:rPr>
          <w:noProof/>
        </w:rPr>
      </w:r>
      <w:r>
        <w:rPr>
          <w:noProof/>
        </w:rPr>
        <w:fldChar w:fldCharType="separate"/>
      </w:r>
      <w:r>
        <w:rPr>
          <w:noProof/>
        </w:rPr>
        <w:t>72</w:t>
      </w:r>
      <w:r>
        <w:rPr>
          <w:noProof/>
        </w:rPr>
        <w:fldChar w:fldCharType="end"/>
      </w:r>
    </w:p>
    <w:p w14:paraId="2F99C314" w14:textId="3A2D1DE5"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6.13.3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_Toc183616750 \h </w:instrText>
      </w:r>
      <w:r>
        <w:rPr>
          <w:noProof/>
        </w:rPr>
      </w:r>
      <w:r>
        <w:rPr>
          <w:noProof/>
        </w:rPr>
        <w:fldChar w:fldCharType="separate"/>
      </w:r>
      <w:r>
        <w:rPr>
          <w:noProof/>
        </w:rPr>
        <w:t>73</w:t>
      </w:r>
      <w:r>
        <w:rPr>
          <w:noProof/>
        </w:rPr>
        <w:fldChar w:fldCharType="end"/>
      </w:r>
    </w:p>
    <w:p w14:paraId="38DD9C2D" w14:textId="2D71DD3F"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 xml:space="preserve">Solution #14: AIoT Device ID with consideration on </w:t>
      </w:r>
      <w:r w:rsidRPr="0003016A">
        <w:rPr>
          <w:noProof/>
          <w:lang w:val="en-US"/>
        </w:rPr>
        <w:t>credential holder</w:t>
      </w:r>
      <w:r>
        <w:rPr>
          <w:noProof/>
        </w:rPr>
        <w:t xml:space="preserve">, </w:t>
      </w:r>
      <w:r w:rsidRPr="0003016A">
        <w:rPr>
          <w:noProof/>
          <w:lang w:val="en-US"/>
        </w:rPr>
        <w:t>service provider</w:t>
      </w:r>
      <w:r>
        <w:rPr>
          <w:noProof/>
        </w:rPr>
        <w:t xml:space="preserve"> and mobile network</w:t>
      </w:r>
      <w:r>
        <w:rPr>
          <w:noProof/>
        </w:rPr>
        <w:tab/>
      </w:r>
      <w:r>
        <w:rPr>
          <w:noProof/>
        </w:rPr>
        <w:fldChar w:fldCharType="begin" w:fldLock="1"/>
      </w:r>
      <w:r>
        <w:rPr>
          <w:noProof/>
        </w:rPr>
        <w:instrText xml:space="preserve"> PAGEREF _Toc183616751 \h </w:instrText>
      </w:r>
      <w:r>
        <w:rPr>
          <w:noProof/>
        </w:rPr>
      </w:r>
      <w:r>
        <w:rPr>
          <w:noProof/>
        </w:rPr>
        <w:fldChar w:fldCharType="separate"/>
      </w:r>
      <w:r>
        <w:rPr>
          <w:noProof/>
        </w:rPr>
        <w:t>74</w:t>
      </w:r>
      <w:r>
        <w:rPr>
          <w:noProof/>
        </w:rPr>
        <w:fldChar w:fldCharType="end"/>
      </w:r>
    </w:p>
    <w:p w14:paraId="28BD2FE2" w14:textId="65612C35"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6.14.1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_Toc183616752 \h </w:instrText>
      </w:r>
      <w:r>
        <w:rPr>
          <w:noProof/>
        </w:rPr>
      </w:r>
      <w:r>
        <w:rPr>
          <w:noProof/>
        </w:rPr>
        <w:fldChar w:fldCharType="separate"/>
      </w:r>
      <w:r>
        <w:rPr>
          <w:noProof/>
        </w:rPr>
        <w:t>74</w:t>
      </w:r>
      <w:r>
        <w:rPr>
          <w:noProof/>
        </w:rPr>
        <w:fldChar w:fldCharType="end"/>
      </w:r>
    </w:p>
    <w:p w14:paraId="7CE2BA27" w14:textId="2896D32B"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6.14.2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_Toc183616753 \h </w:instrText>
      </w:r>
      <w:r>
        <w:rPr>
          <w:noProof/>
        </w:rPr>
      </w:r>
      <w:r>
        <w:rPr>
          <w:noProof/>
        </w:rPr>
        <w:fldChar w:fldCharType="separate"/>
      </w:r>
      <w:r>
        <w:rPr>
          <w:noProof/>
        </w:rPr>
        <w:t>75</w:t>
      </w:r>
      <w:r>
        <w:rPr>
          <w:noProof/>
        </w:rPr>
        <w:fldChar w:fldCharType="end"/>
      </w:r>
    </w:p>
    <w:p w14:paraId="210C6E32" w14:textId="51F8C2A5"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6.14.3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_Toc183616754 \h </w:instrText>
      </w:r>
      <w:r>
        <w:rPr>
          <w:noProof/>
        </w:rPr>
      </w:r>
      <w:r>
        <w:rPr>
          <w:noProof/>
        </w:rPr>
        <w:fldChar w:fldCharType="separate"/>
      </w:r>
      <w:r>
        <w:rPr>
          <w:noProof/>
        </w:rPr>
        <w:t>77</w:t>
      </w:r>
      <w:r>
        <w:rPr>
          <w:noProof/>
        </w:rPr>
        <w:fldChar w:fldCharType="end"/>
      </w:r>
    </w:p>
    <w:p w14:paraId="74EC29BC" w14:textId="73644359" w:rsidR="007B5D93" w:rsidRDefault="007B5D93">
      <w:pPr>
        <w:pStyle w:val="TOC2"/>
        <w:rPr>
          <w:rFonts w:asciiTheme="minorHAnsi" w:eastAsiaTheme="minorEastAsia" w:hAnsiTheme="minorHAnsi" w:cstheme="minorBidi"/>
          <w:noProof/>
          <w:kern w:val="2"/>
          <w:sz w:val="22"/>
          <w:szCs w:val="22"/>
          <w14:ligatures w14:val="standardContextual"/>
        </w:rPr>
      </w:pPr>
      <w:r w:rsidRPr="007B5D93">
        <w:rPr>
          <w:noProof/>
        </w:rPr>
        <w:t>6.15</w:t>
      </w:r>
      <w:r>
        <w:rPr>
          <w:rFonts w:asciiTheme="minorHAnsi" w:eastAsiaTheme="minorEastAsia" w:hAnsiTheme="minorHAnsi" w:cstheme="minorBidi"/>
          <w:noProof/>
          <w:kern w:val="2"/>
          <w:sz w:val="22"/>
          <w:szCs w:val="22"/>
          <w14:ligatures w14:val="standardContextual"/>
        </w:rPr>
        <w:tab/>
      </w:r>
      <w:r w:rsidRPr="007B5D93">
        <w:rPr>
          <w:noProof/>
        </w:rPr>
        <w:t>Solution #15: Ambient IoT Device States</w:t>
      </w:r>
      <w:r>
        <w:rPr>
          <w:noProof/>
        </w:rPr>
        <w:tab/>
      </w:r>
      <w:r>
        <w:rPr>
          <w:noProof/>
        </w:rPr>
        <w:fldChar w:fldCharType="begin" w:fldLock="1"/>
      </w:r>
      <w:r>
        <w:rPr>
          <w:noProof/>
        </w:rPr>
        <w:instrText xml:space="preserve"> PAGEREF _Toc183616755 \h </w:instrText>
      </w:r>
      <w:r>
        <w:rPr>
          <w:noProof/>
        </w:rPr>
      </w:r>
      <w:r>
        <w:rPr>
          <w:noProof/>
        </w:rPr>
        <w:fldChar w:fldCharType="separate"/>
      </w:r>
      <w:r>
        <w:rPr>
          <w:noProof/>
        </w:rPr>
        <w:t>77</w:t>
      </w:r>
      <w:r>
        <w:rPr>
          <w:noProof/>
        </w:rPr>
        <w:fldChar w:fldCharType="end"/>
      </w:r>
    </w:p>
    <w:p w14:paraId="230A0CA2" w14:textId="7F317395" w:rsidR="007B5D93" w:rsidRDefault="007B5D93">
      <w:pPr>
        <w:pStyle w:val="TOC3"/>
        <w:rPr>
          <w:rFonts w:asciiTheme="minorHAnsi" w:eastAsiaTheme="minorEastAsia" w:hAnsiTheme="minorHAnsi" w:cstheme="minorBidi"/>
          <w:noProof/>
          <w:kern w:val="2"/>
          <w:sz w:val="22"/>
          <w:szCs w:val="22"/>
          <w14:ligatures w14:val="standardContextual"/>
        </w:rPr>
      </w:pPr>
      <w:r w:rsidRPr="007B5D93">
        <w:rPr>
          <w:noProof/>
        </w:rPr>
        <w:t>6.15.1</w:t>
      </w:r>
      <w:r>
        <w:rPr>
          <w:rFonts w:asciiTheme="minorHAnsi" w:eastAsiaTheme="minorEastAsia" w:hAnsiTheme="minorHAnsi" w:cstheme="minorBidi"/>
          <w:noProof/>
          <w:kern w:val="2"/>
          <w:sz w:val="22"/>
          <w:szCs w:val="22"/>
          <w14:ligatures w14:val="standardContextual"/>
        </w:rPr>
        <w:tab/>
      </w:r>
      <w:r w:rsidRPr="007B5D93">
        <w:rPr>
          <w:noProof/>
        </w:rPr>
        <w:t>Description</w:t>
      </w:r>
      <w:r>
        <w:rPr>
          <w:noProof/>
        </w:rPr>
        <w:tab/>
      </w:r>
      <w:r>
        <w:rPr>
          <w:noProof/>
        </w:rPr>
        <w:fldChar w:fldCharType="begin" w:fldLock="1"/>
      </w:r>
      <w:r>
        <w:rPr>
          <w:noProof/>
        </w:rPr>
        <w:instrText xml:space="preserve"> PAGEREF _Toc183616756 \h </w:instrText>
      </w:r>
      <w:r>
        <w:rPr>
          <w:noProof/>
        </w:rPr>
      </w:r>
      <w:r>
        <w:rPr>
          <w:noProof/>
        </w:rPr>
        <w:fldChar w:fldCharType="separate"/>
      </w:r>
      <w:r>
        <w:rPr>
          <w:noProof/>
        </w:rPr>
        <w:t>77</w:t>
      </w:r>
      <w:r>
        <w:rPr>
          <w:noProof/>
        </w:rPr>
        <w:fldChar w:fldCharType="end"/>
      </w:r>
    </w:p>
    <w:p w14:paraId="539355BA" w14:textId="358E17E9"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zh-CN"/>
        </w:rPr>
        <w:t>6.15.1.1</w:t>
      </w:r>
      <w:r>
        <w:rPr>
          <w:rFonts w:asciiTheme="minorHAnsi" w:eastAsiaTheme="minorEastAsia" w:hAnsiTheme="minorHAnsi" w:cstheme="minorBidi"/>
          <w:noProof/>
          <w:kern w:val="2"/>
          <w:sz w:val="22"/>
          <w:szCs w:val="22"/>
          <w14:ligatures w14:val="standardContextual"/>
        </w:rPr>
        <w:tab/>
      </w:r>
      <w:r>
        <w:rPr>
          <w:noProof/>
          <w:lang w:eastAsia="zh-CN"/>
        </w:rPr>
        <w:t>Overview</w:t>
      </w:r>
      <w:r>
        <w:rPr>
          <w:noProof/>
        </w:rPr>
        <w:tab/>
      </w:r>
      <w:r>
        <w:rPr>
          <w:noProof/>
        </w:rPr>
        <w:fldChar w:fldCharType="begin" w:fldLock="1"/>
      </w:r>
      <w:r>
        <w:rPr>
          <w:noProof/>
        </w:rPr>
        <w:instrText xml:space="preserve"> PAGEREF _Toc183616757 \h </w:instrText>
      </w:r>
      <w:r>
        <w:rPr>
          <w:noProof/>
        </w:rPr>
      </w:r>
      <w:r>
        <w:rPr>
          <w:noProof/>
        </w:rPr>
        <w:fldChar w:fldCharType="separate"/>
      </w:r>
      <w:r>
        <w:rPr>
          <w:noProof/>
        </w:rPr>
        <w:t>77</w:t>
      </w:r>
      <w:r>
        <w:rPr>
          <w:noProof/>
        </w:rPr>
        <w:fldChar w:fldCharType="end"/>
      </w:r>
    </w:p>
    <w:p w14:paraId="564CA739" w14:textId="2CCE9264"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zh-CN"/>
        </w:rPr>
        <w:t>6.15.1.2</w:t>
      </w:r>
      <w:r>
        <w:rPr>
          <w:rFonts w:asciiTheme="minorHAnsi" w:eastAsiaTheme="minorEastAsia" w:hAnsiTheme="minorHAnsi" w:cstheme="minorBidi"/>
          <w:noProof/>
          <w:kern w:val="2"/>
          <w:sz w:val="22"/>
          <w:szCs w:val="22"/>
          <w14:ligatures w14:val="standardContextual"/>
        </w:rPr>
        <w:tab/>
      </w:r>
      <w:r>
        <w:rPr>
          <w:noProof/>
          <w:lang w:eastAsia="zh-CN"/>
        </w:rPr>
        <w:t>New AIoT Device States</w:t>
      </w:r>
      <w:r>
        <w:rPr>
          <w:noProof/>
        </w:rPr>
        <w:tab/>
      </w:r>
      <w:r>
        <w:rPr>
          <w:noProof/>
        </w:rPr>
        <w:fldChar w:fldCharType="begin" w:fldLock="1"/>
      </w:r>
      <w:r>
        <w:rPr>
          <w:noProof/>
        </w:rPr>
        <w:instrText xml:space="preserve"> PAGEREF _Toc183616758 \h </w:instrText>
      </w:r>
      <w:r>
        <w:rPr>
          <w:noProof/>
        </w:rPr>
      </w:r>
      <w:r>
        <w:rPr>
          <w:noProof/>
        </w:rPr>
        <w:fldChar w:fldCharType="separate"/>
      </w:r>
      <w:r>
        <w:rPr>
          <w:noProof/>
        </w:rPr>
        <w:t>77</w:t>
      </w:r>
      <w:r>
        <w:rPr>
          <w:noProof/>
        </w:rPr>
        <w:fldChar w:fldCharType="end"/>
      </w:r>
    </w:p>
    <w:p w14:paraId="55B809B3" w14:textId="201AF65F"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6.15.2</w:t>
      </w:r>
      <w:r>
        <w:rPr>
          <w:rFonts w:asciiTheme="minorHAnsi" w:eastAsiaTheme="minorEastAsia" w:hAnsiTheme="minorHAnsi" w:cstheme="minorBidi"/>
          <w:noProof/>
          <w:kern w:val="2"/>
          <w:sz w:val="22"/>
          <w:szCs w:val="22"/>
          <w14:ligatures w14:val="standardContextual"/>
        </w:rPr>
        <w:tab/>
      </w:r>
      <w:r>
        <w:rPr>
          <w:noProof/>
        </w:rPr>
        <w:t>Procedure for State Toggling in AIoT Devices</w:t>
      </w:r>
      <w:r>
        <w:rPr>
          <w:noProof/>
        </w:rPr>
        <w:tab/>
      </w:r>
      <w:r>
        <w:rPr>
          <w:noProof/>
        </w:rPr>
        <w:fldChar w:fldCharType="begin" w:fldLock="1"/>
      </w:r>
      <w:r>
        <w:rPr>
          <w:noProof/>
        </w:rPr>
        <w:instrText xml:space="preserve"> PAGEREF _Toc183616759 \h </w:instrText>
      </w:r>
      <w:r>
        <w:rPr>
          <w:noProof/>
        </w:rPr>
      </w:r>
      <w:r>
        <w:rPr>
          <w:noProof/>
        </w:rPr>
        <w:fldChar w:fldCharType="separate"/>
      </w:r>
      <w:r>
        <w:rPr>
          <w:noProof/>
        </w:rPr>
        <w:t>78</w:t>
      </w:r>
      <w:r>
        <w:rPr>
          <w:noProof/>
        </w:rPr>
        <w:fldChar w:fldCharType="end"/>
      </w:r>
    </w:p>
    <w:p w14:paraId="1059099F" w14:textId="62728827"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6.15.3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_Toc183616760 \h </w:instrText>
      </w:r>
      <w:r>
        <w:rPr>
          <w:noProof/>
        </w:rPr>
      </w:r>
      <w:r>
        <w:rPr>
          <w:noProof/>
        </w:rPr>
        <w:fldChar w:fldCharType="separate"/>
      </w:r>
      <w:r>
        <w:rPr>
          <w:noProof/>
        </w:rPr>
        <w:t>80</w:t>
      </w:r>
      <w:r>
        <w:rPr>
          <w:noProof/>
        </w:rPr>
        <w:fldChar w:fldCharType="end"/>
      </w:r>
    </w:p>
    <w:p w14:paraId="42D2DA53" w14:textId="0DAE9686"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6.16</w:t>
      </w:r>
      <w:r>
        <w:rPr>
          <w:rFonts w:asciiTheme="minorHAnsi" w:eastAsiaTheme="minorEastAsia" w:hAnsiTheme="minorHAnsi" w:cstheme="minorBidi"/>
          <w:noProof/>
          <w:kern w:val="2"/>
          <w:sz w:val="22"/>
          <w:szCs w:val="22"/>
          <w14:ligatures w14:val="standardContextual"/>
        </w:rPr>
        <w:tab/>
      </w:r>
      <w:r>
        <w:rPr>
          <w:noProof/>
        </w:rPr>
        <w:t>Solution #16: AIoT Registration/Onboarding</w:t>
      </w:r>
      <w:r>
        <w:rPr>
          <w:noProof/>
        </w:rPr>
        <w:tab/>
      </w:r>
      <w:r>
        <w:rPr>
          <w:noProof/>
        </w:rPr>
        <w:fldChar w:fldCharType="begin" w:fldLock="1"/>
      </w:r>
      <w:r>
        <w:rPr>
          <w:noProof/>
        </w:rPr>
        <w:instrText xml:space="preserve"> PAGEREF _Toc183616761 \h </w:instrText>
      </w:r>
      <w:r>
        <w:rPr>
          <w:noProof/>
        </w:rPr>
      </w:r>
      <w:r>
        <w:rPr>
          <w:noProof/>
        </w:rPr>
        <w:fldChar w:fldCharType="separate"/>
      </w:r>
      <w:r>
        <w:rPr>
          <w:noProof/>
        </w:rPr>
        <w:t>80</w:t>
      </w:r>
      <w:r>
        <w:rPr>
          <w:noProof/>
        </w:rPr>
        <w:fldChar w:fldCharType="end"/>
      </w:r>
    </w:p>
    <w:p w14:paraId="2E0E7985" w14:textId="1BD889A3"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6.16.1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_Toc183616762 \h </w:instrText>
      </w:r>
      <w:r>
        <w:rPr>
          <w:noProof/>
        </w:rPr>
      </w:r>
      <w:r>
        <w:rPr>
          <w:noProof/>
        </w:rPr>
        <w:fldChar w:fldCharType="separate"/>
      </w:r>
      <w:r>
        <w:rPr>
          <w:noProof/>
        </w:rPr>
        <w:t>80</w:t>
      </w:r>
      <w:r>
        <w:rPr>
          <w:noProof/>
        </w:rPr>
        <w:fldChar w:fldCharType="end"/>
      </w:r>
    </w:p>
    <w:p w14:paraId="7C58B536" w14:textId="7777C185"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6.16.2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_Toc183616763 \h </w:instrText>
      </w:r>
      <w:r>
        <w:rPr>
          <w:noProof/>
        </w:rPr>
      </w:r>
      <w:r>
        <w:rPr>
          <w:noProof/>
        </w:rPr>
        <w:fldChar w:fldCharType="separate"/>
      </w:r>
      <w:r>
        <w:rPr>
          <w:noProof/>
        </w:rPr>
        <w:t>81</w:t>
      </w:r>
      <w:r>
        <w:rPr>
          <w:noProof/>
        </w:rPr>
        <w:fldChar w:fldCharType="end"/>
      </w:r>
    </w:p>
    <w:p w14:paraId="722CC6E9" w14:textId="4CD7B27B"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6.16.3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_Toc183616764 \h </w:instrText>
      </w:r>
      <w:r>
        <w:rPr>
          <w:noProof/>
        </w:rPr>
      </w:r>
      <w:r>
        <w:rPr>
          <w:noProof/>
        </w:rPr>
        <w:fldChar w:fldCharType="separate"/>
      </w:r>
      <w:r>
        <w:rPr>
          <w:noProof/>
        </w:rPr>
        <w:t>82</w:t>
      </w:r>
      <w:r>
        <w:rPr>
          <w:noProof/>
        </w:rPr>
        <w:fldChar w:fldCharType="end"/>
      </w:r>
    </w:p>
    <w:p w14:paraId="3AD7C0DF" w14:textId="6BBFFF9F"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6.17</w:t>
      </w:r>
      <w:r>
        <w:rPr>
          <w:rFonts w:asciiTheme="minorHAnsi" w:eastAsiaTheme="minorEastAsia" w:hAnsiTheme="minorHAnsi" w:cstheme="minorBidi"/>
          <w:noProof/>
          <w:kern w:val="2"/>
          <w:sz w:val="22"/>
          <w:szCs w:val="22"/>
          <w14:ligatures w14:val="standardContextual"/>
        </w:rPr>
        <w:tab/>
      </w:r>
      <w:r>
        <w:rPr>
          <w:noProof/>
        </w:rPr>
        <w:t>Solution #17: Enable Ambient IoT Management within 5GC to support AIoT services</w:t>
      </w:r>
      <w:r>
        <w:rPr>
          <w:noProof/>
        </w:rPr>
        <w:tab/>
      </w:r>
      <w:r>
        <w:rPr>
          <w:noProof/>
        </w:rPr>
        <w:fldChar w:fldCharType="begin" w:fldLock="1"/>
      </w:r>
      <w:r>
        <w:rPr>
          <w:noProof/>
        </w:rPr>
        <w:instrText xml:space="preserve"> PAGEREF _Toc183616765 \h </w:instrText>
      </w:r>
      <w:r>
        <w:rPr>
          <w:noProof/>
        </w:rPr>
      </w:r>
      <w:r>
        <w:rPr>
          <w:noProof/>
        </w:rPr>
        <w:fldChar w:fldCharType="separate"/>
      </w:r>
      <w:r>
        <w:rPr>
          <w:noProof/>
        </w:rPr>
        <w:t>83</w:t>
      </w:r>
      <w:r>
        <w:rPr>
          <w:noProof/>
        </w:rPr>
        <w:fldChar w:fldCharType="end"/>
      </w:r>
    </w:p>
    <w:p w14:paraId="020EF7F8" w14:textId="5E4D6C2E"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6.17.1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_Toc183616766 \h </w:instrText>
      </w:r>
      <w:r>
        <w:rPr>
          <w:noProof/>
        </w:rPr>
      </w:r>
      <w:r>
        <w:rPr>
          <w:noProof/>
        </w:rPr>
        <w:fldChar w:fldCharType="separate"/>
      </w:r>
      <w:r>
        <w:rPr>
          <w:noProof/>
        </w:rPr>
        <w:t>83</w:t>
      </w:r>
      <w:r>
        <w:rPr>
          <w:noProof/>
        </w:rPr>
        <w:fldChar w:fldCharType="end"/>
      </w:r>
    </w:p>
    <w:p w14:paraId="134B871D" w14:textId="6658B00C"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_Toc183616767 \h </w:instrText>
      </w:r>
      <w:r>
        <w:rPr>
          <w:noProof/>
        </w:rPr>
      </w:r>
      <w:r>
        <w:rPr>
          <w:noProof/>
        </w:rPr>
        <w:fldChar w:fldCharType="separate"/>
      </w:r>
      <w:r>
        <w:rPr>
          <w:noProof/>
        </w:rPr>
        <w:t>83</w:t>
      </w:r>
      <w:r>
        <w:rPr>
          <w:noProof/>
        </w:rPr>
        <w:fldChar w:fldCharType="end"/>
      </w:r>
    </w:p>
    <w:p w14:paraId="538B28D8" w14:textId="54BF644B"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6.17.1.2</w:t>
      </w:r>
      <w:r>
        <w:rPr>
          <w:rFonts w:asciiTheme="minorHAnsi" w:eastAsiaTheme="minorEastAsia" w:hAnsiTheme="minorHAnsi" w:cstheme="minorBidi"/>
          <w:noProof/>
          <w:kern w:val="2"/>
          <w:sz w:val="22"/>
          <w:szCs w:val="22"/>
          <w14:ligatures w14:val="standardContextual"/>
        </w:rPr>
        <w:tab/>
      </w:r>
      <w:r>
        <w:rPr>
          <w:noProof/>
        </w:rPr>
        <w:t>Architecture Principles</w:t>
      </w:r>
      <w:r>
        <w:rPr>
          <w:noProof/>
        </w:rPr>
        <w:tab/>
      </w:r>
      <w:r>
        <w:rPr>
          <w:noProof/>
        </w:rPr>
        <w:fldChar w:fldCharType="begin" w:fldLock="1"/>
      </w:r>
      <w:r>
        <w:rPr>
          <w:noProof/>
        </w:rPr>
        <w:instrText xml:space="preserve"> PAGEREF _Toc183616768 \h </w:instrText>
      </w:r>
      <w:r>
        <w:rPr>
          <w:noProof/>
        </w:rPr>
      </w:r>
      <w:r>
        <w:rPr>
          <w:noProof/>
        </w:rPr>
        <w:fldChar w:fldCharType="separate"/>
      </w:r>
      <w:r>
        <w:rPr>
          <w:noProof/>
        </w:rPr>
        <w:t>83</w:t>
      </w:r>
      <w:r>
        <w:rPr>
          <w:noProof/>
        </w:rPr>
        <w:fldChar w:fldCharType="end"/>
      </w:r>
    </w:p>
    <w:p w14:paraId="1CAAD7FD" w14:textId="5956BD69"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6.17.1.3</w:t>
      </w:r>
      <w:r>
        <w:rPr>
          <w:rFonts w:asciiTheme="minorHAnsi" w:eastAsiaTheme="minorEastAsia" w:hAnsiTheme="minorHAnsi" w:cstheme="minorBidi"/>
          <w:noProof/>
          <w:kern w:val="2"/>
          <w:sz w:val="22"/>
          <w:szCs w:val="22"/>
          <w14:ligatures w14:val="standardContextual"/>
        </w:rPr>
        <w:tab/>
      </w:r>
      <w:r>
        <w:rPr>
          <w:noProof/>
        </w:rPr>
        <w:t>Function Principles</w:t>
      </w:r>
      <w:r>
        <w:rPr>
          <w:noProof/>
        </w:rPr>
        <w:tab/>
      </w:r>
      <w:r>
        <w:rPr>
          <w:noProof/>
        </w:rPr>
        <w:fldChar w:fldCharType="begin" w:fldLock="1"/>
      </w:r>
      <w:r>
        <w:rPr>
          <w:noProof/>
        </w:rPr>
        <w:instrText xml:space="preserve"> PAGEREF _Toc183616769 \h </w:instrText>
      </w:r>
      <w:r>
        <w:rPr>
          <w:noProof/>
        </w:rPr>
      </w:r>
      <w:r>
        <w:rPr>
          <w:noProof/>
        </w:rPr>
        <w:fldChar w:fldCharType="separate"/>
      </w:r>
      <w:r>
        <w:rPr>
          <w:noProof/>
        </w:rPr>
        <w:t>84</w:t>
      </w:r>
      <w:r>
        <w:rPr>
          <w:noProof/>
        </w:rPr>
        <w:fldChar w:fldCharType="end"/>
      </w:r>
    </w:p>
    <w:p w14:paraId="612CBF81" w14:textId="7B7AE2F3"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6.17.2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_Toc183616770 \h </w:instrText>
      </w:r>
      <w:r>
        <w:rPr>
          <w:noProof/>
        </w:rPr>
      </w:r>
      <w:r>
        <w:rPr>
          <w:noProof/>
        </w:rPr>
        <w:fldChar w:fldCharType="separate"/>
      </w:r>
      <w:r>
        <w:rPr>
          <w:noProof/>
        </w:rPr>
        <w:t>86</w:t>
      </w:r>
      <w:r>
        <w:rPr>
          <w:noProof/>
        </w:rPr>
        <w:fldChar w:fldCharType="end"/>
      </w:r>
    </w:p>
    <w:p w14:paraId="0CBB935B" w14:textId="2E69911B"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_Toc183616771 \h </w:instrText>
      </w:r>
      <w:r>
        <w:rPr>
          <w:noProof/>
        </w:rPr>
      </w:r>
      <w:r>
        <w:rPr>
          <w:noProof/>
        </w:rPr>
        <w:fldChar w:fldCharType="separate"/>
      </w:r>
      <w:r>
        <w:rPr>
          <w:noProof/>
        </w:rPr>
        <w:t>86</w:t>
      </w:r>
      <w:r>
        <w:rPr>
          <w:noProof/>
        </w:rPr>
        <w:fldChar w:fldCharType="end"/>
      </w:r>
    </w:p>
    <w:p w14:paraId="1310B538" w14:textId="5FAE66CC"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6.17.2.2</w:t>
      </w:r>
      <w:r>
        <w:rPr>
          <w:rFonts w:asciiTheme="minorHAnsi" w:eastAsiaTheme="minorEastAsia" w:hAnsiTheme="minorHAnsi" w:cstheme="minorBidi"/>
          <w:noProof/>
          <w:kern w:val="2"/>
          <w:sz w:val="22"/>
          <w:szCs w:val="22"/>
          <w14:ligatures w14:val="standardContextual"/>
        </w:rPr>
        <w:tab/>
      </w:r>
      <w:r>
        <w:rPr>
          <w:noProof/>
        </w:rPr>
        <w:t>AIoT Service High-Level Information Flow</w:t>
      </w:r>
      <w:r>
        <w:rPr>
          <w:noProof/>
        </w:rPr>
        <w:tab/>
      </w:r>
      <w:r>
        <w:rPr>
          <w:noProof/>
        </w:rPr>
        <w:fldChar w:fldCharType="begin" w:fldLock="1"/>
      </w:r>
      <w:r>
        <w:rPr>
          <w:noProof/>
        </w:rPr>
        <w:instrText xml:space="preserve"> PAGEREF _Toc183616772 \h </w:instrText>
      </w:r>
      <w:r>
        <w:rPr>
          <w:noProof/>
        </w:rPr>
      </w:r>
      <w:r>
        <w:rPr>
          <w:noProof/>
        </w:rPr>
        <w:fldChar w:fldCharType="separate"/>
      </w:r>
      <w:r>
        <w:rPr>
          <w:noProof/>
        </w:rPr>
        <w:t>87</w:t>
      </w:r>
      <w:r>
        <w:rPr>
          <w:noProof/>
        </w:rPr>
        <w:fldChar w:fldCharType="end"/>
      </w:r>
    </w:p>
    <w:p w14:paraId="0304F0CD" w14:textId="3BF9B8D1"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6.17.2.3</w:t>
      </w:r>
      <w:r>
        <w:rPr>
          <w:rFonts w:asciiTheme="minorHAnsi" w:eastAsiaTheme="minorEastAsia" w:hAnsiTheme="minorHAnsi" w:cstheme="minorBidi"/>
          <w:noProof/>
          <w:kern w:val="2"/>
          <w:sz w:val="22"/>
          <w:szCs w:val="22"/>
          <w14:ligatures w14:val="standardContextual"/>
        </w:rPr>
        <w:tab/>
      </w:r>
      <w:r>
        <w:rPr>
          <w:noProof/>
        </w:rPr>
        <w:t>NEF AIoT Service</w:t>
      </w:r>
      <w:r>
        <w:rPr>
          <w:noProof/>
        </w:rPr>
        <w:tab/>
      </w:r>
      <w:r>
        <w:rPr>
          <w:noProof/>
        </w:rPr>
        <w:fldChar w:fldCharType="begin" w:fldLock="1"/>
      </w:r>
      <w:r>
        <w:rPr>
          <w:noProof/>
        </w:rPr>
        <w:instrText xml:space="preserve"> PAGEREF _Toc183616773 \h </w:instrText>
      </w:r>
      <w:r>
        <w:rPr>
          <w:noProof/>
        </w:rPr>
      </w:r>
      <w:r>
        <w:rPr>
          <w:noProof/>
        </w:rPr>
        <w:fldChar w:fldCharType="separate"/>
      </w:r>
      <w:r>
        <w:rPr>
          <w:noProof/>
        </w:rPr>
        <w:t>90</w:t>
      </w:r>
      <w:r>
        <w:rPr>
          <w:noProof/>
        </w:rPr>
        <w:fldChar w:fldCharType="end"/>
      </w:r>
    </w:p>
    <w:p w14:paraId="6F969893" w14:textId="46B9099A"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6.17.3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_Toc183616774 \h </w:instrText>
      </w:r>
      <w:r>
        <w:rPr>
          <w:noProof/>
        </w:rPr>
      </w:r>
      <w:r>
        <w:rPr>
          <w:noProof/>
        </w:rPr>
        <w:fldChar w:fldCharType="separate"/>
      </w:r>
      <w:r>
        <w:rPr>
          <w:noProof/>
        </w:rPr>
        <w:t>90</w:t>
      </w:r>
      <w:r>
        <w:rPr>
          <w:noProof/>
        </w:rPr>
        <w:fldChar w:fldCharType="end"/>
      </w:r>
    </w:p>
    <w:p w14:paraId="7F6830C5" w14:textId="2A6A67DB" w:rsidR="007B5D93" w:rsidRDefault="007B5D93">
      <w:pPr>
        <w:pStyle w:val="TOC2"/>
        <w:rPr>
          <w:rFonts w:asciiTheme="minorHAnsi" w:eastAsiaTheme="minorEastAsia" w:hAnsiTheme="minorHAnsi" w:cstheme="minorBidi"/>
          <w:noProof/>
          <w:kern w:val="2"/>
          <w:sz w:val="22"/>
          <w:szCs w:val="22"/>
          <w14:ligatures w14:val="standardContextual"/>
        </w:rPr>
      </w:pPr>
      <w:r w:rsidRPr="0003016A">
        <w:rPr>
          <w:noProof/>
          <w:lang w:val="en-US" w:eastAsia="zh-CN"/>
        </w:rPr>
        <w:t>6.18</w:t>
      </w:r>
      <w:r>
        <w:rPr>
          <w:rFonts w:asciiTheme="minorHAnsi" w:eastAsiaTheme="minorEastAsia" w:hAnsiTheme="minorHAnsi" w:cstheme="minorBidi"/>
          <w:noProof/>
          <w:kern w:val="2"/>
          <w:sz w:val="22"/>
          <w:szCs w:val="22"/>
          <w14:ligatures w14:val="standardContextual"/>
        </w:rPr>
        <w:tab/>
      </w:r>
      <w:r w:rsidRPr="0003016A">
        <w:rPr>
          <w:noProof/>
          <w:lang w:val="en-US" w:eastAsia="zh-CN"/>
        </w:rPr>
        <w:t>Solution #18: Solution for support of Ambient IoT services</w:t>
      </w:r>
      <w:r>
        <w:rPr>
          <w:noProof/>
        </w:rPr>
        <w:tab/>
      </w:r>
      <w:r>
        <w:rPr>
          <w:noProof/>
        </w:rPr>
        <w:fldChar w:fldCharType="begin" w:fldLock="1"/>
      </w:r>
      <w:r>
        <w:rPr>
          <w:noProof/>
        </w:rPr>
        <w:instrText xml:space="preserve"> PAGEREF _Toc183616775 \h </w:instrText>
      </w:r>
      <w:r>
        <w:rPr>
          <w:noProof/>
        </w:rPr>
      </w:r>
      <w:r>
        <w:rPr>
          <w:noProof/>
        </w:rPr>
        <w:fldChar w:fldCharType="separate"/>
      </w:r>
      <w:r>
        <w:rPr>
          <w:noProof/>
        </w:rPr>
        <w:t>91</w:t>
      </w:r>
      <w:r>
        <w:rPr>
          <w:noProof/>
        </w:rPr>
        <w:fldChar w:fldCharType="end"/>
      </w:r>
    </w:p>
    <w:p w14:paraId="5B23DF97" w14:textId="73F6D2C3"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noProof/>
          <w:lang w:val="en-US" w:eastAsia="zh-CN"/>
        </w:rPr>
        <w:t>6.18.1</w:t>
      </w:r>
      <w:r>
        <w:rPr>
          <w:rFonts w:asciiTheme="minorHAnsi" w:eastAsiaTheme="minorEastAsia" w:hAnsiTheme="minorHAnsi" w:cstheme="minorBidi"/>
          <w:noProof/>
          <w:kern w:val="2"/>
          <w:sz w:val="22"/>
          <w:szCs w:val="22"/>
          <w14:ligatures w14:val="standardContextual"/>
        </w:rPr>
        <w:tab/>
      </w:r>
      <w:r w:rsidRPr="0003016A">
        <w:rPr>
          <w:noProof/>
          <w:lang w:val="en-US" w:eastAsia="zh-CN"/>
        </w:rPr>
        <w:t>Description</w:t>
      </w:r>
      <w:r>
        <w:rPr>
          <w:noProof/>
        </w:rPr>
        <w:tab/>
      </w:r>
      <w:r>
        <w:rPr>
          <w:noProof/>
        </w:rPr>
        <w:fldChar w:fldCharType="begin" w:fldLock="1"/>
      </w:r>
      <w:r>
        <w:rPr>
          <w:noProof/>
        </w:rPr>
        <w:instrText xml:space="preserve"> PAGEREF _Toc183616776 \h </w:instrText>
      </w:r>
      <w:r>
        <w:rPr>
          <w:noProof/>
        </w:rPr>
      </w:r>
      <w:r>
        <w:rPr>
          <w:noProof/>
        </w:rPr>
        <w:fldChar w:fldCharType="separate"/>
      </w:r>
      <w:r>
        <w:rPr>
          <w:noProof/>
        </w:rPr>
        <w:t>91</w:t>
      </w:r>
      <w:r>
        <w:rPr>
          <w:noProof/>
        </w:rPr>
        <w:fldChar w:fldCharType="end"/>
      </w:r>
    </w:p>
    <w:p w14:paraId="0A457E99" w14:textId="40EE3547"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6.18.2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_Toc183616777 \h </w:instrText>
      </w:r>
      <w:r>
        <w:rPr>
          <w:noProof/>
        </w:rPr>
      </w:r>
      <w:r>
        <w:rPr>
          <w:noProof/>
        </w:rPr>
        <w:fldChar w:fldCharType="separate"/>
      </w:r>
      <w:r>
        <w:rPr>
          <w:noProof/>
        </w:rPr>
        <w:t>92</w:t>
      </w:r>
      <w:r>
        <w:rPr>
          <w:noProof/>
        </w:rPr>
        <w:fldChar w:fldCharType="end"/>
      </w:r>
    </w:p>
    <w:p w14:paraId="271665C9" w14:textId="68572C8F" w:rsidR="007B5D93" w:rsidRDefault="007B5D93">
      <w:pPr>
        <w:pStyle w:val="TOC4"/>
        <w:rPr>
          <w:rFonts w:asciiTheme="minorHAnsi" w:eastAsiaTheme="minorEastAsia" w:hAnsiTheme="minorHAnsi" w:cstheme="minorBidi"/>
          <w:noProof/>
          <w:kern w:val="2"/>
          <w:sz w:val="22"/>
          <w:szCs w:val="22"/>
          <w14:ligatures w14:val="standardContextual"/>
        </w:rPr>
      </w:pPr>
      <w:r w:rsidRPr="0003016A">
        <w:rPr>
          <w:rFonts w:eastAsia="SimSun"/>
          <w:noProof/>
        </w:rPr>
        <w:t>6.18.2.1</w:t>
      </w:r>
      <w:r>
        <w:rPr>
          <w:rFonts w:asciiTheme="minorHAnsi" w:eastAsiaTheme="minorEastAsia" w:hAnsiTheme="minorHAnsi" w:cstheme="minorBidi"/>
          <w:noProof/>
          <w:kern w:val="2"/>
          <w:sz w:val="22"/>
          <w:szCs w:val="22"/>
          <w14:ligatures w14:val="standardContextual"/>
        </w:rPr>
        <w:tab/>
      </w:r>
      <w:r w:rsidRPr="0003016A">
        <w:rPr>
          <w:rFonts w:eastAsia="SimSun"/>
          <w:noProof/>
        </w:rPr>
        <w:t>Ambient IoT service - Network initiated Ambient IoT service procedure</w:t>
      </w:r>
      <w:r>
        <w:rPr>
          <w:noProof/>
        </w:rPr>
        <w:tab/>
      </w:r>
      <w:r>
        <w:rPr>
          <w:noProof/>
        </w:rPr>
        <w:fldChar w:fldCharType="begin" w:fldLock="1"/>
      </w:r>
      <w:r>
        <w:rPr>
          <w:noProof/>
        </w:rPr>
        <w:instrText xml:space="preserve"> PAGEREF _Toc183616778 \h </w:instrText>
      </w:r>
      <w:r>
        <w:rPr>
          <w:noProof/>
        </w:rPr>
      </w:r>
      <w:r>
        <w:rPr>
          <w:noProof/>
        </w:rPr>
        <w:fldChar w:fldCharType="separate"/>
      </w:r>
      <w:r>
        <w:rPr>
          <w:noProof/>
        </w:rPr>
        <w:t>92</w:t>
      </w:r>
      <w:r>
        <w:rPr>
          <w:noProof/>
        </w:rPr>
        <w:fldChar w:fldCharType="end"/>
      </w:r>
    </w:p>
    <w:p w14:paraId="214B9E52" w14:textId="4A52DE03"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noProof/>
          <w:lang w:val="en-US" w:eastAsia="zh-CN"/>
        </w:rPr>
        <w:t>6.18.3</w:t>
      </w:r>
      <w:r>
        <w:rPr>
          <w:rFonts w:asciiTheme="minorHAnsi" w:eastAsiaTheme="minorEastAsia" w:hAnsiTheme="minorHAnsi" w:cstheme="minorBidi"/>
          <w:noProof/>
          <w:kern w:val="2"/>
          <w:sz w:val="22"/>
          <w:szCs w:val="22"/>
          <w14:ligatures w14:val="standardContextual"/>
        </w:rPr>
        <w:tab/>
      </w:r>
      <w:r w:rsidRPr="0003016A">
        <w:rPr>
          <w:noProof/>
          <w:lang w:val="en-US" w:eastAsia="zh-CN"/>
        </w:rPr>
        <w:t>Impacts on services, entities, and interfaces</w:t>
      </w:r>
      <w:r>
        <w:rPr>
          <w:noProof/>
        </w:rPr>
        <w:tab/>
      </w:r>
      <w:r>
        <w:rPr>
          <w:noProof/>
        </w:rPr>
        <w:fldChar w:fldCharType="begin" w:fldLock="1"/>
      </w:r>
      <w:r>
        <w:rPr>
          <w:noProof/>
        </w:rPr>
        <w:instrText xml:space="preserve"> PAGEREF _Toc183616779 \h </w:instrText>
      </w:r>
      <w:r>
        <w:rPr>
          <w:noProof/>
        </w:rPr>
      </w:r>
      <w:r>
        <w:rPr>
          <w:noProof/>
        </w:rPr>
        <w:fldChar w:fldCharType="separate"/>
      </w:r>
      <w:r>
        <w:rPr>
          <w:noProof/>
        </w:rPr>
        <w:t>94</w:t>
      </w:r>
      <w:r>
        <w:rPr>
          <w:noProof/>
        </w:rPr>
        <w:fldChar w:fldCharType="end"/>
      </w:r>
    </w:p>
    <w:p w14:paraId="6D058282" w14:textId="71EE95CB"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6.19</w:t>
      </w:r>
      <w:r>
        <w:rPr>
          <w:rFonts w:asciiTheme="minorHAnsi" w:eastAsiaTheme="minorEastAsia" w:hAnsiTheme="minorHAnsi" w:cstheme="minorBidi"/>
          <w:noProof/>
          <w:kern w:val="2"/>
          <w:sz w:val="22"/>
          <w:szCs w:val="22"/>
          <w14:ligatures w14:val="standardContextual"/>
        </w:rPr>
        <w:tab/>
      </w:r>
      <w:r>
        <w:rPr>
          <w:noProof/>
        </w:rPr>
        <w:t>Solution #19: AIoT communication for connectivity topology 1</w:t>
      </w:r>
      <w:r>
        <w:rPr>
          <w:noProof/>
        </w:rPr>
        <w:tab/>
      </w:r>
      <w:r>
        <w:rPr>
          <w:noProof/>
        </w:rPr>
        <w:fldChar w:fldCharType="begin" w:fldLock="1"/>
      </w:r>
      <w:r>
        <w:rPr>
          <w:noProof/>
        </w:rPr>
        <w:instrText xml:space="preserve"> PAGEREF _Toc183616780 \h </w:instrText>
      </w:r>
      <w:r>
        <w:rPr>
          <w:noProof/>
        </w:rPr>
      </w:r>
      <w:r>
        <w:rPr>
          <w:noProof/>
        </w:rPr>
        <w:fldChar w:fldCharType="separate"/>
      </w:r>
      <w:r>
        <w:rPr>
          <w:noProof/>
        </w:rPr>
        <w:t>95</w:t>
      </w:r>
      <w:r>
        <w:rPr>
          <w:noProof/>
        </w:rPr>
        <w:fldChar w:fldCharType="end"/>
      </w:r>
    </w:p>
    <w:p w14:paraId="076CA373" w14:textId="40E4BFB9"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6.19.1</w:t>
      </w:r>
      <w:r>
        <w:rPr>
          <w:rFonts w:asciiTheme="minorHAnsi" w:eastAsiaTheme="minorEastAsia" w:hAnsiTheme="minorHAnsi" w:cstheme="minorBidi"/>
          <w:noProof/>
          <w:kern w:val="2"/>
          <w:sz w:val="22"/>
          <w:szCs w:val="22"/>
          <w14:ligatures w14:val="standardContextual"/>
        </w:rPr>
        <w:tab/>
      </w:r>
      <w:r>
        <w:rPr>
          <w:noProof/>
        </w:rPr>
        <w:t>Key Issue mapping</w:t>
      </w:r>
      <w:r>
        <w:rPr>
          <w:noProof/>
        </w:rPr>
        <w:tab/>
      </w:r>
      <w:r>
        <w:rPr>
          <w:noProof/>
        </w:rPr>
        <w:fldChar w:fldCharType="begin" w:fldLock="1"/>
      </w:r>
      <w:r>
        <w:rPr>
          <w:noProof/>
        </w:rPr>
        <w:instrText xml:space="preserve"> PAGEREF _Toc183616781 \h </w:instrText>
      </w:r>
      <w:r>
        <w:rPr>
          <w:noProof/>
        </w:rPr>
      </w:r>
      <w:r>
        <w:rPr>
          <w:noProof/>
        </w:rPr>
        <w:fldChar w:fldCharType="separate"/>
      </w:r>
      <w:r>
        <w:rPr>
          <w:noProof/>
        </w:rPr>
        <w:t>95</w:t>
      </w:r>
      <w:r>
        <w:rPr>
          <w:noProof/>
        </w:rPr>
        <w:fldChar w:fldCharType="end"/>
      </w:r>
    </w:p>
    <w:p w14:paraId="6DC72DBE" w14:textId="216EC933"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6.19.2</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_Toc183616782 \h </w:instrText>
      </w:r>
      <w:r>
        <w:rPr>
          <w:noProof/>
        </w:rPr>
      </w:r>
      <w:r>
        <w:rPr>
          <w:noProof/>
        </w:rPr>
        <w:fldChar w:fldCharType="separate"/>
      </w:r>
      <w:r>
        <w:rPr>
          <w:noProof/>
        </w:rPr>
        <w:t>95</w:t>
      </w:r>
      <w:r>
        <w:rPr>
          <w:noProof/>
        </w:rPr>
        <w:fldChar w:fldCharType="end"/>
      </w:r>
    </w:p>
    <w:p w14:paraId="0D32D05B" w14:textId="5974B727"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6.19.3</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_Toc183616783 \h </w:instrText>
      </w:r>
      <w:r>
        <w:rPr>
          <w:noProof/>
        </w:rPr>
      </w:r>
      <w:r>
        <w:rPr>
          <w:noProof/>
        </w:rPr>
        <w:fldChar w:fldCharType="separate"/>
      </w:r>
      <w:r>
        <w:rPr>
          <w:noProof/>
        </w:rPr>
        <w:t>96</w:t>
      </w:r>
      <w:r>
        <w:rPr>
          <w:noProof/>
        </w:rPr>
        <w:fldChar w:fldCharType="end"/>
      </w:r>
    </w:p>
    <w:p w14:paraId="716FF01F" w14:textId="0D14B5FB"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_Toc183616784 \h </w:instrText>
      </w:r>
      <w:r>
        <w:rPr>
          <w:noProof/>
        </w:rPr>
      </w:r>
      <w:r>
        <w:rPr>
          <w:noProof/>
        </w:rPr>
        <w:fldChar w:fldCharType="separate"/>
      </w:r>
      <w:r>
        <w:rPr>
          <w:noProof/>
        </w:rPr>
        <w:t>96</w:t>
      </w:r>
      <w:r>
        <w:rPr>
          <w:noProof/>
        </w:rPr>
        <w:fldChar w:fldCharType="end"/>
      </w:r>
    </w:p>
    <w:p w14:paraId="6E5BD6E3" w14:textId="68B72C20"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6.19.3.1</w:t>
      </w:r>
      <w:r>
        <w:rPr>
          <w:rFonts w:asciiTheme="minorHAnsi" w:eastAsiaTheme="minorEastAsia" w:hAnsiTheme="minorHAnsi" w:cstheme="minorBidi"/>
          <w:noProof/>
          <w:kern w:val="2"/>
          <w:sz w:val="22"/>
          <w:szCs w:val="22"/>
          <w14:ligatures w14:val="standardContextual"/>
        </w:rPr>
        <w:tab/>
      </w:r>
      <w:r>
        <w:rPr>
          <w:noProof/>
        </w:rPr>
        <w:t>N2' association establishment</w:t>
      </w:r>
      <w:r>
        <w:rPr>
          <w:noProof/>
        </w:rPr>
        <w:tab/>
      </w:r>
      <w:r>
        <w:rPr>
          <w:noProof/>
        </w:rPr>
        <w:fldChar w:fldCharType="begin" w:fldLock="1"/>
      </w:r>
      <w:r>
        <w:rPr>
          <w:noProof/>
        </w:rPr>
        <w:instrText xml:space="preserve"> PAGEREF _Toc183616785 \h </w:instrText>
      </w:r>
      <w:r>
        <w:rPr>
          <w:noProof/>
        </w:rPr>
      </w:r>
      <w:r>
        <w:rPr>
          <w:noProof/>
        </w:rPr>
        <w:fldChar w:fldCharType="separate"/>
      </w:r>
      <w:r>
        <w:rPr>
          <w:noProof/>
        </w:rPr>
        <w:t>96</w:t>
      </w:r>
      <w:r>
        <w:rPr>
          <w:noProof/>
        </w:rPr>
        <w:fldChar w:fldCharType="end"/>
      </w:r>
    </w:p>
    <w:p w14:paraId="544FA598" w14:textId="7B2D7786"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6.19.3.2</w:t>
      </w:r>
      <w:r>
        <w:rPr>
          <w:rFonts w:asciiTheme="minorHAnsi" w:eastAsiaTheme="minorEastAsia" w:hAnsiTheme="minorHAnsi" w:cstheme="minorBidi"/>
          <w:noProof/>
          <w:kern w:val="2"/>
          <w:sz w:val="22"/>
          <w:szCs w:val="22"/>
          <w14:ligatures w14:val="standardContextual"/>
        </w:rPr>
        <w:tab/>
      </w:r>
      <w:r>
        <w:rPr>
          <w:noProof/>
        </w:rPr>
        <w:t>AIoT session establishment between the AIoTF and the AIoT AF/AS and AIoTF and the BS AIoT Reader</w:t>
      </w:r>
      <w:r>
        <w:rPr>
          <w:noProof/>
        </w:rPr>
        <w:tab/>
      </w:r>
      <w:r>
        <w:rPr>
          <w:noProof/>
        </w:rPr>
        <w:fldChar w:fldCharType="begin" w:fldLock="1"/>
      </w:r>
      <w:r>
        <w:rPr>
          <w:noProof/>
        </w:rPr>
        <w:instrText xml:space="preserve"> PAGEREF _Toc183616786 \h </w:instrText>
      </w:r>
      <w:r>
        <w:rPr>
          <w:noProof/>
        </w:rPr>
      </w:r>
      <w:r>
        <w:rPr>
          <w:noProof/>
        </w:rPr>
        <w:fldChar w:fldCharType="separate"/>
      </w:r>
      <w:r>
        <w:rPr>
          <w:noProof/>
        </w:rPr>
        <w:t>98</w:t>
      </w:r>
      <w:r>
        <w:rPr>
          <w:noProof/>
        </w:rPr>
        <w:fldChar w:fldCharType="end"/>
      </w:r>
    </w:p>
    <w:p w14:paraId="0E909E0D" w14:textId="76BD3025"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6.19.4</w:t>
      </w:r>
      <w:r>
        <w:rPr>
          <w:rFonts w:asciiTheme="minorHAnsi" w:eastAsiaTheme="minorEastAsia" w:hAnsiTheme="minorHAnsi" w:cstheme="minorBidi"/>
          <w:noProof/>
          <w:kern w:val="2"/>
          <w:sz w:val="22"/>
          <w:szCs w:val="22"/>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_Toc183616787 \h </w:instrText>
      </w:r>
      <w:r>
        <w:rPr>
          <w:noProof/>
        </w:rPr>
      </w:r>
      <w:r>
        <w:rPr>
          <w:noProof/>
        </w:rPr>
        <w:fldChar w:fldCharType="separate"/>
      </w:r>
      <w:r>
        <w:rPr>
          <w:noProof/>
        </w:rPr>
        <w:t>100</w:t>
      </w:r>
      <w:r>
        <w:rPr>
          <w:noProof/>
        </w:rPr>
        <w:fldChar w:fldCharType="end"/>
      </w:r>
    </w:p>
    <w:p w14:paraId="5D0C066D" w14:textId="14AE4219"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6.20</w:t>
      </w:r>
      <w:r>
        <w:rPr>
          <w:rFonts w:asciiTheme="minorHAnsi" w:eastAsiaTheme="minorEastAsia" w:hAnsiTheme="minorHAnsi" w:cstheme="minorBidi"/>
          <w:noProof/>
          <w:kern w:val="2"/>
          <w:sz w:val="22"/>
          <w:szCs w:val="22"/>
          <w14:ligatures w14:val="standardContextual"/>
        </w:rPr>
        <w:tab/>
      </w:r>
      <w:r>
        <w:rPr>
          <w:noProof/>
        </w:rPr>
        <w:t>Solution #20: E2E handling for interaction of AIoT Device related information</w:t>
      </w:r>
      <w:r>
        <w:rPr>
          <w:noProof/>
        </w:rPr>
        <w:tab/>
      </w:r>
      <w:r>
        <w:rPr>
          <w:noProof/>
        </w:rPr>
        <w:fldChar w:fldCharType="begin" w:fldLock="1"/>
      </w:r>
      <w:r>
        <w:rPr>
          <w:noProof/>
        </w:rPr>
        <w:instrText xml:space="preserve"> PAGEREF _Toc183616788 \h </w:instrText>
      </w:r>
      <w:r>
        <w:rPr>
          <w:noProof/>
        </w:rPr>
      </w:r>
      <w:r>
        <w:rPr>
          <w:noProof/>
        </w:rPr>
        <w:fldChar w:fldCharType="separate"/>
      </w:r>
      <w:r>
        <w:rPr>
          <w:noProof/>
        </w:rPr>
        <w:t>100</w:t>
      </w:r>
      <w:r>
        <w:rPr>
          <w:noProof/>
        </w:rPr>
        <w:fldChar w:fldCharType="end"/>
      </w:r>
    </w:p>
    <w:p w14:paraId="315F7C29" w14:textId="2FEDCE2F"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6.20.1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_Toc183616789 \h </w:instrText>
      </w:r>
      <w:r>
        <w:rPr>
          <w:noProof/>
        </w:rPr>
      </w:r>
      <w:r>
        <w:rPr>
          <w:noProof/>
        </w:rPr>
        <w:fldChar w:fldCharType="separate"/>
      </w:r>
      <w:r>
        <w:rPr>
          <w:noProof/>
        </w:rPr>
        <w:t>100</w:t>
      </w:r>
      <w:r>
        <w:rPr>
          <w:noProof/>
        </w:rPr>
        <w:fldChar w:fldCharType="end"/>
      </w:r>
    </w:p>
    <w:p w14:paraId="372AEE56" w14:textId="2B30A601"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6.20.2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_Toc183616790 \h </w:instrText>
      </w:r>
      <w:r>
        <w:rPr>
          <w:noProof/>
        </w:rPr>
      </w:r>
      <w:r>
        <w:rPr>
          <w:noProof/>
        </w:rPr>
        <w:fldChar w:fldCharType="separate"/>
      </w:r>
      <w:r>
        <w:rPr>
          <w:noProof/>
        </w:rPr>
        <w:t>103</w:t>
      </w:r>
      <w:r>
        <w:rPr>
          <w:noProof/>
        </w:rPr>
        <w:fldChar w:fldCharType="end"/>
      </w:r>
    </w:p>
    <w:p w14:paraId="050630FD" w14:textId="08732101"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6.20.2.1</w:t>
      </w:r>
      <w:r>
        <w:rPr>
          <w:rFonts w:asciiTheme="minorHAnsi" w:eastAsiaTheme="minorEastAsia" w:hAnsiTheme="minorHAnsi" w:cstheme="minorBidi"/>
          <w:noProof/>
          <w:kern w:val="2"/>
          <w:sz w:val="22"/>
          <w:szCs w:val="22"/>
          <w14:ligatures w14:val="standardContextual"/>
        </w:rPr>
        <w:tab/>
      </w:r>
      <w:r>
        <w:rPr>
          <w:noProof/>
          <w:lang w:eastAsia="zh-CN"/>
        </w:rPr>
        <w:t>The interaction for AIoT Device among AIoT device, reader and AIoT Function</w:t>
      </w:r>
      <w:r>
        <w:rPr>
          <w:noProof/>
        </w:rPr>
        <w:tab/>
      </w:r>
      <w:r>
        <w:rPr>
          <w:noProof/>
        </w:rPr>
        <w:fldChar w:fldCharType="begin" w:fldLock="1"/>
      </w:r>
      <w:r>
        <w:rPr>
          <w:noProof/>
        </w:rPr>
        <w:instrText xml:space="preserve"> PAGEREF _Toc183616791 \h </w:instrText>
      </w:r>
      <w:r>
        <w:rPr>
          <w:noProof/>
        </w:rPr>
      </w:r>
      <w:r>
        <w:rPr>
          <w:noProof/>
        </w:rPr>
        <w:fldChar w:fldCharType="separate"/>
      </w:r>
      <w:r>
        <w:rPr>
          <w:noProof/>
        </w:rPr>
        <w:t>103</w:t>
      </w:r>
      <w:r>
        <w:rPr>
          <w:noProof/>
        </w:rPr>
        <w:fldChar w:fldCharType="end"/>
      </w:r>
    </w:p>
    <w:p w14:paraId="599201EC" w14:textId="71B0C81F"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6.20.2.2</w:t>
      </w:r>
      <w:r>
        <w:rPr>
          <w:rFonts w:asciiTheme="minorHAnsi" w:eastAsiaTheme="minorEastAsia" w:hAnsiTheme="minorHAnsi" w:cstheme="minorBidi"/>
          <w:noProof/>
          <w:kern w:val="2"/>
          <w:sz w:val="22"/>
          <w:szCs w:val="22"/>
          <w14:ligatures w14:val="standardContextual"/>
        </w:rPr>
        <w:tab/>
      </w:r>
      <w:r>
        <w:rPr>
          <w:noProof/>
          <w:lang w:eastAsia="zh-CN"/>
        </w:rPr>
        <w:t>The interaction for AIoT Device among AIoT device, reader, AIoT Function and AF</w:t>
      </w:r>
      <w:r>
        <w:rPr>
          <w:noProof/>
        </w:rPr>
        <w:tab/>
      </w:r>
      <w:r>
        <w:rPr>
          <w:noProof/>
        </w:rPr>
        <w:fldChar w:fldCharType="begin" w:fldLock="1"/>
      </w:r>
      <w:r>
        <w:rPr>
          <w:noProof/>
        </w:rPr>
        <w:instrText xml:space="preserve"> PAGEREF _Toc183616792 \h </w:instrText>
      </w:r>
      <w:r>
        <w:rPr>
          <w:noProof/>
        </w:rPr>
      </w:r>
      <w:r>
        <w:rPr>
          <w:noProof/>
        </w:rPr>
        <w:fldChar w:fldCharType="separate"/>
      </w:r>
      <w:r>
        <w:rPr>
          <w:noProof/>
        </w:rPr>
        <w:t>105</w:t>
      </w:r>
      <w:r>
        <w:rPr>
          <w:noProof/>
        </w:rPr>
        <w:fldChar w:fldCharType="end"/>
      </w:r>
    </w:p>
    <w:p w14:paraId="5160946C" w14:textId="7A636C6E"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6.20.3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_Toc183616793 \h </w:instrText>
      </w:r>
      <w:r>
        <w:rPr>
          <w:noProof/>
        </w:rPr>
      </w:r>
      <w:r>
        <w:rPr>
          <w:noProof/>
        </w:rPr>
        <w:fldChar w:fldCharType="separate"/>
      </w:r>
      <w:r>
        <w:rPr>
          <w:noProof/>
        </w:rPr>
        <w:t>106</w:t>
      </w:r>
      <w:r>
        <w:rPr>
          <w:noProof/>
        </w:rPr>
        <w:fldChar w:fldCharType="end"/>
      </w:r>
    </w:p>
    <w:p w14:paraId="012ADD56" w14:textId="6A440561"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w:t>
      </w:r>
      <w:r>
        <w:rPr>
          <w:noProof/>
          <w:lang w:eastAsia="zh-CN"/>
        </w:rPr>
        <w:t>21</w:t>
      </w:r>
      <w:r>
        <w:rPr>
          <w:rFonts w:asciiTheme="minorHAnsi" w:eastAsiaTheme="minorEastAsia" w:hAnsiTheme="minorHAnsi" w:cstheme="minorBidi"/>
          <w:noProof/>
          <w:kern w:val="2"/>
          <w:sz w:val="22"/>
          <w:szCs w:val="22"/>
          <w14:ligatures w14:val="standardContextual"/>
        </w:rPr>
        <w:tab/>
      </w:r>
      <w:r>
        <w:rPr>
          <w:noProof/>
        </w:rPr>
        <w:t>Solution #</w:t>
      </w:r>
      <w:r>
        <w:rPr>
          <w:noProof/>
          <w:lang w:eastAsia="zh-CN"/>
        </w:rPr>
        <w:t>21</w:t>
      </w:r>
      <w:r>
        <w:rPr>
          <w:noProof/>
        </w:rPr>
        <w:t>: Architecture enhancement to support AIoT services for topology 2</w:t>
      </w:r>
      <w:r>
        <w:rPr>
          <w:noProof/>
        </w:rPr>
        <w:tab/>
      </w:r>
      <w:r>
        <w:rPr>
          <w:noProof/>
        </w:rPr>
        <w:fldChar w:fldCharType="begin" w:fldLock="1"/>
      </w:r>
      <w:r>
        <w:rPr>
          <w:noProof/>
        </w:rPr>
        <w:instrText xml:space="preserve"> PAGEREF _Toc183616794 \h </w:instrText>
      </w:r>
      <w:r>
        <w:rPr>
          <w:noProof/>
        </w:rPr>
      </w:r>
      <w:r>
        <w:rPr>
          <w:noProof/>
        </w:rPr>
        <w:fldChar w:fldCharType="separate"/>
      </w:r>
      <w:r>
        <w:rPr>
          <w:noProof/>
        </w:rPr>
        <w:t>106</w:t>
      </w:r>
      <w:r>
        <w:rPr>
          <w:noProof/>
        </w:rPr>
        <w:fldChar w:fldCharType="end"/>
      </w:r>
    </w:p>
    <w:p w14:paraId="6479E782" w14:textId="72A44BD4"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w:t>
      </w:r>
      <w:r>
        <w:rPr>
          <w:noProof/>
          <w:lang w:eastAsia="zh-CN"/>
        </w:rPr>
        <w:t>21</w:t>
      </w:r>
      <w:r>
        <w:rPr>
          <w:noProof/>
        </w:rPr>
        <w:t>.1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_Toc183616795 \h </w:instrText>
      </w:r>
      <w:r>
        <w:rPr>
          <w:noProof/>
        </w:rPr>
      </w:r>
      <w:r>
        <w:rPr>
          <w:noProof/>
        </w:rPr>
        <w:fldChar w:fldCharType="separate"/>
      </w:r>
      <w:r>
        <w:rPr>
          <w:noProof/>
        </w:rPr>
        <w:t>106</w:t>
      </w:r>
      <w:r>
        <w:rPr>
          <w:noProof/>
        </w:rPr>
        <w:fldChar w:fldCharType="end"/>
      </w:r>
    </w:p>
    <w:p w14:paraId="33B35A11" w14:textId="5BBAC409"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w:t>
      </w:r>
      <w:r>
        <w:rPr>
          <w:noProof/>
          <w:lang w:eastAsia="zh-CN"/>
        </w:rPr>
        <w:t>21</w:t>
      </w:r>
      <w:r>
        <w:rPr>
          <w:noProof/>
        </w:rPr>
        <w:t>.2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_Toc183616796 \h </w:instrText>
      </w:r>
      <w:r>
        <w:rPr>
          <w:noProof/>
        </w:rPr>
      </w:r>
      <w:r>
        <w:rPr>
          <w:noProof/>
        </w:rPr>
        <w:fldChar w:fldCharType="separate"/>
      </w:r>
      <w:r>
        <w:rPr>
          <w:noProof/>
        </w:rPr>
        <w:t>107</w:t>
      </w:r>
      <w:r>
        <w:rPr>
          <w:noProof/>
        </w:rPr>
        <w:fldChar w:fldCharType="end"/>
      </w:r>
    </w:p>
    <w:p w14:paraId="02931C71" w14:textId="4E0734D4"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w:t>
      </w:r>
      <w:r>
        <w:rPr>
          <w:noProof/>
          <w:lang w:eastAsia="zh-CN"/>
        </w:rPr>
        <w:t>21</w:t>
      </w:r>
      <w:r>
        <w:rPr>
          <w:noProof/>
        </w:rPr>
        <w:t>.3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_Toc183616797 \h </w:instrText>
      </w:r>
      <w:r>
        <w:rPr>
          <w:noProof/>
        </w:rPr>
      </w:r>
      <w:r>
        <w:rPr>
          <w:noProof/>
        </w:rPr>
        <w:fldChar w:fldCharType="separate"/>
      </w:r>
      <w:r>
        <w:rPr>
          <w:noProof/>
        </w:rPr>
        <w:t>108</w:t>
      </w:r>
      <w:r>
        <w:rPr>
          <w:noProof/>
        </w:rPr>
        <w:fldChar w:fldCharType="end"/>
      </w:r>
    </w:p>
    <w:p w14:paraId="60B6BB7E" w14:textId="3AEEFFA0"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 xml:space="preserve">Solution #22: </w:t>
      </w:r>
      <w:r w:rsidRPr="0003016A">
        <w:rPr>
          <w:rFonts w:cs="Arial"/>
          <w:bCs/>
          <w:noProof/>
        </w:rPr>
        <w:t>AF Based Solution for Topology 2</w:t>
      </w:r>
      <w:r>
        <w:rPr>
          <w:noProof/>
        </w:rPr>
        <w:tab/>
      </w:r>
      <w:r>
        <w:rPr>
          <w:noProof/>
        </w:rPr>
        <w:fldChar w:fldCharType="begin" w:fldLock="1"/>
      </w:r>
      <w:r>
        <w:rPr>
          <w:noProof/>
        </w:rPr>
        <w:instrText xml:space="preserve"> PAGEREF _Toc183616798 \h </w:instrText>
      </w:r>
      <w:r>
        <w:rPr>
          <w:noProof/>
        </w:rPr>
      </w:r>
      <w:r>
        <w:rPr>
          <w:noProof/>
        </w:rPr>
        <w:fldChar w:fldCharType="separate"/>
      </w:r>
      <w:r>
        <w:rPr>
          <w:noProof/>
        </w:rPr>
        <w:t>109</w:t>
      </w:r>
      <w:r>
        <w:rPr>
          <w:noProof/>
        </w:rPr>
        <w:fldChar w:fldCharType="end"/>
      </w:r>
    </w:p>
    <w:p w14:paraId="5D43C391" w14:textId="111787E3"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_Toc183616799 \h </w:instrText>
      </w:r>
      <w:r>
        <w:rPr>
          <w:noProof/>
        </w:rPr>
      </w:r>
      <w:r>
        <w:rPr>
          <w:noProof/>
        </w:rPr>
        <w:fldChar w:fldCharType="separate"/>
      </w:r>
      <w:r>
        <w:rPr>
          <w:noProof/>
        </w:rPr>
        <w:t>109</w:t>
      </w:r>
      <w:r>
        <w:rPr>
          <w:noProof/>
        </w:rPr>
        <w:fldChar w:fldCharType="end"/>
      </w:r>
    </w:p>
    <w:p w14:paraId="0BB266A6" w14:textId="307ACB66"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ko-KR"/>
        </w:rPr>
        <w:t>6.22.1.0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_Toc183616800 \h </w:instrText>
      </w:r>
      <w:r>
        <w:rPr>
          <w:noProof/>
        </w:rPr>
      </w:r>
      <w:r>
        <w:rPr>
          <w:noProof/>
        </w:rPr>
        <w:fldChar w:fldCharType="separate"/>
      </w:r>
      <w:r>
        <w:rPr>
          <w:noProof/>
        </w:rPr>
        <w:t>109</w:t>
      </w:r>
      <w:r>
        <w:rPr>
          <w:noProof/>
        </w:rPr>
        <w:fldChar w:fldCharType="end"/>
      </w:r>
    </w:p>
    <w:p w14:paraId="5618A108" w14:textId="3C396142"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ko-KR"/>
        </w:rPr>
        <w:t>6.22.1.1</w:t>
      </w:r>
      <w:r>
        <w:rPr>
          <w:rFonts w:asciiTheme="minorHAnsi" w:eastAsiaTheme="minorEastAsia" w:hAnsiTheme="minorHAnsi" w:cstheme="minorBidi"/>
          <w:noProof/>
          <w:kern w:val="2"/>
          <w:sz w:val="22"/>
          <w:szCs w:val="22"/>
          <w14:ligatures w14:val="standardContextual"/>
        </w:rPr>
        <w:tab/>
      </w:r>
      <w:r>
        <w:rPr>
          <w:noProof/>
          <w:lang w:eastAsia="zh-CN"/>
        </w:rPr>
        <w:t>Reference</w:t>
      </w:r>
      <w:r>
        <w:rPr>
          <w:noProof/>
          <w:lang w:eastAsia="ko-KR"/>
        </w:rPr>
        <w:t xml:space="preserve"> Architecture</w:t>
      </w:r>
      <w:r>
        <w:rPr>
          <w:noProof/>
        </w:rPr>
        <w:tab/>
      </w:r>
      <w:r>
        <w:rPr>
          <w:noProof/>
        </w:rPr>
        <w:fldChar w:fldCharType="begin" w:fldLock="1"/>
      </w:r>
      <w:r>
        <w:rPr>
          <w:noProof/>
        </w:rPr>
        <w:instrText xml:space="preserve"> PAGEREF _Toc183616801 \h </w:instrText>
      </w:r>
      <w:r>
        <w:rPr>
          <w:noProof/>
        </w:rPr>
      </w:r>
      <w:r>
        <w:rPr>
          <w:noProof/>
        </w:rPr>
        <w:fldChar w:fldCharType="separate"/>
      </w:r>
      <w:r>
        <w:rPr>
          <w:noProof/>
        </w:rPr>
        <w:t>109</w:t>
      </w:r>
      <w:r>
        <w:rPr>
          <w:noProof/>
        </w:rPr>
        <w:fldChar w:fldCharType="end"/>
      </w:r>
    </w:p>
    <w:p w14:paraId="09E688A0" w14:textId="267A62C4"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ko-KR"/>
        </w:rPr>
        <w:t>6.22.1.2</w:t>
      </w:r>
      <w:r>
        <w:rPr>
          <w:rFonts w:asciiTheme="minorHAnsi" w:eastAsiaTheme="minorEastAsia" w:hAnsiTheme="minorHAnsi" w:cstheme="minorBidi"/>
          <w:noProof/>
          <w:kern w:val="2"/>
          <w:sz w:val="22"/>
          <w:szCs w:val="22"/>
          <w14:ligatures w14:val="standardContextual"/>
        </w:rPr>
        <w:tab/>
      </w:r>
      <w:r>
        <w:rPr>
          <w:noProof/>
          <w:lang w:eastAsia="zh-CN"/>
        </w:rPr>
        <w:t>Protocol Stack</w:t>
      </w:r>
      <w:r>
        <w:rPr>
          <w:noProof/>
        </w:rPr>
        <w:tab/>
      </w:r>
      <w:r>
        <w:rPr>
          <w:noProof/>
        </w:rPr>
        <w:fldChar w:fldCharType="begin" w:fldLock="1"/>
      </w:r>
      <w:r>
        <w:rPr>
          <w:noProof/>
        </w:rPr>
        <w:instrText xml:space="preserve"> PAGEREF _Toc183616802 \h </w:instrText>
      </w:r>
      <w:r>
        <w:rPr>
          <w:noProof/>
        </w:rPr>
      </w:r>
      <w:r>
        <w:rPr>
          <w:noProof/>
        </w:rPr>
        <w:fldChar w:fldCharType="separate"/>
      </w:r>
      <w:r>
        <w:rPr>
          <w:noProof/>
        </w:rPr>
        <w:t>110</w:t>
      </w:r>
      <w:r>
        <w:rPr>
          <w:noProof/>
        </w:rPr>
        <w:fldChar w:fldCharType="end"/>
      </w:r>
    </w:p>
    <w:p w14:paraId="6C1417FF" w14:textId="3D5A7B72"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_Toc183616803 \h </w:instrText>
      </w:r>
      <w:r>
        <w:rPr>
          <w:noProof/>
        </w:rPr>
      </w:r>
      <w:r>
        <w:rPr>
          <w:noProof/>
        </w:rPr>
        <w:fldChar w:fldCharType="separate"/>
      </w:r>
      <w:r>
        <w:rPr>
          <w:noProof/>
        </w:rPr>
        <w:t>111</w:t>
      </w:r>
      <w:r>
        <w:rPr>
          <w:noProof/>
        </w:rPr>
        <w:fldChar w:fldCharType="end"/>
      </w:r>
    </w:p>
    <w:p w14:paraId="59E9827A" w14:textId="71496B72"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6.22.2.1</w:t>
      </w:r>
      <w:r>
        <w:rPr>
          <w:rFonts w:asciiTheme="minorHAnsi" w:eastAsiaTheme="minorEastAsia" w:hAnsiTheme="minorHAnsi" w:cstheme="minorBidi"/>
          <w:noProof/>
          <w:kern w:val="2"/>
          <w:sz w:val="22"/>
          <w:szCs w:val="22"/>
          <w14:ligatures w14:val="standardContextual"/>
        </w:rPr>
        <w:tab/>
      </w:r>
      <w:r>
        <w:rPr>
          <w:noProof/>
          <w:lang w:eastAsia="zh-CN"/>
        </w:rPr>
        <w:t>AIoT Service Authorization for Intermediate UE</w:t>
      </w:r>
      <w:r>
        <w:rPr>
          <w:noProof/>
        </w:rPr>
        <w:tab/>
      </w:r>
      <w:r>
        <w:rPr>
          <w:noProof/>
        </w:rPr>
        <w:fldChar w:fldCharType="begin" w:fldLock="1"/>
      </w:r>
      <w:r>
        <w:rPr>
          <w:noProof/>
        </w:rPr>
        <w:instrText xml:space="preserve"> PAGEREF _Toc183616804 \h </w:instrText>
      </w:r>
      <w:r>
        <w:rPr>
          <w:noProof/>
        </w:rPr>
      </w:r>
      <w:r>
        <w:rPr>
          <w:noProof/>
        </w:rPr>
        <w:fldChar w:fldCharType="separate"/>
      </w:r>
      <w:r>
        <w:rPr>
          <w:noProof/>
        </w:rPr>
        <w:t>111</w:t>
      </w:r>
      <w:r>
        <w:rPr>
          <w:noProof/>
        </w:rPr>
        <w:fldChar w:fldCharType="end"/>
      </w:r>
    </w:p>
    <w:p w14:paraId="6E3F7170" w14:textId="52DA7844"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6.22.2.2</w:t>
      </w:r>
      <w:r>
        <w:rPr>
          <w:rFonts w:asciiTheme="minorHAnsi" w:eastAsiaTheme="minorEastAsia" w:hAnsiTheme="minorHAnsi" w:cstheme="minorBidi"/>
          <w:noProof/>
          <w:kern w:val="2"/>
          <w:sz w:val="22"/>
          <w:szCs w:val="22"/>
          <w14:ligatures w14:val="standardContextual"/>
        </w:rPr>
        <w:tab/>
      </w:r>
      <w:r>
        <w:rPr>
          <w:noProof/>
          <w:lang w:eastAsia="zh-CN"/>
        </w:rPr>
        <w:t>Inventory Procedure</w:t>
      </w:r>
      <w:r>
        <w:rPr>
          <w:noProof/>
        </w:rPr>
        <w:tab/>
      </w:r>
      <w:r>
        <w:rPr>
          <w:noProof/>
        </w:rPr>
        <w:fldChar w:fldCharType="begin" w:fldLock="1"/>
      </w:r>
      <w:r>
        <w:rPr>
          <w:noProof/>
        </w:rPr>
        <w:instrText xml:space="preserve"> PAGEREF _Toc183616805 \h </w:instrText>
      </w:r>
      <w:r>
        <w:rPr>
          <w:noProof/>
        </w:rPr>
      </w:r>
      <w:r>
        <w:rPr>
          <w:noProof/>
        </w:rPr>
        <w:fldChar w:fldCharType="separate"/>
      </w:r>
      <w:r>
        <w:rPr>
          <w:noProof/>
        </w:rPr>
        <w:t>111</w:t>
      </w:r>
      <w:r>
        <w:rPr>
          <w:noProof/>
        </w:rPr>
        <w:fldChar w:fldCharType="end"/>
      </w:r>
    </w:p>
    <w:p w14:paraId="12EFBDD7" w14:textId="7F659A0D"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6.22.2.3</w:t>
      </w:r>
      <w:r>
        <w:rPr>
          <w:rFonts w:asciiTheme="minorHAnsi" w:eastAsiaTheme="minorEastAsia" w:hAnsiTheme="minorHAnsi" w:cstheme="minorBidi"/>
          <w:noProof/>
          <w:kern w:val="2"/>
          <w:sz w:val="22"/>
          <w:szCs w:val="22"/>
          <w14:ligatures w14:val="standardContextual"/>
        </w:rPr>
        <w:tab/>
      </w:r>
      <w:r>
        <w:rPr>
          <w:noProof/>
        </w:rPr>
        <w:t>Command Procedure</w:t>
      </w:r>
      <w:r>
        <w:rPr>
          <w:noProof/>
        </w:rPr>
        <w:tab/>
      </w:r>
      <w:r>
        <w:rPr>
          <w:noProof/>
        </w:rPr>
        <w:fldChar w:fldCharType="begin" w:fldLock="1"/>
      </w:r>
      <w:r>
        <w:rPr>
          <w:noProof/>
        </w:rPr>
        <w:instrText xml:space="preserve"> PAGEREF _Toc183616806 \h </w:instrText>
      </w:r>
      <w:r>
        <w:rPr>
          <w:noProof/>
        </w:rPr>
      </w:r>
      <w:r>
        <w:rPr>
          <w:noProof/>
        </w:rPr>
        <w:fldChar w:fldCharType="separate"/>
      </w:r>
      <w:r>
        <w:rPr>
          <w:noProof/>
        </w:rPr>
        <w:t>112</w:t>
      </w:r>
      <w:r>
        <w:rPr>
          <w:noProof/>
        </w:rPr>
        <w:fldChar w:fldCharType="end"/>
      </w:r>
    </w:p>
    <w:p w14:paraId="1252A72B" w14:textId="5AC899E1"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6.22.3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_Toc183616807 \h </w:instrText>
      </w:r>
      <w:r>
        <w:rPr>
          <w:noProof/>
        </w:rPr>
      </w:r>
      <w:r>
        <w:rPr>
          <w:noProof/>
        </w:rPr>
        <w:fldChar w:fldCharType="separate"/>
      </w:r>
      <w:r>
        <w:rPr>
          <w:noProof/>
        </w:rPr>
        <w:t>114</w:t>
      </w:r>
      <w:r>
        <w:rPr>
          <w:noProof/>
        </w:rPr>
        <w:fldChar w:fldCharType="end"/>
      </w:r>
    </w:p>
    <w:p w14:paraId="07E3C9BB" w14:textId="76E2AC72"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Solution #23: UE reader selection for inventory procedure</w:t>
      </w:r>
      <w:r>
        <w:rPr>
          <w:noProof/>
        </w:rPr>
        <w:tab/>
      </w:r>
      <w:r>
        <w:rPr>
          <w:noProof/>
        </w:rPr>
        <w:fldChar w:fldCharType="begin" w:fldLock="1"/>
      </w:r>
      <w:r>
        <w:rPr>
          <w:noProof/>
        </w:rPr>
        <w:instrText xml:space="preserve"> PAGEREF _Toc183616808 \h </w:instrText>
      </w:r>
      <w:r>
        <w:rPr>
          <w:noProof/>
        </w:rPr>
      </w:r>
      <w:r>
        <w:rPr>
          <w:noProof/>
        </w:rPr>
        <w:fldChar w:fldCharType="separate"/>
      </w:r>
      <w:r>
        <w:rPr>
          <w:noProof/>
        </w:rPr>
        <w:t>114</w:t>
      </w:r>
      <w:r>
        <w:rPr>
          <w:noProof/>
        </w:rPr>
        <w:fldChar w:fldCharType="end"/>
      </w:r>
    </w:p>
    <w:p w14:paraId="48BECBBF" w14:textId="55B4C99F"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6.23.1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_Toc183616809 \h </w:instrText>
      </w:r>
      <w:r>
        <w:rPr>
          <w:noProof/>
        </w:rPr>
      </w:r>
      <w:r>
        <w:rPr>
          <w:noProof/>
        </w:rPr>
        <w:fldChar w:fldCharType="separate"/>
      </w:r>
      <w:r>
        <w:rPr>
          <w:noProof/>
        </w:rPr>
        <w:t>114</w:t>
      </w:r>
      <w:r>
        <w:rPr>
          <w:noProof/>
        </w:rPr>
        <w:fldChar w:fldCharType="end"/>
      </w:r>
    </w:p>
    <w:p w14:paraId="5A9B3CCC" w14:textId="752C2F3C"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6.23.1.1</w:t>
      </w:r>
      <w:r>
        <w:rPr>
          <w:rFonts w:asciiTheme="minorHAnsi" w:eastAsiaTheme="minorEastAsia" w:hAnsiTheme="minorHAnsi" w:cstheme="minorBidi"/>
          <w:noProof/>
          <w:kern w:val="2"/>
          <w:sz w:val="22"/>
          <w:szCs w:val="22"/>
          <w14:ligatures w14:val="standardContextual"/>
        </w:rPr>
        <w:tab/>
      </w:r>
      <w:r>
        <w:rPr>
          <w:noProof/>
        </w:rPr>
        <w:t>Definition</w:t>
      </w:r>
      <w:r>
        <w:rPr>
          <w:noProof/>
        </w:rPr>
        <w:tab/>
      </w:r>
      <w:r>
        <w:rPr>
          <w:noProof/>
        </w:rPr>
        <w:fldChar w:fldCharType="begin" w:fldLock="1"/>
      </w:r>
      <w:r>
        <w:rPr>
          <w:noProof/>
        </w:rPr>
        <w:instrText xml:space="preserve"> PAGEREF _Toc183616810 \h </w:instrText>
      </w:r>
      <w:r>
        <w:rPr>
          <w:noProof/>
        </w:rPr>
      </w:r>
      <w:r>
        <w:rPr>
          <w:noProof/>
        </w:rPr>
        <w:fldChar w:fldCharType="separate"/>
      </w:r>
      <w:r>
        <w:rPr>
          <w:noProof/>
        </w:rPr>
        <w:t>114</w:t>
      </w:r>
      <w:r>
        <w:rPr>
          <w:noProof/>
        </w:rPr>
        <w:fldChar w:fldCharType="end"/>
      </w:r>
    </w:p>
    <w:p w14:paraId="107832DB" w14:textId="13ABFC03"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6.23.1.2</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_Toc183616811 \h </w:instrText>
      </w:r>
      <w:r>
        <w:rPr>
          <w:noProof/>
        </w:rPr>
      </w:r>
      <w:r>
        <w:rPr>
          <w:noProof/>
        </w:rPr>
        <w:fldChar w:fldCharType="separate"/>
      </w:r>
      <w:r>
        <w:rPr>
          <w:noProof/>
        </w:rPr>
        <w:t>114</w:t>
      </w:r>
      <w:r>
        <w:rPr>
          <w:noProof/>
        </w:rPr>
        <w:fldChar w:fldCharType="end"/>
      </w:r>
    </w:p>
    <w:p w14:paraId="6E43BFBE" w14:textId="1969AF64"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6.23.1.3</w:t>
      </w:r>
      <w:r>
        <w:rPr>
          <w:rFonts w:asciiTheme="minorHAnsi" w:eastAsiaTheme="minorEastAsia" w:hAnsiTheme="minorHAnsi" w:cstheme="minorBidi"/>
          <w:noProof/>
          <w:kern w:val="2"/>
          <w:sz w:val="22"/>
          <w:szCs w:val="22"/>
          <w14:ligatures w14:val="standardContextual"/>
        </w:rPr>
        <w:tab/>
      </w:r>
      <w:r>
        <w:rPr>
          <w:noProof/>
        </w:rPr>
        <w:t>Architecture and Principles</w:t>
      </w:r>
      <w:r>
        <w:rPr>
          <w:noProof/>
        </w:rPr>
        <w:tab/>
      </w:r>
      <w:r>
        <w:rPr>
          <w:noProof/>
        </w:rPr>
        <w:fldChar w:fldCharType="begin" w:fldLock="1"/>
      </w:r>
      <w:r>
        <w:rPr>
          <w:noProof/>
        </w:rPr>
        <w:instrText xml:space="preserve"> PAGEREF _Toc183616812 \h </w:instrText>
      </w:r>
      <w:r>
        <w:rPr>
          <w:noProof/>
        </w:rPr>
      </w:r>
      <w:r>
        <w:rPr>
          <w:noProof/>
        </w:rPr>
        <w:fldChar w:fldCharType="separate"/>
      </w:r>
      <w:r>
        <w:rPr>
          <w:noProof/>
        </w:rPr>
        <w:t>115</w:t>
      </w:r>
      <w:r>
        <w:rPr>
          <w:noProof/>
        </w:rPr>
        <w:fldChar w:fldCharType="end"/>
      </w:r>
    </w:p>
    <w:p w14:paraId="381FC11A" w14:textId="7A62D1DD"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6.23.2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_Toc183616813 \h </w:instrText>
      </w:r>
      <w:r>
        <w:rPr>
          <w:noProof/>
        </w:rPr>
      </w:r>
      <w:r>
        <w:rPr>
          <w:noProof/>
        </w:rPr>
        <w:fldChar w:fldCharType="separate"/>
      </w:r>
      <w:r>
        <w:rPr>
          <w:noProof/>
        </w:rPr>
        <w:t>115</w:t>
      </w:r>
      <w:r>
        <w:rPr>
          <w:noProof/>
        </w:rPr>
        <w:fldChar w:fldCharType="end"/>
      </w:r>
    </w:p>
    <w:p w14:paraId="353FDDA2" w14:textId="6FD22601"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6.23.3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_Toc183616814 \h </w:instrText>
      </w:r>
      <w:r>
        <w:rPr>
          <w:noProof/>
        </w:rPr>
      </w:r>
      <w:r>
        <w:rPr>
          <w:noProof/>
        </w:rPr>
        <w:fldChar w:fldCharType="separate"/>
      </w:r>
      <w:r>
        <w:rPr>
          <w:noProof/>
        </w:rPr>
        <w:t>116</w:t>
      </w:r>
      <w:r>
        <w:rPr>
          <w:noProof/>
        </w:rPr>
        <w:fldChar w:fldCharType="end"/>
      </w:r>
    </w:p>
    <w:p w14:paraId="6E266BDC" w14:textId="11714A3F" w:rsidR="007B5D93" w:rsidRDefault="007B5D93">
      <w:pPr>
        <w:pStyle w:val="TOC2"/>
        <w:rPr>
          <w:rFonts w:asciiTheme="minorHAnsi" w:eastAsiaTheme="minorEastAsia" w:hAnsiTheme="minorHAnsi" w:cstheme="minorBidi"/>
          <w:noProof/>
          <w:kern w:val="2"/>
          <w:sz w:val="22"/>
          <w:szCs w:val="22"/>
          <w14:ligatures w14:val="standardContextual"/>
        </w:rPr>
      </w:pPr>
      <w:r w:rsidRPr="0003016A">
        <w:rPr>
          <w:rFonts w:eastAsia="SimSun"/>
          <w:noProof/>
        </w:rPr>
        <w:t>6.24</w:t>
      </w:r>
      <w:r>
        <w:rPr>
          <w:rFonts w:asciiTheme="minorHAnsi" w:eastAsiaTheme="minorEastAsia" w:hAnsiTheme="minorHAnsi" w:cstheme="minorBidi"/>
          <w:noProof/>
          <w:kern w:val="2"/>
          <w:sz w:val="22"/>
          <w:szCs w:val="22"/>
          <w14:ligatures w14:val="standardContextual"/>
        </w:rPr>
        <w:tab/>
      </w:r>
      <w:r w:rsidRPr="0003016A">
        <w:rPr>
          <w:rFonts w:eastAsia="SimSun"/>
          <w:noProof/>
        </w:rPr>
        <w:t>Solution #24: Availability Reporting without Ambient IoT Device Timers</w:t>
      </w:r>
      <w:r>
        <w:rPr>
          <w:noProof/>
        </w:rPr>
        <w:tab/>
      </w:r>
      <w:r>
        <w:rPr>
          <w:noProof/>
        </w:rPr>
        <w:fldChar w:fldCharType="begin" w:fldLock="1"/>
      </w:r>
      <w:r>
        <w:rPr>
          <w:noProof/>
        </w:rPr>
        <w:instrText xml:space="preserve"> PAGEREF _Toc183616815 \h </w:instrText>
      </w:r>
      <w:r>
        <w:rPr>
          <w:noProof/>
        </w:rPr>
      </w:r>
      <w:r>
        <w:rPr>
          <w:noProof/>
        </w:rPr>
        <w:fldChar w:fldCharType="separate"/>
      </w:r>
      <w:r>
        <w:rPr>
          <w:noProof/>
        </w:rPr>
        <w:t>117</w:t>
      </w:r>
      <w:r>
        <w:rPr>
          <w:noProof/>
        </w:rPr>
        <w:fldChar w:fldCharType="end"/>
      </w:r>
    </w:p>
    <w:p w14:paraId="5304D939" w14:textId="1090ACAD"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rFonts w:eastAsia="SimSun"/>
          <w:noProof/>
        </w:rPr>
        <w:t>6.24.1</w:t>
      </w:r>
      <w:r>
        <w:rPr>
          <w:rFonts w:asciiTheme="minorHAnsi" w:eastAsiaTheme="minorEastAsia" w:hAnsiTheme="minorHAnsi" w:cstheme="minorBidi"/>
          <w:noProof/>
          <w:kern w:val="2"/>
          <w:sz w:val="22"/>
          <w:szCs w:val="22"/>
          <w14:ligatures w14:val="standardContextual"/>
        </w:rPr>
        <w:tab/>
      </w:r>
      <w:r w:rsidRPr="0003016A">
        <w:rPr>
          <w:rFonts w:eastAsia="SimSun"/>
          <w:noProof/>
        </w:rPr>
        <w:t>Functional Description</w:t>
      </w:r>
      <w:r>
        <w:rPr>
          <w:noProof/>
        </w:rPr>
        <w:tab/>
      </w:r>
      <w:r>
        <w:rPr>
          <w:noProof/>
        </w:rPr>
        <w:fldChar w:fldCharType="begin" w:fldLock="1"/>
      </w:r>
      <w:r>
        <w:rPr>
          <w:noProof/>
        </w:rPr>
        <w:instrText xml:space="preserve"> PAGEREF _Toc183616816 \h </w:instrText>
      </w:r>
      <w:r>
        <w:rPr>
          <w:noProof/>
        </w:rPr>
      </w:r>
      <w:r>
        <w:rPr>
          <w:noProof/>
        </w:rPr>
        <w:fldChar w:fldCharType="separate"/>
      </w:r>
      <w:r>
        <w:rPr>
          <w:noProof/>
        </w:rPr>
        <w:t>117</w:t>
      </w:r>
      <w:r>
        <w:rPr>
          <w:noProof/>
        </w:rPr>
        <w:fldChar w:fldCharType="end"/>
      </w:r>
    </w:p>
    <w:p w14:paraId="7C0E34BF" w14:textId="3EFDF2D2"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rFonts w:eastAsia="SimSun"/>
          <w:noProof/>
        </w:rPr>
        <w:t>6.24.2</w:t>
      </w:r>
      <w:r>
        <w:rPr>
          <w:rFonts w:asciiTheme="minorHAnsi" w:eastAsiaTheme="minorEastAsia" w:hAnsiTheme="minorHAnsi" w:cstheme="minorBidi"/>
          <w:noProof/>
          <w:kern w:val="2"/>
          <w:sz w:val="22"/>
          <w:szCs w:val="22"/>
          <w14:ligatures w14:val="standardContextual"/>
        </w:rPr>
        <w:tab/>
      </w:r>
      <w:r w:rsidRPr="0003016A">
        <w:rPr>
          <w:rFonts w:eastAsia="SimSun"/>
          <w:noProof/>
        </w:rPr>
        <w:t>Procedures</w:t>
      </w:r>
      <w:r>
        <w:rPr>
          <w:noProof/>
        </w:rPr>
        <w:tab/>
      </w:r>
      <w:r>
        <w:rPr>
          <w:noProof/>
        </w:rPr>
        <w:fldChar w:fldCharType="begin" w:fldLock="1"/>
      </w:r>
      <w:r>
        <w:rPr>
          <w:noProof/>
        </w:rPr>
        <w:instrText xml:space="preserve"> PAGEREF _Toc183616817 \h </w:instrText>
      </w:r>
      <w:r>
        <w:rPr>
          <w:noProof/>
        </w:rPr>
      </w:r>
      <w:r>
        <w:rPr>
          <w:noProof/>
        </w:rPr>
        <w:fldChar w:fldCharType="separate"/>
      </w:r>
      <w:r>
        <w:rPr>
          <w:noProof/>
        </w:rPr>
        <w:t>117</w:t>
      </w:r>
      <w:r>
        <w:rPr>
          <w:noProof/>
        </w:rPr>
        <w:fldChar w:fldCharType="end"/>
      </w:r>
    </w:p>
    <w:p w14:paraId="480A89CF" w14:textId="4CD133A2"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rFonts w:eastAsia="SimSun"/>
          <w:noProof/>
        </w:rPr>
        <w:t>6.24.3</w:t>
      </w:r>
      <w:r>
        <w:rPr>
          <w:rFonts w:asciiTheme="minorHAnsi" w:eastAsiaTheme="minorEastAsia" w:hAnsiTheme="minorHAnsi" w:cstheme="minorBidi"/>
          <w:noProof/>
          <w:kern w:val="2"/>
          <w:sz w:val="22"/>
          <w:szCs w:val="22"/>
          <w14:ligatures w14:val="standardContextual"/>
        </w:rPr>
        <w:tab/>
      </w:r>
      <w:r w:rsidRPr="0003016A">
        <w:rPr>
          <w:rFonts w:eastAsia="SimSun"/>
          <w:noProof/>
        </w:rPr>
        <w:t>Impacts on existing services, entities and interfaces</w:t>
      </w:r>
      <w:r>
        <w:rPr>
          <w:noProof/>
        </w:rPr>
        <w:tab/>
      </w:r>
      <w:r>
        <w:rPr>
          <w:noProof/>
        </w:rPr>
        <w:fldChar w:fldCharType="begin" w:fldLock="1"/>
      </w:r>
      <w:r>
        <w:rPr>
          <w:noProof/>
        </w:rPr>
        <w:instrText xml:space="preserve"> PAGEREF _Toc183616818 \h </w:instrText>
      </w:r>
      <w:r>
        <w:rPr>
          <w:noProof/>
        </w:rPr>
      </w:r>
      <w:r>
        <w:rPr>
          <w:noProof/>
        </w:rPr>
        <w:fldChar w:fldCharType="separate"/>
      </w:r>
      <w:r>
        <w:rPr>
          <w:noProof/>
        </w:rPr>
        <w:t>119</w:t>
      </w:r>
      <w:r>
        <w:rPr>
          <w:noProof/>
        </w:rPr>
        <w:fldChar w:fldCharType="end"/>
      </w:r>
    </w:p>
    <w:p w14:paraId="57559EF1" w14:textId="45818219"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Solution #25: Subscription Management for Ambient IoTs</w:t>
      </w:r>
      <w:r>
        <w:rPr>
          <w:noProof/>
        </w:rPr>
        <w:tab/>
      </w:r>
      <w:r>
        <w:rPr>
          <w:noProof/>
        </w:rPr>
        <w:fldChar w:fldCharType="begin" w:fldLock="1"/>
      </w:r>
      <w:r>
        <w:rPr>
          <w:noProof/>
        </w:rPr>
        <w:instrText xml:space="preserve"> PAGEREF _Toc183616819 \h </w:instrText>
      </w:r>
      <w:r>
        <w:rPr>
          <w:noProof/>
        </w:rPr>
      </w:r>
      <w:r>
        <w:rPr>
          <w:noProof/>
        </w:rPr>
        <w:fldChar w:fldCharType="separate"/>
      </w:r>
      <w:r>
        <w:rPr>
          <w:noProof/>
        </w:rPr>
        <w:t>119</w:t>
      </w:r>
      <w:r>
        <w:rPr>
          <w:noProof/>
        </w:rPr>
        <w:fldChar w:fldCharType="end"/>
      </w:r>
    </w:p>
    <w:p w14:paraId="0ABF6E1A" w14:textId="6B4D5E5E"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_Toc183616820 \h </w:instrText>
      </w:r>
      <w:r>
        <w:rPr>
          <w:noProof/>
        </w:rPr>
      </w:r>
      <w:r>
        <w:rPr>
          <w:noProof/>
        </w:rPr>
        <w:fldChar w:fldCharType="separate"/>
      </w:r>
      <w:r>
        <w:rPr>
          <w:noProof/>
        </w:rPr>
        <w:t>119</w:t>
      </w:r>
      <w:r>
        <w:rPr>
          <w:noProof/>
        </w:rPr>
        <w:fldChar w:fldCharType="end"/>
      </w:r>
    </w:p>
    <w:p w14:paraId="6CEF9A28" w14:textId="4FC1CF60"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6.25.2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_Toc183616821 \h </w:instrText>
      </w:r>
      <w:r>
        <w:rPr>
          <w:noProof/>
        </w:rPr>
      </w:r>
      <w:r>
        <w:rPr>
          <w:noProof/>
        </w:rPr>
        <w:fldChar w:fldCharType="separate"/>
      </w:r>
      <w:r>
        <w:rPr>
          <w:noProof/>
        </w:rPr>
        <w:t>121</w:t>
      </w:r>
      <w:r>
        <w:rPr>
          <w:noProof/>
        </w:rPr>
        <w:fldChar w:fldCharType="end"/>
      </w:r>
    </w:p>
    <w:p w14:paraId="3EF9F202" w14:textId="01640F62"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6.25.3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_Toc183616822 \h </w:instrText>
      </w:r>
      <w:r>
        <w:rPr>
          <w:noProof/>
        </w:rPr>
      </w:r>
      <w:r>
        <w:rPr>
          <w:noProof/>
        </w:rPr>
        <w:fldChar w:fldCharType="separate"/>
      </w:r>
      <w:r>
        <w:rPr>
          <w:noProof/>
        </w:rPr>
        <w:t>123</w:t>
      </w:r>
      <w:r>
        <w:rPr>
          <w:noProof/>
        </w:rPr>
        <w:fldChar w:fldCharType="end"/>
      </w:r>
    </w:p>
    <w:p w14:paraId="15C60BC6" w14:textId="73583933"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Solution #26: Unified API for Topology 1 and Topology 2 for an AF</w:t>
      </w:r>
      <w:r>
        <w:rPr>
          <w:noProof/>
        </w:rPr>
        <w:tab/>
      </w:r>
      <w:r>
        <w:rPr>
          <w:noProof/>
        </w:rPr>
        <w:fldChar w:fldCharType="begin" w:fldLock="1"/>
      </w:r>
      <w:r>
        <w:rPr>
          <w:noProof/>
        </w:rPr>
        <w:instrText xml:space="preserve"> PAGEREF _Toc183616823 \h </w:instrText>
      </w:r>
      <w:r>
        <w:rPr>
          <w:noProof/>
        </w:rPr>
      </w:r>
      <w:r>
        <w:rPr>
          <w:noProof/>
        </w:rPr>
        <w:fldChar w:fldCharType="separate"/>
      </w:r>
      <w:r>
        <w:rPr>
          <w:noProof/>
        </w:rPr>
        <w:t>123</w:t>
      </w:r>
      <w:r>
        <w:rPr>
          <w:noProof/>
        </w:rPr>
        <w:fldChar w:fldCharType="end"/>
      </w:r>
    </w:p>
    <w:p w14:paraId="69BE649F" w14:textId="0FB24B16"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_Toc183616824 \h </w:instrText>
      </w:r>
      <w:r>
        <w:rPr>
          <w:noProof/>
        </w:rPr>
      </w:r>
      <w:r>
        <w:rPr>
          <w:noProof/>
        </w:rPr>
        <w:fldChar w:fldCharType="separate"/>
      </w:r>
      <w:r>
        <w:rPr>
          <w:noProof/>
        </w:rPr>
        <w:t>123</w:t>
      </w:r>
      <w:r>
        <w:rPr>
          <w:noProof/>
        </w:rPr>
        <w:fldChar w:fldCharType="end"/>
      </w:r>
    </w:p>
    <w:p w14:paraId="482722B8" w14:textId="21F5CD01" w:rsidR="007B5D93" w:rsidRDefault="007B5D93">
      <w:pPr>
        <w:pStyle w:val="TOC4"/>
        <w:rPr>
          <w:rFonts w:asciiTheme="minorHAnsi" w:eastAsiaTheme="minorEastAsia" w:hAnsiTheme="minorHAnsi" w:cstheme="minorBidi"/>
          <w:noProof/>
          <w:kern w:val="2"/>
          <w:sz w:val="22"/>
          <w:szCs w:val="22"/>
          <w14:ligatures w14:val="standardContextual"/>
        </w:rPr>
      </w:pPr>
      <w:r w:rsidRPr="0003016A">
        <w:rPr>
          <w:rFonts w:eastAsiaTheme="minorEastAsia"/>
          <w:noProof/>
          <w:lang w:eastAsia="zh-CN"/>
        </w:rPr>
        <w:t>6.26.1.1</w:t>
      </w:r>
      <w:r>
        <w:rPr>
          <w:rFonts w:asciiTheme="minorHAnsi" w:eastAsiaTheme="minorEastAsia" w:hAnsiTheme="minorHAnsi" w:cstheme="minorBidi"/>
          <w:noProof/>
          <w:kern w:val="2"/>
          <w:sz w:val="22"/>
          <w:szCs w:val="22"/>
          <w14:ligatures w14:val="standardContextual"/>
        </w:rPr>
        <w:tab/>
      </w:r>
      <w:r w:rsidRPr="0003016A">
        <w:rPr>
          <w:rFonts w:eastAsiaTheme="minorEastAsia"/>
          <w:noProof/>
          <w:lang w:eastAsia="zh-CN"/>
        </w:rPr>
        <w:t>General</w:t>
      </w:r>
      <w:r>
        <w:rPr>
          <w:noProof/>
        </w:rPr>
        <w:tab/>
      </w:r>
      <w:r>
        <w:rPr>
          <w:noProof/>
        </w:rPr>
        <w:fldChar w:fldCharType="begin" w:fldLock="1"/>
      </w:r>
      <w:r>
        <w:rPr>
          <w:noProof/>
        </w:rPr>
        <w:instrText xml:space="preserve"> PAGEREF _Toc183616825 \h </w:instrText>
      </w:r>
      <w:r>
        <w:rPr>
          <w:noProof/>
        </w:rPr>
      </w:r>
      <w:r>
        <w:rPr>
          <w:noProof/>
        </w:rPr>
        <w:fldChar w:fldCharType="separate"/>
      </w:r>
      <w:r>
        <w:rPr>
          <w:noProof/>
        </w:rPr>
        <w:t>123</w:t>
      </w:r>
      <w:r>
        <w:rPr>
          <w:noProof/>
        </w:rPr>
        <w:fldChar w:fldCharType="end"/>
      </w:r>
    </w:p>
    <w:p w14:paraId="206BC975" w14:textId="10404141"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6.26.1.2</w:t>
      </w:r>
      <w:r>
        <w:rPr>
          <w:rFonts w:asciiTheme="minorHAnsi" w:eastAsiaTheme="minorEastAsia" w:hAnsiTheme="minorHAnsi" w:cstheme="minorBidi"/>
          <w:noProof/>
          <w:kern w:val="2"/>
          <w:sz w:val="22"/>
          <w:szCs w:val="22"/>
          <w14:ligatures w14:val="standardContextual"/>
        </w:rPr>
        <w:tab/>
      </w:r>
      <w:r>
        <w:rPr>
          <w:noProof/>
          <w:lang w:eastAsia="zh-CN"/>
        </w:rPr>
        <w:t>Example Target Sets</w:t>
      </w:r>
      <w:r>
        <w:rPr>
          <w:noProof/>
        </w:rPr>
        <w:tab/>
      </w:r>
      <w:r>
        <w:rPr>
          <w:noProof/>
        </w:rPr>
        <w:fldChar w:fldCharType="begin" w:fldLock="1"/>
      </w:r>
      <w:r>
        <w:rPr>
          <w:noProof/>
        </w:rPr>
        <w:instrText xml:space="preserve"> PAGEREF _Toc183616826 \h </w:instrText>
      </w:r>
      <w:r>
        <w:rPr>
          <w:noProof/>
        </w:rPr>
      </w:r>
      <w:r>
        <w:rPr>
          <w:noProof/>
        </w:rPr>
        <w:fldChar w:fldCharType="separate"/>
      </w:r>
      <w:r>
        <w:rPr>
          <w:noProof/>
        </w:rPr>
        <w:t>124</w:t>
      </w:r>
      <w:r>
        <w:rPr>
          <w:noProof/>
        </w:rPr>
        <w:fldChar w:fldCharType="end"/>
      </w:r>
    </w:p>
    <w:p w14:paraId="621C5476" w14:textId="47637507" w:rsidR="007B5D93" w:rsidRDefault="007B5D93">
      <w:pPr>
        <w:pStyle w:val="TOC4"/>
        <w:rPr>
          <w:rFonts w:asciiTheme="minorHAnsi" w:eastAsiaTheme="minorEastAsia" w:hAnsiTheme="minorHAnsi" w:cstheme="minorBidi"/>
          <w:noProof/>
          <w:kern w:val="2"/>
          <w:sz w:val="22"/>
          <w:szCs w:val="22"/>
          <w14:ligatures w14:val="standardContextual"/>
        </w:rPr>
      </w:pPr>
      <w:r w:rsidRPr="0003016A">
        <w:rPr>
          <w:rFonts w:eastAsiaTheme="minorEastAsia"/>
          <w:noProof/>
          <w:lang w:eastAsia="zh-CN"/>
        </w:rPr>
        <w:t>6.26.1.2</w:t>
      </w:r>
      <w:r>
        <w:rPr>
          <w:rFonts w:asciiTheme="minorHAnsi" w:eastAsiaTheme="minorEastAsia" w:hAnsiTheme="minorHAnsi" w:cstheme="minorBidi"/>
          <w:noProof/>
          <w:kern w:val="2"/>
          <w:sz w:val="22"/>
          <w:szCs w:val="22"/>
          <w14:ligatures w14:val="standardContextual"/>
        </w:rPr>
        <w:tab/>
      </w:r>
      <w:r w:rsidRPr="0003016A">
        <w:rPr>
          <w:rFonts w:eastAsiaTheme="minorEastAsia"/>
          <w:noProof/>
          <w:lang w:eastAsia="zh-CN"/>
        </w:rPr>
        <w:t>NEF IoT Services</w:t>
      </w:r>
      <w:r>
        <w:rPr>
          <w:noProof/>
        </w:rPr>
        <w:tab/>
      </w:r>
      <w:r>
        <w:rPr>
          <w:noProof/>
        </w:rPr>
        <w:fldChar w:fldCharType="begin" w:fldLock="1"/>
      </w:r>
      <w:r>
        <w:rPr>
          <w:noProof/>
        </w:rPr>
        <w:instrText xml:space="preserve"> PAGEREF _Toc183616827 \h </w:instrText>
      </w:r>
      <w:r>
        <w:rPr>
          <w:noProof/>
        </w:rPr>
      </w:r>
      <w:r>
        <w:rPr>
          <w:noProof/>
        </w:rPr>
        <w:fldChar w:fldCharType="separate"/>
      </w:r>
      <w:r>
        <w:rPr>
          <w:noProof/>
        </w:rPr>
        <w:t>126</w:t>
      </w:r>
      <w:r>
        <w:rPr>
          <w:noProof/>
        </w:rPr>
        <w:fldChar w:fldCharType="end"/>
      </w:r>
    </w:p>
    <w:p w14:paraId="73E10D3A" w14:textId="4B2FB120" w:rsidR="007B5D93" w:rsidRDefault="007B5D93">
      <w:pPr>
        <w:pStyle w:val="TOC5"/>
        <w:rPr>
          <w:rFonts w:asciiTheme="minorHAnsi" w:eastAsiaTheme="minorEastAsia" w:hAnsiTheme="minorHAnsi" w:cstheme="minorBidi"/>
          <w:noProof/>
          <w:kern w:val="2"/>
          <w:sz w:val="22"/>
          <w:szCs w:val="22"/>
          <w14:ligatures w14:val="standardContextual"/>
        </w:rPr>
      </w:pPr>
      <w:r>
        <w:rPr>
          <w:noProof/>
          <w:lang w:eastAsia="zh-CN"/>
        </w:rPr>
        <w:t>6.26.1.2.0</w:t>
      </w:r>
      <w:r>
        <w:rPr>
          <w:rFonts w:asciiTheme="minorHAnsi" w:eastAsiaTheme="minorEastAsia" w:hAnsiTheme="minorHAnsi" w:cstheme="minorBidi"/>
          <w:noProof/>
          <w:kern w:val="2"/>
          <w:sz w:val="22"/>
          <w:szCs w:val="22"/>
          <w14:ligatures w14:val="standardContextual"/>
        </w:rPr>
        <w:tab/>
      </w:r>
      <w:r>
        <w:rPr>
          <w:noProof/>
          <w:lang w:eastAsia="zh-CN"/>
        </w:rPr>
        <w:t>Overview</w:t>
      </w:r>
      <w:r>
        <w:rPr>
          <w:noProof/>
        </w:rPr>
        <w:tab/>
      </w:r>
      <w:r>
        <w:rPr>
          <w:noProof/>
        </w:rPr>
        <w:fldChar w:fldCharType="begin" w:fldLock="1"/>
      </w:r>
      <w:r>
        <w:rPr>
          <w:noProof/>
        </w:rPr>
        <w:instrText xml:space="preserve"> PAGEREF _Toc183616828 \h </w:instrText>
      </w:r>
      <w:r>
        <w:rPr>
          <w:noProof/>
        </w:rPr>
      </w:r>
      <w:r>
        <w:rPr>
          <w:noProof/>
        </w:rPr>
        <w:fldChar w:fldCharType="separate"/>
      </w:r>
      <w:r>
        <w:rPr>
          <w:noProof/>
        </w:rPr>
        <w:t>126</w:t>
      </w:r>
      <w:r>
        <w:rPr>
          <w:noProof/>
        </w:rPr>
        <w:fldChar w:fldCharType="end"/>
      </w:r>
    </w:p>
    <w:p w14:paraId="1BC56C86" w14:textId="764F51E4" w:rsidR="007B5D93" w:rsidRDefault="007B5D93">
      <w:pPr>
        <w:pStyle w:val="TOC5"/>
        <w:rPr>
          <w:rFonts w:asciiTheme="minorHAnsi" w:eastAsiaTheme="minorEastAsia" w:hAnsiTheme="minorHAnsi" w:cstheme="minorBidi"/>
          <w:noProof/>
          <w:kern w:val="2"/>
          <w:sz w:val="22"/>
          <w:szCs w:val="22"/>
          <w14:ligatures w14:val="standardContextual"/>
        </w:rPr>
      </w:pPr>
      <w:r w:rsidRPr="0003016A">
        <w:rPr>
          <w:rFonts w:eastAsia="SimSun"/>
          <w:noProof/>
          <w:lang w:eastAsia="zh-CN"/>
        </w:rPr>
        <w:t>6.26.1.2.1</w:t>
      </w:r>
      <w:r>
        <w:rPr>
          <w:rFonts w:asciiTheme="minorHAnsi" w:eastAsiaTheme="minorEastAsia" w:hAnsiTheme="minorHAnsi" w:cstheme="minorBidi"/>
          <w:noProof/>
          <w:kern w:val="2"/>
          <w:sz w:val="22"/>
          <w:szCs w:val="22"/>
          <w14:ligatures w14:val="standardContextual"/>
        </w:rPr>
        <w:tab/>
      </w:r>
      <w:r w:rsidRPr="0003016A">
        <w:rPr>
          <w:rFonts w:eastAsia="SimSun"/>
          <w:noProof/>
          <w:lang w:eastAsia="zh-CN"/>
        </w:rPr>
        <w:t xml:space="preserve">Inventory </w:t>
      </w:r>
      <w:r>
        <w:rPr>
          <w:noProof/>
          <w:lang w:eastAsia="zh-CN"/>
        </w:rPr>
        <w:t>service operation</w:t>
      </w:r>
      <w:r>
        <w:rPr>
          <w:noProof/>
        </w:rPr>
        <w:tab/>
      </w:r>
      <w:r>
        <w:rPr>
          <w:noProof/>
        </w:rPr>
        <w:fldChar w:fldCharType="begin" w:fldLock="1"/>
      </w:r>
      <w:r>
        <w:rPr>
          <w:noProof/>
        </w:rPr>
        <w:instrText xml:space="preserve"> PAGEREF _Toc183616829 \h </w:instrText>
      </w:r>
      <w:r>
        <w:rPr>
          <w:noProof/>
        </w:rPr>
      </w:r>
      <w:r>
        <w:rPr>
          <w:noProof/>
        </w:rPr>
        <w:fldChar w:fldCharType="separate"/>
      </w:r>
      <w:r>
        <w:rPr>
          <w:noProof/>
        </w:rPr>
        <w:t>126</w:t>
      </w:r>
      <w:r>
        <w:rPr>
          <w:noProof/>
        </w:rPr>
        <w:fldChar w:fldCharType="end"/>
      </w:r>
    </w:p>
    <w:p w14:paraId="7FE10D4B" w14:textId="6B906A3E"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6.26.2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_Toc183616830 \h </w:instrText>
      </w:r>
      <w:r>
        <w:rPr>
          <w:noProof/>
        </w:rPr>
      </w:r>
      <w:r>
        <w:rPr>
          <w:noProof/>
        </w:rPr>
        <w:fldChar w:fldCharType="separate"/>
      </w:r>
      <w:r>
        <w:rPr>
          <w:noProof/>
        </w:rPr>
        <w:t>127</w:t>
      </w:r>
      <w:r>
        <w:rPr>
          <w:noProof/>
        </w:rPr>
        <w:fldChar w:fldCharType="end"/>
      </w:r>
    </w:p>
    <w:p w14:paraId="77C7F46C" w14:textId="530E6C8E"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6.26.3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_Toc183616831 \h </w:instrText>
      </w:r>
      <w:r>
        <w:rPr>
          <w:noProof/>
        </w:rPr>
      </w:r>
      <w:r>
        <w:rPr>
          <w:noProof/>
        </w:rPr>
        <w:fldChar w:fldCharType="separate"/>
      </w:r>
      <w:r>
        <w:rPr>
          <w:noProof/>
        </w:rPr>
        <w:t>127</w:t>
      </w:r>
      <w:r>
        <w:rPr>
          <w:noProof/>
        </w:rPr>
        <w:fldChar w:fldCharType="end"/>
      </w:r>
    </w:p>
    <w:p w14:paraId="4CF8CEF1" w14:textId="6EB08A7B"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Solution #27: AIoT service operation with privacy and authentication protection.</w:t>
      </w:r>
      <w:r>
        <w:rPr>
          <w:noProof/>
        </w:rPr>
        <w:tab/>
      </w:r>
      <w:r>
        <w:rPr>
          <w:noProof/>
        </w:rPr>
        <w:fldChar w:fldCharType="begin" w:fldLock="1"/>
      </w:r>
      <w:r>
        <w:rPr>
          <w:noProof/>
        </w:rPr>
        <w:instrText xml:space="preserve"> PAGEREF _Toc183616832 \h </w:instrText>
      </w:r>
      <w:r>
        <w:rPr>
          <w:noProof/>
        </w:rPr>
      </w:r>
      <w:r>
        <w:rPr>
          <w:noProof/>
        </w:rPr>
        <w:fldChar w:fldCharType="separate"/>
      </w:r>
      <w:r>
        <w:rPr>
          <w:noProof/>
        </w:rPr>
        <w:t>128</w:t>
      </w:r>
      <w:r>
        <w:rPr>
          <w:noProof/>
        </w:rPr>
        <w:fldChar w:fldCharType="end"/>
      </w:r>
    </w:p>
    <w:p w14:paraId="0027C933" w14:textId="2D000BD8"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6.27.1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_Toc183616833 \h </w:instrText>
      </w:r>
      <w:r>
        <w:rPr>
          <w:noProof/>
        </w:rPr>
      </w:r>
      <w:r>
        <w:rPr>
          <w:noProof/>
        </w:rPr>
        <w:fldChar w:fldCharType="separate"/>
      </w:r>
      <w:r>
        <w:rPr>
          <w:noProof/>
        </w:rPr>
        <w:t>128</w:t>
      </w:r>
      <w:r>
        <w:rPr>
          <w:noProof/>
        </w:rPr>
        <w:fldChar w:fldCharType="end"/>
      </w:r>
    </w:p>
    <w:p w14:paraId="115E4E3F" w14:textId="78485D3C"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6.27.2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_Toc183616834 \h </w:instrText>
      </w:r>
      <w:r>
        <w:rPr>
          <w:noProof/>
        </w:rPr>
      </w:r>
      <w:r>
        <w:rPr>
          <w:noProof/>
        </w:rPr>
        <w:fldChar w:fldCharType="separate"/>
      </w:r>
      <w:r>
        <w:rPr>
          <w:noProof/>
        </w:rPr>
        <w:t>129</w:t>
      </w:r>
      <w:r>
        <w:rPr>
          <w:noProof/>
        </w:rPr>
        <w:fldChar w:fldCharType="end"/>
      </w:r>
    </w:p>
    <w:p w14:paraId="69EC7A83" w14:textId="1AEF504A"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6.27.2.1</w:t>
      </w:r>
      <w:r>
        <w:rPr>
          <w:rFonts w:asciiTheme="minorHAnsi" w:eastAsiaTheme="minorEastAsia" w:hAnsiTheme="minorHAnsi" w:cstheme="minorBidi"/>
          <w:noProof/>
          <w:kern w:val="2"/>
          <w:sz w:val="22"/>
          <w:szCs w:val="22"/>
          <w14:ligatures w14:val="standardContextual"/>
        </w:rPr>
        <w:tab/>
      </w:r>
      <w:r>
        <w:rPr>
          <w:noProof/>
        </w:rPr>
        <w:t>Inventory procedure</w:t>
      </w:r>
      <w:r>
        <w:rPr>
          <w:noProof/>
        </w:rPr>
        <w:tab/>
      </w:r>
      <w:r>
        <w:rPr>
          <w:noProof/>
        </w:rPr>
        <w:fldChar w:fldCharType="begin" w:fldLock="1"/>
      </w:r>
      <w:r>
        <w:rPr>
          <w:noProof/>
        </w:rPr>
        <w:instrText xml:space="preserve"> PAGEREF _Toc183616835 \h </w:instrText>
      </w:r>
      <w:r>
        <w:rPr>
          <w:noProof/>
        </w:rPr>
      </w:r>
      <w:r>
        <w:rPr>
          <w:noProof/>
        </w:rPr>
        <w:fldChar w:fldCharType="separate"/>
      </w:r>
      <w:r>
        <w:rPr>
          <w:noProof/>
        </w:rPr>
        <w:t>129</w:t>
      </w:r>
      <w:r>
        <w:rPr>
          <w:noProof/>
        </w:rPr>
        <w:fldChar w:fldCharType="end"/>
      </w:r>
    </w:p>
    <w:p w14:paraId="3024E191" w14:textId="4051C13B"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6.27.2.2</w:t>
      </w:r>
      <w:r>
        <w:rPr>
          <w:rFonts w:asciiTheme="minorHAnsi" w:eastAsiaTheme="minorEastAsia" w:hAnsiTheme="minorHAnsi" w:cstheme="minorBidi"/>
          <w:noProof/>
          <w:kern w:val="2"/>
          <w:sz w:val="22"/>
          <w:szCs w:val="22"/>
          <w14:ligatures w14:val="standardContextual"/>
        </w:rPr>
        <w:tab/>
      </w:r>
      <w:r>
        <w:rPr>
          <w:noProof/>
        </w:rPr>
        <w:t>Command procedure</w:t>
      </w:r>
      <w:r>
        <w:rPr>
          <w:noProof/>
        </w:rPr>
        <w:tab/>
      </w:r>
      <w:r>
        <w:rPr>
          <w:noProof/>
        </w:rPr>
        <w:fldChar w:fldCharType="begin" w:fldLock="1"/>
      </w:r>
      <w:r>
        <w:rPr>
          <w:noProof/>
        </w:rPr>
        <w:instrText xml:space="preserve"> PAGEREF _Toc183616836 \h </w:instrText>
      </w:r>
      <w:r>
        <w:rPr>
          <w:noProof/>
        </w:rPr>
      </w:r>
      <w:r>
        <w:rPr>
          <w:noProof/>
        </w:rPr>
        <w:fldChar w:fldCharType="separate"/>
      </w:r>
      <w:r>
        <w:rPr>
          <w:noProof/>
        </w:rPr>
        <w:t>130</w:t>
      </w:r>
      <w:r>
        <w:rPr>
          <w:noProof/>
        </w:rPr>
        <w:fldChar w:fldCharType="end"/>
      </w:r>
    </w:p>
    <w:p w14:paraId="11EE4BE6" w14:textId="0BCC734F"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6.27.3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_Toc183616837 \h </w:instrText>
      </w:r>
      <w:r>
        <w:rPr>
          <w:noProof/>
        </w:rPr>
      </w:r>
      <w:r>
        <w:rPr>
          <w:noProof/>
        </w:rPr>
        <w:fldChar w:fldCharType="separate"/>
      </w:r>
      <w:r>
        <w:rPr>
          <w:noProof/>
        </w:rPr>
        <w:t>131</w:t>
      </w:r>
      <w:r>
        <w:rPr>
          <w:noProof/>
        </w:rPr>
        <w:fldChar w:fldCharType="end"/>
      </w:r>
    </w:p>
    <w:p w14:paraId="7DE27052" w14:textId="2B28B683" w:rsidR="007B5D93" w:rsidRDefault="007B5D93">
      <w:pPr>
        <w:pStyle w:val="TOC2"/>
        <w:rPr>
          <w:rFonts w:asciiTheme="minorHAnsi" w:eastAsiaTheme="minorEastAsia" w:hAnsiTheme="minorHAnsi" w:cstheme="minorBidi"/>
          <w:noProof/>
          <w:kern w:val="2"/>
          <w:sz w:val="22"/>
          <w:szCs w:val="22"/>
          <w14:ligatures w14:val="standardContextual"/>
        </w:rPr>
      </w:pPr>
      <w:r>
        <w:rPr>
          <w:noProof/>
          <w:lang w:eastAsia="zh-CN"/>
        </w:rPr>
        <w:t>6.28</w:t>
      </w:r>
      <w:r>
        <w:rPr>
          <w:rFonts w:asciiTheme="minorHAnsi" w:eastAsiaTheme="minorEastAsia" w:hAnsiTheme="minorHAnsi" w:cstheme="minorBidi"/>
          <w:noProof/>
          <w:kern w:val="2"/>
          <w:sz w:val="22"/>
          <w:szCs w:val="22"/>
          <w14:ligatures w14:val="standardContextual"/>
        </w:rPr>
        <w:tab/>
      </w:r>
      <w:r>
        <w:rPr>
          <w:noProof/>
        </w:rPr>
        <w:t>Solution #28: Device-Reader Binding Information</w:t>
      </w:r>
      <w:r>
        <w:rPr>
          <w:noProof/>
        </w:rPr>
        <w:tab/>
      </w:r>
      <w:r>
        <w:rPr>
          <w:noProof/>
        </w:rPr>
        <w:fldChar w:fldCharType="begin" w:fldLock="1"/>
      </w:r>
      <w:r>
        <w:rPr>
          <w:noProof/>
        </w:rPr>
        <w:instrText xml:space="preserve"> PAGEREF _Toc183616838 \h </w:instrText>
      </w:r>
      <w:r>
        <w:rPr>
          <w:noProof/>
        </w:rPr>
      </w:r>
      <w:r>
        <w:rPr>
          <w:noProof/>
        </w:rPr>
        <w:fldChar w:fldCharType="separate"/>
      </w:r>
      <w:r>
        <w:rPr>
          <w:noProof/>
        </w:rPr>
        <w:t>131</w:t>
      </w:r>
      <w:r>
        <w:rPr>
          <w:noProof/>
        </w:rPr>
        <w:fldChar w:fldCharType="end"/>
      </w:r>
    </w:p>
    <w:p w14:paraId="72FBFBB6" w14:textId="496992AE"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6.28.1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_Toc183616839 \h </w:instrText>
      </w:r>
      <w:r>
        <w:rPr>
          <w:noProof/>
        </w:rPr>
      </w:r>
      <w:r>
        <w:rPr>
          <w:noProof/>
        </w:rPr>
        <w:fldChar w:fldCharType="separate"/>
      </w:r>
      <w:r>
        <w:rPr>
          <w:noProof/>
        </w:rPr>
        <w:t>131</w:t>
      </w:r>
      <w:r>
        <w:rPr>
          <w:noProof/>
        </w:rPr>
        <w:fldChar w:fldCharType="end"/>
      </w:r>
    </w:p>
    <w:p w14:paraId="47F4741F" w14:textId="5F17BC4A"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6.28.2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_Toc183616840 \h </w:instrText>
      </w:r>
      <w:r>
        <w:rPr>
          <w:noProof/>
        </w:rPr>
      </w:r>
      <w:r>
        <w:rPr>
          <w:noProof/>
        </w:rPr>
        <w:fldChar w:fldCharType="separate"/>
      </w:r>
      <w:r>
        <w:rPr>
          <w:noProof/>
        </w:rPr>
        <w:t>132</w:t>
      </w:r>
      <w:r>
        <w:rPr>
          <w:noProof/>
        </w:rPr>
        <w:fldChar w:fldCharType="end"/>
      </w:r>
    </w:p>
    <w:p w14:paraId="08179E9C" w14:textId="53A4CB9D"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6.28.2.1</w:t>
      </w:r>
      <w:r>
        <w:rPr>
          <w:rFonts w:asciiTheme="minorHAnsi" w:eastAsiaTheme="minorEastAsia" w:hAnsiTheme="minorHAnsi" w:cstheme="minorBidi"/>
          <w:noProof/>
          <w:kern w:val="2"/>
          <w:sz w:val="22"/>
          <w:szCs w:val="22"/>
          <w14:ligatures w14:val="standardContextual"/>
        </w:rPr>
        <w:tab/>
      </w:r>
      <w:r>
        <w:rPr>
          <w:noProof/>
        </w:rPr>
        <w:t>Device-Reader Binding Information Storage</w:t>
      </w:r>
      <w:r>
        <w:rPr>
          <w:noProof/>
        </w:rPr>
        <w:tab/>
      </w:r>
      <w:r>
        <w:rPr>
          <w:noProof/>
        </w:rPr>
        <w:fldChar w:fldCharType="begin" w:fldLock="1"/>
      </w:r>
      <w:r>
        <w:rPr>
          <w:noProof/>
        </w:rPr>
        <w:instrText xml:space="preserve"> PAGEREF _Toc183616841 \h </w:instrText>
      </w:r>
      <w:r>
        <w:rPr>
          <w:noProof/>
        </w:rPr>
      </w:r>
      <w:r>
        <w:rPr>
          <w:noProof/>
        </w:rPr>
        <w:fldChar w:fldCharType="separate"/>
      </w:r>
      <w:r>
        <w:rPr>
          <w:noProof/>
        </w:rPr>
        <w:t>132</w:t>
      </w:r>
      <w:r>
        <w:rPr>
          <w:noProof/>
        </w:rPr>
        <w:fldChar w:fldCharType="end"/>
      </w:r>
    </w:p>
    <w:p w14:paraId="0D2C75E1" w14:textId="76DDC548"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6.28.2.2</w:t>
      </w:r>
      <w:r>
        <w:rPr>
          <w:rFonts w:asciiTheme="minorHAnsi" w:eastAsiaTheme="minorEastAsia" w:hAnsiTheme="minorHAnsi" w:cstheme="minorBidi"/>
          <w:noProof/>
          <w:kern w:val="2"/>
          <w:sz w:val="22"/>
          <w:szCs w:val="22"/>
          <w14:ligatures w14:val="standardContextual"/>
        </w:rPr>
        <w:tab/>
      </w:r>
      <w:r>
        <w:rPr>
          <w:noProof/>
        </w:rPr>
        <w:t>Device-Reader Binding Information Usage</w:t>
      </w:r>
      <w:r>
        <w:rPr>
          <w:noProof/>
        </w:rPr>
        <w:tab/>
      </w:r>
      <w:r>
        <w:rPr>
          <w:noProof/>
        </w:rPr>
        <w:fldChar w:fldCharType="begin" w:fldLock="1"/>
      </w:r>
      <w:r>
        <w:rPr>
          <w:noProof/>
        </w:rPr>
        <w:instrText xml:space="preserve"> PAGEREF _Toc183616842 \h </w:instrText>
      </w:r>
      <w:r>
        <w:rPr>
          <w:noProof/>
        </w:rPr>
      </w:r>
      <w:r>
        <w:rPr>
          <w:noProof/>
        </w:rPr>
        <w:fldChar w:fldCharType="separate"/>
      </w:r>
      <w:r>
        <w:rPr>
          <w:noProof/>
        </w:rPr>
        <w:t>133</w:t>
      </w:r>
      <w:r>
        <w:rPr>
          <w:noProof/>
        </w:rPr>
        <w:fldChar w:fldCharType="end"/>
      </w:r>
    </w:p>
    <w:p w14:paraId="7DB2FCD8" w14:textId="2AED8555"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6.28.3</w:t>
      </w:r>
      <w:r>
        <w:rPr>
          <w:rFonts w:asciiTheme="minorHAnsi" w:eastAsiaTheme="minorEastAsia" w:hAnsiTheme="minorHAnsi" w:cstheme="minorBidi"/>
          <w:noProof/>
          <w:kern w:val="2"/>
          <w:sz w:val="22"/>
          <w:szCs w:val="22"/>
          <w14:ligatures w14:val="standardContextual"/>
        </w:rPr>
        <w:tab/>
      </w:r>
      <w:r>
        <w:rPr>
          <w:noProof/>
        </w:rPr>
        <w:t>Impacts on Existing Nodes and Functionality</w:t>
      </w:r>
      <w:r>
        <w:rPr>
          <w:noProof/>
        </w:rPr>
        <w:tab/>
      </w:r>
      <w:r>
        <w:rPr>
          <w:noProof/>
        </w:rPr>
        <w:fldChar w:fldCharType="begin" w:fldLock="1"/>
      </w:r>
      <w:r>
        <w:rPr>
          <w:noProof/>
        </w:rPr>
        <w:instrText xml:space="preserve"> PAGEREF _Toc183616843 \h </w:instrText>
      </w:r>
      <w:r>
        <w:rPr>
          <w:noProof/>
        </w:rPr>
      </w:r>
      <w:r>
        <w:rPr>
          <w:noProof/>
        </w:rPr>
        <w:fldChar w:fldCharType="separate"/>
      </w:r>
      <w:r>
        <w:rPr>
          <w:noProof/>
        </w:rPr>
        <w:t>135</w:t>
      </w:r>
      <w:r>
        <w:rPr>
          <w:noProof/>
        </w:rPr>
        <w:fldChar w:fldCharType="end"/>
      </w:r>
    </w:p>
    <w:p w14:paraId="569AEEF1" w14:textId="5500CF1C"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Solution #29: Periodic triggered Ambient IoT Devices for registration update in Topology-1</w:t>
      </w:r>
      <w:r>
        <w:rPr>
          <w:noProof/>
        </w:rPr>
        <w:tab/>
      </w:r>
      <w:r>
        <w:rPr>
          <w:noProof/>
        </w:rPr>
        <w:fldChar w:fldCharType="begin" w:fldLock="1"/>
      </w:r>
      <w:r>
        <w:rPr>
          <w:noProof/>
        </w:rPr>
        <w:instrText xml:space="preserve"> PAGEREF _Toc183616844 \h </w:instrText>
      </w:r>
      <w:r>
        <w:rPr>
          <w:noProof/>
        </w:rPr>
      </w:r>
      <w:r>
        <w:rPr>
          <w:noProof/>
        </w:rPr>
        <w:fldChar w:fldCharType="separate"/>
      </w:r>
      <w:r>
        <w:rPr>
          <w:noProof/>
        </w:rPr>
        <w:t>135</w:t>
      </w:r>
      <w:r>
        <w:rPr>
          <w:noProof/>
        </w:rPr>
        <w:fldChar w:fldCharType="end"/>
      </w:r>
    </w:p>
    <w:p w14:paraId="10CD72CA" w14:textId="052F88D9"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6.29.1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_Toc183616845 \h </w:instrText>
      </w:r>
      <w:r>
        <w:rPr>
          <w:noProof/>
        </w:rPr>
      </w:r>
      <w:r>
        <w:rPr>
          <w:noProof/>
        </w:rPr>
        <w:fldChar w:fldCharType="separate"/>
      </w:r>
      <w:r>
        <w:rPr>
          <w:noProof/>
        </w:rPr>
        <w:t>135</w:t>
      </w:r>
      <w:r>
        <w:rPr>
          <w:noProof/>
        </w:rPr>
        <w:fldChar w:fldCharType="end"/>
      </w:r>
    </w:p>
    <w:p w14:paraId="34B95DB1" w14:textId="3C3752E5"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6.29.2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_Toc183616846 \h </w:instrText>
      </w:r>
      <w:r>
        <w:rPr>
          <w:noProof/>
        </w:rPr>
      </w:r>
      <w:r>
        <w:rPr>
          <w:noProof/>
        </w:rPr>
        <w:fldChar w:fldCharType="separate"/>
      </w:r>
      <w:r>
        <w:rPr>
          <w:noProof/>
        </w:rPr>
        <w:t>135</w:t>
      </w:r>
      <w:r>
        <w:rPr>
          <w:noProof/>
        </w:rPr>
        <w:fldChar w:fldCharType="end"/>
      </w:r>
    </w:p>
    <w:p w14:paraId="464C0C84" w14:textId="0BB7341C" w:rsidR="007B5D93" w:rsidRDefault="007B5D93">
      <w:pPr>
        <w:pStyle w:val="TOC4"/>
        <w:rPr>
          <w:rFonts w:asciiTheme="minorHAnsi" w:eastAsiaTheme="minorEastAsia" w:hAnsiTheme="minorHAnsi" w:cstheme="minorBidi"/>
          <w:noProof/>
          <w:kern w:val="2"/>
          <w:sz w:val="22"/>
          <w:szCs w:val="22"/>
          <w14:ligatures w14:val="standardContextual"/>
        </w:rPr>
      </w:pPr>
      <w:r w:rsidRPr="0003016A">
        <w:rPr>
          <w:rFonts w:eastAsia="Yu Mincho"/>
          <w:noProof/>
        </w:rPr>
        <w:t>6.29.2.1</w:t>
      </w:r>
      <w:r>
        <w:rPr>
          <w:rFonts w:asciiTheme="minorHAnsi" w:eastAsiaTheme="minorEastAsia" w:hAnsiTheme="minorHAnsi" w:cstheme="minorBidi"/>
          <w:noProof/>
          <w:kern w:val="2"/>
          <w:sz w:val="22"/>
          <w:szCs w:val="22"/>
          <w14:ligatures w14:val="standardContextual"/>
        </w:rPr>
        <w:tab/>
      </w:r>
      <w:r w:rsidRPr="0003016A">
        <w:rPr>
          <w:rFonts w:eastAsia="Yu Mincho"/>
          <w:noProof/>
        </w:rPr>
        <w:t>Periodic triggered AIoT devices to perform Registration Update</w:t>
      </w:r>
      <w:r>
        <w:rPr>
          <w:noProof/>
        </w:rPr>
        <w:tab/>
      </w:r>
      <w:r>
        <w:rPr>
          <w:noProof/>
        </w:rPr>
        <w:fldChar w:fldCharType="begin" w:fldLock="1"/>
      </w:r>
      <w:r>
        <w:rPr>
          <w:noProof/>
        </w:rPr>
        <w:instrText xml:space="preserve"> PAGEREF _Toc183616847 \h </w:instrText>
      </w:r>
      <w:r>
        <w:rPr>
          <w:noProof/>
        </w:rPr>
      </w:r>
      <w:r>
        <w:rPr>
          <w:noProof/>
        </w:rPr>
        <w:fldChar w:fldCharType="separate"/>
      </w:r>
      <w:r>
        <w:rPr>
          <w:noProof/>
        </w:rPr>
        <w:t>135</w:t>
      </w:r>
      <w:r>
        <w:rPr>
          <w:noProof/>
        </w:rPr>
        <w:fldChar w:fldCharType="end"/>
      </w:r>
    </w:p>
    <w:p w14:paraId="6E890D26" w14:textId="24BDE4ED"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6.29.2.2</w:t>
      </w:r>
      <w:r>
        <w:rPr>
          <w:rFonts w:asciiTheme="minorHAnsi" w:eastAsiaTheme="minorEastAsia" w:hAnsiTheme="minorHAnsi" w:cstheme="minorBidi"/>
          <w:noProof/>
          <w:kern w:val="2"/>
          <w:sz w:val="22"/>
          <w:szCs w:val="22"/>
          <w14:ligatures w14:val="standardContextual"/>
        </w:rPr>
        <w:tab/>
      </w:r>
      <w:r>
        <w:rPr>
          <w:noProof/>
        </w:rPr>
        <w:t>Periodic triggered AIoT devices to perform Registration Update (Continued)</w:t>
      </w:r>
      <w:r>
        <w:rPr>
          <w:noProof/>
        </w:rPr>
        <w:tab/>
      </w:r>
      <w:r>
        <w:rPr>
          <w:noProof/>
        </w:rPr>
        <w:fldChar w:fldCharType="begin" w:fldLock="1"/>
      </w:r>
      <w:r>
        <w:rPr>
          <w:noProof/>
        </w:rPr>
        <w:instrText xml:space="preserve"> PAGEREF _Toc183616848 \h </w:instrText>
      </w:r>
      <w:r>
        <w:rPr>
          <w:noProof/>
        </w:rPr>
      </w:r>
      <w:r>
        <w:rPr>
          <w:noProof/>
        </w:rPr>
        <w:fldChar w:fldCharType="separate"/>
      </w:r>
      <w:r>
        <w:rPr>
          <w:noProof/>
        </w:rPr>
        <w:t>137</w:t>
      </w:r>
      <w:r>
        <w:rPr>
          <w:noProof/>
        </w:rPr>
        <w:fldChar w:fldCharType="end"/>
      </w:r>
    </w:p>
    <w:p w14:paraId="1ACA6BE9" w14:textId="5D78EEDA"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6.29.2.3</w:t>
      </w:r>
      <w:r>
        <w:rPr>
          <w:rFonts w:asciiTheme="minorHAnsi" w:eastAsiaTheme="minorEastAsia" w:hAnsiTheme="minorHAnsi" w:cstheme="minorBidi"/>
          <w:noProof/>
          <w:kern w:val="2"/>
          <w:sz w:val="22"/>
          <w:szCs w:val="22"/>
          <w14:ligatures w14:val="standardContextual"/>
        </w:rPr>
        <w:tab/>
      </w:r>
      <w:r>
        <w:rPr>
          <w:noProof/>
        </w:rPr>
        <w:t>BS relocation according the update of the latest registration area of AIoT device</w:t>
      </w:r>
      <w:r>
        <w:rPr>
          <w:noProof/>
        </w:rPr>
        <w:tab/>
      </w:r>
      <w:r>
        <w:rPr>
          <w:noProof/>
        </w:rPr>
        <w:fldChar w:fldCharType="begin" w:fldLock="1"/>
      </w:r>
      <w:r>
        <w:rPr>
          <w:noProof/>
        </w:rPr>
        <w:instrText xml:space="preserve"> PAGEREF _Toc183616849 \h </w:instrText>
      </w:r>
      <w:r>
        <w:rPr>
          <w:noProof/>
        </w:rPr>
      </w:r>
      <w:r>
        <w:rPr>
          <w:noProof/>
        </w:rPr>
        <w:fldChar w:fldCharType="separate"/>
      </w:r>
      <w:r>
        <w:rPr>
          <w:noProof/>
        </w:rPr>
        <w:t>138</w:t>
      </w:r>
      <w:r>
        <w:rPr>
          <w:noProof/>
        </w:rPr>
        <w:fldChar w:fldCharType="end"/>
      </w:r>
    </w:p>
    <w:p w14:paraId="629A7BEB" w14:textId="0DE9ADA4"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6.29.2.4</w:t>
      </w:r>
      <w:r>
        <w:rPr>
          <w:rFonts w:asciiTheme="minorHAnsi" w:eastAsiaTheme="minorEastAsia" w:hAnsiTheme="minorHAnsi" w:cstheme="minorBidi"/>
          <w:noProof/>
          <w:kern w:val="2"/>
          <w:sz w:val="22"/>
          <w:szCs w:val="22"/>
          <w14:ligatures w14:val="standardContextual"/>
        </w:rPr>
        <w:tab/>
      </w:r>
      <w:r>
        <w:rPr>
          <w:noProof/>
        </w:rPr>
        <w:t>Deregistration</w:t>
      </w:r>
      <w:r>
        <w:rPr>
          <w:noProof/>
        </w:rPr>
        <w:tab/>
      </w:r>
      <w:r>
        <w:rPr>
          <w:noProof/>
        </w:rPr>
        <w:fldChar w:fldCharType="begin" w:fldLock="1"/>
      </w:r>
      <w:r>
        <w:rPr>
          <w:noProof/>
        </w:rPr>
        <w:instrText xml:space="preserve"> PAGEREF _Toc183616850 \h </w:instrText>
      </w:r>
      <w:r>
        <w:rPr>
          <w:noProof/>
        </w:rPr>
      </w:r>
      <w:r>
        <w:rPr>
          <w:noProof/>
        </w:rPr>
        <w:fldChar w:fldCharType="separate"/>
      </w:r>
      <w:r>
        <w:rPr>
          <w:noProof/>
        </w:rPr>
        <w:t>138</w:t>
      </w:r>
      <w:r>
        <w:rPr>
          <w:noProof/>
        </w:rPr>
        <w:fldChar w:fldCharType="end"/>
      </w:r>
    </w:p>
    <w:p w14:paraId="5B90E200" w14:textId="5143B324"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6.29.3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_Toc183616851 \h </w:instrText>
      </w:r>
      <w:r>
        <w:rPr>
          <w:noProof/>
        </w:rPr>
      </w:r>
      <w:r>
        <w:rPr>
          <w:noProof/>
        </w:rPr>
        <w:fldChar w:fldCharType="separate"/>
      </w:r>
      <w:r>
        <w:rPr>
          <w:noProof/>
        </w:rPr>
        <w:t>139</w:t>
      </w:r>
      <w:r>
        <w:rPr>
          <w:noProof/>
        </w:rPr>
        <w:fldChar w:fldCharType="end"/>
      </w:r>
    </w:p>
    <w:p w14:paraId="603B0EF6" w14:textId="2648170C"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6.30</w:t>
      </w:r>
      <w:r>
        <w:rPr>
          <w:rFonts w:asciiTheme="minorHAnsi" w:eastAsiaTheme="minorEastAsia" w:hAnsiTheme="minorHAnsi" w:cstheme="minorBidi"/>
          <w:noProof/>
          <w:kern w:val="2"/>
          <w:sz w:val="22"/>
          <w:szCs w:val="22"/>
          <w14:ligatures w14:val="standardContextual"/>
        </w:rPr>
        <w:tab/>
      </w:r>
      <w:r>
        <w:rPr>
          <w:noProof/>
        </w:rPr>
        <w:t>Solution #30: Support AIoT Devices using AIOTF for Topology 2</w:t>
      </w:r>
      <w:r>
        <w:rPr>
          <w:noProof/>
        </w:rPr>
        <w:tab/>
      </w:r>
      <w:r>
        <w:rPr>
          <w:noProof/>
        </w:rPr>
        <w:fldChar w:fldCharType="begin" w:fldLock="1"/>
      </w:r>
      <w:r>
        <w:rPr>
          <w:noProof/>
        </w:rPr>
        <w:instrText xml:space="preserve"> PAGEREF _Toc183616852 \h </w:instrText>
      </w:r>
      <w:r>
        <w:rPr>
          <w:noProof/>
        </w:rPr>
      </w:r>
      <w:r>
        <w:rPr>
          <w:noProof/>
        </w:rPr>
        <w:fldChar w:fldCharType="separate"/>
      </w:r>
      <w:r>
        <w:rPr>
          <w:noProof/>
        </w:rPr>
        <w:t>140</w:t>
      </w:r>
      <w:r>
        <w:rPr>
          <w:noProof/>
        </w:rPr>
        <w:fldChar w:fldCharType="end"/>
      </w:r>
    </w:p>
    <w:p w14:paraId="54B9E1F6" w14:textId="6AF29958"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6.30.1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_Toc183616853 \h </w:instrText>
      </w:r>
      <w:r>
        <w:rPr>
          <w:noProof/>
        </w:rPr>
      </w:r>
      <w:r>
        <w:rPr>
          <w:noProof/>
        </w:rPr>
        <w:fldChar w:fldCharType="separate"/>
      </w:r>
      <w:r>
        <w:rPr>
          <w:noProof/>
        </w:rPr>
        <w:t>140</w:t>
      </w:r>
      <w:r>
        <w:rPr>
          <w:noProof/>
        </w:rPr>
        <w:fldChar w:fldCharType="end"/>
      </w:r>
    </w:p>
    <w:p w14:paraId="7A1E7819" w14:textId="5081919E"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6.30.1.0</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_Toc183616854 \h </w:instrText>
      </w:r>
      <w:r>
        <w:rPr>
          <w:noProof/>
        </w:rPr>
      </w:r>
      <w:r>
        <w:rPr>
          <w:noProof/>
        </w:rPr>
        <w:fldChar w:fldCharType="separate"/>
      </w:r>
      <w:r>
        <w:rPr>
          <w:noProof/>
        </w:rPr>
        <w:t>140</w:t>
      </w:r>
      <w:r>
        <w:rPr>
          <w:noProof/>
        </w:rPr>
        <w:fldChar w:fldCharType="end"/>
      </w:r>
    </w:p>
    <w:p w14:paraId="7DF26033" w14:textId="44057A44"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ko-KR"/>
        </w:rPr>
        <w:t>6.30.1.1</w:t>
      </w:r>
      <w:r>
        <w:rPr>
          <w:rFonts w:asciiTheme="minorHAnsi" w:eastAsiaTheme="minorEastAsia" w:hAnsiTheme="minorHAnsi" w:cstheme="minorBidi"/>
          <w:noProof/>
          <w:kern w:val="2"/>
          <w:sz w:val="22"/>
          <w:szCs w:val="22"/>
          <w14:ligatures w14:val="standardContextual"/>
        </w:rPr>
        <w:tab/>
      </w:r>
      <w:r>
        <w:rPr>
          <w:noProof/>
          <w:lang w:eastAsia="zh-CN"/>
        </w:rPr>
        <w:t>Reference</w:t>
      </w:r>
      <w:r>
        <w:rPr>
          <w:noProof/>
          <w:lang w:eastAsia="ko-KR"/>
        </w:rPr>
        <w:t xml:space="preserve"> Architecture</w:t>
      </w:r>
      <w:r>
        <w:rPr>
          <w:noProof/>
        </w:rPr>
        <w:tab/>
      </w:r>
      <w:r>
        <w:rPr>
          <w:noProof/>
        </w:rPr>
        <w:fldChar w:fldCharType="begin" w:fldLock="1"/>
      </w:r>
      <w:r>
        <w:rPr>
          <w:noProof/>
        </w:rPr>
        <w:instrText xml:space="preserve"> PAGEREF _Toc183616855 \h </w:instrText>
      </w:r>
      <w:r>
        <w:rPr>
          <w:noProof/>
        </w:rPr>
      </w:r>
      <w:r>
        <w:rPr>
          <w:noProof/>
        </w:rPr>
        <w:fldChar w:fldCharType="separate"/>
      </w:r>
      <w:r>
        <w:rPr>
          <w:noProof/>
        </w:rPr>
        <w:t>140</w:t>
      </w:r>
      <w:r>
        <w:rPr>
          <w:noProof/>
        </w:rPr>
        <w:fldChar w:fldCharType="end"/>
      </w:r>
    </w:p>
    <w:p w14:paraId="56616DF3" w14:textId="326EC263"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ko-KR"/>
        </w:rPr>
        <w:t>6.30.1.2</w:t>
      </w:r>
      <w:r>
        <w:rPr>
          <w:rFonts w:asciiTheme="minorHAnsi" w:eastAsiaTheme="minorEastAsia" w:hAnsiTheme="minorHAnsi" w:cstheme="minorBidi"/>
          <w:noProof/>
          <w:kern w:val="2"/>
          <w:sz w:val="22"/>
          <w:szCs w:val="22"/>
          <w14:ligatures w14:val="standardContextual"/>
        </w:rPr>
        <w:tab/>
      </w:r>
      <w:r>
        <w:rPr>
          <w:noProof/>
          <w:lang w:eastAsia="zh-CN"/>
        </w:rPr>
        <w:t>Protocol Stack</w:t>
      </w:r>
      <w:r>
        <w:rPr>
          <w:noProof/>
        </w:rPr>
        <w:tab/>
      </w:r>
      <w:r>
        <w:rPr>
          <w:noProof/>
        </w:rPr>
        <w:fldChar w:fldCharType="begin" w:fldLock="1"/>
      </w:r>
      <w:r>
        <w:rPr>
          <w:noProof/>
        </w:rPr>
        <w:instrText xml:space="preserve"> PAGEREF _Toc183616856 \h </w:instrText>
      </w:r>
      <w:r>
        <w:rPr>
          <w:noProof/>
        </w:rPr>
      </w:r>
      <w:r>
        <w:rPr>
          <w:noProof/>
        </w:rPr>
        <w:fldChar w:fldCharType="separate"/>
      </w:r>
      <w:r>
        <w:rPr>
          <w:noProof/>
        </w:rPr>
        <w:t>141</w:t>
      </w:r>
      <w:r>
        <w:rPr>
          <w:noProof/>
        </w:rPr>
        <w:fldChar w:fldCharType="end"/>
      </w:r>
    </w:p>
    <w:p w14:paraId="72C3F2FE" w14:textId="1627FB72"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6.30.2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_Toc183616857 \h </w:instrText>
      </w:r>
      <w:r>
        <w:rPr>
          <w:noProof/>
        </w:rPr>
      </w:r>
      <w:r>
        <w:rPr>
          <w:noProof/>
        </w:rPr>
        <w:fldChar w:fldCharType="separate"/>
      </w:r>
      <w:r>
        <w:rPr>
          <w:noProof/>
        </w:rPr>
        <w:t>141</w:t>
      </w:r>
      <w:r>
        <w:rPr>
          <w:noProof/>
        </w:rPr>
        <w:fldChar w:fldCharType="end"/>
      </w:r>
    </w:p>
    <w:p w14:paraId="624DF3CE" w14:textId="6592CAFD"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6.30.2.1</w:t>
      </w:r>
      <w:r>
        <w:rPr>
          <w:rFonts w:asciiTheme="minorHAnsi" w:eastAsiaTheme="minorEastAsia" w:hAnsiTheme="minorHAnsi" w:cstheme="minorBidi"/>
          <w:noProof/>
          <w:kern w:val="2"/>
          <w:sz w:val="22"/>
          <w:szCs w:val="22"/>
          <w14:ligatures w14:val="standardContextual"/>
        </w:rPr>
        <w:tab/>
      </w:r>
      <w:r>
        <w:rPr>
          <w:noProof/>
        </w:rPr>
        <w:t>AIoT Service Authorization for Intermediate UE</w:t>
      </w:r>
      <w:r>
        <w:rPr>
          <w:noProof/>
        </w:rPr>
        <w:tab/>
      </w:r>
      <w:r>
        <w:rPr>
          <w:noProof/>
        </w:rPr>
        <w:fldChar w:fldCharType="begin" w:fldLock="1"/>
      </w:r>
      <w:r>
        <w:rPr>
          <w:noProof/>
        </w:rPr>
        <w:instrText xml:space="preserve"> PAGEREF _Toc183616858 \h </w:instrText>
      </w:r>
      <w:r>
        <w:rPr>
          <w:noProof/>
        </w:rPr>
      </w:r>
      <w:r>
        <w:rPr>
          <w:noProof/>
        </w:rPr>
        <w:fldChar w:fldCharType="separate"/>
      </w:r>
      <w:r>
        <w:rPr>
          <w:noProof/>
        </w:rPr>
        <w:t>141</w:t>
      </w:r>
      <w:r>
        <w:rPr>
          <w:noProof/>
        </w:rPr>
        <w:fldChar w:fldCharType="end"/>
      </w:r>
    </w:p>
    <w:p w14:paraId="638F17A6" w14:textId="4BF9740E"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6.30.2.2</w:t>
      </w:r>
      <w:r>
        <w:rPr>
          <w:rFonts w:asciiTheme="minorHAnsi" w:eastAsiaTheme="minorEastAsia" w:hAnsiTheme="minorHAnsi" w:cstheme="minorBidi"/>
          <w:noProof/>
          <w:kern w:val="2"/>
          <w:sz w:val="22"/>
          <w:szCs w:val="22"/>
          <w14:ligatures w14:val="standardContextual"/>
        </w:rPr>
        <w:tab/>
      </w:r>
      <w:r>
        <w:rPr>
          <w:noProof/>
        </w:rPr>
        <w:t>AIOTF Keep Track of Intermediate UE</w:t>
      </w:r>
      <w:r>
        <w:rPr>
          <w:noProof/>
        </w:rPr>
        <w:tab/>
      </w:r>
      <w:r>
        <w:rPr>
          <w:noProof/>
        </w:rPr>
        <w:fldChar w:fldCharType="begin" w:fldLock="1"/>
      </w:r>
      <w:r>
        <w:rPr>
          <w:noProof/>
        </w:rPr>
        <w:instrText xml:space="preserve"> PAGEREF _Toc183616859 \h </w:instrText>
      </w:r>
      <w:r>
        <w:rPr>
          <w:noProof/>
        </w:rPr>
      </w:r>
      <w:r>
        <w:rPr>
          <w:noProof/>
        </w:rPr>
        <w:fldChar w:fldCharType="separate"/>
      </w:r>
      <w:r>
        <w:rPr>
          <w:noProof/>
        </w:rPr>
        <w:t>142</w:t>
      </w:r>
      <w:r>
        <w:rPr>
          <w:noProof/>
        </w:rPr>
        <w:fldChar w:fldCharType="end"/>
      </w:r>
    </w:p>
    <w:p w14:paraId="038B3824" w14:textId="7A236A04"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6.30.2.3</w:t>
      </w:r>
      <w:r>
        <w:rPr>
          <w:rFonts w:asciiTheme="minorHAnsi" w:eastAsiaTheme="minorEastAsia" w:hAnsiTheme="minorHAnsi" w:cstheme="minorBidi"/>
          <w:noProof/>
          <w:kern w:val="2"/>
          <w:sz w:val="22"/>
          <w:szCs w:val="22"/>
          <w14:ligatures w14:val="standardContextual"/>
        </w:rPr>
        <w:tab/>
      </w:r>
      <w:r>
        <w:rPr>
          <w:noProof/>
        </w:rPr>
        <w:t xml:space="preserve">Application </w:t>
      </w:r>
      <w:r>
        <w:rPr>
          <w:noProof/>
          <w:lang w:eastAsia="zh-CN"/>
        </w:rPr>
        <w:t>Inventory Procedure</w:t>
      </w:r>
      <w:r>
        <w:rPr>
          <w:noProof/>
        </w:rPr>
        <w:tab/>
      </w:r>
      <w:r>
        <w:rPr>
          <w:noProof/>
        </w:rPr>
        <w:fldChar w:fldCharType="begin" w:fldLock="1"/>
      </w:r>
      <w:r>
        <w:rPr>
          <w:noProof/>
        </w:rPr>
        <w:instrText xml:space="preserve"> PAGEREF _Toc183616860 \h </w:instrText>
      </w:r>
      <w:r>
        <w:rPr>
          <w:noProof/>
        </w:rPr>
      </w:r>
      <w:r>
        <w:rPr>
          <w:noProof/>
        </w:rPr>
        <w:fldChar w:fldCharType="separate"/>
      </w:r>
      <w:r>
        <w:rPr>
          <w:noProof/>
        </w:rPr>
        <w:t>142</w:t>
      </w:r>
      <w:r>
        <w:rPr>
          <w:noProof/>
        </w:rPr>
        <w:fldChar w:fldCharType="end"/>
      </w:r>
    </w:p>
    <w:p w14:paraId="0EF561B9" w14:textId="3AACA30C"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6.30.2.4</w:t>
      </w:r>
      <w:r>
        <w:rPr>
          <w:rFonts w:asciiTheme="minorHAnsi" w:eastAsiaTheme="minorEastAsia" w:hAnsiTheme="minorHAnsi" w:cstheme="minorBidi"/>
          <w:noProof/>
          <w:kern w:val="2"/>
          <w:sz w:val="22"/>
          <w:szCs w:val="22"/>
          <w14:ligatures w14:val="standardContextual"/>
        </w:rPr>
        <w:tab/>
      </w:r>
      <w:r>
        <w:rPr>
          <w:noProof/>
        </w:rPr>
        <w:t>Periodic Inventory</w:t>
      </w:r>
      <w:r>
        <w:rPr>
          <w:noProof/>
        </w:rPr>
        <w:tab/>
      </w:r>
      <w:r>
        <w:rPr>
          <w:noProof/>
        </w:rPr>
        <w:fldChar w:fldCharType="begin" w:fldLock="1"/>
      </w:r>
      <w:r>
        <w:rPr>
          <w:noProof/>
        </w:rPr>
        <w:instrText xml:space="preserve"> PAGEREF _Toc183616861 \h </w:instrText>
      </w:r>
      <w:r>
        <w:rPr>
          <w:noProof/>
        </w:rPr>
      </w:r>
      <w:r>
        <w:rPr>
          <w:noProof/>
        </w:rPr>
        <w:fldChar w:fldCharType="separate"/>
      </w:r>
      <w:r>
        <w:rPr>
          <w:noProof/>
        </w:rPr>
        <w:t>144</w:t>
      </w:r>
      <w:r>
        <w:rPr>
          <w:noProof/>
        </w:rPr>
        <w:fldChar w:fldCharType="end"/>
      </w:r>
    </w:p>
    <w:p w14:paraId="76B2A2DC" w14:textId="558C7832"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6.30.2.5</w:t>
      </w:r>
      <w:r>
        <w:rPr>
          <w:rFonts w:asciiTheme="minorHAnsi" w:eastAsiaTheme="minorEastAsia" w:hAnsiTheme="minorHAnsi" w:cstheme="minorBidi"/>
          <w:noProof/>
          <w:kern w:val="2"/>
          <w:sz w:val="22"/>
          <w:szCs w:val="22"/>
          <w14:ligatures w14:val="standardContextual"/>
        </w:rPr>
        <w:tab/>
      </w:r>
      <w:r>
        <w:rPr>
          <w:noProof/>
        </w:rPr>
        <w:t>Command Procedure</w:t>
      </w:r>
      <w:r>
        <w:rPr>
          <w:noProof/>
        </w:rPr>
        <w:tab/>
      </w:r>
      <w:r>
        <w:rPr>
          <w:noProof/>
        </w:rPr>
        <w:fldChar w:fldCharType="begin" w:fldLock="1"/>
      </w:r>
      <w:r>
        <w:rPr>
          <w:noProof/>
        </w:rPr>
        <w:instrText xml:space="preserve"> PAGEREF _Toc183616862 \h </w:instrText>
      </w:r>
      <w:r>
        <w:rPr>
          <w:noProof/>
        </w:rPr>
      </w:r>
      <w:r>
        <w:rPr>
          <w:noProof/>
        </w:rPr>
        <w:fldChar w:fldCharType="separate"/>
      </w:r>
      <w:r>
        <w:rPr>
          <w:noProof/>
        </w:rPr>
        <w:t>144</w:t>
      </w:r>
      <w:r>
        <w:rPr>
          <w:noProof/>
        </w:rPr>
        <w:fldChar w:fldCharType="end"/>
      </w:r>
    </w:p>
    <w:p w14:paraId="3E1EDC04" w14:textId="47F35A07"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6.30.3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_Toc183616863 \h </w:instrText>
      </w:r>
      <w:r>
        <w:rPr>
          <w:noProof/>
        </w:rPr>
      </w:r>
      <w:r>
        <w:rPr>
          <w:noProof/>
        </w:rPr>
        <w:fldChar w:fldCharType="separate"/>
      </w:r>
      <w:r>
        <w:rPr>
          <w:noProof/>
        </w:rPr>
        <w:t>147</w:t>
      </w:r>
      <w:r>
        <w:rPr>
          <w:noProof/>
        </w:rPr>
        <w:fldChar w:fldCharType="end"/>
      </w:r>
    </w:p>
    <w:p w14:paraId="40EB564D" w14:textId="5067FB90" w:rsidR="007B5D93" w:rsidRDefault="007B5D93">
      <w:pPr>
        <w:pStyle w:val="TOC2"/>
        <w:rPr>
          <w:rFonts w:asciiTheme="minorHAnsi" w:eastAsiaTheme="minorEastAsia" w:hAnsiTheme="minorHAnsi" w:cstheme="minorBidi"/>
          <w:noProof/>
          <w:kern w:val="2"/>
          <w:sz w:val="22"/>
          <w:szCs w:val="22"/>
          <w14:ligatures w14:val="standardContextual"/>
        </w:rPr>
      </w:pPr>
      <w:r w:rsidRPr="0003016A">
        <w:rPr>
          <w:noProof/>
          <w:lang w:val="en-US" w:eastAsia="zh-CN"/>
        </w:rPr>
        <w:t>6.31</w:t>
      </w:r>
      <w:r>
        <w:rPr>
          <w:rFonts w:asciiTheme="minorHAnsi" w:eastAsiaTheme="minorEastAsia" w:hAnsiTheme="minorHAnsi" w:cstheme="minorBidi"/>
          <w:noProof/>
          <w:kern w:val="2"/>
          <w:sz w:val="22"/>
          <w:szCs w:val="22"/>
          <w14:ligatures w14:val="standardContextual"/>
        </w:rPr>
        <w:tab/>
      </w:r>
      <w:r w:rsidRPr="0003016A">
        <w:rPr>
          <w:noProof/>
          <w:lang w:val="en-US" w:eastAsia="zh-CN"/>
        </w:rPr>
        <w:t>Solution #31: fixed type of UE reader solution for Ambient IoT services</w:t>
      </w:r>
      <w:r>
        <w:rPr>
          <w:noProof/>
        </w:rPr>
        <w:tab/>
      </w:r>
      <w:r>
        <w:rPr>
          <w:noProof/>
        </w:rPr>
        <w:fldChar w:fldCharType="begin" w:fldLock="1"/>
      </w:r>
      <w:r>
        <w:rPr>
          <w:noProof/>
        </w:rPr>
        <w:instrText xml:space="preserve"> PAGEREF _Toc183616864 \h </w:instrText>
      </w:r>
      <w:r>
        <w:rPr>
          <w:noProof/>
        </w:rPr>
      </w:r>
      <w:r>
        <w:rPr>
          <w:noProof/>
        </w:rPr>
        <w:fldChar w:fldCharType="separate"/>
      </w:r>
      <w:r>
        <w:rPr>
          <w:noProof/>
        </w:rPr>
        <w:t>147</w:t>
      </w:r>
      <w:r>
        <w:rPr>
          <w:noProof/>
        </w:rPr>
        <w:fldChar w:fldCharType="end"/>
      </w:r>
    </w:p>
    <w:p w14:paraId="1F5AA170" w14:textId="5F645D34"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noProof/>
          <w:lang w:val="en-US" w:eastAsia="zh-CN"/>
        </w:rPr>
        <w:t>6.31.1</w:t>
      </w:r>
      <w:r>
        <w:rPr>
          <w:rFonts w:asciiTheme="minorHAnsi" w:eastAsiaTheme="minorEastAsia" w:hAnsiTheme="minorHAnsi" w:cstheme="minorBidi"/>
          <w:noProof/>
          <w:kern w:val="2"/>
          <w:sz w:val="22"/>
          <w:szCs w:val="22"/>
          <w14:ligatures w14:val="standardContextual"/>
        </w:rPr>
        <w:tab/>
      </w:r>
      <w:r w:rsidRPr="0003016A">
        <w:rPr>
          <w:noProof/>
          <w:lang w:val="en-US" w:eastAsia="zh-CN"/>
        </w:rPr>
        <w:t>Description</w:t>
      </w:r>
      <w:r>
        <w:rPr>
          <w:noProof/>
        </w:rPr>
        <w:tab/>
      </w:r>
      <w:r>
        <w:rPr>
          <w:noProof/>
        </w:rPr>
        <w:fldChar w:fldCharType="begin" w:fldLock="1"/>
      </w:r>
      <w:r>
        <w:rPr>
          <w:noProof/>
        </w:rPr>
        <w:instrText xml:space="preserve"> PAGEREF _Toc183616865 \h </w:instrText>
      </w:r>
      <w:r>
        <w:rPr>
          <w:noProof/>
        </w:rPr>
      </w:r>
      <w:r>
        <w:rPr>
          <w:noProof/>
        </w:rPr>
        <w:fldChar w:fldCharType="separate"/>
      </w:r>
      <w:r>
        <w:rPr>
          <w:noProof/>
        </w:rPr>
        <w:t>147</w:t>
      </w:r>
      <w:r>
        <w:rPr>
          <w:noProof/>
        </w:rPr>
        <w:fldChar w:fldCharType="end"/>
      </w:r>
    </w:p>
    <w:p w14:paraId="72F01AE1" w14:textId="6B3F072B"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noProof/>
          <w:lang w:val="en-US" w:eastAsia="zh-CN"/>
        </w:rPr>
        <w:t>6.31.2</w:t>
      </w:r>
      <w:r>
        <w:rPr>
          <w:rFonts w:asciiTheme="minorHAnsi" w:eastAsiaTheme="minorEastAsia" w:hAnsiTheme="minorHAnsi" w:cstheme="minorBidi"/>
          <w:noProof/>
          <w:kern w:val="2"/>
          <w:sz w:val="22"/>
          <w:szCs w:val="22"/>
          <w14:ligatures w14:val="standardContextual"/>
        </w:rPr>
        <w:tab/>
      </w:r>
      <w:r w:rsidRPr="0003016A">
        <w:rPr>
          <w:noProof/>
          <w:lang w:val="en-US" w:eastAsia="zh-CN"/>
        </w:rPr>
        <w:t>Procedures</w:t>
      </w:r>
      <w:r>
        <w:rPr>
          <w:noProof/>
        </w:rPr>
        <w:tab/>
      </w:r>
      <w:r>
        <w:rPr>
          <w:noProof/>
        </w:rPr>
        <w:fldChar w:fldCharType="begin" w:fldLock="1"/>
      </w:r>
      <w:r>
        <w:rPr>
          <w:noProof/>
        </w:rPr>
        <w:instrText xml:space="preserve"> PAGEREF _Toc183616866 \h </w:instrText>
      </w:r>
      <w:r>
        <w:rPr>
          <w:noProof/>
        </w:rPr>
      </w:r>
      <w:r>
        <w:rPr>
          <w:noProof/>
        </w:rPr>
        <w:fldChar w:fldCharType="separate"/>
      </w:r>
      <w:r>
        <w:rPr>
          <w:noProof/>
        </w:rPr>
        <w:t>148</w:t>
      </w:r>
      <w:r>
        <w:rPr>
          <w:noProof/>
        </w:rPr>
        <w:fldChar w:fldCharType="end"/>
      </w:r>
    </w:p>
    <w:p w14:paraId="004417BD" w14:textId="471701A5" w:rsidR="007B5D93" w:rsidRDefault="007B5D93">
      <w:pPr>
        <w:pStyle w:val="TOC4"/>
        <w:rPr>
          <w:rFonts w:asciiTheme="minorHAnsi" w:eastAsiaTheme="minorEastAsia" w:hAnsiTheme="minorHAnsi" w:cstheme="minorBidi"/>
          <w:noProof/>
          <w:kern w:val="2"/>
          <w:sz w:val="22"/>
          <w:szCs w:val="22"/>
          <w14:ligatures w14:val="standardContextual"/>
        </w:rPr>
      </w:pPr>
      <w:r w:rsidRPr="0003016A">
        <w:rPr>
          <w:rFonts w:eastAsia="SimSun" w:cs="Arial"/>
          <w:noProof/>
          <w:lang w:val="en-US" w:eastAsia="zh-CN" w:bidi="ar"/>
        </w:rPr>
        <w:t>6.31.2.1</w:t>
      </w:r>
      <w:r>
        <w:rPr>
          <w:rFonts w:asciiTheme="minorHAnsi" w:eastAsiaTheme="minorEastAsia" w:hAnsiTheme="minorHAnsi" w:cstheme="minorBidi"/>
          <w:noProof/>
          <w:kern w:val="2"/>
          <w:sz w:val="22"/>
          <w:szCs w:val="22"/>
          <w14:ligatures w14:val="standardContextual"/>
        </w:rPr>
        <w:tab/>
      </w:r>
      <w:r w:rsidRPr="0003016A">
        <w:rPr>
          <w:rFonts w:eastAsia="SimSun" w:cs="Arial"/>
          <w:noProof/>
          <w:lang w:val="en-US" w:eastAsia="zh-CN" w:bidi="ar"/>
        </w:rPr>
        <w:t>Reader UE registration procedure with UE reader type info, Location, and AF ID</w:t>
      </w:r>
      <w:r>
        <w:rPr>
          <w:noProof/>
        </w:rPr>
        <w:tab/>
      </w:r>
      <w:r>
        <w:rPr>
          <w:noProof/>
        </w:rPr>
        <w:fldChar w:fldCharType="begin" w:fldLock="1"/>
      </w:r>
      <w:r>
        <w:rPr>
          <w:noProof/>
        </w:rPr>
        <w:instrText xml:space="preserve"> PAGEREF _Toc183616867 \h </w:instrText>
      </w:r>
      <w:r>
        <w:rPr>
          <w:noProof/>
        </w:rPr>
      </w:r>
      <w:r>
        <w:rPr>
          <w:noProof/>
        </w:rPr>
        <w:fldChar w:fldCharType="separate"/>
      </w:r>
      <w:r>
        <w:rPr>
          <w:noProof/>
        </w:rPr>
        <w:t>148</w:t>
      </w:r>
      <w:r>
        <w:rPr>
          <w:noProof/>
        </w:rPr>
        <w:fldChar w:fldCharType="end"/>
      </w:r>
    </w:p>
    <w:p w14:paraId="4F4F53A6" w14:textId="321C9234" w:rsidR="007B5D93" w:rsidRDefault="007B5D93">
      <w:pPr>
        <w:pStyle w:val="TOC4"/>
        <w:rPr>
          <w:rFonts w:asciiTheme="minorHAnsi" w:eastAsiaTheme="minorEastAsia" w:hAnsiTheme="minorHAnsi" w:cstheme="minorBidi"/>
          <w:noProof/>
          <w:kern w:val="2"/>
          <w:sz w:val="22"/>
          <w:szCs w:val="22"/>
          <w14:ligatures w14:val="standardContextual"/>
        </w:rPr>
      </w:pPr>
      <w:r w:rsidRPr="0003016A">
        <w:rPr>
          <w:rFonts w:eastAsia="SimSun" w:cs="Arial"/>
          <w:noProof/>
          <w:lang w:val="en-US" w:eastAsia="zh-CN" w:bidi="ar"/>
        </w:rPr>
        <w:t>6.31.2.2</w:t>
      </w:r>
      <w:r>
        <w:rPr>
          <w:rFonts w:asciiTheme="minorHAnsi" w:eastAsiaTheme="minorEastAsia" w:hAnsiTheme="minorHAnsi" w:cstheme="minorBidi"/>
          <w:noProof/>
          <w:kern w:val="2"/>
          <w:sz w:val="22"/>
          <w:szCs w:val="22"/>
          <w14:ligatures w14:val="standardContextual"/>
        </w:rPr>
        <w:tab/>
      </w:r>
      <w:r w:rsidRPr="0003016A">
        <w:rPr>
          <w:rFonts w:eastAsia="SimSun" w:cs="Arial"/>
          <w:noProof/>
          <w:lang w:val="en-US" w:eastAsia="zh-CN" w:bidi="ar"/>
        </w:rPr>
        <w:t>Ambient IoT service - Network initiated Ambient IoT service procedure with fixed UE reader</w:t>
      </w:r>
      <w:r>
        <w:rPr>
          <w:noProof/>
        </w:rPr>
        <w:tab/>
      </w:r>
      <w:r>
        <w:rPr>
          <w:noProof/>
        </w:rPr>
        <w:fldChar w:fldCharType="begin" w:fldLock="1"/>
      </w:r>
      <w:r>
        <w:rPr>
          <w:noProof/>
        </w:rPr>
        <w:instrText xml:space="preserve"> PAGEREF _Toc183616868 \h </w:instrText>
      </w:r>
      <w:r>
        <w:rPr>
          <w:noProof/>
        </w:rPr>
      </w:r>
      <w:r>
        <w:rPr>
          <w:noProof/>
        </w:rPr>
        <w:fldChar w:fldCharType="separate"/>
      </w:r>
      <w:r>
        <w:rPr>
          <w:noProof/>
        </w:rPr>
        <w:t>150</w:t>
      </w:r>
      <w:r>
        <w:rPr>
          <w:noProof/>
        </w:rPr>
        <w:fldChar w:fldCharType="end"/>
      </w:r>
    </w:p>
    <w:p w14:paraId="3148E4AB" w14:textId="08484121"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_Toc183616869 \h </w:instrText>
      </w:r>
      <w:r>
        <w:rPr>
          <w:noProof/>
        </w:rPr>
      </w:r>
      <w:r>
        <w:rPr>
          <w:noProof/>
        </w:rPr>
        <w:fldChar w:fldCharType="separate"/>
      </w:r>
      <w:r>
        <w:rPr>
          <w:noProof/>
        </w:rPr>
        <w:t>152</w:t>
      </w:r>
      <w:r>
        <w:rPr>
          <w:noProof/>
        </w:rPr>
        <w:fldChar w:fldCharType="end"/>
      </w:r>
    </w:p>
    <w:p w14:paraId="5479426C" w14:textId="781A1873"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Solution #32: AIoT communication for connectivity topology 2 and AIoT data transmission in the UP of PDU Session</w:t>
      </w:r>
      <w:r>
        <w:rPr>
          <w:noProof/>
        </w:rPr>
        <w:tab/>
      </w:r>
      <w:r>
        <w:rPr>
          <w:noProof/>
        </w:rPr>
        <w:fldChar w:fldCharType="begin" w:fldLock="1"/>
      </w:r>
      <w:r>
        <w:rPr>
          <w:noProof/>
        </w:rPr>
        <w:instrText xml:space="preserve"> PAGEREF _Toc183616870 \h </w:instrText>
      </w:r>
      <w:r>
        <w:rPr>
          <w:noProof/>
        </w:rPr>
      </w:r>
      <w:r>
        <w:rPr>
          <w:noProof/>
        </w:rPr>
        <w:fldChar w:fldCharType="separate"/>
      </w:r>
      <w:r>
        <w:rPr>
          <w:noProof/>
        </w:rPr>
        <w:t>152</w:t>
      </w:r>
      <w:r>
        <w:rPr>
          <w:noProof/>
        </w:rPr>
        <w:fldChar w:fldCharType="end"/>
      </w:r>
    </w:p>
    <w:p w14:paraId="4AF5FBF4" w14:textId="4153EC77"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Key Issue mapping</w:t>
      </w:r>
      <w:r>
        <w:rPr>
          <w:noProof/>
        </w:rPr>
        <w:tab/>
      </w:r>
      <w:r>
        <w:rPr>
          <w:noProof/>
        </w:rPr>
        <w:fldChar w:fldCharType="begin" w:fldLock="1"/>
      </w:r>
      <w:r>
        <w:rPr>
          <w:noProof/>
        </w:rPr>
        <w:instrText xml:space="preserve"> PAGEREF _Toc183616871 \h </w:instrText>
      </w:r>
      <w:r>
        <w:rPr>
          <w:noProof/>
        </w:rPr>
      </w:r>
      <w:r>
        <w:rPr>
          <w:noProof/>
        </w:rPr>
        <w:fldChar w:fldCharType="separate"/>
      </w:r>
      <w:r>
        <w:rPr>
          <w:noProof/>
        </w:rPr>
        <w:t>152</w:t>
      </w:r>
      <w:r>
        <w:rPr>
          <w:noProof/>
        </w:rPr>
        <w:fldChar w:fldCharType="end"/>
      </w:r>
    </w:p>
    <w:p w14:paraId="59CFADDC" w14:textId="00048643"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_Toc183616872 \h </w:instrText>
      </w:r>
      <w:r>
        <w:rPr>
          <w:noProof/>
        </w:rPr>
      </w:r>
      <w:r>
        <w:rPr>
          <w:noProof/>
        </w:rPr>
        <w:fldChar w:fldCharType="separate"/>
      </w:r>
      <w:r>
        <w:rPr>
          <w:noProof/>
        </w:rPr>
        <w:t>152</w:t>
      </w:r>
      <w:r>
        <w:rPr>
          <w:noProof/>
        </w:rPr>
        <w:fldChar w:fldCharType="end"/>
      </w:r>
    </w:p>
    <w:p w14:paraId="0F4DB22F" w14:textId="44E78909"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en-US"/>
        </w:rPr>
        <w:t>6.32.2.1</w:t>
      </w:r>
      <w:r>
        <w:rPr>
          <w:rFonts w:asciiTheme="minorHAnsi" w:eastAsiaTheme="minorEastAsia" w:hAnsiTheme="minorHAnsi" w:cstheme="minorBidi"/>
          <w:noProof/>
          <w:kern w:val="2"/>
          <w:sz w:val="22"/>
          <w:szCs w:val="22"/>
          <w14:ligatures w14:val="standardContextual"/>
        </w:rPr>
        <w:tab/>
      </w:r>
      <w:r>
        <w:rPr>
          <w:noProof/>
          <w:lang w:eastAsia="en-US"/>
        </w:rPr>
        <w:t>General</w:t>
      </w:r>
      <w:r>
        <w:rPr>
          <w:noProof/>
        </w:rPr>
        <w:tab/>
      </w:r>
      <w:r>
        <w:rPr>
          <w:noProof/>
        </w:rPr>
        <w:fldChar w:fldCharType="begin" w:fldLock="1"/>
      </w:r>
      <w:r>
        <w:rPr>
          <w:noProof/>
        </w:rPr>
        <w:instrText xml:space="preserve"> PAGEREF _Toc183616873 \h </w:instrText>
      </w:r>
      <w:r>
        <w:rPr>
          <w:noProof/>
        </w:rPr>
      </w:r>
      <w:r>
        <w:rPr>
          <w:noProof/>
        </w:rPr>
        <w:fldChar w:fldCharType="separate"/>
      </w:r>
      <w:r>
        <w:rPr>
          <w:noProof/>
        </w:rPr>
        <w:t>152</w:t>
      </w:r>
      <w:r>
        <w:rPr>
          <w:noProof/>
        </w:rPr>
        <w:fldChar w:fldCharType="end"/>
      </w:r>
    </w:p>
    <w:p w14:paraId="32B95FB6" w14:textId="315E9D06"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en-US"/>
        </w:rPr>
        <w:t>6.32.2.2</w:t>
      </w:r>
      <w:r>
        <w:rPr>
          <w:rFonts w:asciiTheme="minorHAnsi" w:eastAsiaTheme="minorEastAsia" w:hAnsiTheme="minorHAnsi" w:cstheme="minorBidi"/>
          <w:noProof/>
          <w:kern w:val="2"/>
          <w:sz w:val="22"/>
          <w:szCs w:val="22"/>
          <w14:ligatures w14:val="standardContextual"/>
        </w:rPr>
        <w:tab/>
      </w:r>
      <w:r>
        <w:rPr>
          <w:noProof/>
          <w:lang w:eastAsia="en-US"/>
        </w:rPr>
        <w:t>Protocol Stack</w:t>
      </w:r>
      <w:r>
        <w:rPr>
          <w:noProof/>
        </w:rPr>
        <w:tab/>
      </w:r>
      <w:r>
        <w:rPr>
          <w:noProof/>
        </w:rPr>
        <w:fldChar w:fldCharType="begin" w:fldLock="1"/>
      </w:r>
      <w:r>
        <w:rPr>
          <w:noProof/>
        </w:rPr>
        <w:instrText xml:space="preserve"> PAGEREF _Toc183616874 \h </w:instrText>
      </w:r>
      <w:r>
        <w:rPr>
          <w:noProof/>
        </w:rPr>
      </w:r>
      <w:r>
        <w:rPr>
          <w:noProof/>
        </w:rPr>
        <w:fldChar w:fldCharType="separate"/>
      </w:r>
      <w:r>
        <w:rPr>
          <w:noProof/>
        </w:rPr>
        <w:t>153</w:t>
      </w:r>
      <w:r>
        <w:rPr>
          <w:noProof/>
        </w:rPr>
        <w:fldChar w:fldCharType="end"/>
      </w:r>
    </w:p>
    <w:p w14:paraId="0C998A29" w14:textId="1ECBBDE0"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_Toc183616875 \h </w:instrText>
      </w:r>
      <w:r>
        <w:rPr>
          <w:noProof/>
        </w:rPr>
      </w:r>
      <w:r>
        <w:rPr>
          <w:noProof/>
        </w:rPr>
        <w:fldChar w:fldCharType="separate"/>
      </w:r>
      <w:r>
        <w:rPr>
          <w:noProof/>
        </w:rPr>
        <w:t>154</w:t>
      </w:r>
      <w:r>
        <w:rPr>
          <w:noProof/>
        </w:rPr>
        <w:fldChar w:fldCharType="end"/>
      </w:r>
    </w:p>
    <w:p w14:paraId="7955ED7B" w14:textId="14260967"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_Toc183616876 \h </w:instrText>
      </w:r>
      <w:r>
        <w:rPr>
          <w:noProof/>
        </w:rPr>
      </w:r>
      <w:r>
        <w:rPr>
          <w:noProof/>
        </w:rPr>
        <w:fldChar w:fldCharType="separate"/>
      </w:r>
      <w:r>
        <w:rPr>
          <w:noProof/>
        </w:rPr>
        <w:t>156</w:t>
      </w:r>
      <w:r>
        <w:rPr>
          <w:noProof/>
        </w:rPr>
        <w:fldChar w:fldCharType="end"/>
      </w:r>
    </w:p>
    <w:p w14:paraId="7084766D" w14:textId="3804513E"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Solution #33: Solution for different Ambient IoT Device Types</w:t>
      </w:r>
      <w:r>
        <w:rPr>
          <w:noProof/>
        </w:rPr>
        <w:tab/>
      </w:r>
      <w:r>
        <w:rPr>
          <w:noProof/>
        </w:rPr>
        <w:fldChar w:fldCharType="begin" w:fldLock="1"/>
      </w:r>
      <w:r>
        <w:rPr>
          <w:noProof/>
        </w:rPr>
        <w:instrText xml:space="preserve"> PAGEREF _Toc183616877 \h </w:instrText>
      </w:r>
      <w:r>
        <w:rPr>
          <w:noProof/>
        </w:rPr>
      </w:r>
      <w:r>
        <w:rPr>
          <w:noProof/>
        </w:rPr>
        <w:fldChar w:fldCharType="separate"/>
      </w:r>
      <w:r>
        <w:rPr>
          <w:noProof/>
        </w:rPr>
        <w:t>157</w:t>
      </w:r>
      <w:r>
        <w:rPr>
          <w:noProof/>
        </w:rPr>
        <w:fldChar w:fldCharType="end"/>
      </w:r>
    </w:p>
    <w:p w14:paraId="24C01F6C" w14:textId="43DF15A6"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_Toc183616878 \h </w:instrText>
      </w:r>
      <w:r>
        <w:rPr>
          <w:noProof/>
        </w:rPr>
      </w:r>
      <w:r>
        <w:rPr>
          <w:noProof/>
        </w:rPr>
        <w:fldChar w:fldCharType="separate"/>
      </w:r>
      <w:r>
        <w:rPr>
          <w:noProof/>
        </w:rPr>
        <w:t>157</w:t>
      </w:r>
      <w:r>
        <w:rPr>
          <w:noProof/>
        </w:rPr>
        <w:fldChar w:fldCharType="end"/>
      </w:r>
    </w:p>
    <w:p w14:paraId="79823465" w14:textId="1C625DB3"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6.33.1.1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_Toc183616879 \h </w:instrText>
      </w:r>
      <w:r>
        <w:rPr>
          <w:noProof/>
        </w:rPr>
      </w:r>
      <w:r>
        <w:rPr>
          <w:noProof/>
        </w:rPr>
        <w:fldChar w:fldCharType="separate"/>
      </w:r>
      <w:r>
        <w:rPr>
          <w:noProof/>
        </w:rPr>
        <w:t>157</w:t>
      </w:r>
      <w:r>
        <w:rPr>
          <w:noProof/>
        </w:rPr>
        <w:fldChar w:fldCharType="end"/>
      </w:r>
    </w:p>
    <w:p w14:paraId="1320EF72" w14:textId="13852007"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6.33.1.2</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_Toc183616880 \h </w:instrText>
      </w:r>
      <w:r>
        <w:rPr>
          <w:noProof/>
        </w:rPr>
      </w:r>
      <w:r>
        <w:rPr>
          <w:noProof/>
        </w:rPr>
        <w:fldChar w:fldCharType="separate"/>
      </w:r>
      <w:r>
        <w:rPr>
          <w:noProof/>
        </w:rPr>
        <w:t>157</w:t>
      </w:r>
      <w:r>
        <w:rPr>
          <w:noProof/>
        </w:rPr>
        <w:fldChar w:fldCharType="end"/>
      </w:r>
    </w:p>
    <w:p w14:paraId="718E997D" w14:textId="1AEA4E33"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6.33.1.3</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_Toc183616881 \h </w:instrText>
      </w:r>
      <w:r>
        <w:rPr>
          <w:noProof/>
        </w:rPr>
      </w:r>
      <w:r>
        <w:rPr>
          <w:noProof/>
        </w:rPr>
        <w:fldChar w:fldCharType="separate"/>
      </w:r>
      <w:r>
        <w:rPr>
          <w:noProof/>
        </w:rPr>
        <w:t>158</w:t>
      </w:r>
      <w:r>
        <w:rPr>
          <w:noProof/>
        </w:rPr>
        <w:fldChar w:fldCharType="end"/>
      </w:r>
    </w:p>
    <w:p w14:paraId="06A34FA4" w14:textId="44A24A69"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6.33.1.4</w:t>
      </w:r>
      <w:r>
        <w:rPr>
          <w:rFonts w:asciiTheme="minorHAnsi" w:eastAsiaTheme="minorEastAsia" w:hAnsiTheme="minorHAnsi" w:cstheme="minorBidi"/>
          <w:noProof/>
          <w:kern w:val="2"/>
          <w:sz w:val="22"/>
          <w:szCs w:val="22"/>
          <w14:ligatures w14:val="standardContextual"/>
        </w:rPr>
        <w:tab/>
      </w:r>
      <w:r>
        <w:rPr>
          <w:noProof/>
        </w:rPr>
        <w:t>Protocol Stack</w:t>
      </w:r>
      <w:r>
        <w:rPr>
          <w:noProof/>
        </w:rPr>
        <w:tab/>
      </w:r>
      <w:r>
        <w:rPr>
          <w:noProof/>
        </w:rPr>
        <w:fldChar w:fldCharType="begin" w:fldLock="1"/>
      </w:r>
      <w:r>
        <w:rPr>
          <w:noProof/>
        </w:rPr>
        <w:instrText xml:space="preserve"> PAGEREF _Toc183616882 \h </w:instrText>
      </w:r>
      <w:r>
        <w:rPr>
          <w:noProof/>
        </w:rPr>
      </w:r>
      <w:r>
        <w:rPr>
          <w:noProof/>
        </w:rPr>
        <w:fldChar w:fldCharType="separate"/>
      </w:r>
      <w:r>
        <w:rPr>
          <w:noProof/>
        </w:rPr>
        <w:t>158</w:t>
      </w:r>
      <w:r>
        <w:rPr>
          <w:noProof/>
        </w:rPr>
        <w:fldChar w:fldCharType="end"/>
      </w:r>
    </w:p>
    <w:p w14:paraId="42330A8A" w14:textId="715D996D"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_Toc183616883 \h </w:instrText>
      </w:r>
      <w:r>
        <w:rPr>
          <w:noProof/>
        </w:rPr>
      </w:r>
      <w:r>
        <w:rPr>
          <w:noProof/>
        </w:rPr>
        <w:fldChar w:fldCharType="separate"/>
      </w:r>
      <w:r>
        <w:rPr>
          <w:noProof/>
        </w:rPr>
        <w:t>159</w:t>
      </w:r>
      <w:r>
        <w:rPr>
          <w:noProof/>
        </w:rPr>
        <w:fldChar w:fldCharType="end"/>
      </w:r>
    </w:p>
    <w:p w14:paraId="3B28204F" w14:textId="6E5C8E28"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6.33.2.1</w:t>
      </w:r>
      <w:r>
        <w:rPr>
          <w:rFonts w:asciiTheme="minorHAnsi" w:eastAsiaTheme="minorEastAsia" w:hAnsiTheme="minorHAnsi" w:cstheme="minorBidi"/>
          <w:noProof/>
          <w:kern w:val="2"/>
          <w:sz w:val="22"/>
          <w:szCs w:val="22"/>
          <w14:ligatures w14:val="standardContextual"/>
        </w:rPr>
        <w:tab/>
      </w:r>
      <w:r>
        <w:rPr>
          <w:noProof/>
        </w:rPr>
        <w:t>AIoT Service Operation Procedure for Type A AIoT Device</w:t>
      </w:r>
      <w:r>
        <w:rPr>
          <w:noProof/>
        </w:rPr>
        <w:tab/>
      </w:r>
      <w:r>
        <w:rPr>
          <w:noProof/>
        </w:rPr>
        <w:fldChar w:fldCharType="begin" w:fldLock="1"/>
      </w:r>
      <w:r>
        <w:rPr>
          <w:noProof/>
        </w:rPr>
        <w:instrText xml:space="preserve"> PAGEREF _Toc183616884 \h </w:instrText>
      </w:r>
      <w:r>
        <w:rPr>
          <w:noProof/>
        </w:rPr>
      </w:r>
      <w:r>
        <w:rPr>
          <w:noProof/>
        </w:rPr>
        <w:fldChar w:fldCharType="separate"/>
      </w:r>
      <w:r>
        <w:rPr>
          <w:noProof/>
        </w:rPr>
        <w:t>159</w:t>
      </w:r>
      <w:r>
        <w:rPr>
          <w:noProof/>
        </w:rPr>
        <w:fldChar w:fldCharType="end"/>
      </w:r>
    </w:p>
    <w:p w14:paraId="0D6C37D1" w14:textId="78B89EBB"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6.33.2.2</w:t>
      </w:r>
      <w:r>
        <w:rPr>
          <w:rFonts w:asciiTheme="minorHAnsi" w:eastAsiaTheme="minorEastAsia" w:hAnsiTheme="minorHAnsi" w:cstheme="minorBidi"/>
          <w:noProof/>
          <w:kern w:val="2"/>
          <w:sz w:val="22"/>
          <w:szCs w:val="22"/>
          <w14:ligatures w14:val="standardContextual"/>
        </w:rPr>
        <w:tab/>
      </w:r>
      <w:r>
        <w:rPr>
          <w:noProof/>
        </w:rPr>
        <w:t>AIoT Service Operation Procedure for Type B AIoT Device</w:t>
      </w:r>
      <w:r>
        <w:rPr>
          <w:noProof/>
        </w:rPr>
        <w:tab/>
      </w:r>
      <w:r>
        <w:rPr>
          <w:noProof/>
        </w:rPr>
        <w:fldChar w:fldCharType="begin" w:fldLock="1"/>
      </w:r>
      <w:r>
        <w:rPr>
          <w:noProof/>
        </w:rPr>
        <w:instrText xml:space="preserve"> PAGEREF _Toc183616885 \h </w:instrText>
      </w:r>
      <w:r>
        <w:rPr>
          <w:noProof/>
        </w:rPr>
      </w:r>
      <w:r>
        <w:rPr>
          <w:noProof/>
        </w:rPr>
        <w:fldChar w:fldCharType="separate"/>
      </w:r>
      <w:r>
        <w:rPr>
          <w:noProof/>
        </w:rPr>
        <w:t>160</w:t>
      </w:r>
      <w:r>
        <w:rPr>
          <w:noProof/>
        </w:rPr>
        <w:fldChar w:fldCharType="end"/>
      </w:r>
    </w:p>
    <w:p w14:paraId="0BA5FA7C" w14:textId="59AB4D73"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_Toc183616886 \h </w:instrText>
      </w:r>
      <w:r>
        <w:rPr>
          <w:noProof/>
        </w:rPr>
      </w:r>
      <w:r>
        <w:rPr>
          <w:noProof/>
        </w:rPr>
        <w:fldChar w:fldCharType="separate"/>
      </w:r>
      <w:r>
        <w:rPr>
          <w:noProof/>
        </w:rPr>
        <w:t>160</w:t>
      </w:r>
      <w:r>
        <w:rPr>
          <w:noProof/>
        </w:rPr>
        <w:fldChar w:fldCharType="end"/>
      </w:r>
    </w:p>
    <w:p w14:paraId="79872B4E" w14:textId="2A27EBB8" w:rsidR="007B5D93" w:rsidRDefault="007B5D93">
      <w:pPr>
        <w:pStyle w:val="TOC2"/>
        <w:rPr>
          <w:rFonts w:asciiTheme="minorHAnsi" w:eastAsiaTheme="minorEastAsia" w:hAnsiTheme="minorHAnsi" w:cstheme="minorBidi"/>
          <w:noProof/>
          <w:kern w:val="2"/>
          <w:sz w:val="22"/>
          <w:szCs w:val="22"/>
          <w14:ligatures w14:val="standardContextual"/>
        </w:rPr>
      </w:pPr>
      <w:r w:rsidRPr="0003016A">
        <w:rPr>
          <w:rFonts w:eastAsia="SimSun"/>
          <w:noProof/>
        </w:rPr>
        <w:lastRenderedPageBreak/>
        <w:t>6.34</w:t>
      </w:r>
      <w:r>
        <w:rPr>
          <w:rFonts w:asciiTheme="minorHAnsi" w:eastAsiaTheme="minorEastAsia" w:hAnsiTheme="minorHAnsi" w:cstheme="minorBidi"/>
          <w:noProof/>
          <w:kern w:val="2"/>
          <w:sz w:val="22"/>
          <w:szCs w:val="22"/>
          <w14:ligatures w14:val="standardContextual"/>
        </w:rPr>
        <w:tab/>
      </w:r>
      <w:r w:rsidRPr="0003016A">
        <w:rPr>
          <w:rFonts w:eastAsia="SimSun"/>
          <w:noProof/>
        </w:rPr>
        <w:t>Solution #34: UE assisted paging for AIoT Devices</w:t>
      </w:r>
      <w:r>
        <w:rPr>
          <w:noProof/>
        </w:rPr>
        <w:tab/>
      </w:r>
      <w:r>
        <w:rPr>
          <w:noProof/>
        </w:rPr>
        <w:fldChar w:fldCharType="begin" w:fldLock="1"/>
      </w:r>
      <w:r>
        <w:rPr>
          <w:noProof/>
        </w:rPr>
        <w:instrText xml:space="preserve"> PAGEREF _Toc183616887 \h </w:instrText>
      </w:r>
      <w:r>
        <w:rPr>
          <w:noProof/>
        </w:rPr>
      </w:r>
      <w:r>
        <w:rPr>
          <w:noProof/>
        </w:rPr>
        <w:fldChar w:fldCharType="separate"/>
      </w:r>
      <w:r>
        <w:rPr>
          <w:noProof/>
        </w:rPr>
        <w:t>161</w:t>
      </w:r>
      <w:r>
        <w:rPr>
          <w:noProof/>
        </w:rPr>
        <w:fldChar w:fldCharType="end"/>
      </w:r>
    </w:p>
    <w:p w14:paraId="51953B62" w14:textId="2E433921"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rFonts w:eastAsia="SimSun"/>
          <w:noProof/>
        </w:rPr>
        <w:t>6.34.1</w:t>
      </w:r>
      <w:r>
        <w:rPr>
          <w:rFonts w:asciiTheme="minorHAnsi" w:eastAsiaTheme="minorEastAsia" w:hAnsiTheme="minorHAnsi" w:cstheme="minorBidi"/>
          <w:noProof/>
          <w:kern w:val="2"/>
          <w:sz w:val="22"/>
          <w:szCs w:val="22"/>
          <w14:ligatures w14:val="standardContextual"/>
        </w:rPr>
        <w:tab/>
      </w:r>
      <w:r w:rsidRPr="0003016A">
        <w:rPr>
          <w:rFonts w:eastAsia="SimSun"/>
          <w:noProof/>
        </w:rPr>
        <w:t>Functional Description</w:t>
      </w:r>
      <w:r>
        <w:rPr>
          <w:noProof/>
        </w:rPr>
        <w:tab/>
      </w:r>
      <w:r>
        <w:rPr>
          <w:noProof/>
        </w:rPr>
        <w:fldChar w:fldCharType="begin" w:fldLock="1"/>
      </w:r>
      <w:r>
        <w:rPr>
          <w:noProof/>
        </w:rPr>
        <w:instrText xml:space="preserve"> PAGEREF _Toc183616888 \h </w:instrText>
      </w:r>
      <w:r>
        <w:rPr>
          <w:noProof/>
        </w:rPr>
      </w:r>
      <w:r>
        <w:rPr>
          <w:noProof/>
        </w:rPr>
        <w:fldChar w:fldCharType="separate"/>
      </w:r>
      <w:r>
        <w:rPr>
          <w:noProof/>
        </w:rPr>
        <w:t>161</w:t>
      </w:r>
      <w:r>
        <w:rPr>
          <w:noProof/>
        </w:rPr>
        <w:fldChar w:fldCharType="end"/>
      </w:r>
    </w:p>
    <w:p w14:paraId="6513F5BE" w14:textId="07E46A93"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rFonts w:eastAsia="SimSun"/>
          <w:noProof/>
        </w:rPr>
        <w:t>6.34.2</w:t>
      </w:r>
      <w:r>
        <w:rPr>
          <w:rFonts w:asciiTheme="minorHAnsi" w:eastAsiaTheme="minorEastAsia" w:hAnsiTheme="minorHAnsi" w:cstheme="minorBidi"/>
          <w:noProof/>
          <w:kern w:val="2"/>
          <w:sz w:val="22"/>
          <w:szCs w:val="22"/>
          <w14:ligatures w14:val="standardContextual"/>
        </w:rPr>
        <w:tab/>
      </w:r>
      <w:r w:rsidRPr="0003016A">
        <w:rPr>
          <w:rFonts w:eastAsia="SimSun"/>
          <w:noProof/>
        </w:rPr>
        <w:t>Procedures</w:t>
      </w:r>
      <w:r>
        <w:rPr>
          <w:noProof/>
        </w:rPr>
        <w:tab/>
      </w:r>
      <w:r>
        <w:rPr>
          <w:noProof/>
        </w:rPr>
        <w:fldChar w:fldCharType="begin" w:fldLock="1"/>
      </w:r>
      <w:r>
        <w:rPr>
          <w:noProof/>
        </w:rPr>
        <w:instrText xml:space="preserve"> PAGEREF _Toc183616889 \h </w:instrText>
      </w:r>
      <w:r>
        <w:rPr>
          <w:noProof/>
        </w:rPr>
      </w:r>
      <w:r>
        <w:rPr>
          <w:noProof/>
        </w:rPr>
        <w:fldChar w:fldCharType="separate"/>
      </w:r>
      <w:r>
        <w:rPr>
          <w:noProof/>
        </w:rPr>
        <w:t>161</w:t>
      </w:r>
      <w:r>
        <w:rPr>
          <w:noProof/>
        </w:rPr>
        <w:fldChar w:fldCharType="end"/>
      </w:r>
    </w:p>
    <w:p w14:paraId="49C75D61" w14:textId="562FE9BC"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rFonts w:eastAsia="SimSun"/>
          <w:noProof/>
        </w:rPr>
        <w:t>6.34.3</w:t>
      </w:r>
      <w:r>
        <w:rPr>
          <w:rFonts w:asciiTheme="minorHAnsi" w:eastAsiaTheme="minorEastAsia" w:hAnsiTheme="minorHAnsi" w:cstheme="minorBidi"/>
          <w:noProof/>
          <w:kern w:val="2"/>
          <w:sz w:val="22"/>
          <w:szCs w:val="22"/>
          <w14:ligatures w14:val="standardContextual"/>
        </w:rPr>
        <w:tab/>
      </w:r>
      <w:r w:rsidRPr="0003016A">
        <w:rPr>
          <w:rFonts w:eastAsia="SimSun"/>
          <w:noProof/>
        </w:rPr>
        <w:t>Impacts on existing services, entities, and interfaces</w:t>
      </w:r>
      <w:r>
        <w:rPr>
          <w:noProof/>
        </w:rPr>
        <w:tab/>
      </w:r>
      <w:r>
        <w:rPr>
          <w:noProof/>
        </w:rPr>
        <w:fldChar w:fldCharType="begin" w:fldLock="1"/>
      </w:r>
      <w:r>
        <w:rPr>
          <w:noProof/>
        </w:rPr>
        <w:instrText xml:space="preserve"> PAGEREF _Toc183616890 \h </w:instrText>
      </w:r>
      <w:r>
        <w:rPr>
          <w:noProof/>
        </w:rPr>
      </w:r>
      <w:r>
        <w:rPr>
          <w:noProof/>
        </w:rPr>
        <w:fldChar w:fldCharType="separate"/>
      </w:r>
      <w:r>
        <w:rPr>
          <w:noProof/>
        </w:rPr>
        <w:t>164</w:t>
      </w:r>
      <w:r>
        <w:rPr>
          <w:noProof/>
        </w:rPr>
        <w:fldChar w:fldCharType="end"/>
      </w:r>
    </w:p>
    <w:p w14:paraId="00562689" w14:textId="74B7AD55"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Solution #35: An compatible format of AIoT device</w:t>
      </w:r>
      <w:r>
        <w:rPr>
          <w:noProof/>
        </w:rPr>
        <w:tab/>
      </w:r>
      <w:r>
        <w:rPr>
          <w:noProof/>
        </w:rPr>
        <w:fldChar w:fldCharType="begin" w:fldLock="1"/>
      </w:r>
      <w:r>
        <w:rPr>
          <w:noProof/>
        </w:rPr>
        <w:instrText xml:space="preserve"> PAGEREF _Toc183616891 \h </w:instrText>
      </w:r>
      <w:r>
        <w:rPr>
          <w:noProof/>
        </w:rPr>
      </w:r>
      <w:r>
        <w:rPr>
          <w:noProof/>
        </w:rPr>
        <w:fldChar w:fldCharType="separate"/>
      </w:r>
      <w:r>
        <w:rPr>
          <w:noProof/>
        </w:rPr>
        <w:t>164</w:t>
      </w:r>
      <w:r>
        <w:rPr>
          <w:noProof/>
        </w:rPr>
        <w:fldChar w:fldCharType="end"/>
      </w:r>
    </w:p>
    <w:p w14:paraId="04111683" w14:textId="6D8C4FE9"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6.35.1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_Toc183616892 \h </w:instrText>
      </w:r>
      <w:r>
        <w:rPr>
          <w:noProof/>
        </w:rPr>
      </w:r>
      <w:r>
        <w:rPr>
          <w:noProof/>
        </w:rPr>
        <w:fldChar w:fldCharType="separate"/>
      </w:r>
      <w:r>
        <w:rPr>
          <w:noProof/>
        </w:rPr>
        <w:t>164</w:t>
      </w:r>
      <w:r>
        <w:rPr>
          <w:noProof/>
        </w:rPr>
        <w:fldChar w:fldCharType="end"/>
      </w:r>
    </w:p>
    <w:p w14:paraId="1E9950AC" w14:textId="568DFE86"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6.35.2</w:t>
      </w:r>
      <w:r>
        <w:rPr>
          <w:rFonts w:asciiTheme="minorHAnsi" w:eastAsiaTheme="minorEastAsia" w:hAnsiTheme="minorHAnsi" w:cstheme="minorBidi"/>
          <w:noProof/>
          <w:kern w:val="2"/>
          <w:sz w:val="22"/>
          <w:szCs w:val="22"/>
          <w14:ligatures w14:val="standardContextual"/>
        </w:rPr>
        <w:tab/>
      </w:r>
      <w:r>
        <w:rPr>
          <w:noProof/>
        </w:rPr>
        <w:t>EPC format</w:t>
      </w:r>
      <w:r>
        <w:rPr>
          <w:noProof/>
        </w:rPr>
        <w:tab/>
      </w:r>
      <w:r>
        <w:rPr>
          <w:noProof/>
        </w:rPr>
        <w:fldChar w:fldCharType="begin" w:fldLock="1"/>
      </w:r>
      <w:r>
        <w:rPr>
          <w:noProof/>
        </w:rPr>
        <w:instrText xml:space="preserve"> PAGEREF _Toc183616893 \h </w:instrText>
      </w:r>
      <w:r>
        <w:rPr>
          <w:noProof/>
        </w:rPr>
      </w:r>
      <w:r>
        <w:rPr>
          <w:noProof/>
        </w:rPr>
        <w:fldChar w:fldCharType="separate"/>
      </w:r>
      <w:r>
        <w:rPr>
          <w:noProof/>
        </w:rPr>
        <w:t>164</w:t>
      </w:r>
      <w:r>
        <w:rPr>
          <w:noProof/>
        </w:rPr>
        <w:fldChar w:fldCharType="end"/>
      </w:r>
    </w:p>
    <w:p w14:paraId="7AB8975B" w14:textId="63D7D050"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6.35.3</w:t>
      </w:r>
      <w:r>
        <w:rPr>
          <w:rFonts w:asciiTheme="minorHAnsi" w:eastAsiaTheme="minorEastAsia" w:hAnsiTheme="minorHAnsi" w:cstheme="minorBidi"/>
          <w:noProof/>
          <w:kern w:val="2"/>
          <w:sz w:val="22"/>
          <w:szCs w:val="22"/>
          <w14:ligatures w14:val="standardContextual"/>
        </w:rPr>
        <w:tab/>
      </w:r>
      <w:r>
        <w:rPr>
          <w:noProof/>
        </w:rPr>
        <w:t>Design AIoT device ID</w:t>
      </w:r>
      <w:r>
        <w:rPr>
          <w:noProof/>
        </w:rPr>
        <w:tab/>
      </w:r>
      <w:r>
        <w:rPr>
          <w:noProof/>
        </w:rPr>
        <w:fldChar w:fldCharType="begin" w:fldLock="1"/>
      </w:r>
      <w:r>
        <w:rPr>
          <w:noProof/>
        </w:rPr>
        <w:instrText xml:space="preserve"> PAGEREF _Toc183616894 \h </w:instrText>
      </w:r>
      <w:r>
        <w:rPr>
          <w:noProof/>
        </w:rPr>
      </w:r>
      <w:r>
        <w:rPr>
          <w:noProof/>
        </w:rPr>
        <w:fldChar w:fldCharType="separate"/>
      </w:r>
      <w:r>
        <w:rPr>
          <w:noProof/>
        </w:rPr>
        <w:t>166</w:t>
      </w:r>
      <w:r>
        <w:rPr>
          <w:noProof/>
        </w:rPr>
        <w:fldChar w:fldCharType="end"/>
      </w:r>
    </w:p>
    <w:p w14:paraId="169372EA" w14:textId="6F0A9C34"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6.35.4</w:t>
      </w:r>
      <w:r>
        <w:rPr>
          <w:rFonts w:asciiTheme="minorHAnsi" w:eastAsiaTheme="minorEastAsia" w:hAnsiTheme="minorHAnsi" w:cstheme="minorBidi"/>
          <w:noProof/>
          <w:kern w:val="2"/>
          <w:sz w:val="22"/>
          <w:szCs w:val="22"/>
          <w14:ligatures w14:val="standardContextual"/>
        </w:rPr>
        <w:tab/>
      </w:r>
      <w:r>
        <w:rPr>
          <w:noProof/>
        </w:rPr>
        <w:t>Procedure</w:t>
      </w:r>
      <w:r>
        <w:rPr>
          <w:noProof/>
        </w:rPr>
        <w:tab/>
      </w:r>
      <w:r>
        <w:rPr>
          <w:noProof/>
        </w:rPr>
        <w:fldChar w:fldCharType="begin" w:fldLock="1"/>
      </w:r>
      <w:r>
        <w:rPr>
          <w:noProof/>
        </w:rPr>
        <w:instrText xml:space="preserve"> PAGEREF _Toc183616895 \h </w:instrText>
      </w:r>
      <w:r>
        <w:rPr>
          <w:noProof/>
        </w:rPr>
      </w:r>
      <w:r>
        <w:rPr>
          <w:noProof/>
        </w:rPr>
        <w:fldChar w:fldCharType="separate"/>
      </w:r>
      <w:r>
        <w:rPr>
          <w:noProof/>
        </w:rPr>
        <w:t>166</w:t>
      </w:r>
      <w:r>
        <w:rPr>
          <w:noProof/>
        </w:rPr>
        <w:fldChar w:fldCharType="end"/>
      </w:r>
    </w:p>
    <w:p w14:paraId="31AC25A5" w14:textId="55BE964E"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6.35.5</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_Toc183616896 \h </w:instrText>
      </w:r>
      <w:r>
        <w:rPr>
          <w:noProof/>
        </w:rPr>
      </w:r>
      <w:r>
        <w:rPr>
          <w:noProof/>
        </w:rPr>
        <w:fldChar w:fldCharType="separate"/>
      </w:r>
      <w:r>
        <w:rPr>
          <w:noProof/>
        </w:rPr>
        <w:t>166</w:t>
      </w:r>
      <w:r>
        <w:rPr>
          <w:noProof/>
        </w:rPr>
        <w:fldChar w:fldCharType="end"/>
      </w:r>
    </w:p>
    <w:p w14:paraId="342CEBFB" w14:textId="42E6CAC6"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6.36</w:t>
      </w:r>
      <w:r>
        <w:rPr>
          <w:rFonts w:asciiTheme="minorHAnsi" w:eastAsiaTheme="minorEastAsia" w:hAnsiTheme="minorHAnsi" w:cstheme="minorBidi"/>
          <w:noProof/>
          <w:kern w:val="2"/>
          <w:sz w:val="22"/>
          <w:szCs w:val="22"/>
          <w14:ligatures w14:val="standardContextual"/>
        </w:rPr>
        <w:tab/>
      </w:r>
      <w:r>
        <w:rPr>
          <w:noProof/>
        </w:rPr>
        <w:t xml:space="preserve">Solution #36: </w:t>
      </w:r>
      <w:r w:rsidRPr="0003016A">
        <w:rPr>
          <w:rFonts w:cs="Arial"/>
          <w:bCs/>
          <w:noProof/>
        </w:rPr>
        <w:t>Device ID(s) for AIoT Devices</w:t>
      </w:r>
      <w:r>
        <w:rPr>
          <w:noProof/>
        </w:rPr>
        <w:tab/>
      </w:r>
      <w:r>
        <w:rPr>
          <w:noProof/>
        </w:rPr>
        <w:fldChar w:fldCharType="begin" w:fldLock="1"/>
      </w:r>
      <w:r>
        <w:rPr>
          <w:noProof/>
        </w:rPr>
        <w:instrText xml:space="preserve"> PAGEREF _Toc183616897 \h </w:instrText>
      </w:r>
      <w:r>
        <w:rPr>
          <w:noProof/>
        </w:rPr>
      </w:r>
      <w:r>
        <w:rPr>
          <w:noProof/>
        </w:rPr>
        <w:fldChar w:fldCharType="separate"/>
      </w:r>
      <w:r>
        <w:rPr>
          <w:noProof/>
        </w:rPr>
        <w:t>167</w:t>
      </w:r>
      <w:r>
        <w:rPr>
          <w:noProof/>
        </w:rPr>
        <w:fldChar w:fldCharType="end"/>
      </w:r>
    </w:p>
    <w:p w14:paraId="3A65C923" w14:textId="4C5A1251"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6.36.1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_Toc183616898 \h </w:instrText>
      </w:r>
      <w:r>
        <w:rPr>
          <w:noProof/>
        </w:rPr>
      </w:r>
      <w:r>
        <w:rPr>
          <w:noProof/>
        </w:rPr>
        <w:fldChar w:fldCharType="separate"/>
      </w:r>
      <w:r>
        <w:rPr>
          <w:noProof/>
        </w:rPr>
        <w:t>167</w:t>
      </w:r>
      <w:r>
        <w:rPr>
          <w:noProof/>
        </w:rPr>
        <w:fldChar w:fldCharType="end"/>
      </w:r>
    </w:p>
    <w:p w14:paraId="6DE20C18" w14:textId="32BA5E0A"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6.36.2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_Toc183616899 \h </w:instrText>
      </w:r>
      <w:r>
        <w:rPr>
          <w:noProof/>
        </w:rPr>
      </w:r>
      <w:r>
        <w:rPr>
          <w:noProof/>
        </w:rPr>
        <w:fldChar w:fldCharType="separate"/>
      </w:r>
      <w:r>
        <w:rPr>
          <w:noProof/>
        </w:rPr>
        <w:t>168</w:t>
      </w:r>
      <w:r>
        <w:rPr>
          <w:noProof/>
        </w:rPr>
        <w:fldChar w:fldCharType="end"/>
      </w:r>
    </w:p>
    <w:p w14:paraId="13F6E065" w14:textId="773A76BB"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6.36.3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_Toc183616900 \h </w:instrText>
      </w:r>
      <w:r>
        <w:rPr>
          <w:noProof/>
        </w:rPr>
      </w:r>
      <w:r>
        <w:rPr>
          <w:noProof/>
        </w:rPr>
        <w:fldChar w:fldCharType="separate"/>
      </w:r>
      <w:r>
        <w:rPr>
          <w:noProof/>
        </w:rPr>
        <w:t>168</w:t>
      </w:r>
      <w:r>
        <w:rPr>
          <w:noProof/>
        </w:rPr>
        <w:fldChar w:fldCharType="end"/>
      </w:r>
    </w:p>
    <w:p w14:paraId="010B36EC" w14:textId="4AD28879"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6.37</w:t>
      </w:r>
      <w:r>
        <w:rPr>
          <w:rFonts w:asciiTheme="minorHAnsi" w:eastAsiaTheme="minorEastAsia" w:hAnsiTheme="minorHAnsi" w:cstheme="minorBidi"/>
          <w:noProof/>
          <w:kern w:val="2"/>
          <w:sz w:val="22"/>
          <w:szCs w:val="22"/>
          <w14:ligatures w14:val="standardContextual"/>
        </w:rPr>
        <w:tab/>
      </w:r>
      <w:r>
        <w:rPr>
          <w:noProof/>
        </w:rPr>
        <w:t>Solution #37: Multiple Temporary Reusable Identities for AIoT Devices</w:t>
      </w:r>
      <w:r>
        <w:rPr>
          <w:noProof/>
        </w:rPr>
        <w:tab/>
      </w:r>
      <w:r>
        <w:rPr>
          <w:noProof/>
        </w:rPr>
        <w:fldChar w:fldCharType="begin" w:fldLock="1"/>
      </w:r>
      <w:r>
        <w:rPr>
          <w:noProof/>
        </w:rPr>
        <w:instrText xml:space="preserve"> PAGEREF _Toc183616901 \h </w:instrText>
      </w:r>
      <w:r>
        <w:rPr>
          <w:noProof/>
        </w:rPr>
      </w:r>
      <w:r>
        <w:rPr>
          <w:noProof/>
        </w:rPr>
        <w:fldChar w:fldCharType="separate"/>
      </w:r>
      <w:r>
        <w:rPr>
          <w:noProof/>
        </w:rPr>
        <w:t>169</w:t>
      </w:r>
      <w:r>
        <w:rPr>
          <w:noProof/>
        </w:rPr>
        <w:fldChar w:fldCharType="end"/>
      </w:r>
    </w:p>
    <w:p w14:paraId="2646A000" w14:textId="17AC2945"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6.37.1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_Toc183616902 \h </w:instrText>
      </w:r>
      <w:r>
        <w:rPr>
          <w:noProof/>
        </w:rPr>
      </w:r>
      <w:r>
        <w:rPr>
          <w:noProof/>
        </w:rPr>
        <w:fldChar w:fldCharType="separate"/>
      </w:r>
      <w:r>
        <w:rPr>
          <w:noProof/>
        </w:rPr>
        <w:t>169</w:t>
      </w:r>
      <w:r>
        <w:rPr>
          <w:noProof/>
        </w:rPr>
        <w:fldChar w:fldCharType="end"/>
      </w:r>
    </w:p>
    <w:p w14:paraId="7E74F68A" w14:textId="38705D10"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6.37.2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_Toc183616903 \h </w:instrText>
      </w:r>
      <w:r>
        <w:rPr>
          <w:noProof/>
        </w:rPr>
      </w:r>
      <w:r>
        <w:rPr>
          <w:noProof/>
        </w:rPr>
        <w:fldChar w:fldCharType="separate"/>
      </w:r>
      <w:r>
        <w:rPr>
          <w:noProof/>
        </w:rPr>
        <w:t>170</w:t>
      </w:r>
      <w:r>
        <w:rPr>
          <w:noProof/>
        </w:rPr>
        <w:fldChar w:fldCharType="end"/>
      </w:r>
    </w:p>
    <w:p w14:paraId="68230FF8" w14:textId="26F34F30"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6.37.2.1</w:t>
      </w:r>
      <w:r>
        <w:rPr>
          <w:rFonts w:asciiTheme="minorHAnsi" w:eastAsiaTheme="minorEastAsia" w:hAnsiTheme="minorHAnsi" w:cstheme="minorBidi"/>
          <w:noProof/>
          <w:kern w:val="2"/>
          <w:sz w:val="22"/>
          <w:szCs w:val="22"/>
          <w14:ligatures w14:val="standardContextual"/>
        </w:rPr>
        <w:tab/>
      </w:r>
      <w:r>
        <w:rPr>
          <w:noProof/>
        </w:rPr>
        <w:t>Temporary Reusable ID Allocation</w:t>
      </w:r>
      <w:r>
        <w:rPr>
          <w:noProof/>
        </w:rPr>
        <w:tab/>
      </w:r>
      <w:r>
        <w:rPr>
          <w:noProof/>
        </w:rPr>
        <w:fldChar w:fldCharType="begin" w:fldLock="1"/>
      </w:r>
      <w:r>
        <w:rPr>
          <w:noProof/>
        </w:rPr>
        <w:instrText xml:space="preserve"> PAGEREF _Toc183616904 \h </w:instrText>
      </w:r>
      <w:r>
        <w:rPr>
          <w:noProof/>
        </w:rPr>
      </w:r>
      <w:r>
        <w:rPr>
          <w:noProof/>
        </w:rPr>
        <w:fldChar w:fldCharType="separate"/>
      </w:r>
      <w:r>
        <w:rPr>
          <w:noProof/>
        </w:rPr>
        <w:t>170</w:t>
      </w:r>
      <w:r>
        <w:rPr>
          <w:noProof/>
        </w:rPr>
        <w:fldChar w:fldCharType="end"/>
      </w:r>
    </w:p>
    <w:p w14:paraId="24287AAE" w14:textId="7267D581"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6.37.2.2</w:t>
      </w:r>
      <w:r>
        <w:rPr>
          <w:rFonts w:asciiTheme="minorHAnsi" w:eastAsiaTheme="minorEastAsia" w:hAnsiTheme="minorHAnsi" w:cstheme="minorBidi"/>
          <w:noProof/>
          <w:kern w:val="2"/>
          <w:sz w:val="22"/>
          <w:szCs w:val="22"/>
          <w14:ligatures w14:val="standardContextual"/>
        </w:rPr>
        <w:tab/>
      </w:r>
      <w:r>
        <w:rPr>
          <w:noProof/>
        </w:rPr>
        <w:t>Temporary Reusable ID Revocation and Re-Allocation</w:t>
      </w:r>
      <w:r>
        <w:rPr>
          <w:noProof/>
        </w:rPr>
        <w:tab/>
      </w:r>
      <w:r>
        <w:rPr>
          <w:noProof/>
        </w:rPr>
        <w:fldChar w:fldCharType="begin" w:fldLock="1"/>
      </w:r>
      <w:r>
        <w:rPr>
          <w:noProof/>
        </w:rPr>
        <w:instrText xml:space="preserve"> PAGEREF _Toc183616905 \h </w:instrText>
      </w:r>
      <w:r>
        <w:rPr>
          <w:noProof/>
        </w:rPr>
      </w:r>
      <w:r>
        <w:rPr>
          <w:noProof/>
        </w:rPr>
        <w:fldChar w:fldCharType="separate"/>
      </w:r>
      <w:r>
        <w:rPr>
          <w:noProof/>
        </w:rPr>
        <w:t>171</w:t>
      </w:r>
      <w:r>
        <w:rPr>
          <w:noProof/>
        </w:rPr>
        <w:fldChar w:fldCharType="end"/>
      </w:r>
    </w:p>
    <w:p w14:paraId="3FF73A08" w14:textId="76AEEF7C"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6.37.2.3</w:t>
      </w:r>
      <w:r>
        <w:rPr>
          <w:rFonts w:asciiTheme="minorHAnsi" w:eastAsiaTheme="minorEastAsia" w:hAnsiTheme="minorHAnsi" w:cstheme="minorBidi"/>
          <w:noProof/>
          <w:kern w:val="2"/>
          <w:sz w:val="22"/>
          <w:szCs w:val="22"/>
          <w14:ligatures w14:val="standardContextual"/>
        </w:rPr>
        <w:tab/>
      </w:r>
      <w:r>
        <w:rPr>
          <w:noProof/>
        </w:rPr>
        <w:t>Temporary Reusable ID Conflict Detection and Resolution</w:t>
      </w:r>
      <w:r>
        <w:rPr>
          <w:noProof/>
        </w:rPr>
        <w:tab/>
      </w:r>
      <w:r>
        <w:rPr>
          <w:noProof/>
        </w:rPr>
        <w:fldChar w:fldCharType="begin" w:fldLock="1"/>
      </w:r>
      <w:r>
        <w:rPr>
          <w:noProof/>
        </w:rPr>
        <w:instrText xml:space="preserve"> PAGEREF _Toc183616906 \h </w:instrText>
      </w:r>
      <w:r>
        <w:rPr>
          <w:noProof/>
        </w:rPr>
      </w:r>
      <w:r>
        <w:rPr>
          <w:noProof/>
        </w:rPr>
        <w:fldChar w:fldCharType="separate"/>
      </w:r>
      <w:r>
        <w:rPr>
          <w:noProof/>
        </w:rPr>
        <w:t>171</w:t>
      </w:r>
      <w:r>
        <w:rPr>
          <w:noProof/>
        </w:rPr>
        <w:fldChar w:fldCharType="end"/>
      </w:r>
    </w:p>
    <w:p w14:paraId="0A7A1010" w14:textId="751C0DFD"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6.37.3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_Toc183616907 \h </w:instrText>
      </w:r>
      <w:r>
        <w:rPr>
          <w:noProof/>
        </w:rPr>
      </w:r>
      <w:r>
        <w:rPr>
          <w:noProof/>
        </w:rPr>
        <w:fldChar w:fldCharType="separate"/>
      </w:r>
      <w:r>
        <w:rPr>
          <w:noProof/>
        </w:rPr>
        <w:t>171</w:t>
      </w:r>
      <w:r>
        <w:rPr>
          <w:noProof/>
        </w:rPr>
        <w:fldChar w:fldCharType="end"/>
      </w:r>
    </w:p>
    <w:p w14:paraId="07C6F069" w14:textId="2E0C757C" w:rsidR="007B5D93" w:rsidRDefault="007B5D93">
      <w:pPr>
        <w:pStyle w:val="TOC2"/>
        <w:rPr>
          <w:rFonts w:asciiTheme="minorHAnsi" w:eastAsiaTheme="minorEastAsia" w:hAnsiTheme="minorHAnsi" w:cstheme="minorBidi"/>
          <w:noProof/>
          <w:kern w:val="2"/>
          <w:sz w:val="22"/>
          <w:szCs w:val="22"/>
          <w14:ligatures w14:val="standardContextual"/>
        </w:rPr>
      </w:pPr>
      <w:r w:rsidRPr="0003016A">
        <w:rPr>
          <w:noProof/>
          <w:lang w:val="en-US"/>
        </w:rPr>
        <w:t>6.38</w:t>
      </w:r>
      <w:r>
        <w:rPr>
          <w:rFonts w:asciiTheme="minorHAnsi" w:eastAsiaTheme="minorEastAsia" w:hAnsiTheme="minorHAnsi" w:cstheme="minorBidi"/>
          <w:noProof/>
          <w:kern w:val="2"/>
          <w:sz w:val="22"/>
          <w:szCs w:val="22"/>
          <w14:ligatures w14:val="standardContextual"/>
        </w:rPr>
        <w:tab/>
      </w:r>
      <w:r w:rsidRPr="0003016A">
        <w:rPr>
          <w:noProof/>
          <w:lang w:val="en-US"/>
        </w:rPr>
        <w:t>Solution #38: AIoT device tracking for inventory</w:t>
      </w:r>
      <w:r>
        <w:rPr>
          <w:noProof/>
        </w:rPr>
        <w:tab/>
      </w:r>
      <w:r>
        <w:rPr>
          <w:noProof/>
        </w:rPr>
        <w:fldChar w:fldCharType="begin" w:fldLock="1"/>
      </w:r>
      <w:r>
        <w:rPr>
          <w:noProof/>
        </w:rPr>
        <w:instrText xml:space="preserve"> PAGEREF _Toc183616908 \h </w:instrText>
      </w:r>
      <w:r>
        <w:rPr>
          <w:noProof/>
        </w:rPr>
      </w:r>
      <w:r>
        <w:rPr>
          <w:noProof/>
        </w:rPr>
        <w:fldChar w:fldCharType="separate"/>
      </w:r>
      <w:r>
        <w:rPr>
          <w:noProof/>
        </w:rPr>
        <w:t>172</w:t>
      </w:r>
      <w:r>
        <w:rPr>
          <w:noProof/>
        </w:rPr>
        <w:fldChar w:fldCharType="end"/>
      </w:r>
    </w:p>
    <w:p w14:paraId="7601A144" w14:textId="56DF65E7"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6.38.1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_Toc183616909 \h </w:instrText>
      </w:r>
      <w:r>
        <w:rPr>
          <w:noProof/>
        </w:rPr>
      </w:r>
      <w:r>
        <w:rPr>
          <w:noProof/>
        </w:rPr>
        <w:fldChar w:fldCharType="separate"/>
      </w:r>
      <w:r>
        <w:rPr>
          <w:noProof/>
        </w:rPr>
        <w:t>172</w:t>
      </w:r>
      <w:r>
        <w:rPr>
          <w:noProof/>
        </w:rPr>
        <w:fldChar w:fldCharType="end"/>
      </w:r>
    </w:p>
    <w:p w14:paraId="3794A597" w14:textId="1F9F563A"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6.38.2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_Toc183616910 \h </w:instrText>
      </w:r>
      <w:r>
        <w:rPr>
          <w:noProof/>
        </w:rPr>
      </w:r>
      <w:r>
        <w:rPr>
          <w:noProof/>
        </w:rPr>
        <w:fldChar w:fldCharType="separate"/>
      </w:r>
      <w:r>
        <w:rPr>
          <w:noProof/>
        </w:rPr>
        <w:t>173</w:t>
      </w:r>
      <w:r>
        <w:rPr>
          <w:noProof/>
        </w:rPr>
        <w:fldChar w:fldCharType="end"/>
      </w:r>
    </w:p>
    <w:p w14:paraId="5CA15D4F" w14:textId="27F9DED7"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6.38.3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_Toc183616911 \h </w:instrText>
      </w:r>
      <w:r>
        <w:rPr>
          <w:noProof/>
        </w:rPr>
      </w:r>
      <w:r>
        <w:rPr>
          <w:noProof/>
        </w:rPr>
        <w:fldChar w:fldCharType="separate"/>
      </w:r>
      <w:r>
        <w:rPr>
          <w:noProof/>
        </w:rPr>
        <w:t>174</w:t>
      </w:r>
      <w:r>
        <w:rPr>
          <w:noProof/>
        </w:rPr>
        <w:fldChar w:fldCharType="end"/>
      </w:r>
    </w:p>
    <w:p w14:paraId="3585762B" w14:textId="410BDCFB"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6.39</w:t>
      </w:r>
      <w:r>
        <w:rPr>
          <w:rFonts w:asciiTheme="minorHAnsi" w:eastAsiaTheme="minorEastAsia" w:hAnsiTheme="minorHAnsi" w:cstheme="minorBidi"/>
          <w:noProof/>
          <w:kern w:val="2"/>
          <w:sz w:val="22"/>
          <w:szCs w:val="22"/>
          <w14:ligatures w14:val="standardContextual"/>
        </w:rPr>
        <w:tab/>
      </w:r>
      <w:r>
        <w:rPr>
          <w:noProof/>
        </w:rPr>
        <w:t>Solution #39: Configuration of Ambient IoT device frequency</w:t>
      </w:r>
      <w:r>
        <w:rPr>
          <w:noProof/>
        </w:rPr>
        <w:tab/>
      </w:r>
      <w:r>
        <w:rPr>
          <w:noProof/>
        </w:rPr>
        <w:fldChar w:fldCharType="begin" w:fldLock="1"/>
      </w:r>
      <w:r>
        <w:rPr>
          <w:noProof/>
        </w:rPr>
        <w:instrText xml:space="preserve"> PAGEREF _Toc183616912 \h </w:instrText>
      </w:r>
      <w:r>
        <w:rPr>
          <w:noProof/>
        </w:rPr>
      </w:r>
      <w:r>
        <w:rPr>
          <w:noProof/>
        </w:rPr>
        <w:fldChar w:fldCharType="separate"/>
      </w:r>
      <w:r>
        <w:rPr>
          <w:noProof/>
        </w:rPr>
        <w:t>174</w:t>
      </w:r>
      <w:r>
        <w:rPr>
          <w:noProof/>
        </w:rPr>
        <w:fldChar w:fldCharType="end"/>
      </w:r>
    </w:p>
    <w:p w14:paraId="5C131A9F" w14:textId="3D4C133A"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6.39.1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_Toc183616913 \h </w:instrText>
      </w:r>
      <w:r>
        <w:rPr>
          <w:noProof/>
        </w:rPr>
      </w:r>
      <w:r>
        <w:rPr>
          <w:noProof/>
        </w:rPr>
        <w:fldChar w:fldCharType="separate"/>
      </w:r>
      <w:r>
        <w:rPr>
          <w:noProof/>
        </w:rPr>
        <w:t>174</w:t>
      </w:r>
      <w:r>
        <w:rPr>
          <w:noProof/>
        </w:rPr>
        <w:fldChar w:fldCharType="end"/>
      </w:r>
    </w:p>
    <w:p w14:paraId="63F13F25" w14:textId="6ADD88CF"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6.39.2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_Toc183616914 \h </w:instrText>
      </w:r>
      <w:r>
        <w:rPr>
          <w:noProof/>
        </w:rPr>
      </w:r>
      <w:r>
        <w:rPr>
          <w:noProof/>
        </w:rPr>
        <w:fldChar w:fldCharType="separate"/>
      </w:r>
      <w:r>
        <w:rPr>
          <w:noProof/>
        </w:rPr>
        <w:t>174</w:t>
      </w:r>
      <w:r>
        <w:rPr>
          <w:noProof/>
        </w:rPr>
        <w:fldChar w:fldCharType="end"/>
      </w:r>
    </w:p>
    <w:p w14:paraId="3910522C" w14:textId="66FBCBB3"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6.39.2.1</w:t>
      </w:r>
      <w:r>
        <w:rPr>
          <w:rFonts w:asciiTheme="minorHAnsi" w:eastAsiaTheme="minorEastAsia" w:hAnsiTheme="minorHAnsi" w:cstheme="minorBidi"/>
          <w:noProof/>
          <w:kern w:val="2"/>
          <w:sz w:val="22"/>
          <w:szCs w:val="22"/>
          <w14:ligatures w14:val="standardContextual"/>
        </w:rPr>
        <w:tab/>
      </w:r>
      <w:r>
        <w:rPr>
          <w:noProof/>
        </w:rPr>
        <w:t>Enable Ambient IoT device(s) communication in operator network</w:t>
      </w:r>
      <w:r>
        <w:rPr>
          <w:noProof/>
        </w:rPr>
        <w:tab/>
      </w:r>
      <w:r>
        <w:rPr>
          <w:noProof/>
        </w:rPr>
        <w:fldChar w:fldCharType="begin" w:fldLock="1"/>
      </w:r>
      <w:r>
        <w:rPr>
          <w:noProof/>
        </w:rPr>
        <w:instrText xml:space="preserve"> PAGEREF _Toc183616915 \h </w:instrText>
      </w:r>
      <w:r>
        <w:rPr>
          <w:noProof/>
        </w:rPr>
      </w:r>
      <w:r>
        <w:rPr>
          <w:noProof/>
        </w:rPr>
        <w:fldChar w:fldCharType="separate"/>
      </w:r>
      <w:r>
        <w:rPr>
          <w:noProof/>
        </w:rPr>
        <w:t>175</w:t>
      </w:r>
      <w:r>
        <w:rPr>
          <w:noProof/>
        </w:rPr>
        <w:fldChar w:fldCharType="end"/>
      </w:r>
    </w:p>
    <w:p w14:paraId="422D32C2" w14:textId="158D60AF"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6.39.2.2</w:t>
      </w:r>
      <w:r>
        <w:rPr>
          <w:rFonts w:asciiTheme="minorHAnsi" w:eastAsiaTheme="minorEastAsia" w:hAnsiTheme="minorHAnsi" w:cstheme="minorBidi"/>
          <w:noProof/>
          <w:kern w:val="2"/>
          <w:sz w:val="22"/>
          <w:szCs w:val="22"/>
          <w14:ligatures w14:val="standardContextual"/>
        </w:rPr>
        <w:tab/>
      </w:r>
      <w:r>
        <w:rPr>
          <w:noProof/>
        </w:rPr>
        <w:t>Disable Ambient IoT device(s) communication in operator network</w:t>
      </w:r>
      <w:r>
        <w:rPr>
          <w:noProof/>
        </w:rPr>
        <w:tab/>
      </w:r>
      <w:r>
        <w:rPr>
          <w:noProof/>
        </w:rPr>
        <w:fldChar w:fldCharType="begin" w:fldLock="1"/>
      </w:r>
      <w:r>
        <w:rPr>
          <w:noProof/>
        </w:rPr>
        <w:instrText xml:space="preserve"> PAGEREF _Toc183616916 \h </w:instrText>
      </w:r>
      <w:r>
        <w:rPr>
          <w:noProof/>
        </w:rPr>
      </w:r>
      <w:r>
        <w:rPr>
          <w:noProof/>
        </w:rPr>
        <w:fldChar w:fldCharType="separate"/>
      </w:r>
      <w:r>
        <w:rPr>
          <w:noProof/>
        </w:rPr>
        <w:t>177</w:t>
      </w:r>
      <w:r>
        <w:rPr>
          <w:noProof/>
        </w:rPr>
        <w:fldChar w:fldCharType="end"/>
      </w:r>
    </w:p>
    <w:p w14:paraId="5B010EF9" w14:textId="283D369C"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6.39.3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_Toc183616917 \h </w:instrText>
      </w:r>
      <w:r>
        <w:rPr>
          <w:noProof/>
        </w:rPr>
      </w:r>
      <w:r>
        <w:rPr>
          <w:noProof/>
        </w:rPr>
        <w:fldChar w:fldCharType="separate"/>
      </w:r>
      <w:r>
        <w:rPr>
          <w:noProof/>
        </w:rPr>
        <w:t>178</w:t>
      </w:r>
      <w:r>
        <w:rPr>
          <w:noProof/>
        </w:rPr>
        <w:fldChar w:fldCharType="end"/>
      </w:r>
    </w:p>
    <w:p w14:paraId="52A83FC5" w14:textId="486AF4C6" w:rsidR="007B5D93" w:rsidRDefault="007B5D93">
      <w:pPr>
        <w:pStyle w:val="TOC2"/>
        <w:rPr>
          <w:rFonts w:asciiTheme="minorHAnsi" w:eastAsiaTheme="minorEastAsia" w:hAnsiTheme="minorHAnsi" w:cstheme="minorBidi"/>
          <w:noProof/>
          <w:kern w:val="2"/>
          <w:sz w:val="22"/>
          <w:szCs w:val="22"/>
          <w14:ligatures w14:val="standardContextual"/>
        </w:rPr>
      </w:pPr>
      <w:r w:rsidRPr="0003016A">
        <w:rPr>
          <w:rFonts w:eastAsia="DengXian"/>
          <w:noProof/>
        </w:rPr>
        <w:t>6.40</w:t>
      </w:r>
      <w:r>
        <w:rPr>
          <w:rFonts w:asciiTheme="minorHAnsi" w:eastAsiaTheme="minorEastAsia" w:hAnsiTheme="minorHAnsi" w:cstheme="minorBidi"/>
          <w:noProof/>
          <w:kern w:val="2"/>
          <w:sz w:val="22"/>
          <w:szCs w:val="22"/>
          <w14:ligatures w14:val="standardContextual"/>
        </w:rPr>
        <w:tab/>
      </w:r>
      <w:r w:rsidRPr="0003016A">
        <w:rPr>
          <w:rFonts w:eastAsia="DengXian"/>
          <w:noProof/>
        </w:rPr>
        <w:t>Solution #40: Reader dependent Inventory Response</w:t>
      </w:r>
      <w:r>
        <w:rPr>
          <w:noProof/>
        </w:rPr>
        <w:tab/>
      </w:r>
      <w:r>
        <w:rPr>
          <w:noProof/>
        </w:rPr>
        <w:fldChar w:fldCharType="begin" w:fldLock="1"/>
      </w:r>
      <w:r>
        <w:rPr>
          <w:noProof/>
        </w:rPr>
        <w:instrText xml:space="preserve"> PAGEREF _Toc183616918 \h </w:instrText>
      </w:r>
      <w:r>
        <w:rPr>
          <w:noProof/>
        </w:rPr>
      </w:r>
      <w:r>
        <w:rPr>
          <w:noProof/>
        </w:rPr>
        <w:fldChar w:fldCharType="separate"/>
      </w:r>
      <w:r>
        <w:rPr>
          <w:noProof/>
        </w:rPr>
        <w:t>178</w:t>
      </w:r>
      <w:r>
        <w:rPr>
          <w:noProof/>
        </w:rPr>
        <w:fldChar w:fldCharType="end"/>
      </w:r>
    </w:p>
    <w:p w14:paraId="1BA35630" w14:textId="61FAEEBE"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rFonts w:eastAsia="DengXian"/>
          <w:noProof/>
        </w:rPr>
        <w:t>6.40.1</w:t>
      </w:r>
      <w:r>
        <w:rPr>
          <w:rFonts w:asciiTheme="minorHAnsi" w:eastAsiaTheme="minorEastAsia" w:hAnsiTheme="minorHAnsi" w:cstheme="minorBidi"/>
          <w:noProof/>
          <w:kern w:val="2"/>
          <w:sz w:val="22"/>
          <w:szCs w:val="22"/>
          <w14:ligatures w14:val="standardContextual"/>
        </w:rPr>
        <w:tab/>
      </w:r>
      <w:r w:rsidRPr="0003016A">
        <w:rPr>
          <w:rFonts w:eastAsia="DengXian"/>
          <w:noProof/>
        </w:rPr>
        <w:t>Description</w:t>
      </w:r>
      <w:r>
        <w:rPr>
          <w:noProof/>
        </w:rPr>
        <w:tab/>
      </w:r>
      <w:r>
        <w:rPr>
          <w:noProof/>
        </w:rPr>
        <w:fldChar w:fldCharType="begin" w:fldLock="1"/>
      </w:r>
      <w:r>
        <w:rPr>
          <w:noProof/>
        </w:rPr>
        <w:instrText xml:space="preserve"> PAGEREF _Toc183616919 \h </w:instrText>
      </w:r>
      <w:r>
        <w:rPr>
          <w:noProof/>
        </w:rPr>
      </w:r>
      <w:r>
        <w:rPr>
          <w:noProof/>
        </w:rPr>
        <w:fldChar w:fldCharType="separate"/>
      </w:r>
      <w:r>
        <w:rPr>
          <w:noProof/>
        </w:rPr>
        <w:t>178</w:t>
      </w:r>
      <w:r>
        <w:rPr>
          <w:noProof/>
        </w:rPr>
        <w:fldChar w:fldCharType="end"/>
      </w:r>
    </w:p>
    <w:p w14:paraId="642E3F4F" w14:textId="1043405F"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rFonts w:eastAsia="DengXian"/>
          <w:noProof/>
        </w:rPr>
        <w:t>6.40.2</w:t>
      </w:r>
      <w:r>
        <w:rPr>
          <w:rFonts w:asciiTheme="minorHAnsi" w:eastAsiaTheme="minorEastAsia" w:hAnsiTheme="minorHAnsi" w:cstheme="minorBidi"/>
          <w:noProof/>
          <w:kern w:val="2"/>
          <w:sz w:val="22"/>
          <w:szCs w:val="22"/>
          <w14:ligatures w14:val="standardContextual"/>
        </w:rPr>
        <w:tab/>
      </w:r>
      <w:r w:rsidRPr="0003016A">
        <w:rPr>
          <w:rFonts w:eastAsia="DengXian"/>
          <w:noProof/>
        </w:rPr>
        <w:t>Procedures</w:t>
      </w:r>
      <w:r>
        <w:rPr>
          <w:noProof/>
        </w:rPr>
        <w:tab/>
      </w:r>
      <w:r>
        <w:rPr>
          <w:noProof/>
        </w:rPr>
        <w:fldChar w:fldCharType="begin" w:fldLock="1"/>
      </w:r>
      <w:r>
        <w:rPr>
          <w:noProof/>
        </w:rPr>
        <w:instrText xml:space="preserve"> PAGEREF _Toc183616920 \h </w:instrText>
      </w:r>
      <w:r>
        <w:rPr>
          <w:noProof/>
        </w:rPr>
      </w:r>
      <w:r>
        <w:rPr>
          <w:noProof/>
        </w:rPr>
        <w:fldChar w:fldCharType="separate"/>
      </w:r>
      <w:r>
        <w:rPr>
          <w:noProof/>
        </w:rPr>
        <w:t>179</w:t>
      </w:r>
      <w:r>
        <w:rPr>
          <w:noProof/>
        </w:rPr>
        <w:fldChar w:fldCharType="end"/>
      </w:r>
    </w:p>
    <w:p w14:paraId="5D3FABAA" w14:textId="7BF3F6D2" w:rsidR="007B5D93" w:rsidRDefault="007B5D93">
      <w:pPr>
        <w:pStyle w:val="TOC3"/>
        <w:rPr>
          <w:rFonts w:asciiTheme="minorHAnsi" w:eastAsiaTheme="minorEastAsia" w:hAnsiTheme="minorHAnsi" w:cstheme="minorBidi"/>
          <w:noProof/>
          <w:kern w:val="2"/>
          <w:sz w:val="22"/>
          <w:szCs w:val="22"/>
          <w14:ligatures w14:val="standardContextual"/>
        </w:rPr>
      </w:pPr>
      <w:r w:rsidRPr="0003016A">
        <w:rPr>
          <w:rFonts w:eastAsia="DengXian"/>
          <w:noProof/>
          <w:lang w:eastAsia="zh-CN"/>
        </w:rPr>
        <w:t>6.40.3</w:t>
      </w:r>
      <w:r>
        <w:rPr>
          <w:rFonts w:asciiTheme="minorHAnsi" w:eastAsiaTheme="minorEastAsia" w:hAnsiTheme="minorHAnsi" w:cstheme="minorBidi"/>
          <w:noProof/>
          <w:kern w:val="2"/>
          <w:sz w:val="22"/>
          <w:szCs w:val="22"/>
          <w14:ligatures w14:val="standardContextual"/>
        </w:rPr>
        <w:tab/>
      </w:r>
      <w:r w:rsidRPr="0003016A">
        <w:rPr>
          <w:rFonts w:eastAsia="DengXian"/>
          <w:noProof/>
        </w:rPr>
        <w:t>Impacts on services, entities and interfaces</w:t>
      </w:r>
      <w:r>
        <w:rPr>
          <w:noProof/>
        </w:rPr>
        <w:tab/>
      </w:r>
      <w:r>
        <w:rPr>
          <w:noProof/>
        </w:rPr>
        <w:fldChar w:fldCharType="begin" w:fldLock="1"/>
      </w:r>
      <w:r>
        <w:rPr>
          <w:noProof/>
        </w:rPr>
        <w:instrText xml:space="preserve"> PAGEREF _Toc183616921 \h </w:instrText>
      </w:r>
      <w:r>
        <w:rPr>
          <w:noProof/>
        </w:rPr>
      </w:r>
      <w:r>
        <w:rPr>
          <w:noProof/>
        </w:rPr>
        <w:fldChar w:fldCharType="separate"/>
      </w:r>
      <w:r>
        <w:rPr>
          <w:noProof/>
        </w:rPr>
        <w:t>180</w:t>
      </w:r>
      <w:r>
        <w:rPr>
          <w:noProof/>
        </w:rPr>
        <w:fldChar w:fldCharType="end"/>
      </w:r>
    </w:p>
    <w:p w14:paraId="6EA97D29" w14:textId="5E07DEC0"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Solution #41: Simple AIoT device and AIoT solution in the certain deployment</w:t>
      </w:r>
      <w:r>
        <w:rPr>
          <w:noProof/>
        </w:rPr>
        <w:tab/>
      </w:r>
      <w:r>
        <w:rPr>
          <w:noProof/>
        </w:rPr>
        <w:fldChar w:fldCharType="begin" w:fldLock="1"/>
      </w:r>
      <w:r>
        <w:rPr>
          <w:noProof/>
        </w:rPr>
        <w:instrText xml:space="preserve"> PAGEREF _Toc183616922 \h </w:instrText>
      </w:r>
      <w:r>
        <w:rPr>
          <w:noProof/>
        </w:rPr>
      </w:r>
      <w:r>
        <w:rPr>
          <w:noProof/>
        </w:rPr>
        <w:fldChar w:fldCharType="separate"/>
      </w:r>
      <w:r>
        <w:rPr>
          <w:noProof/>
        </w:rPr>
        <w:t>180</w:t>
      </w:r>
      <w:r>
        <w:rPr>
          <w:noProof/>
        </w:rPr>
        <w:fldChar w:fldCharType="end"/>
      </w:r>
    </w:p>
    <w:p w14:paraId="77337704" w14:textId="5C708D27"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6.41.1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_Toc183616923 \h </w:instrText>
      </w:r>
      <w:r>
        <w:rPr>
          <w:noProof/>
        </w:rPr>
      </w:r>
      <w:r>
        <w:rPr>
          <w:noProof/>
        </w:rPr>
        <w:fldChar w:fldCharType="separate"/>
      </w:r>
      <w:r>
        <w:rPr>
          <w:noProof/>
        </w:rPr>
        <w:t>180</w:t>
      </w:r>
      <w:r>
        <w:rPr>
          <w:noProof/>
        </w:rPr>
        <w:fldChar w:fldCharType="end"/>
      </w:r>
    </w:p>
    <w:p w14:paraId="0C69CEAA" w14:textId="50B140E5"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6.41.2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_Toc183616924 \h </w:instrText>
      </w:r>
      <w:r>
        <w:rPr>
          <w:noProof/>
        </w:rPr>
      </w:r>
      <w:r>
        <w:rPr>
          <w:noProof/>
        </w:rPr>
        <w:fldChar w:fldCharType="separate"/>
      </w:r>
      <w:r>
        <w:rPr>
          <w:noProof/>
        </w:rPr>
        <w:t>180</w:t>
      </w:r>
      <w:r>
        <w:rPr>
          <w:noProof/>
        </w:rPr>
        <w:fldChar w:fldCharType="end"/>
      </w:r>
    </w:p>
    <w:p w14:paraId="522A0D20" w14:textId="4088944B"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zh-CN"/>
        </w:rPr>
        <w:t>6.41.3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_Toc183616925 \h </w:instrText>
      </w:r>
      <w:r>
        <w:rPr>
          <w:noProof/>
        </w:rPr>
      </w:r>
      <w:r>
        <w:rPr>
          <w:noProof/>
        </w:rPr>
        <w:fldChar w:fldCharType="separate"/>
      </w:r>
      <w:r>
        <w:rPr>
          <w:noProof/>
        </w:rPr>
        <w:t>182</w:t>
      </w:r>
      <w:r>
        <w:rPr>
          <w:noProof/>
        </w:rPr>
        <w:fldChar w:fldCharType="end"/>
      </w:r>
    </w:p>
    <w:p w14:paraId="32465566" w14:textId="1095BC95"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 xml:space="preserve">Solution #42: </w:t>
      </w:r>
      <w:r w:rsidRPr="0003016A">
        <w:rPr>
          <w:rFonts w:eastAsiaTheme="minorEastAsia"/>
          <w:noProof/>
          <w:lang w:eastAsia="ko-KR"/>
        </w:rPr>
        <w:t>AIoT data forwarding over UE reader in topology 2</w:t>
      </w:r>
      <w:r>
        <w:rPr>
          <w:noProof/>
        </w:rPr>
        <w:tab/>
      </w:r>
      <w:r>
        <w:rPr>
          <w:noProof/>
        </w:rPr>
        <w:fldChar w:fldCharType="begin" w:fldLock="1"/>
      </w:r>
      <w:r>
        <w:rPr>
          <w:noProof/>
        </w:rPr>
        <w:instrText xml:space="preserve"> PAGEREF _Toc183616926 \h </w:instrText>
      </w:r>
      <w:r>
        <w:rPr>
          <w:noProof/>
        </w:rPr>
      </w:r>
      <w:r>
        <w:rPr>
          <w:noProof/>
        </w:rPr>
        <w:fldChar w:fldCharType="separate"/>
      </w:r>
      <w:r>
        <w:rPr>
          <w:noProof/>
        </w:rPr>
        <w:t>182</w:t>
      </w:r>
      <w:r>
        <w:rPr>
          <w:noProof/>
        </w:rPr>
        <w:fldChar w:fldCharType="end"/>
      </w:r>
    </w:p>
    <w:p w14:paraId="4F46FC8D" w14:textId="1423209A"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w:t>
      </w:r>
      <w:r w:rsidRPr="0003016A">
        <w:rPr>
          <w:rFonts w:eastAsiaTheme="minorEastAsia"/>
          <w:noProof/>
          <w:lang w:eastAsia="ko-KR"/>
        </w:rPr>
        <w:t>42</w:t>
      </w:r>
      <w:r>
        <w:rPr>
          <w:noProof/>
        </w:rPr>
        <w:t>.1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_Toc183616927 \h </w:instrText>
      </w:r>
      <w:r>
        <w:rPr>
          <w:noProof/>
        </w:rPr>
      </w:r>
      <w:r>
        <w:rPr>
          <w:noProof/>
        </w:rPr>
        <w:fldChar w:fldCharType="separate"/>
      </w:r>
      <w:r>
        <w:rPr>
          <w:noProof/>
        </w:rPr>
        <w:t>182</w:t>
      </w:r>
      <w:r>
        <w:rPr>
          <w:noProof/>
        </w:rPr>
        <w:fldChar w:fldCharType="end"/>
      </w:r>
    </w:p>
    <w:p w14:paraId="71538689" w14:textId="026ED9B0"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w:t>
      </w:r>
      <w:r w:rsidRPr="0003016A">
        <w:rPr>
          <w:rFonts w:eastAsiaTheme="minorEastAsia"/>
          <w:noProof/>
          <w:lang w:eastAsia="ko-KR"/>
        </w:rPr>
        <w:t>42</w:t>
      </w:r>
      <w:r>
        <w:rPr>
          <w:noProof/>
        </w:rPr>
        <w:t>.</w:t>
      </w:r>
      <w:r w:rsidRPr="0003016A">
        <w:rPr>
          <w:rFonts w:eastAsiaTheme="minorEastAsia"/>
          <w:noProof/>
          <w:lang w:eastAsia="ko-KR"/>
        </w:rPr>
        <w:t>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_Toc183616928 \h </w:instrText>
      </w:r>
      <w:r>
        <w:rPr>
          <w:noProof/>
        </w:rPr>
      </w:r>
      <w:r>
        <w:rPr>
          <w:noProof/>
        </w:rPr>
        <w:fldChar w:fldCharType="separate"/>
      </w:r>
      <w:r>
        <w:rPr>
          <w:noProof/>
        </w:rPr>
        <w:t>184</w:t>
      </w:r>
      <w:r>
        <w:rPr>
          <w:noProof/>
        </w:rPr>
        <w:fldChar w:fldCharType="end"/>
      </w:r>
    </w:p>
    <w:p w14:paraId="2C5D2364" w14:textId="5C98BD0D"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w:t>
      </w:r>
      <w:r w:rsidRPr="0003016A">
        <w:rPr>
          <w:rFonts w:eastAsiaTheme="minorEastAsia"/>
          <w:noProof/>
          <w:lang w:eastAsia="ko-KR"/>
        </w:rPr>
        <w:t>42</w:t>
      </w:r>
      <w:r>
        <w:rPr>
          <w:noProof/>
        </w:rPr>
        <w:t>.</w:t>
      </w:r>
      <w:r w:rsidRPr="0003016A">
        <w:rPr>
          <w:rFonts w:eastAsiaTheme="minorEastAsia"/>
          <w:noProof/>
          <w:lang w:eastAsia="ko-KR"/>
        </w:rPr>
        <w:t>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_Toc183616929 \h </w:instrText>
      </w:r>
      <w:r>
        <w:rPr>
          <w:noProof/>
        </w:rPr>
      </w:r>
      <w:r>
        <w:rPr>
          <w:noProof/>
        </w:rPr>
        <w:fldChar w:fldCharType="separate"/>
      </w:r>
      <w:r>
        <w:rPr>
          <w:noProof/>
        </w:rPr>
        <w:t>185</w:t>
      </w:r>
      <w:r>
        <w:rPr>
          <w:noProof/>
        </w:rPr>
        <w:fldChar w:fldCharType="end"/>
      </w:r>
    </w:p>
    <w:p w14:paraId="0C238348" w14:textId="11245CE7"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6.43</w:t>
      </w:r>
      <w:r>
        <w:rPr>
          <w:rFonts w:asciiTheme="minorHAnsi" w:eastAsiaTheme="minorEastAsia" w:hAnsiTheme="minorHAnsi" w:cstheme="minorBidi"/>
          <w:noProof/>
          <w:kern w:val="2"/>
          <w:sz w:val="22"/>
          <w:szCs w:val="22"/>
          <w14:ligatures w14:val="standardContextual"/>
        </w:rPr>
        <w:tab/>
      </w:r>
      <w:r>
        <w:rPr>
          <w:noProof/>
        </w:rPr>
        <w:t xml:space="preserve">Solution #43: Harmonized RAN-CN solution using </w:t>
      </w:r>
      <w:r w:rsidRPr="0003016A">
        <w:rPr>
          <w:rFonts w:cs="Arial"/>
          <w:bCs/>
          <w:noProof/>
        </w:rPr>
        <w:t>AIOTF for Topology 2</w:t>
      </w:r>
      <w:r>
        <w:rPr>
          <w:noProof/>
        </w:rPr>
        <w:tab/>
      </w:r>
      <w:r>
        <w:rPr>
          <w:noProof/>
        </w:rPr>
        <w:fldChar w:fldCharType="begin" w:fldLock="1"/>
      </w:r>
      <w:r>
        <w:rPr>
          <w:noProof/>
        </w:rPr>
        <w:instrText xml:space="preserve"> PAGEREF _Toc183616930 \h </w:instrText>
      </w:r>
      <w:r>
        <w:rPr>
          <w:noProof/>
        </w:rPr>
      </w:r>
      <w:r>
        <w:rPr>
          <w:noProof/>
        </w:rPr>
        <w:fldChar w:fldCharType="separate"/>
      </w:r>
      <w:r>
        <w:rPr>
          <w:noProof/>
        </w:rPr>
        <w:t>185</w:t>
      </w:r>
      <w:r>
        <w:rPr>
          <w:noProof/>
        </w:rPr>
        <w:fldChar w:fldCharType="end"/>
      </w:r>
    </w:p>
    <w:p w14:paraId="49700D5D" w14:textId="14AE1EE8"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6.43.1</w:t>
      </w:r>
      <w:r>
        <w:rPr>
          <w:rFonts w:asciiTheme="minorHAnsi" w:eastAsiaTheme="minorEastAsia" w:hAnsiTheme="minorHAnsi" w:cstheme="minorBidi"/>
          <w:noProof/>
          <w:kern w:val="2"/>
          <w:sz w:val="22"/>
          <w:szCs w:val="22"/>
          <w14:ligatures w14:val="standardContextual"/>
        </w:rPr>
        <w:tab/>
      </w:r>
      <w:r>
        <w:rPr>
          <w:noProof/>
        </w:rPr>
        <w:t>Description</w:t>
      </w:r>
      <w:r>
        <w:rPr>
          <w:noProof/>
        </w:rPr>
        <w:tab/>
      </w:r>
      <w:r>
        <w:rPr>
          <w:noProof/>
        </w:rPr>
        <w:fldChar w:fldCharType="begin" w:fldLock="1"/>
      </w:r>
      <w:r>
        <w:rPr>
          <w:noProof/>
        </w:rPr>
        <w:instrText xml:space="preserve"> PAGEREF _Toc183616931 \h </w:instrText>
      </w:r>
      <w:r>
        <w:rPr>
          <w:noProof/>
        </w:rPr>
      </w:r>
      <w:r>
        <w:rPr>
          <w:noProof/>
        </w:rPr>
        <w:fldChar w:fldCharType="separate"/>
      </w:r>
      <w:r>
        <w:rPr>
          <w:noProof/>
        </w:rPr>
        <w:t>185</w:t>
      </w:r>
      <w:r>
        <w:rPr>
          <w:noProof/>
        </w:rPr>
        <w:fldChar w:fldCharType="end"/>
      </w:r>
    </w:p>
    <w:p w14:paraId="6ABD8911" w14:textId="1368A0CB" w:rsidR="007B5D93" w:rsidRDefault="007B5D93">
      <w:pPr>
        <w:pStyle w:val="TOC4"/>
        <w:rPr>
          <w:rFonts w:asciiTheme="minorHAnsi" w:eastAsiaTheme="minorEastAsia" w:hAnsiTheme="minorHAnsi" w:cstheme="minorBidi"/>
          <w:noProof/>
          <w:kern w:val="2"/>
          <w:sz w:val="22"/>
          <w:szCs w:val="22"/>
          <w14:ligatures w14:val="standardContextual"/>
        </w:rPr>
      </w:pPr>
      <w:r>
        <w:rPr>
          <w:noProof/>
          <w:lang w:eastAsia="ko-KR"/>
        </w:rPr>
        <w:t>6.43.1.1</w:t>
      </w:r>
      <w:r>
        <w:rPr>
          <w:rFonts w:asciiTheme="minorHAnsi" w:eastAsiaTheme="minorEastAsia" w:hAnsiTheme="minorHAnsi" w:cstheme="minorBidi"/>
          <w:noProof/>
          <w:kern w:val="2"/>
          <w:sz w:val="22"/>
          <w:szCs w:val="22"/>
          <w14:ligatures w14:val="standardContextual"/>
        </w:rPr>
        <w:tab/>
      </w:r>
      <w:r>
        <w:rPr>
          <w:noProof/>
          <w:lang w:eastAsia="zh-CN"/>
        </w:rPr>
        <w:t>Reference</w:t>
      </w:r>
      <w:r>
        <w:rPr>
          <w:noProof/>
          <w:lang w:eastAsia="ko-KR"/>
        </w:rPr>
        <w:t xml:space="preserve"> Architecture</w:t>
      </w:r>
      <w:r>
        <w:rPr>
          <w:noProof/>
        </w:rPr>
        <w:tab/>
      </w:r>
      <w:r>
        <w:rPr>
          <w:noProof/>
        </w:rPr>
        <w:fldChar w:fldCharType="begin" w:fldLock="1"/>
      </w:r>
      <w:r>
        <w:rPr>
          <w:noProof/>
        </w:rPr>
        <w:instrText xml:space="preserve"> PAGEREF _Toc183616932 \h </w:instrText>
      </w:r>
      <w:r>
        <w:rPr>
          <w:noProof/>
        </w:rPr>
      </w:r>
      <w:r>
        <w:rPr>
          <w:noProof/>
        </w:rPr>
        <w:fldChar w:fldCharType="separate"/>
      </w:r>
      <w:r>
        <w:rPr>
          <w:noProof/>
        </w:rPr>
        <w:t>185</w:t>
      </w:r>
      <w:r>
        <w:rPr>
          <w:noProof/>
        </w:rPr>
        <w:fldChar w:fldCharType="end"/>
      </w:r>
    </w:p>
    <w:p w14:paraId="04403AAE" w14:textId="6ABFB66F"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6.43.1.2</w:t>
      </w:r>
      <w:r>
        <w:rPr>
          <w:rFonts w:asciiTheme="minorHAnsi" w:eastAsiaTheme="minorEastAsia" w:hAnsiTheme="minorHAnsi" w:cstheme="minorBidi"/>
          <w:noProof/>
          <w:kern w:val="2"/>
          <w:sz w:val="22"/>
          <w:szCs w:val="22"/>
          <w14:ligatures w14:val="standardContextual"/>
        </w:rPr>
        <w:tab/>
      </w:r>
      <w:r>
        <w:rPr>
          <w:noProof/>
        </w:rPr>
        <w:t>Protocol Stack</w:t>
      </w:r>
      <w:r>
        <w:rPr>
          <w:noProof/>
        </w:rPr>
        <w:tab/>
      </w:r>
      <w:r>
        <w:rPr>
          <w:noProof/>
        </w:rPr>
        <w:fldChar w:fldCharType="begin" w:fldLock="1"/>
      </w:r>
      <w:r>
        <w:rPr>
          <w:noProof/>
        </w:rPr>
        <w:instrText xml:space="preserve"> PAGEREF _Toc183616933 \h </w:instrText>
      </w:r>
      <w:r>
        <w:rPr>
          <w:noProof/>
        </w:rPr>
      </w:r>
      <w:r>
        <w:rPr>
          <w:noProof/>
        </w:rPr>
        <w:fldChar w:fldCharType="separate"/>
      </w:r>
      <w:r>
        <w:rPr>
          <w:noProof/>
        </w:rPr>
        <w:t>186</w:t>
      </w:r>
      <w:r>
        <w:rPr>
          <w:noProof/>
        </w:rPr>
        <w:fldChar w:fldCharType="end"/>
      </w:r>
    </w:p>
    <w:p w14:paraId="2F17CF19" w14:textId="6AD320CB"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6.43.2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_Toc183616934 \h </w:instrText>
      </w:r>
      <w:r>
        <w:rPr>
          <w:noProof/>
        </w:rPr>
      </w:r>
      <w:r>
        <w:rPr>
          <w:noProof/>
        </w:rPr>
        <w:fldChar w:fldCharType="separate"/>
      </w:r>
      <w:r>
        <w:rPr>
          <w:noProof/>
        </w:rPr>
        <w:t>187</w:t>
      </w:r>
      <w:r>
        <w:rPr>
          <w:noProof/>
        </w:rPr>
        <w:fldChar w:fldCharType="end"/>
      </w:r>
    </w:p>
    <w:p w14:paraId="3F70BA2A" w14:textId="7895950D"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w:t>
      </w:r>
      <w:r>
        <w:rPr>
          <w:noProof/>
          <w:lang w:eastAsia="zh-CN"/>
        </w:rPr>
        <w:t>43</w:t>
      </w:r>
      <w:r>
        <w:rPr>
          <w:noProof/>
        </w:rPr>
        <w:t>.2.1</w:t>
      </w:r>
      <w:r>
        <w:rPr>
          <w:rFonts w:asciiTheme="minorHAnsi" w:eastAsiaTheme="minorEastAsia" w:hAnsiTheme="minorHAnsi" w:cstheme="minorBidi"/>
          <w:noProof/>
          <w:kern w:val="2"/>
          <w:sz w:val="22"/>
          <w:szCs w:val="22"/>
          <w14:ligatures w14:val="standardContextual"/>
        </w:rPr>
        <w:tab/>
      </w:r>
      <w:r>
        <w:rPr>
          <w:noProof/>
        </w:rPr>
        <w:t>NG Setup</w:t>
      </w:r>
      <w:r>
        <w:rPr>
          <w:noProof/>
        </w:rPr>
        <w:tab/>
      </w:r>
      <w:r>
        <w:rPr>
          <w:noProof/>
        </w:rPr>
        <w:fldChar w:fldCharType="begin" w:fldLock="1"/>
      </w:r>
      <w:r>
        <w:rPr>
          <w:noProof/>
        </w:rPr>
        <w:instrText xml:space="preserve"> PAGEREF _Toc183616935 \h </w:instrText>
      </w:r>
      <w:r>
        <w:rPr>
          <w:noProof/>
        </w:rPr>
      </w:r>
      <w:r>
        <w:rPr>
          <w:noProof/>
        </w:rPr>
        <w:fldChar w:fldCharType="separate"/>
      </w:r>
      <w:r>
        <w:rPr>
          <w:noProof/>
        </w:rPr>
        <w:t>187</w:t>
      </w:r>
      <w:r>
        <w:rPr>
          <w:noProof/>
        </w:rPr>
        <w:fldChar w:fldCharType="end"/>
      </w:r>
    </w:p>
    <w:p w14:paraId="62A2AD0E" w14:textId="0A452B73"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w:t>
      </w:r>
      <w:r>
        <w:rPr>
          <w:noProof/>
          <w:lang w:eastAsia="zh-CN"/>
        </w:rPr>
        <w:t>43</w:t>
      </w:r>
      <w:r>
        <w:rPr>
          <w:noProof/>
        </w:rPr>
        <w:t>.2.2</w:t>
      </w:r>
      <w:r>
        <w:rPr>
          <w:rFonts w:asciiTheme="minorHAnsi" w:eastAsiaTheme="minorEastAsia" w:hAnsiTheme="minorHAnsi" w:cstheme="minorBidi"/>
          <w:noProof/>
          <w:kern w:val="2"/>
          <w:sz w:val="22"/>
          <w:szCs w:val="22"/>
          <w14:ligatures w14:val="standardContextual"/>
        </w:rPr>
        <w:tab/>
      </w:r>
      <w:r>
        <w:rPr>
          <w:noProof/>
        </w:rPr>
        <w:t>AIoT Service Authorization for Intermediate UE</w:t>
      </w:r>
      <w:r>
        <w:rPr>
          <w:noProof/>
        </w:rPr>
        <w:tab/>
      </w:r>
      <w:r>
        <w:rPr>
          <w:noProof/>
        </w:rPr>
        <w:fldChar w:fldCharType="begin" w:fldLock="1"/>
      </w:r>
      <w:r>
        <w:rPr>
          <w:noProof/>
        </w:rPr>
        <w:instrText xml:space="preserve"> PAGEREF _Toc183616936 \h </w:instrText>
      </w:r>
      <w:r>
        <w:rPr>
          <w:noProof/>
        </w:rPr>
      </w:r>
      <w:r>
        <w:rPr>
          <w:noProof/>
        </w:rPr>
        <w:fldChar w:fldCharType="separate"/>
      </w:r>
      <w:r>
        <w:rPr>
          <w:noProof/>
        </w:rPr>
        <w:t>187</w:t>
      </w:r>
      <w:r>
        <w:rPr>
          <w:noProof/>
        </w:rPr>
        <w:fldChar w:fldCharType="end"/>
      </w:r>
    </w:p>
    <w:p w14:paraId="15D5DD16" w14:textId="4DD064C9"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6.43.2.3</w:t>
      </w:r>
      <w:r>
        <w:rPr>
          <w:rFonts w:asciiTheme="minorHAnsi" w:eastAsiaTheme="minorEastAsia" w:hAnsiTheme="minorHAnsi" w:cstheme="minorBidi"/>
          <w:noProof/>
          <w:kern w:val="2"/>
          <w:sz w:val="22"/>
          <w:szCs w:val="22"/>
          <w14:ligatures w14:val="standardContextual"/>
        </w:rPr>
        <w:tab/>
      </w:r>
      <w:r>
        <w:rPr>
          <w:noProof/>
        </w:rPr>
        <w:t>AIOTF Keep Track of Intermediate UE</w:t>
      </w:r>
      <w:r>
        <w:rPr>
          <w:noProof/>
        </w:rPr>
        <w:tab/>
      </w:r>
      <w:r>
        <w:rPr>
          <w:noProof/>
        </w:rPr>
        <w:fldChar w:fldCharType="begin" w:fldLock="1"/>
      </w:r>
      <w:r>
        <w:rPr>
          <w:noProof/>
        </w:rPr>
        <w:instrText xml:space="preserve"> PAGEREF _Toc183616937 \h </w:instrText>
      </w:r>
      <w:r>
        <w:rPr>
          <w:noProof/>
        </w:rPr>
      </w:r>
      <w:r>
        <w:rPr>
          <w:noProof/>
        </w:rPr>
        <w:fldChar w:fldCharType="separate"/>
      </w:r>
      <w:r>
        <w:rPr>
          <w:noProof/>
        </w:rPr>
        <w:t>187</w:t>
      </w:r>
      <w:r>
        <w:rPr>
          <w:noProof/>
        </w:rPr>
        <w:fldChar w:fldCharType="end"/>
      </w:r>
    </w:p>
    <w:p w14:paraId="488F5727" w14:textId="740405F0"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6.43.2.4</w:t>
      </w:r>
      <w:r>
        <w:rPr>
          <w:rFonts w:asciiTheme="minorHAnsi" w:eastAsiaTheme="minorEastAsia" w:hAnsiTheme="minorHAnsi" w:cstheme="minorBidi"/>
          <w:noProof/>
          <w:kern w:val="2"/>
          <w:sz w:val="22"/>
          <w:szCs w:val="22"/>
          <w14:ligatures w14:val="standardContextual"/>
        </w:rPr>
        <w:tab/>
      </w:r>
      <w:r>
        <w:rPr>
          <w:noProof/>
        </w:rPr>
        <w:t>Application Inventory</w:t>
      </w:r>
      <w:r>
        <w:rPr>
          <w:noProof/>
        </w:rPr>
        <w:tab/>
      </w:r>
      <w:r>
        <w:rPr>
          <w:noProof/>
        </w:rPr>
        <w:fldChar w:fldCharType="begin" w:fldLock="1"/>
      </w:r>
      <w:r>
        <w:rPr>
          <w:noProof/>
        </w:rPr>
        <w:instrText xml:space="preserve"> PAGEREF _Toc183616938 \h </w:instrText>
      </w:r>
      <w:r>
        <w:rPr>
          <w:noProof/>
        </w:rPr>
      </w:r>
      <w:r>
        <w:rPr>
          <w:noProof/>
        </w:rPr>
        <w:fldChar w:fldCharType="separate"/>
      </w:r>
      <w:r>
        <w:rPr>
          <w:noProof/>
        </w:rPr>
        <w:t>188</w:t>
      </w:r>
      <w:r>
        <w:rPr>
          <w:noProof/>
        </w:rPr>
        <w:fldChar w:fldCharType="end"/>
      </w:r>
    </w:p>
    <w:p w14:paraId="3E0F5BEB" w14:textId="4CF937DA"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6.43.2.5</w:t>
      </w:r>
      <w:r>
        <w:rPr>
          <w:rFonts w:asciiTheme="minorHAnsi" w:eastAsiaTheme="minorEastAsia" w:hAnsiTheme="minorHAnsi" w:cstheme="minorBidi"/>
          <w:noProof/>
          <w:kern w:val="2"/>
          <w:sz w:val="22"/>
          <w:szCs w:val="22"/>
          <w14:ligatures w14:val="standardContextual"/>
        </w:rPr>
        <w:tab/>
      </w:r>
      <w:r>
        <w:rPr>
          <w:noProof/>
        </w:rPr>
        <w:t>Periodic Inventory Procedure</w:t>
      </w:r>
      <w:r>
        <w:rPr>
          <w:noProof/>
        </w:rPr>
        <w:tab/>
      </w:r>
      <w:r>
        <w:rPr>
          <w:noProof/>
        </w:rPr>
        <w:fldChar w:fldCharType="begin" w:fldLock="1"/>
      </w:r>
      <w:r>
        <w:rPr>
          <w:noProof/>
        </w:rPr>
        <w:instrText xml:space="preserve"> PAGEREF _Toc183616939 \h </w:instrText>
      </w:r>
      <w:r>
        <w:rPr>
          <w:noProof/>
        </w:rPr>
      </w:r>
      <w:r>
        <w:rPr>
          <w:noProof/>
        </w:rPr>
        <w:fldChar w:fldCharType="separate"/>
      </w:r>
      <w:r>
        <w:rPr>
          <w:noProof/>
        </w:rPr>
        <w:t>190</w:t>
      </w:r>
      <w:r>
        <w:rPr>
          <w:noProof/>
        </w:rPr>
        <w:fldChar w:fldCharType="end"/>
      </w:r>
    </w:p>
    <w:p w14:paraId="6E461DA9" w14:textId="60A4C6E1"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6.43.2.6</w:t>
      </w:r>
      <w:r>
        <w:rPr>
          <w:rFonts w:asciiTheme="minorHAnsi" w:eastAsiaTheme="minorEastAsia" w:hAnsiTheme="minorHAnsi" w:cstheme="minorBidi"/>
          <w:noProof/>
          <w:kern w:val="2"/>
          <w:sz w:val="22"/>
          <w:szCs w:val="22"/>
          <w14:ligatures w14:val="standardContextual"/>
        </w:rPr>
        <w:tab/>
      </w:r>
      <w:r>
        <w:rPr>
          <w:noProof/>
        </w:rPr>
        <w:t>Command Procedure</w:t>
      </w:r>
      <w:r>
        <w:rPr>
          <w:noProof/>
        </w:rPr>
        <w:tab/>
      </w:r>
      <w:r>
        <w:rPr>
          <w:noProof/>
        </w:rPr>
        <w:fldChar w:fldCharType="begin" w:fldLock="1"/>
      </w:r>
      <w:r>
        <w:rPr>
          <w:noProof/>
        </w:rPr>
        <w:instrText xml:space="preserve"> PAGEREF _Toc183616940 \h </w:instrText>
      </w:r>
      <w:r>
        <w:rPr>
          <w:noProof/>
        </w:rPr>
      </w:r>
      <w:r>
        <w:rPr>
          <w:noProof/>
        </w:rPr>
        <w:fldChar w:fldCharType="separate"/>
      </w:r>
      <w:r>
        <w:rPr>
          <w:noProof/>
        </w:rPr>
        <w:t>190</w:t>
      </w:r>
      <w:r>
        <w:rPr>
          <w:noProof/>
        </w:rPr>
        <w:fldChar w:fldCharType="end"/>
      </w:r>
    </w:p>
    <w:p w14:paraId="12ECCDB0" w14:textId="421724BB"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6.43.3</w:t>
      </w:r>
      <w:r>
        <w:rPr>
          <w:rFonts w:asciiTheme="minorHAnsi" w:eastAsiaTheme="minorEastAsia" w:hAnsiTheme="minorHAnsi" w:cstheme="minorBidi"/>
          <w:noProof/>
          <w:kern w:val="2"/>
          <w:sz w:val="22"/>
          <w:szCs w:val="22"/>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_Toc183616941 \h </w:instrText>
      </w:r>
      <w:r>
        <w:rPr>
          <w:noProof/>
        </w:rPr>
      </w:r>
      <w:r>
        <w:rPr>
          <w:noProof/>
        </w:rPr>
        <w:fldChar w:fldCharType="separate"/>
      </w:r>
      <w:r>
        <w:rPr>
          <w:noProof/>
        </w:rPr>
        <w:t>193</w:t>
      </w:r>
      <w:r>
        <w:rPr>
          <w:noProof/>
        </w:rPr>
        <w:fldChar w:fldCharType="end"/>
      </w:r>
    </w:p>
    <w:p w14:paraId="219BA4FE" w14:textId="31C6777C" w:rsidR="007B5D93" w:rsidRDefault="007B5D93">
      <w:pPr>
        <w:pStyle w:val="TOC1"/>
        <w:rPr>
          <w:rFonts w:asciiTheme="minorHAnsi" w:eastAsiaTheme="minorEastAsia" w:hAnsiTheme="minorHAnsi" w:cstheme="minorBidi"/>
          <w:noProof/>
          <w:kern w:val="2"/>
          <w:szCs w:val="22"/>
          <w14:ligatures w14:val="standardContextual"/>
        </w:rPr>
      </w:pPr>
      <w:r>
        <w:rPr>
          <w:noProof/>
          <w:lang w:eastAsia="zh-CN"/>
        </w:rPr>
        <w:t>7</w:t>
      </w:r>
      <w:r>
        <w:rPr>
          <w:rFonts w:asciiTheme="minorHAnsi" w:eastAsiaTheme="minorEastAsia" w:hAnsiTheme="minorHAnsi" w:cstheme="minorBidi"/>
          <w:noProof/>
          <w:kern w:val="2"/>
          <w:szCs w:val="22"/>
          <w14:ligatures w14:val="standardContextual"/>
        </w:rPr>
        <w:tab/>
      </w:r>
      <w:r>
        <w:rPr>
          <w:noProof/>
          <w:lang w:eastAsia="zh-CN"/>
        </w:rPr>
        <w:t>Overall Evaluation</w:t>
      </w:r>
      <w:r>
        <w:rPr>
          <w:noProof/>
        </w:rPr>
        <w:tab/>
      </w:r>
      <w:r>
        <w:rPr>
          <w:noProof/>
        </w:rPr>
        <w:fldChar w:fldCharType="begin" w:fldLock="1"/>
      </w:r>
      <w:r>
        <w:rPr>
          <w:noProof/>
        </w:rPr>
        <w:instrText xml:space="preserve"> PAGEREF _Toc183616942 \h </w:instrText>
      </w:r>
      <w:r>
        <w:rPr>
          <w:noProof/>
        </w:rPr>
      </w:r>
      <w:r>
        <w:rPr>
          <w:noProof/>
        </w:rPr>
        <w:fldChar w:fldCharType="separate"/>
      </w:r>
      <w:r>
        <w:rPr>
          <w:noProof/>
        </w:rPr>
        <w:t>194</w:t>
      </w:r>
      <w:r>
        <w:rPr>
          <w:noProof/>
        </w:rPr>
        <w:fldChar w:fldCharType="end"/>
      </w:r>
    </w:p>
    <w:p w14:paraId="6B1565C2" w14:textId="684FA8D7" w:rsidR="007B5D93" w:rsidRDefault="007B5D93">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Conclusions</w:t>
      </w:r>
      <w:r>
        <w:rPr>
          <w:noProof/>
        </w:rPr>
        <w:tab/>
      </w:r>
      <w:r>
        <w:rPr>
          <w:noProof/>
        </w:rPr>
        <w:fldChar w:fldCharType="begin" w:fldLock="1"/>
      </w:r>
      <w:r>
        <w:rPr>
          <w:noProof/>
        </w:rPr>
        <w:instrText xml:space="preserve"> PAGEREF _Toc183616943 \h </w:instrText>
      </w:r>
      <w:r>
        <w:rPr>
          <w:noProof/>
        </w:rPr>
      </w:r>
      <w:r>
        <w:rPr>
          <w:noProof/>
        </w:rPr>
        <w:fldChar w:fldCharType="separate"/>
      </w:r>
      <w:r>
        <w:rPr>
          <w:noProof/>
        </w:rPr>
        <w:t>194</w:t>
      </w:r>
      <w:r>
        <w:rPr>
          <w:noProof/>
        </w:rPr>
        <w:fldChar w:fldCharType="end"/>
      </w:r>
    </w:p>
    <w:p w14:paraId="2EEDBA3D" w14:textId="07D42183"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Interim Conclusion on Key Issue #1</w:t>
      </w:r>
      <w:r>
        <w:rPr>
          <w:noProof/>
        </w:rPr>
        <w:tab/>
      </w:r>
      <w:r>
        <w:rPr>
          <w:noProof/>
        </w:rPr>
        <w:fldChar w:fldCharType="begin" w:fldLock="1"/>
      </w:r>
      <w:r>
        <w:rPr>
          <w:noProof/>
        </w:rPr>
        <w:instrText xml:space="preserve"> PAGEREF _Toc183616944 \h </w:instrText>
      </w:r>
      <w:r>
        <w:rPr>
          <w:noProof/>
        </w:rPr>
      </w:r>
      <w:r>
        <w:rPr>
          <w:noProof/>
        </w:rPr>
        <w:fldChar w:fldCharType="separate"/>
      </w:r>
      <w:r>
        <w:rPr>
          <w:noProof/>
        </w:rPr>
        <w:t>194</w:t>
      </w:r>
      <w:r>
        <w:rPr>
          <w:noProof/>
        </w:rPr>
        <w:fldChar w:fldCharType="end"/>
      </w:r>
    </w:p>
    <w:p w14:paraId="710E8C40" w14:textId="44012660"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8.1.1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_Toc183616945 \h </w:instrText>
      </w:r>
      <w:r>
        <w:rPr>
          <w:noProof/>
        </w:rPr>
      </w:r>
      <w:r>
        <w:rPr>
          <w:noProof/>
        </w:rPr>
        <w:fldChar w:fldCharType="separate"/>
      </w:r>
      <w:r>
        <w:rPr>
          <w:noProof/>
        </w:rPr>
        <w:t>194</w:t>
      </w:r>
      <w:r>
        <w:rPr>
          <w:noProof/>
        </w:rPr>
        <w:fldChar w:fldCharType="end"/>
      </w:r>
    </w:p>
    <w:p w14:paraId="56276823" w14:textId="5C1E7DCF"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8.1.2</w:t>
      </w:r>
      <w:r>
        <w:rPr>
          <w:rFonts w:asciiTheme="minorHAnsi" w:eastAsiaTheme="minorEastAsia" w:hAnsiTheme="minorHAnsi" w:cstheme="minorBidi"/>
          <w:noProof/>
          <w:kern w:val="2"/>
          <w:sz w:val="22"/>
          <w:szCs w:val="22"/>
          <w14:ligatures w14:val="standardContextual"/>
        </w:rPr>
        <w:tab/>
      </w:r>
      <w:r>
        <w:rPr>
          <w:noProof/>
        </w:rPr>
        <w:t>Architecture to Support Topology 1</w:t>
      </w:r>
      <w:r>
        <w:rPr>
          <w:noProof/>
        </w:rPr>
        <w:tab/>
      </w:r>
      <w:r>
        <w:rPr>
          <w:noProof/>
        </w:rPr>
        <w:fldChar w:fldCharType="begin" w:fldLock="1"/>
      </w:r>
      <w:r>
        <w:rPr>
          <w:noProof/>
        </w:rPr>
        <w:instrText xml:space="preserve"> PAGEREF _Toc183616946 \h </w:instrText>
      </w:r>
      <w:r>
        <w:rPr>
          <w:noProof/>
        </w:rPr>
      </w:r>
      <w:r>
        <w:rPr>
          <w:noProof/>
        </w:rPr>
        <w:fldChar w:fldCharType="separate"/>
      </w:r>
      <w:r>
        <w:rPr>
          <w:noProof/>
        </w:rPr>
        <w:t>195</w:t>
      </w:r>
      <w:r>
        <w:rPr>
          <w:noProof/>
        </w:rPr>
        <w:fldChar w:fldCharType="end"/>
      </w:r>
    </w:p>
    <w:p w14:paraId="40D2EE57" w14:textId="1EF12E61"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8.1.2.1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_Toc183616947 \h </w:instrText>
      </w:r>
      <w:r>
        <w:rPr>
          <w:noProof/>
        </w:rPr>
      </w:r>
      <w:r>
        <w:rPr>
          <w:noProof/>
        </w:rPr>
        <w:fldChar w:fldCharType="separate"/>
      </w:r>
      <w:r>
        <w:rPr>
          <w:noProof/>
        </w:rPr>
        <w:t>195</w:t>
      </w:r>
      <w:r>
        <w:rPr>
          <w:noProof/>
        </w:rPr>
        <w:fldChar w:fldCharType="end"/>
      </w:r>
    </w:p>
    <w:p w14:paraId="770E6175" w14:textId="3D5FFAB7"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8.1.2.2</w:t>
      </w:r>
      <w:r>
        <w:rPr>
          <w:rFonts w:asciiTheme="minorHAnsi" w:eastAsiaTheme="minorEastAsia" w:hAnsiTheme="minorHAnsi" w:cstheme="minorBidi"/>
          <w:noProof/>
          <w:kern w:val="2"/>
          <w:sz w:val="22"/>
          <w:szCs w:val="22"/>
          <w14:ligatures w14:val="standardContextual"/>
        </w:rPr>
        <w:tab/>
      </w:r>
      <w:r>
        <w:rPr>
          <w:noProof/>
        </w:rPr>
        <w:t>AIOT RAN and the AIOTF communicate directly</w:t>
      </w:r>
      <w:r>
        <w:rPr>
          <w:noProof/>
        </w:rPr>
        <w:tab/>
      </w:r>
      <w:r>
        <w:rPr>
          <w:noProof/>
        </w:rPr>
        <w:fldChar w:fldCharType="begin" w:fldLock="1"/>
      </w:r>
      <w:r>
        <w:rPr>
          <w:noProof/>
        </w:rPr>
        <w:instrText xml:space="preserve"> PAGEREF _Toc183616948 \h </w:instrText>
      </w:r>
      <w:r>
        <w:rPr>
          <w:noProof/>
        </w:rPr>
      </w:r>
      <w:r>
        <w:rPr>
          <w:noProof/>
        </w:rPr>
        <w:fldChar w:fldCharType="separate"/>
      </w:r>
      <w:r>
        <w:rPr>
          <w:noProof/>
        </w:rPr>
        <w:t>196</w:t>
      </w:r>
      <w:r>
        <w:rPr>
          <w:noProof/>
        </w:rPr>
        <w:fldChar w:fldCharType="end"/>
      </w:r>
    </w:p>
    <w:p w14:paraId="7DBDCE3F" w14:textId="6CDBD7FD" w:rsidR="007B5D93" w:rsidRDefault="007B5D93">
      <w:pPr>
        <w:pStyle w:val="TOC4"/>
        <w:rPr>
          <w:rFonts w:asciiTheme="minorHAnsi" w:eastAsiaTheme="minorEastAsia" w:hAnsiTheme="minorHAnsi" w:cstheme="minorBidi"/>
          <w:noProof/>
          <w:kern w:val="2"/>
          <w:sz w:val="22"/>
          <w:szCs w:val="22"/>
          <w14:ligatures w14:val="standardContextual"/>
        </w:rPr>
      </w:pPr>
      <w:r>
        <w:rPr>
          <w:noProof/>
        </w:rPr>
        <w:lastRenderedPageBreak/>
        <w:t>8.1.2.3</w:t>
      </w:r>
      <w:r>
        <w:rPr>
          <w:rFonts w:asciiTheme="minorHAnsi" w:eastAsiaTheme="minorEastAsia" w:hAnsiTheme="minorHAnsi" w:cstheme="minorBidi"/>
          <w:noProof/>
          <w:kern w:val="2"/>
          <w:sz w:val="22"/>
          <w:szCs w:val="22"/>
          <w14:ligatures w14:val="standardContextual"/>
        </w:rPr>
        <w:tab/>
      </w:r>
      <w:r>
        <w:rPr>
          <w:noProof/>
        </w:rPr>
        <w:t>AIOT RAN and the AIOTF communicate indirectly via an AMF</w:t>
      </w:r>
      <w:r>
        <w:rPr>
          <w:noProof/>
        </w:rPr>
        <w:tab/>
      </w:r>
      <w:r>
        <w:rPr>
          <w:noProof/>
        </w:rPr>
        <w:fldChar w:fldCharType="begin" w:fldLock="1"/>
      </w:r>
      <w:r>
        <w:rPr>
          <w:noProof/>
        </w:rPr>
        <w:instrText xml:space="preserve"> PAGEREF _Toc183616949 \h </w:instrText>
      </w:r>
      <w:r>
        <w:rPr>
          <w:noProof/>
        </w:rPr>
      </w:r>
      <w:r>
        <w:rPr>
          <w:noProof/>
        </w:rPr>
        <w:fldChar w:fldCharType="separate"/>
      </w:r>
      <w:r>
        <w:rPr>
          <w:noProof/>
        </w:rPr>
        <w:t>197</w:t>
      </w:r>
      <w:r>
        <w:rPr>
          <w:noProof/>
        </w:rPr>
        <w:fldChar w:fldCharType="end"/>
      </w:r>
    </w:p>
    <w:p w14:paraId="759E33C1" w14:textId="7C8B0820"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8.1.3</w:t>
      </w:r>
      <w:r>
        <w:rPr>
          <w:rFonts w:asciiTheme="minorHAnsi" w:eastAsiaTheme="minorEastAsia" w:hAnsiTheme="minorHAnsi" w:cstheme="minorBidi"/>
          <w:noProof/>
          <w:kern w:val="2"/>
          <w:sz w:val="22"/>
          <w:szCs w:val="22"/>
          <w14:ligatures w14:val="standardContextual"/>
        </w:rPr>
        <w:tab/>
      </w:r>
      <w:r>
        <w:rPr>
          <w:noProof/>
        </w:rPr>
        <w:t>Architecture to Support Topology 2</w:t>
      </w:r>
      <w:r>
        <w:rPr>
          <w:noProof/>
        </w:rPr>
        <w:tab/>
      </w:r>
      <w:r>
        <w:rPr>
          <w:noProof/>
        </w:rPr>
        <w:fldChar w:fldCharType="begin" w:fldLock="1"/>
      </w:r>
      <w:r>
        <w:rPr>
          <w:noProof/>
        </w:rPr>
        <w:instrText xml:space="preserve"> PAGEREF _Toc183616950 \h </w:instrText>
      </w:r>
      <w:r>
        <w:rPr>
          <w:noProof/>
        </w:rPr>
      </w:r>
      <w:r>
        <w:rPr>
          <w:noProof/>
        </w:rPr>
        <w:fldChar w:fldCharType="separate"/>
      </w:r>
      <w:r>
        <w:rPr>
          <w:noProof/>
        </w:rPr>
        <w:t>199</w:t>
      </w:r>
      <w:r>
        <w:rPr>
          <w:noProof/>
        </w:rPr>
        <w:fldChar w:fldCharType="end"/>
      </w:r>
    </w:p>
    <w:p w14:paraId="51347078" w14:textId="3614865D"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8.1.3.1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_Toc183616951 \h </w:instrText>
      </w:r>
      <w:r>
        <w:rPr>
          <w:noProof/>
        </w:rPr>
      </w:r>
      <w:r>
        <w:rPr>
          <w:noProof/>
        </w:rPr>
        <w:fldChar w:fldCharType="separate"/>
      </w:r>
      <w:r>
        <w:rPr>
          <w:noProof/>
        </w:rPr>
        <w:t>199</w:t>
      </w:r>
      <w:r>
        <w:rPr>
          <w:noProof/>
        </w:rPr>
        <w:fldChar w:fldCharType="end"/>
      </w:r>
    </w:p>
    <w:p w14:paraId="63CB8116" w14:textId="2F555AA8"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8.1.3.2</w:t>
      </w:r>
      <w:r>
        <w:rPr>
          <w:rFonts w:asciiTheme="minorHAnsi" w:eastAsiaTheme="minorEastAsia" w:hAnsiTheme="minorHAnsi" w:cstheme="minorBidi"/>
          <w:noProof/>
          <w:kern w:val="2"/>
          <w:sz w:val="22"/>
          <w:szCs w:val="22"/>
          <w14:ligatures w14:val="standardContextual"/>
        </w:rPr>
        <w:tab/>
      </w:r>
      <w:r>
        <w:rPr>
          <w:noProof/>
        </w:rPr>
        <w:t>User-plane option</w:t>
      </w:r>
      <w:r>
        <w:rPr>
          <w:noProof/>
        </w:rPr>
        <w:tab/>
      </w:r>
      <w:r>
        <w:rPr>
          <w:noProof/>
        </w:rPr>
        <w:fldChar w:fldCharType="begin" w:fldLock="1"/>
      </w:r>
      <w:r>
        <w:rPr>
          <w:noProof/>
        </w:rPr>
        <w:instrText xml:space="preserve"> PAGEREF _Toc183616952 \h </w:instrText>
      </w:r>
      <w:r>
        <w:rPr>
          <w:noProof/>
        </w:rPr>
      </w:r>
      <w:r>
        <w:rPr>
          <w:noProof/>
        </w:rPr>
        <w:fldChar w:fldCharType="separate"/>
      </w:r>
      <w:r>
        <w:rPr>
          <w:noProof/>
        </w:rPr>
        <w:t>200</w:t>
      </w:r>
      <w:r>
        <w:rPr>
          <w:noProof/>
        </w:rPr>
        <w:fldChar w:fldCharType="end"/>
      </w:r>
    </w:p>
    <w:p w14:paraId="11240C80" w14:textId="393DFFC6"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8.1.3.3</w:t>
      </w:r>
      <w:r>
        <w:rPr>
          <w:rFonts w:asciiTheme="minorHAnsi" w:eastAsiaTheme="minorEastAsia" w:hAnsiTheme="minorHAnsi" w:cstheme="minorBidi"/>
          <w:noProof/>
          <w:kern w:val="2"/>
          <w:sz w:val="22"/>
          <w:szCs w:val="22"/>
          <w14:ligatures w14:val="standardContextual"/>
        </w:rPr>
        <w:tab/>
      </w:r>
      <w:r>
        <w:rPr>
          <w:noProof/>
        </w:rPr>
        <w:t>RRC option</w:t>
      </w:r>
      <w:r>
        <w:rPr>
          <w:noProof/>
        </w:rPr>
        <w:tab/>
      </w:r>
      <w:r>
        <w:rPr>
          <w:noProof/>
        </w:rPr>
        <w:fldChar w:fldCharType="begin" w:fldLock="1"/>
      </w:r>
      <w:r>
        <w:rPr>
          <w:noProof/>
        </w:rPr>
        <w:instrText xml:space="preserve"> PAGEREF _Toc183616953 \h </w:instrText>
      </w:r>
      <w:r>
        <w:rPr>
          <w:noProof/>
        </w:rPr>
      </w:r>
      <w:r>
        <w:rPr>
          <w:noProof/>
        </w:rPr>
        <w:fldChar w:fldCharType="separate"/>
      </w:r>
      <w:r>
        <w:rPr>
          <w:noProof/>
        </w:rPr>
        <w:t>201</w:t>
      </w:r>
      <w:r>
        <w:rPr>
          <w:noProof/>
        </w:rPr>
        <w:fldChar w:fldCharType="end"/>
      </w:r>
    </w:p>
    <w:p w14:paraId="2F00465E" w14:textId="513A10E3" w:rsidR="007B5D93" w:rsidRDefault="007B5D93">
      <w:pPr>
        <w:pStyle w:val="TOC4"/>
        <w:rPr>
          <w:rFonts w:asciiTheme="minorHAnsi" w:eastAsiaTheme="minorEastAsia" w:hAnsiTheme="minorHAnsi" w:cstheme="minorBidi"/>
          <w:noProof/>
          <w:kern w:val="2"/>
          <w:sz w:val="22"/>
          <w:szCs w:val="22"/>
          <w14:ligatures w14:val="standardContextual"/>
        </w:rPr>
      </w:pPr>
      <w:r>
        <w:rPr>
          <w:noProof/>
        </w:rPr>
        <w:t>8.1.3.4</w:t>
      </w:r>
      <w:r>
        <w:rPr>
          <w:rFonts w:asciiTheme="minorHAnsi" w:eastAsiaTheme="minorEastAsia" w:hAnsiTheme="minorHAnsi" w:cstheme="minorBidi"/>
          <w:noProof/>
          <w:kern w:val="2"/>
          <w:sz w:val="22"/>
          <w:szCs w:val="22"/>
          <w14:ligatures w14:val="standardContextual"/>
        </w:rPr>
        <w:tab/>
      </w:r>
      <w:r>
        <w:rPr>
          <w:noProof/>
        </w:rPr>
        <w:t>Interim Conclusion for authorization</w:t>
      </w:r>
      <w:r>
        <w:rPr>
          <w:noProof/>
        </w:rPr>
        <w:tab/>
      </w:r>
      <w:r>
        <w:rPr>
          <w:noProof/>
        </w:rPr>
        <w:fldChar w:fldCharType="begin" w:fldLock="1"/>
      </w:r>
      <w:r>
        <w:rPr>
          <w:noProof/>
        </w:rPr>
        <w:instrText xml:space="preserve"> PAGEREF _Toc183616954 \h </w:instrText>
      </w:r>
      <w:r>
        <w:rPr>
          <w:noProof/>
        </w:rPr>
      </w:r>
      <w:r>
        <w:rPr>
          <w:noProof/>
        </w:rPr>
        <w:fldChar w:fldCharType="separate"/>
      </w:r>
      <w:r>
        <w:rPr>
          <w:noProof/>
        </w:rPr>
        <w:t>201</w:t>
      </w:r>
      <w:r>
        <w:rPr>
          <w:noProof/>
        </w:rPr>
        <w:fldChar w:fldCharType="end"/>
      </w:r>
    </w:p>
    <w:p w14:paraId="38986302" w14:textId="05CDC2CA"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Interim Conclusion on Key Issue #2</w:t>
      </w:r>
      <w:r>
        <w:rPr>
          <w:noProof/>
        </w:rPr>
        <w:tab/>
      </w:r>
      <w:r>
        <w:rPr>
          <w:noProof/>
        </w:rPr>
        <w:fldChar w:fldCharType="begin" w:fldLock="1"/>
      </w:r>
      <w:r>
        <w:rPr>
          <w:noProof/>
        </w:rPr>
        <w:instrText xml:space="preserve"> PAGEREF _Toc183616955 \h </w:instrText>
      </w:r>
      <w:r>
        <w:rPr>
          <w:noProof/>
        </w:rPr>
      </w:r>
      <w:r>
        <w:rPr>
          <w:noProof/>
        </w:rPr>
        <w:fldChar w:fldCharType="separate"/>
      </w:r>
      <w:r>
        <w:rPr>
          <w:noProof/>
        </w:rPr>
        <w:t>201</w:t>
      </w:r>
      <w:r>
        <w:rPr>
          <w:noProof/>
        </w:rPr>
        <w:fldChar w:fldCharType="end"/>
      </w:r>
    </w:p>
    <w:p w14:paraId="491B1BEB" w14:textId="0552A9ED"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rPr>
        <w:t>Identifier and Identification Management</w:t>
      </w:r>
      <w:r>
        <w:rPr>
          <w:noProof/>
        </w:rPr>
        <w:tab/>
      </w:r>
      <w:r>
        <w:rPr>
          <w:noProof/>
        </w:rPr>
        <w:fldChar w:fldCharType="begin" w:fldLock="1"/>
      </w:r>
      <w:r>
        <w:rPr>
          <w:noProof/>
        </w:rPr>
        <w:instrText xml:space="preserve"> PAGEREF _Toc183616956 \h </w:instrText>
      </w:r>
      <w:r>
        <w:rPr>
          <w:noProof/>
        </w:rPr>
      </w:r>
      <w:r>
        <w:rPr>
          <w:noProof/>
        </w:rPr>
        <w:fldChar w:fldCharType="separate"/>
      </w:r>
      <w:r>
        <w:rPr>
          <w:noProof/>
        </w:rPr>
        <w:t>201</w:t>
      </w:r>
      <w:r>
        <w:rPr>
          <w:noProof/>
        </w:rPr>
        <w:fldChar w:fldCharType="end"/>
      </w:r>
    </w:p>
    <w:p w14:paraId="300AD832" w14:textId="51EB71D0"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8.2.2</w:t>
      </w:r>
      <w:r>
        <w:rPr>
          <w:rFonts w:asciiTheme="minorHAnsi" w:eastAsiaTheme="minorEastAsia" w:hAnsiTheme="minorHAnsi" w:cstheme="minorBidi"/>
          <w:noProof/>
          <w:kern w:val="2"/>
          <w:sz w:val="22"/>
          <w:szCs w:val="22"/>
          <w14:ligatures w14:val="standardContextual"/>
        </w:rPr>
        <w:tab/>
      </w:r>
      <w:r>
        <w:rPr>
          <w:noProof/>
        </w:rPr>
        <w:t>Subscription Management</w:t>
      </w:r>
      <w:r>
        <w:rPr>
          <w:noProof/>
        </w:rPr>
        <w:tab/>
      </w:r>
      <w:r>
        <w:rPr>
          <w:noProof/>
        </w:rPr>
        <w:fldChar w:fldCharType="begin" w:fldLock="1"/>
      </w:r>
      <w:r>
        <w:rPr>
          <w:noProof/>
        </w:rPr>
        <w:instrText xml:space="preserve"> PAGEREF _Toc183616957 \h </w:instrText>
      </w:r>
      <w:r>
        <w:rPr>
          <w:noProof/>
        </w:rPr>
      </w:r>
      <w:r>
        <w:rPr>
          <w:noProof/>
        </w:rPr>
        <w:fldChar w:fldCharType="separate"/>
      </w:r>
      <w:r>
        <w:rPr>
          <w:noProof/>
        </w:rPr>
        <w:t>202</w:t>
      </w:r>
      <w:r>
        <w:rPr>
          <w:noProof/>
        </w:rPr>
        <w:fldChar w:fldCharType="end"/>
      </w:r>
    </w:p>
    <w:p w14:paraId="2B14B721" w14:textId="149A220E" w:rsidR="007B5D93" w:rsidRDefault="007B5D93">
      <w:pPr>
        <w:pStyle w:val="TOC2"/>
        <w:rPr>
          <w:rFonts w:asciiTheme="minorHAnsi" w:eastAsiaTheme="minorEastAsia" w:hAnsiTheme="minorHAnsi" w:cstheme="minorBidi"/>
          <w:noProof/>
          <w:kern w:val="2"/>
          <w:sz w:val="22"/>
          <w:szCs w:val="22"/>
          <w14:ligatures w14:val="standardContextual"/>
        </w:rPr>
      </w:pPr>
      <w:r>
        <w:rPr>
          <w:noProof/>
        </w:rPr>
        <w:t>8.</w:t>
      </w:r>
      <w:r w:rsidRPr="0003016A">
        <w:rPr>
          <w:rFonts w:eastAsiaTheme="minorEastAsia"/>
          <w:noProof/>
        </w:rPr>
        <w:t>3</w:t>
      </w:r>
      <w:r>
        <w:rPr>
          <w:rFonts w:asciiTheme="minorHAnsi" w:eastAsiaTheme="minorEastAsia" w:hAnsiTheme="minorHAnsi" w:cstheme="minorBidi"/>
          <w:noProof/>
          <w:kern w:val="2"/>
          <w:sz w:val="22"/>
          <w:szCs w:val="22"/>
          <w14:ligatures w14:val="standardContextual"/>
        </w:rPr>
        <w:tab/>
      </w:r>
      <w:r w:rsidRPr="0003016A">
        <w:rPr>
          <w:rFonts w:eastAsiaTheme="minorEastAsia"/>
          <w:noProof/>
        </w:rPr>
        <w:t xml:space="preserve">Interim </w:t>
      </w:r>
      <w:r>
        <w:rPr>
          <w:noProof/>
        </w:rPr>
        <w:t>Conclusion on Key Issue #</w:t>
      </w:r>
      <w:r w:rsidRPr="0003016A">
        <w:rPr>
          <w:rFonts w:eastAsiaTheme="minorEastAsia"/>
          <w:noProof/>
        </w:rPr>
        <w:t>3</w:t>
      </w:r>
      <w:r>
        <w:rPr>
          <w:noProof/>
        </w:rPr>
        <w:tab/>
      </w:r>
      <w:r>
        <w:rPr>
          <w:noProof/>
        </w:rPr>
        <w:fldChar w:fldCharType="begin" w:fldLock="1"/>
      </w:r>
      <w:r>
        <w:rPr>
          <w:noProof/>
        </w:rPr>
        <w:instrText xml:space="preserve"> PAGEREF _Toc183616958 \h </w:instrText>
      </w:r>
      <w:r>
        <w:rPr>
          <w:noProof/>
        </w:rPr>
      </w:r>
      <w:r>
        <w:rPr>
          <w:noProof/>
        </w:rPr>
        <w:fldChar w:fldCharType="separate"/>
      </w:r>
      <w:r>
        <w:rPr>
          <w:noProof/>
        </w:rPr>
        <w:t>203</w:t>
      </w:r>
      <w:r>
        <w:rPr>
          <w:noProof/>
        </w:rPr>
        <w:fldChar w:fldCharType="end"/>
      </w:r>
    </w:p>
    <w:p w14:paraId="54C232F8" w14:textId="033E755A"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8.</w:t>
      </w:r>
      <w:r w:rsidRPr="0003016A">
        <w:rPr>
          <w:rFonts w:eastAsiaTheme="minorEastAsia"/>
          <w:noProof/>
        </w:rPr>
        <w:t>3</w:t>
      </w:r>
      <w:r>
        <w:rPr>
          <w:noProof/>
        </w:rPr>
        <w:t>.1</w:t>
      </w:r>
      <w:r>
        <w:rPr>
          <w:rFonts w:asciiTheme="minorHAnsi" w:eastAsiaTheme="minorEastAsia" w:hAnsiTheme="minorHAnsi" w:cstheme="minorBidi"/>
          <w:noProof/>
          <w:kern w:val="2"/>
          <w:sz w:val="22"/>
          <w:szCs w:val="22"/>
          <w14:ligatures w14:val="standardContextual"/>
        </w:rPr>
        <w:tab/>
      </w:r>
      <w:r w:rsidRPr="0003016A">
        <w:rPr>
          <w:rFonts w:eastAsiaTheme="minorEastAsia"/>
          <w:noProof/>
        </w:rPr>
        <w:t>General</w:t>
      </w:r>
      <w:r>
        <w:rPr>
          <w:noProof/>
        </w:rPr>
        <w:tab/>
      </w:r>
      <w:r>
        <w:rPr>
          <w:noProof/>
        </w:rPr>
        <w:fldChar w:fldCharType="begin" w:fldLock="1"/>
      </w:r>
      <w:r>
        <w:rPr>
          <w:noProof/>
        </w:rPr>
        <w:instrText xml:space="preserve"> PAGEREF _Toc183616959 \h </w:instrText>
      </w:r>
      <w:r>
        <w:rPr>
          <w:noProof/>
        </w:rPr>
      </w:r>
      <w:r>
        <w:rPr>
          <w:noProof/>
        </w:rPr>
        <w:fldChar w:fldCharType="separate"/>
      </w:r>
      <w:r>
        <w:rPr>
          <w:noProof/>
        </w:rPr>
        <w:t>203</w:t>
      </w:r>
      <w:r>
        <w:rPr>
          <w:noProof/>
        </w:rPr>
        <w:fldChar w:fldCharType="end"/>
      </w:r>
    </w:p>
    <w:p w14:paraId="392A46F6" w14:textId="4D05574E"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8.</w:t>
      </w:r>
      <w:r w:rsidRPr="0003016A">
        <w:rPr>
          <w:rFonts w:eastAsiaTheme="minorEastAsia"/>
          <w:noProof/>
        </w:rPr>
        <w:t>3</w:t>
      </w:r>
      <w:r>
        <w:rPr>
          <w:noProof/>
        </w:rPr>
        <w:t>.2</w:t>
      </w:r>
      <w:r>
        <w:rPr>
          <w:rFonts w:asciiTheme="minorHAnsi" w:eastAsiaTheme="minorEastAsia" w:hAnsiTheme="minorHAnsi" w:cstheme="minorBidi"/>
          <w:noProof/>
          <w:kern w:val="2"/>
          <w:sz w:val="22"/>
          <w:szCs w:val="22"/>
          <w14:ligatures w14:val="standardContextual"/>
        </w:rPr>
        <w:tab/>
      </w:r>
      <w:r w:rsidRPr="0003016A">
        <w:rPr>
          <w:rFonts w:eastAsiaTheme="minorEastAsia"/>
          <w:noProof/>
        </w:rPr>
        <w:t>AIoT services supported by the 5GC</w:t>
      </w:r>
      <w:r>
        <w:rPr>
          <w:noProof/>
        </w:rPr>
        <w:tab/>
      </w:r>
      <w:r>
        <w:rPr>
          <w:noProof/>
        </w:rPr>
        <w:fldChar w:fldCharType="begin" w:fldLock="1"/>
      </w:r>
      <w:r>
        <w:rPr>
          <w:noProof/>
        </w:rPr>
        <w:instrText xml:space="preserve"> PAGEREF _Toc183616960 \h </w:instrText>
      </w:r>
      <w:r>
        <w:rPr>
          <w:noProof/>
        </w:rPr>
      </w:r>
      <w:r>
        <w:rPr>
          <w:noProof/>
        </w:rPr>
        <w:fldChar w:fldCharType="separate"/>
      </w:r>
      <w:r>
        <w:rPr>
          <w:noProof/>
        </w:rPr>
        <w:t>203</w:t>
      </w:r>
      <w:r>
        <w:rPr>
          <w:noProof/>
        </w:rPr>
        <w:fldChar w:fldCharType="end"/>
      </w:r>
    </w:p>
    <w:p w14:paraId="25F1104E" w14:textId="71108FC5"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8.</w:t>
      </w:r>
      <w:r w:rsidRPr="0003016A">
        <w:rPr>
          <w:rFonts w:eastAsiaTheme="minorEastAsia"/>
          <w:noProof/>
          <w:lang w:eastAsia="ko-KR"/>
        </w:rPr>
        <w:t>3</w:t>
      </w:r>
      <w:r>
        <w:rPr>
          <w:noProof/>
        </w:rPr>
        <w:t>.</w:t>
      </w:r>
      <w:r w:rsidRPr="0003016A">
        <w:rPr>
          <w:rFonts w:eastAsiaTheme="minorEastAsia"/>
          <w:noProof/>
          <w:lang w:eastAsia="ko-KR"/>
        </w:rPr>
        <w:t>3</w:t>
      </w:r>
      <w:r>
        <w:rPr>
          <w:rFonts w:asciiTheme="minorHAnsi" w:eastAsiaTheme="minorEastAsia" w:hAnsiTheme="minorHAnsi" w:cstheme="minorBidi"/>
          <w:noProof/>
          <w:kern w:val="2"/>
          <w:sz w:val="22"/>
          <w:szCs w:val="22"/>
          <w14:ligatures w14:val="standardContextual"/>
        </w:rPr>
        <w:tab/>
      </w:r>
      <w:r w:rsidRPr="0003016A">
        <w:rPr>
          <w:rFonts w:eastAsiaTheme="minorEastAsia"/>
          <w:noProof/>
          <w:lang w:eastAsia="ko-KR"/>
        </w:rPr>
        <w:t>NEF exposure</w:t>
      </w:r>
      <w:r>
        <w:rPr>
          <w:noProof/>
        </w:rPr>
        <w:tab/>
      </w:r>
      <w:r>
        <w:rPr>
          <w:noProof/>
        </w:rPr>
        <w:fldChar w:fldCharType="begin" w:fldLock="1"/>
      </w:r>
      <w:r>
        <w:rPr>
          <w:noProof/>
        </w:rPr>
        <w:instrText xml:space="preserve"> PAGEREF _Toc183616961 \h </w:instrText>
      </w:r>
      <w:r>
        <w:rPr>
          <w:noProof/>
        </w:rPr>
      </w:r>
      <w:r>
        <w:rPr>
          <w:noProof/>
        </w:rPr>
        <w:fldChar w:fldCharType="separate"/>
      </w:r>
      <w:r>
        <w:rPr>
          <w:noProof/>
        </w:rPr>
        <w:t>203</w:t>
      </w:r>
      <w:r>
        <w:rPr>
          <w:noProof/>
        </w:rPr>
        <w:fldChar w:fldCharType="end"/>
      </w:r>
    </w:p>
    <w:p w14:paraId="2C0B3802" w14:textId="225C3514" w:rsidR="007B5D93" w:rsidRDefault="007B5D93">
      <w:pPr>
        <w:pStyle w:val="TOC3"/>
        <w:rPr>
          <w:rFonts w:asciiTheme="minorHAnsi" w:eastAsiaTheme="minorEastAsia" w:hAnsiTheme="minorHAnsi" w:cstheme="minorBidi"/>
          <w:noProof/>
          <w:kern w:val="2"/>
          <w:sz w:val="22"/>
          <w:szCs w:val="22"/>
          <w14:ligatures w14:val="standardContextual"/>
        </w:rPr>
      </w:pPr>
      <w:r>
        <w:rPr>
          <w:noProof/>
          <w:lang w:eastAsia="en-US"/>
        </w:rPr>
        <w:t>8.3.4</w:t>
      </w:r>
      <w:r>
        <w:rPr>
          <w:rFonts w:asciiTheme="minorHAnsi" w:eastAsiaTheme="minorEastAsia" w:hAnsiTheme="minorHAnsi" w:cstheme="minorBidi"/>
          <w:noProof/>
          <w:kern w:val="2"/>
          <w:sz w:val="22"/>
          <w:szCs w:val="22"/>
          <w14:ligatures w14:val="standardContextual"/>
        </w:rPr>
        <w:tab/>
      </w:r>
      <w:r>
        <w:rPr>
          <w:noProof/>
          <w:lang w:eastAsia="en-US"/>
        </w:rPr>
        <w:t>Principles on the procedures to support AIoT services</w:t>
      </w:r>
      <w:r>
        <w:rPr>
          <w:noProof/>
        </w:rPr>
        <w:tab/>
      </w:r>
      <w:r>
        <w:rPr>
          <w:noProof/>
        </w:rPr>
        <w:fldChar w:fldCharType="begin" w:fldLock="1"/>
      </w:r>
      <w:r>
        <w:rPr>
          <w:noProof/>
        </w:rPr>
        <w:instrText xml:space="preserve"> PAGEREF _Toc183616962 \h </w:instrText>
      </w:r>
      <w:r>
        <w:rPr>
          <w:noProof/>
        </w:rPr>
      </w:r>
      <w:r>
        <w:rPr>
          <w:noProof/>
        </w:rPr>
        <w:fldChar w:fldCharType="separate"/>
      </w:r>
      <w:r>
        <w:rPr>
          <w:noProof/>
        </w:rPr>
        <w:t>204</w:t>
      </w:r>
      <w:r>
        <w:rPr>
          <w:noProof/>
        </w:rPr>
        <w:fldChar w:fldCharType="end"/>
      </w:r>
    </w:p>
    <w:p w14:paraId="45707CFE" w14:textId="4CE5B550" w:rsidR="007B5D93" w:rsidRDefault="007B5D93">
      <w:pPr>
        <w:pStyle w:val="TOC3"/>
        <w:rPr>
          <w:rFonts w:asciiTheme="minorHAnsi" w:eastAsiaTheme="minorEastAsia" w:hAnsiTheme="minorHAnsi" w:cstheme="minorBidi"/>
          <w:noProof/>
          <w:kern w:val="2"/>
          <w:sz w:val="22"/>
          <w:szCs w:val="22"/>
          <w14:ligatures w14:val="standardContextual"/>
        </w:rPr>
      </w:pPr>
      <w:r>
        <w:rPr>
          <w:noProof/>
        </w:rPr>
        <w:t>8.</w:t>
      </w:r>
      <w:r w:rsidRPr="0003016A">
        <w:rPr>
          <w:rFonts w:eastAsiaTheme="minorEastAsia"/>
          <w:noProof/>
          <w:lang w:eastAsia="ko-KR"/>
        </w:rPr>
        <w:t>3</w:t>
      </w:r>
      <w:r>
        <w:rPr>
          <w:noProof/>
        </w:rPr>
        <w:t>.</w:t>
      </w:r>
      <w:r w:rsidRPr="0003016A">
        <w:rPr>
          <w:rFonts w:eastAsiaTheme="minorEastAsia"/>
          <w:noProof/>
          <w:lang w:eastAsia="ko-KR"/>
        </w:rPr>
        <w:t>5</w:t>
      </w:r>
      <w:r>
        <w:rPr>
          <w:rFonts w:asciiTheme="minorHAnsi" w:eastAsiaTheme="minorEastAsia" w:hAnsiTheme="minorHAnsi" w:cstheme="minorBidi"/>
          <w:noProof/>
          <w:kern w:val="2"/>
          <w:sz w:val="22"/>
          <w:szCs w:val="22"/>
          <w14:ligatures w14:val="standardContextual"/>
        </w:rPr>
        <w:tab/>
      </w:r>
      <w:r w:rsidRPr="0003016A">
        <w:rPr>
          <w:rFonts w:eastAsiaTheme="minorEastAsia"/>
          <w:noProof/>
          <w:lang w:eastAsia="ko-KR"/>
        </w:rPr>
        <w:t>Information provided by the AF</w:t>
      </w:r>
      <w:r>
        <w:rPr>
          <w:noProof/>
        </w:rPr>
        <w:tab/>
      </w:r>
      <w:r>
        <w:rPr>
          <w:noProof/>
        </w:rPr>
        <w:fldChar w:fldCharType="begin" w:fldLock="1"/>
      </w:r>
      <w:r>
        <w:rPr>
          <w:noProof/>
        </w:rPr>
        <w:instrText xml:space="preserve"> PAGEREF _Toc183616963 \h </w:instrText>
      </w:r>
      <w:r>
        <w:rPr>
          <w:noProof/>
        </w:rPr>
      </w:r>
      <w:r>
        <w:rPr>
          <w:noProof/>
        </w:rPr>
        <w:fldChar w:fldCharType="separate"/>
      </w:r>
      <w:r>
        <w:rPr>
          <w:noProof/>
        </w:rPr>
        <w:t>205</w:t>
      </w:r>
      <w:r>
        <w:rPr>
          <w:noProof/>
        </w:rPr>
        <w:fldChar w:fldCharType="end"/>
      </w:r>
    </w:p>
    <w:p w14:paraId="0777F511" w14:textId="08B6E34C" w:rsidR="007B5D93" w:rsidRDefault="007B5D93">
      <w:pPr>
        <w:pStyle w:val="TOC9"/>
        <w:rPr>
          <w:rFonts w:asciiTheme="minorHAnsi" w:eastAsiaTheme="minorEastAsia" w:hAnsiTheme="minorHAnsi" w:cstheme="minorBidi"/>
          <w:b w:val="0"/>
          <w:noProof/>
          <w:kern w:val="2"/>
          <w:szCs w:val="22"/>
          <w14:ligatures w14:val="standardContextual"/>
        </w:rPr>
      </w:pPr>
      <w:r>
        <w:rPr>
          <w:noProof/>
        </w:rPr>
        <w:t>Annex A:</w:t>
      </w:r>
      <w:r>
        <w:rPr>
          <w:noProof/>
        </w:rPr>
        <w:tab/>
        <w:t>Overview of the Electronic Product Code</w:t>
      </w:r>
      <w:r>
        <w:rPr>
          <w:noProof/>
        </w:rPr>
        <w:tab/>
      </w:r>
      <w:r>
        <w:rPr>
          <w:noProof/>
        </w:rPr>
        <w:fldChar w:fldCharType="begin" w:fldLock="1"/>
      </w:r>
      <w:r>
        <w:rPr>
          <w:noProof/>
        </w:rPr>
        <w:instrText xml:space="preserve"> PAGEREF _Toc183616964 \h </w:instrText>
      </w:r>
      <w:r>
        <w:rPr>
          <w:noProof/>
        </w:rPr>
      </w:r>
      <w:r>
        <w:rPr>
          <w:noProof/>
        </w:rPr>
        <w:fldChar w:fldCharType="separate"/>
      </w:r>
      <w:r>
        <w:rPr>
          <w:noProof/>
        </w:rPr>
        <w:t>206</w:t>
      </w:r>
      <w:r>
        <w:rPr>
          <w:noProof/>
        </w:rPr>
        <w:fldChar w:fldCharType="end"/>
      </w:r>
    </w:p>
    <w:p w14:paraId="20014A05" w14:textId="21E61766" w:rsidR="007B5D93" w:rsidRDefault="007B5D93">
      <w:pPr>
        <w:pStyle w:val="TOC9"/>
        <w:rPr>
          <w:rFonts w:asciiTheme="minorHAnsi" w:eastAsiaTheme="minorEastAsia" w:hAnsiTheme="minorHAnsi" w:cstheme="minorBidi"/>
          <w:b w:val="0"/>
          <w:noProof/>
          <w:kern w:val="2"/>
          <w:szCs w:val="22"/>
          <w14:ligatures w14:val="standardContextual"/>
        </w:rPr>
      </w:pPr>
      <w:r>
        <w:rPr>
          <w:noProof/>
        </w:rPr>
        <w:t>Annex B:</w:t>
      </w:r>
      <w:r>
        <w:rPr>
          <w:noProof/>
        </w:rPr>
        <w:tab/>
        <w:t>Change history</w:t>
      </w:r>
      <w:r>
        <w:rPr>
          <w:noProof/>
        </w:rPr>
        <w:tab/>
      </w:r>
      <w:r>
        <w:rPr>
          <w:noProof/>
        </w:rPr>
        <w:fldChar w:fldCharType="begin" w:fldLock="1"/>
      </w:r>
      <w:r>
        <w:rPr>
          <w:noProof/>
        </w:rPr>
        <w:instrText xml:space="preserve"> PAGEREF _Toc183616965 \h </w:instrText>
      </w:r>
      <w:r>
        <w:rPr>
          <w:noProof/>
        </w:rPr>
      </w:r>
      <w:r>
        <w:rPr>
          <w:noProof/>
        </w:rPr>
        <w:fldChar w:fldCharType="separate"/>
      </w:r>
      <w:r>
        <w:rPr>
          <w:noProof/>
        </w:rPr>
        <w:t>208</w:t>
      </w:r>
      <w:r>
        <w:rPr>
          <w:noProof/>
        </w:rPr>
        <w:fldChar w:fldCharType="end"/>
      </w:r>
    </w:p>
    <w:p w14:paraId="2ACAACDE" w14:textId="6C81682C" w:rsidR="00247453" w:rsidRDefault="002706A9" w:rsidP="001C115F">
      <w:r>
        <w:rPr>
          <w:noProof/>
          <w:sz w:val="22"/>
        </w:rPr>
        <w:fldChar w:fldCharType="end"/>
      </w:r>
    </w:p>
    <w:p w14:paraId="4AB00197" w14:textId="77777777" w:rsidR="00B36905" w:rsidRPr="00822E86" w:rsidRDefault="00EF0780" w:rsidP="00B36905">
      <w:pPr>
        <w:pStyle w:val="Heading1"/>
      </w:pPr>
      <w:r>
        <w:br w:type="page"/>
      </w:r>
      <w:bookmarkStart w:id="5" w:name="_Toc153792578"/>
      <w:bookmarkStart w:id="6" w:name="_Toc153792663"/>
      <w:bookmarkStart w:id="7" w:name="_Toc157661566"/>
      <w:bookmarkStart w:id="8" w:name="_Toc160698577"/>
      <w:bookmarkStart w:id="9" w:name="_Toc164843895"/>
      <w:bookmarkStart w:id="10" w:name="_Toc164944530"/>
      <w:bookmarkStart w:id="11" w:name="_Toc168318780"/>
      <w:bookmarkStart w:id="12" w:name="_Toc168319298"/>
      <w:bookmarkStart w:id="13" w:name="_Toc168319551"/>
      <w:bookmarkStart w:id="14" w:name="_Toc168319806"/>
      <w:bookmarkStart w:id="15" w:name="_Toc168320061"/>
      <w:bookmarkStart w:id="16" w:name="_Toc168559717"/>
      <w:bookmarkStart w:id="17" w:name="_Toc175890767"/>
      <w:bookmarkStart w:id="18" w:name="_Toc180645715"/>
      <w:bookmarkStart w:id="19" w:name="_Toc183616648"/>
      <w:r w:rsidR="00B36905" w:rsidRPr="00822E86">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5D39D72B" w14:textId="77777777" w:rsidR="00B36905" w:rsidRPr="00822E86" w:rsidRDefault="00B36905" w:rsidP="00B36905">
      <w:r w:rsidRPr="00822E86">
        <w:t xml:space="preserve">This Technical </w:t>
      </w:r>
      <w:bookmarkStart w:id="20" w:name="spectype3"/>
      <w:r w:rsidRPr="00822E86">
        <w:t>Report</w:t>
      </w:r>
      <w:bookmarkEnd w:id="20"/>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 xml:space="preserve">Version </w:t>
      </w:r>
      <w:proofErr w:type="spellStart"/>
      <w:r w:rsidRPr="00822E86">
        <w:t>x.y.z</w:t>
      </w:r>
      <w:proofErr w:type="spellEnd"/>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Heading1"/>
      </w:pPr>
      <w:bookmarkStart w:id="21" w:name="introduction"/>
      <w:bookmarkEnd w:id="21"/>
      <w:r w:rsidRPr="00822E86">
        <w:br w:type="page"/>
      </w:r>
      <w:bookmarkStart w:id="22" w:name="scope"/>
      <w:bookmarkStart w:id="23" w:name="_Toc153792579"/>
      <w:bookmarkStart w:id="24" w:name="_Toc153792664"/>
      <w:bookmarkStart w:id="25" w:name="_Toc157661567"/>
      <w:bookmarkStart w:id="26" w:name="_Toc160698578"/>
      <w:bookmarkStart w:id="27" w:name="_Toc164843896"/>
      <w:bookmarkStart w:id="28" w:name="_Toc164944531"/>
      <w:bookmarkStart w:id="29" w:name="_Toc168318781"/>
      <w:bookmarkStart w:id="30" w:name="_Toc168319299"/>
      <w:bookmarkStart w:id="31" w:name="_Toc168319552"/>
      <w:bookmarkStart w:id="32" w:name="_Toc168319807"/>
      <w:bookmarkStart w:id="33" w:name="_Toc168320062"/>
      <w:bookmarkStart w:id="34" w:name="_Toc168559718"/>
      <w:bookmarkStart w:id="35" w:name="_Toc175890768"/>
      <w:bookmarkStart w:id="36" w:name="_Toc180645716"/>
      <w:bookmarkStart w:id="37" w:name="_Toc183616649"/>
      <w:bookmarkEnd w:id="22"/>
      <w:r w:rsidRPr="00822E86">
        <w:lastRenderedPageBreak/>
        <w:t>1</w:t>
      </w:r>
      <w:r w:rsidRPr="00822E86">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21337449" w14:textId="77777777" w:rsidR="00B36905" w:rsidRDefault="00B36905" w:rsidP="00B36905">
      <w:pPr>
        <w:rPr>
          <w:rFonts w:eastAsia="SimSun"/>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Heading1"/>
      </w:pPr>
      <w:bookmarkStart w:id="38" w:name="references"/>
      <w:bookmarkStart w:id="39" w:name="_Toc153792580"/>
      <w:bookmarkStart w:id="40" w:name="_Toc153792665"/>
      <w:bookmarkStart w:id="41" w:name="_Toc157661568"/>
      <w:bookmarkStart w:id="42" w:name="_Toc160698579"/>
      <w:bookmarkStart w:id="43" w:name="_Toc164843897"/>
      <w:bookmarkStart w:id="44" w:name="_Toc164944532"/>
      <w:bookmarkStart w:id="45" w:name="_Toc168318782"/>
      <w:bookmarkStart w:id="46" w:name="_Toc168319300"/>
      <w:bookmarkStart w:id="47" w:name="_Toc168319553"/>
      <w:bookmarkStart w:id="48" w:name="_Toc168319808"/>
      <w:bookmarkStart w:id="49" w:name="_Toc168320063"/>
      <w:bookmarkStart w:id="50" w:name="_Toc168559719"/>
      <w:bookmarkStart w:id="51" w:name="_Toc175890769"/>
      <w:bookmarkStart w:id="52" w:name="_Toc180645717"/>
      <w:bookmarkStart w:id="53" w:name="_Toc183616650"/>
      <w:bookmarkEnd w:id="38"/>
      <w:r w:rsidRPr="00822E86">
        <w:t>2</w:t>
      </w:r>
      <w:r w:rsidRPr="00822E86">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3ECE53F3" w:rsidR="00B36905" w:rsidRPr="00822E86" w:rsidRDefault="00B36905" w:rsidP="00B36905">
      <w:pPr>
        <w:pStyle w:val="EX"/>
      </w:pPr>
      <w:r w:rsidRPr="00822E86">
        <w:t>[1]</w:t>
      </w:r>
      <w:r w:rsidRPr="00822E86">
        <w:tab/>
      </w:r>
      <w:r w:rsidR="004B3399" w:rsidRPr="00822E86">
        <w:t>3GPP</w:t>
      </w:r>
      <w:r w:rsidR="004B3399">
        <w:t> </w:t>
      </w:r>
      <w:r w:rsidR="004B3399" w:rsidRPr="00822E86">
        <w:t>TR</w:t>
      </w:r>
      <w:r w:rsidR="004B3399">
        <w:t> </w:t>
      </w:r>
      <w:r w:rsidR="004B3399" w:rsidRPr="00822E86">
        <w:t>21.905:</w:t>
      </w:r>
      <w:r w:rsidRPr="00822E86">
        <w:t xml:space="preserve"> </w:t>
      </w:r>
      <w:r>
        <w:t>"</w:t>
      </w:r>
      <w:r w:rsidRPr="00822E86">
        <w:t>Vocabulary for 3GPP Specifications</w:t>
      </w:r>
      <w:r>
        <w:t>"</w:t>
      </w:r>
      <w:r w:rsidRPr="00822E86">
        <w:t>.</w:t>
      </w:r>
    </w:p>
    <w:p w14:paraId="03ED2473" w14:textId="5100434D" w:rsidR="00B36905" w:rsidRDefault="00B36905" w:rsidP="00B36905">
      <w:pPr>
        <w:pStyle w:val="EX"/>
      </w:pPr>
      <w:r>
        <w:rPr>
          <w:rFonts w:hint="eastAsia"/>
        </w:rPr>
        <w:t>[</w:t>
      </w:r>
      <w:r>
        <w:t>2]</w:t>
      </w:r>
      <w:r w:rsidRPr="00822E86">
        <w:tab/>
      </w:r>
      <w:r w:rsidR="004B3399" w:rsidRPr="00822E86">
        <w:t>3GPP</w:t>
      </w:r>
      <w:r w:rsidR="004B3399">
        <w:t> </w:t>
      </w:r>
      <w:r w:rsidR="004B3399" w:rsidRPr="00822E86">
        <w:t>T</w:t>
      </w:r>
      <w:r w:rsidR="004B3399">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1AE8DAAD" w:rsidR="00B36905" w:rsidRDefault="00B36905" w:rsidP="00B36905">
      <w:pPr>
        <w:pStyle w:val="EX"/>
      </w:pPr>
      <w:r>
        <w:t>[4]</w:t>
      </w:r>
      <w:r>
        <w:tab/>
      </w:r>
      <w:r w:rsidR="004B3399">
        <w:t>3GPP TS 23.501:</w:t>
      </w:r>
      <w:r>
        <w:t xml:space="preserve"> "System Architecture for the 5G System (5GS); Stage 2".</w:t>
      </w:r>
    </w:p>
    <w:p w14:paraId="043917EA" w14:textId="6964BFEA" w:rsidR="00B36905" w:rsidRDefault="00B36905" w:rsidP="00B36905">
      <w:pPr>
        <w:pStyle w:val="EX"/>
      </w:pPr>
      <w:r>
        <w:t>[5]</w:t>
      </w:r>
      <w:r>
        <w:tab/>
      </w:r>
      <w:r w:rsidR="004B3399">
        <w:t>3GPP TS 23.502:</w:t>
      </w:r>
      <w:r>
        <w:t xml:space="preserve"> "Procedures for the 5G System; Stage 2".</w:t>
      </w:r>
    </w:p>
    <w:p w14:paraId="1D5713F2" w14:textId="4C556BBD" w:rsidR="00B36905" w:rsidRDefault="00B36905" w:rsidP="00B36905">
      <w:pPr>
        <w:pStyle w:val="EX"/>
      </w:pPr>
      <w:r>
        <w:t>[6]</w:t>
      </w:r>
      <w:r>
        <w:tab/>
      </w:r>
      <w:r w:rsidR="004B3399">
        <w:t>3GPP TS 23.503:</w:t>
      </w:r>
      <w:r>
        <w:t xml:space="preserve"> "Policies and Charging control framework for the 5G System; Stage 2".</w:t>
      </w:r>
    </w:p>
    <w:p w14:paraId="30A4FDA3" w14:textId="57D1A5BE" w:rsidR="00B36905" w:rsidRPr="00972FE8" w:rsidRDefault="00B36905" w:rsidP="00B36905">
      <w:pPr>
        <w:pStyle w:val="EX"/>
      </w:pPr>
      <w:r w:rsidRPr="00972FE8">
        <w:t>[7]</w:t>
      </w:r>
      <w:r w:rsidRPr="00972FE8">
        <w:tab/>
      </w:r>
      <w:r w:rsidR="004B3399" w:rsidRPr="00972FE8">
        <w:t>3GPP</w:t>
      </w:r>
      <w:r w:rsidR="004B3399">
        <w:t> </w:t>
      </w:r>
      <w:r w:rsidR="004B3399" w:rsidRPr="00972FE8">
        <w:rPr>
          <w:rFonts w:eastAsia="SimSun"/>
        </w:rPr>
        <w:t>TR</w:t>
      </w:r>
      <w:r w:rsidR="004B3399">
        <w:t> </w:t>
      </w:r>
      <w:r w:rsidR="004B3399" w:rsidRPr="00972FE8">
        <w:rPr>
          <w:rFonts w:eastAsia="SimSun"/>
        </w:rPr>
        <w:t>38.848</w:t>
      </w:r>
      <w:r w:rsidR="004B3399" w:rsidRPr="00972FE8">
        <w:t>:</w:t>
      </w:r>
      <w:r w:rsidRPr="00972FE8">
        <w:t xml:space="preserve"> "Technical Specification Group Radio Access Network; Study on Ambient IoT (Internet of Things) in RAN".</w:t>
      </w:r>
    </w:p>
    <w:p w14:paraId="44A31E12" w14:textId="0DED8017" w:rsidR="00B36905" w:rsidRPr="00972FE8" w:rsidRDefault="00B36905" w:rsidP="00B36905">
      <w:pPr>
        <w:pStyle w:val="EX"/>
      </w:pPr>
      <w:r w:rsidRPr="00972FE8">
        <w:rPr>
          <w:rFonts w:hint="eastAsia"/>
        </w:rPr>
        <w:t>[</w:t>
      </w:r>
      <w:r w:rsidRPr="00972FE8">
        <w:t>8]</w:t>
      </w:r>
      <w:r w:rsidRPr="00972FE8">
        <w:tab/>
      </w:r>
      <w:r w:rsidR="004B3399" w:rsidRPr="00972FE8">
        <w:t>3GPP</w:t>
      </w:r>
      <w:r w:rsidR="004B3399">
        <w:t> </w:t>
      </w:r>
      <w:r w:rsidR="004B3399" w:rsidRPr="00972FE8">
        <w:t>TR</w:t>
      </w:r>
      <w:r w:rsidR="004B3399">
        <w:t> </w:t>
      </w:r>
      <w:r w:rsidR="004B3399" w:rsidRPr="00972FE8">
        <w:t>38.769:</w:t>
      </w:r>
      <w:r w:rsidRPr="00972FE8">
        <w:t xml:space="preserve"> "Study on solutions for Ambient IoT (Internet of Things) in NR".</w:t>
      </w:r>
    </w:p>
    <w:p w14:paraId="40C579CC" w14:textId="5398C34C" w:rsidR="00B36905" w:rsidRPr="00972FE8" w:rsidRDefault="00B36905" w:rsidP="00B36905">
      <w:pPr>
        <w:pStyle w:val="EX"/>
      </w:pPr>
      <w:r w:rsidRPr="00972FE8">
        <w:t>[9]</w:t>
      </w:r>
      <w:r w:rsidRPr="00972FE8">
        <w:tab/>
      </w:r>
      <w:r w:rsidR="004B3399" w:rsidRPr="00972FE8">
        <w:t>3GPP</w:t>
      </w:r>
      <w:r w:rsidR="004B3399">
        <w:t> </w:t>
      </w:r>
      <w:r w:rsidR="004B3399" w:rsidRPr="00972FE8">
        <w:t>TS</w:t>
      </w:r>
      <w:r w:rsidR="004B3399">
        <w:t> </w:t>
      </w:r>
      <w:r w:rsidR="004B3399" w:rsidRPr="00972FE8">
        <w:t>29.500:</w:t>
      </w:r>
      <w:r w:rsidRPr="00972FE8">
        <w:t xml:space="preserve"> "5G System; Technical Realization of Service Based Architecture; Stage 3".</w:t>
      </w:r>
    </w:p>
    <w:p w14:paraId="72DE581B" w14:textId="3C52C8B2"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49949F58" w:rsidR="00B36905" w:rsidRPr="00972FE8" w:rsidRDefault="00B36905" w:rsidP="00B36905">
      <w:pPr>
        <w:pStyle w:val="EX"/>
      </w:pPr>
      <w:r w:rsidRPr="00972FE8">
        <w:t>[13]</w:t>
      </w:r>
      <w:r w:rsidRPr="00972FE8">
        <w:tab/>
      </w:r>
      <w:r w:rsidR="004B3399" w:rsidRPr="00972FE8">
        <w:t>3GPP</w:t>
      </w:r>
      <w:r w:rsidR="004B3399">
        <w:t> </w:t>
      </w:r>
      <w:r w:rsidR="004B3399" w:rsidRPr="00972FE8">
        <w:t>TS</w:t>
      </w:r>
      <w:r w:rsidR="004B3399">
        <w:t> </w:t>
      </w:r>
      <w:r w:rsidR="004B3399" w:rsidRPr="00972FE8">
        <w:t>23.288:</w:t>
      </w:r>
      <w:r w:rsidRPr="00972FE8">
        <w:t xml:space="preserve"> "Architecture enhancements for 5G System (5GS) to support network data analytics services".</w:t>
      </w:r>
    </w:p>
    <w:p w14:paraId="329FF4B2" w14:textId="797EFDF7" w:rsidR="00B36905" w:rsidRDefault="00B36905" w:rsidP="00B36905">
      <w:pPr>
        <w:pStyle w:val="EX"/>
      </w:pPr>
      <w:r w:rsidRPr="00972FE8">
        <w:t>[14]</w:t>
      </w:r>
      <w:r w:rsidRPr="00972FE8">
        <w:tab/>
      </w:r>
      <w:r w:rsidR="004B3399" w:rsidRPr="00972FE8">
        <w:t>3GPP</w:t>
      </w:r>
      <w:r w:rsidR="004B3399">
        <w:t> </w:t>
      </w:r>
      <w:r w:rsidR="004B3399" w:rsidRPr="00972FE8">
        <w:t>TS</w:t>
      </w:r>
      <w:r w:rsidR="004B3399">
        <w:t> </w:t>
      </w:r>
      <w:r w:rsidR="004B3399" w:rsidRPr="00972FE8">
        <w:t>38.401:</w:t>
      </w:r>
      <w:r w:rsidRPr="00972FE8">
        <w:t xml:space="preserve"> "NG-RAN; Architecture description".</w:t>
      </w:r>
    </w:p>
    <w:p w14:paraId="6DB625C6" w14:textId="348F1815" w:rsidR="00537A0E" w:rsidRDefault="00537A0E" w:rsidP="00B36905">
      <w:pPr>
        <w:pStyle w:val="EX"/>
      </w:pPr>
      <w:r w:rsidRPr="001B7C50">
        <w:t>[</w:t>
      </w:r>
      <w:r w:rsidR="00624F7D">
        <w:t>15</w:t>
      </w:r>
      <w:r w:rsidRPr="001B7C50">
        <w:t>]</w:t>
      </w:r>
      <w:r w:rsidRPr="001B7C50">
        <w:tab/>
      </w:r>
      <w:r w:rsidR="004B3399" w:rsidRPr="001B7C50">
        <w:t>3GPP</w:t>
      </w:r>
      <w:r w:rsidR="004B3399">
        <w:t> </w:t>
      </w:r>
      <w:r w:rsidR="004B3399" w:rsidRPr="001B7C50">
        <w:t>TS</w:t>
      </w:r>
      <w:r w:rsidR="004B3399">
        <w:t> </w:t>
      </w:r>
      <w:r w:rsidR="004B3399" w:rsidRPr="001B7C50">
        <w:t>33.501:</w:t>
      </w:r>
      <w:r w:rsidRPr="001B7C50">
        <w:t xml:space="preserve"> "Security architecture and procedures for 5G system".</w:t>
      </w:r>
    </w:p>
    <w:p w14:paraId="756B3413" w14:textId="4F3C8723" w:rsidR="00E11AC6" w:rsidRPr="00972FE8" w:rsidRDefault="00E11AC6" w:rsidP="00B36905">
      <w:pPr>
        <w:pStyle w:val="EX"/>
      </w:pPr>
      <w:r w:rsidRPr="003E0333">
        <w:t>[</w:t>
      </w:r>
      <w:r w:rsidR="008C6A5C">
        <w:t>16</w:t>
      </w:r>
      <w:r w:rsidRPr="003E0333">
        <w:t>]</w:t>
      </w:r>
      <w:r w:rsidRPr="003E0333">
        <w:tab/>
        <w:t>BS</w:t>
      </w:r>
      <w:r w:rsidR="00AC44AA">
        <w:t> </w:t>
      </w:r>
      <w:r w:rsidRPr="003E0333">
        <w:t>ISO-IEC</w:t>
      </w:r>
      <w:r w:rsidR="00AC44AA">
        <w:t> </w:t>
      </w:r>
      <w:r w:rsidRPr="003E0333">
        <w:t xml:space="preserve">15963-1-2020: Information technology </w:t>
      </w:r>
      <w:r w:rsidR="00AC44AA">
        <w:t>-</w:t>
      </w:r>
      <w:r w:rsidRPr="003E0333">
        <w:t xml:space="preserve"> Radio frequency identification for item management </w:t>
      </w:r>
      <w:r w:rsidR="00AC44AA">
        <w:t>-</w:t>
      </w:r>
      <w:r w:rsidRPr="003E0333">
        <w:t xml:space="preserve"> Part 1: Unique identification for RF tags numbering systems</w:t>
      </w:r>
      <w:r>
        <w:t>.</w:t>
      </w:r>
    </w:p>
    <w:p w14:paraId="3D7B12C0" w14:textId="77777777" w:rsidR="00B36905" w:rsidRPr="00822E86" w:rsidRDefault="00B36905" w:rsidP="00B36905">
      <w:pPr>
        <w:pStyle w:val="Heading1"/>
      </w:pPr>
      <w:bookmarkStart w:id="54" w:name="definitions"/>
      <w:bookmarkStart w:id="55" w:name="_Toc153792581"/>
      <w:bookmarkStart w:id="56" w:name="_Toc153792666"/>
      <w:bookmarkStart w:id="57" w:name="_Toc157661569"/>
      <w:bookmarkStart w:id="58" w:name="_Toc160698580"/>
      <w:bookmarkStart w:id="59" w:name="_Toc164843898"/>
      <w:bookmarkStart w:id="60" w:name="_Toc164944533"/>
      <w:bookmarkStart w:id="61" w:name="_Toc168318783"/>
      <w:bookmarkStart w:id="62" w:name="_Toc168319301"/>
      <w:bookmarkStart w:id="63" w:name="_Toc168319554"/>
      <w:bookmarkStart w:id="64" w:name="_Toc168319809"/>
      <w:bookmarkStart w:id="65" w:name="_Toc168320064"/>
      <w:bookmarkStart w:id="66" w:name="_Toc168559720"/>
      <w:bookmarkStart w:id="67" w:name="_Toc175890770"/>
      <w:bookmarkStart w:id="68" w:name="_Toc180645718"/>
      <w:bookmarkStart w:id="69" w:name="_Toc183616651"/>
      <w:bookmarkEnd w:id="54"/>
      <w:r w:rsidRPr="00822E86">
        <w:lastRenderedPageBreak/>
        <w:t>3</w:t>
      </w:r>
      <w:r w:rsidRPr="00822E86">
        <w:tab/>
        <w:t>Definitions of terms and abbreviations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358B3188" w14:textId="77777777" w:rsidR="00B36905" w:rsidRPr="00822E86" w:rsidRDefault="00B36905" w:rsidP="00B36905">
      <w:pPr>
        <w:pStyle w:val="Heading2"/>
      </w:pPr>
      <w:bookmarkStart w:id="70" w:name="_Toc153792582"/>
      <w:bookmarkStart w:id="71" w:name="_Toc153792667"/>
      <w:bookmarkStart w:id="72" w:name="_Toc157661570"/>
      <w:bookmarkStart w:id="73" w:name="_Toc160698581"/>
      <w:bookmarkStart w:id="74" w:name="_Toc164843899"/>
      <w:bookmarkStart w:id="75" w:name="_Toc164944534"/>
      <w:bookmarkStart w:id="76" w:name="_Toc168318784"/>
      <w:bookmarkStart w:id="77" w:name="_Toc168319302"/>
      <w:bookmarkStart w:id="78" w:name="_Toc168319555"/>
      <w:bookmarkStart w:id="79" w:name="_Toc168319810"/>
      <w:bookmarkStart w:id="80" w:name="_Toc168320065"/>
      <w:bookmarkStart w:id="81" w:name="_Toc168559721"/>
      <w:bookmarkStart w:id="82" w:name="_Toc175890771"/>
      <w:bookmarkStart w:id="83" w:name="_Toc180645719"/>
      <w:bookmarkStart w:id="84" w:name="_Toc183616652"/>
      <w:r w:rsidRPr="00822E86">
        <w:t>3.1</w:t>
      </w:r>
      <w:r w:rsidRPr="00822E86">
        <w:tab/>
        <w:t>Terms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7F809D2" w14:textId="4E7E5F88" w:rsidR="00B36905" w:rsidRPr="00822E86" w:rsidRDefault="00B36905" w:rsidP="00B36905">
      <w:r w:rsidRPr="00822E86">
        <w:t xml:space="preserve">For the purposes of the present document, the terms given in </w:t>
      </w:r>
      <w:r w:rsidR="004B3399" w:rsidRPr="00822E86">
        <w:t>TR</w:t>
      </w:r>
      <w:r w:rsidR="004B3399">
        <w:t> </w:t>
      </w:r>
      <w:r w:rsidR="004B3399" w:rsidRPr="00822E86">
        <w:t>21.905</w:t>
      </w:r>
      <w:r w:rsidR="004B3399">
        <w:t> </w:t>
      </w:r>
      <w:r w:rsidR="004B3399" w:rsidRPr="00822E86">
        <w:t>[</w:t>
      </w:r>
      <w:r w:rsidRPr="00822E86">
        <w:t xml:space="preserve">1] and the following apply. A term defined in the present document takes precedence over the definition of the same term, if any, in </w:t>
      </w:r>
      <w:r w:rsidR="004B3399" w:rsidRPr="00822E86">
        <w:t>TR</w:t>
      </w:r>
      <w:r w:rsidR="004B3399">
        <w:t> </w:t>
      </w:r>
      <w:r w:rsidR="004B3399" w:rsidRPr="00822E86">
        <w:t>21.905</w:t>
      </w:r>
      <w:r w:rsidR="004B3399">
        <w:t> </w:t>
      </w:r>
      <w:r w:rsidR="004B3399" w:rsidRPr="00822E86">
        <w:t>[</w:t>
      </w:r>
      <w:r w:rsidRPr="00822E86">
        <w:t>1].</w:t>
      </w:r>
    </w:p>
    <w:p w14:paraId="419D87D8" w14:textId="5295FBF8" w:rsidR="00B36905" w:rsidRDefault="00B36905" w:rsidP="00B36905">
      <w:r>
        <w:rPr>
          <w:rFonts w:eastAsia="DengXian"/>
          <w:b/>
          <w:bCs/>
        </w:rPr>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4B3399">
        <w:t>TR 38.769 </w:t>
      </w:r>
      <w:r w:rsidR="004B3399"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1A3F73D8"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4B3399">
        <w:t>TR 38.848 [</w:t>
      </w:r>
      <w:r>
        <w:t xml:space="preserve">7] and </w:t>
      </w:r>
      <w:r w:rsidR="004B3399">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6BE2B979"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sidR="00302B55">
        <w:rPr>
          <w:noProof/>
        </w:rPr>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noProof/>
        </w:rPr>
        <w:t> [10]</w:t>
      </w:r>
      <w:r w:rsidR="00302B55">
        <w:rPr>
          <w:noProof/>
        </w:rPr>
        <w:t>)</w:t>
      </w:r>
      <w:r>
        <w:rPr>
          <w:noProof/>
        </w:rPr>
        <w:t xml:space="preserve"> and used for identification needs of various business domains.</w:t>
      </w:r>
    </w:p>
    <w:p w14:paraId="491C896C" w14:textId="77777777" w:rsidR="00B36905" w:rsidRPr="00822E86" w:rsidRDefault="00B36905" w:rsidP="00B36905">
      <w:pPr>
        <w:pStyle w:val="Heading2"/>
      </w:pPr>
      <w:bookmarkStart w:id="85" w:name="_Toc153792584"/>
      <w:bookmarkStart w:id="86" w:name="_Toc153792669"/>
      <w:bookmarkStart w:id="87" w:name="_Toc157661571"/>
      <w:bookmarkStart w:id="88" w:name="_Toc160698582"/>
      <w:bookmarkStart w:id="89" w:name="_Toc164843900"/>
      <w:bookmarkStart w:id="90" w:name="_Toc164944535"/>
      <w:bookmarkStart w:id="91" w:name="_Toc168318785"/>
      <w:bookmarkStart w:id="92" w:name="_Toc168319303"/>
      <w:bookmarkStart w:id="93" w:name="_Toc168319556"/>
      <w:bookmarkStart w:id="94" w:name="_Toc168319811"/>
      <w:bookmarkStart w:id="95" w:name="_Toc168320066"/>
      <w:bookmarkStart w:id="96" w:name="_Toc168559722"/>
      <w:bookmarkStart w:id="97" w:name="_Toc175890772"/>
      <w:bookmarkStart w:id="98" w:name="_Toc180645720"/>
      <w:bookmarkStart w:id="99" w:name="_Toc183616653"/>
      <w:r w:rsidRPr="00822E86">
        <w:t>3.</w:t>
      </w:r>
      <w:r>
        <w:t>2</w:t>
      </w:r>
      <w:r w:rsidRPr="00822E86">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66D0C6CE" w14:textId="16CC47EC" w:rsidR="00B36905" w:rsidRPr="00822E86" w:rsidRDefault="00B36905" w:rsidP="00B36905">
      <w:pPr>
        <w:keepNext/>
      </w:pPr>
      <w:r w:rsidRPr="00822E86">
        <w:t xml:space="preserve">For the purposes of the present document, the abbreviations given in </w:t>
      </w:r>
      <w:r w:rsidR="004B3399" w:rsidRPr="00822E86">
        <w:t>TR</w:t>
      </w:r>
      <w:r w:rsidR="004B3399">
        <w:t> </w:t>
      </w:r>
      <w:r w:rsidR="004B3399" w:rsidRPr="00822E86">
        <w:t>21.905</w:t>
      </w:r>
      <w:r w:rsidR="004B3399">
        <w:t> </w:t>
      </w:r>
      <w:r w:rsidR="004B3399" w:rsidRPr="00822E86">
        <w:t>[</w:t>
      </w:r>
      <w:r w:rsidRPr="00822E86">
        <w:t xml:space="preserve">1] and the following apply. An abbreviation defined in the present document takes precedence over the definition of the same abbreviation, if any, in </w:t>
      </w:r>
      <w:r w:rsidR="004B3399" w:rsidRPr="00822E86">
        <w:t>TR</w:t>
      </w:r>
      <w:r w:rsidR="004B3399">
        <w:t> </w:t>
      </w:r>
      <w:r w:rsidR="004B3399" w:rsidRPr="00822E86">
        <w:t>21.905</w:t>
      </w:r>
      <w:r w:rsidR="004B3399">
        <w:t> </w:t>
      </w:r>
      <w:r w:rsidR="004B3399" w:rsidRPr="00822E86">
        <w:t>[</w:t>
      </w:r>
      <w:r w:rsidRPr="00822E86">
        <w:t>1].</w:t>
      </w:r>
    </w:p>
    <w:p w14:paraId="7267AD1E" w14:textId="77777777" w:rsidR="00B36905" w:rsidRDefault="00B36905" w:rsidP="00B36905">
      <w:pPr>
        <w:pStyle w:val="EW"/>
      </w:pPr>
      <w:proofErr w:type="spellStart"/>
      <w:r>
        <w:t>AIoT</w:t>
      </w:r>
      <w:proofErr w:type="spellEnd"/>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 xml:space="preserve">Radio-Frequency </w:t>
      </w:r>
      <w:proofErr w:type="spellStart"/>
      <w:r w:rsidRPr="00D4520B">
        <w:t>IDentification</w:t>
      </w:r>
      <w:proofErr w:type="spellEnd"/>
    </w:p>
    <w:p w14:paraId="38C54035" w14:textId="77777777" w:rsidR="00B36905" w:rsidRPr="00822E86" w:rsidRDefault="00B36905" w:rsidP="00B36905">
      <w:pPr>
        <w:pStyle w:val="EW"/>
      </w:pPr>
    </w:p>
    <w:p w14:paraId="023CF478" w14:textId="77777777" w:rsidR="00B36905" w:rsidRPr="00822E86" w:rsidRDefault="00B36905" w:rsidP="00B36905">
      <w:pPr>
        <w:pStyle w:val="Heading1"/>
      </w:pPr>
      <w:bookmarkStart w:id="100" w:name="clause4"/>
      <w:bookmarkStart w:id="101" w:name="_Toc153792585"/>
      <w:bookmarkStart w:id="102" w:name="_Toc153792670"/>
      <w:bookmarkStart w:id="103" w:name="_Toc157661572"/>
      <w:bookmarkStart w:id="104" w:name="_Toc160698583"/>
      <w:bookmarkStart w:id="105" w:name="_Toc164843901"/>
      <w:bookmarkStart w:id="106" w:name="_Toc164944536"/>
      <w:bookmarkStart w:id="107" w:name="_Toc168318786"/>
      <w:bookmarkStart w:id="108" w:name="_Toc168319304"/>
      <w:bookmarkStart w:id="109" w:name="_Toc168319557"/>
      <w:bookmarkStart w:id="110" w:name="_Toc168319812"/>
      <w:bookmarkStart w:id="111" w:name="_Toc168320067"/>
      <w:bookmarkStart w:id="112" w:name="_Toc168559723"/>
      <w:bookmarkStart w:id="113" w:name="_Toc175890773"/>
      <w:bookmarkStart w:id="114" w:name="_Toc180645721"/>
      <w:bookmarkStart w:id="115" w:name="_Toc183616654"/>
      <w:bookmarkEnd w:id="100"/>
      <w:r w:rsidRPr="00822E86">
        <w:t>4</w:t>
      </w:r>
      <w:r w:rsidRPr="00822E86">
        <w:tab/>
        <w:t>Architectural Assumptions and Requirements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77B5072" w14:textId="77777777" w:rsidR="00B36905" w:rsidRPr="00822E86" w:rsidRDefault="00B36905" w:rsidP="00B36905">
      <w:pPr>
        <w:pStyle w:val="Heading2"/>
      </w:pPr>
      <w:bookmarkStart w:id="116" w:name="_Toc153792586"/>
      <w:bookmarkStart w:id="117" w:name="_Toc153792671"/>
      <w:bookmarkStart w:id="118" w:name="_Toc157661573"/>
      <w:bookmarkStart w:id="119" w:name="_Toc160698584"/>
      <w:bookmarkStart w:id="120" w:name="_Toc164843902"/>
      <w:bookmarkStart w:id="121" w:name="_Toc164944537"/>
      <w:bookmarkStart w:id="122" w:name="_Toc168318787"/>
      <w:bookmarkStart w:id="123" w:name="_Toc168319305"/>
      <w:bookmarkStart w:id="124" w:name="_Toc168319558"/>
      <w:bookmarkStart w:id="125" w:name="_Toc168319813"/>
      <w:bookmarkStart w:id="126" w:name="_Toc168320068"/>
      <w:bookmarkStart w:id="127" w:name="_Toc168559724"/>
      <w:bookmarkStart w:id="128" w:name="_Toc175890774"/>
      <w:bookmarkStart w:id="129" w:name="_Toc180645722"/>
      <w:bookmarkStart w:id="130" w:name="_Toc183616655"/>
      <w:r w:rsidRPr="00822E86">
        <w:t>4.1</w:t>
      </w:r>
      <w:r w:rsidRPr="00822E86">
        <w:tab/>
        <w:t>Architectural Assumptions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50CA0FBD" w14:textId="77777777" w:rsidR="00B36905" w:rsidRDefault="00B36905" w:rsidP="00B36905">
      <w:pPr>
        <w:pStyle w:val="B1"/>
      </w:pPr>
      <w:r w:rsidRPr="006B0885">
        <w:rPr>
          <w:rFonts w:eastAsia="DengXian" w:hint="eastAsia"/>
          <w:lang w:eastAsia="zh-CN"/>
        </w:rPr>
        <w:t>-</w:t>
      </w:r>
      <w:r w:rsidRPr="00780C5A">
        <w:rPr>
          <w:rFonts w:eastAsia="SimSun"/>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DengXian" w:hint="eastAsia"/>
          <w:lang w:eastAsia="zh-CN"/>
        </w:rPr>
        <w:t>-</w:t>
      </w:r>
      <w:r w:rsidRPr="00780C5A">
        <w:rPr>
          <w:rFonts w:eastAsia="SimSun"/>
          <w:lang w:val="en-US"/>
        </w:rPr>
        <w:tab/>
      </w:r>
      <w:r w:rsidRPr="00422549">
        <w:t>DT: Device-terminated; and</w:t>
      </w:r>
    </w:p>
    <w:p w14:paraId="64556C26" w14:textId="77777777" w:rsidR="00B36905" w:rsidRPr="00422549" w:rsidRDefault="00B36905" w:rsidP="00B36905">
      <w:pPr>
        <w:pStyle w:val="B2"/>
      </w:pPr>
      <w:r w:rsidRPr="006B0885">
        <w:rPr>
          <w:rFonts w:eastAsia="DengXian" w:hint="eastAsia"/>
          <w:lang w:eastAsia="zh-CN"/>
        </w:rPr>
        <w:t>-</w:t>
      </w:r>
      <w:r w:rsidRPr="00780C5A">
        <w:rPr>
          <w:rFonts w:eastAsia="SimSun"/>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w:t>
      </w:r>
      <w:proofErr w:type="spellStart"/>
      <w:r w:rsidRPr="00EB63DB">
        <w:t>AIoT</w:t>
      </w:r>
      <w:proofErr w:type="spellEnd"/>
      <w:r w:rsidRPr="00EB63DB">
        <w:t xml:space="preserve"> Devices, which is triggered by </w:t>
      </w:r>
      <w:r w:rsidRPr="00EB63DB">
        <w:rPr>
          <w:lang w:eastAsia="zh-CN"/>
        </w:rPr>
        <w:t>RAN/UE as reader,</w:t>
      </w:r>
      <w:r w:rsidRPr="00EB63DB" w:rsidDel="00F10E6F">
        <w:t xml:space="preserve"> </w:t>
      </w:r>
      <w:r w:rsidRPr="00EB63DB">
        <w:t xml:space="preserve">without CN sending traffic towards the </w:t>
      </w:r>
      <w:proofErr w:type="spellStart"/>
      <w:r w:rsidRPr="00EB63DB">
        <w:t>AIoT</w:t>
      </w:r>
      <w:proofErr w:type="spellEnd"/>
      <w:r w:rsidRPr="00EB63DB">
        <w:t xml:space="preserve">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2608767F" w:rsidR="00B36905" w:rsidRPr="00780C5A" w:rsidRDefault="00B36905" w:rsidP="00B36905">
      <w:pPr>
        <w:pStyle w:val="B1"/>
      </w:pPr>
      <w:r w:rsidRPr="00780C5A">
        <w:t>-</w:t>
      </w:r>
      <w:r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 xml:space="preserve">defined in </w:t>
      </w:r>
      <w:r w:rsidR="004B3399" w:rsidRPr="00780C5A">
        <w:rPr>
          <w:rFonts w:eastAsia="SimSun"/>
        </w:rPr>
        <w:t>TR</w:t>
      </w:r>
      <w:r w:rsidR="004B3399">
        <w:rPr>
          <w:rFonts w:eastAsia="SimSun"/>
        </w:rPr>
        <w:t> </w:t>
      </w:r>
      <w:r w:rsidR="004B3399" w:rsidRPr="00780C5A">
        <w:rPr>
          <w:rFonts w:eastAsia="SimSun"/>
        </w:rPr>
        <w:t>38.848</w:t>
      </w:r>
      <w:r w:rsidR="004B3399">
        <w:rPr>
          <w:rFonts w:eastAsia="SimSun"/>
        </w:rPr>
        <w:t> </w:t>
      </w:r>
      <w:r w:rsidR="004B3399" w:rsidRPr="00780C5A">
        <w:rPr>
          <w:rFonts w:eastAsia="SimSun"/>
        </w:rPr>
        <w:t>[</w:t>
      </w:r>
      <w:r>
        <w:rPr>
          <w:rFonts w:eastAsia="SimSun"/>
        </w:rPr>
        <w:t>7</w:t>
      </w:r>
      <w:r w:rsidRPr="00780C5A">
        <w:rPr>
          <w:rFonts w:eastAsia="SimSun"/>
        </w:rPr>
        <w:t>]</w:t>
      </w:r>
      <w:r w:rsidRPr="00780C5A">
        <w:t xml:space="preserve"> are to be studied:</w:t>
      </w:r>
    </w:p>
    <w:p w14:paraId="302E23DA" w14:textId="77777777" w:rsidR="00B36905" w:rsidRPr="00AC44AA" w:rsidRDefault="00B36905" w:rsidP="00B36905">
      <w:pPr>
        <w:pStyle w:val="B2"/>
        <w:rPr>
          <w:lang w:val="fr-FR"/>
        </w:rPr>
      </w:pPr>
      <w:r w:rsidRPr="00AC44AA">
        <w:rPr>
          <w:rFonts w:eastAsia="DengXian" w:hint="eastAsia"/>
          <w:lang w:val="fr-FR" w:eastAsia="zh-CN"/>
        </w:rPr>
        <w:t>-</w:t>
      </w:r>
      <w:r w:rsidRPr="00AC44AA">
        <w:rPr>
          <w:rFonts w:eastAsia="SimSun"/>
          <w:lang w:val="fr-FR"/>
        </w:rPr>
        <w:tab/>
      </w:r>
      <w:proofErr w:type="spellStart"/>
      <w:r w:rsidRPr="00AC44AA">
        <w:rPr>
          <w:lang w:val="fr-FR"/>
        </w:rPr>
        <w:t>Topology</w:t>
      </w:r>
      <w:proofErr w:type="spellEnd"/>
      <w:r w:rsidRPr="00AC44AA">
        <w:rPr>
          <w:lang w:val="fr-FR"/>
        </w:rPr>
        <w:t xml:space="preserve"> 1: BS &lt;--&gt; Ambient IoT </w:t>
      </w:r>
      <w:proofErr w:type="spellStart"/>
      <w:r w:rsidRPr="00AC44AA">
        <w:rPr>
          <w:lang w:val="fr-FR"/>
        </w:rPr>
        <w:t>Device</w:t>
      </w:r>
      <w:proofErr w:type="spellEnd"/>
      <w:r w:rsidRPr="00AC44AA">
        <w:rPr>
          <w:lang w:val="fr-FR"/>
        </w:rPr>
        <w:t>;</w:t>
      </w:r>
    </w:p>
    <w:p w14:paraId="7522373C" w14:textId="77777777" w:rsidR="00B36905" w:rsidRDefault="00B36905" w:rsidP="00B36905">
      <w:pPr>
        <w:pStyle w:val="B2"/>
      </w:pPr>
      <w:r w:rsidRPr="00780C5A">
        <w:rPr>
          <w:rFonts w:eastAsia="DengXian" w:hint="eastAsia"/>
          <w:lang w:eastAsia="zh-CN"/>
        </w:rPr>
        <w:lastRenderedPageBreak/>
        <w:t>-</w:t>
      </w:r>
      <w:r w:rsidRPr="00780C5A">
        <w:rPr>
          <w:rFonts w:eastAsia="SimSun"/>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SimSun"/>
          <w:lang w:val="en-US" w:eastAsia="zh-CN"/>
        </w:rPr>
      </w:pPr>
      <w:r>
        <w:t>-</w:t>
      </w:r>
      <w:r w:rsidRPr="00780C5A">
        <w:rPr>
          <w:rFonts w:eastAsia="SimSun"/>
          <w:lang w:val="en-US"/>
        </w:rPr>
        <w:tab/>
      </w:r>
      <w:r>
        <w:rPr>
          <w:rFonts w:eastAsia="SimSun"/>
          <w:lang w:val="en-US"/>
        </w:rPr>
        <w:t>The communication spectrum is assumed to be licensed</w:t>
      </w:r>
      <w:r w:rsidRPr="0000223C">
        <w:rPr>
          <w:rFonts w:eastAsia="SimSun"/>
          <w:lang w:val="en-US"/>
        </w:rPr>
        <w:t>.</w:t>
      </w:r>
    </w:p>
    <w:p w14:paraId="7A24DC16" w14:textId="77777777" w:rsidR="00B36905" w:rsidRPr="00780C5A" w:rsidRDefault="00B36905" w:rsidP="00B36905">
      <w:pPr>
        <w:pStyle w:val="B1"/>
        <w:rPr>
          <w:rFonts w:eastAsia="DengXian"/>
          <w:lang w:val="en-US" w:eastAsia="zh-CN"/>
        </w:rPr>
      </w:pPr>
      <w:r w:rsidRPr="00780C5A">
        <w:rPr>
          <w:rFonts w:eastAsia="DengXian" w:hint="eastAsia"/>
          <w:lang w:val="en-US" w:eastAsia="zh-CN"/>
        </w:rPr>
        <w:t>-</w:t>
      </w:r>
      <w:r w:rsidRPr="00780C5A">
        <w:rPr>
          <w:rFonts w:eastAsia="SimSun"/>
          <w:lang w:val="en-US"/>
        </w:rPr>
        <w:tab/>
      </w:r>
      <w:r w:rsidRPr="00780C5A">
        <w:rPr>
          <w:rFonts w:eastAsia="DengXian"/>
          <w:lang w:val="en-US" w:eastAsia="zh-CN"/>
        </w:rPr>
        <w:t>Handover is not supported.</w:t>
      </w:r>
    </w:p>
    <w:p w14:paraId="731C228A" w14:textId="65C270D3"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t xml:space="preserve">RRC states are not supported by </w:t>
      </w:r>
      <w:proofErr w:type="spellStart"/>
      <w:r w:rsidRPr="00780C5A">
        <w:rPr>
          <w:rFonts w:eastAsia="SimSun"/>
          <w:lang w:val="en-US"/>
        </w:rPr>
        <w:t>AIoT</w:t>
      </w:r>
      <w:proofErr w:type="spellEnd"/>
      <w:r w:rsidRPr="00780C5A">
        <w:rPr>
          <w:rFonts w:eastAsia="SimSun"/>
          <w:lang w:val="en-US"/>
        </w:rPr>
        <w:t xml:space="preserve"> Devices (see </w:t>
      </w:r>
      <w:r w:rsidR="004B3399">
        <w:rPr>
          <w:lang w:eastAsia="zh-CN"/>
        </w:rPr>
        <w:t>TR 38.769 [</w:t>
      </w:r>
      <w:r>
        <w:rPr>
          <w:lang w:eastAsia="zh-CN"/>
        </w:rPr>
        <w:t>8]</w:t>
      </w:r>
      <w:r w:rsidRPr="00780C5A">
        <w:rPr>
          <w:rFonts w:eastAsia="SimSun"/>
          <w:lang w:val="en-US"/>
        </w:rPr>
        <w:t>)</w:t>
      </w:r>
    </w:p>
    <w:p w14:paraId="1965ED5D" w14:textId="72B42ADE"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w:t>
      </w:r>
      <w:proofErr w:type="spellStart"/>
      <w:r w:rsidRPr="00780C5A">
        <w:rPr>
          <w:rFonts w:eastAsia="SimSun"/>
          <w:lang w:val="en-US"/>
        </w:rPr>
        <w:t>AIoT</w:t>
      </w:r>
      <w:proofErr w:type="spellEnd"/>
      <w:r w:rsidRPr="00780C5A">
        <w:rPr>
          <w:rFonts w:eastAsia="SimSun"/>
          <w:lang w:val="en-US"/>
        </w:rPr>
        <w:t xml:space="preserve"> Devices (see </w:t>
      </w:r>
      <w:r w:rsidR="004B3399">
        <w:rPr>
          <w:lang w:eastAsia="zh-CN"/>
        </w:rPr>
        <w:t>TR 38.769 [</w:t>
      </w:r>
      <w:r>
        <w:rPr>
          <w:lang w:eastAsia="zh-CN"/>
        </w:rPr>
        <w:t>8]</w:t>
      </w:r>
      <w:r w:rsidRPr="00780C5A">
        <w:rPr>
          <w:rFonts w:eastAsia="SimSun"/>
          <w:lang w:val="en-US"/>
        </w:rPr>
        <w:t>)</w:t>
      </w:r>
    </w:p>
    <w:p w14:paraId="764FCB8B" w14:textId="47500089" w:rsidR="00B36905" w:rsidRDefault="00B36905" w:rsidP="00B36905">
      <w:pPr>
        <w:pStyle w:val="EditorsNote"/>
        <w:rPr>
          <w:rFonts w:eastAsia="DengXian"/>
          <w:lang w:val="en-US" w:eastAsia="zh-CN"/>
        </w:rPr>
      </w:pPr>
      <w:r>
        <w:rPr>
          <w:rFonts w:eastAsia="SimSun"/>
          <w:lang w:val="en-US" w:eastAsia="ja-JP"/>
        </w:rPr>
        <w:t>Editor</w:t>
      </w:r>
      <w:r>
        <w:t>'</w:t>
      </w:r>
      <w:r>
        <w:rPr>
          <w:rFonts w:eastAsia="SimSun"/>
          <w:lang w:val="en-US" w:eastAsia="ja-JP"/>
        </w:rPr>
        <w:t>s note:</w:t>
      </w:r>
      <w:r w:rsidRPr="00135995">
        <w:tab/>
      </w:r>
      <w:r w:rsidRPr="00780C5A">
        <w:rPr>
          <w:rFonts w:eastAsia="SimSun"/>
          <w:lang w:val="en-US"/>
        </w:rPr>
        <w:t>The meaning of no mobility is to be clarified by RAN</w:t>
      </w:r>
      <w:r w:rsidRPr="00CC341D">
        <w:rPr>
          <w:lang w:eastAsia="zh-CN"/>
        </w:rPr>
        <w:t xml:space="preserve"> </w:t>
      </w:r>
      <w:r>
        <w:rPr>
          <w:lang w:eastAsia="zh-CN"/>
        </w:rPr>
        <w:t xml:space="preserve">in </w:t>
      </w:r>
      <w:r w:rsidR="004B3399">
        <w:rPr>
          <w:lang w:eastAsia="zh-CN"/>
        </w:rPr>
        <w:t>TR 38.769 [</w:t>
      </w:r>
      <w:r>
        <w:rPr>
          <w:lang w:eastAsia="zh-CN"/>
        </w:rPr>
        <w:t>8]</w:t>
      </w:r>
      <w:r w:rsidRPr="00780C5A">
        <w:rPr>
          <w:rFonts w:eastAsia="SimSun"/>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r>
        <w:rPr>
          <w:rFonts w:eastAsia="DengXian" w:hint="eastAsia"/>
          <w:lang w:eastAsia="zh-CN"/>
        </w:rPr>
        <w:t>NOTE</w:t>
      </w:r>
      <w:r>
        <w:t> </w:t>
      </w:r>
      <w:r>
        <w:rPr>
          <w:rFonts w:eastAsia="DengXian" w:hint="eastAsia"/>
          <w:lang w:eastAsia="zh-CN"/>
        </w:rPr>
        <w:t>7:</w:t>
      </w:r>
      <w:r w:rsidRPr="002813A5">
        <w:tab/>
      </w:r>
      <w:r>
        <w:rPr>
          <w:rFonts w:eastAsia="DengXian" w:hint="eastAsia"/>
          <w:lang w:eastAsia="zh-CN"/>
        </w:rPr>
        <w:t>A</w:t>
      </w:r>
      <w:r w:rsidRPr="00122C38">
        <w:rPr>
          <w:rFonts w:eastAsia="DengXian"/>
          <w:lang w:eastAsia="zh-CN"/>
        </w:rPr>
        <w:t xml:space="preserve"> </w:t>
      </w:r>
      <w:r>
        <w:rPr>
          <w:rFonts w:eastAsia="DengXian" w:hint="eastAsia"/>
          <w:lang w:eastAsia="zh-CN"/>
        </w:rPr>
        <w:t>dedicated</w:t>
      </w:r>
      <w:r w:rsidRPr="00122C38">
        <w:rPr>
          <w:rFonts w:eastAsia="DengXian"/>
          <w:lang w:eastAsia="zh-CN"/>
        </w:rPr>
        <w:t xml:space="preserve"> </w:t>
      </w:r>
      <w:r>
        <w:rPr>
          <w:rFonts w:eastAsia="DengXian" w:hint="eastAsia"/>
          <w:lang w:eastAsia="zh-CN"/>
        </w:rPr>
        <w:t>Ambient IoT</w:t>
      </w:r>
      <w:r w:rsidRPr="00122C38">
        <w:rPr>
          <w:rFonts w:eastAsia="DengXian"/>
          <w:lang w:eastAsia="zh-CN"/>
        </w:rPr>
        <w:t xml:space="preserve"> </w:t>
      </w:r>
      <w:r>
        <w:rPr>
          <w:rFonts w:eastAsia="DengXian"/>
          <w:lang w:eastAsia="zh-CN"/>
        </w:rPr>
        <w:t xml:space="preserve">core </w:t>
      </w:r>
      <w:r w:rsidRPr="00122C38">
        <w:rPr>
          <w:rFonts w:eastAsia="DengXian"/>
          <w:lang w:eastAsia="zh-CN"/>
        </w:rPr>
        <w:t xml:space="preserve">network </w:t>
      </w:r>
      <w:r>
        <w:rPr>
          <w:rFonts w:eastAsia="DengXian"/>
          <w:lang w:eastAsia="zh-CN"/>
        </w:rPr>
        <w:t>can</w:t>
      </w:r>
      <w:r w:rsidRPr="00122C38">
        <w:rPr>
          <w:rFonts w:eastAsia="DengXian"/>
          <w:lang w:eastAsia="zh-CN"/>
        </w:rPr>
        <w:t xml:space="preserve"> be deployed by </w:t>
      </w:r>
      <w:r>
        <w:rPr>
          <w:rFonts w:eastAsia="DengXian"/>
          <w:lang w:eastAsia="zh-CN"/>
        </w:rPr>
        <w:t xml:space="preserve">the </w:t>
      </w:r>
      <w:r w:rsidRPr="00122C38">
        <w:rPr>
          <w:rFonts w:eastAsia="DengXian"/>
          <w:lang w:eastAsia="zh-CN"/>
        </w:rPr>
        <w:t>operator</w:t>
      </w:r>
      <w:r>
        <w:rPr>
          <w:rFonts w:eastAsia="DengXian"/>
          <w:lang w:eastAsia="zh-CN"/>
        </w:rPr>
        <w:t xml:space="preserve"> to handle the traffic produced by ambient IoT devices.</w:t>
      </w:r>
    </w:p>
    <w:p w14:paraId="1254CE3F" w14:textId="77777777" w:rsidR="00B36905" w:rsidRPr="00822E86" w:rsidRDefault="00B36905" w:rsidP="00B36905">
      <w:pPr>
        <w:pStyle w:val="Heading2"/>
      </w:pPr>
      <w:bookmarkStart w:id="131" w:name="_Toc153792587"/>
      <w:bookmarkStart w:id="132" w:name="_Toc153792672"/>
      <w:bookmarkStart w:id="133" w:name="_Toc157661574"/>
      <w:bookmarkStart w:id="134" w:name="_Toc160698585"/>
      <w:bookmarkStart w:id="135" w:name="_Toc164843903"/>
      <w:bookmarkStart w:id="136" w:name="_Toc164944538"/>
      <w:bookmarkStart w:id="137" w:name="_Toc168318788"/>
      <w:bookmarkStart w:id="138" w:name="_Toc168319306"/>
      <w:bookmarkStart w:id="139" w:name="_Toc168319559"/>
      <w:bookmarkStart w:id="140" w:name="_Toc168319814"/>
      <w:bookmarkStart w:id="141" w:name="_Toc168320069"/>
      <w:bookmarkStart w:id="142" w:name="_Toc168559725"/>
      <w:bookmarkStart w:id="143" w:name="_Toc175890775"/>
      <w:bookmarkStart w:id="144" w:name="_Toc180645723"/>
      <w:bookmarkStart w:id="145" w:name="_Toc183616656"/>
      <w:r w:rsidRPr="00822E86">
        <w:t>4.2</w:t>
      </w:r>
      <w:r w:rsidRPr="00822E86">
        <w:tab/>
        <w:t>Architectural Requirements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SimSun"/>
        </w:rPr>
        <w:t>-</w:t>
      </w:r>
      <w:r w:rsidRPr="00604C40">
        <w:rPr>
          <w:rFonts w:eastAsia="SimSun"/>
        </w:rPr>
        <w:tab/>
        <w:t>S</w:t>
      </w:r>
      <w:r w:rsidRPr="00604C40">
        <w:t xml:space="preserve">upport for </w:t>
      </w:r>
      <w:proofErr w:type="spellStart"/>
      <w:r w:rsidRPr="00604C40">
        <w:rPr>
          <w:rFonts w:hint="eastAsia"/>
        </w:rPr>
        <w:t>AIoT</w:t>
      </w:r>
      <w:proofErr w:type="spellEnd"/>
      <w:r w:rsidRPr="00604C40">
        <w:t xml:space="preserve"> Services needs to adhere to the nature of the </w:t>
      </w:r>
      <w:proofErr w:type="spellStart"/>
      <w:r w:rsidRPr="00604C40">
        <w:t>AIoT</w:t>
      </w:r>
      <w:proofErr w:type="spellEnd"/>
      <w:r w:rsidRPr="00604C40">
        <w:t xml:space="preserve"> Devices (e.g. ultra-low complexity, power, cost and resource-constrained).</w:t>
      </w:r>
    </w:p>
    <w:p w14:paraId="55EA9488" w14:textId="77777777" w:rsidR="00B36905" w:rsidRPr="00604C40" w:rsidRDefault="00B36905" w:rsidP="00B36905">
      <w:pPr>
        <w:pStyle w:val="B1"/>
        <w:rPr>
          <w:rFonts w:eastAsia="DengXian"/>
        </w:rPr>
      </w:pPr>
      <w:r w:rsidRPr="00604C40">
        <w:t>-</w:t>
      </w:r>
      <w:r w:rsidRPr="00604C40">
        <w:tab/>
        <w:t xml:space="preserve">Support of the security aspects needs to consider the nature of the </w:t>
      </w:r>
      <w:proofErr w:type="spellStart"/>
      <w:r w:rsidRPr="00604C40">
        <w:t>AIoT</w:t>
      </w:r>
      <w:proofErr w:type="spellEnd"/>
      <w:r w:rsidRPr="00604C40">
        <w:t xml:space="preserve"> Devices (e.g. ultra-low complexity power, cost and resource-constrained) while addressing e.g. confidentiality, integrity, etc.</w:t>
      </w:r>
    </w:p>
    <w:p w14:paraId="23511487" w14:textId="77777777" w:rsidR="00B36905" w:rsidRPr="00822E86" w:rsidRDefault="00B36905" w:rsidP="00B36905">
      <w:pPr>
        <w:pStyle w:val="Heading1"/>
      </w:pPr>
      <w:bookmarkStart w:id="146" w:name="_Toc22192646"/>
      <w:bookmarkStart w:id="147" w:name="_Toc23402384"/>
      <w:bookmarkStart w:id="148" w:name="_Toc23402414"/>
      <w:bookmarkStart w:id="149" w:name="_Toc26386411"/>
      <w:bookmarkStart w:id="150" w:name="_Toc26431217"/>
      <w:bookmarkStart w:id="151" w:name="_Toc30694613"/>
      <w:bookmarkStart w:id="152" w:name="_Toc43906635"/>
      <w:bookmarkStart w:id="153" w:name="_Toc43906751"/>
      <w:bookmarkStart w:id="154" w:name="_Toc44311877"/>
      <w:bookmarkStart w:id="155" w:name="_Toc50536519"/>
      <w:bookmarkStart w:id="156" w:name="_Toc54930291"/>
      <w:bookmarkStart w:id="157" w:name="_Toc54968096"/>
      <w:bookmarkStart w:id="158" w:name="_Toc57236418"/>
      <w:bookmarkStart w:id="159" w:name="_Toc57236581"/>
      <w:bookmarkStart w:id="160" w:name="_Toc57530222"/>
      <w:bookmarkStart w:id="161" w:name="_Toc57532423"/>
      <w:bookmarkStart w:id="162" w:name="_Toc153792588"/>
      <w:bookmarkStart w:id="163" w:name="_Toc153792673"/>
      <w:bookmarkStart w:id="164" w:name="_Toc157661575"/>
      <w:bookmarkStart w:id="165" w:name="_Toc160698586"/>
      <w:bookmarkStart w:id="166" w:name="_Toc164843904"/>
      <w:bookmarkStart w:id="167" w:name="_Toc164944539"/>
      <w:bookmarkStart w:id="168" w:name="_Toc168318789"/>
      <w:bookmarkStart w:id="169" w:name="_Toc168319307"/>
      <w:bookmarkStart w:id="170" w:name="_Toc168319560"/>
      <w:bookmarkStart w:id="171" w:name="_Toc168319815"/>
      <w:bookmarkStart w:id="172" w:name="_Toc168320070"/>
      <w:bookmarkStart w:id="173" w:name="_Toc168559726"/>
      <w:bookmarkStart w:id="174" w:name="_Toc175890776"/>
      <w:bookmarkStart w:id="175" w:name="_Toc180645724"/>
      <w:bookmarkStart w:id="176" w:name="_Toc183616657"/>
      <w:r w:rsidRPr="00822E86">
        <w:t>5</w:t>
      </w:r>
      <w:r w:rsidRPr="00822E86">
        <w:tab/>
        <w:t>Key Issues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788D40D4" w14:textId="77777777" w:rsidR="00B36905" w:rsidRPr="00822E86" w:rsidRDefault="00B36905" w:rsidP="00B36905">
      <w:pPr>
        <w:pStyle w:val="Heading2"/>
      </w:pPr>
      <w:bookmarkStart w:id="177" w:name="_Toc157661576"/>
      <w:bookmarkStart w:id="178" w:name="_Toc160698587"/>
      <w:bookmarkStart w:id="179" w:name="_Toc164843905"/>
      <w:bookmarkStart w:id="180" w:name="_Toc164944540"/>
      <w:bookmarkStart w:id="181" w:name="_Toc168318790"/>
      <w:bookmarkStart w:id="182" w:name="_Toc168319308"/>
      <w:bookmarkStart w:id="183" w:name="_Toc168319561"/>
      <w:bookmarkStart w:id="184" w:name="_Toc168319816"/>
      <w:bookmarkStart w:id="185" w:name="_Toc168320071"/>
      <w:bookmarkStart w:id="186" w:name="_Toc168559727"/>
      <w:bookmarkStart w:id="187" w:name="_Toc175890777"/>
      <w:bookmarkStart w:id="188" w:name="_Toc180645725"/>
      <w:bookmarkStart w:id="189" w:name="_Toc183616658"/>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77"/>
      <w:bookmarkEnd w:id="178"/>
      <w:bookmarkEnd w:id="179"/>
      <w:bookmarkEnd w:id="180"/>
      <w:bookmarkEnd w:id="181"/>
      <w:bookmarkEnd w:id="182"/>
      <w:bookmarkEnd w:id="183"/>
      <w:bookmarkEnd w:id="184"/>
      <w:bookmarkEnd w:id="185"/>
      <w:bookmarkEnd w:id="186"/>
      <w:bookmarkEnd w:id="187"/>
      <w:bookmarkEnd w:id="188"/>
      <w:bookmarkEnd w:id="189"/>
    </w:p>
    <w:p w14:paraId="5DFCF149" w14:textId="77777777" w:rsidR="00B36905" w:rsidRPr="00822E86" w:rsidRDefault="00B36905" w:rsidP="00B36905">
      <w:pPr>
        <w:pStyle w:val="Heading3"/>
        <w:rPr>
          <w:lang w:eastAsia="zh-CN"/>
        </w:rPr>
      </w:pPr>
      <w:bookmarkStart w:id="190" w:name="_Toc157661577"/>
      <w:bookmarkStart w:id="191" w:name="_Toc160698588"/>
      <w:bookmarkStart w:id="192" w:name="_Toc164843906"/>
      <w:bookmarkStart w:id="193" w:name="_Toc164944541"/>
      <w:bookmarkStart w:id="194" w:name="_Toc168318791"/>
      <w:bookmarkStart w:id="195" w:name="_Toc168319309"/>
      <w:bookmarkStart w:id="196" w:name="_Toc168319562"/>
      <w:bookmarkStart w:id="197" w:name="_Toc168319817"/>
      <w:bookmarkStart w:id="198" w:name="_Toc168320072"/>
      <w:bookmarkStart w:id="199" w:name="_Toc168559728"/>
      <w:bookmarkStart w:id="200" w:name="_Toc175890778"/>
      <w:bookmarkStart w:id="201" w:name="_Toc180645726"/>
      <w:bookmarkStart w:id="202" w:name="_Toc183616659"/>
      <w:r w:rsidRPr="00822E86">
        <w:rPr>
          <w:lang w:eastAsia="ko-KR"/>
        </w:rPr>
        <w:t>5.</w:t>
      </w:r>
      <w:r>
        <w:rPr>
          <w:lang w:eastAsia="zh-CN"/>
        </w:rPr>
        <w:t>1</w:t>
      </w:r>
      <w:r w:rsidRPr="00822E86">
        <w:rPr>
          <w:lang w:eastAsia="ko-KR"/>
        </w:rPr>
        <w:t>.1</w:t>
      </w:r>
      <w:r w:rsidRPr="00822E86">
        <w:rPr>
          <w:lang w:eastAsia="ko-KR"/>
        </w:rPr>
        <w:tab/>
        <w:t>Description</w:t>
      </w:r>
      <w:bookmarkEnd w:id="190"/>
      <w:bookmarkEnd w:id="191"/>
      <w:bookmarkEnd w:id="192"/>
      <w:bookmarkEnd w:id="193"/>
      <w:bookmarkEnd w:id="194"/>
      <w:bookmarkEnd w:id="195"/>
      <w:bookmarkEnd w:id="196"/>
      <w:bookmarkEnd w:id="197"/>
      <w:bookmarkEnd w:id="198"/>
      <w:bookmarkEnd w:id="199"/>
      <w:bookmarkEnd w:id="200"/>
      <w:bookmarkEnd w:id="201"/>
      <w:bookmarkEnd w:id="202"/>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676E39B4"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4B3399">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Heading2"/>
        <w:rPr>
          <w:lang w:eastAsia="zh-CN"/>
        </w:rPr>
      </w:pPr>
      <w:bookmarkStart w:id="203" w:name="_Toc157661578"/>
      <w:bookmarkStart w:id="204" w:name="_Toc160698589"/>
      <w:bookmarkStart w:id="205" w:name="_Toc164843907"/>
      <w:bookmarkStart w:id="206" w:name="_Toc164944542"/>
      <w:bookmarkStart w:id="207" w:name="_Toc168318792"/>
      <w:bookmarkStart w:id="208" w:name="_Toc168319310"/>
      <w:bookmarkStart w:id="209" w:name="_Toc168319563"/>
      <w:bookmarkStart w:id="210" w:name="_Toc168319818"/>
      <w:bookmarkStart w:id="211" w:name="_Toc168320073"/>
      <w:bookmarkStart w:id="212" w:name="_Toc168559729"/>
      <w:bookmarkStart w:id="213" w:name="_Toc175890779"/>
      <w:bookmarkStart w:id="214" w:name="_Toc180645727"/>
      <w:bookmarkStart w:id="215" w:name="_Toc183616660"/>
      <w:r>
        <w:rPr>
          <w:rFonts w:hint="eastAsia"/>
          <w:lang w:eastAsia="zh-CN"/>
        </w:rPr>
        <w:lastRenderedPageBreak/>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1F1FE7A6" w14:textId="77777777" w:rsidR="00B36905" w:rsidRDefault="00B36905" w:rsidP="00B36905">
      <w:pPr>
        <w:pStyle w:val="Heading3"/>
        <w:rPr>
          <w:lang w:eastAsia="zh-CN"/>
        </w:rPr>
      </w:pPr>
      <w:bookmarkStart w:id="216" w:name="_Toc157661579"/>
      <w:bookmarkStart w:id="217" w:name="_Toc160698590"/>
      <w:bookmarkStart w:id="218" w:name="_Toc164843908"/>
      <w:bookmarkStart w:id="219" w:name="_Toc164944543"/>
      <w:bookmarkStart w:id="220" w:name="_Toc168318793"/>
      <w:bookmarkStart w:id="221" w:name="_Toc168319311"/>
      <w:bookmarkStart w:id="222" w:name="_Toc168319564"/>
      <w:bookmarkStart w:id="223" w:name="_Toc168319819"/>
      <w:bookmarkStart w:id="224" w:name="_Toc168320074"/>
      <w:bookmarkStart w:id="225" w:name="_Toc168559730"/>
      <w:bookmarkStart w:id="226" w:name="_Toc175890780"/>
      <w:bookmarkStart w:id="227" w:name="_Toc180645728"/>
      <w:bookmarkStart w:id="228" w:name="_Toc183616661"/>
      <w:r>
        <w:rPr>
          <w:rFonts w:hint="eastAsia"/>
          <w:lang w:eastAsia="zh-CN"/>
        </w:rPr>
        <w:t>5</w:t>
      </w:r>
      <w:r>
        <w:rPr>
          <w:lang w:eastAsia="zh-CN"/>
        </w:rPr>
        <w:t>.2.1</w:t>
      </w:r>
      <w:r>
        <w:rPr>
          <w:lang w:eastAsia="zh-CN"/>
        </w:rPr>
        <w:tab/>
        <w:t>Description</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SimSun"/>
        </w:rPr>
      </w:pPr>
      <w:r w:rsidRPr="00DC5547">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Pr>
          <w:rFonts w:eastAsia="SimSun"/>
        </w:rPr>
        <w:t>D</w:t>
      </w:r>
      <w:r w:rsidRPr="00780C5A">
        <w:rPr>
          <w:rFonts w:eastAsia="SimSun"/>
        </w:rPr>
        <w:t xml:space="preserve">evice or a group of Ambient IoT </w:t>
      </w:r>
      <w:r>
        <w:rPr>
          <w:rFonts w:eastAsia="SimSun"/>
        </w:rPr>
        <w:t>D</w:t>
      </w:r>
      <w:r w:rsidRPr="00780C5A">
        <w:rPr>
          <w:rFonts w:eastAsia="SimSun"/>
        </w:rPr>
        <w:t xml:space="preserve">evices, and if so identify the necessary state machine(s), procedures and functionality considering the Ambient IoT </w:t>
      </w:r>
      <w:r>
        <w:rPr>
          <w:rFonts w:eastAsia="SimSun"/>
        </w:rPr>
        <w:t>D</w:t>
      </w:r>
      <w:r w:rsidRPr="00780C5A">
        <w:rPr>
          <w:rFonts w:eastAsia="SimSun"/>
        </w:rPr>
        <w:t>evices capability and characteristics</w:t>
      </w:r>
      <w:r>
        <w:rPr>
          <w:rFonts w:eastAsia="SimSun"/>
        </w:rPr>
        <w:t>.</w:t>
      </w:r>
    </w:p>
    <w:p w14:paraId="2934DB89"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whether and how reachability and paging apply to Ambient IoT </w:t>
      </w:r>
      <w:r>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6BD6E1D8"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how to identify Ambient IoT </w:t>
      </w:r>
      <w:r>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Heading2"/>
        <w:rPr>
          <w:lang w:eastAsia="zh-CN"/>
        </w:rPr>
      </w:pPr>
      <w:bookmarkStart w:id="229" w:name="_Toc157661580"/>
      <w:bookmarkStart w:id="230" w:name="_Toc160698591"/>
      <w:bookmarkStart w:id="231" w:name="_Toc164843909"/>
      <w:bookmarkStart w:id="232" w:name="_Toc164944544"/>
      <w:bookmarkStart w:id="233" w:name="_Toc168318794"/>
      <w:bookmarkStart w:id="234" w:name="_Toc168319312"/>
      <w:bookmarkStart w:id="235" w:name="_Toc168319565"/>
      <w:bookmarkStart w:id="236" w:name="_Toc168319820"/>
      <w:bookmarkStart w:id="237" w:name="_Toc168320075"/>
      <w:bookmarkStart w:id="238" w:name="_Toc168559731"/>
      <w:bookmarkStart w:id="239" w:name="_Toc175890781"/>
      <w:bookmarkStart w:id="240" w:name="_Toc180645729"/>
      <w:bookmarkStart w:id="241" w:name="_Toc183616662"/>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7436F692" w14:textId="77777777" w:rsidR="00B36905" w:rsidRPr="00440706" w:rsidRDefault="00B36905" w:rsidP="00B36905">
      <w:pPr>
        <w:pStyle w:val="Heading3"/>
        <w:rPr>
          <w:lang w:eastAsia="zh-CN"/>
        </w:rPr>
      </w:pPr>
      <w:bookmarkStart w:id="242" w:name="_Toc157661581"/>
      <w:bookmarkStart w:id="243" w:name="_Toc160698592"/>
      <w:bookmarkStart w:id="244" w:name="_Toc164843910"/>
      <w:bookmarkStart w:id="245" w:name="_Toc164944545"/>
      <w:bookmarkStart w:id="246" w:name="_Toc168318795"/>
      <w:bookmarkStart w:id="247" w:name="_Toc168319313"/>
      <w:bookmarkStart w:id="248" w:name="_Toc168319566"/>
      <w:bookmarkStart w:id="249" w:name="_Toc168319821"/>
      <w:bookmarkStart w:id="250" w:name="_Toc168320076"/>
      <w:bookmarkStart w:id="251" w:name="_Toc168559732"/>
      <w:bookmarkStart w:id="252" w:name="_Toc175890782"/>
      <w:bookmarkStart w:id="253" w:name="_Toc180645730"/>
      <w:bookmarkStart w:id="254" w:name="_Toc183616663"/>
      <w:r w:rsidRPr="00440706">
        <w:rPr>
          <w:lang w:eastAsia="zh-CN"/>
        </w:rPr>
        <w:t>5.</w:t>
      </w:r>
      <w:r>
        <w:rPr>
          <w:lang w:eastAsia="zh-CN"/>
        </w:rPr>
        <w:t>3</w:t>
      </w:r>
      <w:r w:rsidRPr="00440706">
        <w:rPr>
          <w:lang w:eastAsia="zh-CN"/>
        </w:rPr>
        <w:t>.1</w:t>
      </w:r>
      <w:r w:rsidRPr="00440706">
        <w:rPr>
          <w:lang w:eastAsia="zh-CN"/>
        </w:rPr>
        <w:tab/>
        <w:t>Description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7B9E3041" w14:textId="77777777" w:rsidR="00B36905" w:rsidRDefault="00B36905" w:rsidP="00B36905">
      <w:r>
        <w:t xml:space="preserve">This Key Issue pertains to the </w:t>
      </w:r>
      <w:proofErr w:type="spellStart"/>
      <w:r>
        <w:t>AIoT</w:t>
      </w:r>
      <w:proofErr w:type="spellEnd"/>
      <w:r>
        <w:t xml:space="preserve"> services. Considering that </w:t>
      </w:r>
      <w:proofErr w:type="spellStart"/>
      <w:r>
        <w:t>AIoT</w:t>
      </w:r>
      <w:proofErr w:type="spellEnd"/>
      <w:r>
        <w:t xml:space="preserve">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Pr>
          <w:rFonts w:eastAsia="DengXian"/>
          <w:lang w:eastAsia="zh-CN"/>
        </w:rPr>
        <w:t>.</w:t>
      </w:r>
    </w:p>
    <w:p w14:paraId="44718918" w14:textId="77777777" w:rsidR="00B36905" w:rsidRPr="0079248C" w:rsidRDefault="00B36905" w:rsidP="00B36905">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Heading1"/>
      </w:pPr>
      <w:bookmarkStart w:id="255" w:name="_Toc26431228"/>
      <w:bookmarkStart w:id="256" w:name="_Toc30694626"/>
      <w:bookmarkStart w:id="257" w:name="_Toc43906648"/>
      <w:bookmarkStart w:id="258" w:name="_Toc43906764"/>
      <w:bookmarkStart w:id="259" w:name="_Toc44311890"/>
      <w:bookmarkStart w:id="260" w:name="_Toc50536532"/>
      <w:bookmarkStart w:id="261" w:name="_Toc54930304"/>
      <w:bookmarkStart w:id="262" w:name="_Toc54968109"/>
      <w:bookmarkStart w:id="263" w:name="_Toc57236431"/>
      <w:bookmarkStart w:id="264" w:name="_Toc57236594"/>
      <w:bookmarkStart w:id="265" w:name="_Toc57530235"/>
      <w:bookmarkStart w:id="266" w:name="_Toc57532436"/>
      <w:bookmarkStart w:id="267" w:name="_Toc153792591"/>
      <w:bookmarkStart w:id="268" w:name="_Toc153792676"/>
      <w:bookmarkStart w:id="269" w:name="_Toc157661582"/>
      <w:bookmarkStart w:id="270" w:name="_Toc160698593"/>
      <w:bookmarkStart w:id="271" w:name="_Toc164843911"/>
      <w:bookmarkStart w:id="272" w:name="_Toc164944546"/>
      <w:bookmarkStart w:id="273" w:name="_Toc168318796"/>
      <w:bookmarkStart w:id="274" w:name="_Toc168319314"/>
      <w:bookmarkStart w:id="275" w:name="_Toc168319567"/>
      <w:bookmarkStart w:id="276" w:name="_Toc168319822"/>
      <w:bookmarkStart w:id="277" w:name="_Toc168320077"/>
      <w:bookmarkStart w:id="278" w:name="_Toc168559733"/>
      <w:bookmarkStart w:id="279" w:name="_Toc175890783"/>
      <w:bookmarkStart w:id="280" w:name="_Toc180645731"/>
      <w:bookmarkStart w:id="281" w:name="_Toc183616664"/>
      <w:r w:rsidRPr="00822E86">
        <w:lastRenderedPageBreak/>
        <w:t>6</w:t>
      </w:r>
      <w:r w:rsidRPr="00822E86">
        <w:tab/>
        <w:t>Solutions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749DCA7" w14:textId="77777777" w:rsidR="00B36905" w:rsidRPr="00822E86" w:rsidRDefault="00B36905" w:rsidP="00B36905">
      <w:pPr>
        <w:pStyle w:val="Heading2"/>
      </w:pPr>
      <w:bookmarkStart w:id="282" w:name="_Toc22192650"/>
      <w:bookmarkStart w:id="283" w:name="_Toc23402388"/>
      <w:bookmarkStart w:id="284" w:name="_Toc23402418"/>
      <w:bookmarkStart w:id="285" w:name="_Toc26386423"/>
      <w:bookmarkStart w:id="286" w:name="_Toc26431229"/>
      <w:bookmarkStart w:id="287" w:name="_Toc30694627"/>
      <w:bookmarkStart w:id="288" w:name="_Toc43906649"/>
      <w:bookmarkStart w:id="289" w:name="_Toc43906765"/>
      <w:bookmarkStart w:id="290" w:name="_Toc44311891"/>
      <w:bookmarkStart w:id="291" w:name="_Toc50536533"/>
      <w:bookmarkStart w:id="292" w:name="_Toc54930305"/>
      <w:bookmarkStart w:id="293" w:name="_Toc54968110"/>
      <w:bookmarkStart w:id="294" w:name="_Toc57236432"/>
      <w:bookmarkStart w:id="295" w:name="_Toc57236595"/>
      <w:bookmarkStart w:id="296" w:name="_Toc57530236"/>
      <w:bookmarkStart w:id="297" w:name="_Toc57532437"/>
      <w:bookmarkStart w:id="298" w:name="_Toc153792592"/>
      <w:bookmarkStart w:id="299" w:name="_Toc153792677"/>
      <w:bookmarkStart w:id="300" w:name="_Toc157661583"/>
      <w:bookmarkStart w:id="301" w:name="_Toc160698594"/>
      <w:bookmarkStart w:id="302" w:name="_Toc164843912"/>
      <w:bookmarkStart w:id="303" w:name="_Toc164944547"/>
      <w:bookmarkStart w:id="304" w:name="_Toc168318797"/>
      <w:bookmarkStart w:id="305" w:name="_Toc168319315"/>
      <w:bookmarkStart w:id="306" w:name="_Toc168319568"/>
      <w:bookmarkStart w:id="307" w:name="_Toc168319823"/>
      <w:bookmarkStart w:id="308" w:name="_Toc168320078"/>
      <w:bookmarkStart w:id="309" w:name="_Toc168559734"/>
      <w:bookmarkStart w:id="310" w:name="_Toc175890784"/>
      <w:bookmarkStart w:id="311" w:name="_Toc180645732"/>
      <w:bookmarkStart w:id="312" w:name="_Toc183616665"/>
      <w:bookmarkStart w:id="313" w:name="_Toc16839382"/>
      <w:r w:rsidRPr="00822E86">
        <w:t>6.0</w:t>
      </w:r>
      <w:r w:rsidRPr="00822E86">
        <w:tab/>
        <w:t>Mapping of Solutions to Key Issues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bookmarkEnd w:id="313"/>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DengXian"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DengXian"/>
                <w:lang w:val="en-US" w:eastAsia="zh-CN"/>
              </w:rPr>
            </w:pPr>
            <w:r w:rsidRPr="00107E7E">
              <w:rPr>
                <w:rFonts w:eastAsia="DengXian"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trPr>
        <w:tc>
          <w:tcPr>
            <w:tcW w:w="1902" w:type="dxa"/>
          </w:tcPr>
          <w:p w14:paraId="344C5441" w14:textId="001BF9C4" w:rsidR="003830B3" w:rsidRDefault="003830B3" w:rsidP="003830B3">
            <w:pPr>
              <w:pStyle w:val="TAH"/>
              <w:rPr>
                <w:lang w:eastAsia="zh-CN"/>
              </w:rPr>
            </w:pPr>
            <w:r>
              <w:rPr>
                <w:lang w:eastAsia="zh-CN"/>
              </w:rPr>
              <w:t>#</w:t>
            </w:r>
            <w:r w:rsidR="00F35186">
              <w:rPr>
                <w:lang w:eastAsia="zh-CN"/>
              </w:rPr>
              <w:t>35</w:t>
            </w:r>
          </w:p>
        </w:tc>
        <w:tc>
          <w:tcPr>
            <w:tcW w:w="1701" w:type="dxa"/>
          </w:tcPr>
          <w:p w14:paraId="6F491262" w14:textId="77777777" w:rsidR="003830B3" w:rsidRDefault="003830B3" w:rsidP="003830B3">
            <w:pPr>
              <w:pStyle w:val="TAC"/>
              <w:rPr>
                <w:lang w:val="en-US"/>
              </w:rPr>
            </w:pPr>
          </w:p>
        </w:tc>
        <w:tc>
          <w:tcPr>
            <w:tcW w:w="1843" w:type="dxa"/>
          </w:tcPr>
          <w:p w14:paraId="61533276" w14:textId="6D768920" w:rsidR="003830B3" w:rsidRDefault="003830B3" w:rsidP="003830B3">
            <w:pPr>
              <w:pStyle w:val="TAC"/>
            </w:pPr>
            <w:r>
              <w:t>X</w:t>
            </w:r>
          </w:p>
        </w:tc>
        <w:tc>
          <w:tcPr>
            <w:tcW w:w="1760" w:type="dxa"/>
          </w:tcPr>
          <w:p w14:paraId="4FC3B242" w14:textId="77777777" w:rsidR="003830B3" w:rsidRDefault="003830B3" w:rsidP="003830B3">
            <w:pPr>
              <w:pStyle w:val="TAC"/>
            </w:pPr>
          </w:p>
        </w:tc>
      </w:tr>
      <w:tr w:rsidR="006C7A06" w:rsidRPr="000F2A93" w14:paraId="0002DB55" w14:textId="77777777" w:rsidTr="002C5995">
        <w:trPr>
          <w:cantSplit/>
          <w:jc w:val="center"/>
        </w:trPr>
        <w:tc>
          <w:tcPr>
            <w:tcW w:w="1902" w:type="dxa"/>
          </w:tcPr>
          <w:p w14:paraId="5115ADAA" w14:textId="1BF64509" w:rsidR="006C7A06" w:rsidRDefault="006C7A06" w:rsidP="006C7A06">
            <w:pPr>
              <w:pStyle w:val="TAH"/>
              <w:rPr>
                <w:lang w:eastAsia="zh-CN"/>
              </w:rPr>
            </w:pPr>
            <w:r>
              <w:rPr>
                <w:rFonts w:hint="eastAsia"/>
                <w:lang w:eastAsia="zh-CN"/>
              </w:rPr>
              <w:t>#</w:t>
            </w:r>
            <w:r w:rsidR="00F35186">
              <w:rPr>
                <w:lang w:eastAsia="zh-CN"/>
              </w:rPr>
              <w:t>36</w:t>
            </w:r>
          </w:p>
        </w:tc>
        <w:tc>
          <w:tcPr>
            <w:tcW w:w="1701" w:type="dxa"/>
          </w:tcPr>
          <w:p w14:paraId="47B435BD" w14:textId="77777777" w:rsidR="006C7A06" w:rsidRDefault="006C7A06" w:rsidP="006C7A06">
            <w:pPr>
              <w:pStyle w:val="TAC"/>
              <w:rPr>
                <w:lang w:val="en-US"/>
              </w:rPr>
            </w:pPr>
          </w:p>
        </w:tc>
        <w:tc>
          <w:tcPr>
            <w:tcW w:w="1843" w:type="dxa"/>
          </w:tcPr>
          <w:p w14:paraId="677E6B79" w14:textId="5D9AAD45" w:rsidR="006C7A06" w:rsidRDefault="006C7A06" w:rsidP="006C7A06">
            <w:pPr>
              <w:pStyle w:val="TAC"/>
            </w:pPr>
            <w:r>
              <w:rPr>
                <w:rFonts w:hint="eastAsia"/>
                <w:lang w:eastAsia="zh-CN"/>
              </w:rPr>
              <w:t>X</w:t>
            </w:r>
          </w:p>
        </w:tc>
        <w:tc>
          <w:tcPr>
            <w:tcW w:w="1760" w:type="dxa"/>
          </w:tcPr>
          <w:p w14:paraId="77EDFCA9" w14:textId="77777777" w:rsidR="006C7A06" w:rsidRDefault="006C7A06" w:rsidP="006C7A06">
            <w:pPr>
              <w:pStyle w:val="TAC"/>
            </w:pPr>
          </w:p>
        </w:tc>
      </w:tr>
      <w:tr w:rsidR="00A31DEF" w:rsidRPr="000F2A93" w14:paraId="1A596AAB" w14:textId="77777777" w:rsidTr="002C5995">
        <w:trPr>
          <w:cantSplit/>
          <w:jc w:val="center"/>
        </w:trPr>
        <w:tc>
          <w:tcPr>
            <w:tcW w:w="1902" w:type="dxa"/>
          </w:tcPr>
          <w:p w14:paraId="4869AC5B" w14:textId="51C33400" w:rsidR="00A31DEF" w:rsidRDefault="00A31DEF" w:rsidP="00A31DEF">
            <w:pPr>
              <w:pStyle w:val="TAH"/>
              <w:rPr>
                <w:lang w:eastAsia="zh-CN"/>
              </w:rPr>
            </w:pPr>
            <w:r>
              <w:rPr>
                <w:lang w:eastAsia="zh-CN"/>
              </w:rPr>
              <w:t>#</w:t>
            </w:r>
            <w:r w:rsidR="00F35186">
              <w:rPr>
                <w:lang w:eastAsia="zh-CN"/>
              </w:rPr>
              <w:t>37</w:t>
            </w:r>
          </w:p>
        </w:tc>
        <w:tc>
          <w:tcPr>
            <w:tcW w:w="1701" w:type="dxa"/>
          </w:tcPr>
          <w:p w14:paraId="19060CE9" w14:textId="77777777" w:rsidR="00A31DEF" w:rsidRDefault="00A31DEF" w:rsidP="00A31DEF">
            <w:pPr>
              <w:pStyle w:val="TAC"/>
              <w:rPr>
                <w:lang w:val="en-US"/>
              </w:rPr>
            </w:pPr>
          </w:p>
        </w:tc>
        <w:tc>
          <w:tcPr>
            <w:tcW w:w="1843" w:type="dxa"/>
          </w:tcPr>
          <w:p w14:paraId="1829F5B4" w14:textId="4CA7563E" w:rsidR="00A31DEF" w:rsidRDefault="00A31DEF" w:rsidP="00A31DEF">
            <w:pPr>
              <w:pStyle w:val="TAC"/>
              <w:rPr>
                <w:lang w:eastAsia="zh-CN"/>
              </w:rPr>
            </w:pPr>
            <w:r>
              <w:t>X</w:t>
            </w:r>
          </w:p>
        </w:tc>
        <w:tc>
          <w:tcPr>
            <w:tcW w:w="1760" w:type="dxa"/>
          </w:tcPr>
          <w:p w14:paraId="1CC3B091" w14:textId="77777777" w:rsidR="00A31DEF" w:rsidRDefault="00A31DEF" w:rsidP="00A31DEF">
            <w:pPr>
              <w:pStyle w:val="TAC"/>
            </w:pPr>
          </w:p>
        </w:tc>
      </w:tr>
      <w:tr w:rsidR="00A31DEF" w:rsidRPr="000F2A93" w14:paraId="2AB7B999" w14:textId="77777777" w:rsidTr="002C5995">
        <w:trPr>
          <w:cantSplit/>
          <w:jc w:val="center"/>
        </w:trPr>
        <w:tc>
          <w:tcPr>
            <w:tcW w:w="1902" w:type="dxa"/>
          </w:tcPr>
          <w:p w14:paraId="62A635AC" w14:textId="5A7BDFC8" w:rsidR="00A31DEF" w:rsidRDefault="00A31DEF" w:rsidP="00A31DEF">
            <w:pPr>
              <w:pStyle w:val="TAH"/>
              <w:rPr>
                <w:lang w:eastAsia="zh-CN"/>
              </w:rPr>
            </w:pPr>
            <w:r>
              <w:rPr>
                <w:rFonts w:eastAsiaTheme="minorEastAsia" w:hint="eastAsia"/>
                <w:lang w:eastAsia="zh-CN"/>
              </w:rPr>
              <w:t>#</w:t>
            </w:r>
            <w:r>
              <w:rPr>
                <w:rFonts w:eastAsiaTheme="minorEastAsia"/>
                <w:lang w:eastAsia="zh-CN"/>
              </w:rPr>
              <w:t>38</w:t>
            </w:r>
          </w:p>
        </w:tc>
        <w:tc>
          <w:tcPr>
            <w:tcW w:w="1701" w:type="dxa"/>
          </w:tcPr>
          <w:p w14:paraId="1D66048B" w14:textId="77777777" w:rsidR="00A31DEF" w:rsidRDefault="00A31DEF" w:rsidP="00A31DEF">
            <w:pPr>
              <w:pStyle w:val="TAC"/>
              <w:rPr>
                <w:lang w:val="en-US"/>
              </w:rPr>
            </w:pPr>
          </w:p>
        </w:tc>
        <w:tc>
          <w:tcPr>
            <w:tcW w:w="1843" w:type="dxa"/>
          </w:tcPr>
          <w:p w14:paraId="6DC9020A" w14:textId="77777777" w:rsidR="00A31DEF" w:rsidRDefault="00A31DEF" w:rsidP="00A31DEF">
            <w:pPr>
              <w:pStyle w:val="TAC"/>
            </w:pPr>
          </w:p>
        </w:tc>
        <w:tc>
          <w:tcPr>
            <w:tcW w:w="1760" w:type="dxa"/>
          </w:tcPr>
          <w:p w14:paraId="536026A7" w14:textId="666768F7" w:rsidR="00A31DEF" w:rsidRDefault="00A31DEF" w:rsidP="00A31DEF">
            <w:pPr>
              <w:pStyle w:val="TAC"/>
            </w:pPr>
            <w:r>
              <w:t>X</w:t>
            </w:r>
          </w:p>
        </w:tc>
      </w:tr>
      <w:tr w:rsidR="00F35186" w:rsidRPr="000F2A93" w14:paraId="12144DBE" w14:textId="77777777" w:rsidTr="002C5995">
        <w:trPr>
          <w:cantSplit/>
          <w:jc w:val="center"/>
        </w:trPr>
        <w:tc>
          <w:tcPr>
            <w:tcW w:w="1902" w:type="dxa"/>
          </w:tcPr>
          <w:p w14:paraId="30A156ED" w14:textId="48AEB3A6" w:rsidR="00F35186" w:rsidRDefault="00F35186" w:rsidP="00F35186">
            <w:pPr>
              <w:pStyle w:val="TAH"/>
              <w:rPr>
                <w:rFonts w:eastAsiaTheme="minorEastAsia"/>
                <w:lang w:eastAsia="zh-CN"/>
              </w:rPr>
            </w:pPr>
            <w:r>
              <w:rPr>
                <w:lang w:eastAsia="zh-CN"/>
              </w:rPr>
              <w:t>#39</w:t>
            </w:r>
          </w:p>
        </w:tc>
        <w:tc>
          <w:tcPr>
            <w:tcW w:w="1701" w:type="dxa"/>
          </w:tcPr>
          <w:p w14:paraId="3890927F" w14:textId="77777777" w:rsidR="00F35186" w:rsidRDefault="00F35186" w:rsidP="00F35186">
            <w:pPr>
              <w:pStyle w:val="TAC"/>
              <w:rPr>
                <w:lang w:val="en-US"/>
              </w:rPr>
            </w:pPr>
          </w:p>
        </w:tc>
        <w:tc>
          <w:tcPr>
            <w:tcW w:w="1843" w:type="dxa"/>
          </w:tcPr>
          <w:p w14:paraId="1D50E828" w14:textId="504F80BE" w:rsidR="00F35186" w:rsidRDefault="00F35186" w:rsidP="00F35186">
            <w:pPr>
              <w:pStyle w:val="TAC"/>
            </w:pPr>
            <w:r>
              <w:t>X</w:t>
            </w:r>
          </w:p>
        </w:tc>
        <w:tc>
          <w:tcPr>
            <w:tcW w:w="1760" w:type="dxa"/>
          </w:tcPr>
          <w:p w14:paraId="43E70E16" w14:textId="77777777" w:rsidR="00F35186" w:rsidRDefault="00F35186" w:rsidP="00F35186">
            <w:pPr>
              <w:pStyle w:val="TAC"/>
            </w:pPr>
          </w:p>
        </w:tc>
      </w:tr>
      <w:tr w:rsidR="00F35186" w:rsidRPr="000F2A93" w14:paraId="69F406F9" w14:textId="77777777" w:rsidTr="002C5995">
        <w:trPr>
          <w:cantSplit/>
          <w:jc w:val="center"/>
        </w:trPr>
        <w:tc>
          <w:tcPr>
            <w:tcW w:w="1902" w:type="dxa"/>
          </w:tcPr>
          <w:p w14:paraId="4A4B83E8" w14:textId="2AC03932" w:rsidR="00F35186" w:rsidRDefault="00F35186" w:rsidP="00F35186">
            <w:pPr>
              <w:pStyle w:val="TAH"/>
              <w:rPr>
                <w:rFonts w:eastAsiaTheme="minorEastAsia"/>
                <w:lang w:eastAsia="zh-CN"/>
              </w:rPr>
            </w:pPr>
            <w:r>
              <w:rPr>
                <w:rFonts w:eastAsiaTheme="minorEastAsia" w:hint="eastAsia"/>
                <w:lang w:eastAsia="zh-CN"/>
              </w:rPr>
              <w:t>#</w:t>
            </w:r>
            <w:r>
              <w:rPr>
                <w:rFonts w:eastAsiaTheme="minorEastAsia"/>
                <w:lang w:eastAsia="zh-CN"/>
              </w:rPr>
              <w:t>40</w:t>
            </w:r>
          </w:p>
        </w:tc>
        <w:tc>
          <w:tcPr>
            <w:tcW w:w="1701" w:type="dxa"/>
          </w:tcPr>
          <w:p w14:paraId="4E10448E" w14:textId="77777777" w:rsidR="00F35186" w:rsidRDefault="00F35186" w:rsidP="00F35186">
            <w:pPr>
              <w:pStyle w:val="TAC"/>
              <w:rPr>
                <w:lang w:val="en-US"/>
              </w:rPr>
            </w:pPr>
          </w:p>
        </w:tc>
        <w:tc>
          <w:tcPr>
            <w:tcW w:w="1843" w:type="dxa"/>
          </w:tcPr>
          <w:p w14:paraId="6122DD4A" w14:textId="758B0070" w:rsidR="00F35186" w:rsidRDefault="00F35186" w:rsidP="00F35186">
            <w:pPr>
              <w:pStyle w:val="TAC"/>
            </w:pPr>
          </w:p>
        </w:tc>
        <w:tc>
          <w:tcPr>
            <w:tcW w:w="1760" w:type="dxa"/>
          </w:tcPr>
          <w:p w14:paraId="11905AB2" w14:textId="6A41B9AD" w:rsidR="00F35186" w:rsidRDefault="00F35186" w:rsidP="00F35186">
            <w:pPr>
              <w:pStyle w:val="TAC"/>
            </w:pPr>
            <w:r>
              <w:rPr>
                <w:rFonts w:hint="eastAsia"/>
              </w:rPr>
              <w:t>X</w:t>
            </w:r>
          </w:p>
        </w:tc>
      </w:tr>
      <w:tr w:rsidR="00F35186" w:rsidRPr="000F2A93" w14:paraId="53470D89" w14:textId="77777777" w:rsidTr="002C5995">
        <w:trPr>
          <w:cantSplit/>
          <w:jc w:val="center"/>
        </w:trPr>
        <w:tc>
          <w:tcPr>
            <w:tcW w:w="1902" w:type="dxa"/>
          </w:tcPr>
          <w:p w14:paraId="25BF2C16" w14:textId="712EC45D" w:rsidR="00F35186" w:rsidRDefault="00F35186" w:rsidP="00F35186">
            <w:pPr>
              <w:pStyle w:val="TAH"/>
              <w:rPr>
                <w:rFonts w:eastAsiaTheme="minorEastAsia"/>
                <w:lang w:eastAsia="zh-CN"/>
              </w:rPr>
            </w:pPr>
            <w:r w:rsidRPr="000F2A93">
              <w:t>#</w:t>
            </w:r>
            <w:r>
              <w:t>41</w:t>
            </w:r>
          </w:p>
        </w:tc>
        <w:tc>
          <w:tcPr>
            <w:tcW w:w="1701" w:type="dxa"/>
          </w:tcPr>
          <w:p w14:paraId="320AFE9E" w14:textId="46B2453E" w:rsidR="00F35186" w:rsidRDefault="00F35186" w:rsidP="00F35186">
            <w:pPr>
              <w:pStyle w:val="TAC"/>
              <w:rPr>
                <w:lang w:val="en-US"/>
              </w:rPr>
            </w:pPr>
            <w:r>
              <w:rPr>
                <w:lang w:val="en-US"/>
              </w:rPr>
              <w:t>X</w:t>
            </w:r>
          </w:p>
        </w:tc>
        <w:tc>
          <w:tcPr>
            <w:tcW w:w="1843" w:type="dxa"/>
          </w:tcPr>
          <w:p w14:paraId="6AD6B6D5" w14:textId="401732AA" w:rsidR="00F35186" w:rsidRDefault="00F35186" w:rsidP="00F35186">
            <w:pPr>
              <w:pStyle w:val="TAC"/>
            </w:pPr>
            <w:r>
              <w:rPr>
                <w:lang w:val="en-US"/>
              </w:rPr>
              <w:t>X</w:t>
            </w:r>
          </w:p>
        </w:tc>
        <w:tc>
          <w:tcPr>
            <w:tcW w:w="1760" w:type="dxa"/>
          </w:tcPr>
          <w:p w14:paraId="4A30F580" w14:textId="54FF871D" w:rsidR="00F35186" w:rsidRDefault="00F35186" w:rsidP="00F35186">
            <w:pPr>
              <w:pStyle w:val="TAC"/>
            </w:pPr>
            <w:r>
              <w:rPr>
                <w:lang w:val="en-US"/>
              </w:rPr>
              <w:t>X</w:t>
            </w:r>
          </w:p>
        </w:tc>
      </w:tr>
      <w:tr w:rsidR="00F35186" w:rsidRPr="000F2A93" w14:paraId="40517205" w14:textId="77777777" w:rsidTr="002C5995">
        <w:trPr>
          <w:cantSplit/>
          <w:jc w:val="center"/>
        </w:trPr>
        <w:tc>
          <w:tcPr>
            <w:tcW w:w="1902" w:type="dxa"/>
          </w:tcPr>
          <w:p w14:paraId="2DE1AA2A" w14:textId="1E5CBCA9" w:rsidR="00F35186" w:rsidRPr="003F6276" w:rsidRDefault="00F35186" w:rsidP="00F35186">
            <w:pPr>
              <w:pStyle w:val="TAH"/>
              <w:rPr>
                <w:lang w:eastAsia="zh-CN"/>
              </w:rPr>
            </w:pPr>
            <w:r>
              <w:rPr>
                <w:rFonts w:eastAsiaTheme="minorEastAsia" w:hint="eastAsia"/>
                <w:lang w:eastAsia="zh-CN"/>
              </w:rPr>
              <w:t>#</w:t>
            </w:r>
            <w:r>
              <w:rPr>
                <w:rFonts w:eastAsiaTheme="minorEastAsia"/>
                <w:lang w:eastAsia="zh-CN"/>
              </w:rPr>
              <w:t>42</w:t>
            </w:r>
          </w:p>
        </w:tc>
        <w:tc>
          <w:tcPr>
            <w:tcW w:w="1701" w:type="dxa"/>
          </w:tcPr>
          <w:p w14:paraId="4549E539" w14:textId="77777777" w:rsidR="00F35186" w:rsidRDefault="00F35186" w:rsidP="00F35186">
            <w:pPr>
              <w:pStyle w:val="TAC"/>
              <w:rPr>
                <w:lang w:val="en-US"/>
              </w:rPr>
            </w:pPr>
          </w:p>
        </w:tc>
        <w:tc>
          <w:tcPr>
            <w:tcW w:w="1843" w:type="dxa"/>
          </w:tcPr>
          <w:p w14:paraId="3EEB9EFD" w14:textId="77777777" w:rsidR="00F35186" w:rsidRDefault="00F35186" w:rsidP="00F35186">
            <w:pPr>
              <w:pStyle w:val="TAC"/>
            </w:pPr>
          </w:p>
        </w:tc>
        <w:tc>
          <w:tcPr>
            <w:tcW w:w="1760" w:type="dxa"/>
          </w:tcPr>
          <w:p w14:paraId="703F1D3C" w14:textId="6818823D" w:rsidR="00F35186" w:rsidRDefault="00F35186" w:rsidP="00F35186">
            <w:pPr>
              <w:pStyle w:val="TAC"/>
            </w:pPr>
            <w:r>
              <w:t>X</w:t>
            </w:r>
          </w:p>
        </w:tc>
      </w:tr>
      <w:tr w:rsidR="00694713" w:rsidRPr="000F2A93" w14:paraId="614E4860" w14:textId="77777777" w:rsidTr="002C5995">
        <w:trPr>
          <w:cantSplit/>
          <w:jc w:val="center"/>
        </w:trPr>
        <w:tc>
          <w:tcPr>
            <w:tcW w:w="1902" w:type="dxa"/>
          </w:tcPr>
          <w:p w14:paraId="5C789F9F" w14:textId="0E09F15F" w:rsidR="00694713" w:rsidRDefault="00694713" w:rsidP="00694713">
            <w:pPr>
              <w:pStyle w:val="TAH"/>
              <w:rPr>
                <w:rFonts w:eastAsiaTheme="minorEastAsia"/>
                <w:lang w:eastAsia="zh-CN"/>
              </w:rPr>
            </w:pPr>
            <w:r>
              <w:rPr>
                <w:rFonts w:eastAsiaTheme="minorEastAsia" w:hint="eastAsia"/>
                <w:lang w:eastAsia="zh-CN"/>
              </w:rPr>
              <w:t>#</w:t>
            </w:r>
            <w:r w:rsidR="003B74CD">
              <w:rPr>
                <w:lang w:eastAsia="zh-CN"/>
              </w:rPr>
              <w:t>4</w:t>
            </w:r>
            <w:r w:rsidR="00030780">
              <w:rPr>
                <w:lang w:eastAsia="zh-CN"/>
              </w:rPr>
              <w:t>3</w:t>
            </w:r>
          </w:p>
        </w:tc>
        <w:tc>
          <w:tcPr>
            <w:tcW w:w="1701" w:type="dxa"/>
          </w:tcPr>
          <w:p w14:paraId="1A90800A" w14:textId="3D617917" w:rsidR="00694713" w:rsidRDefault="00694713" w:rsidP="00694713">
            <w:pPr>
              <w:pStyle w:val="TAC"/>
              <w:rPr>
                <w:lang w:val="en-US"/>
              </w:rPr>
            </w:pPr>
            <w:r>
              <w:rPr>
                <w:lang w:val="en-US"/>
              </w:rPr>
              <w:t>X</w:t>
            </w:r>
          </w:p>
        </w:tc>
        <w:tc>
          <w:tcPr>
            <w:tcW w:w="1843" w:type="dxa"/>
          </w:tcPr>
          <w:p w14:paraId="348CBAFA" w14:textId="5F6F398D" w:rsidR="00694713" w:rsidRDefault="00694713" w:rsidP="00694713">
            <w:pPr>
              <w:pStyle w:val="TAC"/>
            </w:pPr>
            <w:r>
              <w:rPr>
                <w:lang w:val="en-US"/>
              </w:rPr>
              <w:t>X</w:t>
            </w:r>
          </w:p>
        </w:tc>
        <w:tc>
          <w:tcPr>
            <w:tcW w:w="1760" w:type="dxa"/>
          </w:tcPr>
          <w:p w14:paraId="15EDDD44" w14:textId="48FFBA07" w:rsidR="00694713" w:rsidRDefault="00694713" w:rsidP="00694713">
            <w:pPr>
              <w:pStyle w:val="TAC"/>
            </w:pPr>
            <w:r>
              <w:rPr>
                <w:lang w:val="en-US"/>
              </w:rPr>
              <w:t>X</w:t>
            </w:r>
          </w:p>
        </w:tc>
      </w:tr>
    </w:tbl>
    <w:p w14:paraId="51FD5EA1" w14:textId="77777777" w:rsidR="00B36905" w:rsidRDefault="00B36905" w:rsidP="00B36905">
      <w:bookmarkStart w:id="314" w:name="_Toc93486472"/>
      <w:bookmarkStart w:id="315" w:name="_Toc153895481"/>
      <w:bookmarkStart w:id="316" w:name="_Toc93486476"/>
      <w:bookmarkStart w:id="317" w:name="_Toc153895486"/>
      <w:bookmarkStart w:id="318" w:name="_Toc93486473"/>
      <w:bookmarkStart w:id="319" w:name="_Toc153895482"/>
    </w:p>
    <w:p w14:paraId="00241DC9" w14:textId="77777777" w:rsidR="00B36905" w:rsidRPr="00E21EE9" w:rsidRDefault="00B36905" w:rsidP="00B36905">
      <w:pPr>
        <w:pStyle w:val="Heading2"/>
      </w:pPr>
      <w:bookmarkStart w:id="320" w:name="_Toc160698595"/>
      <w:bookmarkStart w:id="321" w:name="_Toc164843913"/>
      <w:bookmarkStart w:id="322" w:name="_Toc164944548"/>
      <w:bookmarkStart w:id="323" w:name="_Toc168318798"/>
      <w:bookmarkStart w:id="324" w:name="_Toc168319316"/>
      <w:bookmarkStart w:id="325" w:name="_Toc168319569"/>
      <w:bookmarkStart w:id="326" w:name="_Toc168319824"/>
      <w:bookmarkStart w:id="327" w:name="_Toc168320079"/>
      <w:bookmarkStart w:id="328" w:name="_Toc168559735"/>
      <w:bookmarkStart w:id="329" w:name="_Toc175890785"/>
      <w:bookmarkStart w:id="330" w:name="_Toc180645733"/>
      <w:bookmarkStart w:id="331" w:name="_Toc183616666"/>
      <w:r w:rsidRPr="00E21EE9">
        <w:t>6.</w:t>
      </w:r>
      <w:r>
        <w:t>1</w:t>
      </w:r>
      <w:r w:rsidRPr="00E21EE9">
        <w:rPr>
          <w:rFonts w:hint="eastAsia"/>
        </w:rPr>
        <w:tab/>
      </w:r>
      <w:r w:rsidRPr="00E21EE9">
        <w:t>Solution</w:t>
      </w:r>
      <w:r w:rsidRPr="00E21EE9">
        <w:rPr>
          <w:rFonts w:hint="eastAsia"/>
        </w:rPr>
        <w:t xml:space="preserve"> #</w:t>
      </w:r>
      <w:r>
        <w:t>1</w:t>
      </w:r>
      <w:r w:rsidRPr="00E21EE9">
        <w:t xml:space="preserve">: </w:t>
      </w:r>
      <w:proofErr w:type="spellStart"/>
      <w:r w:rsidRPr="00E21EE9">
        <w:t>AIoT</w:t>
      </w:r>
      <w:proofErr w:type="spellEnd"/>
      <w:r w:rsidRPr="00E21EE9">
        <w:t xml:space="preserve"> Temporary Identifier Control</w:t>
      </w:r>
      <w:bookmarkEnd w:id="320"/>
      <w:bookmarkEnd w:id="321"/>
      <w:bookmarkEnd w:id="322"/>
      <w:bookmarkEnd w:id="323"/>
      <w:bookmarkEnd w:id="324"/>
      <w:bookmarkEnd w:id="325"/>
      <w:bookmarkEnd w:id="326"/>
      <w:bookmarkEnd w:id="327"/>
      <w:bookmarkEnd w:id="328"/>
      <w:bookmarkEnd w:id="329"/>
      <w:bookmarkEnd w:id="330"/>
      <w:bookmarkEnd w:id="331"/>
    </w:p>
    <w:p w14:paraId="04974C97" w14:textId="77777777" w:rsidR="00B36905" w:rsidRPr="00E21EE9" w:rsidRDefault="00B36905" w:rsidP="00B36905">
      <w:pPr>
        <w:pStyle w:val="Heading3"/>
      </w:pPr>
      <w:bookmarkStart w:id="332" w:name="_Toc160698596"/>
      <w:bookmarkStart w:id="333" w:name="_Toc164843914"/>
      <w:bookmarkStart w:id="334" w:name="_Toc164944549"/>
      <w:bookmarkStart w:id="335" w:name="_Toc168318799"/>
      <w:bookmarkStart w:id="336" w:name="_Toc168319317"/>
      <w:bookmarkStart w:id="337" w:name="_Toc168319570"/>
      <w:bookmarkStart w:id="338" w:name="_Toc168319825"/>
      <w:bookmarkStart w:id="339" w:name="_Toc168320080"/>
      <w:bookmarkStart w:id="340" w:name="_Toc168559736"/>
      <w:bookmarkStart w:id="341" w:name="_Toc175890786"/>
      <w:bookmarkStart w:id="342" w:name="_Toc180645734"/>
      <w:bookmarkStart w:id="343" w:name="_Toc183616667"/>
      <w:r w:rsidRPr="00E21EE9">
        <w:t>6.</w:t>
      </w:r>
      <w:r>
        <w:t>1</w:t>
      </w:r>
      <w:r w:rsidRPr="00E21EE9">
        <w:t>.1</w:t>
      </w:r>
      <w:r w:rsidRPr="00E21EE9">
        <w:rPr>
          <w:rFonts w:hint="eastAsia"/>
        </w:rPr>
        <w:tab/>
        <w:t>Description</w:t>
      </w:r>
      <w:bookmarkEnd w:id="332"/>
      <w:bookmarkEnd w:id="333"/>
      <w:bookmarkEnd w:id="334"/>
      <w:bookmarkEnd w:id="335"/>
      <w:bookmarkEnd w:id="336"/>
      <w:bookmarkEnd w:id="337"/>
      <w:bookmarkEnd w:id="338"/>
      <w:bookmarkEnd w:id="339"/>
      <w:bookmarkEnd w:id="340"/>
      <w:bookmarkEnd w:id="341"/>
      <w:bookmarkEnd w:id="342"/>
      <w:bookmarkEnd w:id="343"/>
    </w:p>
    <w:p w14:paraId="3B61E28C" w14:textId="77777777" w:rsidR="00B36905" w:rsidRPr="00E21EE9" w:rsidRDefault="00B36905" w:rsidP="00B36905">
      <w:pPr>
        <w:rPr>
          <w:rFonts w:eastAsia="DengXian"/>
          <w:lang w:eastAsia="zh-CN"/>
        </w:rPr>
      </w:pPr>
      <w:r w:rsidRPr="00E21EE9">
        <w:rPr>
          <w:rFonts w:eastAsia="DengXian"/>
          <w:lang w:eastAsia="zh-CN"/>
        </w:rPr>
        <w:t>This solution address</w:t>
      </w:r>
      <w:r>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w:t>
      </w:r>
      <w:proofErr w:type="spellStart"/>
      <w:r w:rsidRPr="00E21EE9">
        <w:rPr>
          <w:rFonts w:eastAsia="DengXian"/>
          <w:lang w:eastAsia="zh-CN"/>
        </w:rPr>
        <w:t>Uu</w:t>
      </w:r>
      <w:proofErr w:type="spellEnd"/>
      <w:r w:rsidRPr="00E21EE9">
        <w:rPr>
          <w:rFonts w:eastAsia="DengXian"/>
          <w:lang w:eastAsia="zh-CN"/>
        </w:rPr>
        <w:t xml:space="preserve"> interface and a UE temporary identifier shall only be sent over </w:t>
      </w:r>
      <w:proofErr w:type="spellStart"/>
      <w:r w:rsidRPr="00E21EE9">
        <w:rPr>
          <w:rFonts w:eastAsia="DengXian"/>
          <w:lang w:eastAsia="zh-CN"/>
        </w:rPr>
        <w:t>Uu</w:t>
      </w:r>
      <w:proofErr w:type="spellEnd"/>
      <w:r w:rsidRPr="00E21EE9">
        <w:rPr>
          <w:rFonts w:eastAsia="DengXian"/>
          <w:lang w:eastAsia="zh-CN"/>
        </w:rPr>
        <w:t xml:space="preserve"> interface in clear text once e.g. when the UE is paged. This solution propose that same principle shall apply also for Ambient IoT.</w:t>
      </w:r>
    </w:p>
    <w:p w14:paraId="353CE4B8" w14:textId="77777777" w:rsidR="00B36905" w:rsidRPr="00E21EE9" w:rsidRDefault="00B36905" w:rsidP="00B36905">
      <w:pPr>
        <w:rPr>
          <w:rFonts w:eastAsia="DengXian"/>
          <w:lang w:eastAsia="zh-CN"/>
        </w:rPr>
      </w:pPr>
      <w:r w:rsidRPr="00E21EE9">
        <w:rPr>
          <w:rFonts w:eastAsia="DengXian"/>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lastRenderedPageBreak/>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Heading3"/>
      </w:pPr>
      <w:bookmarkStart w:id="344" w:name="_Toc160698597"/>
      <w:bookmarkStart w:id="345" w:name="_Toc164843915"/>
      <w:bookmarkStart w:id="346" w:name="_Toc164944550"/>
      <w:bookmarkStart w:id="347" w:name="_Toc168318800"/>
      <w:bookmarkStart w:id="348" w:name="_Toc168319318"/>
      <w:bookmarkStart w:id="349" w:name="_Toc168319571"/>
      <w:bookmarkStart w:id="350" w:name="_Toc168319826"/>
      <w:bookmarkStart w:id="351" w:name="_Toc168320081"/>
      <w:bookmarkStart w:id="352" w:name="_Toc168559737"/>
      <w:bookmarkStart w:id="353" w:name="_Toc175890787"/>
      <w:bookmarkStart w:id="354" w:name="_Toc180645735"/>
      <w:bookmarkStart w:id="355" w:name="_Toc183616668"/>
      <w:r w:rsidRPr="00E21EE9">
        <w:t>6.</w:t>
      </w:r>
      <w:r>
        <w:t>1</w:t>
      </w:r>
      <w:r w:rsidRPr="00E21EE9">
        <w:t>.2</w:t>
      </w:r>
      <w:r w:rsidRPr="00E21EE9">
        <w:tab/>
        <w:t>Procedures</w:t>
      </w:r>
      <w:bookmarkEnd w:id="344"/>
      <w:bookmarkEnd w:id="345"/>
      <w:bookmarkEnd w:id="346"/>
      <w:bookmarkEnd w:id="347"/>
      <w:bookmarkEnd w:id="348"/>
      <w:bookmarkEnd w:id="349"/>
      <w:bookmarkEnd w:id="350"/>
      <w:bookmarkEnd w:id="351"/>
      <w:bookmarkEnd w:id="352"/>
      <w:bookmarkEnd w:id="353"/>
      <w:bookmarkEnd w:id="354"/>
      <w:bookmarkEnd w:id="355"/>
    </w:p>
    <w:p w14:paraId="3D333DBC" w14:textId="77777777" w:rsidR="00B36905" w:rsidRDefault="00B36905" w:rsidP="00B36905">
      <w:pPr>
        <w:rPr>
          <w:rFonts w:eastAsia="DengXian"/>
          <w:lang w:eastAsia="zh-CN"/>
        </w:rPr>
      </w:pPr>
      <w:r w:rsidRPr="00E21EE9">
        <w:rPr>
          <w:rFonts w:eastAsia="DengXian"/>
          <w:lang w:eastAsia="zh-CN"/>
        </w:rPr>
        <w:t xml:space="preserve">As the available power in an </w:t>
      </w:r>
      <w:proofErr w:type="spellStart"/>
      <w:r w:rsidRPr="00E21EE9">
        <w:rPr>
          <w:rFonts w:eastAsia="DengXian"/>
          <w:lang w:eastAsia="zh-CN"/>
        </w:rPr>
        <w:t>AIoT</w:t>
      </w:r>
      <w:proofErr w:type="spellEnd"/>
      <w:r w:rsidRPr="00E21EE9">
        <w:rPr>
          <w:rFonts w:eastAsia="DengXian"/>
          <w:lang w:eastAsia="zh-CN"/>
        </w:rPr>
        <w:t xml:space="preserve">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DengXian"/>
          <w:lang w:eastAsia="zh-CN"/>
        </w:rPr>
      </w:pPr>
      <w:r>
        <w:rPr>
          <w:rFonts w:eastAsia="DengXian"/>
          <w:lang w:eastAsia="zh-CN"/>
        </w:rPr>
        <w:t>-</w:t>
      </w:r>
      <w:r>
        <w:rPr>
          <w:rFonts w:eastAsia="DengXian"/>
          <w:lang w:eastAsia="zh-CN"/>
        </w:rPr>
        <w:tab/>
        <w:t>The initial temporary identifier (</w:t>
      </w:r>
      <w:proofErr w:type="spellStart"/>
      <w:r>
        <w:rPr>
          <w:rFonts w:eastAsia="DengXian"/>
          <w:lang w:eastAsia="zh-CN"/>
        </w:rPr>
        <w:t>TempID</w:t>
      </w:r>
      <w:proofErr w:type="spellEnd"/>
      <w:r>
        <w:rPr>
          <w:rFonts w:eastAsia="DengXian"/>
          <w:lang w:eastAsia="zh-CN"/>
        </w:rPr>
        <w:t xml:space="preserve">) is known by both the CN NF and the </w:t>
      </w:r>
      <w:proofErr w:type="spellStart"/>
      <w:r>
        <w:rPr>
          <w:rFonts w:eastAsia="DengXian"/>
          <w:lang w:eastAsia="zh-CN"/>
        </w:rPr>
        <w:t>AIoT</w:t>
      </w:r>
      <w:proofErr w:type="spellEnd"/>
      <w:r>
        <w:rPr>
          <w:rFonts w:eastAsia="DengXian"/>
          <w:lang w:eastAsia="zh-CN"/>
        </w:rPr>
        <w:t xml:space="preserve"> device. After the </w:t>
      </w:r>
      <w:proofErr w:type="spellStart"/>
      <w:r>
        <w:rPr>
          <w:rFonts w:eastAsia="DengXian"/>
          <w:lang w:eastAsia="zh-CN"/>
        </w:rPr>
        <w:t>AIoT</w:t>
      </w:r>
      <w:proofErr w:type="spellEnd"/>
      <w:r>
        <w:rPr>
          <w:rFonts w:eastAsia="DengXian"/>
          <w:lang w:eastAsia="zh-CN"/>
        </w:rPr>
        <w:t xml:space="preserve"> device has been onboarded to the network the CN NF provision the </w:t>
      </w:r>
      <w:proofErr w:type="spellStart"/>
      <w:r>
        <w:rPr>
          <w:rFonts w:eastAsia="DengXian"/>
          <w:lang w:eastAsia="zh-CN"/>
        </w:rPr>
        <w:t>AIoT</w:t>
      </w:r>
      <w:proofErr w:type="spellEnd"/>
      <w:r>
        <w:rPr>
          <w:rFonts w:eastAsia="DengXian"/>
          <w:lang w:eastAsia="zh-CN"/>
        </w:rPr>
        <w:t xml:space="preserve"> device with the initial </w:t>
      </w:r>
      <w:proofErr w:type="spellStart"/>
      <w:r>
        <w:rPr>
          <w:rFonts w:eastAsia="DengXian"/>
          <w:lang w:eastAsia="zh-CN"/>
        </w:rPr>
        <w:t>TempID</w:t>
      </w:r>
      <w:proofErr w:type="spellEnd"/>
      <w:r>
        <w:rPr>
          <w:rFonts w:eastAsia="DengXian"/>
          <w:lang w:eastAsia="zh-CN"/>
        </w:rPr>
        <w:t xml:space="preserve">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w:t>
      </w:r>
      <w:proofErr w:type="spellStart"/>
      <w:r w:rsidRPr="00E21EE9">
        <w:rPr>
          <w:lang w:eastAsia="zh-CN"/>
        </w:rPr>
        <w:t>A</w:t>
      </w:r>
      <w:r w:rsidRPr="00120E03">
        <w:rPr>
          <w:lang w:eastAsia="zh-CN"/>
        </w:rPr>
        <w:t>I</w:t>
      </w:r>
      <w:r w:rsidRPr="00E21EE9">
        <w:rPr>
          <w:lang w:eastAsia="zh-CN"/>
        </w:rPr>
        <w:t>oT</w:t>
      </w:r>
      <w:proofErr w:type="spellEnd"/>
      <w:r w:rsidRPr="00E21EE9">
        <w:rPr>
          <w:lang w:eastAsia="zh-CN"/>
        </w:rPr>
        <w:t xml:space="preserve"> device Identifier control. </w:t>
      </w:r>
      <w:r w:rsidRPr="00120E03">
        <w:rPr>
          <w:lang w:eastAsia="zh-CN"/>
        </w:rPr>
        <w:t xml:space="preserve">It is assumed that during the onboarding procedure the CN NF can retrieve information from another NF or AF to onboard the </w:t>
      </w:r>
      <w:proofErr w:type="spellStart"/>
      <w:r w:rsidRPr="00120E03">
        <w:rPr>
          <w:lang w:eastAsia="zh-CN"/>
        </w:rPr>
        <w:t>AIoT</w:t>
      </w:r>
      <w:proofErr w:type="spellEnd"/>
      <w:r w:rsidRPr="00120E03">
        <w:rPr>
          <w:lang w:eastAsia="zh-CN"/>
        </w:rPr>
        <w:t xml:space="preserve">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 xml:space="preserve">Every time the </w:t>
      </w:r>
      <w:proofErr w:type="spellStart"/>
      <w:r>
        <w:rPr>
          <w:lang w:eastAsia="zh-CN"/>
        </w:rPr>
        <w:t>TempID</w:t>
      </w:r>
      <w:proofErr w:type="spellEnd"/>
      <w:r>
        <w:rPr>
          <w:lang w:eastAsia="zh-CN"/>
        </w:rPr>
        <w:t xml:space="preserve"> has been sent over the radio interface and a response from the </w:t>
      </w:r>
      <w:proofErr w:type="spellStart"/>
      <w:r>
        <w:rPr>
          <w:lang w:eastAsia="zh-CN"/>
        </w:rPr>
        <w:t>AIoT</w:t>
      </w:r>
      <w:proofErr w:type="spellEnd"/>
      <w:r>
        <w:rPr>
          <w:lang w:eastAsia="zh-CN"/>
        </w:rPr>
        <w:t xml:space="preserve"> device is sent, both CN NF and </w:t>
      </w:r>
      <w:proofErr w:type="spellStart"/>
      <w:r>
        <w:rPr>
          <w:lang w:eastAsia="zh-CN"/>
        </w:rPr>
        <w:t>AIoT</w:t>
      </w:r>
      <w:proofErr w:type="spellEnd"/>
      <w:r>
        <w:rPr>
          <w:lang w:eastAsia="zh-CN"/>
        </w:rPr>
        <w:t xml:space="preserve"> device locally generate a new </w:t>
      </w:r>
      <w:proofErr w:type="spellStart"/>
      <w:r>
        <w:rPr>
          <w:lang w:eastAsia="zh-CN"/>
        </w:rPr>
        <w:t>TempID</w:t>
      </w:r>
      <w:proofErr w:type="spellEnd"/>
      <w:r>
        <w:rPr>
          <w:lang w:eastAsia="zh-CN"/>
        </w:rPr>
        <w:t>.</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w:t>
      </w:r>
      <w:proofErr w:type="spellStart"/>
      <w:r w:rsidRPr="00E21EE9">
        <w:rPr>
          <w:lang w:eastAsia="zh-CN"/>
        </w:rPr>
        <w:t>TempID</w:t>
      </w:r>
      <w:proofErr w:type="spellEnd"/>
      <w:r w:rsidRPr="00E21EE9">
        <w:rPr>
          <w:lang w:eastAsia="zh-CN"/>
        </w:rPr>
        <w:t xml:space="preserve">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 xml:space="preserve">If the CN NF and the </w:t>
      </w:r>
      <w:proofErr w:type="spellStart"/>
      <w:r>
        <w:rPr>
          <w:lang w:eastAsia="zh-CN"/>
        </w:rPr>
        <w:t>AIoT</w:t>
      </w:r>
      <w:proofErr w:type="spellEnd"/>
      <w:r>
        <w:rPr>
          <w:lang w:eastAsia="zh-CN"/>
        </w:rPr>
        <w:t xml:space="preserve"> device </w:t>
      </w:r>
      <w:proofErr w:type="spellStart"/>
      <w:r>
        <w:rPr>
          <w:lang w:eastAsia="zh-CN"/>
        </w:rPr>
        <w:t>TempID</w:t>
      </w:r>
      <w:proofErr w:type="spellEnd"/>
      <w:r>
        <w:rPr>
          <w:lang w:eastAsia="zh-CN"/>
        </w:rPr>
        <w:t xml:space="preserve"> out of sync is detected, the CN NF and the </w:t>
      </w:r>
      <w:proofErr w:type="spellStart"/>
      <w:r>
        <w:rPr>
          <w:lang w:eastAsia="zh-CN"/>
        </w:rPr>
        <w:t>AIoT</w:t>
      </w:r>
      <w:proofErr w:type="spellEnd"/>
      <w:r>
        <w:rPr>
          <w:lang w:eastAsia="zh-CN"/>
        </w:rPr>
        <w:t xml:space="preserve"> re-synchronize the </w:t>
      </w:r>
      <w:proofErr w:type="spellStart"/>
      <w:r>
        <w:rPr>
          <w:lang w:eastAsia="zh-CN"/>
        </w:rPr>
        <w:t>TempID</w:t>
      </w:r>
      <w:proofErr w:type="spellEnd"/>
      <w:r>
        <w:rPr>
          <w:lang w:eastAsia="zh-CN"/>
        </w:rPr>
        <w:t>.</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r>
      <w:proofErr w:type="spellStart"/>
      <w:r>
        <w:t>AIoT</w:t>
      </w:r>
      <w:proofErr w:type="spellEnd"/>
      <w:r>
        <w:t xml:space="preserve"> device considers and responds to the DT message if the </w:t>
      </w:r>
      <w:proofErr w:type="spellStart"/>
      <w:r>
        <w:t>AIoT</w:t>
      </w:r>
      <w:proofErr w:type="spellEnd"/>
      <w:r>
        <w:t xml:space="preserve"> device can match the </w:t>
      </w:r>
      <w:proofErr w:type="spellStart"/>
      <w:r>
        <w:t>TempID</w:t>
      </w:r>
      <w:proofErr w:type="spellEnd"/>
      <w:r>
        <w:t xml:space="preserve"> used in the DT message.</w:t>
      </w:r>
    </w:p>
    <w:p w14:paraId="3A4B1A8C" w14:textId="77777777" w:rsidR="00B36905" w:rsidRDefault="00B36905" w:rsidP="00B36905">
      <w:pPr>
        <w:pStyle w:val="B1"/>
      </w:pPr>
      <w:r>
        <w:t>-</w:t>
      </w:r>
      <w:r>
        <w:tab/>
      </w:r>
      <w:proofErr w:type="spellStart"/>
      <w:r>
        <w:t>AIoT</w:t>
      </w:r>
      <w:proofErr w:type="spellEnd"/>
      <w:r>
        <w:t xml:space="preserve"> device responds with DO-DTT message if the </w:t>
      </w:r>
      <w:proofErr w:type="spellStart"/>
      <w:r>
        <w:t>AIoT</w:t>
      </w:r>
      <w:proofErr w:type="spellEnd"/>
      <w:r>
        <w:t xml:space="preserve"> device can match the </w:t>
      </w:r>
      <w:proofErr w:type="spellStart"/>
      <w:r>
        <w:t>TempID</w:t>
      </w:r>
      <w:proofErr w:type="spellEnd"/>
      <w:r>
        <w:t xml:space="preserve"> used in the trigger message.</w:t>
      </w:r>
    </w:p>
    <w:p w14:paraId="6E463C6E" w14:textId="77777777" w:rsidR="00B36905" w:rsidRPr="00D122D2" w:rsidRDefault="00B36905" w:rsidP="00B36905">
      <w:pPr>
        <w:pStyle w:val="NO"/>
      </w:pPr>
      <w:r w:rsidRPr="00D122D2">
        <w:t>NOTE 2:</w:t>
      </w:r>
      <w:r w:rsidRPr="00D122D2">
        <w:tab/>
        <w:t xml:space="preserve">The CN NF that manages the </w:t>
      </w:r>
      <w:proofErr w:type="spellStart"/>
      <w:r w:rsidRPr="00D122D2">
        <w:t>TempID</w:t>
      </w:r>
      <w:proofErr w:type="spellEnd"/>
      <w:r w:rsidRPr="00D122D2">
        <w:t xml:space="preserve"> will be defined together with the system architecture design to support the Ambient IoT in 5GC.</w:t>
      </w:r>
    </w:p>
    <w:p w14:paraId="1789446B" w14:textId="77777777" w:rsidR="00B36905" w:rsidRPr="00E21EE9" w:rsidRDefault="00B36905" w:rsidP="00B36905">
      <w:pPr>
        <w:pStyle w:val="Heading3"/>
        <w:rPr>
          <w:lang w:eastAsia="zh-CN"/>
        </w:rPr>
      </w:pPr>
      <w:bookmarkStart w:id="356" w:name="_Toc160698598"/>
      <w:bookmarkStart w:id="357" w:name="_Toc164843916"/>
      <w:bookmarkStart w:id="358" w:name="_Toc164944551"/>
      <w:bookmarkStart w:id="359" w:name="_Toc168318801"/>
      <w:bookmarkStart w:id="360" w:name="_Toc168319319"/>
      <w:bookmarkStart w:id="361" w:name="_Toc168319572"/>
      <w:bookmarkStart w:id="362" w:name="_Toc168319827"/>
      <w:bookmarkStart w:id="363" w:name="_Toc168320082"/>
      <w:bookmarkStart w:id="364" w:name="_Toc168559738"/>
      <w:bookmarkStart w:id="365" w:name="_Toc175890788"/>
      <w:bookmarkStart w:id="366" w:name="_Toc180645736"/>
      <w:bookmarkStart w:id="367" w:name="_Toc183616669"/>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356"/>
      <w:bookmarkEnd w:id="357"/>
      <w:bookmarkEnd w:id="358"/>
      <w:bookmarkEnd w:id="359"/>
      <w:bookmarkEnd w:id="360"/>
      <w:bookmarkEnd w:id="361"/>
      <w:bookmarkEnd w:id="362"/>
      <w:bookmarkEnd w:id="363"/>
      <w:bookmarkEnd w:id="364"/>
      <w:bookmarkEnd w:id="365"/>
      <w:bookmarkEnd w:id="366"/>
      <w:bookmarkEnd w:id="367"/>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 xml:space="preserve">Support the </w:t>
      </w:r>
      <w:proofErr w:type="spellStart"/>
      <w:r>
        <w:t>AIoT</w:t>
      </w:r>
      <w:proofErr w:type="spellEnd"/>
      <w:r>
        <w:t xml:space="preserve"> </w:t>
      </w:r>
      <w:proofErr w:type="spellStart"/>
      <w:r>
        <w:t>TempID</w:t>
      </w:r>
      <w:proofErr w:type="spellEnd"/>
      <w:r>
        <w:t xml:space="preserve"> handling including the generation of initial </w:t>
      </w:r>
      <w:proofErr w:type="spellStart"/>
      <w:r>
        <w:t>TempID</w:t>
      </w:r>
      <w:proofErr w:type="spellEnd"/>
      <w:r>
        <w:t xml:space="preserve">, new </w:t>
      </w:r>
      <w:proofErr w:type="spellStart"/>
      <w:r>
        <w:t>TempID</w:t>
      </w:r>
      <w:proofErr w:type="spellEnd"/>
      <w:r>
        <w:t xml:space="preserve"> and re-synchronization between </w:t>
      </w:r>
      <w:proofErr w:type="spellStart"/>
      <w:r>
        <w:t>AIoT</w:t>
      </w:r>
      <w:proofErr w:type="spellEnd"/>
      <w:r>
        <w:t xml:space="preserve">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Heading2"/>
      </w:pPr>
      <w:bookmarkStart w:id="368" w:name="_Toc160698599"/>
      <w:bookmarkStart w:id="369" w:name="_Toc164843917"/>
      <w:bookmarkStart w:id="370" w:name="_Toc164944552"/>
      <w:bookmarkStart w:id="371" w:name="_Toc168318802"/>
      <w:bookmarkStart w:id="372" w:name="_Toc168319320"/>
      <w:bookmarkStart w:id="373" w:name="_Toc168319573"/>
      <w:bookmarkStart w:id="374" w:name="_Toc168319828"/>
      <w:bookmarkStart w:id="375" w:name="_Toc168320083"/>
      <w:bookmarkStart w:id="376" w:name="_Toc168559739"/>
      <w:bookmarkStart w:id="377" w:name="_Toc175890789"/>
      <w:bookmarkStart w:id="378" w:name="_Toc180645737"/>
      <w:bookmarkStart w:id="379" w:name="_Toc183616670"/>
      <w:r w:rsidRPr="00604E30">
        <w:lastRenderedPageBreak/>
        <w:t>6.</w:t>
      </w:r>
      <w:r>
        <w:t>2</w:t>
      </w:r>
      <w:r w:rsidRPr="00604E30">
        <w:rPr>
          <w:rFonts w:hint="eastAsia"/>
        </w:rPr>
        <w:tab/>
      </w:r>
      <w:r w:rsidRPr="00604E30">
        <w:t>Solution</w:t>
      </w:r>
      <w:r w:rsidRPr="00604E30">
        <w:rPr>
          <w:rFonts w:hint="eastAsia"/>
        </w:rPr>
        <w:t xml:space="preserve"> #</w:t>
      </w:r>
      <w:r>
        <w:t>2</w:t>
      </w:r>
      <w:r w:rsidRPr="00604E30">
        <w:t xml:space="preserve">: </w:t>
      </w:r>
      <w:proofErr w:type="spellStart"/>
      <w:r w:rsidRPr="00604E30">
        <w:t>AIoT</w:t>
      </w:r>
      <w:proofErr w:type="spellEnd"/>
      <w:r w:rsidRPr="00604E30">
        <w:t xml:space="preserve"> Device ID with home network, owner and instance identification</w:t>
      </w:r>
      <w:bookmarkEnd w:id="368"/>
      <w:bookmarkEnd w:id="369"/>
      <w:bookmarkEnd w:id="370"/>
      <w:bookmarkEnd w:id="371"/>
      <w:bookmarkEnd w:id="372"/>
      <w:bookmarkEnd w:id="373"/>
      <w:bookmarkEnd w:id="374"/>
      <w:bookmarkEnd w:id="375"/>
      <w:bookmarkEnd w:id="376"/>
      <w:bookmarkEnd w:id="377"/>
      <w:bookmarkEnd w:id="378"/>
      <w:bookmarkEnd w:id="379"/>
    </w:p>
    <w:p w14:paraId="59BC7736" w14:textId="77777777" w:rsidR="00B36905" w:rsidRPr="00604E30" w:rsidRDefault="00B36905" w:rsidP="00B36905">
      <w:pPr>
        <w:pStyle w:val="Heading3"/>
      </w:pPr>
      <w:bookmarkStart w:id="380" w:name="_Toc160698600"/>
      <w:bookmarkStart w:id="381" w:name="_Toc164843918"/>
      <w:bookmarkStart w:id="382" w:name="_Toc164944553"/>
      <w:bookmarkStart w:id="383" w:name="_Toc168318803"/>
      <w:bookmarkStart w:id="384" w:name="_Toc168319321"/>
      <w:bookmarkStart w:id="385" w:name="_Toc168319574"/>
      <w:bookmarkStart w:id="386" w:name="_Toc168319829"/>
      <w:bookmarkStart w:id="387" w:name="_Toc168320084"/>
      <w:bookmarkStart w:id="388" w:name="_Toc168559740"/>
      <w:bookmarkStart w:id="389" w:name="_Toc175890790"/>
      <w:bookmarkStart w:id="390" w:name="_Toc180645738"/>
      <w:bookmarkStart w:id="391" w:name="_Toc183616671"/>
      <w:r w:rsidRPr="00604E30">
        <w:t>6.</w:t>
      </w:r>
      <w:r>
        <w:t>2</w:t>
      </w:r>
      <w:r w:rsidRPr="00604E30">
        <w:t>.1</w:t>
      </w:r>
      <w:r w:rsidRPr="00604E30">
        <w:rPr>
          <w:rFonts w:hint="eastAsia"/>
        </w:rPr>
        <w:tab/>
        <w:t>Description</w:t>
      </w:r>
      <w:bookmarkEnd w:id="380"/>
      <w:bookmarkEnd w:id="381"/>
      <w:bookmarkEnd w:id="382"/>
      <w:bookmarkEnd w:id="383"/>
      <w:bookmarkEnd w:id="384"/>
      <w:bookmarkEnd w:id="385"/>
      <w:bookmarkEnd w:id="386"/>
      <w:bookmarkEnd w:id="387"/>
      <w:bookmarkEnd w:id="388"/>
      <w:bookmarkEnd w:id="389"/>
      <w:bookmarkEnd w:id="390"/>
      <w:bookmarkEnd w:id="391"/>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44E3B006"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4B3399" w:rsidRPr="00604E30">
        <w:rPr>
          <w:rFonts w:eastAsiaTheme="minorEastAsia"/>
          <w:lang w:eastAsia="zh-CN"/>
        </w:rPr>
        <w:t>TS</w:t>
      </w:r>
      <w:r w:rsidR="004B3399">
        <w:rPr>
          <w:rFonts w:eastAsiaTheme="minorEastAsia"/>
          <w:lang w:eastAsia="zh-CN"/>
        </w:rPr>
        <w:t> </w:t>
      </w:r>
      <w:r w:rsidR="004B3399" w:rsidRPr="00604E30">
        <w:rPr>
          <w:rFonts w:eastAsiaTheme="minorEastAsia"/>
          <w:lang w:eastAsia="zh-CN"/>
        </w:rPr>
        <w:t>22.369</w:t>
      </w:r>
      <w:r w:rsidR="004B3399">
        <w:rPr>
          <w:rFonts w:eastAsiaTheme="minorEastAsia"/>
          <w:lang w:eastAsia="zh-CN"/>
        </w:rPr>
        <w:t> </w:t>
      </w:r>
      <w:r w:rsidR="004B3399"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392" w:name="_MON_1770815832"/>
    <w:bookmarkEnd w:id="392"/>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4.75pt;height:158.25pt" o:ole="">
            <v:imagedata r:id="rId14" o:title=""/>
          </v:shape>
          <o:OLEObject Type="Embed" ProgID="Word.Document.12" ShapeID="_x0000_i1027" DrawAspect="Content" ObjectID="_1794390805"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393" w:name="_MON_1770815956"/>
    <w:bookmarkEnd w:id="393"/>
    <w:p w14:paraId="32BA2C2F" w14:textId="77777777" w:rsidR="00B36905" w:rsidRPr="00604E30" w:rsidRDefault="00B36905" w:rsidP="00B36905">
      <w:pPr>
        <w:pStyle w:val="TH"/>
        <w:rPr>
          <w:noProof/>
        </w:rPr>
      </w:pPr>
      <w:r>
        <w:rPr>
          <w:noProof/>
        </w:rPr>
        <w:object w:dxaOrig="8409" w:dyaOrig="1779" w14:anchorId="06F177E0">
          <v:shape id="_x0000_i1028" type="#_x0000_t75" style="width:421.5pt;height:88.5pt" o:ole="">
            <v:imagedata r:id="rId16" o:title=""/>
          </v:shape>
          <o:OLEObject Type="Embed" ProgID="Word.Document.12" ShapeID="_x0000_i1028" DrawAspect="Content" ObjectID="_1794390806" r:id="rId17">
            <o:FieldCodes>\s</o:FieldCodes>
          </o:OLEObject>
        </w:object>
      </w:r>
    </w:p>
    <w:p w14:paraId="2B3DDE71" w14:textId="77777777" w:rsidR="00B36905" w:rsidRPr="00604E30" w:rsidRDefault="00B36905" w:rsidP="00B36905">
      <w:pPr>
        <w:pStyle w:val="TF"/>
        <w:rPr>
          <w:rFonts w:eastAsiaTheme="minorEastAsia"/>
          <w:lang w:eastAsia="zh-CN"/>
        </w:rPr>
      </w:pPr>
      <w:bookmarkStart w:id="394" w:name="_CRFigure4_2_161"/>
      <w:r w:rsidRPr="00604E30">
        <w:t xml:space="preserve">Figure </w:t>
      </w:r>
      <w:bookmarkEnd w:id="394"/>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Heading3"/>
      </w:pPr>
      <w:bookmarkStart w:id="395" w:name="_Toc160698601"/>
      <w:bookmarkStart w:id="396" w:name="_Toc164843919"/>
      <w:bookmarkStart w:id="397" w:name="_Toc164944554"/>
      <w:bookmarkStart w:id="398" w:name="_Toc168318804"/>
      <w:bookmarkStart w:id="399" w:name="_Toc168319322"/>
      <w:bookmarkStart w:id="400" w:name="_Toc168319575"/>
      <w:bookmarkStart w:id="401" w:name="_Toc168319830"/>
      <w:bookmarkStart w:id="402" w:name="_Toc168320085"/>
      <w:bookmarkStart w:id="403" w:name="_Toc168559741"/>
      <w:bookmarkStart w:id="404" w:name="_Toc175890791"/>
      <w:bookmarkStart w:id="405" w:name="_Toc180645739"/>
      <w:bookmarkStart w:id="406" w:name="_Toc183616672"/>
      <w:r w:rsidRPr="00604E30">
        <w:t>6.</w:t>
      </w:r>
      <w:r>
        <w:t>2</w:t>
      </w:r>
      <w:r w:rsidRPr="00604E30">
        <w:t>.2</w:t>
      </w:r>
      <w:r w:rsidRPr="00604E30">
        <w:tab/>
        <w:t>Procedures</w:t>
      </w:r>
      <w:bookmarkEnd w:id="395"/>
      <w:bookmarkEnd w:id="396"/>
      <w:bookmarkEnd w:id="397"/>
      <w:bookmarkEnd w:id="398"/>
      <w:bookmarkEnd w:id="399"/>
      <w:bookmarkEnd w:id="400"/>
      <w:bookmarkEnd w:id="401"/>
      <w:bookmarkEnd w:id="402"/>
      <w:bookmarkEnd w:id="403"/>
      <w:bookmarkEnd w:id="404"/>
      <w:bookmarkEnd w:id="405"/>
      <w:bookmarkEnd w:id="406"/>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Heading3"/>
        <w:rPr>
          <w:lang w:eastAsia="zh-CN"/>
        </w:rPr>
      </w:pPr>
      <w:bookmarkStart w:id="407" w:name="_Toc160698602"/>
      <w:bookmarkStart w:id="408" w:name="_Toc164843920"/>
      <w:bookmarkStart w:id="409" w:name="_Toc164944555"/>
      <w:bookmarkStart w:id="410" w:name="_Toc168318805"/>
      <w:bookmarkStart w:id="411" w:name="_Toc168319323"/>
      <w:bookmarkStart w:id="412" w:name="_Toc168319576"/>
      <w:bookmarkStart w:id="413" w:name="_Toc168319831"/>
      <w:bookmarkStart w:id="414" w:name="_Toc168320086"/>
      <w:bookmarkStart w:id="415" w:name="_Toc168559742"/>
      <w:bookmarkStart w:id="416" w:name="_Toc175890792"/>
      <w:bookmarkStart w:id="417" w:name="_Toc180645740"/>
      <w:bookmarkStart w:id="418" w:name="_Toc183616673"/>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407"/>
      <w:bookmarkEnd w:id="408"/>
      <w:bookmarkEnd w:id="409"/>
      <w:bookmarkEnd w:id="410"/>
      <w:bookmarkEnd w:id="411"/>
      <w:bookmarkEnd w:id="412"/>
      <w:bookmarkEnd w:id="413"/>
      <w:bookmarkEnd w:id="414"/>
      <w:bookmarkEnd w:id="415"/>
      <w:bookmarkEnd w:id="416"/>
      <w:bookmarkEnd w:id="417"/>
      <w:bookmarkEnd w:id="418"/>
    </w:p>
    <w:p w14:paraId="31A081B0" w14:textId="77777777" w:rsidR="00B36905" w:rsidRPr="00C4739D"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759C0BAF" w14:textId="77777777" w:rsidR="00B36905" w:rsidRPr="007045CC" w:rsidRDefault="00B36905" w:rsidP="00B36905">
      <w:pPr>
        <w:pStyle w:val="Heading2"/>
      </w:pPr>
      <w:bookmarkStart w:id="419" w:name="_Toc160698603"/>
      <w:bookmarkStart w:id="420" w:name="_Toc164843921"/>
      <w:bookmarkStart w:id="421" w:name="_Toc164944556"/>
      <w:bookmarkStart w:id="422" w:name="_Toc168318806"/>
      <w:bookmarkStart w:id="423" w:name="_Toc168319324"/>
      <w:bookmarkStart w:id="424" w:name="_Toc168319577"/>
      <w:bookmarkStart w:id="425" w:name="_Toc168319832"/>
      <w:bookmarkStart w:id="426" w:name="_Toc168320087"/>
      <w:bookmarkStart w:id="427" w:name="_Toc168559743"/>
      <w:bookmarkStart w:id="428" w:name="_Toc175890793"/>
      <w:bookmarkStart w:id="429" w:name="_Toc180645741"/>
      <w:bookmarkStart w:id="430" w:name="_Toc183616674"/>
      <w:bookmarkEnd w:id="314"/>
      <w:bookmarkEnd w:id="315"/>
      <w:bookmarkEnd w:id="316"/>
      <w:bookmarkEnd w:id="317"/>
      <w:bookmarkEnd w:id="318"/>
      <w:bookmarkEnd w:id="319"/>
      <w:r w:rsidRPr="007045CC">
        <w:lastRenderedPageBreak/>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419"/>
      <w:bookmarkEnd w:id="420"/>
      <w:bookmarkEnd w:id="421"/>
      <w:bookmarkEnd w:id="422"/>
      <w:bookmarkEnd w:id="423"/>
      <w:bookmarkEnd w:id="424"/>
      <w:bookmarkEnd w:id="425"/>
      <w:bookmarkEnd w:id="426"/>
      <w:bookmarkEnd w:id="427"/>
      <w:bookmarkEnd w:id="428"/>
      <w:bookmarkEnd w:id="429"/>
      <w:bookmarkEnd w:id="430"/>
    </w:p>
    <w:p w14:paraId="7E79351A" w14:textId="77777777" w:rsidR="00B36905" w:rsidRPr="00822E86" w:rsidRDefault="00B36905" w:rsidP="00B36905">
      <w:pPr>
        <w:pStyle w:val="Heading3"/>
      </w:pPr>
      <w:bookmarkStart w:id="431" w:name="_Toc160698604"/>
      <w:bookmarkStart w:id="432" w:name="_Toc164843922"/>
      <w:bookmarkStart w:id="433" w:name="_Toc164944557"/>
      <w:bookmarkStart w:id="434" w:name="_Toc168318807"/>
      <w:bookmarkStart w:id="435" w:name="_Toc168319325"/>
      <w:bookmarkStart w:id="436" w:name="_Toc168319578"/>
      <w:bookmarkStart w:id="437" w:name="_Toc168319833"/>
      <w:bookmarkStart w:id="438" w:name="_Toc168320088"/>
      <w:bookmarkStart w:id="439" w:name="_Toc168559744"/>
      <w:bookmarkStart w:id="440" w:name="_Toc175890794"/>
      <w:bookmarkStart w:id="441" w:name="_Toc180645742"/>
      <w:bookmarkStart w:id="442" w:name="_Toc183616675"/>
      <w:r w:rsidRPr="00822E86">
        <w:t>6.</w:t>
      </w:r>
      <w:r>
        <w:t>3</w:t>
      </w:r>
      <w:r w:rsidRPr="00822E86">
        <w:t>.</w:t>
      </w:r>
      <w:r>
        <w:t>1</w:t>
      </w:r>
      <w:r w:rsidRPr="00822E86">
        <w:rPr>
          <w:rFonts w:hint="eastAsia"/>
        </w:rPr>
        <w:tab/>
        <w:t>Description</w:t>
      </w:r>
      <w:bookmarkEnd w:id="431"/>
      <w:bookmarkEnd w:id="432"/>
      <w:bookmarkEnd w:id="433"/>
      <w:bookmarkEnd w:id="434"/>
      <w:bookmarkEnd w:id="435"/>
      <w:bookmarkEnd w:id="436"/>
      <w:bookmarkEnd w:id="437"/>
      <w:bookmarkEnd w:id="438"/>
      <w:bookmarkEnd w:id="439"/>
      <w:bookmarkEnd w:id="440"/>
      <w:bookmarkEnd w:id="441"/>
      <w:bookmarkEnd w:id="442"/>
    </w:p>
    <w:p w14:paraId="0AF72275" w14:textId="77777777" w:rsidR="00B36905" w:rsidRDefault="00B36905" w:rsidP="00B36905">
      <w:pPr>
        <w:pStyle w:val="Heading4"/>
        <w:rPr>
          <w:lang w:eastAsia="zh-CN"/>
        </w:rPr>
      </w:pPr>
      <w:bookmarkStart w:id="443" w:name="_Toc160698605"/>
      <w:bookmarkStart w:id="444" w:name="_Toc164843923"/>
      <w:bookmarkStart w:id="445" w:name="_Toc164944558"/>
      <w:bookmarkStart w:id="446" w:name="_Toc168318808"/>
      <w:bookmarkStart w:id="447" w:name="_Toc168319326"/>
      <w:bookmarkStart w:id="448" w:name="_Toc168319579"/>
      <w:bookmarkStart w:id="449" w:name="_Toc168319834"/>
      <w:bookmarkStart w:id="450" w:name="_Toc168320089"/>
      <w:bookmarkStart w:id="451" w:name="_Toc168559745"/>
      <w:bookmarkStart w:id="452" w:name="_Toc175890795"/>
      <w:bookmarkStart w:id="453" w:name="_Toc180645743"/>
      <w:bookmarkStart w:id="454" w:name="_Toc183616676"/>
      <w:r>
        <w:rPr>
          <w:lang w:eastAsia="zh-CN"/>
        </w:rPr>
        <w:t>6.3.1.1</w:t>
      </w:r>
      <w:r>
        <w:rPr>
          <w:lang w:eastAsia="zh-CN"/>
        </w:rPr>
        <w:tab/>
        <w:t>Introduction</w:t>
      </w:r>
      <w:bookmarkEnd w:id="443"/>
      <w:bookmarkEnd w:id="444"/>
      <w:bookmarkEnd w:id="445"/>
      <w:bookmarkEnd w:id="446"/>
      <w:bookmarkEnd w:id="447"/>
      <w:bookmarkEnd w:id="448"/>
      <w:bookmarkEnd w:id="449"/>
      <w:bookmarkEnd w:id="450"/>
      <w:bookmarkEnd w:id="451"/>
      <w:bookmarkEnd w:id="452"/>
      <w:bookmarkEnd w:id="453"/>
      <w:bookmarkEnd w:id="454"/>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Heading4"/>
        <w:rPr>
          <w:lang w:eastAsia="zh-CN"/>
        </w:rPr>
      </w:pPr>
      <w:bookmarkStart w:id="455" w:name="_Toc160698606"/>
      <w:bookmarkStart w:id="456" w:name="_Toc164843924"/>
      <w:bookmarkStart w:id="457" w:name="_Toc164944559"/>
      <w:bookmarkStart w:id="458" w:name="_Toc168318809"/>
      <w:bookmarkStart w:id="459" w:name="_Toc168319327"/>
      <w:bookmarkStart w:id="460" w:name="_Toc168319580"/>
      <w:bookmarkStart w:id="461" w:name="_Toc168319835"/>
      <w:bookmarkStart w:id="462" w:name="_Toc168320090"/>
      <w:bookmarkStart w:id="463" w:name="_Toc168559746"/>
      <w:bookmarkStart w:id="464" w:name="_Toc175890796"/>
      <w:bookmarkStart w:id="465" w:name="_Toc180645744"/>
      <w:bookmarkStart w:id="466" w:name="_Toc183616677"/>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455"/>
      <w:bookmarkEnd w:id="456"/>
      <w:bookmarkEnd w:id="457"/>
      <w:bookmarkEnd w:id="458"/>
      <w:bookmarkEnd w:id="459"/>
      <w:bookmarkEnd w:id="460"/>
      <w:bookmarkEnd w:id="461"/>
      <w:bookmarkEnd w:id="462"/>
      <w:bookmarkEnd w:id="463"/>
      <w:bookmarkEnd w:id="464"/>
      <w:bookmarkEnd w:id="465"/>
      <w:bookmarkEnd w:id="466"/>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w:t>
      </w:r>
      <w:proofErr w:type="spellStart"/>
      <w:r>
        <w:rPr>
          <w:lang w:eastAsia="zh-CN"/>
        </w:rPr>
        <w:t>AIoT</w:t>
      </w:r>
      <w:proofErr w:type="spellEnd"/>
      <w:r>
        <w:rPr>
          <w:lang w:eastAsia="zh-CN"/>
        </w:rPr>
        <w:t xml:space="preserve"> </w:t>
      </w:r>
      <w:r>
        <w:rPr>
          <w:lang w:val="en-US" w:eastAsia="zh-CN"/>
        </w:rPr>
        <w:t>D</w:t>
      </w:r>
      <w:proofErr w:type="spellStart"/>
      <w:r>
        <w:rPr>
          <w:lang w:eastAsia="zh-CN"/>
        </w:rPr>
        <w:t>evice</w:t>
      </w:r>
      <w:proofErr w:type="spellEnd"/>
      <w:r>
        <w:rPr>
          <w:lang w:eastAsia="zh-CN"/>
        </w:rPr>
        <w:t xml:space="preserv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 xml:space="preserve">Read: Reading data from an </w:t>
      </w:r>
      <w:proofErr w:type="spellStart"/>
      <w:r w:rsidRPr="00604C40">
        <w:t>AIoT</w:t>
      </w:r>
      <w:proofErr w:type="spellEnd"/>
      <w:r w:rsidRPr="00604C40">
        <w:t xml:space="preserve"> Device;</w:t>
      </w:r>
    </w:p>
    <w:p w14:paraId="1FA2D94C" w14:textId="77777777" w:rsidR="00B36905" w:rsidRPr="00604C40" w:rsidRDefault="00B36905" w:rsidP="00B36905">
      <w:pPr>
        <w:pStyle w:val="B2"/>
      </w:pPr>
      <w:r w:rsidRPr="00604C40">
        <w:t>-</w:t>
      </w:r>
      <w:r w:rsidRPr="00604C40">
        <w:tab/>
        <w:t xml:space="preserve">Write: Writing data to an </w:t>
      </w:r>
      <w:proofErr w:type="spellStart"/>
      <w:r w:rsidRPr="00604C40">
        <w:t>AIoT</w:t>
      </w:r>
      <w:proofErr w:type="spellEnd"/>
      <w:r w:rsidRPr="00604C40">
        <w:t xml:space="preserve"> Device;</w:t>
      </w:r>
    </w:p>
    <w:p w14:paraId="4576E8B7" w14:textId="77777777" w:rsidR="00B36905" w:rsidRPr="00604C40" w:rsidRDefault="00B36905" w:rsidP="00B36905">
      <w:pPr>
        <w:pStyle w:val="B2"/>
      </w:pPr>
      <w:r w:rsidRPr="00604C40">
        <w:t>-</w:t>
      </w:r>
      <w:r w:rsidRPr="00604C40">
        <w:tab/>
        <w:t xml:space="preserve">Disable: Disable an </w:t>
      </w:r>
      <w:proofErr w:type="spellStart"/>
      <w:r w:rsidRPr="00604C40">
        <w:t>AIoT</w:t>
      </w:r>
      <w:proofErr w:type="spellEnd"/>
      <w:r w:rsidRPr="00604C40">
        <w:t xml:space="preserve">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 xml:space="preserve">Refers to the message sent by an </w:t>
      </w:r>
      <w:proofErr w:type="spellStart"/>
      <w:r>
        <w:rPr>
          <w:lang w:val="en-US" w:eastAsia="zh-CN"/>
        </w:rPr>
        <w:t>AIoT</w:t>
      </w:r>
      <w:proofErr w:type="spellEnd"/>
      <w:r>
        <w:rPr>
          <w:lang w:val="en-US" w:eastAsia="zh-CN"/>
        </w:rPr>
        <w:t xml:space="preserve">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w:t>
      </w:r>
      <w:proofErr w:type="spellStart"/>
      <w:r>
        <w:rPr>
          <w:lang w:val="en-US" w:eastAsia="zh-CN"/>
        </w:rPr>
        <w:t>AIoT</w:t>
      </w:r>
      <w:proofErr w:type="spellEnd"/>
      <w:r>
        <w:rPr>
          <w:lang w:val="en-US" w:eastAsia="zh-CN"/>
        </w:rPr>
        <w:t xml:space="preserve">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xml:space="preserve">: Criteria to limit an Inventory or Command to </w:t>
      </w:r>
      <w:proofErr w:type="spellStart"/>
      <w:r>
        <w:rPr>
          <w:lang w:val="en-US" w:eastAsia="zh-CN"/>
        </w:rPr>
        <w:t>AIoT</w:t>
      </w:r>
      <w:proofErr w:type="spellEnd"/>
      <w:r>
        <w:rPr>
          <w:lang w:val="en-US" w:eastAsia="zh-CN"/>
        </w:rPr>
        <w:t xml:space="preserve"> Devices that match certain criteria. Filter Criteria may consist of the following:</w:t>
      </w:r>
    </w:p>
    <w:p w14:paraId="4B59235E" w14:textId="4D8F4B44" w:rsidR="00A00AFA" w:rsidRDefault="00B36905" w:rsidP="00B36905">
      <w:pPr>
        <w:pStyle w:val="B2"/>
        <w:rPr>
          <w:lang w:eastAsia="zh-CN"/>
        </w:rPr>
      </w:pPr>
      <w:r>
        <w:rPr>
          <w:lang w:eastAsia="zh-CN"/>
        </w:rPr>
        <w:t>-</w:t>
      </w:r>
      <w:r>
        <w:rPr>
          <w:lang w:eastAsia="zh-CN"/>
        </w:rPr>
        <w:tab/>
        <w:t xml:space="preserve"> an EPC </w:t>
      </w:r>
      <w:r>
        <w:rPr>
          <w:lang w:val="en-US"/>
        </w:rPr>
        <w:t xml:space="preserve">as defined by GS1 in the </w:t>
      </w:r>
      <w:r>
        <w:t>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lang w:val="en-US"/>
        </w:rPr>
        <w:t> [10]</w:t>
      </w:r>
      <w:r w:rsidR="00302B55">
        <w:rPr>
          <w:lang w:val="en-US"/>
        </w:rPr>
        <w:t>)</w:t>
      </w:r>
      <w:r>
        <w:rPr>
          <w:lang w:val="en-US"/>
        </w:rPr>
        <w:t xml:space="preserve"> </w:t>
      </w:r>
      <w:r>
        <w:rPr>
          <w:lang w:eastAsia="zh-CN"/>
        </w:rPr>
        <w:t xml:space="preserve">and </w:t>
      </w:r>
      <w:r>
        <w:rPr>
          <w:lang w:val="en-US" w:eastAsia="zh-CN"/>
        </w:rPr>
        <w:t xml:space="preserve">optionally </w:t>
      </w:r>
      <w:r>
        <w:rPr>
          <w:lang w:eastAsia="zh-CN"/>
        </w:rPr>
        <w:t>a bitmask</w:t>
      </w:r>
      <w:r w:rsidR="001F69FC">
        <w:rPr>
          <w:lang w:val="en-US" w:eastAsia="zh-CN"/>
        </w:rPr>
        <w:t>;</w:t>
      </w:r>
    </w:p>
    <w:p w14:paraId="22E20B0E" w14:textId="5A57BC30" w:rsidR="00B36905" w:rsidRDefault="001F69FC" w:rsidP="00B36905">
      <w:pPr>
        <w:pStyle w:val="B2"/>
        <w:rPr>
          <w:lang w:val="en-US" w:eastAsia="zh-CN"/>
        </w:rPr>
      </w:pPr>
      <w:r>
        <w:rPr>
          <w:lang w:val="en-US" w:eastAsia="zh-CN"/>
        </w:rPr>
        <w:t>-</w:t>
      </w:r>
      <w:r>
        <w:rPr>
          <w:lang w:val="en-US" w:eastAsia="zh-CN"/>
        </w:rPr>
        <w:tab/>
        <w:t>a Closest indication</w:t>
      </w:r>
      <w:r w:rsidR="00B36905">
        <w:rPr>
          <w:lang w:val="en-US" w:eastAsia="zh-CN"/>
        </w:rPr>
        <w:t>.</w:t>
      </w:r>
    </w:p>
    <w:p w14:paraId="6AEC3CAE" w14:textId="27CBACBB" w:rsidR="002C785E" w:rsidRPr="002C785E" w:rsidRDefault="002C785E" w:rsidP="00B36905">
      <w:pPr>
        <w:pStyle w:val="NO"/>
        <w:rPr>
          <w:lang w:eastAsia="zh-CN"/>
        </w:rPr>
      </w:pPr>
      <w:r>
        <w:rPr>
          <w:lang w:eastAsia="zh-CN"/>
        </w:rPr>
        <w:t>NOTE 1:</w:t>
      </w:r>
      <w:r>
        <w:rPr>
          <w:lang w:eastAsia="zh-CN"/>
        </w:rPr>
        <w:tab/>
        <w:t>The Closest indication only applies to the Inventory procedure.</w:t>
      </w:r>
    </w:p>
    <w:p w14:paraId="210A2F72" w14:textId="7FDC3C87" w:rsidR="00B36905" w:rsidRDefault="00B36905" w:rsidP="00B36905">
      <w:pPr>
        <w:pStyle w:val="NO"/>
        <w:rPr>
          <w:lang w:eastAsia="zh-CN"/>
        </w:rPr>
      </w:pPr>
      <w:r>
        <w:rPr>
          <w:lang w:eastAsia="zh-CN"/>
        </w:rPr>
        <w:t>NOTE</w:t>
      </w:r>
      <w:r w:rsidR="002C785E">
        <w:rPr>
          <w:lang w:eastAsia="zh-CN"/>
        </w:rPr>
        <w:t> 2</w:t>
      </w:r>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w:t>
      </w:r>
      <w:proofErr w:type="spellStart"/>
      <w:r>
        <w:rPr>
          <w:lang w:eastAsia="zh-CN"/>
        </w:rPr>
        <w:t>AIoT</w:t>
      </w:r>
      <w:proofErr w:type="spellEnd"/>
      <w:r>
        <w:rPr>
          <w:lang w:eastAsia="zh-CN"/>
        </w:rPr>
        <w:t xml:space="preserve"> </w:t>
      </w:r>
      <w:r>
        <w:rPr>
          <w:lang w:val="en-US" w:eastAsia="zh-CN"/>
        </w:rPr>
        <w:t>D</w:t>
      </w:r>
      <w:proofErr w:type="spellStart"/>
      <w:r>
        <w:rPr>
          <w:lang w:eastAsia="zh-CN"/>
        </w:rPr>
        <w:t>evice</w:t>
      </w:r>
      <w:proofErr w:type="spellEnd"/>
      <w:r>
        <w:rPr>
          <w:lang w:val="en-US" w:eastAsia="zh-CN"/>
        </w:rPr>
        <w:t>s</w:t>
      </w:r>
      <w:r>
        <w:rPr>
          <w:lang w:eastAsia="zh-CN"/>
        </w:rPr>
        <w:t xml:space="preserve"> in range of a reader.</w:t>
      </w:r>
    </w:p>
    <w:p w14:paraId="6A59695B" w14:textId="77777777" w:rsidR="00B36905" w:rsidRPr="001E4A6A" w:rsidRDefault="00B36905" w:rsidP="00B36905">
      <w:pPr>
        <w:pStyle w:val="Heading4"/>
        <w:rPr>
          <w:lang w:eastAsia="zh-CN"/>
        </w:rPr>
      </w:pPr>
      <w:bookmarkStart w:id="467" w:name="_Toc160698607"/>
      <w:bookmarkStart w:id="468" w:name="_Toc164843925"/>
      <w:bookmarkStart w:id="469" w:name="_Toc164944560"/>
      <w:bookmarkStart w:id="470" w:name="_Toc168318810"/>
      <w:bookmarkStart w:id="471" w:name="_Toc168319328"/>
      <w:bookmarkStart w:id="472" w:name="_Toc168319581"/>
      <w:bookmarkStart w:id="473" w:name="_Toc168319836"/>
      <w:bookmarkStart w:id="474" w:name="_Toc168320091"/>
      <w:bookmarkStart w:id="475" w:name="_Toc168559747"/>
      <w:bookmarkStart w:id="476" w:name="_Toc175890797"/>
      <w:bookmarkStart w:id="477" w:name="_Toc180645745"/>
      <w:bookmarkStart w:id="478" w:name="_Toc183616678"/>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467"/>
      <w:bookmarkEnd w:id="468"/>
      <w:bookmarkEnd w:id="469"/>
      <w:bookmarkEnd w:id="470"/>
      <w:bookmarkEnd w:id="471"/>
      <w:bookmarkEnd w:id="472"/>
      <w:bookmarkEnd w:id="473"/>
      <w:bookmarkEnd w:id="474"/>
      <w:bookmarkEnd w:id="475"/>
      <w:bookmarkEnd w:id="476"/>
      <w:bookmarkEnd w:id="477"/>
      <w:bookmarkEnd w:id="478"/>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 xml:space="preserve">Commands and Command Responses are end-to-end protected between AF and </w:t>
      </w:r>
      <w:proofErr w:type="spellStart"/>
      <w:r w:rsidRPr="00604C40">
        <w:t>AIoT</w:t>
      </w:r>
      <w:proofErr w:type="spellEnd"/>
      <w:r w:rsidRPr="00604C40">
        <w:t xml:space="preserve">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 xml:space="preserve">Commands and Command Responses are transparent to the </w:t>
      </w:r>
      <w:proofErr w:type="spellStart"/>
      <w:r w:rsidRPr="00604C40">
        <w:t>AIoT</w:t>
      </w:r>
      <w:proofErr w:type="spellEnd"/>
      <w:r w:rsidRPr="00604C40">
        <w:t xml:space="preserve"> Controller and the Reader, i.e. the </w:t>
      </w:r>
      <w:proofErr w:type="spellStart"/>
      <w:r w:rsidRPr="00604C40">
        <w:t>AIoT</w:t>
      </w:r>
      <w:proofErr w:type="spellEnd"/>
      <w:r w:rsidRPr="00604C40">
        <w:t xml:space="preserve"> Controller and Reader are not aware of the contents of Commands and Command Responses.</w:t>
      </w:r>
    </w:p>
    <w:p w14:paraId="5E986295" w14:textId="6623CB18" w:rsidR="00B36905" w:rsidRPr="00604C40" w:rsidRDefault="00B36905" w:rsidP="00B36905">
      <w:pPr>
        <w:pStyle w:val="B1"/>
      </w:pPr>
      <w:r w:rsidRPr="00604C40">
        <w:t>-</w:t>
      </w:r>
      <w:r w:rsidRPr="00604C40">
        <w:tab/>
      </w:r>
      <w:proofErr w:type="spellStart"/>
      <w:r w:rsidRPr="00604C40">
        <w:t>AIoT</w:t>
      </w:r>
      <w:proofErr w:type="spellEnd"/>
      <w:r w:rsidRPr="00604C40">
        <w:t xml:space="preserve"> Devices are assumed to be pre-provisioned with a Device ID and the security material for the end-to-end protection of Commands and Command Results.</w:t>
      </w:r>
      <w:r w:rsidRPr="667A227A">
        <w:t xml:space="preserve"> The EPC as defined by GS1 in the 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Pr="667A227A">
        <w:t> [10]</w:t>
      </w:r>
      <w:r w:rsidR="00302B55">
        <w:t>)</w:t>
      </w:r>
      <w:r w:rsidRPr="667A227A">
        <w:t xml:space="preserve">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Heading4"/>
        <w:rPr>
          <w:lang w:eastAsia="zh-CN"/>
        </w:rPr>
      </w:pPr>
      <w:bookmarkStart w:id="479" w:name="_Toc160698608"/>
      <w:bookmarkStart w:id="480" w:name="_Toc164843926"/>
      <w:bookmarkStart w:id="481" w:name="_Toc164944561"/>
      <w:bookmarkStart w:id="482" w:name="_Toc168318811"/>
      <w:bookmarkStart w:id="483" w:name="_Toc168319329"/>
      <w:bookmarkStart w:id="484" w:name="_Toc168319582"/>
      <w:bookmarkStart w:id="485" w:name="_Toc168319837"/>
      <w:bookmarkStart w:id="486" w:name="_Toc168320092"/>
      <w:bookmarkStart w:id="487" w:name="_Toc168559748"/>
      <w:bookmarkStart w:id="488" w:name="_Toc175890798"/>
      <w:bookmarkStart w:id="489" w:name="_Toc180645746"/>
      <w:bookmarkStart w:id="490" w:name="_Toc183616679"/>
      <w:r>
        <w:rPr>
          <w:lang w:eastAsia="zh-CN"/>
        </w:rPr>
        <w:t>6.3.1.4</w:t>
      </w:r>
      <w:r>
        <w:rPr>
          <w:lang w:eastAsia="zh-CN"/>
        </w:rPr>
        <w:tab/>
        <w:t>Reference architecture</w:t>
      </w:r>
      <w:bookmarkEnd w:id="479"/>
      <w:bookmarkEnd w:id="480"/>
      <w:bookmarkEnd w:id="481"/>
      <w:bookmarkEnd w:id="482"/>
      <w:bookmarkEnd w:id="483"/>
      <w:bookmarkEnd w:id="484"/>
      <w:bookmarkEnd w:id="485"/>
      <w:bookmarkEnd w:id="486"/>
      <w:bookmarkEnd w:id="487"/>
      <w:bookmarkEnd w:id="488"/>
      <w:bookmarkEnd w:id="489"/>
      <w:bookmarkEnd w:id="490"/>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49.5pt;height:27.75pt" o:ole="">
            <v:imagedata r:id="rId18" o:title=""/>
          </v:shape>
          <o:OLEObject Type="Embed" ProgID="Visio.Drawing.15" ShapeID="_x0000_i1029" DrawAspect="Content" ObjectID="_1794390807"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0.75pt;height:67.5pt" o:ole="">
            <v:imagedata r:id="rId20" o:title=""/>
          </v:shape>
          <o:OLEObject Type="Embed" ProgID="Visio.Drawing.15" ShapeID="_x0000_i1030" DrawAspect="Content" ObjectID="_1794390808"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 xml:space="preserve">The Ambient IoT system can support different deployment options. For example, the Reader may be co-located with a 3GPP UE so that the communication between Reader and </w:t>
      </w:r>
      <w:proofErr w:type="spellStart"/>
      <w:r>
        <w:t>AIoT</w:t>
      </w:r>
      <w:proofErr w:type="spellEnd"/>
      <w:r>
        <w:t xml:space="preserve">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 xml:space="preserve">The </w:t>
      </w:r>
      <w:proofErr w:type="spellStart"/>
      <w:r>
        <w:t>AIoT</w:t>
      </w:r>
      <w:proofErr w:type="spellEnd"/>
      <w:r>
        <w:t xml:space="preserve">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 xml:space="preserve">For Topology 2, the UE is assumed to be configured with the DNN/S-NSSAI for the PDU Session to be used for Reader to </w:t>
      </w:r>
      <w:proofErr w:type="spellStart"/>
      <w:r>
        <w:t>AIoT</w:t>
      </w:r>
      <w:proofErr w:type="spellEnd"/>
      <w:r>
        <w:t xml:space="preserve"> Controller communication and also with an FQDN to discover the </w:t>
      </w:r>
      <w:proofErr w:type="spellStart"/>
      <w:r>
        <w:t>AIoT</w:t>
      </w:r>
      <w:proofErr w:type="spellEnd"/>
      <w:r>
        <w:t xml:space="preserve"> Controller.</w:t>
      </w:r>
    </w:p>
    <w:p w14:paraId="608BC53F" w14:textId="77777777" w:rsidR="00557DAE" w:rsidRDefault="00557DAE" w:rsidP="00557DAE">
      <w:pPr>
        <w:pStyle w:val="EditorsNote"/>
      </w:pPr>
      <w:r>
        <w:t>Editor's note:</w:t>
      </w:r>
      <w:r>
        <w:tab/>
        <w:t xml:space="preserve">Whether there is a need to validate the </w:t>
      </w:r>
      <w:proofErr w:type="spellStart"/>
      <w:r>
        <w:t>AIoT</w:t>
      </w:r>
      <w:proofErr w:type="spellEnd"/>
      <w:r>
        <w:t xml:space="preserve"> Device ID by a serving network and if so, how to achieve this is FFS.</w:t>
      </w:r>
    </w:p>
    <w:p w14:paraId="5CB60479" w14:textId="77777777" w:rsidR="00B36905" w:rsidRPr="00604C40" w:rsidRDefault="00B36905" w:rsidP="00B36905">
      <w:pPr>
        <w:pStyle w:val="Heading4"/>
      </w:pPr>
      <w:bookmarkStart w:id="491" w:name="_Toc160698609"/>
      <w:bookmarkStart w:id="492" w:name="_Toc164843927"/>
      <w:bookmarkStart w:id="493" w:name="_Toc164944562"/>
      <w:bookmarkStart w:id="494" w:name="_Toc168318812"/>
      <w:bookmarkStart w:id="495" w:name="_Toc168319330"/>
      <w:bookmarkStart w:id="496" w:name="_Toc168319583"/>
      <w:bookmarkStart w:id="497" w:name="_Toc168319838"/>
      <w:bookmarkStart w:id="498" w:name="_Toc168320093"/>
      <w:bookmarkStart w:id="499" w:name="_Toc168559749"/>
      <w:bookmarkStart w:id="500" w:name="_Toc175890799"/>
      <w:bookmarkStart w:id="501" w:name="_Toc180645747"/>
      <w:bookmarkStart w:id="502" w:name="_Toc183616680"/>
      <w:r w:rsidRPr="00604C40">
        <w:t>6.3.1.5</w:t>
      </w:r>
      <w:r w:rsidRPr="00604C40">
        <w:tab/>
        <w:t>Network function description</w:t>
      </w:r>
      <w:bookmarkEnd w:id="491"/>
      <w:bookmarkEnd w:id="492"/>
      <w:bookmarkEnd w:id="493"/>
      <w:bookmarkEnd w:id="494"/>
      <w:bookmarkEnd w:id="495"/>
      <w:bookmarkEnd w:id="496"/>
      <w:bookmarkEnd w:id="497"/>
      <w:bookmarkEnd w:id="498"/>
      <w:bookmarkEnd w:id="499"/>
      <w:bookmarkEnd w:id="500"/>
      <w:bookmarkEnd w:id="501"/>
      <w:bookmarkEnd w:id="502"/>
    </w:p>
    <w:p w14:paraId="4DD672A5" w14:textId="77777777" w:rsidR="00B36905" w:rsidRPr="00604C40" w:rsidRDefault="00B36905" w:rsidP="00B36905">
      <w:pPr>
        <w:pStyle w:val="Heading5"/>
      </w:pPr>
      <w:bookmarkStart w:id="503" w:name="_Toc160698610"/>
      <w:bookmarkStart w:id="504" w:name="_Toc164843928"/>
      <w:bookmarkStart w:id="505" w:name="_Toc164944563"/>
      <w:bookmarkStart w:id="506" w:name="_Toc168318813"/>
      <w:bookmarkStart w:id="507" w:name="_Toc168319331"/>
      <w:bookmarkStart w:id="508" w:name="_Toc168319584"/>
      <w:bookmarkStart w:id="509" w:name="_Toc168319839"/>
      <w:bookmarkStart w:id="510" w:name="_Toc168320094"/>
      <w:bookmarkStart w:id="511" w:name="_Toc168559750"/>
      <w:bookmarkStart w:id="512" w:name="_Toc175890800"/>
      <w:bookmarkStart w:id="513" w:name="_Toc180645748"/>
      <w:bookmarkStart w:id="514" w:name="_Toc183616681"/>
      <w:r w:rsidRPr="00604C40">
        <w:t>6.3.1.5.1</w:t>
      </w:r>
      <w:r w:rsidRPr="00604C40">
        <w:tab/>
        <w:t>Reader</w:t>
      </w:r>
      <w:bookmarkEnd w:id="503"/>
      <w:bookmarkEnd w:id="504"/>
      <w:bookmarkEnd w:id="505"/>
      <w:bookmarkEnd w:id="506"/>
      <w:bookmarkEnd w:id="507"/>
      <w:bookmarkEnd w:id="508"/>
      <w:bookmarkEnd w:id="509"/>
      <w:bookmarkEnd w:id="510"/>
      <w:bookmarkEnd w:id="511"/>
      <w:bookmarkEnd w:id="512"/>
      <w:bookmarkEnd w:id="513"/>
      <w:bookmarkEnd w:id="514"/>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w:t>
      </w:r>
      <w:proofErr w:type="spellStart"/>
      <w:r w:rsidRPr="00604C40">
        <w:t>Uu</w:t>
      </w:r>
      <w:proofErr w:type="spellEnd"/>
      <w:r w:rsidRPr="00604C40">
        <w:t xml:space="preserve"> air interface towards Ambient IoT Devices</w:t>
      </w:r>
      <w:r>
        <w:t>.</w:t>
      </w:r>
    </w:p>
    <w:p w14:paraId="152CB24B" w14:textId="77777777" w:rsidR="00B36905" w:rsidRPr="00604C40" w:rsidRDefault="00B36905" w:rsidP="00B36905">
      <w:pPr>
        <w:pStyle w:val="B1"/>
      </w:pPr>
      <w:r w:rsidRPr="00604C40">
        <w:t>-</w:t>
      </w:r>
      <w:r w:rsidRPr="00604C40">
        <w:tab/>
        <w:t xml:space="preserve">Registers with an </w:t>
      </w:r>
      <w:proofErr w:type="spellStart"/>
      <w:r w:rsidRPr="00604C40">
        <w:t>AIoT</w:t>
      </w:r>
      <w:proofErr w:type="spellEnd"/>
      <w:r w:rsidRPr="00604C40">
        <w:t xml:space="preserve"> Controller</w:t>
      </w:r>
      <w:r>
        <w:t>.</w:t>
      </w:r>
    </w:p>
    <w:p w14:paraId="6EC0A044" w14:textId="77777777" w:rsidR="00B36905" w:rsidRPr="00604C40" w:rsidRDefault="00B36905" w:rsidP="00B36905">
      <w:pPr>
        <w:pStyle w:val="B1"/>
      </w:pPr>
      <w:r w:rsidRPr="00604C40">
        <w:t>-</w:t>
      </w:r>
      <w:r w:rsidRPr="00604C40">
        <w:tab/>
        <w:t xml:space="preserve">Supports the following functionality based on requests from an </w:t>
      </w:r>
      <w:proofErr w:type="spellStart"/>
      <w:r w:rsidRPr="00604C40">
        <w:t>AIoT</w:t>
      </w:r>
      <w:proofErr w:type="spellEnd"/>
      <w:r w:rsidRPr="00604C40">
        <w:t xml:space="preserve"> Controller</w:t>
      </w:r>
      <w:r>
        <w:t>:</w:t>
      </w:r>
    </w:p>
    <w:p w14:paraId="6ED1334E" w14:textId="77777777" w:rsidR="00B36905" w:rsidRPr="00604C40" w:rsidRDefault="00B36905" w:rsidP="00B36905">
      <w:pPr>
        <w:pStyle w:val="B2"/>
      </w:pPr>
      <w:r w:rsidRPr="00604C40">
        <w:t>-</w:t>
      </w:r>
      <w:r w:rsidRPr="00604C40">
        <w:tab/>
        <w:t xml:space="preserve">Perform one-time or periodic Inventory, deliver Inventory result to </w:t>
      </w:r>
      <w:proofErr w:type="spellStart"/>
      <w:r w:rsidRPr="00604C40">
        <w:t>AIoT</w:t>
      </w:r>
      <w:proofErr w:type="spellEnd"/>
      <w:r w:rsidRPr="00604C40">
        <w:t xml:space="preserve"> Controller</w:t>
      </w:r>
      <w:r>
        <w:t>.</w:t>
      </w:r>
    </w:p>
    <w:p w14:paraId="6AAA3909" w14:textId="77777777" w:rsidR="00B36905" w:rsidRPr="00604C40" w:rsidRDefault="00B36905" w:rsidP="00B36905">
      <w:pPr>
        <w:pStyle w:val="B2"/>
      </w:pPr>
      <w:r w:rsidRPr="00604C40">
        <w:t>-</w:t>
      </w:r>
      <w:r w:rsidRPr="00604C40">
        <w:tab/>
        <w:t xml:space="preserve">Delivers Commands from an </w:t>
      </w:r>
      <w:proofErr w:type="spellStart"/>
      <w:r w:rsidRPr="00604C40">
        <w:t>AIoT</w:t>
      </w:r>
      <w:proofErr w:type="spellEnd"/>
      <w:r w:rsidRPr="00604C40">
        <w:t xml:space="preserve"> controller to an </w:t>
      </w:r>
      <w:proofErr w:type="spellStart"/>
      <w:r w:rsidRPr="00604C40">
        <w:t>AIoT</w:t>
      </w:r>
      <w:proofErr w:type="spellEnd"/>
      <w:r w:rsidRPr="00604C40">
        <w:t xml:space="preserve"> Device</w:t>
      </w:r>
      <w:r>
        <w:t>.</w:t>
      </w:r>
    </w:p>
    <w:p w14:paraId="1F5AF84C" w14:textId="77777777" w:rsidR="00B36905" w:rsidRPr="00604C40" w:rsidRDefault="00B36905" w:rsidP="00B36905">
      <w:pPr>
        <w:pStyle w:val="B2"/>
      </w:pPr>
      <w:r w:rsidRPr="00604C40">
        <w:t>-</w:t>
      </w:r>
      <w:r w:rsidRPr="00604C40">
        <w:tab/>
        <w:t xml:space="preserve">Delivers Command Responses received from an </w:t>
      </w:r>
      <w:proofErr w:type="spellStart"/>
      <w:r w:rsidRPr="00604C40">
        <w:t>AIoT</w:t>
      </w:r>
      <w:proofErr w:type="spellEnd"/>
      <w:r w:rsidRPr="00604C40">
        <w:t xml:space="preserve"> Device to an </w:t>
      </w:r>
      <w:proofErr w:type="spellStart"/>
      <w:r w:rsidRPr="00604C40">
        <w:t>AIoT</w:t>
      </w:r>
      <w:proofErr w:type="spellEnd"/>
      <w:r w:rsidRPr="00604C40">
        <w:t xml:space="preserve"> Controller</w:t>
      </w:r>
      <w:r>
        <w:t>.</w:t>
      </w:r>
    </w:p>
    <w:p w14:paraId="7FF42FE8" w14:textId="77777777" w:rsidR="00B36905" w:rsidRPr="00604C40" w:rsidRDefault="00B36905" w:rsidP="00B36905">
      <w:pPr>
        <w:pStyle w:val="Heading5"/>
      </w:pPr>
      <w:bookmarkStart w:id="515" w:name="_Toc160698611"/>
      <w:bookmarkStart w:id="516" w:name="_Toc164843929"/>
      <w:bookmarkStart w:id="517" w:name="_Toc164944564"/>
      <w:bookmarkStart w:id="518" w:name="_Toc168318814"/>
      <w:bookmarkStart w:id="519" w:name="_Toc168319332"/>
      <w:bookmarkStart w:id="520" w:name="_Toc168319585"/>
      <w:bookmarkStart w:id="521" w:name="_Toc168319840"/>
      <w:bookmarkStart w:id="522" w:name="_Toc168320095"/>
      <w:bookmarkStart w:id="523" w:name="_Toc168559751"/>
      <w:bookmarkStart w:id="524" w:name="_Toc175890801"/>
      <w:bookmarkStart w:id="525" w:name="_Toc180645749"/>
      <w:bookmarkStart w:id="526" w:name="_Toc183616682"/>
      <w:r w:rsidRPr="00604C40">
        <w:t>6.3.1.5.2</w:t>
      </w:r>
      <w:r w:rsidRPr="00604C40">
        <w:tab/>
      </w:r>
      <w:proofErr w:type="spellStart"/>
      <w:r w:rsidRPr="00604C40">
        <w:t>AIoT</w:t>
      </w:r>
      <w:proofErr w:type="spellEnd"/>
      <w:r w:rsidRPr="00604C40">
        <w:t xml:space="preserve"> Controller</w:t>
      </w:r>
      <w:bookmarkEnd w:id="515"/>
      <w:bookmarkEnd w:id="516"/>
      <w:bookmarkEnd w:id="517"/>
      <w:bookmarkEnd w:id="518"/>
      <w:bookmarkEnd w:id="519"/>
      <w:bookmarkEnd w:id="520"/>
      <w:bookmarkEnd w:id="521"/>
      <w:bookmarkEnd w:id="522"/>
      <w:bookmarkEnd w:id="523"/>
      <w:bookmarkEnd w:id="524"/>
      <w:bookmarkEnd w:id="525"/>
      <w:bookmarkEnd w:id="526"/>
    </w:p>
    <w:p w14:paraId="55DECF3E" w14:textId="77777777" w:rsidR="00B36905" w:rsidRPr="00604C40" w:rsidRDefault="00B36905" w:rsidP="00B36905">
      <w:r w:rsidRPr="00604C40">
        <w:t xml:space="preserve">The </w:t>
      </w:r>
      <w:proofErr w:type="spellStart"/>
      <w:r w:rsidRPr="00604C40">
        <w:t>AIoT</w:t>
      </w:r>
      <w:proofErr w:type="spellEnd"/>
      <w:r w:rsidRPr="00604C40">
        <w:t xml:space="preserve">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lastRenderedPageBreak/>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 xml:space="preserve">Store last known Reader information for </w:t>
      </w:r>
      <w:proofErr w:type="spellStart"/>
      <w:r w:rsidRPr="00604C40">
        <w:t>AIoT</w:t>
      </w:r>
      <w:proofErr w:type="spellEnd"/>
      <w:r w:rsidRPr="00604C40">
        <w:t xml:space="preserve"> Devices</w:t>
      </w:r>
      <w:r>
        <w:t>.</w:t>
      </w:r>
    </w:p>
    <w:p w14:paraId="605F1759" w14:textId="1166C185"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w:t>
      </w:r>
      <w:proofErr w:type="spellStart"/>
      <w:r>
        <w:t>AIoT</w:t>
      </w:r>
      <w:proofErr w:type="spellEnd"/>
      <w:r>
        <w:t xml:space="preserve"> Controller </w:t>
      </w:r>
      <w:r w:rsidR="00557DAE">
        <w:t>-</w:t>
      </w:r>
      <w:r>
        <w:t xml:space="preserve"> AF communication, the</w:t>
      </w:r>
      <w:r>
        <w:rPr>
          <w:lang w:val="en-US" w:eastAsia="zh-CN"/>
        </w:rPr>
        <w:t xml:space="preserve"> security mechanisms defined for the Network Exposure Function in </w:t>
      </w:r>
      <w:r w:rsidR="004B3399">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xml:space="preserve">) are assumed to also be used for the </w:t>
      </w:r>
      <w:proofErr w:type="spellStart"/>
      <w:r>
        <w:rPr>
          <w:lang w:val="en-US" w:eastAsia="zh-CN"/>
        </w:rPr>
        <w:t>AIoT</w:t>
      </w:r>
      <w:proofErr w:type="spellEnd"/>
      <w:r>
        <w:rPr>
          <w:lang w:val="en-US" w:eastAsia="zh-CN"/>
        </w:rPr>
        <w:t xml:space="preserve"> Controller. Details can be specified by SA</w:t>
      </w:r>
      <w:r w:rsidR="00557DAE">
        <w:rPr>
          <w:lang w:eastAsia="zh-CN"/>
        </w:rPr>
        <w:t> WG</w:t>
      </w:r>
      <w:r>
        <w:rPr>
          <w:lang w:val="en-US" w:eastAsia="zh-CN"/>
        </w:rPr>
        <w:t>3.</w:t>
      </w:r>
    </w:p>
    <w:p w14:paraId="3B0F9A28" w14:textId="77A5F999"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w:t>
      </w:r>
      <w:r w:rsidR="004B3399">
        <w:rPr>
          <w:lang w:eastAsia="zh-CN"/>
        </w:rPr>
        <w:t> WG</w:t>
      </w:r>
      <w:r>
        <w:rPr>
          <w:lang w:eastAsia="zh-CN"/>
        </w:rPr>
        <w:t>5 to decide whether CHF functionality can be reused to achieve that.</w:t>
      </w:r>
    </w:p>
    <w:p w14:paraId="7FBB7CB3" w14:textId="5805F359" w:rsidR="00B31028" w:rsidRPr="00604C40" w:rsidRDefault="00B31028" w:rsidP="00557DAE">
      <w:r>
        <w:rPr>
          <w:lang w:eastAsia="zh-CN"/>
        </w:rPr>
        <w:t xml:space="preserve">The solution assumes that the CAPIF framework can also be used to register and discover APIs of the </w:t>
      </w:r>
      <w:proofErr w:type="spellStart"/>
      <w:r>
        <w:rPr>
          <w:lang w:eastAsia="zh-CN"/>
        </w:rPr>
        <w:t>AIoT</w:t>
      </w:r>
      <w:proofErr w:type="spellEnd"/>
      <w:r>
        <w:rPr>
          <w:lang w:eastAsia="zh-CN"/>
        </w:rPr>
        <w:t xml:space="preserve"> Controller.</w:t>
      </w:r>
    </w:p>
    <w:p w14:paraId="5DFA2829" w14:textId="77777777" w:rsidR="00B36905" w:rsidRPr="00604C40" w:rsidRDefault="00B36905" w:rsidP="00B36905">
      <w:pPr>
        <w:pStyle w:val="Heading5"/>
      </w:pPr>
      <w:bookmarkStart w:id="527" w:name="_Toc160698612"/>
      <w:bookmarkStart w:id="528" w:name="_Toc164843930"/>
      <w:bookmarkStart w:id="529" w:name="_Toc164944565"/>
      <w:bookmarkStart w:id="530" w:name="_Toc168318815"/>
      <w:bookmarkStart w:id="531" w:name="_Toc168319333"/>
      <w:bookmarkStart w:id="532" w:name="_Toc168319586"/>
      <w:bookmarkStart w:id="533" w:name="_Toc168319841"/>
      <w:bookmarkStart w:id="534" w:name="_Toc168320096"/>
      <w:bookmarkStart w:id="535" w:name="_Toc168559752"/>
      <w:bookmarkStart w:id="536" w:name="_Toc175890802"/>
      <w:bookmarkStart w:id="537" w:name="_Toc180645750"/>
      <w:bookmarkStart w:id="538" w:name="_Toc183616683"/>
      <w:r w:rsidRPr="00604C40">
        <w:t>6.3.1.5.3</w:t>
      </w:r>
      <w:r w:rsidRPr="00604C40">
        <w:tab/>
        <w:t>AF</w:t>
      </w:r>
      <w:bookmarkEnd w:id="527"/>
      <w:bookmarkEnd w:id="528"/>
      <w:bookmarkEnd w:id="529"/>
      <w:bookmarkEnd w:id="530"/>
      <w:bookmarkEnd w:id="531"/>
      <w:bookmarkEnd w:id="532"/>
      <w:bookmarkEnd w:id="533"/>
      <w:bookmarkEnd w:id="534"/>
      <w:bookmarkEnd w:id="535"/>
      <w:bookmarkEnd w:id="536"/>
      <w:bookmarkEnd w:id="537"/>
      <w:bookmarkEnd w:id="538"/>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 xml:space="preserve">Authenticate towards the </w:t>
      </w:r>
      <w:proofErr w:type="spellStart"/>
      <w:r w:rsidRPr="00604C40">
        <w:t>AIoT</w:t>
      </w:r>
      <w:proofErr w:type="spellEnd"/>
      <w:r w:rsidRPr="00604C40">
        <w:t xml:space="preserve">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 xml:space="preserve">The AF is assumed to be preconfigured with the IP address or FQDN of the </w:t>
      </w:r>
      <w:proofErr w:type="spellStart"/>
      <w:r>
        <w:t>AIoT</w:t>
      </w:r>
      <w:proofErr w:type="spellEnd"/>
      <w:r>
        <w:t xml:space="preserve"> Controller.</w:t>
      </w:r>
    </w:p>
    <w:p w14:paraId="7919C6D2" w14:textId="77777777" w:rsidR="00B36905" w:rsidRPr="00604C40" w:rsidRDefault="00B36905" w:rsidP="00B36905">
      <w:pPr>
        <w:pStyle w:val="Heading4"/>
      </w:pPr>
      <w:bookmarkStart w:id="539" w:name="_Toc160698613"/>
      <w:bookmarkStart w:id="540" w:name="_Toc164843931"/>
      <w:bookmarkStart w:id="541" w:name="_Toc164944566"/>
      <w:bookmarkStart w:id="542" w:name="_Toc168318816"/>
      <w:bookmarkStart w:id="543" w:name="_Toc168319334"/>
      <w:bookmarkStart w:id="544" w:name="_Toc168319587"/>
      <w:bookmarkStart w:id="545" w:name="_Toc168319842"/>
      <w:bookmarkStart w:id="546" w:name="_Toc168320097"/>
      <w:bookmarkStart w:id="547" w:name="_Toc168559753"/>
      <w:bookmarkStart w:id="548" w:name="_Toc175890803"/>
      <w:bookmarkStart w:id="549" w:name="_Toc180645751"/>
      <w:bookmarkStart w:id="550" w:name="_Toc183616684"/>
      <w:r w:rsidRPr="00604C40">
        <w:t>6.3.1.6</w:t>
      </w:r>
      <w:r w:rsidRPr="00604C40">
        <w:tab/>
        <w:t>Protocol Stacks</w:t>
      </w:r>
      <w:bookmarkEnd w:id="539"/>
      <w:bookmarkEnd w:id="540"/>
      <w:bookmarkEnd w:id="541"/>
      <w:bookmarkEnd w:id="542"/>
      <w:bookmarkEnd w:id="543"/>
      <w:bookmarkEnd w:id="544"/>
      <w:bookmarkEnd w:id="545"/>
      <w:bookmarkEnd w:id="546"/>
      <w:bookmarkEnd w:id="547"/>
      <w:bookmarkEnd w:id="548"/>
      <w:bookmarkEnd w:id="549"/>
      <w:bookmarkEnd w:id="550"/>
    </w:p>
    <w:p w14:paraId="6CED5794" w14:textId="77777777" w:rsidR="00B36905" w:rsidRPr="00604C40" w:rsidRDefault="00B36905" w:rsidP="00B36905">
      <w:pPr>
        <w:pStyle w:val="Heading5"/>
      </w:pPr>
      <w:bookmarkStart w:id="551" w:name="_Toc160698614"/>
      <w:bookmarkStart w:id="552" w:name="_Toc164843932"/>
      <w:bookmarkStart w:id="553" w:name="_Toc164944567"/>
      <w:bookmarkStart w:id="554" w:name="_Toc168318817"/>
      <w:bookmarkStart w:id="555" w:name="_Toc168319335"/>
      <w:bookmarkStart w:id="556" w:name="_Toc168319588"/>
      <w:bookmarkStart w:id="557" w:name="_Toc168319843"/>
      <w:bookmarkStart w:id="558" w:name="_Toc168320098"/>
      <w:bookmarkStart w:id="559" w:name="_Toc168559754"/>
      <w:bookmarkStart w:id="560" w:name="_Toc175890804"/>
      <w:bookmarkStart w:id="561" w:name="_Toc180645752"/>
      <w:bookmarkStart w:id="562" w:name="_Toc183616685"/>
      <w:r w:rsidRPr="00604C40">
        <w:t>6.3.1.6.1</w:t>
      </w:r>
      <w:r w:rsidRPr="00604C40">
        <w:tab/>
        <w:t xml:space="preserve">Protocol Stack between Reader and </w:t>
      </w:r>
      <w:proofErr w:type="spellStart"/>
      <w:r w:rsidRPr="00604C40">
        <w:t>AIoT</w:t>
      </w:r>
      <w:proofErr w:type="spellEnd"/>
      <w:r w:rsidRPr="00604C40">
        <w:t xml:space="preserve"> Controller</w:t>
      </w:r>
      <w:bookmarkEnd w:id="551"/>
      <w:bookmarkEnd w:id="552"/>
      <w:bookmarkEnd w:id="553"/>
      <w:bookmarkEnd w:id="554"/>
      <w:bookmarkEnd w:id="555"/>
      <w:bookmarkEnd w:id="556"/>
      <w:bookmarkEnd w:id="557"/>
      <w:bookmarkEnd w:id="558"/>
      <w:bookmarkEnd w:id="559"/>
      <w:bookmarkEnd w:id="560"/>
      <w:bookmarkEnd w:id="561"/>
      <w:bookmarkEnd w:id="562"/>
    </w:p>
    <w:p w14:paraId="6845BB2E" w14:textId="77777777" w:rsidR="00B36905" w:rsidRPr="0067147F" w:rsidRDefault="00B36905" w:rsidP="00B36905">
      <w:pPr>
        <w:pStyle w:val="TH"/>
      </w:pPr>
      <w:r>
        <w:object w:dxaOrig="3745" w:dyaOrig="2701" w14:anchorId="58B9B48F">
          <v:shape id="_x0000_i1031" type="#_x0000_t75" style="width:187.5pt;height:135.75pt" o:ole="">
            <v:imagedata r:id="rId22" o:title=""/>
          </v:shape>
          <o:OLEObject Type="Embed" ProgID="Visio.Drawing.15" ShapeID="_x0000_i1031" DrawAspect="Content" ObjectID="_1794390809"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proofErr w:type="spellStart"/>
      <w:r>
        <w:rPr>
          <w:rFonts w:eastAsia="SimSun"/>
          <w:lang w:val="en-US" w:eastAsia="zh-CN"/>
        </w:rPr>
        <w:t>AIoT</w:t>
      </w:r>
      <w:proofErr w:type="spellEnd"/>
      <w:r>
        <w:rPr>
          <w:rFonts w:eastAsia="SimSun"/>
          <w:lang w:val="en-US" w:eastAsia="zh-CN"/>
        </w:rPr>
        <w:t xml:space="preserve"> Controller</w:t>
      </w:r>
      <w:r w:rsidRPr="001B7C50">
        <w:rPr>
          <w:rFonts w:eastAsia="SimSun"/>
          <w:lang w:eastAsia="zh-CN"/>
        </w:rPr>
        <w:t>.</w:t>
      </w:r>
    </w:p>
    <w:p w14:paraId="3860AD07"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[9].</w:t>
      </w:r>
    </w:p>
    <w:p w14:paraId="6FDAAD79" w14:textId="77777777" w:rsidR="00B36905" w:rsidRPr="001B7C50" w:rsidRDefault="00B36905" w:rsidP="00B36905">
      <w:pPr>
        <w:pStyle w:val="NF"/>
        <w:rPr>
          <w:rFonts w:eastAsia="SimSun"/>
          <w:lang w:eastAsia="zh-CN"/>
        </w:rPr>
      </w:pPr>
    </w:p>
    <w:p w14:paraId="6898BC9A" w14:textId="66E8F27C" w:rsidR="00B31028" w:rsidRDefault="00B36905" w:rsidP="00B31028">
      <w:pPr>
        <w:pStyle w:val="TF"/>
        <w:rPr>
          <w:noProof/>
          <w:lang w:val="en-US" w:eastAsia="zh-CN"/>
        </w:rPr>
      </w:pPr>
      <w:bookmarkStart w:id="563" w:name="_CRFigure8_2_1_21"/>
      <w:r w:rsidRPr="001B7C50">
        <w:t xml:space="preserve">Figure </w:t>
      </w:r>
      <w:bookmarkEnd w:id="563"/>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6592C696"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4B3399" w:rsidRPr="00B31028">
        <w:rPr>
          <w:lang w:val="en-US"/>
        </w:rPr>
        <w:t>TS</w:t>
      </w:r>
      <w:r w:rsidR="004B3399">
        <w:rPr>
          <w:lang w:val="en-US"/>
        </w:rPr>
        <w:t> </w:t>
      </w:r>
      <w:r w:rsidR="004B3399" w:rsidRPr="00B31028">
        <w:rPr>
          <w:lang w:val="en-US"/>
        </w:rPr>
        <w:t>29.500</w:t>
      </w:r>
      <w:r w:rsidR="004B3399">
        <w:rPr>
          <w:lang w:val="en-US"/>
        </w:rPr>
        <w:t> </w:t>
      </w:r>
      <w:r w:rsidR="004B3399"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5pt;height:232.5pt" o:ole="">
            <v:imagedata r:id="rId24" o:title=""/>
          </v:shape>
          <o:OLEObject Type="Embed" ProgID="Visio.Drawing.15" ShapeID="_x0000_i1032" DrawAspect="Content" ObjectID="_1794390810"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06EED808"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SimSun"/>
        </w:rPr>
        <w:t xml:space="preserve">(consisting of IP/TCP/HTTP2/JSON) as defined in </w:t>
      </w:r>
      <w:r w:rsidR="004B3399" w:rsidRPr="00557DAE">
        <w:rPr>
          <w:rFonts w:eastAsia="SimSun"/>
        </w:rPr>
        <w:t>TS</w:t>
      </w:r>
      <w:r w:rsidR="004B3399">
        <w:rPr>
          <w:rFonts w:eastAsia="SimSun"/>
        </w:rPr>
        <w:t> </w:t>
      </w:r>
      <w:r w:rsidR="004B3399" w:rsidRPr="00557DAE">
        <w:rPr>
          <w:rFonts w:eastAsia="SimSun"/>
        </w:rPr>
        <w:t>29.500</w:t>
      </w:r>
      <w:r w:rsidR="004B3399">
        <w:rPr>
          <w:rFonts w:eastAsia="SimSun"/>
        </w:rPr>
        <w:t> </w:t>
      </w:r>
      <w:r w:rsidR="004B3399" w:rsidRPr="00557DAE">
        <w:rPr>
          <w:rFonts w:eastAsia="SimSun"/>
        </w:rPr>
        <w:t>[</w:t>
      </w:r>
      <w:r w:rsidRPr="00557DAE">
        <w:rPr>
          <w:rFonts w:eastAsia="SimSun"/>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w:t>
      </w:r>
      <w:proofErr w:type="spellStart"/>
      <w:r w:rsidRPr="00557DAE">
        <w:t>AIoT</w:t>
      </w:r>
      <w:proofErr w:type="spellEnd"/>
      <w:r w:rsidRPr="00557DAE">
        <w:t xml:space="preserve"> in this solution. </w:t>
      </w:r>
    </w:p>
    <w:p w14:paraId="71DAF44B" w14:textId="454819D4" w:rsidR="00B36905" w:rsidRPr="00557DAE" w:rsidRDefault="00B31028" w:rsidP="00557DAE">
      <w:pPr>
        <w:pStyle w:val="NO"/>
      </w:pPr>
      <w:r w:rsidRPr="00557DAE">
        <w:t>NOTE 5</w:t>
      </w:r>
      <w:r w:rsidR="00B36905" w:rsidRPr="00557DAE">
        <w:t>:</w:t>
      </w:r>
      <w:r w:rsidR="00B36905" w:rsidRPr="00557DAE">
        <w:tab/>
        <w:t xml:space="preserve">Whether instead of a new R-AP protocol a simplified version of NGAP can be defined to support </w:t>
      </w:r>
      <w:proofErr w:type="spellStart"/>
      <w:r w:rsidR="00B36905" w:rsidRPr="00557DAE">
        <w:t>AIoT</w:t>
      </w:r>
      <w:proofErr w:type="spellEnd"/>
      <w:r w:rsidR="00B36905" w:rsidRPr="00557DAE">
        <w:t xml:space="preserve">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Heading5"/>
      </w:pPr>
      <w:bookmarkStart w:id="564" w:name="_Toc160698615"/>
      <w:bookmarkStart w:id="565" w:name="_Toc164843933"/>
      <w:bookmarkStart w:id="566" w:name="_Toc164944568"/>
      <w:bookmarkStart w:id="567" w:name="_Toc168318818"/>
      <w:bookmarkStart w:id="568" w:name="_Toc168319336"/>
      <w:bookmarkStart w:id="569" w:name="_Toc168319589"/>
      <w:bookmarkStart w:id="570" w:name="_Toc168319844"/>
      <w:bookmarkStart w:id="571" w:name="_Toc168320099"/>
      <w:bookmarkStart w:id="572" w:name="_Toc168559755"/>
      <w:bookmarkStart w:id="573" w:name="_Toc175890805"/>
      <w:bookmarkStart w:id="574" w:name="_Toc180645753"/>
      <w:bookmarkStart w:id="575" w:name="_Toc183616686"/>
      <w:r w:rsidRPr="00557DAE">
        <w:lastRenderedPageBreak/>
        <w:t>6.3.1.6.2</w:t>
      </w:r>
      <w:r w:rsidRPr="00557DAE">
        <w:tab/>
        <w:t xml:space="preserve">Protocol Stack between </w:t>
      </w:r>
      <w:proofErr w:type="spellStart"/>
      <w:r w:rsidRPr="00557DAE">
        <w:t>AIoT</w:t>
      </w:r>
      <w:proofErr w:type="spellEnd"/>
      <w:r w:rsidRPr="00557DAE">
        <w:t xml:space="preserve"> Device and Application Function</w:t>
      </w:r>
      <w:bookmarkEnd w:id="564"/>
      <w:bookmarkEnd w:id="565"/>
      <w:bookmarkEnd w:id="566"/>
      <w:bookmarkEnd w:id="567"/>
      <w:bookmarkEnd w:id="568"/>
      <w:bookmarkEnd w:id="569"/>
      <w:bookmarkEnd w:id="570"/>
      <w:bookmarkEnd w:id="571"/>
      <w:bookmarkEnd w:id="572"/>
      <w:bookmarkEnd w:id="573"/>
      <w:bookmarkEnd w:id="574"/>
      <w:bookmarkEnd w:id="575"/>
    </w:p>
    <w:p w14:paraId="7DAECEA4" w14:textId="77777777" w:rsidR="00B36905" w:rsidRDefault="00B36905" w:rsidP="00B36905">
      <w:pPr>
        <w:pStyle w:val="TH"/>
      </w:pPr>
      <w:r>
        <w:object w:dxaOrig="9421" w:dyaOrig="3409" w14:anchorId="6750B2AE">
          <v:shape id="_x0000_i1033" type="#_x0000_t75" style="width:470.25pt;height:171pt" o:ole="">
            <v:imagedata r:id="rId26" o:title=""/>
          </v:shape>
          <o:OLEObject Type="Embed" ProgID="Visio.Drawing.15" ShapeID="_x0000_i1033" DrawAspect="Content" ObjectID="_1794390811"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proofErr w:type="spellStart"/>
      <w:r>
        <w:rPr>
          <w:rFonts w:eastAsia="SimSun"/>
          <w:lang w:val="en-US" w:eastAsia="zh-CN"/>
        </w:rPr>
        <w:t>AIoT</w:t>
      </w:r>
      <w:proofErr w:type="spellEnd"/>
      <w:r>
        <w:rPr>
          <w:rFonts w:eastAsia="SimSun"/>
          <w:lang w:val="en-US" w:eastAsia="zh-CN"/>
        </w:rPr>
        <w:t xml:space="preserve"> Controller</w:t>
      </w:r>
      <w:r w:rsidRPr="001B7C50">
        <w:rPr>
          <w:rFonts w:eastAsia="SimSun"/>
          <w:lang w:eastAsia="zh-CN"/>
        </w:rPr>
        <w:t>.</w:t>
      </w:r>
    </w:p>
    <w:p w14:paraId="4C103253"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[9].</w:t>
      </w:r>
    </w:p>
    <w:p w14:paraId="24676B01"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proofErr w:type="spellStart"/>
      <w:r>
        <w:rPr>
          <w:rFonts w:eastAsia="SimSun"/>
          <w:b/>
          <w:lang w:val="en-US" w:eastAsia="zh-CN"/>
        </w:rPr>
        <w:t>AIoT</w:t>
      </w:r>
      <w:proofErr w:type="spellEnd"/>
      <w:r>
        <w:rPr>
          <w:rFonts w:eastAsia="SimSun"/>
          <w:b/>
          <w:lang w:val="en-US" w:eastAsia="zh-CN"/>
        </w:rPr>
        <w:t xml:space="preserve"> API: </w:t>
      </w:r>
      <w:r w:rsidRPr="00D44848">
        <w:rPr>
          <w:rFonts w:eastAsia="SimSun"/>
          <w:bCs/>
          <w:lang w:val="en-US" w:eastAsia="zh-CN"/>
        </w:rPr>
        <w:t xml:space="preserve">The </w:t>
      </w:r>
      <w:r>
        <w:rPr>
          <w:rFonts w:eastAsia="SimSun"/>
          <w:bCs/>
          <w:lang w:val="en-US" w:eastAsia="zh-CN"/>
        </w:rPr>
        <w:t xml:space="preserve">API between </w:t>
      </w:r>
      <w:proofErr w:type="spellStart"/>
      <w:r>
        <w:rPr>
          <w:rFonts w:eastAsia="SimSun"/>
          <w:bCs/>
          <w:lang w:val="en-US" w:eastAsia="zh-CN"/>
        </w:rPr>
        <w:t>AIoT</w:t>
      </w:r>
      <w:proofErr w:type="spellEnd"/>
      <w:r>
        <w:rPr>
          <w:rFonts w:eastAsia="SimSun"/>
          <w:bCs/>
          <w:lang w:val="en-US" w:eastAsia="zh-CN"/>
        </w:rPr>
        <w:t xml:space="preserve"> Controller and Application Function to support Inventory and Command Procedures</w:t>
      </w:r>
      <w:r w:rsidRPr="00D44848">
        <w:rPr>
          <w:rFonts w:eastAsia="SimSun"/>
          <w:bCs/>
          <w:lang w:eastAsia="zh-CN"/>
        </w:rPr>
        <w:t>.</w:t>
      </w:r>
    </w:p>
    <w:p w14:paraId="2E80B877"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 xml:space="preserve">between </w:t>
      </w:r>
      <w:proofErr w:type="spellStart"/>
      <w:r>
        <w:rPr>
          <w:rFonts w:eastAsia="SimSun"/>
          <w:bCs/>
          <w:lang w:val="en-US" w:eastAsia="zh-CN"/>
        </w:rPr>
        <w:t>AIoT</w:t>
      </w:r>
      <w:proofErr w:type="spellEnd"/>
      <w:r>
        <w:rPr>
          <w:rFonts w:eastAsia="SimSun"/>
          <w:bCs/>
          <w:lang w:val="en-US" w:eastAsia="zh-CN"/>
        </w:rPr>
        <w:t xml:space="preserve"> Device and Application Function to support Commands and Command Responses</w:t>
      </w:r>
      <w:r w:rsidRPr="00D44848">
        <w:rPr>
          <w:rFonts w:eastAsia="SimSun"/>
          <w:bCs/>
          <w:lang w:eastAsia="zh-CN"/>
        </w:rPr>
        <w:t>.</w:t>
      </w:r>
    </w:p>
    <w:p w14:paraId="1B31826D" w14:textId="77777777" w:rsidR="00B36905" w:rsidRPr="001B7C50" w:rsidRDefault="00B36905" w:rsidP="00B36905">
      <w:pPr>
        <w:pStyle w:val="NF"/>
        <w:rPr>
          <w:rFonts w:eastAsia="SimSun"/>
          <w:lang w:eastAsia="zh-CN"/>
        </w:rPr>
      </w:pPr>
    </w:p>
    <w:p w14:paraId="5565573A" w14:textId="707E7CF2" w:rsidR="00B36905" w:rsidRPr="00557DAE" w:rsidRDefault="00B36905" w:rsidP="00B36905">
      <w:pPr>
        <w:pStyle w:val="TF"/>
      </w:pPr>
      <w:r w:rsidRPr="00557DAE">
        <w:t>Figure 6.3.1.6.2-1</w:t>
      </w:r>
      <w:r w:rsidR="00B31028" w:rsidRPr="00557DAE">
        <w:t xml:space="preserve">: Protocol stack between </w:t>
      </w:r>
      <w:proofErr w:type="spellStart"/>
      <w:r w:rsidR="00B31028" w:rsidRPr="00557DAE">
        <w:t>AIoT</w:t>
      </w:r>
      <w:proofErr w:type="spellEnd"/>
      <w:r w:rsidR="00B31028" w:rsidRPr="00557DAE">
        <w:t xml:space="preserve">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pt;height:168.75pt" o:ole="">
            <v:imagedata r:id="rId28" o:title=""/>
          </v:shape>
          <o:OLEObject Type="Embed" ProgID="Visio.Drawing.15" ShapeID="_x0000_i1034" DrawAspect="Content" ObjectID="_1794390812" r:id="rId29"/>
        </w:object>
      </w:r>
    </w:p>
    <w:p w14:paraId="3F8C4DDE" w14:textId="32E6448D" w:rsidR="00B31028" w:rsidRPr="00557DAE" w:rsidRDefault="00B31028" w:rsidP="00B36905">
      <w:pPr>
        <w:pStyle w:val="TF"/>
      </w:pPr>
      <w:r w:rsidRPr="00557DAE">
        <w:t xml:space="preserve">Figure 6.3.1.6.2-2: Protocol stack between </w:t>
      </w:r>
      <w:proofErr w:type="spellStart"/>
      <w:r w:rsidRPr="00557DAE">
        <w:t>AIoT</w:t>
      </w:r>
      <w:proofErr w:type="spellEnd"/>
      <w:r w:rsidRPr="00557DAE">
        <w:t xml:space="preserve"> Device and Application Function for Topology 2</w:t>
      </w:r>
    </w:p>
    <w:p w14:paraId="2BD03EC9" w14:textId="54470AC8" w:rsidR="00B36905" w:rsidRPr="00604C40" w:rsidRDefault="00B36905" w:rsidP="00B36905">
      <w:pPr>
        <w:pStyle w:val="NO"/>
      </w:pPr>
      <w:r w:rsidRPr="00604C40">
        <w:t>NOTE 1:</w:t>
      </w:r>
      <w:r w:rsidRPr="00604C40">
        <w:tab/>
        <w:t xml:space="preserve">The </w:t>
      </w:r>
      <w:proofErr w:type="spellStart"/>
      <w:r w:rsidRPr="00604C40">
        <w:t>AIoT</w:t>
      </w:r>
      <w:proofErr w:type="spellEnd"/>
      <w:r w:rsidRPr="00604C40">
        <w:t xml:space="preserve">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Heading3"/>
      </w:pPr>
      <w:bookmarkStart w:id="576" w:name="_Toc160698616"/>
      <w:bookmarkStart w:id="577" w:name="_Toc164843934"/>
      <w:bookmarkStart w:id="578" w:name="_Toc164944569"/>
      <w:bookmarkStart w:id="579" w:name="_Toc168318819"/>
      <w:bookmarkStart w:id="580" w:name="_Toc168319337"/>
      <w:bookmarkStart w:id="581" w:name="_Toc168319590"/>
      <w:bookmarkStart w:id="582" w:name="_Toc168319845"/>
      <w:bookmarkStart w:id="583" w:name="_Toc168320100"/>
      <w:bookmarkStart w:id="584" w:name="_Toc168559756"/>
      <w:bookmarkStart w:id="585" w:name="_Toc175890806"/>
      <w:bookmarkStart w:id="586" w:name="_Toc180645754"/>
      <w:bookmarkStart w:id="587" w:name="_Toc183616687"/>
      <w:r w:rsidRPr="00822E86">
        <w:lastRenderedPageBreak/>
        <w:t>6.</w:t>
      </w:r>
      <w:r>
        <w:t>3</w:t>
      </w:r>
      <w:r w:rsidRPr="00822E86">
        <w:t>.</w:t>
      </w:r>
      <w:r>
        <w:t>2</w:t>
      </w:r>
      <w:r w:rsidRPr="00822E86">
        <w:tab/>
        <w:t>Procedures</w:t>
      </w:r>
      <w:bookmarkEnd w:id="576"/>
      <w:bookmarkEnd w:id="577"/>
      <w:bookmarkEnd w:id="578"/>
      <w:bookmarkEnd w:id="579"/>
      <w:bookmarkEnd w:id="580"/>
      <w:bookmarkEnd w:id="581"/>
      <w:bookmarkEnd w:id="582"/>
      <w:bookmarkEnd w:id="583"/>
      <w:bookmarkEnd w:id="584"/>
      <w:bookmarkEnd w:id="585"/>
      <w:bookmarkEnd w:id="586"/>
      <w:bookmarkEnd w:id="587"/>
    </w:p>
    <w:p w14:paraId="40DF048B" w14:textId="77777777" w:rsidR="00B36905" w:rsidRDefault="00B36905" w:rsidP="00B36905">
      <w:pPr>
        <w:pStyle w:val="Heading4"/>
      </w:pPr>
      <w:bookmarkStart w:id="588" w:name="_Toc160698617"/>
      <w:bookmarkStart w:id="589" w:name="_Toc164843935"/>
      <w:bookmarkStart w:id="590" w:name="_Toc164944570"/>
      <w:bookmarkStart w:id="591" w:name="_Toc168318820"/>
      <w:bookmarkStart w:id="592" w:name="_Toc168319338"/>
      <w:bookmarkStart w:id="593" w:name="_Toc168319591"/>
      <w:bookmarkStart w:id="594" w:name="_Toc168319846"/>
      <w:bookmarkStart w:id="595" w:name="_Toc168320101"/>
      <w:bookmarkStart w:id="596" w:name="_Toc168559757"/>
      <w:bookmarkStart w:id="597" w:name="_Toc175890807"/>
      <w:bookmarkStart w:id="598" w:name="_Toc180645755"/>
      <w:bookmarkStart w:id="599" w:name="_Toc183616688"/>
      <w:r w:rsidRPr="00822E86">
        <w:t>6.</w:t>
      </w:r>
      <w:r>
        <w:t>3</w:t>
      </w:r>
      <w:r w:rsidRPr="00822E86">
        <w:t>.</w:t>
      </w:r>
      <w:r>
        <w:t>2.1</w:t>
      </w:r>
      <w:r>
        <w:tab/>
        <w:t>Inventory procedure</w:t>
      </w:r>
      <w:bookmarkEnd w:id="588"/>
      <w:bookmarkEnd w:id="589"/>
      <w:bookmarkEnd w:id="590"/>
      <w:bookmarkEnd w:id="591"/>
      <w:bookmarkEnd w:id="592"/>
      <w:bookmarkEnd w:id="593"/>
      <w:bookmarkEnd w:id="594"/>
      <w:bookmarkEnd w:id="595"/>
      <w:bookmarkEnd w:id="596"/>
      <w:bookmarkEnd w:id="597"/>
      <w:bookmarkEnd w:id="598"/>
      <w:bookmarkEnd w:id="599"/>
    </w:p>
    <w:p w14:paraId="3883D68B" w14:textId="033231F8" w:rsidR="00A855AE" w:rsidRDefault="00A855AE" w:rsidP="00C76F30">
      <w:pPr>
        <w:pStyle w:val="TH"/>
      </w:pPr>
      <w:r>
        <w:object w:dxaOrig="9636" w:dyaOrig="8271" w14:anchorId="26341E87">
          <v:shape id="_x0000_i1035" type="#_x0000_t75" style="width:479.25pt;height:409.5pt" o:ole="">
            <v:imagedata r:id="rId30" o:title=""/>
          </v:shape>
          <o:OLEObject Type="Embed" ProgID="Word.Picture.8" ShapeID="_x0000_i1035" DrawAspect="Content" ObjectID="_1794390813" r:id="rId31"/>
        </w:object>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600" w:name="_Toc160698618"/>
      <w:bookmarkStart w:id="601" w:name="_Toc164843936"/>
      <w:r>
        <w:t>1.</w:t>
      </w:r>
      <w:r>
        <w:tab/>
        <w:t xml:space="preserve">The AF sends an Inventory Request to the </w:t>
      </w:r>
      <w:proofErr w:type="spellStart"/>
      <w:r>
        <w:t>AIoT</w:t>
      </w:r>
      <w:proofErr w:type="spellEnd"/>
      <w:r>
        <w:t xml:space="preserve"> controller. The AF may optionally include the following information:</w:t>
      </w:r>
    </w:p>
    <w:p w14:paraId="522B4A5C" w14:textId="77777777" w:rsidR="00B36905" w:rsidRDefault="00B36905" w:rsidP="00B36905">
      <w:pPr>
        <w:pStyle w:val="B2"/>
      </w:pPr>
      <w:r>
        <w:t>-</w:t>
      </w:r>
      <w:r>
        <w:tab/>
        <w:t xml:space="preserve">Filter Criteria to limit the inventory to </w:t>
      </w:r>
      <w:proofErr w:type="spellStart"/>
      <w:r>
        <w:t>AIoT</w:t>
      </w:r>
      <w:proofErr w:type="spellEnd"/>
      <w:r>
        <w:t xml:space="preserve"> Devices matching those criteria;</w:t>
      </w:r>
    </w:p>
    <w:p w14:paraId="61D07BBE" w14:textId="77777777" w:rsidR="00B36905" w:rsidRDefault="00B36905" w:rsidP="00B36905">
      <w:pPr>
        <w:pStyle w:val="NO"/>
      </w:pPr>
      <w:r>
        <w:t>NOTE 1:</w:t>
      </w:r>
      <w:r>
        <w:tab/>
        <w:t xml:space="preserve">If the AF does not provide Filter Criteria, then a full inventory of all </w:t>
      </w:r>
      <w:proofErr w:type="spellStart"/>
      <w:r>
        <w:t>AIoT</w:t>
      </w:r>
      <w:proofErr w:type="spellEnd"/>
      <w:r>
        <w:t xml:space="preserve">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w:t>
      </w:r>
      <w:proofErr w:type="spellStart"/>
      <w:r>
        <w:t>AIoT</w:t>
      </w:r>
      <w:proofErr w:type="spellEnd"/>
      <w:r>
        <w:t xml:space="preserve"> devices attached to the pallets that carry the shipment), without having to unnecessarily inventory also all </w:t>
      </w:r>
      <w:proofErr w:type="spellStart"/>
      <w:r>
        <w:t>AIoT</w:t>
      </w:r>
      <w:proofErr w:type="spellEnd"/>
      <w:r>
        <w:t xml:space="preserve"> devices which may be located on the pallets. This can be achieved by limiting the inventory to </w:t>
      </w:r>
      <w:proofErr w:type="spellStart"/>
      <w:r>
        <w:t>AIoT</w:t>
      </w:r>
      <w:proofErr w:type="spellEnd"/>
      <w:r>
        <w:t xml:space="preserve">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4F9B7FE0" w:rsidR="00B36905" w:rsidRDefault="00B36905" w:rsidP="00B36905">
      <w:pPr>
        <w:pStyle w:val="B3"/>
      </w:pPr>
      <w:r>
        <w:t>-</w:t>
      </w:r>
      <w:r>
        <w:tab/>
        <w:t xml:space="preserve">Another example is an AF that may only want to inventory individual items from a specific company. This can be achieved by limiting the inventory to </w:t>
      </w:r>
      <w:proofErr w:type="spellStart"/>
      <w:r>
        <w:t>AIoT</w:t>
      </w:r>
      <w:proofErr w:type="spellEnd"/>
      <w:r>
        <w:t xml:space="preserve">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78FE0C14" w:rsidR="002C6AF6" w:rsidRDefault="002C6AF6" w:rsidP="00B36905">
      <w:pPr>
        <w:pStyle w:val="B3"/>
      </w:pPr>
      <w:r>
        <w:tab/>
        <w:t xml:space="preserve">As part of the Filter Criteria an AF may provide a </w:t>
      </w:r>
      <w:r>
        <w:rPr>
          <w:lang w:val="en-US" w:eastAsia="zh-CN"/>
        </w:rPr>
        <w:t>Closest indication</w:t>
      </w:r>
      <w:r>
        <w:t>. The AF may only include the Closest indication if the inventory is limited to a single reader (i.e</w:t>
      </w:r>
      <w:r w:rsidR="004B3399">
        <w:t>.</w:t>
      </w:r>
      <w:r>
        <w:t xml:space="preserve"> if the AF includes a single reader ID in the Inventory Request). The Closest indication in the Filter Criteria enables the AF to limit the Inventory Response to the </w:t>
      </w:r>
      <w:proofErr w:type="spellStart"/>
      <w:r>
        <w:t>AIoT</w:t>
      </w:r>
      <w:proofErr w:type="spellEnd"/>
      <w:r>
        <w:t xml:space="preserve"> device closest to the Reader.</w:t>
      </w:r>
    </w:p>
    <w:p w14:paraId="5693C918" w14:textId="7185AE6C" w:rsidR="002C6AF6" w:rsidRPr="005C6BCE" w:rsidRDefault="002C6AF6" w:rsidP="00AC44AA">
      <w:pPr>
        <w:pStyle w:val="EditorsNote"/>
      </w:pPr>
      <w:r w:rsidRPr="005C6BCE">
        <w:t>E</w:t>
      </w:r>
      <w:r>
        <w:t>ditor's note</w:t>
      </w:r>
      <w:r w:rsidRPr="005C6BCE">
        <w:t>:</w:t>
      </w:r>
      <w:r w:rsidR="00AC44AA">
        <w:tab/>
      </w:r>
      <w:r w:rsidRPr="005C6BCE">
        <w:t xml:space="preserve">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p>
    <w:p w14:paraId="158581D6" w14:textId="2B8E05F3" w:rsidR="002C6AF6" w:rsidRDefault="002C6AF6" w:rsidP="00AC44AA">
      <w:pPr>
        <w:pStyle w:val="NO"/>
      </w:pPr>
      <w:r>
        <w:t>NOTE </w:t>
      </w:r>
      <w:r w:rsidR="00F35186">
        <w:t>2</w:t>
      </w:r>
      <w:r>
        <w:t>:</w:t>
      </w:r>
      <w:r>
        <w:tab/>
        <w:t>This assumes that the AF is aware of the Reader ID of the reader for which to trigger the inventory (same as for other solutions that propose a Reader ID for triggering an Inventory on specific Readers).</w:t>
      </w:r>
    </w:p>
    <w:p w14:paraId="35FA282C" w14:textId="77777777" w:rsidR="00B36905" w:rsidRDefault="00B36905" w:rsidP="00B36905">
      <w:pPr>
        <w:pStyle w:val="B1"/>
      </w:pPr>
      <w:r>
        <w:t>2.</w:t>
      </w:r>
      <w:r>
        <w:tab/>
        <w:t xml:space="preserve">The </w:t>
      </w:r>
      <w:proofErr w:type="spellStart"/>
      <w:r>
        <w:t>AIoT</w:t>
      </w:r>
      <w:proofErr w:type="spellEnd"/>
      <w:r>
        <w:t xml:space="preserve"> controller verifies whether the AF is entitled to make the received Inventory Request, e.g. the </w:t>
      </w:r>
      <w:proofErr w:type="spellStart"/>
      <w:r>
        <w:t>AIoT</w:t>
      </w:r>
      <w:proofErr w:type="spellEnd"/>
      <w:r>
        <w:t xml:space="preserve">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 xml:space="preserve">The </w:t>
      </w:r>
      <w:proofErr w:type="spellStart"/>
      <w:r>
        <w:t>AIoT</w:t>
      </w:r>
      <w:proofErr w:type="spellEnd"/>
      <w:r>
        <w:t xml:space="preserve">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 xml:space="preserve">Each Reader that received the Inventory Request from the </w:t>
      </w:r>
      <w:proofErr w:type="spellStart"/>
      <w:r>
        <w:t>AIoT</w:t>
      </w:r>
      <w:proofErr w:type="spellEnd"/>
      <w:r>
        <w:t xml:space="preserve">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 xml:space="preserve">If the Inventory Request contains an EPC, then the </w:t>
      </w:r>
      <w:proofErr w:type="spellStart"/>
      <w:r>
        <w:t>AIoT</w:t>
      </w:r>
      <w:proofErr w:type="spellEnd"/>
      <w:r>
        <w:t xml:space="preserve"> Device compares the received EPC with its Device ID, i.e. the locally stored EPC. If the Inventory Request also contains a bitmask, then the </w:t>
      </w:r>
      <w:proofErr w:type="spellStart"/>
      <w:r>
        <w:t>AIoT</w:t>
      </w:r>
      <w:proofErr w:type="spellEnd"/>
      <w:r>
        <w:t xml:space="preserve"> Device only compares the relevant bits according to the bitmask. If the Inventory Request does not contain an EPC, then the </w:t>
      </w:r>
      <w:proofErr w:type="spellStart"/>
      <w:r>
        <w:t>AIoT</w:t>
      </w:r>
      <w:proofErr w:type="spellEnd"/>
      <w:r>
        <w:t xml:space="preserve"> Device skips this step.</w:t>
      </w:r>
    </w:p>
    <w:p w14:paraId="7BF76489" w14:textId="77777777" w:rsidR="00B36905" w:rsidRDefault="00B36905" w:rsidP="00B36905">
      <w:pPr>
        <w:pStyle w:val="B1"/>
      </w:pPr>
      <w:r>
        <w:t>6.</w:t>
      </w:r>
      <w:r>
        <w:tab/>
        <w:t xml:space="preserve">If the Inventory Request contains an EPC and optionally a bitmask, and the received EPC matches the locally stored EPC (or parts of the EPC in case a bitmask was provided) as described in the previous step, then the </w:t>
      </w:r>
      <w:proofErr w:type="spellStart"/>
      <w:r>
        <w:t>AIoT</w:t>
      </w:r>
      <w:proofErr w:type="spellEnd"/>
      <w:r>
        <w:t xml:space="preserve"> Device responds to the Reader.</w:t>
      </w:r>
    </w:p>
    <w:p w14:paraId="5CD8C7BD" w14:textId="77777777" w:rsidR="00B36905" w:rsidRPr="00667E10" w:rsidRDefault="00B36905" w:rsidP="00B36905">
      <w:pPr>
        <w:pStyle w:val="B1"/>
      </w:pPr>
      <w:r w:rsidRPr="00667E10">
        <w:tab/>
        <w:t xml:space="preserve">If the Inventory Request does not contain an EPC, then the </w:t>
      </w:r>
      <w:proofErr w:type="spellStart"/>
      <w:r w:rsidRPr="00667E10">
        <w:t>AIoT</w:t>
      </w:r>
      <w:proofErr w:type="spellEnd"/>
      <w:r w:rsidRPr="00667E10">
        <w:t xml:space="preserve"> Device responds to the Reader.</w:t>
      </w:r>
    </w:p>
    <w:p w14:paraId="03739420" w14:textId="6562A295" w:rsidR="00B36905" w:rsidRDefault="00B36905" w:rsidP="00B36905">
      <w:pPr>
        <w:pStyle w:val="NO"/>
      </w:pPr>
      <w:r>
        <w:t>NOTE </w:t>
      </w:r>
      <w:r w:rsidR="00F35186">
        <w:t>3</w:t>
      </w:r>
      <w:r>
        <w:t>:</w:t>
      </w:r>
      <w:r>
        <w:tab/>
        <w:t xml:space="preserve">The </w:t>
      </w:r>
      <w:proofErr w:type="spellStart"/>
      <w:r>
        <w:t>AIoT</w:t>
      </w:r>
      <w:proofErr w:type="spellEnd"/>
      <w:r>
        <w:t xml:space="preserve">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 xml:space="preserve">The </w:t>
      </w:r>
      <w:proofErr w:type="spellStart"/>
      <w:r w:rsidRPr="00667E10">
        <w:t>AIoT</w:t>
      </w:r>
      <w:proofErr w:type="spellEnd"/>
      <w:r w:rsidRPr="00667E10">
        <w:t xml:space="preserve"> Device includes its Device ID in the Inventory Response.</w:t>
      </w:r>
    </w:p>
    <w:p w14:paraId="0048E29D" w14:textId="5CD47A94" w:rsidR="00B36905" w:rsidRDefault="00B36905" w:rsidP="00B36905">
      <w:pPr>
        <w:pStyle w:val="B1"/>
      </w:pPr>
      <w:r w:rsidRPr="00557DAE">
        <w:t>7.</w:t>
      </w:r>
      <w:r w:rsidRPr="00557DAE">
        <w:tab/>
        <w:t xml:space="preserve">The Readers collects the received Device IDs and provides the Device IDs to the </w:t>
      </w:r>
      <w:proofErr w:type="spellStart"/>
      <w:r w:rsidRPr="00557DAE">
        <w:t>AIoT</w:t>
      </w:r>
      <w:proofErr w:type="spellEnd"/>
      <w:r w:rsidRPr="00557DAE">
        <w:t xml:space="preserve"> Controller. The Readers may optionally include Enrichment Data.</w:t>
      </w:r>
      <w:r w:rsidR="00E711B4">
        <w:t xml:space="preserve"> If the Inventory Request from the </w:t>
      </w:r>
      <w:proofErr w:type="spellStart"/>
      <w:r w:rsidR="00E711B4">
        <w:t>AIoT</w:t>
      </w:r>
      <w:proofErr w:type="spellEnd"/>
      <w:r w:rsidR="00E711B4">
        <w:t xml:space="preserve"> Controller contain Filter Criteria including a Closest Indication, then the Reader only provides the Device ID of the </w:t>
      </w:r>
      <w:proofErr w:type="spellStart"/>
      <w:r w:rsidR="00E711B4">
        <w:t>AIoT</w:t>
      </w:r>
      <w:proofErr w:type="spellEnd"/>
      <w:r w:rsidR="00E711B4">
        <w:t xml:space="preserve"> Device closest to the Reader to the </w:t>
      </w:r>
      <w:proofErr w:type="spellStart"/>
      <w:r w:rsidR="00E711B4">
        <w:t>AIoT</w:t>
      </w:r>
      <w:proofErr w:type="spellEnd"/>
      <w:r w:rsidR="00E711B4">
        <w:t xml:space="preserve"> Controller. If the Reader cannot determine a single </w:t>
      </w:r>
      <w:proofErr w:type="spellStart"/>
      <w:r w:rsidR="00E711B4">
        <w:t>AIoT</w:t>
      </w:r>
      <w:proofErr w:type="spellEnd"/>
      <w:r w:rsidR="00E711B4">
        <w:t xml:space="preserve"> Device as the closest one, then the Reader returns an error cause to the </w:t>
      </w:r>
      <w:proofErr w:type="spellStart"/>
      <w:r w:rsidR="00E711B4">
        <w:t>AIoT</w:t>
      </w:r>
      <w:proofErr w:type="spellEnd"/>
      <w:r w:rsidR="00E711B4">
        <w:t xml:space="preserve"> Controller.</w:t>
      </w:r>
    </w:p>
    <w:p w14:paraId="5E6F7986" w14:textId="7193DF98" w:rsidR="009D0C95" w:rsidRPr="00557DAE" w:rsidRDefault="009D0C95" w:rsidP="00AC44AA">
      <w:pPr>
        <w:pStyle w:val="NO"/>
      </w:pPr>
      <w:r>
        <w:t>NOTE </w:t>
      </w:r>
      <w:r w:rsidR="00F35186">
        <w:t>4</w:t>
      </w:r>
      <w:r>
        <w:t>:</w:t>
      </w:r>
      <w:r>
        <w:tab/>
        <w:t xml:space="preserve">How the Reader determines which of the </w:t>
      </w:r>
      <w:proofErr w:type="spellStart"/>
      <w:r>
        <w:t>AIoT</w:t>
      </w:r>
      <w:proofErr w:type="spellEnd"/>
      <w:r>
        <w:t xml:space="preserve"> Devices is closest to the Reader is assumed to be up to Reader implementation, for example signal strength can be used to achieve this. Whether the Closest Indication can be supported depends on RAN</w:t>
      </w:r>
      <w:r w:rsidR="00AC44AA">
        <w:t> </w:t>
      </w:r>
      <w:r>
        <w:t>WGs.</w:t>
      </w:r>
    </w:p>
    <w:p w14:paraId="072A3E90" w14:textId="77777777" w:rsidR="00B36905" w:rsidRPr="00557DAE" w:rsidRDefault="00B36905" w:rsidP="00B36905">
      <w:pPr>
        <w:pStyle w:val="B1"/>
      </w:pPr>
      <w:r w:rsidRPr="00557DAE">
        <w:t>8.</w:t>
      </w:r>
      <w:r w:rsidRPr="00557DAE">
        <w:tab/>
        <w:t xml:space="preserve">For each reported Device ID, the </w:t>
      </w:r>
      <w:proofErr w:type="spellStart"/>
      <w:r w:rsidRPr="00557DAE">
        <w:t>AIoT</w:t>
      </w:r>
      <w:proofErr w:type="spellEnd"/>
      <w:r w:rsidRPr="00557DAE">
        <w:t xml:space="preserve"> Controller stores the reader ID that reported the Device ID together with a timestamp. The timestamp enables the </w:t>
      </w:r>
      <w:proofErr w:type="spellStart"/>
      <w:r w:rsidRPr="00557DAE">
        <w:t>AIoT</w:t>
      </w:r>
      <w:proofErr w:type="spellEnd"/>
      <w:r w:rsidRPr="00557DAE">
        <w:t xml:space="preserve"> controller to purge outdated last known Reader information; the details of this are up to </w:t>
      </w:r>
      <w:proofErr w:type="spellStart"/>
      <w:r w:rsidRPr="00557DAE">
        <w:t>AIoT</w:t>
      </w:r>
      <w:proofErr w:type="spellEnd"/>
      <w:r w:rsidRPr="00557DAE">
        <w:t xml:space="preserve"> Controller implementation.</w:t>
      </w:r>
    </w:p>
    <w:p w14:paraId="7AAEBD27" w14:textId="1DD29E77" w:rsidR="00B36905" w:rsidRPr="00557DAE" w:rsidRDefault="00B36905" w:rsidP="00B36905">
      <w:pPr>
        <w:pStyle w:val="B1"/>
      </w:pPr>
      <w:r w:rsidRPr="00557DAE">
        <w:lastRenderedPageBreak/>
        <w:t>9.</w:t>
      </w:r>
      <w:r w:rsidRPr="00557DAE">
        <w:tab/>
        <w:t xml:space="preserve">The </w:t>
      </w:r>
      <w:proofErr w:type="spellStart"/>
      <w:r w:rsidRPr="00557DAE">
        <w:t>AIoT</w:t>
      </w:r>
      <w:proofErr w:type="spellEnd"/>
      <w:r w:rsidRPr="00557DAE">
        <w:t xml:space="preserve"> Controller provides the Device IDs </w:t>
      </w:r>
      <w:r w:rsidR="00D30A6A" w:rsidRPr="00557DAE">
        <w:t xml:space="preserve">and the Reader ID that reported the Device ID, respectively, </w:t>
      </w:r>
      <w:r w:rsidRPr="00557DAE">
        <w:t>and optionally the Enrichment Data to the AF.</w:t>
      </w:r>
    </w:p>
    <w:p w14:paraId="1C9B7B25" w14:textId="16F5B682" w:rsidR="00B36905" w:rsidRPr="00557DAE" w:rsidRDefault="00B36905" w:rsidP="00B36905">
      <w:pPr>
        <w:pStyle w:val="NO"/>
      </w:pPr>
      <w:r w:rsidRPr="00557DAE">
        <w:t>NOTE </w:t>
      </w:r>
      <w:r w:rsidR="00F35186">
        <w:t>5</w:t>
      </w:r>
      <w:r w:rsidRPr="00557DAE">
        <w:t>:</w:t>
      </w:r>
      <w:r w:rsidRPr="00557DAE">
        <w:tab/>
        <w:t xml:space="preserve">The </w:t>
      </w:r>
      <w:proofErr w:type="spellStart"/>
      <w:r w:rsidRPr="00557DAE">
        <w:t>AIoT</w:t>
      </w:r>
      <w:proofErr w:type="spellEnd"/>
      <w:r w:rsidRPr="00557DAE">
        <w:t xml:space="preserve"> Controller provides the Device IDs as received to the AF, i.e. the </w:t>
      </w:r>
      <w:proofErr w:type="spellStart"/>
      <w:r w:rsidRPr="00557DAE">
        <w:t>AIoT</w:t>
      </w:r>
      <w:proofErr w:type="spellEnd"/>
      <w:r w:rsidRPr="00557DAE">
        <w:t xml:space="preserve"> Controller is not assumed to verify Device IDs.</w:t>
      </w:r>
    </w:p>
    <w:p w14:paraId="2CB8CD18" w14:textId="77777777" w:rsidR="00B36905" w:rsidRDefault="00B36905" w:rsidP="00B36905">
      <w:pPr>
        <w:pStyle w:val="Heading4"/>
      </w:pPr>
      <w:bookmarkStart w:id="602" w:name="_Toc164944571"/>
      <w:bookmarkStart w:id="603" w:name="_Toc168318821"/>
      <w:bookmarkStart w:id="604" w:name="_Toc168319339"/>
      <w:bookmarkStart w:id="605" w:name="_Toc168319592"/>
      <w:bookmarkStart w:id="606" w:name="_Toc168319847"/>
      <w:bookmarkStart w:id="607" w:name="_Toc168320102"/>
      <w:bookmarkStart w:id="608" w:name="_Toc168559758"/>
      <w:bookmarkStart w:id="609" w:name="_Toc175890808"/>
      <w:bookmarkStart w:id="610" w:name="_Toc180645756"/>
      <w:bookmarkStart w:id="611" w:name="_Toc183616689"/>
      <w:r w:rsidRPr="00822E86">
        <w:t>6.</w:t>
      </w:r>
      <w:r>
        <w:t>3</w:t>
      </w:r>
      <w:r w:rsidRPr="00822E86">
        <w:t>.</w:t>
      </w:r>
      <w:r>
        <w:t>2.2</w:t>
      </w:r>
      <w:r>
        <w:tab/>
        <w:t>Command procedure</w:t>
      </w:r>
      <w:bookmarkEnd w:id="600"/>
      <w:bookmarkEnd w:id="601"/>
      <w:bookmarkEnd w:id="602"/>
      <w:bookmarkEnd w:id="603"/>
      <w:bookmarkEnd w:id="604"/>
      <w:bookmarkEnd w:id="605"/>
      <w:bookmarkEnd w:id="606"/>
      <w:bookmarkEnd w:id="607"/>
      <w:bookmarkEnd w:id="608"/>
      <w:bookmarkEnd w:id="609"/>
      <w:bookmarkEnd w:id="610"/>
      <w:bookmarkEnd w:id="611"/>
    </w:p>
    <w:p w14:paraId="79F383A0" w14:textId="10BB7BA4" w:rsidR="00A855AE" w:rsidRDefault="00A855AE" w:rsidP="00C76F30">
      <w:pPr>
        <w:pStyle w:val="TH"/>
      </w:pPr>
      <w:r>
        <w:object w:dxaOrig="9631" w:dyaOrig="8785" w14:anchorId="51EC8693">
          <v:shape id="_x0000_i1036" type="#_x0000_t75" style="width:480pt;height:436.5pt" o:ole="">
            <v:imagedata r:id="rId32" o:title=""/>
          </v:shape>
          <o:OLEObject Type="Embed" ProgID="Word.Picture.8" ShapeID="_x0000_i1036" DrawAspect="Content" ObjectID="_1794390814" r:id="rId33"/>
        </w:object>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 xml:space="preserve">Filter Criteria that identify the </w:t>
      </w:r>
      <w:proofErr w:type="spellStart"/>
      <w:r>
        <w:t>AIoT</w:t>
      </w:r>
      <w:proofErr w:type="spellEnd"/>
      <w:r>
        <w:t xml:space="preserve">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 xml:space="preserve">The </w:t>
      </w:r>
      <w:proofErr w:type="spellStart"/>
      <w:r>
        <w:t>AIoT</w:t>
      </w:r>
      <w:proofErr w:type="spellEnd"/>
      <w:r>
        <w:t xml:space="preserve"> Controller determines the list of Readers to use for sending the Command taking the Reader IDs (if provided by the AF) and any stored information about the last known Reader for specific Device IDs into account. The details of determining candidate Readers are up to </w:t>
      </w:r>
      <w:proofErr w:type="spellStart"/>
      <w:r>
        <w:t>AIoT</w:t>
      </w:r>
      <w:proofErr w:type="spellEnd"/>
      <w:r>
        <w:t xml:space="preserve"> Controller implementation.</w:t>
      </w:r>
    </w:p>
    <w:p w14:paraId="6AC84437" w14:textId="77777777" w:rsidR="00B36905" w:rsidRDefault="00B36905" w:rsidP="00B36905">
      <w:pPr>
        <w:pStyle w:val="B1"/>
      </w:pPr>
      <w:r>
        <w:lastRenderedPageBreak/>
        <w:t>3.</w:t>
      </w:r>
      <w:r>
        <w:tab/>
        <w:t xml:space="preserve">The </w:t>
      </w:r>
      <w:proofErr w:type="spellStart"/>
      <w:r>
        <w:t>AIoT</w:t>
      </w:r>
      <w:proofErr w:type="spellEnd"/>
      <w:r>
        <w:t xml:space="preserve">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w:t>
      </w:r>
      <w:proofErr w:type="spellStart"/>
      <w:r w:rsidR="00B36905">
        <w:t>AIoT</w:t>
      </w:r>
      <w:proofErr w:type="spellEnd"/>
      <w:r w:rsidR="00B36905">
        <w:t xml:space="preserve">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w:t>
      </w:r>
      <w:proofErr w:type="spellStart"/>
      <w:r>
        <w:t>AIoT</w:t>
      </w:r>
      <w:proofErr w:type="spellEnd"/>
      <w:r>
        <w:t xml:space="preserve"> Controller, sends the Command to </w:t>
      </w:r>
      <w:proofErr w:type="spellStart"/>
      <w:r>
        <w:t>AIoT</w:t>
      </w:r>
      <w:proofErr w:type="spellEnd"/>
      <w:r>
        <w:t xml:space="preserve">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w:t>
      </w:r>
      <w:proofErr w:type="spellStart"/>
      <w:r>
        <w:t>AIoT</w:t>
      </w:r>
      <w:proofErr w:type="spellEnd"/>
      <w:r>
        <w:t xml:space="preserve"> Devices </w:t>
      </w:r>
      <w:r w:rsidR="00B36905">
        <w:t>identified by the Device IDs</w:t>
      </w:r>
      <w:r>
        <w:t>.</w:t>
      </w:r>
    </w:p>
    <w:p w14:paraId="241FA034" w14:textId="77777777" w:rsidR="00604BAE" w:rsidRDefault="00604BAE" w:rsidP="00604BAE">
      <w:pPr>
        <w:pStyle w:val="B2"/>
      </w:pPr>
      <w:r>
        <w:t>-</w:t>
      </w:r>
      <w:r>
        <w:tab/>
        <w:t xml:space="preserve">If the Send Command request contains Filter Criteria consisting of an EPC and a bitmask, then the Reader sends the EPC and the bitmask as part of the Command message to </w:t>
      </w:r>
      <w:proofErr w:type="spellStart"/>
      <w:r>
        <w:t>AIoT</w:t>
      </w:r>
      <w:proofErr w:type="spellEnd"/>
      <w:r>
        <w:t xml:space="preserve"> Devices.</w:t>
      </w:r>
    </w:p>
    <w:p w14:paraId="67F47608" w14:textId="77777777" w:rsidR="00557DAE" w:rsidRDefault="00557DAE" w:rsidP="00604BAE">
      <w:pPr>
        <w:pStyle w:val="B1"/>
      </w:pPr>
      <w:r>
        <w:t>5.</w:t>
      </w:r>
      <w:r>
        <w:tab/>
        <w:t xml:space="preserve">If the Command Message contains an EPC, then the </w:t>
      </w:r>
      <w:proofErr w:type="spellStart"/>
      <w:r>
        <w:t>AIoT</w:t>
      </w:r>
      <w:proofErr w:type="spellEnd"/>
      <w:r>
        <w:t xml:space="preserve"> Device compares the received EPC with its Device ID, i.e. the locally stored EPC. The </w:t>
      </w:r>
      <w:proofErr w:type="spellStart"/>
      <w:r>
        <w:t>AIoT</w:t>
      </w:r>
      <w:proofErr w:type="spellEnd"/>
      <w:r>
        <w:t xml:space="preserve"> Device only compares the relevant bits according to the bitmask. If the Command Message contains not contain a Device ID, then the </w:t>
      </w:r>
      <w:proofErr w:type="spellStart"/>
      <w:r>
        <w:t>AIoT</w:t>
      </w:r>
      <w:proofErr w:type="spellEnd"/>
      <w:r>
        <w:t xml:space="preserve"> Device skips compares the received Device ID with its local Device ID.</w:t>
      </w:r>
    </w:p>
    <w:p w14:paraId="2D140547" w14:textId="77777777" w:rsidR="00557DAE" w:rsidRDefault="00557DAE" w:rsidP="00604BAE">
      <w:pPr>
        <w:pStyle w:val="B1"/>
      </w:pPr>
      <w:r>
        <w:t>6.</w:t>
      </w:r>
      <w:r>
        <w:tab/>
        <w:t xml:space="preserve">If there was a match in the previous step, then the </w:t>
      </w:r>
      <w:proofErr w:type="spellStart"/>
      <w:r>
        <w:t>AIoT</w:t>
      </w:r>
      <w:proofErr w:type="spellEnd"/>
      <w:r>
        <w:t xml:space="preserve"> Device executes the Command and provides the Command Response to the Reader.</w:t>
      </w:r>
    </w:p>
    <w:p w14:paraId="5FB09E67" w14:textId="77777777" w:rsidR="00557DAE" w:rsidRDefault="00557DAE" w:rsidP="00604BAE">
      <w:pPr>
        <w:pStyle w:val="B1"/>
      </w:pPr>
      <w:r>
        <w:t>7.</w:t>
      </w:r>
      <w:r>
        <w:tab/>
        <w:t xml:space="preserve">The Readers send the received Command Response(s) to the </w:t>
      </w:r>
      <w:proofErr w:type="spellStart"/>
      <w:r>
        <w:t>AIoT</w:t>
      </w:r>
      <w:proofErr w:type="spellEnd"/>
      <w:r>
        <w:t xml:space="preserve"> Controller. The Readers may optionally include Enrichment Data. If a Reader has not received any Command Response, then the Reader informs the </w:t>
      </w:r>
      <w:proofErr w:type="spellStart"/>
      <w:r>
        <w:t>AIoT</w:t>
      </w:r>
      <w:proofErr w:type="spellEnd"/>
      <w:r>
        <w:t xml:space="preserve"> Controller accordingly.</w:t>
      </w:r>
    </w:p>
    <w:p w14:paraId="142E01B8" w14:textId="77777777" w:rsidR="00557DAE" w:rsidRDefault="00557DAE" w:rsidP="00604BAE">
      <w:pPr>
        <w:pStyle w:val="B1"/>
      </w:pPr>
      <w:r>
        <w:t>8.</w:t>
      </w:r>
      <w:r>
        <w:tab/>
        <w:t xml:space="preserve">The </w:t>
      </w:r>
      <w:proofErr w:type="spellStart"/>
      <w:r>
        <w:t>AIoT</w:t>
      </w:r>
      <w:proofErr w:type="spellEnd"/>
      <w:r>
        <w:t xml:space="preserve"> Controller sends the received Command Response(s) and optionally Enrichment Data to the AF. If all Readers that the </w:t>
      </w:r>
      <w:proofErr w:type="spellStart"/>
      <w:r>
        <w:t>AIoT</w:t>
      </w:r>
      <w:proofErr w:type="spellEnd"/>
      <w:r>
        <w:t xml:space="preserve"> Controller sent the Command to in step 3 indicate to the </w:t>
      </w:r>
      <w:proofErr w:type="spellStart"/>
      <w:r>
        <w:t>AIoT</w:t>
      </w:r>
      <w:proofErr w:type="spellEnd"/>
      <w:r>
        <w:t xml:space="preserve"> Controller that no Command Responses have been received, then the </w:t>
      </w:r>
      <w:proofErr w:type="spellStart"/>
      <w:r>
        <w:t>AIoT</w:t>
      </w:r>
      <w:proofErr w:type="spellEnd"/>
      <w:r>
        <w:t xml:space="preserve">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 xml:space="preserve">Buffer the Command and attempt sending the Command again later (details of this are up to </w:t>
      </w:r>
      <w:proofErr w:type="spellStart"/>
      <w:r>
        <w:t>AIoT</w:t>
      </w:r>
      <w:proofErr w:type="spellEnd"/>
      <w:r>
        <w:t xml:space="preserve">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 xml:space="preserve">Support of sending the same Command to multiple </w:t>
      </w:r>
      <w:proofErr w:type="spellStart"/>
      <w:r>
        <w:t>AIoT</w:t>
      </w:r>
      <w:proofErr w:type="spellEnd"/>
      <w:r>
        <w:t xml:space="preserve"> Devices requires support of group security for the Command (e.g. group keys for protecting the Command), which depends on SA WG3.</w:t>
      </w:r>
    </w:p>
    <w:p w14:paraId="1B4DC777" w14:textId="77777777" w:rsidR="00B36905" w:rsidRPr="00822E86" w:rsidRDefault="00B36905" w:rsidP="00B36905">
      <w:pPr>
        <w:pStyle w:val="Heading3"/>
        <w:rPr>
          <w:lang w:eastAsia="zh-CN"/>
        </w:rPr>
      </w:pPr>
      <w:bookmarkStart w:id="612" w:name="_Toc160698619"/>
      <w:bookmarkStart w:id="613" w:name="_Toc164843937"/>
      <w:bookmarkStart w:id="614" w:name="_Toc164944572"/>
      <w:bookmarkStart w:id="615" w:name="_Toc168318822"/>
      <w:bookmarkStart w:id="616" w:name="_Toc168319340"/>
      <w:bookmarkStart w:id="617" w:name="_Toc168319593"/>
      <w:bookmarkStart w:id="618" w:name="_Toc168319848"/>
      <w:bookmarkStart w:id="619" w:name="_Toc168320103"/>
      <w:bookmarkStart w:id="620" w:name="_Toc168559759"/>
      <w:bookmarkStart w:id="621" w:name="_Toc175890809"/>
      <w:bookmarkStart w:id="622" w:name="_Toc180645757"/>
      <w:bookmarkStart w:id="623" w:name="_Toc183616690"/>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612"/>
      <w:bookmarkEnd w:id="613"/>
      <w:bookmarkEnd w:id="614"/>
      <w:bookmarkEnd w:id="615"/>
      <w:bookmarkEnd w:id="616"/>
      <w:bookmarkEnd w:id="617"/>
      <w:bookmarkEnd w:id="618"/>
      <w:bookmarkEnd w:id="619"/>
      <w:bookmarkEnd w:id="620"/>
      <w:bookmarkEnd w:id="621"/>
      <w:bookmarkEnd w:id="622"/>
      <w:bookmarkEnd w:id="623"/>
    </w:p>
    <w:p w14:paraId="11E9E132" w14:textId="77777777" w:rsidR="00B36905" w:rsidRPr="000D094B" w:rsidRDefault="00B36905" w:rsidP="00B36905">
      <w:pPr>
        <w:rPr>
          <w:rFonts w:eastAsia="DengXian"/>
        </w:rPr>
      </w:pPr>
      <w:r>
        <w:rPr>
          <w:lang w:val="en-US" w:eastAsia="ja-JP"/>
        </w:rPr>
        <w:t>New network entities and interfaces are proposed.</w:t>
      </w:r>
    </w:p>
    <w:p w14:paraId="54710125" w14:textId="77777777" w:rsidR="00B36905" w:rsidRPr="00604C40" w:rsidRDefault="00B36905" w:rsidP="00B36905">
      <w:pPr>
        <w:pStyle w:val="Heading2"/>
      </w:pPr>
      <w:bookmarkStart w:id="624" w:name="_Toc160698620"/>
      <w:bookmarkStart w:id="625" w:name="_Toc164843938"/>
      <w:bookmarkStart w:id="626" w:name="_Toc164944573"/>
      <w:bookmarkStart w:id="627" w:name="_Toc168318823"/>
      <w:bookmarkStart w:id="628" w:name="_Toc168319341"/>
      <w:bookmarkStart w:id="629" w:name="_Toc168319594"/>
      <w:bookmarkStart w:id="630" w:name="_Toc168319849"/>
      <w:bookmarkStart w:id="631" w:name="_Toc168320104"/>
      <w:bookmarkStart w:id="632" w:name="_Toc168559760"/>
      <w:bookmarkStart w:id="633" w:name="_Toc175890810"/>
      <w:bookmarkStart w:id="634" w:name="_Toc180645758"/>
      <w:bookmarkStart w:id="635" w:name="_Toc183616691"/>
      <w:r w:rsidRPr="00604C40">
        <w:t>6.4</w:t>
      </w:r>
      <w:r w:rsidRPr="00604C40">
        <w:rPr>
          <w:rFonts w:hint="eastAsia"/>
        </w:rPr>
        <w:tab/>
      </w:r>
      <w:r w:rsidRPr="00604C40">
        <w:t>Solution</w:t>
      </w:r>
      <w:r w:rsidRPr="00604C40">
        <w:rPr>
          <w:rFonts w:hint="eastAsia"/>
        </w:rPr>
        <w:t xml:space="preserve"> #</w:t>
      </w:r>
      <w:r w:rsidRPr="00604C40">
        <w:t xml:space="preserve">4: Simplified system for </w:t>
      </w:r>
      <w:proofErr w:type="spellStart"/>
      <w:r w:rsidRPr="00604C40">
        <w:t>AIoT</w:t>
      </w:r>
      <w:bookmarkEnd w:id="624"/>
      <w:bookmarkEnd w:id="625"/>
      <w:bookmarkEnd w:id="626"/>
      <w:bookmarkEnd w:id="627"/>
      <w:bookmarkEnd w:id="628"/>
      <w:bookmarkEnd w:id="629"/>
      <w:bookmarkEnd w:id="630"/>
      <w:bookmarkEnd w:id="631"/>
      <w:bookmarkEnd w:id="632"/>
      <w:bookmarkEnd w:id="633"/>
      <w:bookmarkEnd w:id="634"/>
      <w:bookmarkEnd w:id="635"/>
      <w:proofErr w:type="spellEnd"/>
    </w:p>
    <w:p w14:paraId="0E45DB4F" w14:textId="77777777" w:rsidR="00B36905" w:rsidRPr="00604C40" w:rsidRDefault="00B36905" w:rsidP="00B36905">
      <w:pPr>
        <w:pStyle w:val="Heading3"/>
      </w:pPr>
      <w:bookmarkStart w:id="636" w:name="_Toc157501966"/>
      <w:bookmarkStart w:id="637" w:name="_Toc160698621"/>
      <w:bookmarkStart w:id="638" w:name="_Toc164843939"/>
      <w:bookmarkStart w:id="639" w:name="_Toc164944574"/>
      <w:bookmarkStart w:id="640" w:name="_Toc168318824"/>
      <w:bookmarkStart w:id="641" w:name="_Toc168319342"/>
      <w:bookmarkStart w:id="642" w:name="_Toc168319595"/>
      <w:bookmarkStart w:id="643" w:name="_Toc168319850"/>
      <w:bookmarkStart w:id="644" w:name="_Toc168320105"/>
      <w:bookmarkStart w:id="645" w:name="_Toc168559761"/>
      <w:bookmarkStart w:id="646" w:name="_Toc175890811"/>
      <w:bookmarkStart w:id="647" w:name="_Toc180645759"/>
      <w:bookmarkStart w:id="648" w:name="_Toc183616692"/>
      <w:r w:rsidRPr="00604C40">
        <w:t>6.4.1</w:t>
      </w:r>
      <w:r w:rsidRPr="00604C40">
        <w:rPr>
          <w:rFonts w:hint="eastAsia"/>
        </w:rPr>
        <w:tab/>
        <w:t>Description</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28FB2AA3" w14:textId="77777777" w:rsidR="00B36905" w:rsidRPr="00604C40" w:rsidRDefault="00B36905" w:rsidP="00B36905">
      <w:pPr>
        <w:pStyle w:val="Heading4"/>
      </w:pPr>
      <w:bookmarkStart w:id="649" w:name="_Toc160698622"/>
      <w:bookmarkStart w:id="650" w:name="_Toc164843940"/>
      <w:bookmarkStart w:id="651" w:name="_Toc164944575"/>
      <w:bookmarkStart w:id="652" w:name="_Toc168318825"/>
      <w:bookmarkStart w:id="653" w:name="_Toc168319343"/>
      <w:bookmarkStart w:id="654" w:name="_Toc168319596"/>
      <w:bookmarkStart w:id="655" w:name="_Toc168319851"/>
      <w:bookmarkStart w:id="656" w:name="_Toc168320106"/>
      <w:bookmarkStart w:id="657" w:name="_Toc168559762"/>
      <w:bookmarkStart w:id="658" w:name="_Toc175890812"/>
      <w:bookmarkStart w:id="659" w:name="_Toc180645760"/>
      <w:bookmarkStart w:id="660" w:name="_Toc183616693"/>
      <w:r w:rsidRPr="00604C40">
        <w:t>6.4.1.1</w:t>
      </w:r>
      <w:r w:rsidRPr="00604C40">
        <w:rPr>
          <w:rFonts w:hint="eastAsia"/>
        </w:rPr>
        <w:tab/>
      </w:r>
      <w:r w:rsidRPr="00604C40">
        <w:t>General</w:t>
      </w:r>
      <w:bookmarkEnd w:id="649"/>
      <w:bookmarkEnd w:id="650"/>
      <w:bookmarkEnd w:id="651"/>
      <w:bookmarkEnd w:id="652"/>
      <w:bookmarkEnd w:id="653"/>
      <w:bookmarkEnd w:id="654"/>
      <w:bookmarkEnd w:id="655"/>
      <w:bookmarkEnd w:id="656"/>
      <w:bookmarkEnd w:id="657"/>
      <w:bookmarkEnd w:id="658"/>
      <w:bookmarkEnd w:id="659"/>
      <w:bookmarkEnd w:id="660"/>
    </w:p>
    <w:p w14:paraId="469F66E3" w14:textId="77777777" w:rsidR="00B36905" w:rsidRPr="00604C40" w:rsidRDefault="00B36905" w:rsidP="00B36905">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6C3AEABA" w14:textId="77777777" w:rsidR="00B36905" w:rsidRPr="00604C40" w:rsidRDefault="00B36905" w:rsidP="00B36905">
      <w:pPr>
        <w:rPr>
          <w:rFonts w:eastAsia="DengXian"/>
        </w:rPr>
      </w:pPr>
      <w:r w:rsidRPr="00604C40">
        <w:rPr>
          <w:rFonts w:eastAsia="DengXian"/>
        </w:rPr>
        <w:t xml:space="preserve">It provides an e2e solution to support </w:t>
      </w:r>
      <w:proofErr w:type="spellStart"/>
      <w:r w:rsidRPr="00604C40">
        <w:rPr>
          <w:rFonts w:eastAsia="DengXian"/>
        </w:rPr>
        <w:t>AIoT</w:t>
      </w:r>
      <w:proofErr w:type="spellEnd"/>
      <w:r w:rsidRPr="00604C40">
        <w:rPr>
          <w:rFonts w:eastAsia="DengXian"/>
        </w:rPr>
        <w:t xml:space="preserve"> services with regard to topology1 and 2.</w:t>
      </w:r>
    </w:p>
    <w:p w14:paraId="2B4BE0BA" w14:textId="77777777" w:rsidR="00B36905" w:rsidRPr="00AD2DB6" w:rsidRDefault="00B36905" w:rsidP="00B36905">
      <w:pPr>
        <w:pStyle w:val="TH"/>
      </w:pPr>
      <w:r w:rsidRPr="00AD2DB6">
        <w:object w:dxaOrig="14060" w:dyaOrig="16440" w14:anchorId="1FE13934">
          <v:shape id="_x0000_i1037" type="#_x0000_t75" style="width:156.75pt;height:183pt" o:ole="">
            <v:imagedata r:id="rId34" o:title=""/>
          </v:shape>
          <o:OLEObject Type="Embed" ProgID="Visio.Drawing.15" ShapeID="_x0000_i1037" DrawAspect="Content" ObjectID="_1794390815" r:id="rId35"/>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DengXian"/>
        </w:rPr>
      </w:pPr>
      <w:r w:rsidRPr="00604C40">
        <w:rPr>
          <w:rFonts w:eastAsia="DengXian"/>
        </w:rPr>
        <w:t>The following assumptions are taken into account for the solutions</w:t>
      </w:r>
    </w:p>
    <w:p w14:paraId="15575B86" w14:textId="77777777" w:rsidR="00B36905" w:rsidRPr="00604C40" w:rsidRDefault="00B36905" w:rsidP="00B36905">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 xml:space="preserve">The Topologies types are transparent to the </w:t>
      </w:r>
      <w:proofErr w:type="spellStart"/>
      <w:r w:rsidRPr="00604C40">
        <w:rPr>
          <w:rFonts w:eastAsia="DengXian"/>
        </w:rPr>
        <w:t>AIoT</w:t>
      </w:r>
      <w:proofErr w:type="spellEnd"/>
      <w:r w:rsidRPr="00604C40">
        <w:rPr>
          <w:rFonts w:eastAsia="DengXian"/>
        </w:rPr>
        <w:t xml:space="preserve"> devices and the </w:t>
      </w:r>
      <w:proofErr w:type="spellStart"/>
      <w:r w:rsidRPr="00604C40">
        <w:rPr>
          <w:rFonts w:eastAsia="DengXian"/>
        </w:rPr>
        <w:t>AIoT</w:t>
      </w:r>
      <w:proofErr w:type="spellEnd"/>
      <w:r w:rsidRPr="00604C40">
        <w:rPr>
          <w:rFonts w:eastAsia="DengXian"/>
        </w:rPr>
        <w:t xml:space="preserve"> devices are common designed.</w:t>
      </w:r>
    </w:p>
    <w:p w14:paraId="535ED462"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In topology2, when the UE out of </w:t>
      </w:r>
      <w:proofErr w:type="spellStart"/>
      <w:r w:rsidRPr="00604C40">
        <w:rPr>
          <w:rFonts w:eastAsia="DengXian"/>
        </w:rPr>
        <w:t>Uu</w:t>
      </w:r>
      <w:proofErr w:type="spellEnd"/>
      <w:r w:rsidRPr="00604C40">
        <w:rPr>
          <w:rFonts w:eastAsia="DengXian"/>
        </w:rPr>
        <w:t xml:space="preserve"> coverage in some blind area but the </w:t>
      </w:r>
      <w:proofErr w:type="spellStart"/>
      <w:r w:rsidRPr="00604C40">
        <w:rPr>
          <w:rFonts w:eastAsia="DengXian"/>
        </w:rPr>
        <w:t>AIoT</w:t>
      </w:r>
      <w:proofErr w:type="spellEnd"/>
      <w:r w:rsidRPr="00604C40">
        <w:rPr>
          <w:rFonts w:eastAsia="DengXian"/>
        </w:rPr>
        <w:t xml:space="preserve"> air coverage goes well, the </w:t>
      </w:r>
      <w:proofErr w:type="spellStart"/>
      <w:r w:rsidRPr="00604C40">
        <w:rPr>
          <w:rFonts w:eastAsia="DengXian"/>
        </w:rPr>
        <w:t>AIoT</w:t>
      </w:r>
      <w:proofErr w:type="spellEnd"/>
      <w:r w:rsidRPr="00604C40">
        <w:rPr>
          <w:rFonts w:eastAsia="DengXian"/>
        </w:rPr>
        <w:t xml:space="preserve"> operation at the UE reader will not stop and continue.</w:t>
      </w:r>
    </w:p>
    <w:p w14:paraId="78068FFC"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The </w:t>
      </w:r>
      <w:proofErr w:type="spellStart"/>
      <w:r w:rsidRPr="00604C40">
        <w:rPr>
          <w:rFonts w:eastAsia="DengXian"/>
        </w:rPr>
        <w:t>AIoT</w:t>
      </w:r>
      <w:proofErr w:type="spellEnd"/>
      <w:r w:rsidRPr="00604C40">
        <w:rPr>
          <w:rFonts w:eastAsia="DengXian"/>
        </w:rPr>
        <w:t xml:space="preserve"> Air </w:t>
      </w:r>
      <w:r w:rsidRPr="00604C40">
        <w:rPr>
          <w:rFonts w:eastAsia="SimSun"/>
        </w:rPr>
        <w:t>interface</w:t>
      </w:r>
      <w:r w:rsidRPr="00604C40">
        <w:rPr>
          <w:rFonts w:eastAsia="DengXian"/>
        </w:rPr>
        <w:t xml:space="preserve"> is assumed to be a new air interface and layers above the AS layer is in the scope of SA</w:t>
      </w:r>
      <w:r>
        <w:rPr>
          <w:rFonts w:eastAsia="DengXian"/>
        </w:rPr>
        <w:t> WG</w:t>
      </w:r>
      <w:r w:rsidRPr="00604C40">
        <w:rPr>
          <w:rFonts w:eastAsia="DengXian"/>
        </w:rPr>
        <w:t>2 study.</w:t>
      </w:r>
    </w:p>
    <w:p w14:paraId="2ECEB554" w14:textId="77777777" w:rsidR="00B36905" w:rsidRPr="00AD2DB6" w:rsidRDefault="00B36905" w:rsidP="00B36905">
      <w:pPr>
        <w:pStyle w:val="Heading4"/>
        <w:rPr>
          <w:lang w:eastAsia="zh-CN"/>
        </w:rPr>
      </w:pPr>
      <w:bookmarkStart w:id="661" w:name="_Toc160698623"/>
      <w:bookmarkStart w:id="662" w:name="_Toc164843941"/>
      <w:bookmarkStart w:id="663" w:name="_Toc164944576"/>
      <w:bookmarkStart w:id="664" w:name="_Toc168318826"/>
      <w:bookmarkStart w:id="665" w:name="_Toc168319344"/>
      <w:bookmarkStart w:id="666" w:name="_Toc168319597"/>
      <w:bookmarkStart w:id="667" w:name="_Toc168319852"/>
      <w:bookmarkStart w:id="668" w:name="_Toc168320107"/>
      <w:bookmarkStart w:id="669" w:name="_Toc168559763"/>
      <w:bookmarkStart w:id="670" w:name="_Toc175890813"/>
      <w:bookmarkStart w:id="671" w:name="_Toc180645761"/>
      <w:bookmarkStart w:id="672" w:name="_Toc183616694"/>
      <w:r w:rsidRPr="00AD2DB6">
        <w:rPr>
          <w:lang w:eastAsia="zh-CN"/>
        </w:rPr>
        <w:t>6.</w:t>
      </w:r>
      <w:r>
        <w:rPr>
          <w:lang w:eastAsia="zh-CN"/>
        </w:rPr>
        <w:t>4</w:t>
      </w:r>
      <w:r w:rsidRPr="00AD2DB6">
        <w:rPr>
          <w:lang w:eastAsia="zh-CN"/>
        </w:rPr>
        <w:t>.1.2</w:t>
      </w:r>
      <w:r w:rsidRPr="00AD2DB6">
        <w:rPr>
          <w:rFonts w:hint="eastAsia"/>
        </w:rPr>
        <w:tab/>
      </w:r>
      <w:r w:rsidRPr="00AD2DB6">
        <w:t>Abbreviations</w:t>
      </w:r>
      <w:bookmarkEnd w:id="661"/>
      <w:bookmarkEnd w:id="662"/>
      <w:bookmarkEnd w:id="663"/>
      <w:bookmarkEnd w:id="664"/>
      <w:bookmarkEnd w:id="665"/>
      <w:bookmarkEnd w:id="666"/>
      <w:bookmarkEnd w:id="667"/>
      <w:bookmarkEnd w:id="668"/>
      <w:bookmarkEnd w:id="669"/>
      <w:bookmarkEnd w:id="670"/>
      <w:bookmarkEnd w:id="671"/>
      <w:bookmarkEnd w:id="672"/>
    </w:p>
    <w:p w14:paraId="4B0F17E1" w14:textId="77777777" w:rsidR="00B36905" w:rsidRPr="00AD2DB6" w:rsidRDefault="00B36905" w:rsidP="00B36905">
      <w:pPr>
        <w:rPr>
          <w:rFonts w:eastAsia="DengXian"/>
          <w:lang w:eastAsia="zh-CN"/>
        </w:rPr>
      </w:pPr>
    </w:p>
    <w:p w14:paraId="1D13EDB4" w14:textId="77777777" w:rsidR="00B36905" w:rsidRPr="00AD2DB6" w:rsidRDefault="00B36905" w:rsidP="00B36905">
      <w:pPr>
        <w:pStyle w:val="Heading4"/>
        <w:rPr>
          <w:lang w:eastAsia="zh-CN"/>
        </w:rPr>
      </w:pPr>
      <w:bookmarkStart w:id="673" w:name="_Toc160698624"/>
      <w:bookmarkStart w:id="674" w:name="_Toc164843942"/>
      <w:bookmarkStart w:id="675" w:name="_Toc164944577"/>
      <w:bookmarkStart w:id="676" w:name="_Toc168318827"/>
      <w:bookmarkStart w:id="677" w:name="_Toc168319345"/>
      <w:bookmarkStart w:id="678" w:name="_Toc168319598"/>
      <w:bookmarkStart w:id="679" w:name="_Toc168319853"/>
      <w:bookmarkStart w:id="680" w:name="_Toc168320108"/>
      <w:bookmarkStart w:id="681" w:name="_Toc168559764"/>
      <w:bookmarkStart w:id="682" w:name="_Toc175890814"/>
      <w:bookmarkStart w:id="683" w:name="_Toc180645762"/>
      <w:bookmarkStart w:id="684" w:name="_Toc183616695"/>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673"/>
      <w:bookmarkEnd w:id="674"/>
      <w:bookmarkEnd w:id="675"/>
      <w:bookmarkEnd w:id="676"/>
      <w:bookmarkEnd w:id="677"/>
      <w:bookmarkEnd w:id="678"/>
      <w:bookmarkEnd w:id="679"/>
      <w:bookmarkEnd w:id="680"/>
      <w:bookmarkEnd w:id="681"/>
      <w:bookmarkEnd w:id="682"/>
      <w:bookmarkEnd w:id="683"/>
      <w:bookmarkEnd w:id="684"/>
    </w:p>
    <w:p w14:paraId="2092D980" w14:textId="77777777" w:rsidR="00B36905" w:rsidRPr="00604C40" w:rsidRDefault="00B36905" w:rsidP="00B36905">
      <w:pPr>
        <w:rPr>
          <w:rFonts w:eastAsia="DengXian"/>
        </w:rPr>
      </w:pPr>
      <w:r w:rsidRPr="00604C40">
        <w:rPr>
          <w:rFonts w:eastAsia="DengXian" w:hint="eastAsia"/>
        </w:rPr>
        <w:t>T</w:t>
      </w:r>
      <w:r w:rsidRPr="00604C40">
        <w:rPr>
          <w:rFonts w:eastAsia="DengXian"/>
        </w:rPr>
        <w:t>he following terms are used for the solution:</w:t>
      </w:r>
    </w:p>
    <w:p w14:paraId="3CAEC570"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proofErr w:type="spellStart"/>
      <w:r w:rsidRPr="00AD2DB6">
        <w:rPr>
          <w:rFonts w:eastAsia="DengXian"/>
          <w:b/>
          <w:lang w:eastAsia="zh-CN"/>
        </w:rPr>
        <w:t>AIoT</w:t>
      </w:r>
      <w:proofErr w:type="spellEnd"/>
      <w:r w:rsidRPr="00AD2DB6">
        <w:rPr>
          <w:rFonts w:eastAsia="DengXian"/>
          <w:b/>
          <w:lang w:eastAsia="zh-CN"/>
        </w:rPr>
        <w:t xml:space="preserve"> operation: </w:t>
      </w:r>
      <w:r w:rsidRPr="00AD2DB6">
        <w:rPr>
          <w:rFonts w:eastAsia="DengXian"/>
          <w:lang w:eastAsia="zh-CN"/>
        </w:rPr>
        <w:t xml:space="preserve">the operation with communicating to </w:t>
      </w:r>
      <w:proofErr w:type="spellStart"/>
      <w:r w:rsidRPr="00AD2DB6">
        <w:rPr>
          <w:rFonts w:eastAsia="DengXian"/>
          <w:lang w:eastAsia="zh-CN"/>
        </w:rPr>
        <w:t>AIoT</w:t>
      </w:r>
      <w:proofErr w:type="spellEnd"/>
      <w:r w:rsidRPr="00AD2DB6">
        <w:rPr>
          <w:rFonts w:eastAsia="DengXian"/>
          <w:lang w:eastAsia="zh-CN"/>
        </w:rPr>
        <w:t xml:space="preserve"> devices, e.g. inventory and command.</w:t>
      </w:r>
    </w:p>
    <w:p w14:paraId="17D92D89"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I</w:t>
      </w:r>
      <w:r w:rsidRPr="00AD2DB6">
        <w:rPr>
          <w:rFonts w:eastAsia="DengXian"/>
          <w:b/>
          <w:lang w:eastAsia="zh-CN"/>
        </w:rPr>
        <w:t>nventory</w:t>
      </w:r>
      <w:r w:rsidRPr="00AD2DB6">
        <w:rPr>
          <w:rFonts w:eastAsia="DengXian"/>
          <w:lang w:eastAsia="zh-CN"/>
        </w:rPr>
        <w:t>: filter and/or discovery one or multiple Ambient IoT device(s).</w:t>
      </w:r>
    </w:p>
    <w:p w14:paraId="01B49E11"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C</w:t>
      </w:r>
      <w:r w:rsidRPr="00AD2DB6">
        <w:rPr>
          <w:rFonts w:eastAsia="DengXian"/>
          <w:b/>
          <w:lang w:eastAsia="zh-CN"/>
        </w:rPr>
        <w:t>ommand</w:t>
      </w:r>
      <w:r w:rsidRPr="00AD2DB6">
        <w:rPr>
          <w:rFonts w:eastAsia="DengXian"/>
          <w:lang w:eastAsia="zh-CN"/>
        </w:rPr>
        <w:t>: e.g. read</w:t>
      </w:r>
      <w:r w:rsidRPr="00AD2DB6">
        <w:rPr>
          <w:rFonts w:eastAsia="DengXian"/>
          <w:b/>
          <w:lang w:eastAsia="zh-CN"/>
        </w:rPr>
        <w:t>,</w:t>
      </w:r>
      <w:r w:rsidRPr="00AD2DB6">
        <w:rPr>
          <w:rFonts w:eastAsia="DengXian"/>
          <w:lang w:eastAsia="zh-CN"/>
        </w:rPr>
        <w:t xml:space="preserve"> write, control, enable or disable one or multiple Ambient IoT device(s).</w:t>
      </w:r>
    </w:p>
    <w:p w14:paraId="0920959F"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proofErr w:type="spellStart"/>
      <w:r w:rsidRPr="00AD2DB6">
        <w:rPr>
          <w:rFonts w:eastAsia="DengXian" w:hint="eastAsia"/>
          <w:b/>
          <w:lang w:eastAsia="zh-CN"/>
        </w:rPr>
        <w:t>A</w:t>
      </w:r>
      <w:r w:rsidRPr="00AD2DB6">
        <w:rPr>
          <w:rFonts w:eastAsia="DengXian"/>
          <w:b/>
          <w:lang w:eastAsia="zh-CN"/>
        </w:rPr>
        <w:t>IoT</w:t>
      </w:r>
      <w:proofErr w:type="spellEnd"/>
      <w:r w:rsidRPr="00AD2DB6">
        <w:rPr>
          <w:rFonts w:eastAsia="DengXian"/>
          <w:b/>
          <w:lang w:eastAsia="zh-CN"/>
        </w:rPr>
        <w:t xml:space="preserve"> function: </w:t>
      </w:r>
      <w:r w:rsidRPr="00AD2DB6">
        <w:rPr>
          <w:rFonts w:eastAsia="DengXian"/>
          <w:lang w:eastAsia="zh-CN"/>
        </w:rPr>
        <w:t>the NF provid</w:t>
      </w:r>
      <w:r w:rsidRPr="00AD2DB6">
        <w:rPr>
          <w:rFonts w:eastAsia="DengXian" w:hint="eastAsia"/>
          <w:lang w:eastAsia="zh-CN"/>
        </w:rPr>
        <w:t>ing</w:t>
      </w:r>
      <w:r w:rsidRPr="00AD2DB6">
        <w:rPr>
          <w:rFonts w:eastAsia="DengXian"/>
          <w:lang w:eastAsia="zh-CN"/>
        </w:rPr>
        <w:t xml:space="preserve"> management and control for </w:t>
      </w:r>
      <w:proofErr w:type="spellStart"/>
      <w:r w:rsidRPr="00AD2DB6">
        <w:rPr>
          <w:rFonts w:eastAsia="DengXian"/>
          <w:lang w:eastAsia="zh-CN"/>
        </w:rPr>
        <w:t>AIoT</w:t>
      </w:r>
      <w:proofErr w:type="spellEnd"/>
      <w:r w:rsidRPr="00AD2DB6">
        <w:rPr>
          <w:rFonts w:eastAsia="DengXian"/>
          <w:lang w:eastAsia="zh-CN"/>
        </w:rPr>
        <w:t xml:space="preserve"> services and </w:t>
      </w:r>
      <w:proofErr w:type="spellStart"/>
      <w:r w:rsidRPr="00AD2DB6">
        <w:rPr>
          <w:rFonts w:eastAsia="DengXian"/>
          <w:lang w:eastAsia="zh-CN"/>
        </w:rPr>
        <w:t>AIoT</w:t>
      </w:r>
      <w:proofErr w:type="spellEnd"/>
      <w:r w:rsidRPr="00AD2DB6">
        <w:rPr>
          <w:rFonts w:eastAsia="DengXian"/>
          <w:lang w:eastAsia="zh-CN"/>
        </w:rPr>
        <w:t xml:space="preserve"> operation.</w:t>
      </w:r>
    </w:p>
    <w:p w14:paraId="4218A505"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proofErr w:type="spellStart"/>
      <w:r w:rsidRPr="00AD2DB6">
        <w:rPr>
          <w:rFonts w:eastAsia="DengXian"/>
          <w:b/>
          <w:lang w:eastAsia="zh-CN"/>
        </w:rPr>
        <w:t>AIoT</w:t>
      </w:r>
      <w:proofErr w:type="spellEnd"/>
      <w:r w:rsidRPr="00AD2DB6">
        <w:rPr>
          <w:rFonts w:eastAsia="DengXian"/>
          <w:b/>
          <w:lang w:eastAsia="zh-CN"/>
        </w:rPr>
        <w:t xml:space="preserve"> API:</w:t>
      </w:r>
      <w:r w:rsidRPr="00AD2DB6">
        <w:rPr>
          <w:rFonts w:eastAsia="DengXian"/>
          <w:lang w:eastAsia="zh-CN"/>
        </w:rPr>
        <w:t xml:space="preserve"> the service-based API to provide </w:t>
      </w:r>
      <w:proofErr w:type="spellStart"/>
      <w:r w:rsidRPr="00AD2DB6">
        <w:rPr>
          <w:rFonts w:eastAsia="DengXian" w:hint="eastAsia"/>
          <w:lang w:eastAsia="zh-CN"/>
        </w:rPr>
        <w:t>AIoT</w:t>
      </w:r>
      <w:proofErr w:type="spellEnd"/>
      <w:r w:rsidRPr="00AD2DB6">
        <w:rPr>
          <w:rFonts w:eastAsia="DengXian"/>
          <w:lang w:eastAsia="zh-CN"/>
        </w:rPr>
        <w:t xml:space="preserve"> </w:t>
      </w:r>
      <w:r w:rsidRPr="00AD2DB6">
        <w:rPr>
          <w:rFonts w:eastAsia="DengXian" w:hint="eastAsia"/>
          <w:lang w:eastAsia="zh-CN"/>
        </w:rPr>
        <w:t xml:space="preserve">Services </w:t>
      </w:r>
      <w:r w:rsidRPr="00AD2DB6">
        <w:rPr>
          <w:rFonts w:eastAsia="DengXian"/>
          <w:lang w:eastAsia="zh-CN"/>
        </w:rPr>
        <w:t>which can be invoked by the AF.</w:t>
      </w:r>
    </w:p>
    <w:p w14:paraId="467F7A63"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proofErr w:type="spellStart"/>
      <w:r w:rsidRPr="00AD2DB6">
        <w:rPr>
          <w:rFonts w:eastAsia="DengXian"/>
          <w:b/>
          <w:lang w:eastAsia="zh-CN"/>
        </w:rPr>
        <w:t>AIoT</w:t>
      </w:r>
      <w:proofErr w:type="spellEnd"/>
      <w:r w:rsidRPr="00AD2DB6">
        <w:rPr>
          <w:rFonts w:eastAsia="DengXian"/>
          <w:b/>
          <w:lang w:eastAsia="zh-CN"/>
        </w:rPr>
        <w:t xml:space="preserve"> Air interface: </w:t>
      </w:r>
      <w:r w:rsidRPr="00AD2DB6">
        <w:rPr>
          <w:rFonts w:eastAsia="DengXian"/>
          <w:lang w:eastAsia="zh-CN"/>
        </w:rPr>
        <w:t xml:space="preserve">the air interface between reader and </w:t>
      </w:r>
      <w:proofErr w:type="spellStart"/>
      <w:r w:rsidRPr="00AD2DB6">
        <w:rPr>
          <w:rFonts w:eastAsia="DengXian"/>
          <w:lang w:eastAsia="zh-CN"/>
        </w:rPr>
        <w:t>AIoT</w:t>
      </w:r>
      <w:proofErr w:type="spellEnd"/>
      <w:r w:rsidRPr="00AD2DB6">
        <w:rPr>
          <w:rFonts w:eastAsia="DengXian"/>
          <w:lang w:eastAsia="zh-CN"/>
        </w:rPr>
        <w:t xml:space="preserve"> devices.</w:t>
      </w:r>
    </w:p>
    <w:p w14:paraId="238700C2"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R</w:t>
      </w:r>
      <w:r w:rsidRPr="00AD2DB6">
        <w:rPr>
          <w:rFonts w:eastAsia="DengXian"/>
          <w:b/>
          <w:lang w:eastAsia="zh-CN"/>
        </w:rPr>
        <w:t>eader:</w:t>
      </w:r>
      <w:r w:rsidRPr="00604C40">
        <w:rPr>
          <w:rFonts w:eastAsia="DengXian"/>
        </w:rPr>
        <w:t xml:space="preserve"> the devic</w:t>
      </w:r>
      <w:r w:rsidRPr="00AD2DB6">
        <w:rPr>
          <w:rFonts w:eastAsia="DengXian"/>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Heading4"/>
      </w:pPr>
      <w:bookmarkStart w:id="685" w:name="_Toc160698625"/>
      <w:bookmarkStart w:id="686" w:name="_Toc164843943"/>
      <w:bookmarkStart w:id="687" w:name="_Toc164944578"/>
      <w:bookmarkStart w:id="688" w:name="_Toc168318828"/>
      <w:bookmarkStart w:id="689" w:name="_Toc168319346"/>
      <w:bookmarkStart w:id="690" w:name="_Toc168319599"/>
      <w:bookmarkStart w:id="691" w:name="_Toc168319854"/>
      <w:bookmarkStart w:id="692" w:name="_Toc168320109"/>
      <w:bookmarkStart w:id="693" w:name="_Toc168559765"/>
      <w:bookmarkStart w:id="694" w:name="_Toc175890815"/>
      <w:bookmarkStart w:id="695" w:name="_Toc180645763"/>
      <w:bookmarkStart w:id="696" w:name="_Toc183616696"/>
      <w:r w:rsidRPr="00557DAE">
        <w:lastRenderedPageBreak/>
        <w:t>6.4.1.4</w:t>
      </w:r>
      <w:r w:rsidRPr="00557DAE">
        <w:rPr>
          <w:rFonts w:hint="eastAsia"/>
        </w:rPr>
        <w:tab/>
      </w:r>
      <w:r w:rsidRPr="00557DAE">
        <w:t>Reference Architecture and NFs</w:t>
      </w:r>
      <w:bookmarkEnd w:id="685"/>
      <w:bookmarkEnd w:id="686"/>
      <w:bookmarkEnd w:id="687"/>
      <w:bookmarkEnd w:id="688"/>
      <w:bookmarkEnd w:id="689"/>
      <w:bookmarkEnd w:id="690"/>
      <w:bookmarkEnd w:id="691"/>
      <w:bookmarkEnd w:id="692"/>
      <w:bookmarkEnd w:id="693"/>
      <w:bookmarkEnd w:id="694"/>
      <w:bookmarkEnd w:id="695"/>
      <w:bookmarkEnd w:id="696"/>
    </w:p>
    <w:p w14:paraId="5B831B4E" w14:textId="6EFC3DE6" w:rsidR="001D3655" w:rsidRPr="00557DAE" w:rsidRDefault="00FA4CD6" w:rsidP="00D53D13">
      <w:pPr>
        <w:pStyle w:val="Heading5"/>
        <w:rPr>
          <w:rFonts w:eastAsiaTheme="minorEastAsia"/>
        </w:rPr>
      </w:pPr>
      <w:bookmarkStart w:id="697" w:name="_Toc168318829"/>
      <w:bookmarkStart w:id="698" w:name="_Toc168319600"/>
      <w:bookmarkStart w:id="699" w:name="_Toc168319855"/>
      <w:bookmarkStart w:id="700" w:name="_Toc168320110"/>
      <w:bookmarkStart w:id="701" w:name="_Toc168559766"/>
      <w:bookmarkStart w:id="702" w:name="_Toc175890816"/>
      <w:bookmarkStart w:id="703" w:name="_Toc180645764"/>
      <w:bookmarkStart w:id="704" w:name="_Toc183616697"/>
      <w:r w:rsidRPr="00557DAE">
        <w:t>6.4.1.4.1</w:t>
      </w:r>
      <w:r w:rsidRPr="00557DAE">
        <w:rPr>
          <w:rFonts w:hint="eastAsia"/>
        </w:rPr>
        <w:tab/>
        <w:t>P</w:t>
      </w:r>
      <w:r w:rsidRPr="00557DAE">
        <w:t>ure Control Plane</w:t>
      </w:r>
      <w:bookmarkEnd w:id="697"/>
      <w:bookmarkEnd w:id="698"/>
      <w:bookmarkEnd w:id="699"/>
      <w:bookmarkEnd w:id="700"/>
      <w:bookmarkEnd w:id="701"/>
      <w:bookmarkEnd w:id="702"/>
      <w:bookmarkEnd w:id="703"/>
      <w:bookmarkEnd w:id="704"/>
    </w:p>
    <w:bookmarkStart w:id="705" w:name="_Toc168318830"/>
    <w:bookmarkStart w:id="706" w:name="_Toc168319601"/>
    <w:bookmarkStart w:id="707" w:name="_Toc168319856"/>
    <w:bookmarkEnd w:id="705"/>
    <w:bookmarkEnd w:id="706"/>
    <w:bookmarkEnd w:id="707"/>
    <w:p w14:paraId="032F612A" w14:textId="61B12827" w:rsidR="001D3655" w:rsidRPr="001D3655" w:rsidRDefault="001D3655" w:rsidP="00557DAE">
      <w:pPr>
        <w:pStyle w:val="TH"/>
        <w:rPr>
          <w:rFonts w:eastAsia="DengXian"/>
          <w:lang w:eastAsia="zh-CN"/>
        </w:rPr>
      </w:pPr>
      <w:r w:rsidRPr="00AD2DB6">
        <w:object w:dxaOrig="11040" w:dyaOrig="5230" w14:anchorId="3B23A657">
          <v:shape id="_x0000_i1038" type="#_x0000_t75" style="width:368.25pt;height:174.75pt" o:ole="">
            <v:imagedata r:id="rId36" o:title=""/>
          </v:shape>
          <o:OLEObject Type="Embed" ProgID="Visio.Drawing.15" ShapeID="_x0000_i1038" DrawAspect="Content" ObjectID="_1794390816" r:id="rId37"/>
        </w:object>
      </w:r>
    </w:p>
    <w:p w14:paraId="77D6D1C8" w14:textId="23B5ED8F" w:rsidR="00B36905" w:rsidRPr="00AD2DB6" w:rsidRDefault="00B36905" w:rsidP="00557DAE">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DengXian"/>
          <w:lang w:eastAsia="zh-CN"/>
        </w:rPr>
        <w:t>-1</w:t>
      </w:r>
      <w:r>
        <w:rPr>
          <w:rFonts w:eastAsia="DengXian"/>
          <w:lang w:eastAsia="zh-CN"/>
        </w:rPr>
        <w:t>: T</w:t>
      </w:r>
      <w:r w:rsidRPr="00AD2DB6">
        <w:rPr>
          <w:rFonts w:eastAsia="DengXian"/>
          <w:lang w:eastAsia="zh-CN"/>
        </w:rPr>
        <w:t>he example of reference architecture which supporting topology</w:t>
      </w:r>
      <w:r>
        <w:rPr>
          <w:rFonts w:eastAsia="DengXian"/>
          <w:lang w:eastAsia="zh-CN"/>
        </w:rPr>
        <w:t xml:space="preserve"> </w:t>
      </w:r>
      <w:r w:rsidRPr="00723221">
        <w:rPr>
          <w:rFonts w:eastAsia="DengXian"/>
        </w:rPr>
        <w:t>1 &amp; 2</w:t>
      </w:r>
    </w:p>
    <w:p w14:paraId="34563678" w14:textId="77777777" w:rsidR="00557DAE" w:rsidRDefault="00557DAE" w:rsidP="00557DAE">
      <w:pPr>
        <w:rPr>
          <w:rFonts w:eastAsia="DengXian"/>
        </w:rPr>
      </w:pPr>
      <w:r>
        <w:rPr>
          <w:rFonts w:eastAsia="DengXian"/>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DengXian"/>
        </w:rPr>
      </w:pPr>
      <w:r>
        <w:rPr>
          <w:rFonts w:eastAsia="DengXian"/>
        </w:rPr>
        <w:t>-</w:t>
      </w:r>
      <w:r>
        <w:rPr>
          <w:rFonts w:eastAsia="DengXian"/>
        </w:rPr>
        <w:tab/>
        <w:t xml:space="preserve">Alternative1: a standalone network supporting </w:t>
      </w:r>
      <w:proofErr w:type="spellStart"/>
      <w:r>
        <w:rPr>
          <w:rFonts w:eastAsia="DengXian"/>
        </w:rPr>
        <w:t>AIoT</w:t>
      </w:r>
      <w:proofErr w:type="spellEnd"/>
      <w:r>
        <w:rPr>
          <w:rFonts w:eastAsia="DengXian"/>
        </w:rPr>
        <w:t xml:space="preserve"> functionality only.</w:t>
      </w:r>
    </w:p>
    <w:p w14:paraId="20CC8617" w14:textId="77777777" w:rsidR="00557DAE" w:rsidRDefault="00557DAE" w:rsidP="00557DAE">
      <w:pPr>
        <w:pStyle w:val="B1"/>
        <w:rPr>
          <w:rFonts w:eastAsia="DengXian"/>
        </w:rPr>
      </w:pPr>
      <w:r>
        <w:rPr>
          <w:rFonts w:eastAsia="DengXian"/>
        </w:rPr>
        <w:t>-</w:t>
      </w:r>
      <w:r>
        <w:rPr>
          <w:rFonts w:eastAsia="DengXian"/>
        </w:rPr>
        <w:tab/>
        <w:t xml:space="preserve">Alternative2: a network supporting both legacy 5GS functionality and additional </w:t>
      </w:r>
      <w:proofErr w:type="spellStart"/>
      <w:r>
        <w:rPr>
          <w:rFonts w:eastAsia="DengXian"/>
        </w:rPr>
        <w:t>AIoT</w:t>
      </w:r>
      <w:proofErr w:type="spellEnd"/>
      <w:r>
        <w:rPr>
          <w:rFonts w:eastAsia="DengXian"/>
        </w:rPr>
        <w:t xml:space="preserve"> functionality.</w:t>
      </w:r>
    </w:p>
    <w:p w14:paraId="102D82E8" w14:textId="6ACE6F59" w:rsidR="00A855AE" w:rsidRDefault="00A855AE" w:rsidP="00C76F30">
      <w:pPr>
        <w:pStyle w:val="TH"/>
      </w:pPr>
      <w:r>
        <w:object w:dxaOrig="6371" w:dyaOrig="2770" w14:anchorId="3CD69C0D">
          <v:shape id="_x0000_i1039" type="#_x0000_t75" style="width:318.75pt;height:137.25pt" o:ole="">
            <v:imagedata r:id="rId38" o:title=""/>
          </v:shape>
          <o:OLEObject Type="Embed" ProgID="Word.Picture.8" ShapeID="_x0000_i1039" DrawAspect="Content" ObjectID="_1794390817" r:id="rId39"/>
        </w:object>
      </w:r>
    </w:p>
    <w:p w14:paraId="704E7602" w14:textId="1CCCB7FE"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217400">
        <w:t>.1</w:t>
      </w:r>
      <w:r w:rsidRPr="00723221">
        <w:rPr>
          <w:rFonts w:eastAsia="DengXian"/>
        </w:rPr>
        <w:t>-2</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1</w:t>
      </w:r>
    </w:p>
    <w:bookmarkStart w:id="708" w:name="_MON_1786506439"/>
    <w:bookmarkEnd w:id="708"/>
    <w:p w14:paraId="4BA69555" w14:textId="474B51AC" w:rsidR="00A855AE" w:rsidRDefault="00A855AE" w:rsidP="00A855AE">
      <w:pPr>
        <w:pStyle w:val="TH"/>
      </w:pPr>
      <w:r>
        <w:object w:dxaOrig="7104" w:dyaOrig="2650" w14:anchorId="253A60F6">
          <v:shape id="_x0000_i1040" type="#_x0000_t75" style="width:354.75pt;height:132pt" o:ole="">
            <v:imagedata r:id="rId40" o:title=""/>
          </v:shape>
          <o:OLEObject Type="Embed" ProgID="Word.Picture.8" ShapeID="_x0000_i1040" DrawAspect="Content" ObjectID="_1794390818" r:id="rId41"/>
        </w:object>
      </w:r>
    </w:p>
    <w:p w14:paraId="0DA0F73A" w14:textId="16329C96"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757390">
        <w:t>.1</w:t>
      </w:r>
      <w:r w:rsidRPr="00723221">
        <w:rPr>
          <w:rFonts w:eastAsia="DengXian"/>
        </w:rPr>
        <w:t>-3</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2</w:t>
      </w:r>
    </w:p>
    <w:p w14:paraId="73392DB4" w14:textId="77777777" w:rsidR="00B36905" w:rsidRPr="00723221" w:rsidRDefault="00B36905" w:rsidP="00B36905">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739B5716" w14:textId="77777777" w:rsidR="00B36905" w:rsidRPr="00723221" w:rsidRDefault="00B36905" w:rsidP="00B36905">
      <w:pPr>
        <w:pStyle w:val="B1"/>
      </w:pPr>
      <w:r w:rsidRPr="00723221">
        <w:t>-</w:t>
      </w:r>
      <w:r w:rsidRPr="00723221">
        <w:tab/>
      </w:r>
      <w:r w:rsidRPr="00723221">
        <w:rPr>
          <w:rFonts w:eastAsia="DengXian"/>
        </w:rPr>
        <w:t>The reader (i.e. UE reader and/or RAN reader)</w:t>
      </w:r>
      <w:r w:rsidRPr="00723221">
        <w:t>.</w:t>
      </w:r>
    </w:p>
    <w:p w14:paraId="2968DB35" w14:textId="77777777" w:rsidR="00B36905" w:rsidRPr="00723221" w:rsidRDefault="00B36905" w:rsidP="00B36905">
      <w:pPr>
        <w:pStyle w:val="NO"/>
        <w:rPr>
          <w:rFonts w:eastAsia="DengXian"/>
        </w:rPr>
      </w:pPr>
      <w:r w:rsidRPr="00723221">
        <w:rPr>
          <w:rFonts w:eastAsia="DengXian"/>
        </w:rPr>
        <w:lastRenderedPageBreak/>
        <w:t>NOTE:</w:t>
      </w:r>
      <w:r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proofErr w:type="spellStart"/>
      <w:r w:rsidRPr="00723221">
        <w:rPr>
          <w:rFonts w:hint="eastAsia"/>
        </w:rPr>
        <w:t>A</w:t>
      </w:r>
      <w:r w:rsidRPr="00723221">
        <w:t>IoT</w:t>
      </w:r>
      <w:proofErr w:type="spellEnd"/>
      <w:r w:rsidRPr="00723221">
        <w:t xml:space="preserve"> </w:t>
      </w:r>
      <w:r w:rsidRPr="00723221">
        <w:rPr>
          <w:rFonts w:hint="eastAsia"/>
        </w:rPr>
        <w:t>Function</w:t>
      </w:r>
      <w:r w:rsidRPr="00723221">
        <w:t xml:space="preserve">: provides the </w:t>
      </w:r>
      <w:proofErr w:type="spellStart"/>
      <w:r w:rsidRPr="00723221">
        <w:t>AIoT</w:t>
      </w:r>
      <w:proofErr w:type="spellEnd"/>
      <w:r w:rsidRPr="00723221">
        <w:t xml:space="preserve"> control, which may be collocated with AMF or a standalone NF.</w:t>
      </w:r>
    </w:p>
    <w:p w14:paraId="5830AE7F" w14:textId="77777777" w:rsidR="00B36905" w:rsidRPr="00723221" w:rsidRDefault="00B36905" w:rsidP="00B36905">
      <w:pPr>
        <w:pStyle w:val="B1"/>
      </w:pPr>
      <w:r w:rsidRPr="00723221">
        <w:t>-</w:t>
      </w:r>
      <w:r w:rsidRPr="00723221">
        <w:tab/>
        <w:t xml:space="preserve">In some scenario (e.g. operator owned </w:t>
      </w:r>
      <w:proofErr w:type="spellStart"/>
      <w:r w:rsidRPr="00723221">
        <w:t>AIoT</w:t>
      </w:r>
      <w:proofErr w:type="spellEnd"/>
      <w:r w:rsidRPr="00723221">
        <w:t xml:space="preserve"> devices), there might be ta UDM which stores the data of </w:t>
      </w:r>
      <w:proofErr w:type="spellStart"/>
      <w:r w:rsidRPr="00723221">
        <w:t>AIoT</w:t>
      </w:r>
      <w:proofErr w:type="spellEnd"/>
      <w:r w:rsidRPr="00723221">
        <w:t xml:space="preserve"> device.</w:t>
      </w:r>
    </w:p>
    <w:p w14:paraId="5EA31906" w14:textId="77777777" w:rsidR="00B36905" w:rsidRPr="00723221" w:rsidRDefault="00B36905" w:rsidP="00B36905">
      <w:pPr>
        <w:pStyle w:val="EditorsNote"/>
        <w:rPr>
          <w:rFonts w:eastAsia="Yu Mincho"/>
        </w:rPr>
      </w:pPr>
      <w:r w:rsidRPr="00723221">
        <w:rPr>
          <w:rFonts w:eastAsia="SimSun"/>
        </w:rPr>
        <w:t>Editor</w:t>
      </w:r>
      <w:r>
        <w:t>'</w:t>
      </w:r>
      <w:r w:rsidRPr="00723221">
        <w:rPr>
          <w:rFonts w:eastAsia="SimSun"/>
        </w:rPr>
        <w:t>s note:</w:t>
      </w:r>
      <w:r w:rsidRPr="00723221">
        <w:tab/>
      </w:r>
      <w:r w:rsidRPr="00723221">
        <w:rPr>
          <w:rFonts w:eastAsia="SimSun"/>
        </w:rPr>
        <w:t xml:space="preserve">It is FFS whether it can be assumed for all scenarios that the device and the CN can be pre-provisioned with CN level per device information (e.g. network layer </w:t>
      </w:r>
      <w:proofErr w:type="spellStart"/>
      <w:r w:rsidRPr="00723221">
        <w:rPr>
          <w:rFonts w:eastAsia="SimSun"/>
        </w:rPr>
        <w:t>AIoT</w:t>
      </w:r>
      <w:proofErr w:type="spellEnd"/>
      <w:r w:rsidRPr="00723221">
        <w:rPr>
          <w:rFonts w:eastAsia="SimSun"/>
        </w:rPr>
        <w:t xml:space="preserve"> device ID, security material).</w:t>
      </w:r>
    </w:p>
    <w:p w14:paraId="3203E1AF" w14:textId="77777777" w:rsidR="00B36905" w:rsidRPr="00723221" w:rsidRDefault="00B36905" w:rsidP="00B36905">
      <w:pPr>
        <w:pStyle w:val="B1"/>
      </w:pPr>
      <w:r w:rsidRPr="00723221">
        <w:t>-</w:t>
      </w:r>
      <w:r w:rsidRPr="00723221">
        <w:tab/>
        <w:t xml:space="preserve">The NRF is responsible for NF discovery as legacy and support </w:t>
      </w:r>
      <w:proofErr w:type="spellStart"/>
      <w:r w:rsidRPr="00723221">
        <w:t>AIoT</w:t>
      </w:r>
      <w:proofErr w:type="spellEnd"/>
      <w:r w:rsidRPr="00723221">
        <w:t xml:space="preserve"> function discovery.</w:t>
      </w:r>
    </w:p>
    <w:p w14:paraId="59F5BCA2" w14:textId="77777777" w:rsidR="00B36905" w:rsidRPr="00723221" w:rsidRDefault="00B36905" w:rsidP="00B36905">
      <w:pPr>
        <w:pStyle w:val="B1"/>
      </w:pPr>
      <w:r w:rsidRPr="00723221">
        <w:t>-</w:t>
      </w:r>
      <w:r w:rsidRPr="00723221">
        <w:tab/>
        <w:t xml:space="preserve">The Authentication Function (e.g. AUSF/AAA) provide authentication for </w:t>
      </w:r>
      <w:proofErr w:type="spellStart"/>
      <w:r w:rsidRPr="00723221">
        <w:t>AIoT</w:t>
      </w:r>
      <w:proofErr w:type="spellEnd"/>
      <w:r w:rsidRPr="00723221">
        <w:t xml:space="preserve">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 xml:space="preserve">ew scenario of </w:t>
      </w:r>
      <w:proofErr w:type="spellStart"/>
      <w:r w:rsidRPr="00723221">
        <w:t>A</w:t>
      </w:r>
      <w:r w:rsidRPr="00723221">
        <w:rPr>
          <w:rFonts w:hint="eastAsia"/>
        </w:rPr>
        <w:t>IoT</w:t>
      </w:r>
      <w:proofErr w:type="spellEnd"/>
      <w:r w:rsidRPr="00723221">
        <w:t xml:space="preserve">, i.e. authorize the </w:t>
      </w:r>
      <w:proofErr w:type="spellStart"/>
      <w:r w:rsidRPr="00723221">
        <w:t>AIoT</w:t>
      </w:r>
      <w:proofErr w:type="spellEnd"/>
      <w:r w:rsidRPr="00723221">
        <w:t xml:space="preserve"> operation request from the AF.</w:t>
      </w:r>
    </w:p>
    <w:p w14:paraId="570B8C7E" w14:textId="3A1D7CF8" w:rsidR="00085F73" w:rsidRPr="002C5995" w:rsidRDefault="00085F73" w:rsidP="00085F73">
      <w:pPr>
        <w:pStyle w:val="Heading5"/>
      </w:pPr>
      <w:bookmarkStart w:id="709" w:name="_Toc168318831"/>
      <w:bookmarkStart w:id="710" w:name="_Toc168319347"/>
      <w:bookmarkStart w:id="711" w:name="_Toc168319602"/>
      <w:bookmarkStart w:id="712" w:name="_Toc168319857"/>
      <w:bookmarkStart w:id="713" w:name="_Toc168320111"/>
      <w:bookmarkStart w:id="714" w:name="_Toc168559767"/>
      <w:bookmarkStart w:id="715" w:name="_Toc175890817"/>
      <w:bookmarkStart w:id="716" w:name="_Toc180645765"/>
      <w:bookmarkStart w:id="717" w:name="_Toc183616698"/>
      <w:r w:rsidRPr="002C5995">
        <w:t>6.4.1.4.2</w:t>
      </w:r>
      <w:r w:rsidR="002C5995" w:rsidRPr="002C5995">
        <w:tab/>
      </w:r>
      <w:r w:rsidRPr="002C5995">
        <w:t>User Plane of UE reader</w:t>
      </w:r>
      <w:bookmarkEnd w:id="709"/>
      <w:bookmarkEnd w:id="710"/>
      <w:bookmarkEnd w:id="711"/>
      <w:bookmarkEnd w:id="712"/>
      <w:bookmarkEnd w:id="713"/>
      <w:bookmarkEnd w:id="714"/>
      <w:bookmarkEnd w:id="715"/>
      <w:bookmarkEnd w:id="716"/>
      <w:bookmarkEnd w:id="717"/>
    </w:p>
    <w:p w14:paraId="7119997C" w14:textId="77777777" w:rsidR="00085F73" w:rsidRPr="002C5995" w:rsidRDefault="00085F73" w:rsidP="002C5995">
      <w:pPr>
        <w:pStyle w:val="TH"/>
      </w:pPr>
      <w:r w:rsidRPr="002C5995">
        <w:object w:dxaOrig="11460" w:dyaOrig="4310" w14:anchorId="5CB641EA">
          <v:shape id="_x0000_i1041" type="#_x0000_t75" style="width:355.5pt;height:133.5pt" o:ole="">
            <v:imagedata r:id="rId42" o:title=""/>
          </v:shape>
          <o:OLEObject Type="Embed" ProgID="Visio.Drawing.15" ShapeID="_x0000_i1041" DrawAspect="Content" ObjectID="_1794390819" r:id="rId43"/>
        </w:object>
      </w:r>
    </w:p>
    <w:p w14:paraId="7E221078" w14:textId="6B05FE48" w:rsidR="00085F73" w:rsidRPr="002C5995" w:rsidRDefault="00085F73" w:rsidP="00557DAE">
      <w:pPr>
        <w:pStyle w:val="TF"/>
        <w:rPr>
          <w:rFonts w:eastAsia="DengXian"/>
        </w:rPr>
      </w:pPr>
      <w:r w:rsidRPr="002C5995">
        <w:rPr>
          <w:rFonts w:eastAsia="DengXian" w:hint="eastAsia"/>
        </w:rPr>
        <w:t>F</w:t>
      </w:r>
      <w:r w:rsidRPr="002C5995">
        <w:rPr>
          <w:rFonts w:eastAsia="DengXian"/>
        </w:rPr>
        <w:t>igure 6.4.1.4.2-1 A</w:t>
      </w:r>
      <w:r w:rsidR="00A16DFE" w:rsidRPr="002C5995">
        <w:rPr>
          <w:rFonts w:eastAsia="DengXian"/>
        </w:rPr>
        <w:t>n</w:t>
      </w:r>
      <w:r w:rsidRPr="002C5995">
        <w:rPr>
          <w:rFonts w:eastAsia="DengXian"/>
        </w:rPr>
        <w:t xml:space="preserve"> example of reference architecture for discovering UE reader via control plane and </w:t>
      </w:r>
      <w:proofErr w:type="spellStart"/>
      <w:r w:rsidRPr="002C5995">
        <w:rPr>
          <w:rFonts w:eastAsia="DengXian"/>
        </w:rPr>
        <w:t>AIoT</w:t>
      </w:r>
      <w:proofErr w:type="spellEnd"/>
      <w:r w:rsidRPr="002C5995">
        <w:rPr>
          <w:rFonts w:eastAsia="DengXian"/>
        </w:rPr>
        <w:t xml:space="preserve"> device related data delivery via UE reader user plane</w:t>
      </w:r>
    </w:p>
    <w:p w14:paraId="4B2C3EF7" w14:textId="57E646CF" w:rsidR="00B36905" w:rsidRPr="002C5995" w:rsidRDefault="00B36905" w:rsidP="00B36905">
      <w:pPr>
        <w:pStyle w:val="Heading4"/>
      </w:pPr>
      <w:bookmarkStart w:id="718" w:name="_Toc160698626"/>
      <w:bookmarkStart w:id="719" w:name="_Toc164843944"/>
      <w:bookmarkStart w:id="720" w:name="_Toc164944579"/>
      <w:bookmarkStart w:id="721" w:name="_Toc168318832"/>
      <w:bookmarkStart w:id="722" w:name="_Toc168319348"/>
      <w:bookmarkStart w:id="723" w:name="_Toc168319603"/>
      <w:bookmarkStart w:id="724" w:name="_Toc168319858"/>
      <w:bookmarkStart w:id="725" w:name="_Toc168320112"/>
      <w:bookmarkStart w:id="726" w:name="_Toc168559768"/>
      <w:bookmarkStart w:id="727" w:name="_Toc175890818"/>
      <w:bookmarkStart w:id="728" w:name="_Toc180645766"/>
      <w:bookmarkStart w:id="729" w:name="_Toc183616699"/>
      <w:r w:rsidRPr="002C5995">
        <w:t>6.4.1.5</w:t>
      </w:r>
      <w:r w:rsidRPr="002C5995">
        <w:rPr>
          <w:rFonts w:hint="eastAsia"/>
        </w:rPr>
        <w:tab/>
        <w:t>P</w:t>
      </w:r>
      <w:r w:rsidRPr="002C5995">
        <w:t>rotocol Stack</w:t>
      </w:r>
      <w:bookmarkEnd w:id="718"/>
      <w:bookmarkEnd w:id="719"/>
      <w:bookmarkEnd w:id="720"/>
      <w:bookmarkEnd w:id="721"/>
      <w:bookmarkEnd w:id="722"/>
      <w:bookmarkEnd w:id="723"/>
      <w:bookmarkEnd w:id="724"/>
      <w:bookmarkEnd w:id="725"/>
      <w:bookmarkEnd w:id="726"/>
      <w:bookmarkEnd w:id="727"/>
      <w:bookmarkEnd w:id="728"/>
      <w:bookmarkEnd w:id="729"/>
    </w:p>
    <w:p w14:paraId="2CDB5E96" w14:textId="77777777" w:rsidR="00977432" w:rsidRPr="002C5995" w:rsidRDefault="00977432" w:rsidP="00977432">
      <w:pPr>
        <w:rPr>
          <w:rFonts w:eastAsia="DengXian"/>
        </w:rPr>
      </w:pPr>
      <w:r w:rsidRPr="002C5995">
        <w:rPr>
          <w:rFonts w:eastAsia="DengXian"/>
        </w:rPr>
        <w:t xml:space="preserve">Both the App layer and the </w:t>
      </w:r>
      <w:proofErr w:type="spellStart"/>
      <w:r w:rsidRPr="002C5995">
        <w:rPr>
          <w:rFonts w:eastAsia="DengXian"/>
        </w:rPr>
        <w:t>AIoT</w:t>
      </w:r>
      <w:proofErr w:type="spellEnd"/>
      <w:r w:rsidRPr="002C5995">
        <w:rPr>
          <w:rFonts w:eastAsia="DengXian"/>
        </w:rPr>
        <w:t xml:space="preserve"> layer are beyond the </w:t>
      </w:r>
      <w:proofErr w:type="spellStart"/>
      <w:r w:rsidRPr="002C5995">
        <w:rPr>
          <w:rFonts w:eastAsia="DengXian"/>
        </w:rPr>
        <w:t>AIoT</w:t>
      </w:r>
      <w:proofErr w:type="spellEnd"/>
      <w:r w:rsidRPr="002C5995">
        <w:rPr>
          <w:rFonts w:eastAsia="DengXian"/>
        </w:rPr>
        <w:t xml:space="preserve"> AS layer and belongs to non-access layer.</w:t>
      </w:r>
    </w:p>
    <w:p w14:paraId="0266D7E0" w14:textId="77777777" w:rsidR="002C5995" w:rsidRDefault="002C5995" w:rsidP="002C5995">
      <w:pPr>
        <w:pStyle w:val="B1"/>
        <w:rPr>
          <w:lang w:eastAsia="zh-CN"/>
        </w:rPr>
      </w:pPr>
      <w:r>
        <w:rPr>
          <w:lang w:eastAsia="zh-CN"/>
        </w:rPr>
        <w:t>-</w:t>
      </w:r>
      <w:r>
        <w:rPr>
          <w:lang w:eastAsia="zh-CN"/>
        </w:rPr>
        <w:tab/>
        <w:t xml:space="preserve">The App layer are used to transmit the information between the </w:t>
      </w:r>
      <w:proofErr w:type="spellStart"/>
      <w:r>
        <w:rPr>
          <w:lang w:eastAsia="zh-CN"/>
        </w:rPr>
        <w:t>AIoT</w:t>
      </w:r>
      <w:proofErr w:type="spellEnd"/>
      <w:r>
        <w:rPr>
          <w:lang w:eastAsia="zh-CN"/>
        </w:rPr>
        <w:t xml:space="preserve"> device and the Server.</w:t>
      </w:r>
    </w:p>
    <w:p w14:paraId="104D7E4B" w14:textId="77777777" w:rsidR="002C5995" w:rsidRDefault="002C5995" w:rsidP="002C5995">
      <w:pPr>
        <w:pStyle w:val="B1"/>
        <w:rPr>
          <w:lang w:eastAsia="zh-CN"/>
        </w:rPr>
      </w:pPr>
      <w:r>
        <w:rPr>
          <w:lang w:eastAsia="zh-CN"/>
        </w:rPr>
        <w:t>-</w:t>
      </w:r>
      <w:r>
        <w:rPr>
          <w:lang w:eastAsia="zh-CN"/>
        </w:rPr>
        <w:tab/>
        <w:t xml:space="preserve">The </w:t>
      </w:r>
      <w:proofErr w:type="spellStart"/>
      <w:r>
        <w:rPr>
          <w:lang w:eastAsia="zh-CN"/>
        </w:rPr>
        <w:t>AIoT</w:t>
      </w:r>
      <w:proofErr w:type="spellEnd"/>
      <w:r>
        <w:rPr>
          <w:lang w:eastAsia="zh-CN"/>
        </w:rPr>
        <w:t xml:space="preserve"> layer is used to transmit the information between the </w:t>
      </w:r>
      <w:proofErr w:type="spellStart"/>
      <w:r>
        <w:rPr>
          <w:lang w:eastAsia="zh-CN"/>
        </w:rPr>
        <w:t>AIoT</w:t>
      </w:r>
      <w:proofErr w:type="spellEnd"/>
      <w:r>
        <w:rPr>
          <w:lang w:eastAsia="zh-CN"/>
        </w:rPr>
        <w:t xml:space="preserve"> device and UE reader / CN.</w:t>
      </w:r>
    </w:p>
    <w:p w14:paraId="64B25DE8" w14:textId="2E083C7A" w:rsidR="008D69BE" w:rsidRDefault="008D69BE" w:rsidP="00C76F30">
      <w:pPr>
        <w:pStyle w:val="TH"/>
      </w:pPr>
      <w:r>
        <w:object w:dxaOrig="9632" w:dyaOrig="2812" w14:anchorId="22A3103B">
          <v:shape id="_x0000_i1042" type="#_x0000_t75" style="width:481.5pt;height:139.5pt" o:ole="">
            <v:imagedata r:id="rId44" o:title=""/>
          </v:shape>
          <o:OLEObject Type="Embed" ProgID="Word.Picture.8" ShapeID="_x0000_i1042" DrawAspect="Content" ObjectID="_1794390820" r:id="rId45"/>
        </w:object>
      </w:r>
    </w:p>
    <w:p w14:paraId="554001D2"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AD2DB6">
        <w:rPr>
          <w:lang w:eastAsia="zh-CN"/>
        </w:rPr>
        <w:t>6.</w:t>
      </w:r>
      <w:r>
        <w:rPr>
          <w:lang w:eastAsia="zh-CN"/>
        </w:rPr>
        <w:t>4</w:t>
      </w:r>
      <w:r w:rsidRPr="00AD2DB6">
        <w:rPr>
          <w:lang w:eastAsia="zh-CN"/>
        </w:rPr>
        <w:t>.1.5</w:t>
      </w:r>
      <w:r w:rsidRPr="00AD2DB6">
        <w:rPr>
          <w:rFonts w:eastAsia="DengXian"/>
          <w:lang w:eastAsia="zh-CN"/>
        </w:rPr>
        <w:t>-1: protocol stack example for Topology1</w:t>
      </w:r>
    </w:p>
    <w:bookmarkStart w:id="730" w:name="_MON_1779172375"/>
    <w:bookmarkEnd w:id="730"/>
    <w:p w14:paraId="47322610" w14:textId="0FF5AAF8" w:rsidR="008D69BE" w:rsidRDefault="008D69BE" w:rsidP="008D69BE">
      <w:pPr>
        <w:pStyle w:val="TH"/>
      </w:pPr>
      <w:r>
        <w:object w:dxaOrig="9630" w:dyaOrig="2350" w14:anchorId="4B52EBF0">
          <v:shape id="_x0000_i1043" type="#_x0000_t75" style="width:481.5pt;height:116.25pt" o:ole="">
            <v:imagedata r:id="rId46" o:title=""/>
          </v:shape>
          <o:OLEObject Type="Embed" ProgID="Word.Picture.8" ShapeID="_x0000_i1043" DrawAspect="Content" ObjectID="_1794390821" r:id="rId47"/>
        </w:object>
      </w:r>
    </w:p>
    <w:p w14:paraId="7FD939B0" w14:textId="6CDDB5FA" w:rsidR="00B36905" w:rsidRPr="00AD2DB6" w:rsidRDefault="00B36905" w:rsidP="00B36905">
      <w:pPr>
        <w:pStyle w:val="TF"/>
        <w:rPr>
          <w:rFonts w:eastAsia="DengXian"/>
          <w:lang w:eastAsia="zh-CN"/>
        </w:rPr>
      </w:pPr>
      <w:r w:rsidRPr="00AD2DB6">
        <w:rPr>
          <w:rFonts w:eastAsia="DengXian"/>
          <w:lang w:eastAsia="zh-CN"/>
        </w:rPr>
        <w:t xml:space="preserve">Figure </w:t>
      </w:r>
      <w:r w:rsidRPr="001C42EB">
        <w:rPr>
          <w:lang w:eastAsia="zh-CN"/>
        </w:rPr>
        <w:t>6.4.1.5</w:t>
      </w:r>
      <w:r w:rsidRPr="00AD2DB6">
        <w:rPr>
          <w:rFonts w:eastAsia="DengXian"/>
          <w:lang w:eastAsia="zh-CN"/>
        </w:rPr>
        <w:t>-2: protocol stack example</w:t>
      </w:r>
      <w:r w:rsidR="00A754F5" w:rsidRPr="00CA478C">
        <w:rPr>
          <w:rFonts w:eastAsia="DengXian" w:hint="eastAsia"/>
          <w:lang w:eastAsia="zh-CN"/>
        </w:rPr>
        <w:t>-</w:t>
      </w:r>
      <w:r w:rsidR="00A754F5" w:rsidRPr="00CA478C">
        <w:rPr>
          <w:rFonts w:eastAsia="DengXian"/>
          <w:lang w:eastAsia="zh-CN"/>
        </w:rPr>
        <w:t>A</w:t>
      </w:r>
      <w:r w:rsidRPr="00AD2DB6">
        <w:rPr>
          <w:rFonts w:eastAsia="DengXian"/>
          <w:lang w:eastAsia="zh-CN"/>
        </w:rPr>
        <w:t xml:space="preserve"> for Topology2</w:t>
      </w:r>
    </w:p>
    <w:p w14:paraId="6008A28A" w14:textId="77777777" w:rsidR="002C5995" w:rsidRDefault="002C5995" w:rsidP="002C5995">
      <w:pPr>
        <w:rPr>
          <w:rFonts w:eastAsia="DengXian"/>
        </w:rPr>
      </w:pPr>
      <w:r>
        <w:rPr>
          <w:rFonts w:eastAsia="DengXian"/>
        </w:rPr>
        <w:t xml:space="preserve">Both the App layer and the </w:t>
      </w:r>
      <w:proofErr w:type="spellStart"/>
      <w:r>
        <w:rPr>
          <w:rFonts w:eastAsia="DengXian"/>
        </w:rPr>
        <w:t>AIoT</w:t>
      </w:r>
      <w:proofErr w:type="spellEnd"/>
      <w:r>
        <w:rPr>
          <w:rFonts w:eastAsia="DengXian"/>
        </w:rPr>
        <w:t xml:space="preserve"> layer are beyond the </w:t>
      </w:r>
      <w:proofErr w:type="spellStart"/>
      <w:r>
        <w:rPr>
          <w:rFonts w:eastAsia="DengXian"/>
        </w:rPr>
        <w:t>AIoT</w:t>
      </w:r>
      <w:proofErr w:type="spellEnd"/>
      <w:r>
        <w:rPr>
          <w:rFonts w:eastAsia="DengXian"/>
        </w:rPr>
        <w:t xml:space="preserve"> AS layer and belongs to non-access layer.</w:t>
      </w:r>
    </w:p>
    <w:p w14:paraId="1674CBFE" w14:textId="77777777" w:rsidR="002C5995" w:rsidRDefault="002C5995" w:rsidP="00B36905">
      <w:pPr>
        <w:pStyle w:val="B1"/>
        <w:rPr>
          <w:rFonts w:eastAsia="DengXian"/>
        </w:rPr>
      </w:pPr>
      <w:r>
        <w:rPr>
          <w:rFonts w:eastAsia="DengXian"/>
        </w:rPr>
        <w:t>-</w:t>
      </w:r>
      <w:r>
        <w:rPr>
          <w:rFonts w:eastAsia="DengXian"/>
        </w:rPr>
        <w:tab/>
        <w:t xml:space="preserve">The App layer are used to transmit the information between the </w:t>
      </w:r>
      <w:proofErr w:type="spellStart"/>
      <w:r>
        <w:rPr>
          <w:rFonts w:eastAsia="DengXian"/>
        </w:rPr>
        <w:t>AIoT</w:t>
      </w:r>
      <w:proofErr w:type="spellEnd"/>
      <w:r>
        <w:rPr>
          <w:rFonts w:eastAsia="DengXian"/>
        </w:rPr>
        <w:t xml:space="preserve"> device and the Server.</w:t>
      </w:r>
    </w:p>
    <w:p w14:paraId="47FBFC98" w14:textId="77777777" w:rsidR="002C5995" w:rsidRDefault="002C5995" w:rsidP="00B36905">
      <w:pPr>
        <w:pStyle w:val="B1"/>
        <w:rPr>
          <w:rFonts w:eastAsia="DengXian"/>
        </w:rPr>
      </w:pPr>
      <w:r>
        <w:rPr>
          <w:rFonts w:eastAsia="DengXian"/>
        </w:rPr>
        <w:t>-</w:t>
      </w:r>
      <w:r>
        <w:rPr>
          <w:rFonts w:eastAsia="DengXian"/>
        </w:rPr>
        <w:tab/>
        <w:t xml:space="preserve">The </w:t>
      </w:r>
      <w:proofErr w:type="spellStart"/>
      <w:r>
        <w:rPr>
          <w:rFonts w:eastAsia="DengXian"/>
        </w:rPr>
        <w:t>AIoT</w:t>
      </w:r>
      <w:proofErr w:type="spellEnd"/>
      <w:r>
        <w:rPr>
          <w:rFonts w:eastAsia="DengXian"/>
        </w:rPr>
        <w:t xml:space="preserve"> layer is used to transmit the information between the </w:t>
      </w:r>
      <w:proofErr w:type="spellStart"/>
      <w:r>
        <w:rPr>
          <w:rFonts w:eastAsia="DengXian"/>
        </w:rPr>
        <w:t>AIoT</w:t>
      </w:r>
      <w:proofErr w:type="spellEnd"/>
      <w:r>
        <w:rPr>
          <w:rFonts w:eastAsia="DengXian"/>
        </w:rPr>
        <w:t xml:space="preserve"> device and UE reader / CN.</w:t>
      </w:r>
    </w:p>
    <w:p w14:paraId="00221092" w14:textId="77777777" w:rsidR="00A754F5" w:rsidRPr="00CA478C" w:rsidRDefault="00A754F5" w:rsidP="002C5995">
      <w:pPr>
        <w:pStyle w:val="TH"/>
      </w:pPr>
      <w:r w:rsidRPr="00CA478C">
        <w:object w:dxaOrig="15001" w:dyaOrig="8451" w14:anchorId="65A82F0E">
          <v:shape id="_x0000_i1044" type="#_x0000_t75" style="width:481.5pt;height:271.5pt" o:ole="">
            <v:imagedata r:id="rId48" o:title=""/>
          </v:shape>
          <o:OLEObject Type="Embed" ProgID="Visio.Drawing.15" ShapeID="_x0000_i1044" DrawAspect="Content" ObjectID="_1794390822" r:id="rId49"/>
        </w:object>
      </w:r>
    </w:p>
    <w:p w14:paraId="35E25468" w14:textId="23F3D108" w:rsidR="00A754F5" w:rsidRPr="002C5995" w:rsidRDefault="00A754F5" w:rsidP="002C5995">
      <w:pPr>
        <w:pStyle w:val="TF"/>
        <w:rPr>
          <w:rFonts w:eastAsia="DengXian"/>
        </w:rPr>
      </w:pPr>
      <w:r w:rsidRPr="002C5995">
        <w:rPr>
          <w:rFonts w:eastAsia="DengXian"/>
        </w:rPr>
        <w:t xml:space="preserve">Figure 6.4.1.5-2: </w:t>
      </w:r>
      <w:r w:rsidR="002C5995" w:rsidRPr="002C5995">
        <w:rPr>
          <w:rFonts w:eastAsia="DengXian"/>
        </w:rPr>
        <w:t xml:space="preserve">Protocol </w:t>
      </w:r>
      <w:r w:rsidRPr="002C5995">
        <w:rPr>
          <w:rFonts w:eastAsia="DengXian"/>
        </w:rPr>
        <w:t>stack example</w:t>
      </w:r>
      <w:r w:rsidRPr="002C5995">
        <w:rPr>
          <w:rFonts w:eastAsia="DengXian" w:hint="eastAsia"/>
        </w:rPr>
        <w:t>-B</w:t>
      </w:r>
      <w:r w:rsidRPr="002C5995">
        <w:rPr>
          <w:rFonts w:eastAsia="DengXian"/>
        </w:rPr>
        <w:t xml:space="preserve"> for Topology2</w:t>
      </w:r>
    </w:p>
    <w:p w14:paraId="3F2922C1" w14:textId="77777777" w:rsidR="002C5995" w:rsidRDefault="002C5995" w:rsidP="002C5995">
      <w:pPr>
        <w:rPr>
          <w:rFonts w:eastAsia="DengXian"/>
        </w:rPr>
      </w:pPr>
      <w:r>
        <w:rPr>
          <w:rFonts w:eastAsia="DengXian"/>
        </w:rPr>
        <w:t>In protocol stack example-B for Topology2</w:t>
      </w:r>
    </w:p>
    <w:p w14:paraId="00915EDA" w14:textId="77777777" w:rsidR="002C5995" w:rsidRDefault="002C5995" w:rsidP="002C5995">
      <w:pPr>
        <w:pStyle w:val="B1"/>
        <w:rPr>
          <w:rFonts w:eastAsia="DengXian"/>
        </w:rPr>
      </w:pPr>
      <w:r>
        <w:rPr>
          <w:rFonts w:eastAsia="DengXian"/>
        </w:rPr>
        <w:t>-</w:t>
      </w:r>
      <w:r>
        <w:rPr>
          <w:rFonts w:eastAsia="DengXian"/>
        </w:rPr>
        <w:tab/>
        <w:t xml:space="preserve">The </w:t>
      </w:r>
      <w:proofErr w:type="spellStart"/>
      <w:r>
        <w:rPr>
          <w:rFonts w:eastAsia="DengXian"/>
        </w:rPr>
        <w:t>AIoT</w:t>
      </w:r>
      <w:proofErr w:type="spellEnd"/>
      <w:r>
        <w:rPr>
          <w:rFonts w:eastAsia="DengXian"/>
        </w:rPr>
        <w:t xml:space="preserve"> layer is used to transmit the information between the </w:t>
      </w:r>
      <w:proofErr w:type="spellStart"/>
      <w:r>
        <w:rPr>
          <w:rFonts w:eastAsia="DengXian"/>
        </w:rPr>
        <w:t>AIoT</w:t>
      </w:r>
      <w:proofErr w:type="spellEnd"/>
      <w:r>
        <w:rPr>
          <w:rFonts w:eastAsia="DengXian"/>
        </w:rPr>
        <w:t xml:space="preserve"> device and UE reader.</w:t>
      </w:r>
    </w:p>
    <w:p w14:paraId="1AEB2582" w14:textId="53FA4CEA" w:rsidR="002C5995" w:rsidRDefault="002C5995" w:rsidP="002C5995">
      <w:pPr>
        <w:pStyle w:val="B1"/>
        <w:rPr>
          <w:rFonts w:eastAsia="DengXian"/>
        </w:rPr>
      </w:pPr>
      <w:r>
        <w:rPr>
          <w:rFonts w:eastAsia="DengXian"/>
        </w:rPr>
        <w:t>-</w:t>
      </w:r>
      <w:r>
        <w:rPr>
          <w:rFonts w:eastAsia="DengXian"/>
        </w:rPr>
        <w:tab/>
        <w:t xml:space="preserve">There is no user plane for </w:t>
      </w:r>
      <w:proofErr w:type="spellStart"/>
      <w:r>
        <w:rPr>
          <w:rFonts w:eastAsia="DengXian"/>
        </w:rPr>
        <w:t>AIoT</w:t>
      </w:r>
      <w:proofErr w:type="spellEnd"/>
      <w:r>
        <w:rPr>
          <w:rFonts w:eastAsia="DengXian"/>
        </w:rPr>
        <w:t xml:space="preserve"> devices, but for a UE reader, there are control plane and user plane:</w:t>
      </w:r>
    </w:p>
    <w:p w14:paraId="5D823811" w14:textId="77777777" w:rsidR="002C5995" w:rsidRDefault="002C5995" w:rsidP="002C5995">
      <w:pPr>
        <w:pStyle w:val="B2"/>
        <w:rPr>
          <w:rFonts w:eastAsia="DengXian"/>
        </w:rPr>
      </w:pPr>
      <w:r>
        <w:rPr>
          <w:rFonts w:eastAsia="DengXian"/>
        </w:rPr>
        <w:t>-</w:t>
      </w:r>
      <w:r>
        <w:rPr>
          <w:rFonts w:eastAsia="DengXian"/>
        </w:rPr>
        <w:tab/>
        <w:t>In control plane: the AF can request to CN to discover and select reader based on e.g. the target area or reader ID.</w:t>
      </w:r>
    </w:p>
    <w:p w14:paraId="74B9BB45" w14:textId="77777777" w:rsidR="002C5995" w:rsidRDefault="002C5995" w:rsidP="002C5995">
      <w:pPr>
        <w:pStyle w:val="B2"/>
        <w:rPr>
          <w:rFonts w:eastAsia="DengXian"/>
        </w:rPr>
      </w:pPr>
      <w:r>
        <w:rPr>
          <w:rFonts w:eastAsia="DengXian"/>
        </w:rPr>
        <w:t>-</w:t>
      </w:r>
      <w:r>
        <w:rPr>
          <w:rFonts w:eastAsia="DengXian"/>
        </w:rPr>
        <w:tab/>
        <w:t xml:space="preserve">In user plane: the UE reader can communicate with AS to report the </w:t>
      </w:r>
      <w:proofErr w:type="spellStart"/>
      <w:r>
        <w:rPr>
          <w:rFonts w:eastAsia="DengXian"/>
        </w:rPr>
        <w:t>AIoT</w:t>
      </w:r>
      <w:proofErr w:type="spellEnd"/>
      <w:r>
        <w:rPr>
          <w:rFonts w:eastAsia="DengXian"/>
        </w:rPr>
        <w:t xml:space="preserve"> operation result and interact the </w:t>
      </w:r>
      <w:proofErr w:type="spellStart"/>
      <w:r>
        <w:rPr>
          <w:rFonts w:eastAsia="DengXian"/>
        </w:rPr>
        <w:t>AIoT</w:t>
      </w:r>
      <w:proofErr w:type="spellEnd"/>
      <w:r>
        <w:rPr>
          <w:rFonts w:eastAsia="DengXian"/>
        </w:rPr>
        <w:t xml:space="preserve"> device related information, i.e. the information target to the </w:t>
      </w:r>
      <w:proofErr w:type="spellStart"/>
      <w:r>
        <w:rPr>
          <w:rFonts w:eastAsia="DengXian"/>
        </w:rPr>
        <w:t>AIoT</w:t>
      </w:r>
      <w:proofErr w:type="spellEnd"/>
      <w:r>
        <w:rPr>
          <w:rFonts w:eastAsia="DengXian"/>
        </w:rPr>
        <w:t xml:space="preserve"> device or the information from the </w:t>
      </w:r>
      <w:proofErr w:type="spellStart"/>
      <w:r>
        <w:rPr>
          <w:rFonts w:eastAsia="DengXian"/>
        </w:rPr>
        <w:t>AIoT</w:t>
      </w:r>
      <w:proofErr w:type="spellEnd"/>
      <w:r>
        <w:rPr>
          <w:rFonts w:eastAsia="DengXian"/>
        </w:rPr>
        <w:t xml:space="preserve"> device.</w:t>
      </w:r>
    </w:p>
    <w:p w14:paraId="65F3477D" w14:textId="77777777" w:rsidR="00B36905" w:rsidRPr="002C5995" w:rsidRDefault="00B36905" w:rsidP="00B36905">
      <w:pPr>
        <w:pStyle w:val="Heading3"/>
      </w:pPr>
      <w:bookmarkStart w:id="731" w:name="_Toc157501967"/>
      <w:bookmarkStart w:id="732" w:name="_Toc160698627"/>
      <w:bookmarkStart w:id="733" w:name="_Toc164843945"/>
      <w:bookmarkStart w:id="734" w:name="_Toc164944580"/>
      <w:bookmarkStart w:id="735" w:name="_Toc168318833"/>
      <w:bookmarkStart w:id="736" w:name="_Toc168319349"/>
      <w:bookmarkStart w:id="737" w:name="_Toc168319604"/>
      <w:bookmarkStart w:id="738" w:name="_Toc168319859"/>
      <w:bookmarkStart w:id="739" w:name="_Toc168320113"/>
      <w:bookmarkStart w:id="740" w:name="_Toc168559769"/>
      <w:bookmarkStart w:id="741" w:name="_Toc175890819"/>
      <w:bookmarkStart w:id="742" w:name="_Toc180645767"/>
      <w:bookmarkStart w:id="743" w:name="_Toc183616700"/>
      <w:r w:rsidRPr="002C5995">
        <w:lastRenderedPageBreak/>
        <w:t>6.4.2</w:t>
      </w:r>
      <w:r w:rsidRPr="002C5995">
        <w:tab/>
        <w:t>Procedures</w:t>
      </w:r>
      <w:bookmarkEnd w:id="731"/>
      <w:bookmarkEnd w:id="732"/>
      <w:bookmarkEnd w:id="733"/>
      <w:bookmarkEnd w:id="734"/>
      <w:bookmarkEnd w:id="735"/>
      <w:bookmarkEnd w:id="736"/>
      <w:bookmarkEnd w:id="737"/>
      <w:bookmarkEnd w:id="738"/>
      <w:bookmarkEnd w:id="739"/>
      <w:bookmarkEnd w:id="740"/>
      <w:bookmarkEnd w:id="741"/>
      <w:bookmarkEnd w:id="742"/>
      <w:bookmarkEnd w:id="743"/>
    </w:p>
    <w:p w14:paraId="410A6558" w14:textId="50AF98AC" w:rsidR="00B36905" w:rsidRPr="002C5995" w:rsidRDefault="00B36905" w:rsidP="00B36905">
      <w:pPr>
        <w:pStyle w:val="Heading4"/>
      </w:pPr>
      <w:bookmarkStart w:id="744" w:name="_Toc160698628"/>
      <w:bookmarkStart w:id="745" w:name="_Toc164843946"/>
      <w:bookmarkStart w:id="746" w:name="_Toc164944581"/>
      <w:bookmarkStart w:id="747" w:name="_Toc168318834"/>
      <w:bookmarkStart w:id="748" w:name="_Toc168319350"/>
      <w:bookmarkStart w:id="749" w:name="_Toc168319605"/>
      <w:bookmarkStart w:id="750" w:name="_Toc168319860"/>
      <w:bookmarkStart w:id="751" w:name="_Toc168320114"/>
      <w:bookmarkStart w:id="752" w:name="_Toc168559770"/>
      <w:bookmarkStart w:id="753" w:name="_Toc175890820"/>
      <w:bookmarkStart w:id="754" w:name="_Toc180645768"/>
      <w:bookmarkStart w:id="755" w:name="_Toc183616701"/>
      <w:r w:rsidRPr="002C5995">
        <w:t>6.4.2.1</w:t>
      </w:r>
      <w:r w:rsidRPr="002C5995">
        <w:rPr>
          <w:rFonts w:hint="eastAsia"/>
        </w:rPr>
        <w:tab/>
      </w:r>
      <w:r w:rsidR="00A754F5" w:rsidRPr="002C5995">
        <w:t>Purely via control plane</w:t>
      </w:r>
      <w:r w:rsidR="00A754F5" w:rsidRPr="002C5995">
        <w:rPr>
          <w:rFonts w:eastAsia="DengXian" w:hint="eastAsia"/>
        </w:rPr>
        <w:t>:</w:t>
      </w:r>
      <w:r w:rsidR="00A754F5" w:rsidRPr="002C5995">
        <w:rPr>
          <w:rFonts w:eastAsia="DengXian"/>
        </w:rPr>
        <w:t xml:space="preserve"> </w:t>
      </w:r>
      <w:r w:rsidRPr="002C5995">
        <w:rPr>
          <w:rFonts w:hint="eastAsia"/>
        </w:rPr>
        <w:t>I</w:t>
      </w:r>
      <w:r w:rsidRPr="002C5995">
        <w:t>nventory procedure</w:t>
      </w:r>
      <w:bookmarkEnd w:id="744"/>
      <w:bookmarkEnd w:id="745"/>
      <w:bookmarkEnd w:id="746"/>
      <w:bookmarkEnd w:id="747"/>
      <w:bookmarkEnd w:id="748"/>
      <w:bookmarkEnd w:id="749"/>
      <w:bookmarkEnd w:id="750"/>
      <w:bookmarkEnd w:id="751"/>
      <w:bookmarkEnd w:id="752"/>
      <w:bookmarkEnd w:id="753"/>
      <w:bookmarkEnd w:id="754"/>
      <w:bookmarkEnd w:id="755"/>
    </w:p>
    <w:p w14:paraId="46DEC021" w14:textId="77777777" w:rsidR="00B36905" w:rsidRPr="002C5995" w:rsidRDefault="00B36905" w:rsidP="002C5995">
      <w:pPr>
        <w:pStyle w:val="TH"/>
        <w:rPr>
          <w:rFonts w:eastAsia="DengXian"/>
        </w:rPr>
      </w:pPr>
      <w:r w:rsidRPr="002C5995">
        <w:object w:dxaOrig="13580" w:dyaOrig="7870" w14:anchorId="1CADA220">
          <v:shape id="_x0000_i1045" type="#_x0000_t75" style="width:481.5pt;height:279pt" o:ole="">
            <v:imagedata r:id="rId50" o:title=""/>
          </v:shape>
          <o:OLEObject Type="Embed" ProgID="Visio.Drawing.15" ShapeID="_x0000_i1045" DrawAspect="Content" ObjectID="_1794390823" r:id="rId51"/>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 xml:space="preserve">AF sends Inventory Operation Request with the following information: the number of </w:t>
      </w:r>
      <w:proofErr w:type="spellStart"/>
      <w:r>
        <w:t>AIoT</w:t>
      </w:r>
      <w:proofErr w:type="spellEnd"/>
      <w:r>
        <w:t xml:space="preserve"> devices, target area for the operation, client which requests the operation, match information which is used to filter and discover the target </w:t>
      </w:r>
      <w:proofErr w:type="spellStart"/>
      <w:r>
        <w:t>AIoT</w:t>
      </w:r>
      <w:proofErr w:type="spellEnd"/>
      <w:r>
        <w:t xml:space="preserve"> devices for the operation. The number of </w:t>
      </w:r>
      <w:proofErr w:type="spellStart"/>
      <w:r>
        <w:t>AIoT</w:t>
      </w:r>
      <w:proofErr w:type="spellEnd"/>
      <w:r>
        <w:t xml:space="preserve"> devices is the exact number or an approximate number range.</w:t>
      </w:r>
    </w:p>
    <w:p w14:paraId="45805B69" w14:textId="43C11175" w:rsidR="002C5995" w:rsidRDefault="002C5995" w:rsidP="002C5995">
      <w:pPr>
        <w:pStyle w:val="NO"/>
      </w:pPr>
      <w:r>
        <w:t>NOTE 1:</w:t>
      </w:r>
      <w:r>
        <w:tab/>
        <w:t xml:space="preserve">The number of </w:t>
      </w:r>
      <w:proofErr w:type="spellStart"/>
      <w:r>
        <w:t>AIoT</w:t>
      </w:r>
      <w:proofErr w:type="spellEnd"/>
      <w:r>
        <w:t xml:space="preserve">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 xml:space="preserve">The NEF authorizes the AF request. If the AF request is authorized, The NEF discovers the </w:t>
      </w:r>
      <w:proofErr w:type="spellStart"/>
      <w:r>
        <w:t>AIoT</w:t>
      </w:r>
      <w:proofErr w:type="spellEnd"/>
      <w:r>
        <w:t xml:space="preserve"> function using the information in Inventory Operation Request, e.g. using the target area for the operation to discovery the </w:t>
      </w:r>
      <w:proofErr w:type="spellStart"/>
      <w:r>
        <w:t>AIoT</w:t>
      </w:r>
      <w:proofErr w:type="spellEnd"/>
      <w:r>
        <w:t xml:space="preserve"> function from NRF. If the target area for the operation matches the </w:t>
      </w:r>
      <w:proofErr w:type="spellStart"/>
      <w:r>
        <w:t>AIoT</w:t>
      </w:r>
      <w:proofErr w:type="spellEnd"/>
      <w:r>
        <w:t xml:space="preserve"> service area of the </w:t>
      </w:r>
      <w:proofErr w:type="spellStart"/>
      <w:r>
        <w:t>AIoT</w:t>
      </w:r>
      <w:proofErr w:type="spellEnd"/>
      <w:r>
        <w:t xml:space="preserve"> Function, the NRF returns the information for the </w:t>
      </w:r>
      <w:proofErr w:type="spellStart"/>
      <w:r>
        <w:t>AIoT</w:t>
      </w:r>
      <w:proofErr w:type="spellEnd"/>
      <w:r>
        <w:t xml:space="preserve"> function to the NEF.</w:t>
      </w:r>
    </w:p>
    <w:p w14:paraId="4173FDEC" w14:textId="77777777" w:rsidR="002C5995" w:rsidRDefault="002C5995" w:rsidP="002C5995">
      <w:pPr>
        <w:pStyle w:val="B1"/>
      </w:pPr>
      <w:r>
        <w:t>3.</w:t>
      </w:r>
      <w:r>
        <w:tab/>
        <w:t xml:space="preserve">The NEF forwards the Inventory Operation information to each the selected </w:t>
      </w:r>
      <w:proofErr w:type="spellStart"/>
      <w:r>
        <w:t>AIoT</w:t>
      </w:r>
      <w:proofErr w:type="spellEnd"/>
      <w:r>
        <w:t xml:space="preserve"> function.</w:t>
      </w:r>
    </w:p>
    <w:p w14:paraId="38C5326F" w14:textId="77777777" w:rsidR="002C5995" w:rsidRDefault="002C5995" w:rsidP="002C5995">
      <w:pPr>
        <w:pStyle w:val="B1"/>
      </w:pPr>
      <w:r>
        <w:t>4.</w:t>
      </w:r>
      <w:r>
        <w:tab/>
      </w:r>
      <w:proofErr w:type="spellStart"/>
      <w:r>
        <w:t>AIoT</w:t>
      </w:r>
      <w:proofErr w:type="spellEnd"/>
      <w:r>
        <w:t xml:space="preserve"> function discovers and selects reader (i.e. UE reader(s) and/or RAN reader(s)) to perform Inventory Operation according to the Inventory Operation information. e.g. using the target area for the operation to discovery the readers. If the target area for the operation matches the </w:t>
      </w:r>
      <w:proofErr w:type="spellStart"/>
      <w:r>
        <w:t>AIoT</w:t>
      </w:r>
      <w:proofErr w:type="spellEnd"/>
      <w:r>
        <w:t xml:space="preserve">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 xml:space="preserve">For each of the selected reader, the </w:t>
      </w:r>
      <w:proofErr w:type="spellStart"/>
      <w:r>
        <w:t>AIoT</w:t>
      </w:r>
      <w:proofErr w:type="spellEnd"/>
      <w:r>
        <w:t xml:space="preserve"> Function sends Inventory with the Inventory Operation information.</w:t>
      </w:r>
    </w:p>
    <w:p w14:paraId="15539ABB" w14:textId="77777777" w:rsidR="002C5995" w:rsidRDefault="002C5995" w:rsidP="002C5995">
      <w:pPr>
        <w:pStyle w:val="B1"/>
      </w:pPr>
      <w:r>
        <w:t>6.</w:t>
      </w:r>
      <w:r>
        <w:tab/>
        <w:t xml:space="preserve">The select reader executes the inventory operation towards the target </w:t>
      </w:r>
      <w:proofErr w:type="spellStart"/>
      <w:r>
        <w:t>AIoT</w:t>
      </w:r>
      <w:proofErr w:type="spellEnd"/>
      <w:r>
        <w:t xml:space="preserve"> Devices.</w:t>
      </w:r>
    </w:p>
    <w:p w14:paraId="6A349A7D" w14:textId="77777777" w:rsidR="002C5995" w:rsidRDefault="002C5995" w:rsidP="002C5995">
      <w:pPr>
        <w:pStyle w:val="B1"/>
      </w:pPr>
      <w:r>
        <w:t>7.</w:t>
      </w:r>
      <w:r>
        <w:tab/>
        <w:t xml:space="preserve">The </w:t>
      </w:r>
      <w:proofErr w:type="spellStart"/>
      <w:r>
        <w:t>AIoT</w:t>
      </w:r>
      <w:proofErr w:type="spellEnd"/>
      <w:r>
        <w:t xml:space="preserve"> device which matches to the match information will responses the </w:t>
      </w:r>
      <w:proofErr w:type="spellStart"/>
      <w:r>
        <w:t>AIoT</w:t>
      </w:r>
      <w:proofErr w:type="spellEnd"/>
      <w:r>
        <w:t xml:space="preserve"> device information (e.g. the device ID) to the reader and the </w:t>
      </w:r>
      <w:proofErr w:type="spellStart"/>
      <w:r>
        <w:t>AIoT</w:t>
      </w:r>
      <w:proofErr w:type="spellEnd"/>
      <w:r>
        <w:t xml:space="preserve"> device authentication procedure may be triggered. The step7 can be repeated for multiple </w:t>
      </w:r>
      <w:proofErr w:type="spellStart"/>
      <w:r>
        <w:t>AIoT</w:t>
      </w:r>
      <w:proofErr w:type="spellEnd"/>
      <w:r>
        <w:t xml:space="preserve"> devices.</w:t>
      </w:r>
    </w:p>
    <w:p w14:paraId="1C6CA11A" w14:textId="255A5CE9" w:rsidR="002C5995" w:rsidRDefault="002C5995" w:rsidP="002C5995">
      <w:pPr>
        <w:pStyle w:val="NO"/>
      </w:pPr>
      <w:r>
        <w:t>NOTE 2:</w:t>
      </w:r>
      <w:r>
        <w:tab/>
        <w:t xml:space="preserve">How the </w:t>
      </w:r>
      <w:proofErr w:type="spellStart"/>
      <w:r>
        <w:t>AIoT</w:t>
      </w:r>
      <w:proofErr w:type="spellEnd"/>
      <w:r>
        <w:t xml:space="preserve"> device authentication performed is left to SA WG3. How to avoid the leakage of target </w:t>
      </w:r>
      <w:proofErr w:type="spellStart"/>
      <w:r>
        <w:t>AIoT</w:t>
      </w:r>
      <w:proofErr w:type="spellEnd"/>
      <w:r>
        <w:t xml:space="preserve"> devices number caused by forged as inventory from faked ran reader is to be addressed by SA</w:t>
      </w:r>
      <w:r w:rsidR="004B3399">
        <w:t> WG</w:t>
      </w:r>
      <w:r>
        <w:t>3.</w:t>
      </w:r>
    </w:p>
    <w:p w14:paraId="0C1F5731" w14:textId="77777777" w:rsidR="002C5995" w:rsidRDefault="002C5995" w:rsidP="002C5995">
      <w:pPr>
        <w:pStyle w:val="B1"/>
      </w:pPr>
      <w:r>
        <w:lastRenderedPageBreak/>
        <w:t>8-9.</w:t>
      </w:r>
      <w:r>
        <w:tab/>
      </w:r>
      <w:proofErr w:type="spellStart"/>
      <w:r>
        <w:t>AIoT</w:t>
      </w:r>
      <w:proofErr w:type="spellEnd"/>
      <w:r>
        <w:t xml:space="preserve"> Function report the successfully discovered </w:t>
      </w:r>
      <w:proofErr w:type="spellStart"/>
      <w:r>
        <w:t>AIoT</w:t>
      </w:r>
      <w:proofErr w:type="spellEnd"/>
      <w:r>
        <w:t xml:space="preserve"> device(s) to the AF vie NEF.</w:t>
      </w:r>
    </w:p>
    <w:p w14:paraId="61D55543" w14:textId="6B643B81" w:rsidR="00B36905" w:rsidRPr="00723221" w:rsidRDefault="00B36905" w:rsidP="008D69BE">
      <w:pPr>
        <w:pStyle w:val="Heading4"/>
      </w:pPr>
      <w:bookmarkStart w:id="756" w:name="_Toc160698629"/>
      <w:bookmarkStart w:id="757" w:name="_Toc164843947"/>
      <w:bookmarkStart w:id="758" w:name="_Toc164944582"/>
      <w:bookmarkStart w:id="759" w:name="_Toc168318835"/>
      <w:bookmarkStart w:id="760" w:name="_Toc168319351"/>
      <w:bookmarkStart w:id="761" w:name="_Toc168319606"/>
      <w:bookmarkStart w:id="762" w:name="_Toc168319861"/>
      <w:bookmarkStart w:id="763" w:name="_Toc168320115"/>
      <w:bookmarkStart w:id="764" w:name="_Toc168559771"/>
      <w:bookmarkStart w:id="765" w:name="_Toc175890821"/>
      <w:bookmarkStart w:id="766" w:name="_Toc180645769"/>
      <w:bookmarkStart w:id="767" w:name="_Toc183616702"/>
      <w:r w:rsidRPr="008D69BE">
        <w:t>6.4.2.2</w:t>
      </w:r>
      <w:r w:rsidRPr="008D69BE">
        <w:rPr>
          <w:rFonts w:hint="eastAsia"/>
        </w:rPr>
        <w:tab/>
      </w:r>
      <w:r w:rsidR="006711AC" w:rsidRPr="008D69BE">
        <w:t>Purely via control plane</w:t>
      </w:r>
      <w:r w:rsidR="006711AC" w:rsidRPr="008D69BE">
        <w:rPr>
          <w:rFonts w:eastAsia="DengXian" w:hint="eastAsia"/>
        </w:rPr>
        <w:t>:</w:t>
      </w:r>
      <w:r w:rsidR="006711AC" w:rsidRPr="008D69BE">
        <w:rPr>
          <w:rFonts w:eastAsia="DengXian"/>
        </w:rPr>
        <w:t xml:space="preserve"> </w:t>
      </w:r>
      <w:r w:rsidRPr="008D69BE">
        <w:t>Command procedure</w:t>
      </w:r>
      <w:bookmarkEnd w:id="756"/>
      <w:bookmarkEnd w:id="757"/>
      <w:bookmarkEnd w:id="758"/>
      <w:bookmarkEnd w:id="759"/>
      <w:bookmarkEnd w:id="760"/>
      <w:bookmarkEnd w:id="761"/>
      <w:bookmarkEnd w:id="762"/>
      <w:bookmarkEnd w:id="763"/>
      <w:bookmarkEnd w:id="764"/>
      <w:bookmarkEnd w:id="765"/>
      <w:bookmarkEnd w:id="766"/>
      <w:bookmarkEnd w:id="767"/>
    </w:p>
    <w:p w14:paraId="5034CB2C" w14:textId="77777777" w:rsidR="00B36905" w:rsidRPr="00723221" w:rsidRDefault="00B36905" w:rsidP="00B36905">
      <w:pPr>
        <w:pStyle w:val="TH"/>
        <w:rPr>
          <w:rFonts w:eastAsia="DengXian"/>
        </w:rPr>
      </w:pPr>
      <w:r w:rsidRPr="00723221">
        <w:object w:dxaOrig="13071" w:dyaOrig="7881" w14:anchorId="4C315B20">
          <v:shape id="_x0000_i1046" type="#_x0000_t75" style="width:481.5pt;height:288.75pt" o:ole="">
            <v:imagedata r:id="rId52" o:title=""/>
          </v:shape>
          <o:OLEObject Type="Embed" ProgID="Visio.Drawing.15" ShapeID="_x0000_i1046" DrawAspect="Content" ObjectID="_1794390824" r:id="rId53"/>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DengXian"/>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w:t>
      </w:r>
      <w:proofErr w:type="spellStart"/>
      <w:r w:rsidR="00817520">
        <w:rPr>
          <w:rFonts w:eastAsia="MS Mincho"/>
        </w:rPr>
        <w:t>AIoT</w:t>
      </w:r>
      <w:proofErr w:type="spellEnd"/>
      <w:r w:rsidR="00817520">
        <w:rPr>
          <w:rFonts w:eastAsia="MS Mincho"/>
        </w:rPr>
        <w:t xml:space="preserve"> devices (if the AF have it), </w:t>
      </w:r>
      <w:r w:rsidRPr="00723221">
        <w:rPr>
          <w:rFonts w:eastAsia="MS Mincho"/>
        </w:rPr>
        <w:t xml:space="preserve">target area for the operation, client which requests the command operation, match information which is used to filter and discover the target </w:t>
      </w:r>
      <w:proofErr w:type="spellStart"/>
      <w:r w:rsidRPr="00723221">
        <w:rPr>
          <w:rFonts w:eastAsia="MS Mincho"/>
        </w:rPr>
        <w:t>AIoT</w:t>
      </w:r>
      <w:proofErr w:type="spellEnd"/>
      <w:r w:rsidRPr="00723221">
        <w:rPr>
          <w:rFonts w:eastAsia="MS Mincho"/>
        </w:rPr>
        <w:t xml:space="preserve"> devices for the operation container.</w:t>
      </w:r>
      <w:r w:rsidR="007B6546" w:rsidRPr="00006CB0">
        <w:rPr>
          <w:rFonts w:eastAsia="MS Mincho"/>
        </w:rPr>
        <w:t xml:space="preserve"> </w:t>
      </w:r>
      <w:r w:rsidR="007B6546">
        <w:rPr>
          <w:rFonts w:eastAsia="MS Mincho"/>
        </w:rPr>
        <w:t xml:space="preserve">The number of </w:t>
      </w:r>
      <w:proofErr w:type="spellStart"/>
      <w:r w:rsidR="007B6546">
        <w:rPr>
          <w:rFonts w:eastAsia="MS Mincho"/>
        </w:rPr>
        <w:t>AIoT</w:t>
      </w:r>
      <w:proofErr w:type="spellEnd"/>
      <w:r w:rsidR="007B6546">
        <w:rPr>
          <w:rFonts w:eastAsia="MS Mincho"/>
        </w:rPr>
        <w:t xml:space="preserve">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DengXian"/>
          <w:lang w:eastAsia="zh-CN"/>
        </w:rPr>
        <w:t xml:space="preserve">the </w:t>
      </w:r>
      <w:r w:rsidR="007B6546" w:rsidRPr="00345E01">
        <w:rPr>
          <w:rFonts w:eastAsia="DengXian"/>
          <w:lang w:eastAsia="zh-CN"/>
        </w:rPr>
        <w:t>type</w:t>
      </w:r>
      <w:r w:rsidR="007B6546">
        <w:rPr>
          <w:rFonts w:eastAsia="DengXian"/>
          <w:lang w:eastAsia="zh-CN"/>
        </w:rPr>
        <w:t>(s)</w:t>
      </w:r>
      <w:r w:rsidR="007B6546" w:rsidRPr="00345E01">
        <w:rPr>
          <w:rFonts w:eastAsia="DengXian"/>
          <w:lang w:eastAsia="zh-CN"/>
        </w:rPr>
        <w:t xml:space="preserve"> of the </w:t>
      </w:r>
      <w:r w:rsidR="007B6546" w:rsidRPr="00FF3CA7">
        <w:rPr>
          <w:rFonts w:eastAsia="DengXian"/>
          <w:lang w:eastAsia="zh-CN"/>
        </w:rPr>
        <w:t xml:space="preserve">acquired </w:t>
      </w:r>
      <w:r w:rsidR="007B6546" w:rsidRPr="00345E01">
        <w:rPr>
          <w:rFonts w:eastAsia="DengXian"/>
          <w:lang w:eastAsia="zh-CN"/>
        </w:rPr>
        <w:t>information</w:t>
      </w:r>
      <w:r w:rsidR="007B6546">
        <w:rPr>
          <w:rFonts w:eastAsia="DengXian"/>
          <w:lang w:eastAsia="zh-CN"/>
        </w:rPr>
        <w:t xml:space="preserve">. The </w:t>
      </w:r>
      <w:proofErr w:type="spellStart"/>
      <w:r w:rsidR="007B6546">
        <w:rPr>
          <w:rFonts w:eastAsia="DengXian"/>
          <w:lang w:eastAsia="zh-CN"/>
        </w:rPr>
        <w:t>AIoT</w:t>
      </w:r>
      <w:proofErr w:type="spellEnd"/>
      <w:r w:rsidR="007B6546">
        <w:rPr>
          <w:rFonts w:eastAsia="DengXian"/>
          <w:lang w:eastAsia="zh-CN"/>
        </w:rPr>
        <w:t xml:space="preserve">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 xml:space="preserve">The number of </w:t>
      </w:r>
      <w:proofErr w:type="spellStart"/>
      <w:r>
        <w:rPr>
          <w:rFonts w:eastAsia="MS Mincho"/>
        </w:rPr>
        <w:t>AIoT</w:t>
      </w:r>
      <w:proofErr w:type="spellEnd"/>
      <w:r>
        <w:rPr>
          <w:rFonts w:eastAsia="MS Mincho"/>
        </w:rPr>
        <w:t xml:space="preserve"> devices is to assist the resource allocation for operation</w:t>
      </w:r>
      <w:r w:rsidRPr="00723221">
        <w:rPr>
          <w:rFonts w:eastAsia="MS Mincho"/>
        </w:rPr>
        <w:t>.</w:t>
      </w:r>
      <w:r>
        <w:rPr>
          <w:rFonts w:eastAsia="MS Mincho"/>
        </w:rPr>
        <w:t xml:space="preserve"> Generally, resource for different device number are different. If the number reader for </w:t>
      </w:r>
      <w:proofErr w:type="spellStart"/>
      <w:r>
        <w:rPr>
          <w:rFonts w:eastAsia="MS Mincho"/>
        </w:rPr>
        <w:t>AIoT</w:t>
      </w:r>
      <w:proofErr w:type="spellEnd"/>
      <w:r>
        <w:rPr>
          <w:rFonts w:eastAsia="MS Mincho"/>
        </w:rPr>
        <w:t xml:space="preserve"> operation is only one, it is useful. If the number of readers for </w:t>
      </w:r>
      <w:proofErr w:type="spellStart"/>
      <w:r>
        <w:rPr>
          <w:rFonts w:eastAsia="MS Mincho"/>
        </w:rPr>
        <w:t>AIoT</w:t>
      </w:r>
      <w:proofErr w:type="spellEnd"/>
      <w:r>
        <w:rPr>
          <w:rFonts w:eastAsia="MS Mincho"/>
        </w:rPr>
        <w:t xml:space="preserve">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SimSun"/>
        </w:rPr>
        <w:t>Editor</w:t>
      </w:r>
      <w:r w:rsidRPr="002C5995">
        <w:t>'</w:t>
      </w:r>
      <w:r w:rsidRPr="002C5995">
        <w:rPr>
          <w:rFonts w:eastAsia="SimSun"/>
        </w:rPr>
        <w:t>s note:</w:t>
      </w:r>
      <w:r w:rsidRPr="002C5995">
        <w:tab/>
      </w:r>
      <w:r w:rsidRPr="002C5995">
        <w:rPr>
          <w:rFonts w:eastAsia="DengXian"/>
        </w:rPr>
        <w:t xml:space="preserve">It is </w:t>
      </w:r>
      <w:r w:rsidRPr="002C5995">
        <w:rPr>
          <w:rFonts w:eastAsia="DengXian" w:hint="eastAsia"/>
        </w:rPr>
        <w:t>FFS</w:t>
      </w:r>
      <w:r w:rsidRPr="002C5995">
        <w:rPr>
          <w:rFonts w:eastAsia="DengXian"/>
        </w:rPr>
        <w:t xml:space="preserve"> whether the AF provided number of </w:t>
      </w:r>
      <w:proofErr w:type="spellStart"/>
      <w:r w:rsidRPr="002C5995">
        <w:rPr>
          <w:rFonts w:eastAsia="DengXian"/>
        </w:rPr>
        <w:t>AIoT</w:t>
      </w:r>
      <w:proofErr w:type="spellEnd"/>
      <w:r w:rsidRPr="002C5995">
        <w:rPr>
          <w:rFonts w:eastAsia="DengXian"/>
        </w:rPr>
        <w:t xml:space="preserve"> devices is still useful in case there are multiple </w:t>
      </w:r>
      <w:r w:rsidRPr="002C5995">
        <w:rPr>
          <w:rFonts w:eastAsia="MS Mincho"/>
        </w:rPr>
        <w:t xml:space="preserve">readers to perform </w:t>
      </w:r>
      <w:proofErr w:type="spellStart"/>
      <w:r w:rsidRPr="002C5995">
        <w:rPr>
          <w:rFonts w:eastAsia="MS Mincho"/>
        </w:rPr>
        <w:t>AIoT</w:t>
      </w:r>
      <w:proofErr w:type="spellEnd"/>
      <w:r w:rsidRPr="002C5995">
        <w:rPr>
          <w:rFonts w:eastAsia="MS Mincho"/>
        </w:rPr>
        <w:t xml:space="preserve"> operations because the AF provided</w:t>
      </w:r>
      <w:r w:rsidRPr="002C5995">
        <w:rPr>
          <w:rFonts w:eastAsia="DengXian"/>
        </w:rPr>
        <w:t xml:space="preserve"> number of </w:t>
      </w:r>
      <w:proofErr w:type="spellStart"/>
      <w:r w:rsidRPr="002C5995">
        <w:rPr>
          <w:rFonts w:eastAsia="DengXian"/>
        </w:rPr>
        <w:t>AIoT</w:t>
      </w:r>
      <w:proofErr w:type="spellEnd"/>
      <w:r w:rsidRPr="002C5995">
        <w:rPr>
          <w:rFonts w:eastAsia="DengXian"/>
        </w:rPr>
        <w:t xml:space="preserve"> devices may be more than the number of </w:t>
      </w:r>
      <w:proofErr w:type="spellStart"/>
      <w:r w:rsidRPr="002C5995">
        <w:rPr>
          <w:rFonts w:eastAsia="DengXian"/>
        </w:rPr>
        <w:t>AIoT</w:t>
      </w:r>
      <w:proofErr w:type="spellEnd"/>
      <w:r w:rsidRPr="002C5995">
        <w:rPr>
          <w:rFonts w:eastAsia="DengXian"/>
        </w:rPr>
        <w:t xml:space="preserve"> devices responding to one </w:t>
      </w:r>
      <w:r w:rsidRPr="002C5995">
        <w:rPr>
          <w:rFonts w:eastAsia="MS Mincho"/>
        </w:rPr>
        <w:t>reader</w:t>
      </w:r>
      <w:r w:rsidRPr="002C5995">
        <w:rPr>
          <w:rFonts w:eastAsia="DengXian"/>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DengXian"/>
          <w:lang w:eastAsia="zh-CN"/>
        </w:rPr>
        <w:t>(e.g. read operation)</w:t>
      </w:r>
      <w:r>
        <w:t xml:space="preserve"> from the </w:t>
      </w:r>
      <w:proofErr w:type="spellStart"/>
      <w:r>
        <w:t>AIoT</w:t>
      </w:r>
      <w:proofErr w:type="spellEnd"/>
      <w:r>
        <w:t xml:space="preserve"> devices, h</w:t>
      </w:r>
      <w:r w:rsidRPr="00C5463A">
        <w:rPr>
          <w:rFonts w:eastAsia="DengXian"/>
          <w:lang w:eastAsia="zh-CN"/>
        </w:rPr>
        <w:t xml:space="preserve">owever, not all of the </w:t>
      </w:r>
      <w:r>
        <w:rPr>
          <w:rFonts w:eastAsia="DengXian"/>
          <w:lang w:eastAsia="zh-CN"/>
        </w:rPr>
        <w:t xml:space="preserve">target </w:t>
      </w:r>
      <w:proofErr w:type="spellStart"/>
      <w:r w:rsidRPr="00C5463A">
        <w:rPr>
          <w:rFonts w:eastAsia="DengXian"/>
          <w:lang w:eastAsia="zh-CN"/>
        </w:rPr>
        <w:t>AIoT</w:t>
      </w:r>
      <w:proofErr w:type="spellEnd"/>
      <w:r w:rsidRPr="00C5463A">
        <w:rPr>
          <w:rFonts w:eastAsia="DengXian"/>
          <w:lang w:eastAsia="zh-CN"/>
        </w:rPr>
        <w:t xml:space="preserve"> devices have</w:t>
      </w:r>
      <w:r>
        <w:rPr>
          <w:rFonts w:eastAsia="DengXian"/>
          <w:lang w:eastAsia="zh-CN"/>
        </w:rPr>
        <w:t xml:space="preserve"> the</w:t>
      </w:r>
      <w:r w:rsidRPr="00C5463A">
        <w:rPr>
          <w:rFonts w:eastAsia="DengXian"/>
          <w:lang w:eastAsia="zh-CN"/>
        </w:rPr>
        <w:t xml:space="preserv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Let’s assume there are 1000 devices matching the filtering information of a paging like signalling</w:t>
      </w:r>
      <w:r>
        <w:rPr>
          <w:rFonts w:eastAsia="DengXian"/>
          <w:lang w:eastAsia="zh-CN"/>
        </w:rPr>
        <w:t xml:space="preserve"> and trigger response the reader</w:t>
      </w:r>
      <w:r w:rsidRPr="00C5463A">
        <w:rPr>
          <w:rFonts w:eastAsia="DengXian"/>
          <w:lang w:eastAsia="zh-CN"/>
        </w:rPr>
        <w:t xml:space="preserve">, but only 50 devices with the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xml:space="preserve">, then random access competition under the control of the reader for the leftover 950 device are useless. </w:t>
      </w:r>
      <w:r>
        <w:rPr>
          <w:rFonts w:eastAsia="DengXian"/>
          <w:lang w:eastAsia="zh-CN"/>
        </w:rPr>
        <w:t xml:space="preserve">Add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 xml:space="preserve"> in the filtering information can save the useless response from the device without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w:t>
      </w:r>
      <w:proofErr w:type="spellStart"/>
      <w:r w:rsidRPr="00723221">
        <w:rPr>
          <w:rFonts w:eastAsia="MS Mincho"/>
        </w:rPr>
        <w:t>AIoT</w:t>
      </w:r>
      <w:proofErr w:type="spellEnd"/>
      <w:r w:rsidRPr="00723221">
        <w:rPr>
          <w:rFonts w:eastAsia="MS Mincho"/>
        </w:rPr>
        <w:t xml:space="preserve">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w:t>
      </w:r>
      <w:proofErr w:type="spellStart"/>
      <w:r w:rsidRPr="002C5995">
        <w:rPr>
          <w:rFonts w:eastAsia="MS Mincho"/>
        </w:rPr>
        <w:t>AIoT</w:t>
      </w:r>
      <w:proofErr w:type="spellEnd"/>
      <w:r w:rsidRPr="002C5995">
        <w:rPr>
          <w:rFonts w:eastAsia="MS Mincho"/>
        </w:rPr>
        <w:t xml:space="preserve"> function using the information in the Operation Request. </w:t>
      </w:r>
      <w:r w:rsidRPr="002C5995">
        <w:rPr>
          <w:rFonts w:eastAsia="MS Mincho" w:hint="eastAsia"/>
        </w:rPr>
        <w:t>How</w:t>
      </w:r>
      <w:r w:rsidRPr="002C5995">
        <w:rPr>
          <w:rFonts w:eastAsia="MS Mincho"/>
        </w:rPr>
        <w:t xml:space="preserve"> </w:t>
      </w:r>
      <w:proofErr w:type="spellStart"/>
      <w:r w:rsidRPr="002C5995">
        <w:rPr>
          <w:rFonts w:eastAsia="MS Mincho" w:hint="eastAsia"/>
        </w:rPr>
        <w:t>AIoT</w:t>
      </w:r>
      <w:proofErr w:type="spellEnd"/>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 xml:space="preserve">The NEF forwards the Operation information to each the selected </w:t>
      </w:r>
      <w:proofErr w:type="spellStart"/>
      <w:r w:rsidRPr="002C5995">
        <w:rPr>
          <w:rFonts w:eastAsia="MS Mincho"/>
        </w:rPr>
        <w:t>AIoT</w:t>
      </w:r>
      <w:proofErr w:type="spellEnd"/>
      <w:r w:rsidRPr="002C5995">
        <w:rPr>
          <w:rFonts w:eastAsia="MS Mincho"/>
        </w:rPr>
        <w:t xml:space="preserve"> function.</w:t>
      </w:r>
    </w:p>
    <w:p w14:paraId="7091B63E" w14:textId="30F86778" w:rsidR="00B36905" w:rsidRPr="002C5995" w:rsidRDefault="00B36905" w:rsidP="00B36905">
      <w:pPr>
        <w:pStyle w:val="B1"/>
        <w:rPr>
          <w:rFonts w:eastAsia="MS Mincho"/>
        </w:rPr>
      </w:pPr>
      <w:r w:rsidRPr="002C5995">
        <w:lastRenderedPageBreak/>
        <w:t>4.</w:t>
      </w:r>
      <w:r w:rsidRPr="002C5995">
        <w:tab/>
      </w:r>
      <w:proofErr w:type="spellStart"/>
      <w:r w:rsidRPr="002C5995">
        <w:rPr>
          <w:rFonts w:eastAsia="MS Mincho"/>
        </w:rPr>
        <w:t>AIoT</w:t>
      </w:r>
      <w:proofErr w:type="spellEnd"/>
      <w:r w:rsidRPr="002C5995">
        <w:rPr>
          <w:rFonts w:eastAsia="MS Mincho"/>
        </w:rPr>
        <w:t xml:space="preserve">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w:t>
      </w:r>
      <w:proofErr w:type="spellStart"/>
      <w:r w:rsidRPr="00723221">
        <w:rPr>
          <w:rFonts w:eastAsia="MS Mincho"/>
        </w:rPr>
        <w:t>AIoT</w:t>
      </w:r>
      <w:proofErr w:type="spellEnd"/>
      <w:r w:rsidRPr="00723221">
        <w:rPr>
          <w:rFonts w:eastAsia="MS Mincho"/>
        </w:rPr>
        <w:t xml:space="preserve"> devices. How to discover and authenticate the </w:t>
      </w:r>
      <w:proofErr w:type="spellStart"/>
      <w:r w:rsidRPr="00723221">
        <w:rPr>
          <w:rFonts w:eastAsia="MS Mincho"/>
        </w:rPr>
        <w:t>AIoT</w:t>
      </w:r>
      <w:proofErr w:type="spellEnd"/>
      <w:r w:rsidRPr="00723221">
        <w:rPr>
          <w:rFonts w:eastAsia="MS Mincho"/>
        </w:rPr>
        <w:t xml:space="preserve"> devices is similar as that within the inventory operation procedure. The </w:t>
      </w:r>
      <w:proofErr w:type="spellStart"/>
      <w:r w:rsidRPr="00723221">
        <w:rPr>
          <w:rFonts w:eastAsia="MS Mincho"/>
        </w:rPr>
        <w:t>AIoT</w:t>
      </w:r>
      <w:proofErr w:type="spellEnd"/>
      <w:r w:rsidRPr="00723221">
        <w:rPr>
          <w:rFonts w:eastAsia="MS Mincho"/>
        </w:rPr>
        <w:t xml:space="preserve"> device may also authenticate the reader during the procedure.</w:t>
      </w:r>
    </w:p>
    <w:p w14:paraId="7E2C3A1C" w14:textId="54285C1E" w:rsidR="00B36905" w:rsidRPr="00AD2DB6" w:rsidRDefault="00B36905" w:rsidP="00B36905">
      <w:pPr>
        <w:pStyle w:val="NO"/>
        <w:rPr>
          <w:rFonts w:eastAsia="DengXian"/>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DengXian"/>
          <w:lang w:eastAsia="zh-CN"/>
        </w:rPr>
        <w:t xml:space="preserve"> the reader is authenticated by the </w:t>
      </w:r>
      <w:proofErr w:type="spellStart"/>
      <w:r w:rsidRPr="00AD2DB6">
        <w:rPr>
          <w:rFonts w:eastAsia="DengXian"/>
          <w:lang w:eastAsia="zh-CN"/>
        </w:rPr>
        <w:t>AIoT</w:t>
      </w:r>
      <w:proofErr w:type="spellEnd"/>
      <w:r w:rsidRPr="00AD2DB6">
        <w:rPr>
          <w:rFonts w:eastAsia="DengXian"/>
          <w:lang w:eastAsia="zh-CN"/>
        </w:rPr>
        <w:t xml:space="preserve"> device and how </w:t>
      </w:r>
      <w:proofErr w:type="spellStart"/>
      <w:r w:rsidRPr="00AD2DB6">
        <w:t>AIoT</w:t>
      </w:r>
      <w:proofErr w:type="spellEnd"/>
      <w:r w:rsidRPr="00AD2DB6">
        <w:t xml:space="preserve"> device is </w:t>
      </w:r>
      <w:r w:rsidRPr="00AD2DB6">
        <w:rPr>
          <w:rFonts w:eastAsia="DengXian"/>
          <w:lang w:eastAsia="zh-CN"/>
        </w:rPr>
        <w:t>authenticated</w:t>
      </w:r>
      <w:r w:rsidRPr="00AD2DB6">
        <w:t xml:space="preserve"> </w:t>
      </w:r>
      <w:r w:rsidRPr="00AD2DB6">
        <w:rPr>
          <w:rFonts w:eastAsia="DengXian"/>
          <w:lang w:eastAsia="zh-CN"/>
        </w:rPr>
        <w:t>is left to SA</w:t>
      </w:r>
      <w:r>
        <w:rPr>
          <w:rFonts w:eastAsia="DengXian"/>
          <w:lang w:eastAsia="zh-CN"/>
        </w:rPr>
        <w:t> WG</w:t>
      </w:r>
      <w:r w:rsidRPr="00AD2DB6">
        <w:rPr>
          <w:rFonts w:eastAsia="DengXian"/>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 xml:space="preserve">The reader sends the Operation container to each of the target </w:t>
      </w:r>
      <w:proofErr w:type="spellStart"/>
      <w:r w:rsidRPr="00723221">
        <w:rPr>
          <w:rFonts w:eastAsia="MS Mincho"/>
        </w:rPr>
        <w:t>AIoT</w:t>
      </w:r>
      <w:proofErr w:type="spellEnd"/>
      <w:r w:rsidRPr="00723221">
        <w:rPr>
          <w:rFonts w:eastAsia="MS Mincho"/>
        </w:rPr>
        <w:t xml:space="preserve"> devices.</w:t>
      </w:r>
    </w:p>
    <w:p w14:paraId="789D27DC" w14:textId="626BC338" w:rsidR="00B36905" w:rsidRDefault="00B36905" w:rsidP="00B36905">
      <w:pPr>
        <w:pStyle w:val="B1"/>
      </w:pPr>
      <w:r w:rsidRPr="00723221">
        <w:rPr>
          <w:rFonts w:eastAsia="MS Mincho"/>
        </w:rPr>
        <w:t>10-11.</w:t>
      </w:r>
      <w:r w:rsidRPr="00723221">
        <w:tab/>
      </w:r>
      <w:proofErr w:type="spellStart"/>
      <w:r w:rsidRPr="00723221">
        <w:rPr>
          <w:rFonts w:eastAsia="MS Mincho"/>
        </w:rPr>
        <w:t>AIoT</w:t>
      </w:r>
      <w:proofErr w:type="spellEnd"/>
      <w:r w:rsidRPr="00723221">
        <w:rPr>
          <w:rFonts w:eastAsia="MS Mincho"/>
        </w:rPr>
        <w:t xml:space="preserve"> Function report the operation result to the AF vie NEF/ASAF</w:t>
      </w:r>
      <w:r w:rsidRPr="00723221">
        <w:t>.</w:t>
      </w:r>
    </w:p>
    <w:p w14:paraId="2EEA6CAC" w14:textId="2B62D500" w:rsidR="000D7D93" w:rsidRPr="002C5995" w:rsidRDefault="000D7D93" w:rsidP="000D7D93">
      <w:pPr>
        <w:pStyle w:val="Heading4"/>
      </w:pPr>
      <w:bookmarkStart w:id="768" w:name="_Toc168318836"/>
      <w:bookmarkStart w:id="769" w:name="_Toc168319352"/>
      <w:bookmarkStart w:id="770" w:name="_Toc168319607"/>
      <w:bookmarkStart w:id="771" w:name="_Toc168319862"/>
      <w:bookmarkStart w:id="772" w:name="_Toc168320116"/>
      <w:bookmarkStart w:id="773" w:name="_Toc168559772"/>
      <w:bookmarkStart w:id="774" w:name="_Toc175890822"/>
      <w:bookmarkStart w:id="775" w:name="_Toc180645770"/>
      <w:bookmarkStart w:id="776" w:name="_Toc183616703"/>
      <w:r w:rsidRPr="002C5995">
        <w:t>6.4.2.3</w:t>
      </w:r>
      <w:r w:rsidR="00B541C2" w:rsidRPr="002C5995">
        <w:tab/>
      </w:r>
      <w:r w:rsidRPr="002C5995">
        <w:t xml:space="preserve">Discover UE reader via UE reader control plane and </w:t>
      </w:r>
      <w:proofErr w:type="spellStart"/>
      <w:r w:rsidRPr="002C5995">
        <w:t>AIoT</w:t>
      </w:r>
      <w:proofErr w:type="spellEnd"/>
      <w:r w:rsidRPr="002C5995">
        <w:t xml:space="preserve"> device related data delivery via UE reader user plane</w:t>
      </w:r>
      <w:bookmarkEnd w:id="768"/>
      <w:bookmarkEnd w:id="769"/>
      <w:bookmarkEnd w:id="770"/>
      <w:bookmarkEnd w:id="771"/>
      <w:bookmarkEnd w:id="772"/>
      <w:bookmarkEnd w:id="773"/>
      <w:bookmarkEnd w:id="774"/>
      <w:bookmarkEnd w:id="775"/>
      <w:bookmarkEnd w:id="776"/>
    </w:p>
    <w:p w14:paraId="7257BC1A" w14:textId="086D0BF9" w:rsidR="000D7D93" w:rsidRPr="00CA478C" w:rsidRDefault="000D7D93" w:rsidP="008D69BE">
      <w:pPr>
        <w:pStyle w:val="TH"/>
        <w:rPr>
          <w:rFonts w:eastAsia="DengXian"/>
          <w:lang w:eastAsia="zh-CN"/>
        </w:rPr>
      </w:pPr>
      <w:r w:rsidRPr="008D69BE">
        <w:object w:dxaOrig="15940" w:dyaOrig="7521" w14:anchorId="616DE168">
          <v:shape id="_x0000_i1047" type="#_x0000_t75" style="width:417pt;height:197.25pt" o:ole="">
            <v:imagedata r:id="rId54" o:title=""/>
          </v:shape>
          <o:OLEObject Type="Embed" ProgID="Visio.Drawing.15" ShapeID="_x0000_i1047" DrawAspect="Content" ObjectID="_1794390825" r:id="rId55"/>
        </w:object>
      </w:r>
    </w:p>
    <w:p w14:paraId="2AD82570" w14:textId="77777777" w:rsidR="000D7D93" w:rsidRPr="00CA478C" w:rsidRDefault="000D7D93" w:rsidP="000D7D93">
      <w:pPr>
        <w:pStyle w:val="TF"/>
      </w:pPr>
      <w:r w:rsidRPr="00CA478C">
        <w:t xml:space="preserve"> Figure 6.4.2.3-1: Procedure flow of user plane data delivery for multiple </w:t>
      </w:r>
      <w:proofErr w:type="spellStart"/>
      <w:r w:rsidRPr="00CA478C">
        <w:t>AIoT</w:t>
      </w:r>
      <w:proofErr w:type="spellEnd"/>
      <w:r w:rsidRPr="00CA478C">
        <w:t xml:space="preserve">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 xml:space="preserve">In this procedure, it is assumed serving network is responsible to provide resource for reader, but the authentication happens among </w:t>
      </w:r>
      <w:proofErr w:type="spellStart"/>
      <w:r w:rsidRPr="008D69BE">
        <w:rPr>
          <w:rFonts w:eastAsia="MS Mincho"/>
        </w:rPr>
        <w:t>AIoT</w:t>
      </w:r>
      <w:proofErr w:type="spellEnd"/>
      <w:r w:rsidRPr="008D69BE">
        <w:rPr>
          <w:rFonts w:eastAsia="MS Mincho"/>
        </w:rPr>
        <w:t xml:space="preserve"> device, UE reader and Application Server.</w:t>
      </w:r>
    </w:p>
    <w:p w14:paraId="0FE53B2D" w14:textId="77777777" w:rsidR="002C5995" w:rsidRDefault="002C5995" w:rsidP="002C5995">
      <w:pPr>
        <w:pStyle w:val="EditorsNote"/>
      </w:pPr>
      <w:r>
        <w:t>Editor's note:</w:t>
      </w:r>
      <w:r>
        <w:tab/>
        <w:t xml:space="preserve">Whether there is a need to validate the </w:t>
      </w:r>
      <w:proofErr w:type="spellStart"/>
      <w:r>
        <w:t>AIoT</w:t>
      </w:r>
      <w:proofErr w:type="spellEnd"/>
      <w:r>
        <w:t xml:space="preserve"> Device ID by a serving network for this procedure and if so, how to achieve this is FFS.</w:t>
      </w:r>
    </w:p>
    <w:p w14:paraId="6A04788C" w14:textId="77777777" w:rsidR="002C5995" w:rsidRDefault="002C5995" w:rsidP="002C5995">
      <w:pPr>
        <w:pStyle w:val="B1"/>
      </w:pPr>
      <w:r>
        <w:t>1.</w:t>
      </w:r>
      <w:r>
        <w:tab/>
        <w:t xml:space="preserve">AF sends </w:t>
      </w:r>
      <w:proofErr w:type="spellStart"/>
      <w:r>
        <w:t>AIoT</w:t>
      </w:r>
      <w:proofErr w:type="spellEnd"/>
      <w:r>
        <w:t xml:space="preserve"> operation request (e.g.: inventory or command) with the following information: the number of </w:t>
      </w:r>
      <w:proofErr w:type="spellStart"/>
      <w:r>
        <w:t>AIoT</w:t>
      </w:r>
      <w:proofErr w:type="spellEnd"/>
      <w:r>
        <w:t xml:space="preserve"> devices, target area, UE reader's ID/IP address, destination IP address of application server, the information used to indicate or filter the </w:t>
      </w:r>
      <w:proofErr w:type="spellStart"/>
      <w:r>
        <w:t>AIoT</w:t>
      </w:r>
      <w:proofErr w:type="spellEnd"/>
      <w:r>
        <w:t xml:space="preserve"> device. The match information may include "there is buffered data" or the type(s) of the acquired information.</w:t>
      </w:r>
    </w:p>
    <w:p w14:paraId="13D7BD95" w14:textId="77777777" w:rsidR="002C5995" w:rsidRDefault="002C5995" w:rsidP="002C5995">
      <w:pPr>
        <w:pStyle w:val="B1"/>
      </w:pPr>
      <w:r>
        <w:t>2.</w:t>
      </w:r>
      <w:r>
        <w:tab/>
        <w:t xml:space="preserve">The NEF authorizes the AF request as legacy. If the AF request is authorized, The NEF discovers the </w:t>
      </w:r>
      <w:proofErr w:type="spellStart"/>
      <w:r>
        <w:t>AIoT</w:t>
      </w:r>
      <w:proofErr w:type="spellEnd"/>
      <w:r>
        <w:t xml:space="preserve"> function using the information in </w:t>
      </w:r>
      <w:proofErr w:type="spellStart"/>
      <w:r>
        <w:t>AIoT</w:t>
      </w:r>
      <w:proofErr w:type="spellEnd"/>
      <w:r>
        <w:t xml:space="preserve"> operation request.</w:t>
      </w:r>
    </w:p>
    <w:p w14:paraId="092FCC56" w14:textId="77777777" w:rsidR="002C5995" w:rsidRDefault="002C5995" w:rsidP="002C5995">
      <w:pPr>
        <w:pStyle w:val="B1"/>
      </w:pPr>
      <w:r>
        <w:t>3.</w:t>
      </w:r>
      <w:r>
        <w:tab/>
        <w:t xml:space="preserve">The NEF forwards the </w:t>
      </w:r>
      <w:proofErr w:type="spellStart"/>
      <w:r>
        <w:t>AIoT</w:t>
      </w:r>
      <w:proofErr w:type="spellEnd"/>
      <w:r>
        <w:t xml:space="preserve"> operation information to </w:t>
      </w:r>
      <w:proofErr w:type="spellStart"/>
      <w:r>
        <w:t>AIoT</w:t>
      </w:r>
      <w:proofErr w:type="spellEnd"/>
      <w:r>
        <w:t xml:space="preserve"> function.</w:t>
      </w:r>
    </w:p>
    <w:p w14:paraId="0E68A5E5" w14:textId="77777777" w:rsidR="002C5995" w:rsidRDefault="002C5995" w:rsidP="002C5995">
      <w:pPr>
        <w:pStyle w:val="B1"/>
      </w:pPr>
      <w:r>
        <w:t>4.</w:t>
      </w:r>
      <w:r>
        <w:tab/>
      </w:r>
      <w:proofErr w:type="spellStart"/>
      <w:r>
        <w:t>AIoT</w:t>
      </w:r>
      <w:proofErr w:type="spellEnd"/>
      <w:r>
        <w:t xml:space="preserve"> function discovers and selects reader to perform </w:t>
      </w:r>
      <w:proofErr w:type="spellStart"/>
      <w:r>
        <w:t>AIoT</w:t>
      </w:r>
      <w:proofErr w:type="spellEnd"/>
      <w:r>
        <w:t xml:space="preserve"> Operation according to the </w:t>
      </w:r>
      <w:proofErr w:type="spellStart"/>
      <w:r>
        <w:t>AIoT</w:t>
      </w:r>
      <w:proofErr w:type="spellEnd"/>
      <w:r>
        <w:t xml:space="preserve"> operation information.</w:t>
      </w:r>
    </w:p>
    <w:p w14:paraId="35373AD1" w14:textId="2C7F2095" w:rsidR="002C5995" w:rsidRDefault="002C5995" w:rsidP="002C5995">
      <w:pPr>
        <w:pStyle w:val="B1"/>
      </w:pPr>
      <w:r>
        <w:t>5.</w:t>
      </w:r>
      <w:r>
        <w:tab/>
        <w:t xml:space="preserve">For each of the selected reader, the </w:t>
      </w:r>
      <w:proofErr w:type="spellStart"/>
      <w:r>
        <w:t>AIoT</w:t>
      </w:r>
      <w:proofErr w:type="spellEnd"/>
      <w:r>
        <w:t xml:space="preserve"> Function sends </w:t>
      </w:r>
      <w:proofErr w:type="spellStart"/>
      <w:r>
        <w:t>AIoT</w:t>
      </w:r>
      <w:proofErr w:type="spellEnd"/>
      <w:r>
        <w:t xml:space="preserve"> operation with the </w:t>
      </w:r>
      <w:proofErr w:type="spellStart"/>
      <w:r>
        <w:t>AIoT</w:t>
      </w:r>
      <w:proofErr w:type="spellEnd"/>
      <w:r>
        <w:t xml:space="preserve"> Operation information. If a UE is select as UE reader, the AMF/</w:t>
      </w:r>
      <w:proofErr w:type="spellStart"/>
      <w:r>
        <w:t>AIoT</w:t>
      </w:r>
      <w:proofErr w:type="spellEnd"/>
      <w:r>
        <w:t xml:space="preserve">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 xml:space="preserve">The selected reader executes the </w:t>
      </w:r>
      <w:proofErr w:type="spellStart"/>
      <w:r>
        <w:t>AIoT</w:t>
      </w:r>
      <w:proofErr w:type="spellEnd"/>
      <w:r>
        <w:t xml:space="preserve"> operation towards the target </w:t>
      </w:r>
      <w:proofErr w:type="spellStart"/>
      <w:r>
        <w:t>AIoT</w:t>
      </w:r>
      <w:proofErr w:type="spellEnd"/>
      <w:r>
        <w:t xml:space="preserve"> Devices.</w:t>
      </w:r>
    </w:p>
    <w:p w14:paraId="40BE8346" w14:textId="77777777" w:rsidR="002C5995" w:rsidRDefault="002C5995" w:rsidP="002C5995">
      <w:pPr>
        <w:pStyle w:val="B1"/>
      </w:pPr>
      <w:r>
        <w:t>7.</w:t>
      </w:r>
      <w:r>
        <w:tab/>
        <w:t xml:space="preserve">The </w:t>
      </w:r>
      <w:proofErr w:type="spellStart"/>
      <w:r>
        <w:t>AIoT</w:t>
      </w:r>
      <w:proofErr w:type="spellEnd"/>
      <w:r>
        <w:t xml:space="preserve"> device which matches to the information will responses the </w:t>
      </w:r>
      <w:proofErr w:type="spellStart"/>
      <w:r>
        <w:t>AIoT</w:t>
      </w:r>
      <w:proofErr w:type="spellEnd"/>
      <w:r>
        <w:t xml:space="preserve"> device information (e.g. the device ID) to the reader.</w:t>
      </w:r>
    </w:p>
    <w:p w14:paraId="1FD6C9DF" w14:textId="77777777" w:rsidR="002C5995" w:rsidRDefault="002C5995" w:rsidP="002C5995">
      <w:pPr>
        <w:pStyle w:val="B1"/>
      </w:pPr>
      <w:r>
        <w:lastRenderedPageBreak/>
        <w:t>8.</w:t>
      </w:r>
      <w:r>
        <w:tab/>
        <w:t xml:space="preserve">According destination IP address of application server, the UE reader interacts the </w:t>
      </w:r>
      <w:proofErr w:type="spellStart"/>
      <w:r>
        <w:t>AIoT</w:t>
      </w:r>
      <w:proofErr w:type="spellEnd"/>
      <w:r>
        <w:t xml:space="preserve">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Heading4"/>
        <w:rPr>
          <w:rFonts w:eastAsia="DengXian"/>
        </w:rPr>
      </w:pPr>
      <w:bookmarkStart w:id="777" w:name="_Toc168318837"/>
      <w:bookmarkStart w:id="778" w:name="_Toc168319353"/>
      <w:bookmarkStart w:id="779" w:name="_Toc168319608"/>
      <w:bookmarkStart w:id="780" w:name="_Toc168319863"/>
      <w:bookmarkStart w:id="781" w:name="_Toc168320117"/>
      <w:bookmarkStart w:id="782" w:name="_Toc168559773"/>
      <w:bookmarkStart w:id="783" w:name="_Toc175890823"/>
      <w:bookmarkStart w:id="784" w:name="_Toc180645771"/>
      <w:bookmarkStart w:id="785" w:name="_Toc183616704"/>
      <w:r w:rsidRPr="002C5995">
        <w:t>6.4.2</w:t>
      </w:r>
      <w:r w:rsidRPr="002C5995">
        <w:rPr>
          <w:rFonts w:eastAsia="DengXian" w:hint="eastAsia"/>
        </w:rPr>
        <w:t>.</w:t>
      </w:r>
      <w:r w:rsidRPr="002C5995">
        <w:rPr>
          <w:rFonts w:eastAsia="DengXian"/>
        </w:rPr>
        <w:t>4</w:t>
      </w:r>
      <w:r w:rsidRPr="002C5995">
        <w:rPr>
          <w:rFonts w:eastAsia="DengXian"/>
        </w:rPr>
        <w:tab/>
      </w:r>
      <w:r w:rsidRPr="002C5995">
        <w:rPr>
          <w:rFonts w:eastAsia="DengXian" w:hint="eastAsia"/>
        </w:rPr>
        <w:t>U</w:t>
      </w:r>
      <w:r w:rsidRPr="002C5995">
        <w:rPr>
          <w:rFonts w:eastAsia="DengXian"/>
        </w:rPr>
        <w:t>E reader activation</w:t>
      </w:r>
      <w:bookmarkEnd w:id="777"/>
      <w:bookmarkEnd w:id="778"/>
      <w:bookmarkEnd w:id="779"/>
      <w:bookmarkEnd w:id="780"/>
      <w:bookmarkEnd w:id="781"/>
      <w:bookmarkEnd w:id="782"/>
      <w:bookmarkEnd w:id="783"/>
      <w:bookmarkEnd w:id="784"/>
      <w:bookmarkEnd w:id="785"/>
    </w:p>
    <w:p w14:paraId="28444153" w14:textId="77777777" w:rsidR="000D7D93" w:rsidRPr="00CA478C" w:rsidRDefault="000D7D93" w:rsidP="002C5995">
      <w:pPr>
        <w:pStyle w:val="TH"/>
      </w:pPr>
      <w:r w:rsidRPr="00CA478C">
        <w:object w:dxaOrig="9260" w:dyaOrig="7820" w14:anchorId="4F6D4B31">
          <v:shape id="_x0000_i1048" type="#_x0000_t75" style="width:463.5pt;height:391.5pt" o:ole="">
            <v:imagedata r:id="rId56" o:title=""/>
          </v:shape>
          <o:OLEObject Type="Embed" ProgID="Visio.Drawing.15" ShapeID="_x0000_i1048" DrawAspect="Content" ObjectID="_1794390826" r:id="rId57"/>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DengXian"/>
        </w:rPr>
      </w:pPr>
      <w:r>
        <w:rPr>
          <w:rFonts w:eastAsia="DengXian"/>
        </w:rPr>
        <w:t>0.</w:t>
      </w:r>
      <w:r>
        <w:rPr>
          <w:rFonts w:eastAsia="DengXian"/>
        </w:rPr>
        <w:tab/>
        <w:t>During Registration Request, the UE reader provide its capability as UE reader.</w:t>
      </w:r>
    </w:p>
    <w:p w14:paraId="49EFFEA7" w14:textId="77777777" w:rsidR="002C5995" w:rsidRDefault="002C5995" w:rsidP="002C5995">
      <w:pPr>
        <w:pStyle w:val="B1"/>
        <w:rPr>
          <w:rFonts w:eastAsia="DengXian"/>
        </w:rPr>
      </w:pPr>
      <w:r>
        <w:rPr>
          <w:rFonts w:eastAsia="DengXian"/>
        </w:rPr>
        <w:t>1.</w:t>
      </w:r>
      <w:r>
        <w:rPr>
          <w:rFonts w:eastAsia="DengXian"/>
        </w:rPr>
        <w:tab/>
        <w:t>The AMF obtains the UE subscription data during the interaction with UDM.</w:t>
      </w:r>
    </w:p>
    <w:p w14:paraId="4E80224C" w14:textId="77777777" w:rsidR="002C5995" w:rsidRDefault="002C5995" w:rsidP="002C5995">
      <w:pPr>
        <w:pStyle w:val="B1"/>
        <w:rPr>
          <w:rFonts w:eastAsia="DengXian"/>
        </w:rPr>
      </w:pPr>
      <w:r>
        <w:rPr>
          <w:rFonts w:eastAsia="DengXian"/>
        </w:rPr>
        <w:t>2-3.</w:t>
      </w:r>
      <w:r>
        <w:rPr>
          <w:rFonts w:eastAsia="DengXian"/>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DengXian"/>
        </w:rPr>
      </w:pPr>
      <w:r>
        <w:rPr>
          <w:rFonts w:eastAsia="DengXian"/>
        </w:rPr>
        <w:t>4.</w:t>
      </w:r>
      <w:r>
        <w:rPr>
          <w:rFonts w:eastAsia="DengXian"/>
        </w:rPr>
        <w:tab/>
        <w:t>The RAN node activates the UE as its intermedia node if the UE is authorized as a reader.</w:t>
      </w:r>
    </w:p>
    <w:p w14:paraId="759D6DEC" w14:textId="77777777" w:rsidR="002C5995" w:rsidRDefault="002C5995" w:rsidP="002C5995">
      <w:pPr>
        <w:pStyle w:val="B1"/>
        <w:rPr>
          <w:rFonts w:eastAsia="DengXian"/>
        </w:rPr>
      </w:pPr>
      <w:r>
        <w:rPr>
          <w:rFonts w:eastAsia="DengXian"/>
        </w:rPr>
        <w:t>5.</w:t>
      </w:r>
      <w:r>
        <w:rPr>
          <w:rFonts w:eastAsia="DengXian"/>
        </w:rPr>
        <w:tab/>
        <w:t xml:space="preserve">The RAN node notifies the UE that the UE is activated as a reader and provides the radio configuration (e.g. licensed frequency for communicating </w:t>
      </w:r>
      <w:proofErr w:type="spellStart"/>
      <w:r>
        <w:rPr>
          <w:rFonts w:eastAsia="DengXian"/>
        </w:rPr>
        <w:t>AIoT</w:t>
      </w:r>
      <w:proofErr w:type="spellEnd"/>
      <w:r>
        <w:rPr>
          <w:rFonts w:eastAsia="DengXian"/>
        </w:rPr>
        <w:t xml:space="preserve"> devices).</w:t>
      </w:r>
    </w:p>
    <w:p w14:paraId="0A825688" w14:textId="77777777" w:rsidR="002C5995" w:rsidRDefault="002C5995" w:rsidP="002C5995">
      <w:pPr>
        <w:pStyle w:val="B1"/>
        <w:rPr>
          <w:rFonts w:eastAsia="DengXian"/>
        </w:rPr>
      </w:pPr>
      <w:r>
        <w:rPr>
          <w:rFonts w:eastAsia="DengXian"/>
        </w:rPr>
        <w:t>6.</w:t>
      </w:r>
      <w:r>
        <w:rPr>
          <w:rFonts w:eastAsia="DengXian"/>
        </w:rPr>
        <w:tab/>
        <w:t>The RAN node notifies the AMF that the UE is activated as a reader.</w:t>
      </w:r>
    </w:p>
    <w:p w14:paraId="400F2C58" w14:textId="77777777" w:rsidR="00B36905" w:rsidRPr="00AD2DB6" w:rsidRDefault="00B36905" w:rsidP="00B36905">
      <w:pPr>
        <w:pStyle w:val="Heading3"/>
        <w:rPr>
          <w:lang w:eastAsia="zh-CN"/>
        </w:rPr>
      </w:pPr>
      <w:bookmarkStart w:id="786" w:name="_Toc157501968"/>
      <w:bookmarkStart w:id="787" w:name="_Toc160698630"/>
      <w:bookmarkStart w:id="788" w:name="_Toc164843948"/>
      <w:bookmarkStart w:id="789" w:name="_Toc164944583"/>
      <w:bookmarkStart w:id="790" w:name="_Toc168318838"/>
      <w:bookmarkStart w:id="791" w:name="_Toc168319354"/>
      <w:bookmarkStart w:id="792" w:name="_Toc168319609"/>
      <w:bookmarkStart w:id="793" w:name="_Toc168319864"/>
      <w:bookmarkStart w:id="794" w:name="_Toc168320118"/>
      <w:bookmarkStart w:id="795" w:name="_Toc168559774"/>
      <w:bookmarkStart w:id="796" w:name="_Toc175890824"/>
      <w:bookmarkStart w:id="797" w:name="_Toc180645772"/>
      <w:bookmarkStart w:id="798" w:name="_Toc183616705"/>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2124FB78" w14:textId="77777777" w:rsidR="00B36905" w:rsidRPr="002C5995" w:rsidRDefault="00B36905" w:rsidP="00B36905">
      <w:pPr>
        <w:pStyle w:val="EditorsNote"/>
        <w:rPr>
          <w:rFonts w:eastAsia="DengXian"/>
        </w:rPr>
      </w:pPr>
      <w:r w:rsidRPr="002C5995">
        <w:rPr>
          <w:rFonts w:eastAsia="DengXian"/>
        </w:rPr>
        <w:t>Editor's note:</w:t>
      </w:r>
      <w:r w:rsidRPr="002C5995">
        <w:rPr>
          <w:rFonts w:eastAsia="DengXian"/>
        </w:rPr>
        <w:tab/>
        <w:t>This clause captures impacts on existing services, entities and interfaces.</w:t>
      </w:r>
    </w:p>
    <w:p w14:paraId="22CFF9B8" w14:textId="77777777" w:rsidR="00B36905" w:rsidRPr="000D094B" w:rsidRDefault="00B36905" w:rsidP="00B36905">
      <w:pPr>
        <w:rPr>
          <w:rFonts w:eastAsia="DengXian"/>
        </w:rPr>
      </w:pPr>
    </w:p>
    <w:p w14:paraId="1FABDA7E" w14:textId="77777777" w:rsidR="00B36905" w:rsidRPr="00723221" w:rsidRDefault="00B36905" w:rsidP="00B36905">
      <w:pPr>
        <w:pStyle w:val="Heading2"/>
      </w:pPr>
      <w:bookmarkStart w:id="799" w:name="_Toc324232213"/>
      <w:bookmarkStart w:id="800" w:name="_Toc326248709"/>
      <w:bookmarkStart w:id="801" w:name="_Toc22286587"/>
      <w:bookmarkStart w:id="802" w:name="_Toc23317648"/>
      <w:bookmarkStart w:id="803" w:name="_Toc94300260"/>
      <w:bookmarkStart w:id="804" w:name="_Toc160698631"/>
      <w:bookmarkStart w:id="805" w:name="_Toc164843949"/>
      <w:bookmarkStart w:id="806" w:name="_Toc164944584"/>
      <w:bookmarkStart w:id="807" w:name="_Toc168318839"/>
      <w:bookmarkStart w:id="808" w:name="_Toc168319355"/>
      <w:bookmarkStart w:id="809" w:name="_Toc168319610"/>
      <w:bookmarkStart w:id="810" w:name="_Toc168319865"/>
      <w:bookmarkStart w:id="811" w:name="_Toc168320119"/>
      <w:bookmarkStart w:id="812" w:name="_Toc168559775"/>
      <w:bookmarkStart w:id="813" w:name="_Toc175890825"/>
      <w:bookmarkStart w:id="814" w:name="_Toc180645773"/>
      <w:bookmarkStart w:id="815" w:name="_Toc183616706"/>
      <w:r w:rsidRPr="00723221">
        <w:lastRenderedPageBreak/>
        <w:t>6.5</w:t>
      </w:r>
      <w:r w:rsidRPr="00723221">
        <w:tab/>
        <w:t xml:space="preserve">Solution #5: </w:t>
      </w:r>
      <w:bookmarkEnd w:id="799"/>
      <w:bookmarkEnd w:id="800"/>
      <w:bookmarkEnd w:id="801"/>
      <w:bookmarkEnd w:id="802"/>
      <w:bookmarkEnd w:id="803"/>
      <w:r w:rsidRPr="00723221">
        <w:t>NAS-based information transfer for Ambient IoT Services</w:t>
      </w:r>
      <w:bookmarkEnd w:id="804"/>
      <w:bookmarkEnd w:id="805"/>
      <w:bookmarkEnd w:id="806"/>
      <w:bookmarkEnd w:id="807"/>
      <w:bookmarkEnd w:id="808"/>
      <w:bookmarkEnd w:id="809"/>
      <w:bookmarkEnd w:id="810"/>
      <w:bookmarkEnd w:id="811"/>
      <w:bookmarkEnd w:id="812"/>
      <w:bookmarkEnd w:id="813"/>
      <w:bookmarkEnd w:id="814"/>
      <w:bookmarkEnd w:id="815"/>
    </w:p>
    <w:p w14:paraId="1EE9D4AA" w14:textId="77777777" w:rsidR="00B36905" w:rsidRPr="00723221" w:rsidRDefault="00B36905" w:rsidP="00B36905">
      <w:pPr>
        <w:pStyle w:val="Heading3"/>
      </w:pPr>
      <w:bookmarkStart w:id="816" w:name="_Toc326248710"/>
      <w:bookmarkStart w:id="817" w:name="_Toc22286588"/>
      <w:bookmarkStart w:id="818" w:name="_Toc23317649"/>
      <w:bookmarkStart w:id="819" w:name="_Toc94300261"/>
      <w:bookmarkStart w:id="820" w:name="_Toc160698632"/>
      <w:bookmarkStart w:id="821" w:name="_Toc164843950"/>
      <w:bookmarkStart w:id="822" w:name="_Toc164944585"/>
      <w:bookmarkStart w:id="823" w:name="_Toc168318840"/>
      <w:bookmarkStart w:id="824" w:name="_Toc168319356"/>
      <w:bookmarkStart w:id="825" w:name="_Toc168319611"/>
      <w:bookmarkStart w:id="826" w:name="_Toc168319866"/>
      <w:bookmarkStart w:id="827" w:name="_Toc168320120"/>
      <w:bookmarkStart w:id="828" w:name="_Toc168559776"/>
      <w:bookmarkStart w:id="829" w:name="_Toc175890826"/>
      <w:bookmarkStart w:id="830" w:name="_Toc180645774"/>
      <w:bookmarkStart w:id="831" w:name="_Toc183616707"/>
      <w:r w:rsidRPr="00723221">
        <w:t>6.5.1</w:t>
      </w:r>
      <w:r w:rsidRPr="00723221">
        <w:tab/>
      </w:r>
      <w:bookmarkEnd w:id="816"/>
      <w:r w:rsidRPr="00723221">
        <w:t>Description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0E1DB3C4" w14:textId="673C3E85" w:rsidR="002C5995" w:rsidRDefault="002C5995" w:rsidP="00B36905">
      <w:bookmarkStart w:id="832" w:name="_Toc509873782"/>
      <w:bookmarkStart w:id="833" w:name="_Toc509905232"/>
      <w:bookmarkStart w:id="834"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4B3399">
        <w:t>TR 38.848 [</w:t>
      </w:r>
      <w:r>
        <w:t>7].</w:t>
      </w:r>
    </w:p>
    <w:p w14:paraId="48F589FA" w14:textId="77777777" w:rsidR="002C5995" w:rsidRDefault="002C5995" w:rsidP="00B36905">
      <w:r>
        <w:t xml:space="preserve">The Figure 6.5.1-1 illustrates the system architecture to support </w:t>
      </w:r>
      <w:proofErr w:type="spellStart"/>
      <w:r>
        <w:t>AIoT</w:t>
      </w:r>
      <w:proofErr w:type="spellEnd"/>
      <w:r>
        <w:t xml:space="preserve"> service for Topology 1.</w:t>
      </w:r>
    </w:p>
    <w:p w14:paraId="5628B196" w14:textId="77777777" w:rsidR="00531B0D" w:rsidRDefault="00531B0D" w:rsidP="002C5995">
      <w:pPr>
        <w:pStyle w:val="TH"/>
        <w:rPr>
          <w:rFonts w:eastAsia="DengXian"/>
          <w:noProof/>
          <w:lang w:eastAsia="zh-CN"/>
        </w:rPr>
      </w:pPr>
      <w:r w:rsidRPr="00C5451B">
        <w:rPr>
          <w:rFonts w:eastAsia="DengXian"/>
          <w:noProof/>
        </w:rPr>
        <w:object w:dxaOrig="7245" w:dyaOrig="4751" w14:anchorId="594C10AD">
          <v:shape id="_x0000_i1049" type="#_x0000_t75" style="width:362.25pt;height:238.5pt" o:ole="">
            <v:imagedata r:id="rId58" o:title=""/>
          </v:shape>
          <o:OLEObject Type="Embed" ProgID="Word.Picture.8" ShapeID="_x0000_i1049" DrawAspect="Content" ObjectID="_1794390827" r:id="rId59"/>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w:t>
      </w:r>
      <w:proofErr w:type="spellStart"/>
      <w:r w:rsidRPr="002C5995">
        <w:t>AIoT</w:t>
      </w:r>
      <w:proofErr w:type="spellEnd"/>
      <w:r w:rsidRPr="002C5995">
        <w:t xml:space="preserve"> </w:t>
      </w:r>
      <w:r w:rsidRPr="002C5995">
        <w:rPr>
          <w:rFonts w:hint="eastAsia"/>
        </w:rPr>
        <w:t>Services for Topology 1</w:t>
      </w:r>
    </w:p>
    <w:p w14:paraId="3F6213FF" w14:textId="3AA9639C" w:rsidR="002C5995" w:rsidRDefault="002C5995" w:rsidP="002C5995">
      <w:pPr>
        <w:rPr>
          <w:lang w:eastAsia="zh-CN"/>
        </w:rPr>
      </w:pPr>
      <w:r>
        <w:rPr>
          <w:lang w:eastAsia="zh-CN"/>
        </w:rPr>
        <w:t xml:space="preserve">The system architecture and functions as defined in </w:t>
      </w:r>
      <w:r w:rsidR="004B3399">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 xml:space="preserve">AMF is enhanced to support </w:t>
      </w:r>
      <w:proofErr w:type="spellStart"/>
      <w:r>
        <w:rPr>
          <w:lang w:eastAsia="zh-CN"/>
        </w:rPr>
        <w:t>AIoT</w:t>
      </w:r>
      <w:proofErr w:type="spellEnd"/>
      <w:r>
        <w:rPr>
          <w:lang w:eastAsia="zh-CN"/>
        </w:rPr>
        <w:t xml:space="preserve"> Functions, including transfer of service request from AF (via NEF) to </w:t>
      </w:r>
      <w:proofErr w:type="spellStart"/>
      <w:r>
        <w:rPr>
          <w:lang w:eastAsia="zh-CN"/>
        </w:rPr>
        <w:t>AIoT</w:t>
      </w:r>
      <w:proofErr w:type="spellEnd"/>
      <w:r>
        <w:rPr>
          <w:lang w:eastAsia="zh-CN"/>
        </w:rPr>
        <w:t xml:space="preserve"> Device (via BS), and transfer of service response from </w:t>
      </w:r>
      <w:proofErr w:type="spellStart"/>
      <w:r>
        <w:rPr>
          <w:lang w:eastAsia="zh-CN"/>
        </w:rPr>
        <w:t>AIoT</w:t>
      </w:r>
      <w:proofErr w:type="spellEnd"/>
      <w:r>
        <w:rPr>
          <w:lang w:eastAsia="zh-CN"/>
        </w:rPr>
        <w:t xml:space="preserve"> Device (via BS) to AF (via NEF).</w:t>
      </w:r>
    </w:p>
    <w:p w14:paraId="6490E26E" w14:textId="09A9AA3D" w:rsidR="002C5995" w:rsidRDefault="002C5995" w:rsidP="002C5995">
      <w:pPr>
        <w:pStyle w:val="NO"/>
        <w:rPr>
          <w:lang w:eastAsia="zh-CN"/>
        </w:rPr>
      </w:pPr>
      <w:r>
        <w:rPr>
          <w:lang w:eastAsia="zh-CN"/>
        </w:rPr>
        <w:t>NOTE 1:</w:t>
      </w:r>
      <w:r>
        <w:rPr>
          <w:lang w:eastAsia="zh-CN"/>
        </w:rPr>
        <w:tab/>
        <w:t xml:space="preserve">The </w:t>
      </w:r>
      <w:proofErr w:type="spellStart"/>
      <w:r>
        <w:rPr>
          <w:lang w:eastAsia="zh-CN"/>
        </w:rPr>
        <w:t>AIoT</w:t>
      </w:r>
      <w:proofErr w:type="spellEnd"/>
      <w:r>
        <w:rPr>
          <w:lang w:eastAsia="zh-CN"/>
        </w:rPr>
        <w:t xml:space="preserve">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w:t>
      </w:r>
      <w:proofErr w:type="spellStart"/>
      <w:r>
        <w:rPr>
          <w:lang w:eastAsia="zh-CN"/>
        </w:rPr>
        <w:t>AIoTF</w:t>
      </w:r>
      <w:proofErr w:type="spellEnd"/>
      <w:r>
        <w:rPr>
          <w:lang w:eastAsia="zh-CN"/>
        </w:rPr>
        <w:t>), and transfer of service response from AMF (</w:t>
      </w:r>
      <w:proofErr w:type="spellStart"/>
      <w:r>
        <w:rPr>
          <w:lang w:eastAsia="zh-CN"/>
        </w:rPr>
        <w:t>AIoTF</w:t>
      </w:r>
      <w:proofErr w:type="spellEnd"/>
      <w:r>
        <w:rPr>
          <w:lang w:eastAsia="zh-CN"/>
        </w:rPr>
        <w:t>) to AF.</w:t>
      </w:r>
    </w:p>
    <w:p w14:paraId="1F3C9728" w14:textId="77777777" w:rsidR="002C5995" w:rsidRDefault="002C5995" w:rsidP="002C5995">
      <w:pPr>
        <w:pStyle w:val="B1"/>
        <w:rPr>
          <w:lang w:eastAsia="zh-CN"/>
        </w:rPr>
      </w:pPr>
      <w:r>
        <w:rPr>
          <w:lang w:eastAsia="zh-CN"/>
        </w:rPr>
        <w:t>-</w:t>
      </w:r>
      <w:r>
        <w:rPr>
          <w:lang w:eastAsia="zh-CN"/>
        </w:rPr>
        <w:tab/>
        <w:t xml:space="preserve">UDM is enhanced to support authorize </w:t>
      </w:r>
      <w:proofErr w:type="spellStart"/>
      <w:r>
        <w:rPr>
          <w:lang w:eastAsia="zh-CN"/>
        </w:rPr>
        <w:t>AIoT</w:t>
      </w:r>
      <w:proofErr w:type="spellEnd"/>
      <w:r>
        <w:rPr>
          <w:lang w:eastAsia="zh-CN"/>
        </w:rPr>
        <w:t xml:space="preserve"> service request from AF, and </w:t>
      </w:r>
      <w:proofErr w:type="spellStart"/>
      <w:r>
        <w:rPr>
          <w:lang w:eastAsia="zh-CN"/>
        </w:rPr>
        <w:t>AIoT</w:t>
      </w:r>
      <w:proofErr w:type="spellEnd"/>
      <w:r>
        <w:rPr>
          <w:lang w:eastAsia="zh-CN"/>
        </w:rPr>
        <w:t xml:space="preserve"> service response from </w:t>
      </w:r>
      <w:proofErr w:type="spellStart"/>
      <w:r>
        <w:rPr>
          <w:lang w:eastAsia="zh-CN"/>
        </w:rPr>
        <w:t>AIoT</w:t>
      </w:r>
      <w:proofErr w:type="spellEnd"/>
      <w:r>
        <w:rPr>
          <w:lang w:eastAsia="zh-CN"/>
        </w:rPr>
        <w:t xml:space="preserve"> Device, and stores the mapping between Device ID and served AMF/</w:t>
      </w:r>
      <w:proofErr w:type="spellStart"/>
      <w:r>
        <w:rPr>
          <w:lang w:eastAsia="zh-CN"/>
        </w:rPr>
        <w:t>AIoTF</w:t>
      </w:r>
      <w:proofErr w:type="spellEnd"/>
      <w:r>
        <w:rPr>
          <w:lang w:eastAsia="zh-CN"/>
        </w:rPr>
        <w:t xml:space="preserve"> address.</w:t>
      </w:r>
    </w:p>
    <w:p w14:paraId="2633EAA7" w14:textId="77777777" w:rsidR="002C5995" w:rsidRDefault="002C5995" w:rsidP="002C5995">
      <w:pPr>
        <w:rPr>
          <w:lang w:eastAsia="zh-CN"/>
        </w:rPr>
      </w:pPr>
      <w:r>
        <w:rPr>
          <w:lang w:eastAsia="zh-CN"/>
        </w:rPr>
        <w:t xml:space="preserve">The Figure 6.5.1-2 illustrates the protocol stack to support </w:t>
      </w:r>
      <w:proofErr w:type="spellStart"/>
      <w:r>
        <w:rPr>
          <w:lang w:eastAsia="zh-CN"/>
        </w:rPr>
        <w:t>AIoT</w:t>
      </w:r>
      <w:proofErr w:type="spellEnd"/>
      <w:r>
        <w:rPr>
          <w:lang w:eastAsia="zh-CN"/>
        </w:rPr>
        <w:t xml:space="preserve"> services for Topology 1.</w:t>
      </w:r>
    </w:p>
    <w:p w14:paraId="26F86AE5" w14:textId="77777777" w:rsidR="00D40449" w:rsidRDefault="00D40449" w:rsidP="002C5995">
      <w:pPr>
        <w:pStyle w:val="TH"/>
        <w:rPr>
          <w:lang w:eastAsia="zh-CN"/>
        </w:rPr>
      </w:pPr>
      <w:r>
        <w:object w:dxaOrig="8130" w:dyaOrig="3900" w14:anchorId="6BA4617E">
          <v:shape id="_x0000_i1050" type="#_x0000_t75" style="width:291pt;height:139.5pt" o:ole="">
            <v:imagedata r:id="rId60" o:title=""/>
          </v:shape>
          <o:OLEObject Type="Embed" ProgID="Visio.Drawing.11" ShapeID="_x0000_i1050" DrawAspect="Content" ObjectID="_1794390828" r:id="rId61"/>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w:t>
      </w:r>
      <w:proofErr w:type="spellStart"/>
      <w:r w:rsidRPr="002C5995">
        <w:t>AIoT</w:t>
      </w:r>
      <w:proofErr w:type="spellEnd"/>
      <w:r w:rsidRPr="002C5995">
        <w:t xml:space="preserve">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 xml:space="preserve">6.5.1-2, it is assumed </w:t>
      </w:r>
      <w:proofErr w:type="spellStart"/>
      <w:r>
        <w:rPr>
          <w:rFonts w:hint="eastAsia"/>
          <w:lang w:eastAsia="zh-CN"/>
        </w:rPr>
        <w:t>AIoT</w:t>
      </w:r>
      <w:proofErr w:type="spellEnd"/>
      <w:r>
        <w:rPr>
          <w:rFonts w:hint="eastAsia"/>
          <w:lang w:eastAsia="zh-CN"/>
        </w:rPr>
        <w:t xml:space="preserve"> Device communicates with BS via a new interface </w:t>
      </w:r>
      <w:proofErr w:type="spellStart"/>
      <w:r>
        <w:rPr>
          <w:rFonts w:hint="eastAsia"/>
          <w:lang w:eastAsia="zh-CN"/>
        </w:rPr>
        <w:t>Uu-AIoT</w:t>
      </w:r>
      <w:proofErr w:type="spellEnd"/>
      <w:r>
        <w:rPr>
          <w:rFonts w:hint="eastAsia"/>
          <w:lang w:eastAsia="zh-CN"/>
        </w:rPr>
        <w:t xml:space="preserve">. Both Access Stratum layer and Non-Access Stratum layer are supported for </w:t>
      </w:r>
      <w:proofErr w:type="spellStart"/>
      <w:r>
        <w:rPr>
          <w:rFonts w:hint="eastAsia"/>
          <w:lang w:eastAsia="zh-CN"/>
        </w:rPr>
        <w:t>AIoT</w:t>
      </w:r>
      <w:proofErr w:type="spellEnd"/>
      <w:r>
        <w:rPr>
          <w:rFonts w:hint="eastAsia"/>
          <w:lang w:eastAsia="zh-CN"/>
        </w:rPr>
        <w:t xml:space="preserve">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 xml:space="preserve">the </w:t>
      </w:r>
      <w:proofErr w:type="spellStart"/>
      <w:r w:rsidRPr="002C5995">
        <w:t>AIoT</w:t>
      </w:r>
      <w:proofErr w:type="spellEnd"/>
      <w:r w:rsidRPr="002C5995">
        <w:t xml:space="preserve"> Devices (e.g. ultra-low complexity power, cost and resource-constrained)</w:t>
      </w:r>
      <w:r w:rsidRPr="002C5995">
        <w:rPr>
          <w:rFonts w:hint="eastAsia"/>
        </w:rPr>
        <w:t xml:space="preserve">, the PDU Session/QoS Flow based data transfer is not suitable for such </w:t>
      </w:r>
      <w:proofErr w:type="spellStart"/>
      <w:r w:rsidRPr="002C5995">
        <w:rPr>
          <w:rFonts w:hint="eastAsia"/>
        </w:rPr>
        <w:t>AIoT</w:t>
      </w:r>
      <w:proofErr w:type="spellEnd"/>
      <w:r w:rsidRPr="002C5995">
        <w:rPr>
          <w:rFonts w:hint="eastAsia"/>
        </w:rPr>
        <w:t xml:space="preserve"> Devices. </w:t>
      </w:r>
      <w:r w:rsidRPr="002C5995">
        <w:t>T</w:t>
      </w:r>
      <w:r w:rsidRPr="002C5995">
        <w:rPr>
          <w:rFonts w:hint="eastAsia"/>
        </w:rPr>
        <w:t xml:space="preserve">his solution proposes to use NAS-based message for information transfer for Ambient IoT Services. The AF requests service operation for an </w:t>
      </w:r>
      <w:proofErr w:type="spellStart"/>
      <w:r w:rsidRPr="002C5995">
        <w:rPr>
          <w:rFonts w:hint="eastAsia"/>
        </w:rPr>
        <w:t>AIoT</w:t>
      </w:r>
      <w:proofErr w:type="spellEnd"/>
      <w:r w:rsidRPr="002C5995">
        <w:rPr>
          <w:rFonts w:hint="eastAsia"/>
        </w:rPr>
        <w:t xml:space="preserve"> Device or a group of </w:t>
      </w:r>
      <w:proofErr w:type="spellStart"/>
      <w:r w:rsidRPr="002C5995">
        <w:rPr>
          <w:rFonts w:hint="eastAsia"/>
        </w:rPr>
        <w:t>AIoT</w:t>
      </w:r>
      <w:proofErr w:type="spellEnd"/>
      <w:r w:rsidRPr="002C5995">
        <w:rPr>
          <w:rFonts w:hint="eastAsia"/>
        </w:rPr>
        <w:t xml:space="preserve"> Devices via the NEF, and the service </w:t>
      </w:r>
      <w:r w:rsidRPr="002C5995">
        <w:t>operation</w:t>
      </w:r>
      <w:r w:rsidRPr="002C5995">
        <w:rPr>
          <w:rFonts w:hint="eastAsia"/>
        </w:rPr>
        <w:t xml:space="preserve"> is forwarded to the AMF/</w:t>
      </w:r>
      <w:proofErr w:type="spellStart"/>
      <w:r w:rsidRPr="002C5995">
        <w:rPr>
          <w:rFonts w:hint="eastAsia"/>
        </w:rPr>
        <w:t>AIoTF</w:t>
      </w:r>
      <w:proofErr w:type="spellEnd"/>
      <w:r w:rsidRPr="002C5995">
        <w:rPr>
          <w:rFonts w:hint="eastAsia"/>
        </w:rPr>
        <w:t xml:space="preserve"> (new </w:t>
      </w:r>
      <w:r w:rsidRPr="002C5995">
        <w:t>function</w:t>
      </w:r>
      <w:r w:rsidRPr="002C5995">
        <w:rPr>
          <w:rFonts w:hint="eastAsia"/>
        </w:rPr>
        <w:t xml:space="preserve"> introduced to support </w:t>
      </w:r>
      <w:proofErr w:type="spellStart"/>
      <w:r w:rsidRPr="002C5995">
        <w:rPr>
          <w:rFonts w:hint="eastAsia"/>
        </w:rPr>
        <w:t>AIoT</w:t>
      </w:r>
      <w:proofErr w:type="spellEnd"/>
      <w:r w:rsidRPr="002C5995">
        <w:rPr>
          <w:rFonts w:hint="eastAsia"/>
        </w:rPr>
        <w:t xml:space="preserve"> services) which then triggers the N2 like procedure and AS procedure to the </w:t>
      </w:r>
      <w:proofErr w:type="spellStart"/>
      <w:r w:rsidRPr="002C5995">
        <w:rPr>
          <w:rFonts w:hint="eastAsia"/>
        </w:rPr>
        <w:t>AIoT</w:t>
      </w:r>
      <w:proofErr w:type="spellEnd"/>
      <w:r w:rsidRPr="002C5995">
        <w:rPr>
          <w:rFonts w:hint="eastAsia"/>
        </w:rPr>
        <w:t xml:space="preserve"> Devices. After receiving AS message, the </w:t>
      </w:r>
      <w:proofErr w:type="spellStart"/>
      <w:r w:rsidRPr="002C5995">
        <w:rPr>
          <w:rFonts w:hint="eastAsia"/>
        </w:rPr>
        <w:t>AIoT</w:t>
      </w:r>
      <w:proofErr w:type="spellEnd"/>
      <w:r w:rsidRPr="002C5995">
        <w:rPr>
          <w:rFonts w:hint="eastAsia"/>
        </w:rPr>
        <w:t xml:space="preserve"> Devices includes Device ID and </w:t>
      </w:r>
      <w:proofErr w:type="spellStart"/>
      <w:r w:rsidRPr="002C5995">
        <w:rPr>
          <w:rFonts w:hint="eastAsia"/>
        </w:rPr>
        <w:t>AIoT</w:t>
      </w:r>
      <w:proofErr w:type="spellEnd"/>
      <w:r w:rsidRPr="002C5995">
        <w:rPr>
          <w:rFonts w:hint="eastAsia"/>
        </w:rPr>
        <w:t xml:space="preserve"> data requested by service </w:t>
      </w:r>
      <w:r w:rsidRPr="002C5995">
        <w:t>operation</w:t>
      </w:r>
      <w:r w:rsidRPr="002C5995">
        <w:rPr>
          <w:rFonts w:hint="eastAsia"/>
        </w:rPr>
        <w:t xml:space="preserve"> in the NAS message and send it to the AMF/</w:t>
      </w:r>
      <w:proofErr w:type="spellStart"/>
      <w:r w:rsidRPr="002C5995">
        <w:rPr>
          <w:rFonts w:hint="eastAsia"/>
        </w:rPr>
        <w:t>AIoTF</w:t>
      </w:r>
      <w:proofErr w:type="spellEnd"/>
      <w:r w:rsidRPr="002C5995">
        <w:rPr>
          <w:rFonts w:hint="eastAsia"/>
        </w:rPr>
        <w:t>, and then the AMF/</w:t>
      </w:r>
      <w:proofErr w:type="spellStart"/>
      <w:r w:rsidRPr="002C5995">
        <w:rPr>
          <w:rFonts w:hint="eastAsia"/>
        </w:rPr>
        <w:t>AIoTF</w:t>
      </w:r>
      <w:proofErr w:type="spellEnd"/>
      <w:r w:rsidRPr="002C5995">
        <w:rPr>
          <w:rFonts w:hint="eastAsia"/>
        </w:rPr>
        <w:t xml:space="preserve"> sends the Device ID and </w:t>
      </w:r>
      <w:proofErr w:type="spellStart"/>
      <w:r w:rsidRPr="002C5995">
        <w:rPr>
          <w:rFonts w:hint="eastAsia"/>
        </w:rPr>
        <w:t>AIoT</w:t>
      </w:r>
      <w:proofErr w:type="spellEnd"/>
      <w:r w:rsidRPr="002C5995">
        <w:rPr>
          <w:rFonts w:hint="eastAsia"/>
        </w:rPr>
        <w:t xml:space="preserve"> data to the AF via the NEF.</w:t>
      </w:r>
    </w:p>
    <w:p w14:paraId="1C843426" w14:textId="77777777" w:rsidR="00B36905" w:rsidRPr="00723221" w:rsidRDefault="00B36905" w:rsidP="00B36905">
      <w:pPr>
        <w:pStyle w:val="Heading3"/>
      </w:pPr>
      <w:bookmarkStart w:id="835" w:name="_Toc23317650"/>
      <w:bookmarkStart w:id="836" w:name="_Toc94300262"/>
      <w:bookmarkStart w:id="837" w:name="_Toc160698633"/>
      <w:bookmarkStart w:id="838" w:name="_Toc164843951"/>
      <w:bookmarkStart w:id="839" w:name="_Toc164944586"/>
      <w:bookmarkStart w:id="840" w:name="_Toc168318841"/>
      <w:bookmarkStart w:id="841" w:name="_Toc168319357"/>
      <w:bookmarkStart w:id="842" w:name="_Toc168319612"/>
      <w:bookmarkStart w:id="843" w:name="_Toc168319867"/>
      <w:bookmarkStart w:id="844" w:name="_Toc168320121"/>
      <w:bookmarkStart w:id="845" w:name="_Toc168559777"/>
      <w:bookmarkStart w:id="846" w:name="_Toc175890827"/>
      <w:bookmarkStart w:id="847" w:name="_Toc180645775"/>
      <w:bookmarkStart w:id="848" w:name="_Toc183616708"/>
      <w:r w:rsidRPr="00723221">
        <w:t>6.5.2</w:t>
      </w:r>
      <w:r w:rsidRPr="00723221">
        <w:tab/>
        <w:t>Procedures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16D15100" w14:textId="77777777" w:rsidR="00B36905" w:rsidRDefault="00B36905" w:rsidP="00B36905">
      <w:bookmarkStart w:id="849"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266C8099" w14:textId="71A1C7CF" w:rsidR="00A855AE" w:rsidRDefault="00A855AE" w:rsidP="00C76F30">
      <w:pPr>
        <w:pStyle w:val="TH"/>
      </w:pPr>
      <w:r>
        <w:object w:dxaOrig="8562" w:dyaOrig="5450" w14:anchorId="6EE6C6FB">
          <v:shape id="_x0000_i1051" type="#_x0000_t75" style="width:428.25pt;height:270pt" o:ole="">
            <v:imagedata r:id="rId62" o:title=""/>
          </v:shape>
          <o:OLEObject Type="Embed" ProgID="Word.Picture.8" ShapeID="_x0000_i1051" DrawAspect="Content" ObjectID="_1794390829" r:id="rId63"/>
        </w:object>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w:t>
      </w:r>
      <w:proofErr w:type="spellStart"/>
      <w:r w:rsidRPr="00723221">
        <w:rPr>
          <w:rFonts w:hint="eastAsia"/>
        </w:rPr>
        <w:t>AIoT</w:t>
      </w:r>
      <w:proofErr w:type="spellEnd"/>
      <w:r w:rsidRPr="00723221">
        <w:rPr>
          <w:rFonts w:hint="eastAsia"/>
        </w:rPr>
        <w:t xml:space="preserve">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 xml:space="preserve">The NEF checks if the AF is authorized to request the </w:t>
      </w:r>
      <w:proofErr w:type="spellStart"/>
      <w:r w:rsidRPr="00723221">
        <w:rPr>
          <w:rFonts w:hint="eastAsia"/>
        </w:rPr>
        <w:t>AIoT</w:t>
      </w:r>
      <w:proofErr w:type="spellEnd"/>
      <w:r w:rsidRPr="00723221">
        <w:rPr>
          <w:rFonts w:hint="eastAsia"/>
        </w:rPr>
        <w:t xml:space="preserve"> service</w:t>
      </w:r>
      <w:r w:rsidR="009E29AF">
        <w:rPr>
          <w:rFonts w:hint="eastAsia"/>
          <w:lang w:eastAsia="zh-CN"/>
        </w:rPr>
        <w:t xml:space="preserve"> and requests for the served AMF/</w:t>
      </w:r>
      <w:proofErr w:type="spellStart"/>
      <w:r w:rsidR="009E29AF">
        <w:rPr>
          <w:rFonts w:hint="eastAsia"/>
          <w:lang w:eastAsia="zh-CN"/>
        </w:rPr>
        <w:t>AIoTF</w:t>
      </w:r>
      <w:proofErr w:type="spellEnd"/>
      <w:r w:rsidR="009E29AF">
        <w:rPr>
          <w:rFonts w:hint="eastAsia"/>
          <w:lang w:eastAsia="zh-CN"/>
        </w:rPr>
        <w:t xml:space="preserve">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w:t>
      </w:r>
      <w:proofErr w:type="spellStart"/>
      <w:r w:rsidR="009E29AF">
        <w:rPr>
          <w:rFonts w:hint="eastAsia"/>
          <w:lang w:eastAsia="zh-CN"/>
        </w:rPr>
        <w:t>AIoTF</w:t>
      </w:r>
      <w:proofErr w:type="spellEnd"/>
      <w:r w:rsidR="009E29AF">
        <w:rPr>
          <w:rFonts w:hint="eastAsia"/>
          <w:lang w:eastAsia="zh-CN"/>
        </w:rPr>
        <w:t xml:space="preserve"> information if it has served the </w:t>
      </w:r>
      <w:proofErr w:type="spellStart"/>
      <w:r w:rsidR="009E29AF">
        <w:rPr>
          <w:rFonts w:hint="eastAsia"/>
          <w:lang w:eastAsia="zh-CN"/>
        </w:rPr>
        <w:t>AIoT</w:t>
      </w:r>
      <w:proofErr w:type="spellEnd"/>
      <w:r w:rsidR="009E29AF">
        <w:rPr>
          <w:rFonts w:hint="eastAsia"/>
          <w:lang w:eastAsia="zh-CN"/>
        </w:rPr>
        <w:t xml:space="preserve">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w:t>
      </w:r>
      <w:proofErr w:type="spellStart"/>
      <w:r w:rsidRPr="00723221">
        <w:rPr>
          <w:rFonts w:hint="eastAsia"/>
        </w:rPr>
        <w:t>AIoTF</w:t>
      </w:r>
      <w:proofErr w:type="spellEnd"/>
      <w:r w:rsidRPr="00723221">
        <w:rPr>
          <w:rFonts w:hint="eastAsia"/>
        </w:rPr>
        <w:t xml:space="preserve"> supporting </w:t>
      </w:r>
      <w:proofErr w:type="spellStart"/>
      <w:r w:rsidRPr="00723221">
        <w:rPr>
          <w:rFonts w:hint="eastAsia"/>
        </w:rPr>
        <w:t>AIoT</w:t>
      </w:r>
      <w:proofErr w:type="spellEnd"/>
      <w:r w:rsidRPr="00723221">
        <w:rPr>
          <w:rFonts w:hint="eastAsia"/>
        </w:rPr>
        <w:t xml:space="preserve"> service</w:t>
      </w:r>
      <w:r w:rsidR="009E29AF">
        <w:rPr>
          <w:rFonts w:hint="eastAsia"/>
          <w:lang w:eastAsia="zh-CN"/>
        </w:rPr>
        <w:t xml:space="preserve"> either using the served AMF/</w:t>
      </w:r>
      <w:proofErr w:type="spellStart"/>
      <w:r w:rsidR="009E29AF">
        <w:rPr>
          <w:rFonts w:hint="eastAsia"/>
          <w:lang w:eastAsia="zh-CN"/>
        </w:rPr>
        <w:t>AIoTF</w:t>
      </w:r>
      <w:proofErr w:type="spellEnd"/>
      <w:r w:rsidR="009E29AF">
        <w:rPr>
          <w:rFonts w:hint="eastAsia"/>
          <w:lang w:eastAsia="zh-CN"/>
        </w:rPr>
        <w:t xml:space="preserve"> information retrieved from UDM in step 3 or mapping the area information to the corresponding AMF/</w:t>
      </w:r>
      <w:proofErr w:type="spellStart"/>
      <w:r w:rsidR="009E29AF">
        <w:rPr>
          <w:rFonts w:hint="eastAsia"/>
          <w:lang w:eastAsia="zh-CN"/>
        </w:rPr>
        <w:t>AIoTF</w:t>
      </w:r>
      <w:proofErr w:type="spellEnd"/>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w:t>
      </w:r>
      <w:proofErr w:type="spellStart"/>
      <w:r w:rsidRPr="00723221">
        <w:rPr>
          <w:rFonts w:hint="eastAsia"/>
        </w:rPr>
        <w:t>AIoTF</w:t>
      </w:r>
      <w:proofErr w:type="spellEnd"/>
      <w:r w:rsidRPr="00723221">
        <w:rPr>
          <w:rFonts w:hint="eastAsia"/>
        </w:rPr>
        <w:t xml:space="preserve"> using </w:t>
      </w:r>
      <w:proofErr w:type="spellStart"/>
      <w:r w:rsidRPr="00723221">
        <w:rPr>
          <w:rFonts w:hint="eastAsia"/>
        </w:rPr>
        <w:t>AIoT</w:t>
      </w:r>
      <w:proofErr w:type="spellEnd"/>
      <w:r w:rsidRPr="00723221">
        <w:rPr>
          <w:rFonts w:hint="eastAsia"/>
        </w:rPr>
        <w:t xml:space="preserve">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The AMF/</w:t>
      </w:r>
      <w:proofErr w:type="spellStart"/>
      <w:r w:rsidR="00596345">
        <w:rPr>
          <w:rFonts w:hint="eastAsia"/>
          <w:lang w:eastAsia="zh-CN"/>
        </w:rPr>
        <w:t>AIoTF</w:t>
      </w:r>
      <w:proofErr w:type="spellEnd"/>
      <w:r w:rsidR="00596345">
        <w:rPr>
          <w:rFonts w:hint="eastAsia"/>
          <w:lang w:eastAsia="zh-CN"/>
        </w:rPr>
        <w:t xml:space="preserve">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IoT-NAS message, or the AMF/</w:t>
      </w:r>
      <w:proofErr w:type="spellStart"/>
      <w:r w:rsidR="00596345">
        <w:rPr>
          <w:rFonts w:hint="eastAsia"/>
          <w:lang w:eastAsia="zh-CN"/>
        </w:rPr>
        <w:t>AIoTF</w:t>
      </w:r>
      <w:proofErr w:type="spellEnd"/>
      <w:r w:rsidR="00596345">
        <w:rPr>
          <w:rFonts w:hint="eastAsia"/>
          <w:lang w:eastAsia="zh-CN"/>
        </w:rPr>
        <w:t xml:space="preserve">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w:t>
      </w:r>
      <w:proofErr w:type="spellStart"/>
      <w:r w:rsidRPr="00723221">
        <w:rPr>
          <w:rFonts w:hint="eastAsia"/>
        </w:rPr>
        <w:t>AIoTF</w:t>
      </w:r>
      <w:proofErr w:type="spellEnd"/>
      <w:r w:rsidRPr="00723221">
        <w:rPr>
          <w:rFonts w:hint="eastAsia"/>
        </w:rPr>
        <w:t xml:space="preserve">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w:t>
      </w:r>
      <w:proofErr w:type="spellStart"/>
      <w:r w:rsidRPr="008D69BE">
        <w:rPr>
          <w:rFonts w:hint="eastAsia"/>
        </w:rPr>
        <w:t>AIoT</w:t>
      </w:r>
      <w:proofErr w:type="spellEnd"/>
      <w:r w:rsidRPr="008D69BE">
        <w:rPr>
          <w:rFonts w:hint="eastAsia"/>
        </w:rPr>
        <w:t xml:space="preserve"> Function and </w:t>
      </w:r>
      <w:proofErr w:type="spellStart"/>
      <w:r w:rsidRPr="008D69BE">
        <w:rPr>
          <w:rFonts w:hint="eastAsia"/>
        </w:rPr>
        <w:t>AIoT</w:t>
      </w:r>
      <w:proofErr w:type="spellEnd"/>
      <w:r w:rsidRPr="008D69BE">
        <w:rPr>
          <w:rFonts w:hint="eastAsia"/>
        </w:rPr>
        <w:t xml:space="preserve">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w:t>
      </w:r>
      <w:proofErr w:type="spellStart"/>
      <w:r w:rsidR="006569ED">
        <w:rPr>
          <w:rFonts w:hint="eastAsia"/>
          <w:lang w:eastAsia="zh-CN"/>
        </w:rPr>
        <w:t>e.g</w:t>
      </w:r>
      <w:proofErr w:type="spellEnd"/>
      <w:r w:rsidR="006569ED">
        <w:rPr>
          <w:rFonts w:hint="eastAsia"/>
          <w:lang w:eastAsia="zh-CN"/>
        </w:rPr>
        <w:t xml:space="preserve">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 xml:space="preserve">NAS message (Device ID, </w:t>
      </w:r>
      <w:proofErr w:type="spellStart"/>
      <w:r w:rsidRPr="00723221">
        <w:rPr>
          <w:rFonts w:hint="eastAsia"/>
        </w:rPr>
        <w:t>AIoT</w:t>
      </w:r>
      <w:proofErr w:type="spellEnd"/>
      <w:r w:rsidRPr="00723221">
        <w:rPr>
          <w:rFonts w:hint="eastAsia"/>
        </w:rPr>
        <w:t xml:space="preserve">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w:t>
      </w:r>
      <w:proofErr w:type="spellStart"/>
      <w:r w:rsidRPr="00723221">
        <w:rPr>
          <w:rFonts w:hint="eastAsia"/>
        </w:rPr>
        <w:t>AIoT</w:t>
      </w:r>
      <w:proofErr w:type="spellEnd"/>
      <w:r w:rsidRPr="00723221">
        <w:rPr>
          <w:rFonts w:hint="eastAsia"/>
        </w:rPr>
        <w:t xml:space="preserve">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w:t>
      </w:r>
      <w:proofErr w:type="spellStart"/>
      <w:r w:rsidRPr="00723221">
        <w:rPr>
          <w:rFonts w:hint="eastAsia"/>
        </w:rPr>
        <w:t>AIoTF</w:t>
      </w:r>
      <w:proofErr w:type="spellEnd"/>
      <w:r w:rsidRPr="00723221">
        <w:rPr>
          <w:rFonts w:hint="eastAsia"/>
        </w:rPr>
        <w:t>.</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w:t>
      </w:r>
      <w:proofErr w:type="spellStart"/>
      <w:r w:rsidRPr="00723221">
        <w:rPr>
          <w:rFonts w:hint="eastAsia"/>
        </w:rPr>
        <w:t>AIoTF</w:t>
      </w:r>
      <w:proofErr w:type="spellEnd"/>
      <w:r w:rsidRPr="00723221">
        <w:rPr>
          <w:rFonts w:hint="eastAsia"/>
        </w:rPr>
        <w:t xml:space="preserve"> checks if the Ambient IoT Device is authorized to transfer the </w:t>
      </w:r>
      <w:proofErr w:type="spellStart"/>
      <w:r w:rsidRPr="00723221">
        <w:rPr>
          <w:rFonts w:hint="eastAsia"/>
        </w:rPr>
        <w:t>AIoT</w:t>
      </w:r>
      <w:proofErr w:type="spellEnd"/>
      <w:r w:rsidRPr="00723221">
        <w:rPr>
          <w:rFonts w:hint="eastAsia"/>
        </w:rPr>
        <w:t xml:space="preserve"> data.</w:t>
      </w:r>
    </w:p>
    <w:p w14:paraId="69DD9AA7" w14:textId="77777777" w:rsidR="00B36905" w:rsidRPr="00723221" w:rsidRDefault="00B36905" w:rsidP="00B36905">
      <w:pPr>
        <w:pStyle w:val="EditorsNote"/>
      </w:pPr>
      <w:r w:rsidRPr="00723221">
        <w:t>Editor</w:t>
      </w:r>
      <w:r>
        <w:t>'</w:t>
      </w:r>
      <w:r w:rsidRPr="00723221">
        <w:t>s note:</w:t>
      </w:r>
      <w:r w:rsidRPr="00723221">
        <w:tab/>
        <w:t xml:space="preserve">It is FFS whether it can be assumed for all scenarios that the device and the CN can be pre-provisioned with CN level per device information (e.g. network layer </w:t>
      </w:r>
      <w:proofErr w:type="spellStart"/>
      <w:r w:rsidRPr="00723221">
        <w:t>AIoT</w:t>
      </w:r>
      <w:proofErr w:type="spellEnd"/>
      <w:r w:rsidRPr="00723221">
        <w:t xml:space="preserve">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AMF/</w:t>
      </w:r>
      <w:proofErr w:type="spellStart"/>
      <w:r>
        <w:rPr>
          <w:rFonts w:hint="eastAsia"/>
          <w:lang w:eastAsia="zh-CN"/>
        </w:rPr>
        <w:t>AIoTF</w:t>
      </w:r>
      <w:proofErr w:type="spellEnd"/>
      <w:r>
        <w:rPr>
          <w:rFonts w:hint="eastAsia"/>
          <w:lang w:eastAsia="zh-CN"/>
        </w:rPr>
        <w:t xml:space="preserve"> </w:t>
      </w:r>
      <w:r>
        <w:rPr>
          <w:lang w:eastAsia="zh-CN"/>
        </w:rPr>
        <w:t>register</w:t>
      </w:r>
      <w:r>
        <w:rPr>
          <w:rFonts w:hint="eastAsia"/>
          <w:lang w:eastAsia="zh-CN"/>
        </w:rPr>
        <w:t xml:space="preserve"> its address information along with the </w:t>
      </w:r>
      <w:proofErr w:type="spellStart"/>
      <w:r>
        <w:rPr>
          <w:rFonts w:hint="eastAsia"/>
          <w:lang w:eastAsia="zh-CN"/>
        </w:rPr>
        <w:t>AIoT</w:t>
      </w:r>
      <w:proofErr w:type="spellEnd"/>
      <w:r>
        <w:rPr>
          <w:rFonts w:hint="eastAsia"/>
          <w:lang w:eastAsia="zh-CN"/>
        </w:rPr>
        <w:t xml:space="preserve">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w:t>
      </w:r>
      <w:proofErr w:type="spellStart"/>
      <w:r w:rsidRPr="00723221">
        <w:rPr>
          <w:rFonts w:hint="eastAsia"/>
        </w:rPr>
        <w:t>AIoTF</w:t>
      </w:r>
      <w:proofErr w:type="spellEnd"/>
      <w:r w:rsidRPr="00723221">
        <w:rPr>
          <w:rFonts w:hint="eastAsia"/>
        </w:rPr>
        <w:t xml:space="preserve"> responds to the NEF using </w:t>
      </w:r>
      <w:proofErr w:type="spellStart"/>
      <w:r w:rsidRPr="00723221">
        <w:rPr>
          <w:rFonts w:hint="eastAsia"/>
        </w:rPr>
        <w:t>AIoT</w:t>
      </w:r>
      <w:proofErr w:type="spellEnd"/>
      <w:r w:rsidRPr="00723221">
        <w:rPr>
          <w:rFonts w:hint="eastAsia"/>
        </w:rPr>
        <w:t xml:space="preserve"> Service Response (Device ID, </w:t>
      </w:r>
      <w:proofErr w:type="spellStart"/>
      <w:r w:rsidRPr="00723221">
        <w:rPr>
          <w:rFonts w:hint="eastAsia"/>
        </w:rPr>
        <w:t>AIoT</w:t>
      </w:r>
      <w:proofErr w:type="spellEnd"/>
      <w:r w:rsidRPr="00723221">
        <w:rPr>
          <w:rFonts w:hint="eastAsia"/>
        </w:rPr>
        <w:t xml:space="preserve">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w:t>
      </w:r>
      <w:proofErr w:type="spellStart"/>
      <w:r w:rsidRPr="00723221">
        <w:rPr>
          <w:rFonts w:hint="eastAsia"/>
        </w:rPr>
        <w:t>AIoT</w:t>
      </w:r>
      <w:proofErr w:type="spellEnd"/>
      <w:r w:rsidRPr="00723221">
        <w:rPr>
          <w:rFonts w:hint="eastAsia"/>
        </w:rPr>
        <w:t xml:space="preserve"> Service Response (Device ID, </w:t>
      </w:r>
      <w:proofErr w:type="spellStart"/>
      <w:r w:rsidRPr="00723221">
        <w:rPr>
          <w:rFonts w:hint="eastAsia"/>
        </w:rPr>
        <w:t>AIoT</w:t>
      </w:r>
      <w:proofErr w:type="spellEnd"/>
      <w:r w:rsidRPr="00723221">
        <w:rPr>
          <w:rFonts w:hint="eastAsia"/>
        </w:rPr>
        <w:t xml:space="preserve"> data) message.</w:t>
      </w:r>
    </w:p>
    <w:p w14:paraId="5AD99A8D" w14:textId="77777777" w:rsidR="00B36905" w:rsidRPr="00723221" w:rsidRDefault="00B36905" w:rsidP="00B36905">
      <w:pPr>
        <w:pStyle w:val="Heading3"/>
      </w:pPr>
      <w:bookmarkStart w:id="850" w:name="_Toc23317651"/>
      <w:bookmarkStart w:id="851" w:name="_Toc94300263"/>
      <w:bookmarkStart w:id="852" w:name="_Toc160698634"/>
      <w:bookmarkStart w:id="853" w:name="_Toc164843952"/>
      <w:bookmarkStart w:id="854" w:name="_Toc164944587"/>
      <w:bookmarkStart w:id="855" w:name="_Toc168318842"/>
      <w:bookmarkStart w:id="856" w:name="_Toc168319358"/>
      <w:bookmarkStart w:id="857" w:name="_Toc168319613"/>
      <w:bookmarkStart w:id="858" w:name="_Toc168319868"/>
      <w:bookmarkStart w:id="859" w:name="_Toc168320122"/>
      <w:bookmarkStart w:id="860" w:name="_Toc168559778"/>
      <w:bookmarkStart w:id="861" w:name="_Toc175890828"/>
      <w:bookmarkStart w:id="862" w:name="_Toc180645776"/>
      <w:bookmarkStart w:id="863" w:name="_Toc183616709"/>
      <w:r w:rsidRPr="00723221">
        <w:t>6.5.3</w:t>
      </w:r>
      <w:r w:rsidRPr="00723221">
        <w:tab/>
      </w:r>
      <w:bookmarkEnd w:id="849"/>
      <w:bookmarkEnd w:id="850"/>
      <w:r w:rsidRPr="00723221">
        <w:t>Impacts on services, entities and interfaces</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w:t>
      </w:r>
      <w:proofErr w:type="spellStart"/>
      <w:r>
        <w:t>AIoTF</w:t>
      </w:r>
      <w:proofErr w:type="spellEnd"/>
      <w:r>
        <w:t xml:space="preserve"> information or maps the area information to the corresponding AMF/</w:t>
      </w:r>
      <w:proofErr w:type="spellStart"/>
      <w:r>
        <w:t>AIoTF</w:t>
      </w:r>
      <w:proofErr w:type="spellEnd"/>
      <w:r>
        <w:t>, and forwards service request/response between AF and AMF/</w:t>
      </w:r>
      <w:proofErr w:type="spellStart"/>
      <w:r>
        <w:t>AIoTF</w:t>
      </w:r>
      <w:proofErr w:type="spellEnd"/>
      <w:r>
        <w:t>.</w:t>
      </w:r>
    </w:p>
    <w:p w14:paraId="680C1030" w14:textId="77777777" w:rsidR="002C5995" w:rsidRPr="002C5995" w:rsidRDefault="002C5995" w:rsidP="002C5995">
      <w:pPr>
        <w:rPr>
          <w:b/>
          <w:bCs/>
        </w:rPr>
      </w:pPr>
      <w:r w:rsidRPr="002C5995">
        <w:rPr>
          <w:b/>
          <w:bCs/>
        </w:rPr>
        <w:t>AMF/</w:t>
      </w:r>
      <w:proofErr w:type="spellStart"/>
      <w:r w:rsidRPr="002C5995">
        <w:rPr>
          <w:b/>
          <w:bCs/>
        </w:rPr>
        <w:t>AIoTF</w:t>
      </w:r>
      <w:proofErr w:type="spellEnd"/>
      <w:r w:rsidRPr="002C5995">
        <w:rPr>
          <w:b/>
          <w:bCs/>
        </w:rPr>
        <w:t>:</w:t>
      </w:r>
    </w:p>
    <w:p w14:paraId="26C4B52A" w14:textId="77777777" w:rsidR="002C5995" w:rsidRDefault="002C5995" w:rsidP="002C5995">
      <w:pPr>
        <w:pStyle w:val="B1"/>
      </w:pPr>
      <w:r>
        <w:t>-</w:t>
      </w:r>
      <w:r>
        <w:tab/>
        <w:t>The AMF/</w:t>
      </w:r>
      <w:proofErr w:type="spellStart"/>
      <w:r>
        <w:t>AIoTF</w:t>
      </w:r>
      <w:proofErr w:type="spellEnd"/>
      <w:r>
        <w:t xml:space="preserve"> selects BS and delivers service request to the </w:t>
      </w:r>
      <w:proofErr w:type="spellStart"/>
      <w:r>
        <w:t>AIoT</w:t>
      </w:r>
      <w:proofErr w:type="spellEnd"/>
      <w:r>
        <w:t xml:space="preserve"> Device via BS, and receives service response from the </w:t>
      </w:r>
      <w:proofErr w:type="spellStart"/>
      <w:r>
        <w:t>AIoT</w:t>
      </w:r>
      <w:proofErr w:type="spellEnd"/>
      <w:r>
        <w:t xml:space="preserve"> Device and performs validation.</w:t>
      </w:r>
    </w:p>
    <w:p w14:paraId="7BCA3371" w14:textId="77777777" w:rsidR="002C5995" w:rsidRPr="002C5995" w:rsidRDefault="002C5995" w:rsidP="002C5995">
      <w:pPr>
        <w:rPr>
          <w:b/>
          <w:bCs/>
        </w:rPr>
      </w:pPr>
      <w:proofErr w:type="spellStart"/>
      <w:r w:rsidRPr="002C5995">
        <w:rPr>
          <w:b/>
          <w:bCs/>
        </w:rPr>
        <w:lastRenderedPageBreak/>
        <w:t>AIoT</w:t>
      </w:r>
      <w:proofErr w:type="spellEnd"/>
      <w:r w:rsidRPr="002C5995">
        <w:rPr>
          <w:b/>
          <w:bCs/>
        </w:rPr>
        <w:t xml:space="preserve"> Device:</w:t>
      </w:r>
    </w:p>
    <w:p w14:paraId="6DDC21B8" w14:textId="77777777" w:rsidR="002C5995" w:rsidRDefault="002C5995" w:rsidP="002C5995">
      <w:pPr>
        <w:pStyle w:val="B1"/>
      </w:pPr>
      <w:r>
        <w:t>-</w:t>
      </w:r>
      <w:r>
        <w:tab/>
        <w:t xml:space="preserve">The </w:t>
      </w:r>
      <w:proofErr w:type="spellStart"/>
      <w:r>
        <w:t>AIoT</w:t>
      </w:r>
      <w:proofErr w:type="spellEnd"/>
      <w:r>
        <w:t xml:space="preserve"> Device receives service request from the AMF/</w:t>
      </w:r>
      <w:proofErr w:type="spellStart"/>
      <w:r>
        <w:t>AIoTF</w:t>
      </w:r>
      <w:proofErr w:type="spellEnd"/>
      <w:r>
        <w:t xml:space="preserve"> and responds with service response to the AMF/</w:t>
      </w:r>
      <w:proofErr w:type="spellStart"/>
      <w:r>
        <w:t>AIoTF</w:t>
      </w:r>
      <w:proofErr w:type="spellEnd"/>
      <w:r>
        <w:t>.</w:t>
      </w:r>
    </w:p>
    <w:p w14:paraId="057DB2CD" w14:textId="77777777" w:rsidR="00B36905" w:rsidRPr="00723221" w:rsidRDefault="00B36905" w:rsidP="00B36905">
      <w:pPr>
        <w:pStyle w:val="Heading2"/>
      </w:pPr>
      <w:bookmarkStart w:id="864" w:name="_Toc148441676"/>
      <w:bookmarkStart w:id="865" w:name="_Toc160698635"/>
      <w:bookmarkStart w:id="866" w:name="_Toc164843953"/>
      <w:bookmarkStart w:id="867" w:name="_Toc164944588"/>
      <w:bookmarkStart w:id="868" w:name="_Toc168318843"/>
      <w:bookmarkStart w:id="869" w:name="_Toc168319359"/>
      <w:bookmarkStart w:id="870" w:name="_Toc168319614"/>
      <w:bookmarkStart w:id="871" w:name="_Toc168319869"/>
      <w:bookmarkStart w:id="872" w:name="_Toc168320123"/>
      <w:bookmarkStart w:id="873" w:name="_Toc168559779"/>
      <w:bookmarkStart w:id="874" w:name="_Toc175890829"/>
      <w:bookmarkStart w:id="875" w:name="_Toc180645777"/>
      <w:bookmarkStart w:id="876" w:name="_Toc183616710"/>
      <w:r w:rsidRPr="00723221">
        <w:t>6.6</w:t>
      </w:r>
      <w:r w:rsidRPr="00723221">
        <w:rPr>
          <w:rFonts w:hint="eastAsia"/>
        </w:rPr>
        <w:tab/>
      </w:r>
      <w:r w:rsidRPr="00723221">
        <w:t>Solution</w:t>
      </w:r>
      <w:r w:rsidRPr="00723221">
        <w:rPr>
          <w:rFonts w:hint="eastAsia"/>
        </w:rPr>
        <w:t xml:space="preserve"> #</w:t>
      </w:r>
      <w:r w:rsidRPr="00723221">
        <w:t xml:space="preserve">6: </w:t>
      </w:r>
      <w:bookmarkEnd w:id="864"/>
      <w:proofErr w:type="spellStart"/>
      <w:r w:rsidRPr="00723221">
        <w:t>AIoT</w:t>
      </w:r>
      <w:proofErr w:type="spellEnd"/>
      <w:r w:rsidRPr="00723221">
        <w:t xml:space="preserve"> device authentication, ID validation and </w:t>
      </w:r>
      <w:proofErr w:type="spellStart"/>
      <w:r w:rsidRPr="00723221">
        <w:t>AIoT</w:t>
      </w:r>
      <w:proofErr w:type="spellEnd"/>
      <w:r w:rsidRPr="00723221">
        <w:t xml:space="preserve"> communication</w:t>
      </w:r>
      <w:bookmarkEnd w:id="865"/>
      <w:bookmarkEnd w:id="866"/>
      <w:bookmarkEnd w:id="867"/>
      <w:bookmarkEnd w:id="868"/>
      <w:bookmarkEnd w:id="869"/>
      <w:bookmarkEnd w:id="870"/>
      <w:bookmarkEnd w:id="871"/>
      <w:bookmarkEnd w:id="872"/>
      <w:bookmarkEnd w:id="873"/>
      <w:bookmarkEnd w:id="874"/>
      <w:bookmarkEnd w:id="875"/>
      <w:bookmarkEnd w:id="876"/>
    </w:p>
    <w:p w14:paraId="42410FF4" w14:textId="77777777" w:rsidR="00B36905" w:rsidRPr="00723221" w:rsidRDefault="00B36905" w:rsidP="00B36905">
      <w:pPr>
        <w:pStyle w:val="Heading3"/>
      </w:pPr>
      <w:bookmarkStart w:id="877" w:name="_Toc500949098"/>
      <w:bookmarkStart w:id="878" w:name="_Toc92875661"/>
      <w:bookmarkStart w:id="879" w:name="_Toc93070685"/>
      <w:bookmarkStart w:id="880" w:name="_Toc148441677"/>
      <w:bookmarkStart w:id="881" w:name="_Toc160698636"/>
      <w:bookmarkStart w:id="882" w:name="_Toc164843954"/>
      <w:bookmarkStart w:id="883" w:name="_Toc164944589"/>
      <w:bookmarkStart w:id="884" w:name="_Toc168318844"/>
      <w:bookmarkStart w:id="885" w:name="_Toc168319360"/>
      <w:bookmarkStart w:id="886" w:name="_Toc168319615"/>
      <w:bookmarkStart w:id="887" w:name="_Toc168319870"/>
      <w:bookmarkStart w:id="888" w:name="_Toc168320124"/>
      <w:bookmarkStart w:id="889" w:name="_Toc168559780"/>
      <w:bookmarkStart w:id="890" w:name="_Toc175890830"/>
      <w:bookmarkStart w:id="891" w:name="_Toc180645778"/>
      <w:bookmarkStart w:id="892" w:name="_Toc183616711"/>
      <w:r w:rsidRPr="00723221">
        <w:t>6.6.</w:t>
      </w:r>
      <w:r w:rsidRPr="00723221">
        <w:rPr>
          <w:rFonts w:hint="eastAsia"/>
        </w:rPr>
        <w:t>1</w:t>
      </w:r>
      <w:r w:rsidRPr="00723221">
        <w:rPr>
          <w:rFonts w:hint="eastAsia"/>
        </w:rPr>
        <w:tab/>
      </w:r>
      <w:r w:rsidRPr="00723221">
        <w:t>Key Issue mapping</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550DE74B" w14:textId="77777777" w:rsidR="00B36905" w:rsidRPr="00723221" w:rsidRDefault="00B36905" w:rsidP="00B36905">
      <w:pPr>
        <w:rPr>
          <w:rFonts w:eastAsia="DengXian"/>
        </w:rPr>
      </w:pPr>
      <w:r w:rsidRPr="00723221">
        <w:rPr>
          <w:rFonts w:eastAsia="DengXian"/>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Heading3"/>
      </w:pPr>
      <w:bookmarkStart w:id="893" w:name="_Toc148441678"/>
      <w:bookmarkStart w:id="894" w:name="_Toc160698637"/>
      <w:bookmarkStart w:id="895" w:name="_Toc164843955"/>
      <w:bookmarkStart w:id="896" w:name="_Toc164944590"/>
      <w:bookmarkStart w:id="897" w:name="_Toc168318845"/>
      <w:bookmarkStart w:id="898" w:name="_Toc168319361"/>
      <w:bookmarkStart w:id="899" w:name="_Toc168319616"/>
      <w:bookmarkStart w:id="900" w:name="_Toc168319871"/>
      <w:bookmarkStart w:id="901" w:name="_Toc168320125"/>
      <w:bookmarkStart w:id="902" w:name="_Toc168559781"/>
      <w:bookmarkStart w:id="903" w:name="_Toc175890831"/>
      <w:bookmarkStart w:id="904" w:name="_Toc180645779"/>
      <w:bookmarkStart w:id="905" w:name="_Toc183616712"/>
      <w:r w:rsidRPr="00723221">
        <w:t>6.6.2</w:t>
      </w:r>
      <w:r w:rsidRPr="00723221">
        <w:rPr>
          <w:rFonts w:hint="eastAsia"/>
        </w:rPr>
        <w:tab/>
      </w:r>
      <w:r w:rsidRPr="00723221">
        <w:t xml:space="preserve">Functional </w:t>
      </w:r>
      <w:r w:rsidRPr="00723221">
        <w:rPr>
          <w:rFonts w:hint="eastAsia"/>
        </w:rPr>
        <w:t>Description</w:t>
      </w:r>
      <w:bookmarkEnd w:id="893"/>
      <w:bookmarkEnd w:id="894"/>
      <w:bookmarkEnd w:id="895"/>
      <w:bookmarkEnd w:id="896"/>
      <w:bookmarkEnd w:id="897"/>
      <w:bookmarkEnd w:id="898"/>
      <w:bookmarkEnd w:id="899"/>
      <w:bookmarkEnd w:id="900"/>
      <w:bookmarkEnd w:id="901"/>
      <w:bookmarkEnd w:id="902"/>
      <w:bookmarkEnd w:id="903"/>
      <w:bookmarkEnd w:id="904"/>
      <w:bookmarkEnd w:id="905"/>
    </w:p>
    <w:p w14:paraId="035A2423" w14:textId="77777777" w:rsidR="00B36905" w:rsidRPr="00723221" w:rsidRDefault="00B36905" w:rsidP="00B36905">
      <w:r w:rsidRPr="00723221">
        <w:t xml:space="preserve">The security protection of </w:t>
      </w:r>
      <w:proofErr w:type="spellStart"/>
      <w:r w:rsidRPr="00723221">
        <w:t>AIoT</w:t>
      </w:r>
      <w:proofErr w:type="spellEnd"/>
      <w:r w:rsidRPr="00723221">
        <w:t xml:space="preserve"> data can be categorized in the following way:</w:t>
      </w:r>
    </w:p>
    <w:p w14:paraId="34290525" w14:textId="77777777" w:rsidR="00B36905" w:rsidRDefault="00B36905" w:rsidP="00B36905">
      <w:pPr>
        <w:pStyle w:val="B1"/>
      </w:pPr>
      <w:r>
        <w:t>-</w:t>
      </w:r>
      <w:r>
        <w:tab/>
        <w:t xml:space="preserve">Application layer security between the </w:t>
      </w:r>
      <w:proofErr w:type="spellStart"/>
      <w:r>
        <w:t>AIoT</w:t>
      </w:r>
      <w:proofErr w:type="spellEnd"/>
      <w:r>
        <w:t xml:space="preserve"> device and </w:t>
      </w:r>
      <w:proofErr w:type="spellStart"/>
      <w:r>
        <w:t>AIoT</w:t>
      </w:r>
      <w:proofErr w:type="spellEnd"/>
      <w:r>
        <w:t xml:space="preserve"> server. The application layer security is outside the scope of 3GPP.</w:t>
      </w:r>
    </w:p>
    <w:p w14:paraId="24B71949" w14:textId="77777777" w:rsidR="00B36905" w:rsidRDefault="00B36905" w:rsidP="00B36905">
      <w:pPr>
        <w:pStyle w:val="B1"/>
      </w:pPr>
      <w:r>
        <w:t>-</w:t>
      </w:r>
      <w:r>
        <w:tab/>
        <w:t xml:space="preserve">Network layer security between the </w:t>
      </w:r>
      <w:proofErr w:type="spellStart"/>
      <w:r>
        <w:t>AIoT</w:t>
      </w:r>
      <w:proofErr w:type="spellEnd"/>
      <w:r>
        <w:t xml:space="preserve"> device and network (NG-RAN and 5GC). The </w:t>
      </w:r>
      <w:proofErr w:type="spellStart"/>
      <w:r>
        <w:t>AIoT</w:t>
      </w:r>
      <w:proofErr w:type="spellEnd"/>
      <w:r>
        <w:t xml:space="preserve"> data/signalling transmitted to/from the </w:t>
      </w:r>
      <w:proofErr w:type="spellStart"/>
      <w:r>
        <w:t>AIoT</w:t>
      </w:r>
      <w:proofErr w:type="spellEnd"/>
      <w:r>
        <w:t xml:space="preserve"> devices may need to be security protected, i.e. encrypted and/or integrity protected.</w:t>
      </w:r>
    </w:p>
    <w:p w14:paraId="1F51CBE1" w14:textId="77777777" w:rsidR="00B36905" w:rsidRPr="00723221" w:rsidRDefault="00B36905" w:rsidP="00B36905">
      <w:r w:rsidRPr="00723221">
        <w:t xml:space="preserve">This solution proposes to apply network layer security protection between the </w:t>
      </w:r>
      <w:proofErr w:type="spellStart"/>
      <w:r w:rsidRPr="00723221">
        <w:t>AIoT</w:t>
      </w:r>
      <w:proofErr w:type="spellEnd"/>
      <w:r w:rsidRPr="00723221">
        <w:t xml:space="preserve"> device and a new NF called Ambient </w:t>
      </w:r>
      <w:proofErr w:type="spellStart"/>
      <w:r w:rsidRPr="00723221">
        <w:t>AIoT</w:t>
      </w:r>
      <w:proofErr w:type="spellEnd"/>
      <w:r w:rsidRPr="00723221">
        <w:t xml:space="preserve"> gateway (</w:t>
      </w:r>
      <w:proofErr w:type="spellStart"/>
      <w:r w:rsidRPr="00723221">
        <w:t>AIoT</w:t>
      </w:r>
      <w:proofErr w:type="spellEnd"/>
      <w:r w:rsidRPr="00723221">
        <w:t xml:space="preserve">-GW) which is introduced in the 5GC control plane. The </w:t>
      </w:r>
      <w:proofErr w:type="spellStart"/>
      <w:r w:rsidRPr="00723221">
        <w:t>AIoT</w:t>
      </w:r>
      <w:proofErr w:type="spellEnd"/>
      <w:r w:rsidRPr="00723221">
        <w:t xml:space="preserve">-GW also handles the </w:t>
      </w:r>
      <w:proofErr w:type="spellStart"/>
      <w:r w:rsidRPr="00723221">
        <w:t>AIoT</w:t>
      </w:r>
      <w:proofErr w:type="spellEnd"/>
      <w:r w:rsidRPr="00723221">
        <w:t xml:space="preserve"> information transfer from the 5GC to the </w:t>
      </w:r>
      <w:proofErr w:type="spellStart"/>
      <w:r w:rsidRPr="00723221">
        <w:t>AIoT</w:t>
      </w:r>
      <w:proofErr w:type="spellEnd"/>
      <w:r w:rsidRPr="00723221">
        <w:t xml:space="preserve"> devices.</w:t>
      </w:r>
    </w:p>
    <w:p w14:paraId="20073FB9" w14:textId="77777777" w:rsidR="00B36905" w:rsidRPr="00723221" w:rsidRDefault="00B36905" w:rsidP="00B36905">
      <w:r w:rsidRPr="00723221">
        <w:t xml:space="preserve">The assumed architecture for </w:t>
      </w:r>
      <w:proofErr w:type="spellStart"/>
      <w:r w:rsidRPr="00723221">
        <w:t>AIoT</w:t>
      </w:r>
      <w:proofErr w:type="spellEnd"/>
      <w:r w:rsidRPr="00723221">
        <w:t xml:space="preserve"> device authentication and communication is shown in Figure 6.6.2-1. The architecture covers both topology 1 and topology 2 as introduced in Architectural Assumptions in clause 4.1. The </w:t>
      </w:r>
      <w:proofErr w:type="spellStart"/>
      <w:r w:rsidRPr="00723221">
        <w:t>AIoT</w:t>
      </w:r>
      <w:proofErr w:type="spellEnd"/>
      <w:r w:rsidRPr="00723221">
        <w:t xml:space="preserve"> reader includes either a UE as intermediate node or base station (BS) node.</w:t>
      </w:r>
    </w:p>
    <w:p w14:paraId="51244C89" w14:textId="77777777" w:rsidR="00B36905" w:rsidRDefault="00B36905" w:rsidP="00B36905">
      <w:r w:rsidRPr="00723221">
        <w:t xml:space="preserve">It is assumed that the </w:t>
      </w:r>
      <w:proofErr w:type="spellStart"/>
      <w:r w:rsidRPr="00723221">
        <w:t>AIoT</w:t>
      </w:r>
      <w:proofErr w:type="spellEnd"/>
      <w:r w:rsidRPr="00723221">
        <w:t xml:space="preserve"> reader and the </w:t>
      </w:r>
      <w:proofErr w:type="spellStart"/>
      <w:r w:rsidRPr="00723221">
        <w:t>AIoT</w:t>
      </w:r>
      <w:proofErr w:type="spellEnd"/>
      <w:r w:rsidRPr="00723221">
        <w:t xml:space="preserve">-GW establish an association for </w:t>
      </w:r>
      <w:proofErr w:type="spellStart"/>
      <w:r w:rsidRPr="00723221">
        <w:t>AIoT</w:t>
      </w:r>
      <w:proofErr w:type="spellEnd"/>
      <w:r w:rsidRPr="00723221">
        <w:t xml:space="preserve"> communication as follows:</w:t>
      </w:r>
    </w:p>
    <w:p w14:paraId="789903AD" w14:textId="77777777" w:rsidR="00B36905" w:rsidRDefault="00B36905" w:rsidP="00B36905">
      <w:pPr>
        <w:pStyle w:val="B1"/>
      </w:pPr>
      <w:r>
        <w:t>-</w:t>
      </w:r>
      <w:r>
        <w:tab/>
        <w:t xml:space="preserve">The BS acting as </w:t>
      </w:r>
      <w:proofErr w:type="spellStart"/>
      <w:r>
        <w:t>AIoT</w:t>
      </w:r>
      <w:proofErr w:type="spellEnd"/>
      <w:r>
        <w:t xml:space="preserve"> reader establishes a N2' association with the </w:t>
      </w:r>
      <w:proofErr w:type="spellStart"/>
      <w:r>
        <w:t>AIoT</w:t>
      </w:r>
      <w:proofErr w:type="spellEnd"/>
      <w:r>
        <w:t>-GW where the protocol used on the N2' association may be a different from NGAP or simplified NGAP.</w:t>
      </w:r>
    </w:p>
    <w:p w14:paraId="212EF0DF" w14:textId="77777777" w:rsidR="00B36905" w:rsidRDefault="00B36905" w:rsidP="00B36905">
      <w:pPr>
        <w:pStyle w:val="B1"/>
      </w:pPr>
      <w:r>
        <w:lastRenderedPageBreak/>
        <w:t>-</w:t>
      </w:r>
      <w:r>
        <w:tab/>
        <w:t xml:space="preserve">The UE acting as </w:t>
      </w:r>
      <w:proofErr w:type="spellStart"/>
      <w:r>
        <w:t>AIoT</w:t>
      </w:r>
      <w:proofErr w:type="spellEnd"/>
      <w:r>
        <w:t xml:space="preserve"> reader is registered with the AMF via the N1 interface. The communication between the UE and </w:t>
      </w:r>
      <w:proofErr w:type="spellStart"/>
      <w:r>
        <w:t>AIoT</w:t>
      </w:r>
      <w:proofErr w:type="spellEnd"/>
      <w:r>
        <w:t xml:space="preserve">-GW is not in the scope of this solution, i.e. will be described in solutions for topology 2 (e.g. the UE may exchange with the </w:t>
      </w:r>
      <w:proofErr w:type="spellStart"/>
      <w:r>
        <w:t>AIoT</w:t>
      </w:r>
      <w:proofErr w:type="spellEnd"/>
      <w:r>
        <w:t xml:space="preserve">-GW via a PDU Session or the AMF may register the UE with the </w:t>
      </w:r>
      <w:proofErr w:type="spellStart"/>
      <w:r>
        <w:t>AIoT</w:t>
      </w:r>
      <w:proofErr w:type="spellEnd"/>
      <w:r>
        <w:t>-GW like registering with the SMSF, etc.).</w:t>
      </w:r>
    </w:p>
    <w:p w14:paraId="20DB5994" w14:textId="77777777" w:rsidR="00B36905" w:rsidRDefault="00B36905" w:rsidP="00B36905">
      <w:pPr>
        <w:pStyle w:val="TH"/>
        <w:rPr>
          <w:rFonts w:eastAsia="DengXian"/>
        </w:rPr>
      </w:pPr>
      <w:r>
        <w:object w:dxaOrig="9346" w:dyaOrig="6572" w14:anchorId="352EDF56">
          <v:shape id="_x0000_i1052" type="#_x0000_t75" style="width:396pt;height:279pt" o:ole="">
            <v:imagedata r:id="rId64" o:title=""/>
          </v:shape>
          <o:OLEObject Type="Embed" ProgID="Visio.Drawing.15" ShapeID="_x0000_i1052" DrawAspect="Content" ObjectID="_1794390830" r:id="rId65"/>
        </w:object>
      </w:r>
    </w:p>
    <w:p w14:paraId="1A084FF2" w14:textId="77777777" w:rsidR="00B36905" w:rsidRPr="00723221" w:rsidRDefault="00B36905" w:rsidP="00B36905">
      <w:pPr>
        <w:pStyle w:val="TF"/>
      </w:pPr>
      <w:r w:rsidRPr="00723221">
        <w:t xml:space="preserve">Figure 6.6.2-1: Assumed architecture for </w:t>
      </w:r>
      <w:proofErr w:type="spellStart"/>
      <w:r w:rsidRPr="00723221">
        <w:t>AIoT</w:t>
      </w:r>
      <w:proofErr w:type="spellEnd"/>
      <w:r w:rsidRPr="00723221">
        <w:t xml:space="preserve"> device authentication and </w:t>
      </w:r>
      <w:proofErr w:type="spellStart"/>
      <w:r w:rsidRPr="00723221">
        <w:t>AIoT</w:t>
      </w:r>
      <w:proofErr w:type="spellEnd"/>
      <w:r w:rsidRPr="00723221">
        <w:t xml:space="preserve"> communication</w:t>
      </w:r>
    </w:p>
    <w:p w14:paraId="4BEFADD6" w14:textId="77777777" w:rsidR="00B36905" w:rsidRPr="00723221" w:rsidRDefault="00B36905" w:rsidP="00B36905">
      <w:r w:rsidRPr="00723221">
        <w:t xml:space="preserve">In particular, this solution applies for inventory </w:t>
      </w:r>
      <w:proofErr w:type="spellStart"/>
      <w:r w:rsidRPr="00723221">
        <w:t>AIoT</w:t>
      </w:r>
      <w:proofErr w:type="spellEnd"/>
      <w:r w:rsidRPr="00723221">
        <w:t xml:space="preserve"> service or other services where the destination of the </w:t>
      </w:r>
      <w:proofErr w:type="spellStart"/>
      <w:r w:rsidRPr="00723221">
        <w:t>AIoT</w:t>
      </w:r>
      <w:proofErr w:type="spellEnd"/>
      <w:r w:rsidRPr="00723221">
        <w:t xml:space="preserve"> data/signalling is either a group of </w:t>
      </w:r>
      <w:proofErr w:type="spellStart"/>
      <w:r w:rsidRPr="00723221">
        <w:t>AIoT</w:t>
      </w:r>
      <w:proofErr w:type="spellEnd"/>
      <w:r w:rsidRPr="00723221">
        <w:t xml:space="preserve"> devices or all devices subscribed for the </w:t>
      </w:r>
      <w:proofErr w:type="spellStart"/>
      <w:r w:rsidRPr="00723221">
        <w:t>AIoT</w:t>
      </w:r>
      <w:proofErr w:type="spellEnd"/>
      <w:r w:rsidRPr="00723221">
        <w:t xml:space="preserve">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w:t>
      </w:r>
      <w:proofErr w:type="spellStart"/>
      <w:r w:rsidRPr="00723221">
        <w:t>AIoT</w:t>
      </w:r>
      <w:proofErr w:type="spellEnd"/>
      <w:r w:rsidRPr="00723221">
        <w:t xml:space="preserve"> data/signalling is created in the </w:t>
      </w:r>
      <w:proofErr w:type="spellStart"/>
      <w:r w:rsidRPr="00723221">
        <w:t>AIoT</w:t>
      </w:r>
      <w:proofErr w:type="spellEnd"/>
      <w:r w:rsidRPr="00723221">
        <w:t xml:space="preserve">-GW by applying either 1) the group/service credential(s) corresponding to the destination group/service ID or 2) the credentials corresponding to the destination individual </w:t>
      </w:r>
      <w:proofErr w:type="spellStart"/>
      <w:r w:rsidRPr="00723221">
        <w:t>AIoT</w:t>
      </w:r>
      <w:proofErr w:type="spellEnd"/>
      <w:r w:rsidRPr="00723221">
        <w:t xml:space="preserve"> device ID. The </w:t>
      </w:r>
      <w:proofErr w:type="spellStart"/>
      <w:r w:rsidRPr="00723221">
        <w:t>AIoT</w:t>
      </w:r>
      <w:proofErr w:type="spellEnd"/>
      <w:r w:rsidRPr="00723221">
        <w:t xml:space="preserve"> device uses the preconfigured credential(s) corresponding to the destination ID (i.e. either group ID or individual ID) to verify the received DL </w:t>
      </w:r>
      <w:proofErr w:type="spellStart"/>
      <w:r w:rsidRPr="00723221">
        <w:t>AIoT</w:t>
      </w:r>
      <w:proofErr w:type="spellEnd"/>
      <w:r w:rsidRPr="00723221">
        <w:t xml:space="preserve"> data/signalling. </w:t>
      </w:r>
    </w:p>
    <w:p w14:paraId="4B10305C" w14:textId="77777777" w:rsidR="00B36905" w:rsidRPr="00723221" w:rsidRDefault="00B36905" w:rsidP="00B36905">
      <w:pPr>
        <w:pStyle w:val="B1"/>
      </w:pPr>
      <w:r w:rsidRPr="00723221">
        <w:t>-</w:t>
      </w:r>
      <w:r w:rsidRPr="00723221">
        <w:tab/>
        <w:t xml:space="preserve">The security protection of the UL </w:t>
      </w:r>
      <w:proofErr w:type="spellStart"/>
      <w:r w:rsidRPr="00723221">
        <w:t>AIoT</w:t>
      </w:r>
      <w:proofErr w:type="spellEnd"/>
      <w:r w:rsidRPr="00723221">
        <w:t xml:space="preserve"> data/signalling is created in the </w:t>
      </w:r>
      <w:proofErr w:type="spellStart"/>
      <w:r w:rsidRPr="00723221">
        <w:t>AIoT</w:t>
      </w:r>
      <w:proofErr w:type="spellEnd"/>
      <w:r w:rsidRPr="00723221">
        <w:t xml:space="preserve"> device by applying individual credential corresponding to the individual device ID. The individual device ID is transmitted together with the UL </w:t>
      </w:r>
      <w:proofErr w:type="spellStart"/>
      <w:r w:rsidRPr="00723221">
        <w:t>AIoT</w:t>
      </w:r>
      <w:proofErr w:type="spellEnd"/>
      <w:r w:rsidRPr="00723221">
        <w:t xml:space="preserve"> data. The </w:t>
      </w:r>
      <w:proofErr w:type="spellStart"/>
      <w:r w:rsidRPr="00723221">
        <w:t>AIoT</w:t>
      </w:r>
      <w:proofErr w:type="spellEnd"/>
      <w:r w:rsidRPr="00723221">
        <w:t xml:space="preserve">-GW uses the device individual credentials from the </w:t>
      </w:r>
      <w:proofErr w:type="spellStart"/>
      <w:r w:rsidRPr="00723221">
        <w:t>AIoT</w:t>
      </w:r>
      <w:proofErr w:type="spellEnd"/>
      <w:r w:rsidRPr="00723221">
        <w:t xml:space="preserve"> device subscription data to verify the device individual ID and the UL </w:t>
      </w:r>
      <w:proofErr w:type="spellStart"/>
      <w:r w:rsidRPr="00723221">
        <w:t>AIoT</w:t>
      </w:r>
      <w:proofErr w:type="spellEnd"/>
      <w:r w:rsidRPr="00723221">
        <w:t xml:space="preserve"> data/signalling.</w:t>
      </w:r>
    </w:p>
    <w:p w14:paraId="471C18E1" w14:textId="77777777" w:rsidR="00B36905" w:rsidRPr="00723221" w:rsidRDefault="00B36905" w:rsidP="00B36905">
      <w:r w:rsidRPr="00723221">
        <w:t xml:space="preserve">It is further proposed that the </w:t>
      </w:r>
      <w:proofErr w:type="spellStart"/>
      <w:r w:rsidRPr="00723221">
        <w:t>AIoT</w:t>
      </w:r>
      <w:proofErr w:type="spellEnd"/>
      <w:r w:rsidRPr="00723221">
        <w:t xml:space="preserve"> devices do not implement USIM module, do not register with the 5GS and no CM state is maintained in the 5GS. The UDM/UDR is provisioned with </w:t>
      </w:r>
      <w:proofErr w:type="spellStart"/>
      <w:r w:rsidRPr="00723221">
        <w:t>AIoT</w:t>
      </w:r>
      <w:proofErr w:type="spellEnd"/>
      <w:r w:rsidRPr="00723221">
        <w:t xml:space="preserve"> device subscription data which may contain (in addition to the identifiers and credentials) a status and location for the device. The status and location of the </w:t>
      </w:r>
      <w:proofErr w:type="spellStart"/>
      <w:r w:rsidRPr="00723221">
        <w:t>AIoT</w:t>
      </w:r>
      <w:proofErr w:type="spellEnd"/>
      <w:r w:rsidRPr="00723221">
        <w:t xml:space="preserve"> device can be updated in the UDM by the </w:t>
      </w:r>
      <w:proofErr w:type="spellStart"/>
      <w:r w:rsidRPr="00723221">
        <w:t>AIoT</w:t>
      </w:r>
      <w:proofErr w:type="spellEnd"/>
      <w:r w:rsidRPr="00723221">
        <w:t xml:space="preserve">-GW when the </w:t>
      </w:r>
      <w:proofErr w:type="spellStart"/>
      <w:r w:rsidRPr="00723221">
        <w:t>AIoT</w:t>
      </w:r>
      <w:proofErr w:type="spellEnd"/>
      <w:r w:rsidRPr="00723221">
        <w:t xml:space="preserve"> device sends </w:t>
      </w:r>
      <w:proofErr w:type="spellStart"/>
      <w:r w:rsidRPr="00723221">
        <w:t>AIoT</w:t>
      </w:r>
      <w:proofErr w:type="spellEnd"/>
      <w:r w:rsidRPr="00723221">
        <w:t xml:space="preserve"> data/signalling.</w:t>
      </w:r>
    </w:p>
    <w:p w14:paraId="1BF35951" w14:textId="77777777" w:rsidR="00B36905" w:rsidRPr="00723221" w:rsidRDefault="00B36905" w:rsidP="00B36905">
      <w:pPr>
        <w:pStyle w:val="EditorsNote"/>
      </w:pPr>
      <w:r w:rsidRPr="00723221">
        <w:t>Editor</w:t>
      </w:r>
      <w:r>
        <w:t>'</w:t>
      </w:r>
      <w:r w:rsidRPr="00723221">
        <w:t>s note:</w:t>
      </w:r>
      <w:r w:rsidRPr="00723221">
        <w:tab/>
        <w:t xml:space="preserve">The storage of </w:t>
      </w:r>
      <w:proofErr w:type="spellStart"/>
      <w:r w:rsidRPr="00723221">
        <w:t>AIoT</w:t>
      </w:r>
      <w:proofErr w:type="spellEnd"/>
      <w:r w:rsidRPr="00723221">
        <w:t xml:space="preserve"> device subscription in the of UDM/UDR is intended for the use case of network-controlled authentication/verification of the </w:t>
      </w:r>
      <w:proofErr w:type="spellStart"/>
      <w:r w:rsidRPr="00723221">
        <w:t>AIoT</w:t>
      </w:r>
      <w:proofErr w:type="spellEnd"/>
      <w:r w:rsidRPr="00723221">
        <w:t xml:space="preserve"> device. This assumption of network-layer security for the </w:t>
      </w:r>
      <w:proofErr w:type="spellStart"/>
      <w:r w:rsidRPr="00723221">
        <w:t>AIoT</w:t>
      </w:r>
      <w:proofErr w:type="spellEnd"/>
      <w:r w:rsidRPr="00723221">
        <w:t xml:space="preserve"> device will be evaluated during the conclusion phase.</w:t>
      </w:r>
    </w:p>
    <w:p w14:paraId="61B62947" w14:textId="5102FF7E"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w:t>
      </w:r>
      <w:proofErr w:type="spellStart"/>
      <w:r w:rsidRPr="00723221">
        <w:t>AIoT</w:t>
      </w:r>
      <w:proofErr w:type="spellEnd"/>
      <w:r w:rsidRPr="00723221">
        <w:t xml:space="preserve"> device</w:t>
      </w:r>
      <w:r>
        <w:t>s</w:t>
      </w:r>
      <w:r w:rsidRPr="00723221">
        <w:t>). Coordination with the SA</w:t>
      </w:r>
      <w:r w:rsidR="004B3399">
        <w:t> WG</w:t>
      </w:r>
      <w:r w:rsidRPr="00723221">
        <w:t>3 WG is needed to verify the feasibility.</w:t>
      </w:r>
    </w:p>
    <w:p w14:paraId="245A731E" w14:textId="77777777" w:rsidR="00B36905" w:rsidRPr="00723221" w:rsidRDefault="00B36905" w:rsidP="00B36905">
      <w:pPr>
        <w:pStyle w:val="Heading3"/>
      </w:pPr>
      <w:bookmarkStart w:id="906" w:name="_Toc148441679"/>
      <w:bookmarkStart w:id="907" w:name="_Toc160698638"/>
      <w:bookmarkStart w:id="908" w:name="_Toc164843956"/>
      <w:bookmarkStart w:id="909" w:name="_Toc164944591"/>
      <w:bookmarkStart w:id="910" w:name="_Toc168318846"/>
      <w:bookmarkStart w:id="911" w:name="_Toc168319362"/>
      <w:bookmarkStart w:id="912" w:name="_Toc168319617"/>
      <w:bookmarkStart w:id="913" w:name="_Toc168319872"/>
      <w:bookmarkStart w:id="914" w:name="_Toc168320126"/>
      <w:bookmarkStart w:id="915" w:name="_Toc168559782"/>
      <w:bookmarkStart w:id="916" w:name="_Toc175890832"/>
      <w:bookmarkStart w:id="917" w:name="_Toc180645780"/>
      <w:bookmarkStart w:id="918" w:name="_Toc183616713"/>
      <w:r w:rsidRPr="00723221">
        <w:lastRenderedPageBreak/>
        <w:t>6.6.3</w:t>
      </w:r>
      <w:r w:rsidRPr="00723221">
        <w:tab/>
        <w:t>Procedures</w:t>
      </w:r>
      <w:bookmarkEnd w:id="906"/>
      <w:bookmarkEnd w:id="907"/>
      <w:bookmarkEnd w:id="908"/>
      <w:bookmarkEnd w:id="909"/>
      <w:bookmarkEnd w:id="910"/>
      <w:bookmarkEnd w:id="911"/>
      <w:bookmarkEnd w:id="912"/>
      <w:bookmarkEnd w:id="913"/>
      <w:bookmarkEnd w:id="914"/>
      <w:bookmarkEnd w:id="915"/>
      <w:bookmarkEnd w:id="916"/>
      <w:bookmarkEnd w:id="917"/>
      <w:bookmarkEnd w:id="918"/>
    </w:p>
    <w:p w14:paraId="3CFF1612" w14:textId="77777777" w:rsidR="00B36905" w:rsidRPr="00723221" w:rsidRDefault="00B36905" w:rsidP="00B36905">
      <w:r w:rsidRPr="00723221">
        <w:t xml:space="preserve">The Figure 6.6.3-1 describes the signalling flow for the authentication and ID validation of </w:t>
      </w:r>
      <w:proofErr w:type="spellStart"/>
      <w:r w:rsidRPr="00723221">
        <w:t>AIoT</w:t>
      </w:r>
      <w:proofErr w:type="spellEnd"/>
      <w:r w:rsidRPr="00723221">
        <w:t xml:space="preserve"> devices and secure </w:t>
      </w:r>
      <w:proofErr w:type="spellStart"/>
      <w:r w:rsidRPr="00723221">
        <w:t>AIoT</w:t>
      </w:r>
      <w:proofErr w:type="spellEnd"/>
      <w:r w:rsidRPr="00723221">
        <w:t xml:space="preserve"> communication.</w:t>
      </w:r>
    </w:p>
    <w:p w14:paraId="20FE9804" w14:textId="77777777" w:rsidR="00B36905" w:rsidRPr="00723221" w:rsidRDefault="00B36905" w:rsidP="00B36905">
      <w:pPr>
        <w:pStyle w:val="TH"/>
        <w:rPr>
          <w:rFonts w:eastAsia="DengXian"/>
        </w:rPr>
      </w:pPr>
      <w:r w:rsidRPr="00723221">
        <w:object w:dxaOrig="15196" w:dyaOrig="18556" w14:anchorId="623ABE95">
          <v:shape id="_x0000_i1053" type="#_x0000_t75" style="width:481.5pt;height:588pt" o:ole="">
            <v:imagedata r:id="rId66" o:title=""/>
          </v:shape>
          <o:OLEObject Type="Embed" ProgID="Visio.Drawing.15" ShapeID="_x0000_i1053" DrawAspect="Content" ObjectID="_1794390831" r:id="rId67"/>
        </w:object>
      </w:r>
    </w:p>
    <w:p w14:paraId="621AA55F" w14:textId="77777777" w:rsidR="00B36905" w:rsidRPr="00723221" w:rsidRDefault="00B36905" w:rsidP="00B36905">
      <w:pPr>
        <w:pStyle w:val="TF"/>
      </w:pPr>
      <w:r w:rsidRPr="00723221">
        <w:t xml:space="preserve">Figure 6.6.3.1-1: Signalling flow for the authentication and ID validation of </w:t>
      </w:r>
      <w:proofErr w:type="spellStart"/>
      <w:r w:rsidRPr="00723221">
        <w:t>AIoT</w:t>
      </w:r>
      <w:proofErr w:type="spellEnd"/>
      <w:r w:rsidRPr="00723221">
        <w:t xml:space="preserve"> devices and secure </w:t>
      </w:r>
      <w:proofErr w:type="spellStart"/>
      <w:r w:rsidRPr="00723221">
        <w:t>AIoT</w:t>
      </w:r>
      <w:proofErr w:type="spellEnd"/>
      <w:r w:rsidRPr="00723221">
        <w:t xml:space="preserve"> communication</w:t>
      </w:r>
    </w:p>
    <w:p w14:paraId="33471823" w14:textId="77777777" w:rsidR="00B36905" w:rsidRPr="00723221" w:rsidRDefault="00B36905" w:rsidP="00B36905">
      <w:pPr>
        <w:rPr>
          <w:rFonts w:eastAsia="DengXian"/>
        </w:rPr>
      </w:pPr>
      <w:r w:rsidRPr="00723221">
        <w:rPr>
          <w:rFonts w:eastAsia="DengXian"/>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 xml:space="preserve">The </w:t>
      </w:r>
      <w:proofErr w:type="spellStart"/>
      <w:r w:rsidRPr="00723221">
        <w:t>AIoT</w:t>
      </w:r>
      <w:proofErr w:type="spellEnd"/>
      <w:r w:rsidRPr="00723221">
        <w:t xml:space="preserve">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 xml:space="preserve">Device individual ID and corresponding credentials are used for the security protection of the individual ID and the </w:t>
      </w:r>
      <w:proofErr w:type="spellStart"/>
      <w:r w:rsidRPr="00723221">
        <w:t>AIoT</w:t>
      </w:r>
      <w:proofErr w:type="spellEnd"/>
      <w:r w:rsidRPr="00723221">
        <w:t xml:space="preserve"> data destined to the individual ID. The device ID may be in the format of &lt;</w:t>
      </w:r>
      <w:proofErr w:type="spellStart"/>
      <w:r w:rsidRPr="00723221">
        <w:t>hardwareID@MNO-ID</w:t>
      </w:r>
      <w:proofErr w:type="spellEnd"/>
      <w:r w:rsidRPr="00723221">
        <w:t>&gt; or &lt;</w:t>
      </w:r>
      <w:proofErr w:type="spellStart"/>
      <w:r w:rsidRPr="00723221">
        <w:t>hardwareID@manufacturer-ID</w:t>
      </w:r>
      <w:proofErr w:type="spellEnd"/>
      <w:r w:rsidRPr="00723221">
        <w:t>&gt;.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w:t>
      </w:r>
      <w:proofErr w:type="spellStart"/>
      <w:r w:rsidRPr="00723221">
        <w:t>AIoT</w:t>
      </w:r>
      <w:proofErr w:type="spellEnd"/>
      <w:r w:rsidRPr="00723221">
        <w:t xml:space="preserve"> data destined to the group ID. </w:t>
      </w:r>
      <w:r w:rsidRPr="009A6523">
        <w:t>The group of devices can be organized by sharing the same service, so t</w:t>
      </w:r>
      <w:r w:rsidRPr="00723221">
        <w:t>he group IDs may be in the format of &lt;</w:t>
      </w:r>
      <w:proofErr w:type="spellStart"/>
      <w:r w:rsidRPr="00723221">
        <w:t>applicaitonID@SP-ID</w:t>
      </w:r>
      <w:proofErr w:type="spellEnd"/>
      <w:r w:rsidRPr="00723221">
        <w:t xml:space="preserve">&gt; wherein the SP-ID is the service provide ID or </w:t>
      </w:r>
      <w:proofErr w:type="spellStart"/>
      <w:r w:rsidRPr="00723221">
        <w:t>AIoT</w:t>
      </w:r>
      <w:proofErr w:type="spellEnd"/>
      <w:r w:rsidRPr="00723221">
        <w:t xml:space="preserve"> AF/AS ID.</w:t>
      </w:r>
    </w:p>
    <w:p w14:paraId="6642F7D4" w14:textId="77777777" w:rsidR="00B36905" w:rsidRPr="00723221" w:rsidRDefault="00B36905" w:rsidP="00B36905">
      <w:pPr>
        <w:pStyle w:val="B1"/>
      </w:pPr>
      <w:r w:rsidRPr="00723221">
        <w:t>0b</w:t>
      </w:r>
      <w:r>
        <w:t>.</w:t>
      </w:r>
      <w:r>
        <w:tab/>
      </w:r>
      <w:r w:rsidRPr="00723221">
        <w:t xml:space="preserve">The UDM/UDR is provisioned with subscription data for each </w:t>
      </w:r>
      <w:proofErr w:type="spellStart"/>
      <w:r w:rsidRPr="00723221">
        <w:t>AIoT</w:t>
      </w:r>
      <w:proofErr w:type="spellEnd"/>
      <w:r w:rsidRPr="00723221">
        <w:t xml:space="preserve"> device, for which the </w:t>
      </w:r>
      <w:proofErr w:type="spellStart"/>
      <w:r w:rsidRPr="00723221">
        <w:t>AIoT</w:t>
      </w:r>
      <w:proofErr w:type="spellEnd"/>
      <w:r w:rsidRPr="00723221">
        <w:t xml:space="preserve"> service is enabled in the communication system. The </w:t>
      </w:r>
      <w:proofErr w:type="spellStart"/>
      <w:r w:rsidRPr="00723221">
        <w:t>AIoT</w:t>
      </w:r>
      <w:proofErr w:type="spellEnd"/>
      <w:r w:rsidRPr="00723221">
        <w:t xml:space="preserve">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 xml:space="preserve">a list of </w:t>
      </w:r>
      <w:proofErr w:type="spellStart"/>
      <w:r w:rsidRPr="00723221">
        <w:t>AIoT</w:t>
      </w:r>
      <w:proofErr w:type="spellEnd"/>
      <w:r w:rsidRPr="00723221">
        <w:t xml:space="preserve">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 xml:space="preserve">a status of the individual ID validation, e.g. the status being success or failure. This status may be updated by the </w:t>
      </w:r>
      <w:proofErr w:type="spellStart"/>
      <w:r w:rsidRPr="00723221">
        <w:t>AIoT</w:t>
      </w:r>
      <w:proofErr w:type="spellEnd"/>
      <w:r w:rsidRPr="00723221">
        <w:t xml:space="preserve">-GW when the </w:t>
      </w:r>
      <w:proofErr w:type="spellStart"/>
      <w:r w:rsidRPr="00723221">
        <w:t>AIoT</w:t>
      </w:r>
      <w:proofErr w:type="spellEnd"/>
      <w:r w:rsidRPr="00723221">
        <w:t xml:space="preserve">-GW performs verification of the individual device ID, e.g. when the </w:t>
      </w:r>
      <w:proofErr w:type="spellStart"/>
      <w:r w:rsidRPr="00723221">
        <w:t>AIoT</w:t>
      </w:r>
      <w:proofErr w:type="spellEnd"/>
      <w:r w:rsidRPr="00723221">
        <w:t xml:space="preserve"> device sends UL </w:t>
      </w:r>
      <w:proofErr w:type="spellStart"/>
      <w:r w:rsidRPr="00723221">
        <w:t>AIoT</w:t>
      </w:r>
      <w:proofErr w:type="spellEnd"/>
      <w:r w:rsidRPr="00723221">
        <w:t xml:space="preserve"> data.</w:t>
      </w:r>
    </w:p>
    <w:p w14:paraId="64C9B6F1" w14:textId="77777777" w:rsidR="00B36905" w:rsidRPr="00723221" w:rsidRDefault="00B36905" w:rsidP="00B36905">
      <w:pPr>
        <w:pStyle w:val="B2"/>
      </w:pPr>
      <w:r w:rsidRPr="00723221">
        <w:t>-</w:t>
      </w:r>
      <w:r w:rsidRPr="00723221">
        <w:tab/>
        <w:t xml:space="preserve">enabled or disabled state for the </w:t>
      </w:r>
      <w:proofErr w:type="spellStart"/>
      <w:r w:rsidRPr="00723221">
        <w:t>AIoT</w:t>
      </w:r>
      <w:proofErr w:type="spellEnd"/>
      <w:r w:rsidRPr="00723221">
        <w:t xml:space="preserve"> device. It means whether the </w:t>
      </w:r>
      <w:proofErr w:type="spellStart"/>
      <w:r w:rsidRPr="00723221">
        <w:t>AIoT</w:t>
      </w:r>
      <w:proofErr w:type="spellEnd"/>
      <w:r w:rsidRPr="00723221">
        <w:t xml:space="preserve"> device is allowed or not allowed to transmit </w:t>
      </w:r>
      <w:proofErr w:type="spellStart"/>
      <w:r w:rsidRPr="00723221">
        <w:t>AIoT</w:t>
      </w:r>
      <w:proofErr w:type="spellEnd"/>
      <w:r w:rsidRPr="00723221">
        <w:t xml:space="preserve"> data or to be on service.</w:t>
      </w:r>
    </w:p>
    <w:p w14:paraId="297C1D7C" w14:textId="77777777" w:rsidR="00B36905" w:rsidRPr="00723221" w:rsidRDefault="00B36905" w:rsidP="00B36905">
      <w:pPr>
        <w:pStyle w:val="B2"/>
      </w:pPr>
      <w:r w:rsidRPr="00723221">
        <w:t>-</w:t>
      </w:r>
      <w:r w:rsidRPr="00723221">
        <w:tab/>
        <w:t xml:space="preserve">location information of the </w:t>
      </w:r>
      <w:proofErr w:type="spellStart"/>
      <w:r w:rsidRPr="00723221">
        <w:t>AIoT</w:t>
      </w:r>
      <w:proofErr w:type="spellEnd"/>
      <w:r w:rsidRPr="00723221">
        <w:t xml:space="preserve"> device, e.g. last </w:t>
      </w:r>
      <w:proofErr w:type="spellStart"/>
      <w:r w:rsidRPr="00723221">
        <w:t>AIoT</w:t>
      </w:r>
      <w:proofErr w:type="spellEnd"/>
      <w:r w:rsidRPr="00723221">
        <w:t xml:space="preserve"> reader node ID or </w:t>
      </w:r>
      <w:proofErr w:type="spellStart"/>
      <w:r w:rsidRPr="00723221">
        <w:t>AIoT</w:t>
      </w:r>
      <w:proofErr w:type="spellEnd"/>
      <w:r w:rsidRPr="00723221">
        <w:t xml:space="preserve"> cell ID.</w:t>
      </w:r>
    </w:p>
    <w:p w14:paraId="1983E109" w14:textId="77777777" w:rsidR="00B36905" w:rsidRPr="00667E10" w:rsidRDefault="00B36905" w:rsidP="00B36905">
      <w:pPr>
        <w:pStyle w:val="B1"/>
      </w:pPr>
      <w:r>
        <w:t>1.</w:t>
      </w:r>
      <w:r>
        <w:tab/>
        <w:t xml:space="preserve">The </w:t>
      </w:r>
      <w:proofErr w:type="spellStart"/>
      <w:r>
        <w:t>AIoT</w:t>
      </w:r>
      <w:proofErr w:type="spellEnd"/>
      <w:r>
        <w:t xml:space="preserve">-GW is triggers DL data/signalling to the </w:t>
      </w:r>
      <w:proofErr w:type="spellStart"/>
      <w:r>
        <w:t>AIoT</w:t>
      </w:r>
      <w:proofErr w:type="spellEnd"/>
      <w:r>
        <w:t xml:space="preserve"> device or a group of </w:t>
      </w:r>
      <w:proofErr w:type="spellStart"/>
      <w:r>
        <w:t>AIoT</w:t>
      </w:r>
      <w:proofErr w:type="spellEnd"/>
      <w:r>
        <w:t xml:space="preserve"> devices. This may be triggered by data received from the </w:t>
      </w:r>
      <w:proofErr w:type="spellStart"/>
      <w:r>
        <w:t>AIoT</w:t>
      </w:r>
      <w:proofErr w:type="spellEnd"/>
      <w:r>
        <w:t xml:space="preserve"> AF/AS. The request from the </w:t>
      </w:r>
      <w:proofErr w:type="spellStart"/>
      <w:r>
        <w:t>AIoT</w:t>
      </w:r>
      <w:proofErr w:type="spellEnd"/>
      <w:r>
        <w:t xml:space="preserve"> AF/AS can include: </w:t>
      </w:r>
      <w:proofErr w:type="spellStart"/>
      <w:r>
        <w:t>AIoT</w:t>
      </w:r>
      <w:proofErr w:type="spellEnd"/>
      <w:r>
        <w:t xml:space="preserve"> Session ID, list of destination transmission areas, destination Group ID or list of Device IDs, </w:t>
      </w:r>
      <w:proofErr w:type="spellStart"/>
      <w:r>
        <w:t>AIoT</w:t>
      </w:r>
      <w:proofErr w:type="spellEnd"/>
      <w:r>
        <w:t xml:space="preserve"> data (e.g. containing a "command" to the device) which may include the </w:t>
      </w:r>
      <w:proofErr w:type="spellStart"/>
      <w:r>
        <w:t>AIoT</w:t>
      </w:r>
      <w:proofErr w:type="spellEnd"/>
      <w:r>
        <w:t xml:space="preserve"> service type, AIOT service policy (priority for the AIOT data transmission,</w:t>
      </w:r>
      <w:r w:rsidRPr="00065544">
        <w:t xml:space="preserve"> </w:t>
      </w:r>
      <w:r>
        <w:t>service duration, periodic transmission frequency if it’s periodic transmission,</w:t>
      </w:r>
      <w:r w:rsidRPr="009F120F">
        <w:t xml:space="preserve"> </w:t>
      </w:r>
      <w:r>
        <w:t xml:space="preserve">aggregation waiting time for group transmission if the communication is for a group of </w:t>
      </w:r>
      <w:proofErr w:type="spellStart"/>
      <w:r>
        <w:t>AioT</w:t>
      </w:r>
      <w:proofErr w:type="spellEnd"/>
      <w:r>
        <w:t xml:space="preserve"> devices), reporting </w:t>
      </w:r>
      <w:proofErr w:type="spellStart"/>
      <w:r>
        <w:t>AIoT</w:t>
      </w:r>
      <w:proofErr w:type="spellEnd"/>
      <w:r>
        <w:t xml:space="preserve"> AS address.</w:t>
      </w:r>
    </w:p>
    <w:p w14:paraId="735CD894" w14:textId="77777777" w:rsidR="00B36905" w:rsidRPr="00667E10" w:rsidRDefault="00B36905" w:rsidP="00B36905">
      <w:pPr>
        <w:pStyle w:val="B1"/>
      </w:pPr>
      <w:r w:rsidRPr="00667E10">
        <w:t>2a.</w:t>
      </w:r>
      <w:r w:rsidRPr="00667E10">
        <w:tab/>
        <w:t xml:space="preserve">The </w:t>
      </w:r>
      <w:proofErr w:type="spellStart"/>
      <w:r w:rsidRPr="00667E10">
        <w:t>AIoT</w:t>
      </w:r>
      <w:proofErr w:type="spellEnd"/>
      <w:r w:rsidRPr="00667E10">
        <w:t xml:space="preserve">-GW may retrieve from the UDM either the </w:t>
      </w:r>
      <w:proofErr w:type="spellStart"/>
      <w:r w:rsidRPr="00667E10">
        <w:t>AIoT</w:t>
      </w:r>
      <w:proofErr w:type="spellEnd"/>
      <w:r w:rsidRPr="00667E10">
        <w:t xml:space="preserve">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 xml:space="preserve">The </w:t>
      </w:r>
      <w:proofErr w:type="spellStart"/>
      <w:r>
        <w:t>AIoT</w:t>
      </w:r>
      <w:proofErr w:type="spellEnd"/>
      <w:r>
        <w:t xml:space="preserve">-GW stores the IoT data/signalling for DL transmission. In this sense, the </w:t>
      </w:r>
      <w:proofErr w:type="spellStart"/>
      <w:r>
        <w:t>AIoT</w:t>
      </w:r>
      <w:proofErr w:type="spellEnd"/>
      <w:r>
        <w:t xml:space="preserve"> -GW applies the store-and-forward functionality for DL data.</w:t>
      </w:r>
    </w:p>
    <w:p w14:paraId="5E0D6C7A" w14:textId="77777777" w:rsidR="00B36905" w:rsidRDefault="00B36905" w:rsidP="00B36905">
      <w:pPr>
        <w:pStyle w:val="B1"/>
      </w:pPr>
      <w:r>
        <w:t>4.</w:t>
      </w:r>
      <w:r>
        <w:tab/>
        <w:t xml:space="preserve">The </w:t>
      </w:r>
      <w:proofErr w:type="spellStart"/>
      <w:r>
        <w:t>AIoT</w:t>
      </w:r>
      <w:proofErr w:type="spellEnd"/>
      <w:r>
        <w:t xml:space="preserve">-GW can send a response to the </w:t>
      </w:r>
      <w:proofErr w:type="spellStart"/>
      <w:r>
        <w:t>AIoT</w:t>
      </w:r>
      <w:proofErr w:type="spellEnd"/>
      <w:r>
        <w:t xml:space="preserve"> AF to acknowledge (or indicate failure) that the </w:t>
      </w:r>
      <w:proofErr w:type="spellStart"/>
      <w:r>
        <w:t>AIoT</w:t>
      </w:r>
      <w:proofErr w:type="spellEnd"/>
      <w:r>
        <w:t xml:space="preserve"> data/signalling from step 1 has been authorised and stored for DL transmission.</w:t>
      </w:r>
    </w:p>
    <w:p w14:paraId="44076FD8" w14:textId="77777777" w:rsidR="00B36905" w:rsidRDefault="00B36905" w:rsidP="00B36905">
      <w:pPr>
        <w:pStyle w:val="B1"/>
      </w:pPr>
      <w:r>
        <w:t>5.</w:t>
      </w:r>
      <w:r>
        <w:tab/>
        <w:t xml:space="preserve">The </w:t>
      </w:r>
      <w:proofErr w:type="spellStart"/>
      <w:r>
        <w:t>AIoT</w:t>
      </w:r>
      <w:proofErr w:type="spellEnd"/>
      <w:r>
        <w:t xml:space="preserve">-GW creates DL </w:t>
      </w:r>
      <w:proofErr w:type="spellStart"/>
      <w:r>
        <w:t>AIoT</w:t>
      </w:r>
      <w:proofErr w:type="spellEnd"/>
      <w:r>
        <w:t xml:space="preserve"> signalling for transmission or store the </w:t>
      </w:r>
      <w:proofErr w:type="spellStart"/>
      <w:r>
        <w:t>AIoT</w:t>
      </w:r>
      <w:proofErr w:type="spellEnd"/>
      <w:r>
        <w:t xml:space="preserve"> data received in step 1. The </w:t>
      </w:r>
      <w:proofErr w:type="spellStart"/>
      <w:r>
        <w:t>AIoT</w:t>
      </w:r>
      <w:proofErr w:type="spellEnd"/>
      <w:r>
        <w:t xml:space="preserve"> signalling is meant to be processed by the </w:t>
      </w:r>
      <w:proofErr w:type="spellStart"/>
      <w:r>
        <w:t>AIoT</w:t>
      </w:r>
      <w:proofErr w:type="spellEnd"/>
      <w:r>
        <w:t xml:space="preserve"> reader node which performs the </w:t>
      </w:r>
      <w:proofErr w:type="spellStart"/>
      <w:r>
        <w:t>AIoT</w:t>
      </w:r>
      <w:proofErr w:type="spellEnd"/>
      <w:r>
        <w:t xml:space="preserve"> radio transmission. The DL </w:t>
      </w:r>
      <w:proofErr w:type="spellStart"/>
      <w:r>
        <w:t>AIoT</w:t>
      </w:r>
      <w:proofErr w:type="spellEnd"/>
      <w:r>
        <w:t xml:space="preserve">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 xml:space="preserve">service/application identifier, e.g. </w:t>
      </w:r>
      <w:proofErr w:type="spellStart"/>
      <w:r>
        <w:t>AIoT</w:t>
      </w:r>
      <w:proofErr w:type="spellEnd"/>
      <w:r>
        <w:t xml:space="preserve"> service ID, which is meant to identify the </w:t>
      </w:r>
      <w:proofErr w:type="spellStart"/>
      <w:r>
        <w:t>AIoT</w:t>
      </w:r>
      <w:proofErr w:type="spellEnd"/>
      <w:r>
        <w:t xml:space="preserve"> application at the </w:t>
      </w:r>
      <w:proofErr w:type="spellStart"/>
      <w:r>
        <w:t>AIoT</w:t>
      </w:r>
      <w:proofErr w:type="spellEnd"/>
      <w:r>
        <w:t xml:space="preserve"> device, since there may be multiple </w:t>
      </w:r>
      <w:proofErr w:type="spellStart"/>
      <w:r>
        <w:t>AIoT</w:t>
      </w:r>
      <w:proofErr w:type="spellEnd"/>
      <w:r>
        <w:t xml:space="preserve"> applications installed or running at the </w:t>
      </w:r>
      <w:proofErr w:type="spellStart"/>
      <w:r>
        <w:t>AIoT</w:t>
      </w:r>
      <w:proofErr w:type="spellEnd"/>
      <w:r>
        <w:t xml:space="preserve"> device. This identifier may further include a port ID of the </w:t>
      </w:r>
      <w:proofErr w:type="spellStart"/>
      <w:r>
        <w:t>AIoT</w:t>
      </w:r>
      <w:proofErr w:type="spellEnd"/>
      <w:r>
        <w:t xml:space="preserve"> application.</w:t>
      </w:r>
    </w:p>
    <w:p w14:paraId="7E070A53" w14:textId="77777777" w:rsidR="00B36905" w:rsidRDefault="00B36905" w:rsidP="00B36905">
      <w:pPr>
        <w:pStyle w:val="B2"/>
      </w:pPr>
      <w:r>
        <w:t>-</w:t>
      </w:r>
      <w:r>
        <w:tab/>
        <w:t>DL Message Authentication Code (</w:t>
      </w:r>
      <w:proofErr w:type="spellStart"/>
      <w:r>
        <w:t>MAuC</w:t>
      </w:r>
      <w:proofErr w:type="spellEnd"/>
      <w:r>
        <w:t>) corresponding to the destination identifier.</w:t>
      </w:r>
    </w:p>
    <w:p w14:paraId="6F24181F" w14:textId="77777777" w:rsidR="00B36905" w:rsidRDefault="00B36905" w:rsidP="00B36905">
      <w:pPr>
        <w:pStyle w:val="B2"/>
      </w:pPr>
      <w:r>
        <w:t>-</w:t>
      </w:r>
      <w:r>
        <w:tab/>
        <w:t xml:space="preserve">DL </w:t>
      </w:r>
      <w:proofErr w:type="spellStart"/>
      <w:r>
        <w:t>AIoT</w:t>
      </w:r>
      <w:proofErr w:type="spellEnd"/>
      <w:r>
        <w:t xml:space="preserve"> signalling or DL </w:t>
      </w:r>
      <w:proofErr w:type="spellStart"/>
      <w:r>
        <w:t>AIoT</w:t>
      </w:r>
      <w:proofErr w:type="spellEnd"/>
      <w:r>
        <w:t xml:space="preserve"> data. The difference is that the </w:t>
      </w:r>
      <w:proofErr w:type="spellStart"/>
      <w:r>
        <w:t>AIoT</w:t>
      </w:r>
      <w:proofErr w:type="spellEnd"/>
      <w:r>
        <w:t xml:space="preserve"> signalling is used for inventory type of service where no data/command is written in the </w:t>
      </w:r>
      <w:proofErr w:type="spellStart"/>
      <w:r>
        <w:t>AIoT</w:t>
      </w:r>
      <w:proofErr w:type="spellEnd"/>
      <w:r>
        <w:t xml:space="preserve"> device, whereas the </w:t>
      </w:r>
      <w:proofErr w:type="spellStart"/>
      <w:r>
        <w:t>AIoT</w:t>
      </w:r>
      <w:proofErr w:type="spellEnd"/>
      <w:r>
        <w:t xml:space="preserve"> data carries a data/command to be written or stored in the </w:t>
      </w:r>
      <w:proofErr w:type="spellStart"/>
      <w:r>
        <w:t>AIoT</w:t>
      </w:r>
      <w:proofErr w:type="spellEnd"/>
      <w:r>
        <w:t xml:space="preserve">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 xml:space="preserve">The </w:t>
      </w:r>
      <w:proofErr w:type="spellStart"/>
      <w:r w:rsidRPr="00723221">
        <w:t>AIoT</w:t>
      </w:r>
      <w:proofErr w:type="spellEnd"/>
      <w:r w:rsidRPr="00723221">
        <w:t xml:space="preserve">-GW also selects an </w:t>
      </w:r>
      <w:proofErr w:type="spellStart"/>
      <w:r w:rsidRPr="00723221">
        <w:t>AIoT</w:t>
      </w:r>
      <w:proofErr w:type="spellEnd"/>
      <w:r w:rsidRPr="00723221">
        <w:t xml:space="preserve"> reader node (e.g. BS or UE as intermediate node) to which to forward the request for </w:t>
      </w:r>
      <w:proofErr w:type="spellStart"/>
      <w:r w:rsidRPr="00723221">
        <w:t>AIoT</w:t>
      </w:r>
      <w:proofErr w:type="spellEnd"/>
      <w:r w:rsidRPr="00723221">
        <w:t xml:space="preserve"> data/signalling transmission.</w:t>
      </w:r>
    </w:p>
    <w:p w14:paraId="1330AEDD" w14:textId="77777777" w:rsidR="00B36905" w:rsidRDefault="00B36905" w:rsidP="00B36905">
      <w:pPr>
        <w:pStyle w:val="B1"/>
        <w:rPr>
          <w:lang w:eastAsia="en-US"/>
        </w:rPr>
      </w:pPr>
      <w:bookmarkStart w:id="919" w:name="_Toc148441680"/>
      <w:r>
        <w:rPr>
          <w:lang w:eastAsia="en-US"/>
        </w:rPr>
        <w:t>6.</w:t>
      </w:r>
      <w:r>
        <w:rPr>
          <w:lang w:eastAsia="en-US"/>
        </w:rPr>
        <w:tab/>
        <w:t xml:space="preserve">The </w:t>
      </w:r>
      <w:proofErr w:type="spellStart"/>
      <w:r>
        <w:rPr>
          <w:lang w:eastAsia="en-US"/>
        </w:rPr>
        <w:t>AIoT</w:t>
      </w:r>
      <w:proofErr w:type="spellEnd"/>
      <w:r>
        <w:rPr>
          <w:lang w:eastAsia="en-US"/>
        </w:rPr>
        <w:t xml:space="preserve">-GW sends the </w:t>
      </w:r>
      <w:proofErr w:type="spellStart"/>
      <w:r>
        <w:rPr>
          <w:lang w:eastAsia="en-US"/>
        </w:rPr>
        <w:t>AIoT</w:t>
      </w:r>
      <w:proofErr w:type="spellEnd"/>
      <w:r>
        <w:rPr>
          <w:lang w:eastAsia="en-US"/>
        </w:rPr>
        <w:t xml:space="preserve"> data/signalling request message to the selected </w:t>
      </w:r>
      <w:proofErr w:type="spellStart"/>
      <w:r>
        <w:rPr>
          <w:lang w:eastAsia="en-US"/>
        </w:rPr>
        <w:t>AIoT</w:t>
      </w:r>
      <w:proofErr w:type="spellEnd"/>
      <w:r>
        <w:rPr>
          <w:lang w:eastAsia="en-US"/>
        </w:rPr>
        <w:t xml:space="preserve"> reader. The </w:t>
      </w:r>
      <w:proofErr w:type="spellStart"/>
      <w:r>
        <w:rPr>
          <w:lang w:eastAsia="en-US"/>
        </w:rPr>
        <w:t>AIoT</w:t>
      </w:r>
      <w:proofErr w:type="spellEnd"/>
      <w:r>
        <w:rPr>
          <w:lang w:eastAsia="en-US"/>
        </w:rPr>
        <w:t xml:space="preserve">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 xml:space="preserve">When the </w:t>
      </w:r>
      <w:proofErr w:type="spellStart"/>
      <w:r>
        <w:rPr>
          <w:lang w:eastAsia="en-US"/>
        </w:rPr>
        <w:t>AIoT</w:t>
      </w:r>
      <w:proofErr w:type="spellEnd"/>
      <w:r>
        <w:rPr>
          <w:lang w:eastAsia="en-US"/>
        </w:rPr>
        <w:t xml:space="preserve"> service  duration time starts if those parameters are presented in step 5, The </w:t>
      </w:r>
      <w:proofErr w:type="spellStart"/>
      <w:r>
        <w:rPr>
          <w:lang w:eastAsia="en-US"/>
        </w:rPr>
        <w:t>AIoT</w:t>
      </w:r>
      <w:proofErr w:type="spellEnd"/>
      <w:r>
        <w:rPr>
          <w:lang w:eastAsia="en-US"/>
        </w:rPr>
        <w:t xml:space="preserve"> reader transmits the received </w:t>
      </w:r>
      <w:proofErr w:type="spellStart"/>
      <w:r>
        <w:rPr>
          <w:lang w:eastAsia="en-US"/>
        </w:rPr>
        <w:t>AIoT</w:t>
      </w:r>
      <w:proofErr w:type="spellEnd"/>
      <w:r>
        <w:rPr>
          <w:lang w:eastAsia="en-US"/>
        </w:rPr>
        <w:t xml:space="preserve"> data or </w:t>
      </w:r>
      <w:proofErr w:type="spellStart"/>
      <w:r>
        <w:rPr>
          <w:lang w:eastAsia="en-US"/>
        </w:rPr>
        <w:t>AIoT</w:t>
      </w:r>
      <w:proofErr w:type="spellEnd"/>
      <w:r>
        <w:rPr>
          <w:lang w:eastAsia="en-US"/>
        </w:rPr>
        <w:t xml:space="preserve"> signalling over the radio interface to the </w:t>
      </w:r>
      <w:proofErr w:type="spellStart"/>
      <w:r>
        <w:rPr>
          <w:lang w:eastAsia="en-US"/>
        </w:rPr>
        <w:t>AIoT</w:t>
      </w:r>
      <w:proofErr w:type="spellEnd"/>
      <w:r>
        <w:rPr>
          <w:lang w:eastAsia="en-US"/>
        </w:rPr>
        <w:t xml:space="preserve"> device.</w:t>
      </w:r>
    </w:p>
    <w:p w14:paraId="1E243740" w14:textId="77777777" w:rsidR="00B36905" w:rsidRDefault="00B36905" w:rsidP="00B36905">
      <w:pPr>
        <w:pStyle w:val="B1"/>
        <w:rPr>
          <w:lang w:eastAsia="en-US"/>
        </w:rPr>
      </w:pPr>
      <w:r>
        <w:rPr>
          <w:lang w:eastAsia="en-US"/>
        </w:rPr>
        <w:t>8a.</w:t>
      </w:r>
      <w:r>
        <w:rPr>
          <w:lang w:eastAsia="en-US"/>
        </w:rPr>
        <w:tab/>
        <w:t xml:space="preserve">The </w:t>
      </w:r>
      <w:proofErr w:type="spellStart"/>
      <w:r>
        <w:rPr>
          <w:lang w:eastAsia="en-US"/>
        </w:rPr>
        <w:t>AIoT</w:t>
      </w:r>
      <w:proofErr w:type="spellEnd"/>
      <w:r>
        <w:rPr>
          <w:lang w:eastAsia="en-US"/>
        </w:rPr>
        <w:t xml:space="preserve"> device verifies whether the authentication code (e.g. </w:t>
      </w:r>
      <w:proofErr w:type="spellStart"/>
      <w:r>
        <w:rPr>
          <w:lang w:eastAsia="en-US"/>
        </w:rPr>
        <w:t>MAuC</w:t>
      </w:r>
      <w:proofErr w:type="spellEnd"/>
      <w:r>
        <w:rPr>
          <w:lang w:eastAsia="en-US"/>
        </w:rPr>
        <w:t>)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 xml:space="preserve">The </w:t>
      </w:r>
      <w:proofErr w:type="spellStart"/>
      <w:r>
        <w:rPr>
          <w:lang w:eastAsia="en-US"/>
        </w:rPr>
        <w:t>AIoT</w:t>
      </w:r>
      <w:proofErr w:type="spellEnd"/>
      <w:r>
        <w:rPr>
          <w:lang w:eastAsia="en-US"/>
        </w:rPr>
        <w:t xml:space="preserve"> device creates an UL </w:t>
      </w:r>
      <w:proofErr w:type="spellStart"/>
      <w:r>
        <w:rPr>
          <w:lang w:eastAsia="en-US"/>
        </w:rPr>
        <w:t>AIoT</w:t>
      </w:r>
      <w:proofErr w:type="spellEnd"/>
      <w:r>
        <w:rPr>
          <w:lang w:eastAsia="en-US"/>
        </w:rPr>
        <w:t xml:space="preserve"> data/signalling for transmission (e.g. for backscattering). The UL message or PDU is transmitted using the individual device ID, optional group ID if group ID is included in the DL </w:t>
      </w:r>
      <w:proofErr w:type="spellStart"/>
      <w:r>
        <w:rPr>
          <w:lang w:eastAsia="en-US"/>
        </w:rPr>
        <w:t>AIoT</w:t>
      </w:r>
      <w:proofErr w:type="spellEnd"/>
      <w:r>
        <w:rPr>
          <w:lang w:eastAsia="en-US"/>
        </w:rPr>
        <w:t xml:space="preserve"> data/signalling and security protected by UL </w:t>
      </w:r>
      <w:proofErr w:type="spellStart"/>
      <w:r>
        <w:rPr>
          <w:lang w:eastAsia="en-US"/>
        </w:rPr>
        <w:t>MAuC</w:t>
      </w:r>
      <w:proofErr w:type="spellEnd"/>
      <w:r>
        <w:rPr>
          <w:lang w:eastAsia="en-US"/>
        </w:rPr>
        <w:t xml:space="preserve">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 xml:space="preserve">The </w:t>
      </w:r>
      <w:proofErr w:type="spellStart"/>
      <w:r>
        <w:rPr>
          <w:lang w:eastAsia="en-US"/>
        </w:rPr>
        <w:t>AIoT</w:t>
      </w:r>
      <w:proofErr w:type="spellEnd"/>
      <w:r>
        <w:rPr>
          <w:lang w:eastAsia="en-US"/>
        </w:rPr>
        <w:t xml:space="preserve"> reader can create and sends an </w:t>
      </w:r>
      <w:proofErr w:type="spellStart"/>
      <w:r>
        <w:rPr>
          <w:lang w:eastAsia="en-US"/>
        </w:rPr>
        <w:t>AIoT</w:t>
      </w:r>
      <w:proofErr w:type="spellEnd"/>
      <w:r>
        <w:rPr>
          <w:lang w:eastAsia="en-US"/>
        </w:rPr>
        <w:t xml:space="preserve"> report to the </w:t>
      </w:r>
      <w:proofErr w:type="spellStart"/>
      <w:r>
        <w:rPr>
          <w:lang w:eastAsia="en-US"/>
        </w:rPr>
        <w:t>AIoT</w:t>
      </w:r>
      <w:proofErr w:type="spellEnd"/>
      <w:r>
        <w:rPr>
          <w:lang w:eastAsia="en-US"/>
        </w:rPr>
        <w:t xml:space="preserve">-GW. The </w:t>
      </w:r>
      <w:proofErr w:type="spellStart"/>
      <w:r>
        <w:rPr>
          <w:lang w:eastAsia="en-US"/>
        </w:rPr>
        <w:t>AIoT</w:t>
      </w:r>
      <w:proofErr w:type="spellEnd"/>
      <w:r>
        <w:rPr>
          <w:lang w:eastAsia="en-US"/>
        </w:rPr>
        <w:t xml:space="preserve"> report includes the device ID, optional group ID if group ID is included in the DL </w:t>
      </w:r>
      <w:proofErr w:type="spellStart"/>
      <w:r>
        <w:rPr>
          <w:lang w:eastAsia="en-US"/>
        </w:rPr>
        <w:t>AIoT</w:t>
      </w:r>
      <w:proofErr w:type="spellEnd"/>
      <w:r>
        <w:rPr>
          <w:lang w:eastAsia="en-US"/>
        </w:rPr>
        <w:t xml:space="preserve"> data/signalling, UL </w:t>
      </w:r>
      <w:proofErr w:type="spellStart"/>
      <w:r>
        <w:rPr>
          <w:lang w:eastAsia="en-US"/>
        </w:rPr>
        <w:t>MAuC</w:t>
      </w:r>
      <w:proofErr w:type="spellEnd"/>
      <w:r>
        <w:rPr>
          <w:lang w:eastAsia="en-US"/>
        </w:rPr>
        <w:t xml:space="preserve">, </w:t>
      </w:r>
      <w:proofErr w:type="spellStart"/>
      <w:r>
        <w:rPr>
          <w:lang w:eastAsia="en-US"/>
        </w:rPr>
        <w:t>AIoT</w:t>
      </w:r>
      <w:proofErr w:type="spellEnd"/>
      <w:r>
        <w:rPr>
          <w:lang w:eastAsia="en-US"/>
        </w:rPr>
        <w:t xml:space="preserve"> service ID, </w:t>
      </w:r>
      <w:proofErr w:type="spellStart"/>
      <w:r>
        <w:rPr>
          <w:lang w:eastAsia="en-US"/>
        </w:rPr>
        <w:t>AIoT</w:t>
      </w:r>
      <w:proofErr w:type="spellEnd"/>
      <w:r>
        <w:rPr>
          <w:lang w:eastAsia="en-US"/>
        </w:rPr>
        <w:t xml:space="preserve"> data/signalling, </w:t>
      </w:r>
      <w:proofErr w:type="spellStart"/>
      <w:r>
        <w:rPr>
          <w:lang w:eastAsia="en-US"/>
        </w:rPr>
        <w:t>AIoT</w:t>
      </w:r>
      <w:proofErr w:type="spellEnd"/>
      <w:r>
        <w:rPr>
          <w:lang w:eastAsia="en-US"/>
        </w:rPr>
        <w:t xml:space="preserve">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 xml:space="preserve">The </w:t>
      </w:r>
      <w:proofErr w:type="spellStart"/>
      <w:r>
        <w:rPr>
          <w:lang w:eastAsia="en-US"/>
        </w:rPr>
        <w:t>AIoT</w:t>
      </w:r>
      <w:proofErr w:type="spellEnd"/>
      <w:r>
        <w:rPr>
          <w:lang w:eastAsia="en-US"/>
        </w:rPr>
        <w:t xml:space="preserve">-GW verifies the Device ID, or Group ID, and/or UL </w:t>
      </w:r>
      <w:proofErr w:type="spellStart"/>
      <w:r>
        <w:rPr>
          <w:lang w:eastAsia="en-US"/>
        </w:rPr>
        <w:t>MAuC</w:t>
      </w:r>
      <w:proofErr w:type="spellEnd"/>
      <w:r>
        <w:rPr>
          <w:lang w:eastAsia="en-US"/>
        </w:rPr>
        <w:t xml:space="preserve">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 xml:space="preserve">The </w:t>
      </w:r>
      <w:proofErr w:type="spellStart"/>
      <w:r>
        <w:rPr>
          <w:lang w:eastAsia="en-US"/>
        </w:rPr>
        <w:t>AIoT</w:t>
      </w:r>
      <w:proofErr w:type="spellEnd"/>
      <w:r>
        <w:rPr>
          <w:lang w:eastAsia="en-US"/>
        </w:rPr>
        <w:t xml:space="preserve">-GW creates and transmits a notification message to the </w:t>
      </w:r>
      <w:proofErr w:type="spellStart"/>
      <w:r>
        <w:rPr>
          <w:lang w:eastAsia="en-US"/>
        </w:rPr>
        <w:t>AIoT</w:t>
      </w:r>
      <w:proofErr w:type="spellEnd"/>
      <w:r>
        <w:rPr>
          <w:lang w:eastAsia="en-US"/>
        </w:rPr>
        <w:t xml:space="preserve"> AF/AS which includes </w:t>
      </w:r>
      <w:proofErr w:type="spellStart"/>
      <w:r>
        <w:rPr>
          <w:lang w:eastAsia="en-US"/>
        </w:rPr>
        <w:t>AIoT</w:t>
      </w:r>
      <w:proofErr w:type="spellEnd"/>
      <w:r>
        <w:rPr>
          <w:lang w:eastAsia="en-US"/>
        </w:rPr>
        <w:t xml:space="preserve"> Serving ID, </w:t>
      </w:r>
      <w:proofErr w:type="spellStart"/>
      <w:r>
        <w:rPr>
          <w:lang w:eastAsia="en-US"/>
        </w:rPr>
        <w:t>AIoT</w:t>
      </w:r>
      <w:proofErr w:type="spellEnd"/>
      <w:r>
        <w:rPr>
          <w:lang w:eastAsia="en-US"/>
        </w:rPr>
        <w:t xml:space="preserve"> signalling result (Device ID, status (e.g. type of good to which the device is attached), ID verification failed/succeeded), </w:t>
      </w:r>
      <w:proofErr w:type="spellStart"/>
      <w:r>
        <w:rPr>
          <w:lang w:eastAsia="en-US"/>
        </w:rPr>
        <w:t>AIoT</w:t>
      </w:r>
      <w:proofErr w:type="spellEnd"/>
      <w:r>
        <w:rPr>
          <w:lang w:eastAsia="en-US"/>
        </w:rPr>
        <w:t xml:space="preserve"> device location.</w:t>
      </w:r>
      <w:r w:rsidRPr="00135349">
        <w:rPr>
          <w:lang w:eastAsia="en-US"/>
        </w:rPr>
        <w:t xml:space="preserve"> </w:t>
      </w:r>
      <w:r>
        <w:rPr>
          <w:lang w:eastAsia="en-US"/>
        </w:rPr>
        <w:t xml:space="preserve">If the </w:t>
      </w:r>
      <w:proofErr w:type="spellStart"/>
      <w:r>
        <w:rPr>
          <w:lang w:eastAsia="en-US"/>
        </w:rPr>
        <w:t>AIoT</w:t>
      </w:r>
      <w:proofErr w:type="spellEnd"/>
      <w:r>
        <w:rPr>
          <w:lang w:eastAsia="en-US"/>
        </w:rPr>
        <w:t xml:space="preserve"> report includes group ID, </w:t>
      </w:r>
      <w:proofErr w:type="spellStart"/>
      <w:r>
        <w:rPr>
          <w:lang w:eastAsia="en-US"/>
        </w:rPr>
        <w:t>AIoT</w:t>
      </w:r>
      <w:proofErr w:type="spellEnd"/>
      <w:r>
        <w:rPr>
          <w:lang w:eastAsia="en-US"/>
        </w:rPr>
        <w:t xml:space="preserve">-GW </w:t>
      </w:r>
      <w:r>
        <w:rPr>
          <w:lang w:eastAsia="zh-CN"/>
        </w:rPr>
        <w:t xml:space="preserve">performs aggregation and buffering the UL data of the devices with the same group ID during the aggregation waiting time provided by the AF/AS. When the aggregation waiting time expires, the AIOT-GW sends the UL reports of those </w:t>
      </w:r>
      <w:proofErr w:type="spellStart"/>
      <w:r>
        <w:rPr>
          <w:lang w:eastAsia="zh-CN"/>
        </w:rPr>
        <w:t>AIoT</w:t>
      </w:r>
      <w:proofErr w:type="spellEnd"/>
      <w:r>
        <w:rPr>
          <w:lang w:eastAsia="zh-CN"/>
        </w:rPr>
        <w:t xml:space="preserve"> devices belonging to the same group.</w:t>
      </w:r>
    </w:p>
    <w:p w14:paraId="623EB25C" w14:textId="77777777" w:rsidR="00B36905" w:rsidRDefault="00B36905" w:rsidP="00B36905">
      <w:pPr>
        <w:pStyle w:val="B1"/>
        <w:rPr>
          <w:lang w:eastAsia="en-US"/>
        </w:rPr>
      </w:pPr>
      <w:r>
        <w:rPr>
          <w:lang w:eastAsia="en-US"/>
        </w:rPr>
        <w:t>12.</w:t>
      </w:r>
      <w:r>
        <w:rPr>
          <w:lang w:eastAsia="en-US"/>
        </w:rPr>
        <w:tab/>
        <w:t xml:space="preserve">The </w:t>
      </w:r>
      <w:proofErr w:type="spellStart"/>
      <w:r>
        <w:rPr>
          <w:lang w:eastAsia="en-US"/>
        </w:rPr>
        <w:t>AIoT</w:t>
      </w:r>
      <w:proofErr w:type="spellEnd"/>
      <w:r>
        <w:rPr>
          <w:lang w:eastAsia="en-US"/>
        </w:rPr>
        <w:t xml:space="preserve">-GW can update to the UDM for the </w:t>
      </w:r>
      <w:proofErr w:type="spellStart"/>
      <w:r>
        <w:rPr>
          <w:lang w:eastAsia="en-US"/>
        </w:rPr>
        <w:t>AIoT</w:t>
      </w:r>
      <w:proofErr w:type="spellEnd"/>
      <w:r>
        <w:rPr>
          <w:lang w:eastAsia="en-US"/>
        </w:rPr>
        <w:t xml:space="preserve"> device ID status (e.g. verified ID) or device location.</w:t>
      </w:r>
    </w:p>
    <w:p w14:paraId="1A4D6D8F" w14:textId="77777777" w:rsidR="00B36905" w:rsidRPr="00723221" w:rsidRDefault="00B36905" w:rsidP="00B36905">
      <w:pPr>
        <w:pStyle w:val="Heading3"/>
      </w:pPr>
      <w:bookmarkStart w:id="920" w:name="_Toc160698639"/>
      <w:bookmarkStart w:id="921" w:name="_Toc164843957"/>
      <w:bookmarkStart w:id="922" w:name="_Toc164944592"/>
      <w:bookmarkStart w:id="923" w:name="_Toc168318847"/>
      <w:bookmarkStart w:id="924" w:name="_Toc168319363"/>
      <w:bookmarkStart w:id="925" w:name="_Toc168319618"/>
      <w:bookmarkStart w:id="926" w:name="_Toc168319873"/>
      <w:bookmarkStart w:id="927" w:name="_Toc168320127"/>
      <w:bookmarkStart w:id="928" w:name="_Toc168559783"/>
      <w:bookmarkStart w:id="929" w:name="_Toc175890833"/>
      <w:bookmarkStart w:id="930" w:name="_Toc180645781"/>
      <w:bookmarkStart w:id="931" w:name="_Toc183616714"/>
      <w:r w:rsidRPr="00723221">
        <w:t>6.6.4</w:t>
      </w:r>
      <w:r w:rsidRPr="00723221">
        <w:tab/>
        <w:t>Impacts on existing services, entities and interfaces</w:t>
      </w:r>
      <w:bookmarkEnd w:id="919"/>
      <w:bookmarkEnd w:id="920"/>
      <w:bookmarkEnd w:id="921"/>
      <w:bookmarkEnd w:id="922"/>
      <w:bookmarkEnd w:id="923"/>
      <w:bookmarkEnd w:id="924"/>
      <w:bookmarkEnd w:id="925"/>
      <w:bookmarkEnd w:id="926"/>
      <w:bookmarkEnd w:id="927"/>
      <w:bookmarkEnd w:id="928"/>
      <w:bookmarkEnd w:id="929"/>
      <w:bookmarkEnd w:id="930"/>
      <w:bookmarkEnd w:id="931"/>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r>
      <w:proofErr w:type="spellStart"/>
      <w:r>
        <w:rPr>
          <w:lang w:eastAsia="zh-CN"/>
        </w:rPr>
        <w:t>AIoT</w:t>
      </w:r>
      <w:proofErr w:type="spellEnd"/>
      <w:r>
        <w:rPr>
          <w:lang w:eastAsia="zh-CN"/>
        </w:rPr>
        <w:t xml:space="preserve">-GW: a new NF with the functionality described in clause 6.6.2. </w:t>
      </w:r>
      <w:proofErr w:type="spellStart"/>
      <w:r w:rsidRPr="009A6523">
        <w:rPr>
          <w:lang w:eastAsia="zh-CN"/>
        </w:rPr>
        <w:t>AIoT</w:t>
      </w:r>
      <w:proofErr w:type="spellEnd"/>
      <w:r w:rsidRPr="009A6523">
        <w:rPr>
          <w:lang w:eastAsia="zh-CN"/>
        </w:rPr>
        <w: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r>
      <w:proofErr w:type="spellStart"/>
      <w:r>
        <w:rPr>
          <w:lang w:eastAsia="zh-CN"/>
        </w:rPr>
        <w:t>AIoT</w:t>
      </w:r>
      <w:proofErr w:type="spellEnd"/>
      <w:r>
        <w:rPr>
          <w:lang w:eastAsia="zh-CN"/>
        </w:rPr>
        <w:t xml:space="preserve"> reader (BS or UE as intermediate node): supporting 1) </w:t>
      </w:r>
      <w:proofErr w:type="spellStart"/>
      <w:r>
        <w:rPr>
          <w:lang w:eastAsia="zh-CN"/>
        </w:rPr>
        <w:t>AIoT</w:t>
      </w:r>
      <w:proofErr w:type="spellEnd"/>
      <w:r>
        <w:rPr>
          <w:lang w:eastAsia="zh-CN"/>
        </w:rPr>
        <w:t xml:space="preserve"> capabilities to communication with the </w:t>
      </w:r>
      <w:proofErr w:type="spellStart"/>
      <w:r>
        <w:rPr>
          <w:lang w:eastAsia="zh-CN"/>
        </w:rPr>
        <w:t>AIoT</w:t>
      </w:r>
      <w:proofErr w:type="spellEnd"/>
      <w:r>
        <w:rPr>
          <w:lang w:eastAsia="zh-CN"/>
        </w:rPr>
        <w:t xml:space="preserve"> devices and 2) capabilities to receive and store </w:t>
      </w:r>
      <w:proofErr w:type="spellStart"/>
      <w:r>
        <w:rPr>
          <w:lang w:eastAsia="zh-CN"/>
        </w:rPr>
        <w:t>AIoT</w:t>
      </w:r>
      <w:proofErr w:type="spellEnd"/>
      <w:r>
        <w:rPr>
          <w:lang w:eastAsia="zh-CN"/>
        </w:rPr>
        <w:t xml:space="preserve"> signalling/data from the an </w:t>
      </w:r>
      <w:proofErr w:type="spellStart"/>
      <w:r>
        <w:rPr>
          <w:lang w:eastAsia="zh-CN"/>
        </w:rPr>
        <w:t>AIoT</w:t>
      </w:r>
      <w:proofErr w:type="spellEnd"/>
      <w:r>
        <w:rPr>
          <w:lang w:eastAsia="zh-CN"/>
        </w:rPr>
        <w:t xml:space="preserve">-GW and to transmit </w:t>
      </w:r>
      <w:proofErr w:type="spellStart"/>
      <w:r>
        <w:rPr>
          <w:lang w:eastAsia="zh-CN"/>
        </w:rPr>
        <w:t>AIoT</w:t>
      </w:r>
      <w:proofErr w:type="spellEnd"/>
      <w:r>
        <w:rPr>
          <w:lang w:eastAsia="zh-CN"/>
        </w:rPr>
        <w:t xml:space="preserve"> report to the </w:t>
      </w:r>
      <w:proofErr w:type="spellStart"/>
      <w:r>
        <w:rPr>
          <w:lang w:eastAsia="zh-CN"/>
        </w:rPr>
        <w:t>AIoT</w:t>
      </w:r>
      <w:proofErr w:type="spellEnd"/>
      <w:r>
        <w:rPr>
          <w:lang w:eastAsia="zh-CN"/>
        </w:rPr>
        <w:t>-GW.</w:t>
      </w:r>
    </w:p>
    <w:p w14:paraId="6E30EF6F" w14:textId="77777777" w:rsidR="00B36905" w:rsidRDefault="00B36905" w:rsidP="00B36905">
      <w:pPr>
        <w:pStyle w:val="B1"/>
        <w:rPr>
          <w:lang w:eastAsia="zh-CN"/>
        </w:rPr>
      </w:pPr>
      <w:r>
        <w:rPr>
          <w:lang w:eastAsia="zh-CN"/>
        </w:rPr>
        <w:t>-</w:t>
      </w:r>
      <w:r>
        <w:rPr>
          <w:lang w:eastAsia="zh-CN"/>
        </w:rPr>
        <w:tab/>
        <w:t xml:space="preserve">UDM/UDR: store </w:t>
      </w:r>
      <w:proofErr w:type="spellStart"/>
      <w:r>
        <w:rPr>
          <w:lang w:eastAsia="zh-CN"/>
        </w:rPr>
        <w:t>AIoT</w:t>
      </w:r>
      <w:proofErr w:type="spellEnd"/>
      <w:r>
        <w:rPr>
          <w:lang w:eastAsia="zh-CN"/>
        </w:rPr>
        <w:t xml:space="preserve"> device subscription data and </w:t>
      </w:r>
      <w:proofErr w:type="spellStart"/>
      <w:r>
        <w:rPr>
          <w:lang w:eastAsia="zh-CN"/>
        </w:rPr>
        <w:t>AIoT</w:t>
      </w:r>
      <w:proofErr w:type="spellEnd"/>
      <w:r>
        <w:rPr>
          <w:lang w:eastAsia="zh-CN"/>
        </w:rPr>
        <w:t xml:space="preserve"> application subscription data.</w:t>
      </w:r>
    </w:p>
    <w:p w14:paraId="665E54B5" w14:textId="77777777" w:rsidR="00B36905" w:rsidRPr="00723221" w:rsidRDefault="00B36905" w:rsidP="00B36905">
      <w:pPr>
        <w:pStyle w:val="Heading2"/>
      </w:pPr>
      <w:bookmarkStart w:id="932" w:name="_Toc157501965"/>
      <w:bookmarkStart w:id="933" w:name="_Toc160698640"/>
      <w:bookmarkStart w:id="934" w:name="_Toc164843958"/>
      <w:bookmarkStart w:id="935" w:name="_Toc164944593"/>
      <w:bookmarkStart w:id="936" w:name="_Toc168318848"/>
      <w:bookmarkStart w:id="937" w:name="_Toc168319364"/>
      <w:bookmarkStart w:id="938" w:name="_Toc168319619"/>
      <w:bookmarkStart w:id="939" w:name="_Toc168319874"/>
      <w:bookmarkStart w:id="940" w:name="_Toc168320128"/>
      <w:bookmarkStart w:id="941" w:name="_Toc168559784"/>
      <w:bookmarkStart w:id="942" w:name="_Toc175890834"/>
      <w:bookmarkStart w:id="943" w:name="_Toc180645782"/>
      <w:bookmarkStart w:id="944" w:name="_Toc183616715"/>
      <w:r w:rsidRPr="00723221">
        <w:t>6.7</w:t>
      </w:r>
      <w:r w:rsidRPr="00723221">
        <w:rPr>
          <w:rFonts w:hint="eastAsia"/>
        </w:rPr>
        <w:tab/>
      </w:r>
      <w:r w:rsidRPr="00723221">
        <w:t>Solution</w:t>
      </w:r>
      <w:r w:rsidRPr="00723221">
        <w:rPr>
          <w:rFonts w:hint="eastAsia"/>
        </w:rPr>
        <w:t xml:space="preserve"> #</w:t>
      </w:r>
      <w:r w:rsidRPr="00723221">
        <w:t xml:space="preserve">7: </w:t>
      </w:r>
      <w:bookmarkEnd w:id="932"/>
      <w:r w:rsidRPr="00723221">
        <w:t>Bulk Introduction of Devices to the Network</w:t>
      </w:r>
      <w:bookmarkEnd w:id="933"/>
      <w:bookmarkEnd w:id="934"/>
      <w:bookmarkEnd w:id="935"/>
      <w:bookmarkEnd w:id="936"/>
      <w:bookmarkEnd w:id="937"/>
      <w:bookmarkEnd w:id="938"/>
      <w:bookmarkEnd w:id="939"/>
      <w:bookmarkEnd w:id="940"/>
      <w:bookmarkEnd w:id="941"/>
      <w:bookmarkEnd w:id="942"/>
      <w:bookmarkEnd w:id="943"/>
      <w:bookmarkEnd w:id="944"/>
      <w:r w:rsidRPr="00723221">
        <w:t xml:space="preserve"> </w:t>
      </w:r>
    </w:p>
    <w:p w14:paraId="4BE4866F" w14:textId="77777777" w:rsidR="00B36905" w:rsidRPr="00723221" w:rsidRDefault="00B36905" w:rsidP="00B36905">
      <w:pPr>
        <w:pStyle w:val="Heading3"/>
      </w:pPr>
      <w:bookmarkStart w:id="945" w:name="_Toc160698641"/>
      <w:bookmarkStart w:id="946" w:name="_Toc164843959"/>
      <w:bookmarkStart w:id="947" w:name="_Toc164944594"/>
      <w:bookmarkStart w:id="948" w:name="_Toc168318849"/>
      <w:bookmarkStart w:id="949" w:name="_Toc168319365"/>
      <w:bookmarkStart w:id="950" w:name="_Toc168319620"/>
      <w:bookmarkStart w:id="951" w:name="_Toc168319875"/>
      <w:bookmarkStart w:id="952" w:name="_Toc168320129"/>
      <w:bookmarkStart w:id="953" w:name="_Toc168559785"/>
      <w:bookmarkStart w:id="954" w:name="_Toc175890835"/>
      <w:bookmarkStart w:id="955" w:name="_Toc180645783"/>
      <w:bookmarkStart w:id="956" w:name="_Toc183616716"/>
      <w:r w:rsidRPr="00723221">
        <w:t>6.7.1</w:t>
      </w:r>
      <w:r w:rsidRPr="00723221">
        <w:rPr>
          <w:rFonts w:hint="eastAsia"/>
        </w:rPr>
        <w:tab/>
        <w:t>Description</w:t>
      </w:r>
      <w:bookmarkEnd w:id="945"/>
      <w:bookmarkEnd w:id="946"/>
      <w:bookmarkEnd w:id="947"/>
      <w:bookmarkEnd w:id="948"/>
      <w:bookmarkEnd w:id="949"/>
      <w:bookmarkEnd w:id="950"/>
      <w:bookmarkEnd w:id="951"/>
      <w:bookmarkEnd w:id="952"/>
      <w:bookmarkEnd w:id="953"/>
      <w:bookmarkEnd w:id="954"/>
      <w:bookmarkEnd w:id="955"/>
      <w:bookmarkEnd w:id="956"/>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r>
      <w:proofErr w:type="spellStart"/>
      <w:r w:rsidRPr="00723221">
        <w:t>AIoT</w:t>
      </w:r>
      <w:proofErr w:type="spellEnd"/>
      <w:r w:rsidRPr="00723221">
        <w:t xml:space="preserve"> Devices have ultra-low complexity/power/cost and are resource-constrained</w:t>
      </w:r>
      <w:r>
        <w:t>.</w:t>
      </w:r>
    </w:p>
    <w:p w14:paraId="518A4555" w14:textId="77777777" w:rsidR="00B36905" w:rsidRPr="00723221" w:rsidRDefault="00B36905" w:rsidP="00B36905">
      <w:pPr>
        <w:pStyle w:val="B1"/>
      </w:pPr>
      <w:r w:rsidRPr="00723221">
        <w:t>-</w:t>
      </w:r>
      <w:r w:rsidRPr="00723221">
        <w:tab/>
        <w:t xml:space="preserve">The network needs to support a huge number of </w:t>
      </w:r>
      <w:proofErr w:type="spellStart"/>
      <w:r w:rsidRPr="00723221">
        <w:t>AIoT</w:t>
      </w:r>
      <w:proofErr w:type="spellEnd"/>
      <w:r w:rsidRPr="00723221">
        <w:t xml:space="preserve"> Devices</w:t>
      </w:r>
      <w:r>
        <w:t>.</w:t>
      </w:r>
    </w:p>
    <w:p w14:paraId="4092B1C2" w14:textId="77777777" w:rsidR="00B36905" w:rsidRDefault="00B36905" w:rsidP="00B36905">
      <w:pPr>
        <w:rPr>
          <w:rFonts w:eastAsia="Malgun Gothic"/>
          <w:lang w:eastAsia="ko-KR"/>
        </w:rPr>
      </w:pPr>
      <w:r>
        <w:rPr>
          <w:rFonts w:eastAsia="Malgun Gothic"/>
          <w:lang w:eastAsia="ko-KR"/>
        </w:rPr>
        <w:t xml:space="preserve">Considering the above, registration from each of the </w:t>
      </w:r>
      <w:proofErr w:type="spellStart"/>
      <w:r>
        <w:rPr>
          <w:rFonts w:eastAsia="Malgun Gothic"/>
          <w:lang w:eastAsia="ko-KR"/>
        </w:rPr>
        <w:t>AIoT</w:t>
      </w:r>
      <w:proofErr w:type="spellEnd"/>
      <w:r>
        <w:rPr>
          <w:rFonts w:eastAsia="Malgun Gothic"/>
          <w:lang w:eastAsia="ko-KR"/>
        </w:rPr>
        <w:t xml:space="preserve"> Device to the network is difficult both for the </w:t>
      </w:r>
      <w:proofErr w:type="spellStart"/>
      <w:r>
        <w:rPr>
          <w:rFonts w:eastAsia="Malgun Gothic"/>
          <w:lang w:eastAsia="ko-KR"/>
        </w:rPr>
        <w:t>AIoT</w:t>
      </w:r>
      <w:proofErr w:type="spellEnd"/>
      <w:r>
        <w:rPr>
          <w:rFonts w:eastAsia="Malgun Gothic"/>
          <w:lang w:eastAsia="ko-KR"/>
        </w:rPr>
        <w:t xml:space="preserve">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Heading3"/>
      </w:pPr>
      <w:bookmarkStart w:id="957" w:name="_Toc160698642"/>
      <w:bookmarkStart w:id="958" w:name="_Toc164843960"/>
      <w:bookmarkStart w:id="959" w:name="_Toc164944595"/>
      <w:bookmarkStart w:id="960" w:name="_Toc168318850"/>
      <w:bookmarkStart w:id="961" w:name="_Toc168319366"/>
      <w:bookmarkStart w:id="962" w:name="_Toc168319621"/>
      <w:bookmarkStart w:id="963" w:name="_Toc168319876"/>
      <w:bookmarkStart w:id="964" w:name="_Toc168320130"/>
      <w:bookmarkStart w:id="965" w:name="_Toc168559786"/>
      <w:bookmarkStart w:id="966" w:name="_Toc175890836"/>
      <w:bookmarkStart w:id="967" w:name="_Toc180645784"/>
      <w:bookmarkStart w:id="968" w:name="_Toc183616717"/>
      <w:r w:rsidRPr="008F4612">
        <w:t>6.7.2</w:t>
      </w:r>
      <w:r w:rsidRPr="008F4612">
        <w:tab/>
        <w:t>Procedures</w:t>
      </w:r>
      <w:bookmarkEnd w:id="957"/>
      <w:bookmarkEnd w:id="958"/>
      <w:bookmarkEnd w:id="959"/>
      <w:bookmarkEnd w:id="960"/>
      <w:bookmarkEnd w:id="961"/>
      <w:bookmarkEnd w:id="962"/>
      <w:bookmarkEnd w:id="963"/>
      <w:bookmarkEnd w:id="964"/>
      <w:bookmarkEnd w:id="965"/>
      <w:bookmarkEnd w:id="966"/>
      <w:bookmarkEnd w:id="967"/>
      <w:bookmarkEnd w:id="968"/>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54" type="#_x0000_t75" style="width:481.5pt;height:286.5pt" o:ole="">
            <v:imagedata r:id="rId68" o:title=""/>
          </v:shape>
          <o:OLEObject Type="Embed" ProgID="Visio.Drawing.15" ShapeID="_x0000_i1054" DrawAspect="Content" ObjectID="_1794390832" r:id="rId69"/>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Heading3"/>
        <w:rPr>
          <w:lang w:eastAsia="zh-CN"/>
        </w:rPr>
      </w:pPr>
      <w:bookmarkStart w:id="969" w:name="_Toc160698643"/>
      <w:bookmarkStart w:id="970" w:name="_Toc164843961"/>
      <w:bookmarkStart w:id="971" w:name="_Toc164944596"/>
      <w:bookmarkStart w:id="972" w:name="_Toc168318851"/>
      <w:bookmarkStart w:id="973" w:name="_Toc168319367"/>
      <w:bookmarkStart w:id="974" w:name="_Toc168319622"/>
      <w:bookmarkStart w:id="975" w:name="_Toc168319877"/>
      <w:bookmarkStart w:id="976" w:name="_Toc168320131"/>
      <w:bookmarkStart w:id="977" w:name="_Toc168559787"/>
      <w:bookmarkStart w:id="978" w:name="_Toc175890837"/>
      <w:bookmarkStart w:id="979" w:name="_Toc180645785"/>
      <w:bookmarkStart w:id="980" w:name="_Toc183616718"/>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969"/>
      <w:bookmarkEnd w:id="970"/>
      <w:bookmarkEnd w:id="971"/>
      <w:bookmarkEnd w:id="972"/>
      <w:bookmarkEnd w:id="973"/>
      <w:bookmarkEnd w:id="974"/>
      <w:bookmarkEnd w:id="975"/>
      <w:bookmarkEnd w:id="976"/>
      <w:bookmarkEnd w:id="977"/>
      <w:bookmarkEnd w:id="978"/>
      <w:bookmarkEnd w:id="979"/>
      <w:bookmarkEnd w:id="980"/>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Heading2"/>
      </w:pPr>
      <w:bookmarkStart w:id="981" w:name="_Toc160698644"/>
      <w:bookmarkStart w:id="982" w:name="_Toc164843962"/>
      <w:bookmarkStart w:id="983" w:name="_Toc164944597"/>
      <w:bookmarkStart w:id="984" w:name="_Toc168318852"/>
      <w:bookmarkStart w:id="985" w:name="_Toc168319368"/>
      <w:bookmarkStart w:id="986" w:name="_Toc168319623"/>
      <w:bookmarkStart w:id="987" w:name="_Toc168319878"/>
      <w:bookmarkStart w:id="988" w:name="_Toc168320132"/>
      <w:bookmarkStart w:id="989" w:name="_Toc168559788"/>
      <w:bookmarkStart w:id="990" w:name="_Toc175890838"/>
      <w:bookmarkStart w:id="991" w:name="_Toc180645786"/>
      <w:bookmarkStart w:id="992" w:name="_Toc183616719"/>
      <w:r w:rsidRPr="008F4612">
        <w:t>6.8</w:t>
      </w:r>
      <w:r w:rsidRPr="008F4612">
        <w:rPr>
          <w:rFonts w:hint="eastAsia"/>
        </w:rPr>
        <w:tab/>
      </w:r>
      <w:r w:rsidRPr="008F4612">
        <w:t>Solution</w:t>
      </w:r>
      <w:r w:rsidRPr="008F4612">
        <w:rPr>
          <w:rFonts w:hint="eastAsia"/>
        </w:rPr>
        <w:t xml:space="preserve"> #</w:t>
      </w:r>
      <w:r w:rsidRPr="008F4612">
        <w:t xml:space="preserve">8: Inventory for </w:t>
      </w:r>
      <w:proofErr w:type="spellStart"/>
      <w:r w:rsidRPr="008F4612">
        <w:t>AIoT</w:t>
      </w:r>
      <w:proofErr w:type="spellEnd"/>
      <w:r w:rsidRPr="008F4612">
        <w:t xml:space="preserve"> Devices using AIOTF</w:t>
      </w:r>
      <w:bookmarkEnd w:id="981"/>
      <w:bookmarkEnd w:id="982"/>
      <w:bookmarkEnd w:id="983"/>
      <w:bookmarkEnd w:id="984"/>
      <w:bookmarkEnd w:id="985"/>
      <w:bookmarkEnd w:id="986"/>
      <w:bookmarkEnd w:id="987"/>
      <w:bookmarkEnd w:id="988"/>
      <w:bookmarkEnd w:id="989"/>
      <w:bookmarkEnd w:id="990"/>
      <w:bookmarkEnd w:id="991"/>
      <w:bookmarkEnd w:id="992"/>
    </w:p>
    <w:p w14:paraId="7FC33128" w14:textId="77777777" w:rsidR="00B36905" w:rsidRPr="008F4612" w:rsidRDefault="00B36905" w:rsidP="00B36905">
      <w:pPr>
        <w:pStyle w:val="Heading3"/>
      </w:pPr>
      <w:bookmarkStart w:id="993" w:name="_Toc160698645"/>
      <w:bookmarkStart w:id="994" w:name="_Toc164843963"/>
      <w:bookmarkStart w:id="995" w:name="_Toc164944598"/>
      <w:bookmarkStart w:id="996" w:name="_Toc168318853"/>
      <w:bookmarkStart w:id="997" w:name="_Toc168319369"/>
      <w:bookmarkStart w:id="998" w:name="_Toc168319624"/>
      <w:bookmarkStart w:id="999" w:name="_Toc168319879"/>
      <w:bookmarkStart w:id="1000" w:name="_Toc168320133"/>
      <w:bookmarkStart w:id="1001" w:name="_Toc168559789"/>
      <w:bookmarkStart w:id="1002" w:name="_Toc175890839"/>
      <w:bookmarkStart w:id="1003" w:name="_Toc180645787"/>
      <w:bookmarkStart w:id="1004" w:name="_Toc183616720"/>
      <w:r w:rsidRPr="008F4612">
        <w:t>6.8.1</w:t>
      </w:r>
      <w:r w:rsidRPr="008F4612">
        <w:rPr>
          <w:rFonts w:hint="eastAsia"/>
        </w:rPr>
        <w:tab/>
        <w:t>Description</w:t>
      </w:r>
      <w:bookmarkEnd w:id="993"/>
      <w:bookmarkEnd w:id="994"/>
      <w:bookmarkEnd w:id="995"/>
      <w:bookmarkEnd w:id="996"/>
      <w:bookmarkEnd w:id="997"/>
      <w:bookmarkEnd w:id="998"/>
      <w:bookmarkEnd w:id="999"/>
      <w:bookmarkEnd w:id="1000"/>
      <w:bookmarkEnd w:id="1001"/>
      <w:bookmarkEnd w:id="1002"/>
      <w:bookmarkEnd w:id="1003"/>
      <w:bookmarkEnd w:id="1004"/>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52FE08D9" w:rsidR="00B36905" w:rsidRPr="008F4612" w:rsidRDefault="00B36905" w:rsidP="00B36905">
      <w:r w:rsidRPr="008F4612">
        <w:rPr>
          <w:rFonts w:eastAsiaTheme="minorEastAsia"/>
        </w:rPr>
        <w:t xml:space="preserve">The functional entities defined in </w:t>
      </w:r>
      <w:r w:rsidR="004B3399" w:rsidRPr="008F4612">
        <w:rPr>
          <w:rFonts w:eastAsiaTheme="minorEastAsia"/>
        </w:rPr>
        <w:t>TS</w:t>
      </w:r>
      <w:r w:rsidR="004B3399">
        <w:rPr>
          <w:rFonts w:eastAsiaTheme="minorEastAsia"/>
        </w:rPr>
        <w:t> </w:t>
      </w:r>
      <w:r w:rsidR="004B3399" w:rsidRPr="008F4612">
        <w:rPr>
          <w:rFonts w:eastAsiaTheme="minorEastAsia"/>
        </w:rPr>
        <w:t>23.501</w:t>
      </w:r>
      <w:r w:rsidR="004B3399">
        <w:rPr>
          <w:rFonts w:eastAsiaTheme="minorEastAsia"/>
        </w:rPr>
        <w:t> </w:t>
      </w:r>
      <w:r w:rsidR="004B3399"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 xml:space="preserve">Ambient IoT Function (AIOTF): AIOTF is introduced to support </w:t>
      </w:r>
      <w:proofErr w:type="spellStart"/>
      <w:r w:rsidRPr="008F4612">
        <w:t>AIoT</w:t>
      </w:r>
      <w:proofErr w:type="spellEnd"/>
      <w:r w:rsidRPr="008F4612">
        <w:t xml:space="preserve">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 xml:space="preserve">UDM: UDM is enhanced to store and manage the </w:t>
      </w:r>
      <w:proofErr w:type="spellStart"/>
      <w:r w:rsidRPr="008F4612">
        <w:t>AIoT</w:t>
      </w:r>
      <w:proofErr w:type="spellEnd"/>
      <w:r w:rsidRPr="008F4612">
        <w:t xml:space="preserve">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 xml:space="preserve">NEF: NEF is enhanced to expose </w:t>
      </w:r>
      <w:proofErr w:type="spellStart"/>
      <w:r w:rsidRPr="008F4612">
        <w:t>AIoT</w:t>
      </w:r>
      <w:proofErr w:type="spellEnd"/>
      <w:r w:rsidRPr="008F4612">
        <w:t xml:space="preserve"> specific services towards AF.</w:t>
      </w:r>
    </w:p>
    <w:p w14:paraId="1E70B5E4" w14:textId="77777777" w:rsidR="00B36905" w:rsidRPr="008F4612" w:rsidRDefault="00B36905" w:rsidP="00B36905">
      <w:pPr>
        <w:pStyle w:val="B1"/>
      </w:pPr>
      <w:r w:rsidRPr="008F4612">
        <w:t>-</w:t>
      </w:r>
      <w:r w:rsidRPr="008F4612">
        <w:tab/>
        <w:t xml:space="preserve">CHF: CHF is enhanced for the charging for </w:t>
      </w:r>
      <w:proofErr w:type="spellStart"/>
      <w:r w:rsidRPr="008F4612">
        <w:t>AIoT</w:t>
      </w:r>
      <w:proofErr w:type="spellEnd"/>
      <w:r w:rsidRPr="008F4612">
        <w:t xml:space="preserve">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 xml:space="preserve">AUSF: AUSF is enhanced for the authentication for the access from </w:t>
      </w:r>
      <w:proofErr w:type="spellStart"/>
      <w:r w:rsidRPr="008F4612">
        <w:t>AIoT</w:t>
      </w:r>
      <w:proofErr w:type="spellEnd"/>
      <w:r w:rsidRPr="008F4612">
        <w:t xml:space="preserve">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0A861AA5" w:rsidR="00B36905" w:rsidRDefault="00B36905" w:rsidP="00B36905">
      <w:pPr>
        <w:pStyle w:val="EditorsNote"/>
      </w:pPr>
      <w:r>
        <w:t>Editor's note:</w:t>
      </w:r>
      <w:r>
        <w:tab/>
        <w:t>The functions of the NFs need to be updated to align with the solutions for KI#2 and KI#3, and to be aligned with A-RAN</w:t>
      </w:r>
      <w:r w:rsidR="004B3399">
        <w:t> </w:t>
      </w:r>
      <w:r>
        <w:t>WGs, SA</w:t>
      </w:r>
      <w:r w:rsidR="004B3399">
        <w:t> WG</w:t>
      </w:r>
      <w:r>
        <w:t>3 (for security), SA</w:t>
      </w:r>
      <w:r w:rsidR="004B3399">
        <w:t> WG</w:t>
      </w:r>
      <w:r>
        <w:t>5 (for charging).</w:t>
      </w:r>
    </w:p>
    <w:p w14:paraId="7DCAFAA7" w14:textId="77777777" w:rsidR="00B36905" w:rsidRDefault="00B36905" w:rsidP="00B36905">
      <w:pPr>
        <w:pStyle w:val="EditorsNote"/>
      </w:pPr>
      <w:r>
        <w:lastRenderedPageBreak/>
        <w:t>Editor's note:</w:t>
      </w:r>
      <w:r>
        <w:tab/>
        <w:t xml:space="preserve">It is FFS whether it can be assumed for all scenarios that the device and the CN can be pre-provisioned with CN level per device information (e.g. network layer </w:t>
      </w:r>
      <w:proofErr w:type="spellStart"/>
      <w:r>
        <w:t>AIoT</w:t>
      </w:r>
      <w:proofErr w:type="spellEnd"/>
      <w:r>
        <w:t xml:space="preserve"> device ID, security material).</w:t>
      </w:r>
    </w:p>
    <w:p w14:paraId="6EFED246" w14:textId="77777777" w:rsidR="00B36905" w:rsidRPr="008F4612" w:rsidRDefault="00B36905" w:rsidP="00B36905">
      <w:r w:rsidRPr="008F4612">
        <w:t xml:space="preserve">The Figure 6.8.1-1 illustrates the enhanced architecture to support </w:t>
      </w:r>
      <w:proofErr w:type="spellStart"/>
      <w:r w:rsidRPr="008F4612">
        <w:t>AIoT</w:t>
      </w:r>
      <w:proofErr w:type="spellEnd"/>
      <w:r w:rsidRPr="008F4612">
        <w:t xml:space="preserve"> devices using AIOTF for inventory.</w:t>
      </w:r>
    </w:p>
    <w:p w14:paraId="40D5C024" w14:textId="77777777" w:rsidR="00B36905" w:rsidRPr="00C5451B" w:rsidRDefault="00B36905" w:rsidP="00B36905">
      <w:pPr>
        <w:pStyle w:val="TH"/>
        <w:rPr>
          <w:rFonts w:eastAsiaTheme="minorEastAsia"/>
        </w:rPr>
      </w:pPr>
      <w:r w:rsidRPr="00C5451B">
        <w:rPr>
          <w:rFonts w:eastAsia="DengXian"/>
          <w:noProof/>
        </w:rPr>
        <w:object w:dxaOrig="7245" w:dyaOrig="4751" w14:anchorId="70EF988C">
          <v:shape id="_x0000_i1055" type="#_x0000_t75" style="width:362.25pt;height:238.5pt" o:ole="">
            <v:imagedata r:id="rId70" o:title=""/>
          </v:shape>
          <o:OLEObject Type="Embed" ProgID="Word.Picture.8" ShapeID="_x0000_i1055" DrawAspect="Content" ObjectID="_1794390833" r:id="rId71"/>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 xml:space="preserve">System Architecture to support </w:t>
      </w:r>
      <w:proofErr w:type="spellStart"/>
      <w:r w:rsidRPr="008F4612">
        <w:t>AIoT</w:t>
      </w:r>
      <w:proofErr w:type="spellEnd"/>
      <w:r w:rsidRPr="008F4612">
        <w:t xml:space="preserve">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DengXian"/>
        </w:rPr>
      </w:pPr>
      <w:r w:rsidRPr="008F4612">
        <w:rPr>
          <w:rFonts w:eastAsia="DengXian"/>
        </w:rPr>
        <w:t>This solution focuses on Topology 1.</w:t>
      </w:r>
    </w:p>
    <w:p w14:paraId="72AB72B4" w14:textId="77777777" w:rsidR="00B36905" w:rsidRPr="008F4612" w:rsidRDefault="00B36905" w:rsidP="00B36905">
      <w:pPr>
        <w:pStyle w:val="EditorsNote"/>
        <w:rPr>
          <w:rFonts w:eastAsia="DengXian"/>
        </w:rPr>
      </w:pPr>
      <w:r w:rsidRPr="00BC7ECE">
        <w:t>Editor's note:</w:t>
      </w:r>
      <w:r w:rsidRPr="00BC7ECE">
        <w:rPr>
          <w:rFonts w:eastAsia="DengXian"/>
        </w:rPr>
        <w:tab/>
        <w:t>It is FFS whether and how the solution can be evolved for Topology 2.</w:t>
      </w:r>
    </w:p>
    <w:p w14:paraId="365C5A9A" w14:textId="77777777" w:rsidR="00B36905" w:rsidRPr="008F4612" w:rsidRDefault="00B36905" w:rsidP="00B36905">
      <w:r w:rsidRPr="008F4612">
        <w:rPr>
          <w:rFonts w:eastAsia="DengXian"/>
        </w:rPr>
        <w:t xml:space="preserve">The </w:t>
      </w:r>
      <w:proofErr w:type="spellStart"/>
      <w:r w:rsidRPr="008F4612">
        <w:rPr>
          <w:rFonts w:eastAsia="DengXian"/>
        </w:rPr>
        <w:t>AIoT</w:t>
      </w:r>
      <w:proofErr w:type="spellEnd"/>
      <w:r w:rsidRPr="008F4612">
        <w:rPr>
          <w:rFonts w:eastAsia="DengXian"/>
        </w:rPr>
        <w:t xml:space="preserve">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w:t>
      </w:r>
      <w:proofErr w:type="spellStart"/>
      <w:r w:rsidRPr="008F4612">
        <w:t>AIoT</w:t>
      </w:r>
      <w:proofErr w:type="spellEnd"/>
      <w:r w:rsidRPr="008F4612">
        <w:t xml:space="preserve"> devices are assumed not to be able to initiate the registration on their own. However, such passive </w:t>
      </w:r>
      <w:proofErr w:type="spellStart"/>
      <w:r w:rsidRPr="008F4612">
        <w:t>AIoT</w:t>
      </w:r>
      <w:proofErr w:type="spellEnd"/>
      <w:r w:rsidRPr="008F4612">
        <w:t xml:space="preserve"> devices can respond to messages from the network, which make them discoverable by the network. The procedure that is used to make the </w:t>
      </w:r>
      <w:proofErr w:type="spellStart"/>
      <w:r w:rsidRPr="008F4612">
        <w:t>AIoT</w:t>
      </w:r>
      <w:proofErr w:type="spellEnd"/>
      <w:r w:rsidRPr="008F4612">
        <w:t xml:space="preserve">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DengXian"/>
        </w:rPr>
        <w:tab/>
        <w:t xml:space="preserve">It is FFS whether none of the </w:t>
      </w:r>
      <w:proofErr w:type="spellStart"/>
      <w:r w:rsidRPr="008F4612">
        <w:rPr>
          <w:rFonts w:eastAsia="DengXian"/>
        </w:rPr>
        <w:t>AIoT</w:t>
      </w:r>
      <w:proofErr w:type="spellEnd"/>
      <w:r w:rsidRPr="008F4612">
        <w:rPr>
          <w:rFonts w:eastAsia="DengXian"/>
        </w:rPr>
        <w:t xml:space="preserve"> device types can initiate registration on their own.</w:t>
      </w:r>
    </w:p>
    <w:p w14:paraId="2C92BF21" w14:textId="77777777" w:rsidR="00B36905" w:rsidRPr="008F4612" w:rsidRDefault="00B36905" w:rsidP="00B36905">
      <w:r w:rsidRPr="008F4612">
        <w:t xml:space="preserve">The inventory procedure can be triggered by an AF sending an inventory request towards CN, and CN sends a request to A-RAN. The </w:t>
      </w:r>
      <w:proofErr w:type="spellStart"/>
      <w:r w:rsidRPr="008F4612">
        <w:t>AIoT</w:t>
      </w:r>
      <w:proofErr w:type="spellEnd"/>
      <w:r w:rsidRPr="008F4612">
        <w:t xml:space="preserve">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 xml:space="preserve">The AF may further provide the inventory strategy information (e.g. inventory frequency, inventory period) to enable CN or A-RAN to perform periodic inventory to allow the newly coming </w:t>
      </w:r>
      <w:proofErr w:type="spellStart"/>
      <w:r w:rsidRPr="008F4612">
        <w:t>AIoT</w:t>
      </w:r>
      <w:proofErr w:type="spellEnd"/>
      <w:r w:rsidRPr="008F4612">
        <w:t xml:space="preserve">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 xml:space="preserve">When </w:t>
      </w:r>
      <w:proofErr w:type="spellStart"/>
      <w:r w:rsidRPr="008F4612">
        <w:t>AIoT</w:t>
      </w:r>
      <w:proofErr w:type="spellEnd"/>
      <w:r w:rsidRPr="008F4612">
        <w:t xml:space="preserve"> devices move to a new A-RAN node, by responding the inventory, the network can also keep track of the </w:t>
      </w:r>
      <w:proofErr w:type="spellStart"/>
      <w:r w:rsidRPr="008F4612">
        <w:t>AIoT</w:t>
      </w:r>
      <w:proofErr w:type="spellEnd"/>
      <w:r w:rsidRPr="008F4612">
        <w:t xml:space="preserve"> devices location e.g. on a serving A-RAN node granularity, so that the network can route the request effectively which is sent from the AF to one or more specific </w:t>
      </w:r>
      <w:proofErr w:type="spellStart"/>
      <w:r w:rsidRPr="008F4612">
        <w:t>AIoT</w:t>
      </w:r>
      <w:proofErr w:type="spellEnd"/>
      <w:r w:rsidRPr="008F4612">
        <w:t xml:space="preserve">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 xml:space="preserve">When </w:t>
      </w:r>
      <w:proofErr w:type="spellStart"/>
      <w:r w:rsidRPr="008F4612">
        <w:t>AIoT</w:t>
      </w:r>
      <w:proofErr w:type="spellEnd"/>
      <w:r w:rsidRPr="008F4612">
        <w:t xml:space="preserve"> devices move, the </w:t>
      </w:r>
      <w:proofErr w:type="spellStart"/>
      <w:r w:rsidRPr="008F4612">
        <w:t>AIoT</w:t>
      </w:r>
      <w:proofErr w:type="spellEnd"/>
      <w:r w:rsidRPr="008F4612">
        <w:t xml:space="preserve">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DengXian"/>
        </w:rPr>
      </w:pPr>
      <w:r w:rsidRPr="00BC7ECE">
        <w:t>Editor's note:</w:t>
      </w:r>
      <w:r w:rsidRPr="00BC7ECE">
        <w:rPr>
          <w:rFonts w:eastAsia="DengXian"/>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Heading3"/>
      </w:pPr>
      <w:bookmarkStart w:id="1005" w:name="_Toc160698646"/>
      <w:bookmarkStart w:id="1006" w:name="_Toc164843964"/>
      <w:bookmarkStart w:id="1007" w:name="_Toc164944599"/>
      <w:bookmarkStart w:id="1008" w:name="_Toc168318854"/>
      <w:bookmarkStart w:id="1009" w:name="_Toc168319370"/>
      <w:bookmarkStart w:id="1010" w:name="_Toc168319625"/>
      <w:bookmarkStart w:id="1011" w:name="_Toc168319880"/>
      <w:bookmarkStart w:id="1012" w:name="_Toc168320134"/>
      <w:bookmarkStart w:id="1013" w:name="_Toc168559790"/>
      <w:bookmarkStart w:id="1014" w:name="_Toc175890840"/>
      <w:bookmarkStart w:id="1015" w:name="_Toc180645788"/>
      <w:bookmarkStart w:id="1016" w:name="_Toc183616721"/>
      <w:r w:rsidRPr="008F4612">
        <w:t>6.8.2</w:t>
      </w:r>
      <w:r w:rsidRPr="008F4612">
        <w:tab/>
        <w:t>Procedures</w:t>
      </w:r>
      <w:bookmarkEnd w:id="1005"/>
      <w:bookmarkEnd w:id="1006"/>
      <w:bookmarkEnd w:id="1007"/>
      <w:bookmarkEnd w:id="1008"/>
      <w:bookmarkEnd w:id="1009"/>
      <w:bookmarkEnd w:id="1010"/>
      <w:bookmarkEnd w:id="1011"/>
      <w:bookmarkEnd w:id="1012"/>
      <w:bookmarkEnd w:id="1013"/>
      <w:bookmarkEnd w:id="1014"/>
      <w:bookmarkEnd w:id="1015"/>
      <w:bookmarkEnd w:id="1016"/>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Heading4"/>
      </w:pPr>
      <w:bookmarkStart w:id="1017" w:name="_Toc160698647"/>
      <w:bookmarkStart w:id="1018" w:name="_Toc164843965"/>
      <w:bookmarkStart w:id="1019" w:name="_Toc164944600"/>
      <w:bookmarkStart w:id="1020" w:name="_Toc168318855"/>
      <w:bookmarkStart w:id="1021" w:name="_Toc168319371"/>
      <w:bookmarkStart w:id="1022" w:name="_Toc168319626"/>
      <w:bookmarkStart w:id="1023" w:name="_Toc168319881"/>
      <w:bookmarkStart w:id="1024" w:name="_Toc168320135"/>
      <w:bookmarkStart w:id="1025" w:name="_Toc168559791"/>
      <w:bookmarkStart w:id="1026" w:name="_Toc175890841"/>
      <w:bookmarkStart w:id="1027" w:name="_Toc180645789"/>
      <w:bookmarkStart w:id="1028" w:name="_Toc183616722"/>
      <w:r w:rsidRPr="008F4612">
        <w:t>6.8.2.1</w:t>
      </w:r>
      <w:r w:rsidRPr="008F4612">
        <w:tab/>
      </w:r>
      <w:r w:rsidRPr="008F4612">
        <w:rPr>
          <w:rFonts w:hint="eastAsia"/>
        </w:rPr>
        <w:t>Application</w:t>
      </w:r>
      <w:r w:rsidRPr="008F4612">
        <w:t xml:space="preserve"> Inventory Procedure</w:t>
      </w:r>
      <w:bookmarkEnd w:id="1017"/>
      <w:bookmarkEnd w:id="1018"/>
      <w:bookmarkEnd w:id="1019"/>
      <w:bookmarkEnd w:id="1020"/>
      <w:bookmarkEnd w:id="1021"/>
      <w:bookmarkEnd w:id="1022"/>
      <w:bookmarkEnd w:id="1023"/>
      <w:bookmarkEnd w:id="1024"/>
      <w:bookmarkEnd w:id="1025"/>
      <w:bookmarkEnd w:id="1026"/>
      <w:bookmarkEnd w:id="1027"/>
      <w:bookmarkEnd w:id="1028"/>
    </w:p>
    <w:p w14:paraId="4882BCE7" w14:textId="77777777" w:rsidR="00B36905" w:rsidRPr="008F4612" w:rsidRDefault="00B36905" w:rsidP="00B36905">
      <w:r w:rsidRPr="008F4612">
        <w:t xml:space="preserve">The application inventory procedure is initiated by the AF to discover one or more </w:t>
      </w:r>
      <w:proofErr w:type="spellStart"/>
      <w:r w:rsidRPr="008F4612">
        <w:t>AIoT</w:t>
      </w:r>
      <w:proofErr w:type="spellEnd"/>
      <w:r w:rsidRPr="008F4612">
        <w:t xml:space="preserve">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6" type="#_x0000_t75" style="width:480pt;height:552.75pt" o:ole="">
            <v:imagedata r:id="rId72" o:title=""/>
          </v:shape>
          <o:OLEObject Type="Embed" ProgID="Visio.Drawing.15" ShapeID="_x0000_i1056" DrawAspect="Content" ObjectID="_1794390834" r:id="rId73"/>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DengXian"/>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 xml:space="preserve">The location required indicates whether the AF requests the location information of the </w:t>
      </w:r>
      <w:proofErr w:type="spellStart"/>
      <w:r w:rsidRPr="008F4612">
        <w:t>AIoT</w:t>
      </w:r>
      <w:proofErr w:type="spellEnd"/>
      <w:r w:rsidRPr="008F4612">
        <w:t xml:space="preserve">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 xml:space="preserve">The A-RAN (reader) initiates inventory based on device information as well as the inventory strategy information provided by the AF. The A-RAN may provide reader identity information (e.g. A-RAN ID) to enable the </w:t>
      </w:r>
      <w:proofErr w:type="spellStart"/>
      <w:r>
        <w:t>AIoT</w:t>
      </w:r>
      <w:proofErr w:type="spellEnd"/>
      <w:r>
        <w:t xml:space="preserve"> devices to understand they are read by which A-RAN node.</w:t>
      </w:r>
    </w:p>
    <w:p w14:paraId="595A7091" w14:textId="77777777" w:rsidR="00B36905" w:rsidRDefault="00B36905" w:rsidP="00B36905">
      <w:pPr>
        <w:pStyle w:val="B1"/>
      </w:pPr>
      <w:r>
        <w:t>8.</w:t>
      </w:r>
      <w:r>
        <w:tab/>
        <w:t xml:space="preserve">The </w:t>
      </w:r>
      <w:proofErr w:type="spellStart"/>
      <w:r>
        <w:t>AIoT</w:t>
      </w:r>
      <w:proofErr w:type="spellEnd"/>
      <w:r>
        <w:t xml:space="preserve"> Device reports the device ID, and optional device capability information. If the Inventory procedure indicates only who haven't performed the inventory procedure should respond, and if the </w:t>
      </w:r>
      <w:proofErr w:type="spellStart"/>
      <w:r>
        <w:t>AIoT</w:t>
      </w:r>
      <w:proofErr w:type="spellEnd"/>
      <w:r>
        <w:t xml:space="preserve">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DengXian"/>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DengXian"/>
        </w:rPr>
      </w:pPr>
      <w:r w:rsidRPr="008F4612">
        <w:t>Editor</w:t>
      </w:r>
      <w:r>
        <w:t>'</w:t>
      </w:r>
      <w:r w:rsidRPr="008F4612">
        <w:t>s note:</w:t>
      </w:r>
      <w:r w:rsidRPr="008F4612">
        <w:rPr>
          <w:rFonts w:eastAsia="DengXian"/>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DengXian"/>
        </w:rPr>
        <w:tab/>
      </w:r>
      <w:r w:rsidRPr="008F4612">
        <w:t xml:space="preserve">It is FFS which entity defines the </w:t>
      </w:r>
      <w:proofErr w:type="spellStart"/>
      <w:r w:rsidRPr="008F4612">
        <w:t>AIoT</w:t>
      </w:r>
      <w:proofErr w:type="spellEnd"/>
      <w:r w:rsidRPr="008F4612">
        <w:t xml:space="preserve"> device info and how to store such info in the UDM.</w:t>
      </w:r>
    </w:p>
    <w:p w14:paraId="4B9DE028" w14:textId="77777777" w:rsidR="00B36905" w:rsidRPr="008F4612" w:rsidRDefault="00B36905" w:rsidP="00B36905">
      <w:r w:rsidRPr="008F4612">
        <w:t xml:space="preserve">Based on the device capability info from the device and/or device information data in UDM, if the </w:t>
      </w:r>
      <w:proofErr w:type="spellStart"/>
      <w:r w:rsidRPr="008F4612">
        <w:t>AIoT</w:t>
      </w:r>
      <w:proofErr w:type="spellEnd"/>
      <w:r w:rsidRPr="008F4612">
        <w:t xml:space="preserve">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DengXian"/>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 xml:space="preserve">The AIOTF together with AUSF and UDM, triggers authentication and authorization procedures towards the </w:t>
      </w:r>
      <w:proofErr w:type="spellStart"/>
      <w:r>
        <w:rPr>
          <w:lang w:eastAsia="zh-CN"/>
        </w:rPr>
        <w:t>AIoT</w:t>
      </w:r>
      <w:proofErr w:type="spellEnd"/>
      <w:r>
        <w:rPr>
          <w:lang w:eastAsia="zh-CN"/>
        </w:rPr>
        <w:t xml:space="preserve"> device.</w:t>
      </w:r>
    </w:p>
    <w:p w14:paraId="36A04646" w14:textId="77777777" w:rsidR="00B36905" w:rsidRDefault="00B36905" w:rsidP="00B36905">
      <w:pPr>
        <w:pStyle w:val="B1"/>
        <w:rPr>
          <w:lang w:eastAsia="zh-CN"/>
        </w:rPr>
      </w:pPr>
      <w:r>
        <w:rPr>
          <w:lang w:eastAsia="zh-CN"/>
        </w:rPr>
        <w:t>12.</w:t>
      </w:r>
      <w:r>
        <w:rPr>
          <w:lang w:eastAsia="zh-CN"/>
        </w:rPr>
        <w:tab/>
        <w:t xml:space="preserve">The AIOTF may further allocates CN device ID and sends to the </w:t>
      </w:r>
      <w:proofErr w:type="spellStart"/>
      <w:r>
        <w:rPr>
          <w:lang w:eastAsia="zh-CN"/>
        </w:rPr>
        <w:t>AIoT</w:t>
      </w:r>
      <w:proofErr w:type="spellEnd"/>
      <w:r>
        <w:rPr>
          <w:lang w:eastAsia="zh-CN"/>
        </w:rPr>
        <w:t xml:space="preserve">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 xml:space="preserve">The AIOTF may perform aggregation for the device ID, based on the report aggregation information provided by the AF. Within the aggregation period, the AIOTF will buffer the device IDs reported from the </w:t>
      </w:r>
      <w:proofErr w:type="spellStart"/>
      <w:r>
        <w:rPr>
          <w:lang w:eastAsia="zh-CN"/>
        </w:rPr>
        <w:t>AIoT</w:t>
      </w:r>
      <w:proofErr w:type="spellEnd"/>
      <w:r>
        <w:rPr>
          <w:lang w:eastAsia="zh-CN"/>
        </w:rPr>
        <w:t xml:space="preserve">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Heading4"/>
      </w:pPr>
      <w:bookmarkStart w:id="1029" w:name="_Toc160698648"/>
      <w:bookmarkStart w:id="1030" w:name="_Toc164843966"/>
      <w:bookmarkStart w:id="1031" w:name="_Toc164944601"/>
      <w:bookmarkStart w:id="1032" w:name="_Toc168318856"/>
      <w:bookmarkStart w:id="1033" w:name="_Toc168319372"/>
      <w:bookmarkStart w:id="1034" w:name="_Toc168319627"/>
      <w:bookmarkStart w:id="1035" w:name="_Toc168319882"/>
      <w:bookmarkStart w:id="1036" w:name="_Toc168320136"/>
      <w:bookmarkStart w:id="1037" w:name="_Toc168559792"/>
      <w:bookmarkStart w:id="1038" w:name="_Toc175890842"/>
      <w:bookmarkStart w:id="1039" w:name="_Toc180645790"/>
      <w:bookmarkStart w:id="1040" w:name="_Toc183616723"/>
      <w:r w:rsidRPr="008F4612">
        <w:lastRenderedPageBreak/>
        <w:t>6.8.2.2</w:t>
      </w:r>
      <w:r w:rsidRPr="008F4612">
        <w:tab/>
        <w:t>Periodic Inventory Procedure</w:t>
      </w:r>
      <w:bookmarkEnd w:id="1029"/>
      <w:bookmarkEnd w:id="1030"/>
      <w:bookmarkEnd w:id="1031"/>
      <w:bookmarkEnd w:id="1032"/>
      <w:bookmarkEnd w:id="1033"/>
      <w:bookmarkEnd w:id="1034"/>
      <w:bookmarkEnd w:id="1035"/>
      <w:bookmarkEnd w:id="1036"/>
      <w:bookmarkEnd w:id="1037"/>
      <w:bookmarkEnd w:id="1038"/>
      <w:bookmarkEnd w:id="1039"/>
      <w:bookmarkEnd w:id="1040"/>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7" type="#_x0000_t75" style="width:480pt;height:468pt" o:ole="">
            <v:imagedata r:id="rId74" o:title=""/>
          </v:shape>
          <o:OLEObject Type="Embed" ProgID="Visio.Drawing.15" ShapeID="_x0000_i1057" DrawAspect="Content" ObjectID="_1794390835" r:id="rId75"/>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 xml:space="preserve">The AIOTF or the A-RAN may initiate the periodic inventory procedure based on the inventory strategy information provided by the AF, to enable the </w:t>
      </w:r>
      <w:proofErr w:type="spellStart"/>
      <w:r w:rsidRPr="008F4612">
        <w:t>AIoT</w:t>
      </w:r>
      <w:proofErr w:type="spellEnd"/>
      <w:r w:rsidRPr="008F4612">
        <w:t xml:space="preserve">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 xml:space="preserve">Can be skipped if the AIOTF finds </w:t>
      </w:r>
      <w:proofErr w:type="spellStart"/>
      <w:r>
        <w:rPr>
          <w:lang w:eastAsia="zh-CN"/>
        </w:rPr>
        <w:t>AIoT</w:t>
      </w:r>
      <w:proofErr w:type="spellEnd"/>
      <w:r>
        <w:rPr>
          <w:lang w:eastAsia="zh-CN"/>
        </w:rPr>
        <w:t xml:space="preserve">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 xml:space="preserve">The AIOTF may use the aggregation period provided by the AF, or a locally configured value or even skip the aggregation, based on local policy. If the </w:t>
      </w:r>
      <w:proofErr w:type="spellStart"/>
      <w:r>
        <w:rPr>
          <w:lang w:eastAsia="zh-CN"/>
        </w:rPr>
        <w:t>AIoT</w:t>
      </w:r>
      <w:proofErr w:type="spellEnd"/>
      <w:r>
        <w:rPr>
          <w:lang w:eastAsia="zh-CN"/>
        </w:rPr>
        <w:t xml:space="preserve">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Heading3"/>
      </w:pPr>
      <w:bookmarkStart w:id="1041" w:name="_Toc160698649"/>
      <w:bookmarkStart w:id="1042" w:name="_Toc164843967"/>
      <w:bookmarkStart w:id="1043" w:name="_Toc164944602"/>
      <w:bookmarkStart w:id="1044" w:name="_Toc168318857"/>
      <w:bookmarkStart w:id="1045" w:name="_Toc168319373"/>
      <w:bookmarkStart w:id="1046" w:name="_Toc168319628"/>
      <w:bookmarkStart w:id="1047" w:name="_Toc168319883"/>
      <w:bookmarkStart w:id="1048" w:name="_Toc168320137"/>
      <w:bookmarkStart w:id="1049" w:name="_Toc168559793"/>
      <w:bookmarkStart w:id="1050" w:name="_Toc175890843"/>
      <w:bookmarkStart w:id="1051" w:name="_Toc180645791"/>
      <w:bookmarkStart w:id="1052" w:name="_Toc183616724"/>
      <w:r w:rsidRPr="008F4612">
        <w:t>6.8.3</w:t>
      </w:r>
      <w:r w:rsidRPr="008F4612">
        <w:tab/>
        <w:t>Impacts on services, entities and interfaces</w:t>
      </w:r>
      <w:bookmarkEnd w:id="1041"/>
      <w:bookmarkEnd w:id="1042"/>
      <w:bookmarkEnd w:id="1043"/>
      <w:bookmarkEnd w:id="1044"/>
      <w:bookmarkEnd w:id="1045"/>
      <w:bookmarkEnd w:id="1046"/>
      <w:bookmarkEnd w:id="1047"/>
      <w:bookmarkEnd w:id="1048"/>
      <w:bookmarkEnd w:id="1049"/>
      <w:bookmarkEnd w:id="1050"/>
      <w:bookmarkEnd w:id="1051"/>
      <w:bookmarkEnd w:id="1052"/>
    </w:p>
    <w:p w14:paraId="381D63A3" w14:textId="77777777" w:rsidR="00B36905" w:rsidRPr="008F4612" w:rsidRDefault="00B36905" w:rsidP="00B36905">
      <w:pPr>
        <w:pStyle w:val="EditorsNote"/>
      </w:pPr>
      <w:r w:rsidRPr="008F4612">
        <w:t>Editor</w:t>
      </w:r>
      <w:r>
        <w:t>'</w:t>
      </w:r>
      <w:r w:rsidRPr="008F4612">
        <w:t>s note:</w:t>
      </w:r>
      <w:r w:rsidRPr="008F4612">
        <w:rPr>
          <w:rFonts w:eastAsia="DengXian"/>
        </w:rPr>
        <w:tab/>
        <w:t>The services, entities and interfaces are FFS.</w:t>
      </w:r>
    </w:p>
    <w:p w14:paraId="5A84488B" w14:textId="77777777" w:rsidR="00B36905" w:rsidRPr="008F4612" w:rsidRDefault="00B36905" w:rsidP="00B36905">
      <w:pPr>
        <w:pStyle w:val="Heading2"/>
      </w:pPr>
      <w:bookmarkStart w:id="1053" w:name="_Toc160698650"/>
      <w:bookmarkStart w:id="1054" w:name="_Toc164843968"/>
      <w:bookmarkStart w:id="1055" w:name="_Toc164944603"/>
      <w:bookmarkStart w:id="1056" w:name="_Toc168318858"/>
      <w:bookmarkStart w:id="1057" w:name="_Toc168319374"/>
      <w:bookmarkStart w:id="1058" w:name="_Toc168319629"/>
      <w:bookmarkStart w:id="1059" w:name="_Toc168319884"/>
      <w:bookmarkStart w:id="1060" w:name="_Toc168320138"/>
      <w:bookmarkStart w:id="1061" w:name="_Toc168559794"/>
      <w:bookmarkStart w:id="1062" w:name="_Toc175890844"/>
      <w:bookmarkStart w:id="1063" w:name="_Toc180645792"/>
      <w:bookmarkStart w:id="1064" w:name="_Toc183616725"/>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1053"/>
      <w:bookmarkEnd w:id="1054"/>
      <w:bookmarkEnd w:id="1055"/>
      <w:bookmarkEnd w:id="1056"/>
      <w:bookmarkEnd w:id="1057"/>
      <w:bookmarkEnd w:id="1058"/>
      <w:bookmarkEnd w:id="1059"/>
      <w:bookmarkEnd w:id="1060"/>
      <w:bookmarkEnd w:id="1061"/>
      <w:bookmarkEnd w:id="1062"/>
      <w:bookmarkEnd w:id="1063"/>
      <w:bookmarkEnd w:id="1064"/>
    </w:p>
    <w:p w14:paraId="1FDFDEA8" w14:textId="77777777" w:rsidR="00B36905" w:rsidRPr="008F4612" w:rsidRDefault="00B36905" w:rsidP="00B36905">
      <w:pPr>
        <w:pStyle w:val="Heading3"/>
      </w:pPr>
      <w:bookmarkStart w:id="1065" w:name="_Toc160698651"/>
      <w:bookmarkStart w:id="1066" w:name="_Toc164843969"/>
      <w:bookmarkStart w:id="1067" w:name="_Toc164944604"/>
      <w:bookmarkStart w:id="1068" w:name="_Toc168318859"/>
      <w:bookmarkStart w:id="1069" w:name="_Toc168319375"/>
      <w:bookmarkStart w:id="1070" w:name="_Toc168319630"/>
      <w:bookmarkStart w:id="1071" w:name="_Toc168319885"/>
      <w:bookmarkStart w:id="1072" w:name="_Toc168320139"/>
      <w:bookmarkStart w:id="1073" w:name="_Toc168559795"/>
      <w:bookmarkStart w:id="1074" w:name="_Toc175890845"/>
      <w:bookmarkStart w:id="1075" w:name="_Toc180645793"/>
      <w:bookmarkStart w:id="1076" w:name="_Toc183616726"/>
      <w:r w:rsidRPr="008F4612">
        <w:t>6.9.1</w:t>
      </w:r>
      <w:r w:rsidRPr="008F4612">
        <w:rPr>
          <w:rFonts w:hint="eastAsia"/>
        </w:rPr>
        <w:tab/>
        <w:t>Description</w:t>
      </w:r>
      <w:bookmarkEnd w:id="1065"/>
      <w:bookmarkEnd w:id="1066"/>
      <w:bookmarkEnd w:id="1067"/>
      <w:bookmarkEnd w:id="1068"/>
      <w:bookmarkEnd w:id="1069"/>
      <w:bookmarkEnd w:id="1070"/>
      <w:bookmarkEnd w:id="1071"/>
      <w:bookmarkEnd w:id="1072"/>
      <w:bookmarkEnd w:id="1073"/>
      <w:bookmarkEnd w:id="1074"/>
      <w:bookmarkEnd w:id="1075"/>
      <w:bookmarkEnd w:id="1076"/>
    </w:p>
    <w:p w14:paraId="6A6D848E" w14:textId="77777777" w:rsidR="00B36905" w:rsidRPr="008F4612" w:rsidRDefault="00B36905" w:rsidP="00B36905">
      <w:r w:rsidRPr="008F4612">
        <w:rPr>
          <w:rFonts w:hint="eastAsia"/>
        </w:rPr>
        <w:t>T</w:t>
      </w:r>
      <w:r w:rsidRPr="008F4612">
        <w:t xml:space="preserve">his solution is to address the KI#1, KI#2 and KI#3. This solution is to support the DO-DTT and DT traffic type and an enhancement to the 5GS to support the </w:t>
      </w:r>
      <w:proofErr w:type="spellStart"/>
      <w:r w:rsidRPr="008F4612">
        <w:t>AIoT</w:t>
      </w:r>
      <w:proofErr w:type="spellEnd"/>
      <w:r w:rsidRPr="008F4612">
        <w:t xml:space="preserve"> Device. The main points are as following:</w:t>
      </w:r>
    </w:p>
    <w:p w14:paraId="06833E44" w14:textId="77777777" w:rsidR="00B36905" w:rsidRDefault="00B36905" w:rsidP="00B36905">
      <w:pPr>
        <w:pStyle w:val="B1"/>
      </w:pPr>
      <w:r>
        <w:t>-</w:t>
      </w:r>
      <w:r>
        <w:tab/>
        <w:t xml:space="preserve">The </w:t>
      </w:r>
      <w:proofErr w:type="spellStart"/>
      <w:r>
        <w:t>AIoT</w:t>
      </w:r>
      <w:proofErr w:type="spellEnd"/>
      <w:r>
        <w:t xml:space="preserve"> Device still performs the initial registration procedure, and after the initial registration procedure, the AMF can set up the transmission tunnel towards the </w:t>
      </w:r>
      <w:proofErr w:type="spellStart"/>
      <w:r>
        <w:t>AIoT</w:t>
      </w:r>
      <w:proofErr w:type="spellEnd"/>
      <w:r>
        <w:t xml:space="preserve"> NF; No PDU Session has been established at the </w:t>
      </w:r>
      <w:proofErr w:type="spellStart"/>
      <w:r>
        <w:t>AIoT</w:t>
      </w:r>
      <w:proofErr w:type="spellEnd"/>
      <w:r>
        <w:t xml:space="preserve"> device and the CN. No mobility registration update registration procedure is performed. During the registration procedure, a temporary ID is allocated to the </w:t>
      </w:r>
      <w:proofErr w:type="spellStart"/>
      <w:r>
        <w:t>AIoT</w:t>
      </w:r>
      <w:proofErr w:type="spellEnd"/>
      <w:r>
        <w:t xml:space="preserve"> Device for the security reason.</w:t>
      </w:r>
    </w:p>
    <w:p w14:paraId="73F861C9" w14:textId="77777777" w:rsidR="00B36905" w:rsidRDefault="00B36905" w:rsidP="00B36905">
      <w:pPr>
        <w:pStyle w:val="B1"/>
      </w:pPr>
      <w:r>
        <w:t>-</w:t>
      </w:r>
      <w:r>
        <w:tab/>
        <w:t xml:space="preserve">There is no CM state at the </w:t>
      </w:r>
      <w:proofErr w:type="spellStart"/>
      <w:r>
        <w:t>AIoT</w:t>
      </w:r>
      <w:proofErr w:type="spellEnd"/>
      <w:r>
        <w:t xml:space="preserve"> Device or the AMF. After the initial registration procedure, there is no active NAS connection maintained between the </w:t>
      </w:r>
      <w:proofErr w:type="spellStart"/>
      <w:r>
        <w:t>AIoT</w:t>
      </w:r>
      <w:proofErr w:type="spellEnd"/>
      <w:r>
        <w:t xml:space="preserve"> Device and the AMF; however the </w:t>
      </w:r>
      <w:proofErr w:type="spellStart"/>
      <w:r>
        <w:t>AIoT</w:t>
      </w:r>
      <w:proofErr w:type="spellEnd"/>
      <w:r>
        <w:t xml:space="preserve"> Device and the AMF require to maintain MM context.</w:t>
      </w:r>
    </w:p>
    <w:p w14:paraId="1ACC46DF" w14:textId="77777777" w:rsidR="00B36905" w:rsidRDefault="00B36905" w:rsidP="00B36905">
      <w:pPr>
        <w:pStyle w:val="B1"/>
      </w:pPr>
      <w:r>
        <w:t>-</w:t>
      </w:r>
      <w:r>
        <w:tab/>
        <w:t>For the DT traffic (</w:t>
      </w:r>
      <w:proofErr w:type="spellStart"/>
      <w:r>
        <w:t>e.g</w:t>
      </w:r>
      <w:proofErr w:type="spellEnd"/>
      <w:r>
        <w:t xml:space="preserve"> command from the AF) over the air interface, the RAN can perform paging (or paging like);</w:t>
      </w:r>
    </w:p>
    <w:p w14:paraId="29C78D63" w14:textId="77777777" w:rsidR="00B36905" w:rsidRDefault="00B36905" w:rsidP="00B36905">
      <w:pPr>
        <w:pStyle w:val="B1"/>
      </w:pPr>
      <w:r>
        <w:t>-</w:t>
      </w:r>
      <w:r>
        <w:tab/>
        <w:t>For the DO-DTT traffic (</w:t>
      </w:r>
      <w:proofErr w:type="spellStart"/>
      <w:r>
        <w:t>e.g</w:t>
      </w:r>
      <w:proofErr w:type="spellEnd"/>
      <w:r>
        <w:t xml:space="preserve"> feedback or the DO-DTT data reporting to the AF), it can be sent over the NAS;</w:t>
      </w:r>
    </w:p>
    <w:p w14:paraId="6787E787" w14:textId="77777777" w:rsidR="00B36905" w:rsidRDefault="00B36905" w:rsidP="00B36905">
      <w:pPr>
        <w:pStyle w:val="B1"/>
      </w:pPr>
      <w:r>
        <w:t>-</w:t>
      </w:r>
      <w:r>
        <w:tab/>
        <w:t xml:space="preserve">If the AF is in the 3rd party domain, the NEF function can be combined into the </w:t>
      </w:r>
      <w:proofErr w:type="spellStart"/>
      <w:r>
        <w:t>AIoT</w:t>
      </w:r>
      <w:proofErr w:type="spellEnd"/>
      <w:r>
        <w:t xml:space="preserve"> NF.</w:t>
      </w:r>
    </w:p>
    <w:p w14:paraId="63CA1AB4" w14:textId="77777777" w:rsidR="00B36905" w:rsidRPr="008F4612" w:rsidRDefault="00B36905" w:rsidP="00B36905">
      <w:r w:rsidRPr="008F4612">
        <w:rPr>
          <w:rFonts w:hint="eastAsia"/>
        </w:rPr>
        <w:t>F</w:t>
      </w:r>
      <w:r w:rsidRPr="008F4612">
        <w:t xml:space="preserve">igure 6.9.1-1 shows the 5GS enhancement to support </w:t>
      </w:r>
      <w:proofErr w:type="spellStart"/>
      <w:r w:rsidRPr="008F4612">
        <w:t>AIoT</w:t>
      </w:r>
      <w:proofErr w:type="spellEnd"/>
      <w:r w:rsidRPr="008F4612">
        <w:t xml:space="preserve"> Device.</w:t>
      </w:r>
    </w:p>
    <w:p w14:paraId="5B6F6479" w14:textId="77777777" w:rsidR="00B36905" w:rsidRPr="00C5451B" w:rsidRDefault="00B36905" w:rsidP="00B36905">
      <w:pPr>
        <w:pStyle w:val="TH"/>
        <w:rPr>
          <w:noProof/>
          <w:lang w:val="en-US"/>
        </w:rPr>
      </w:pPr>
      <w:r w:rsidRPr="00C5451B">
        <w:object w:dxaOrig="8510" w:dyaOrig="3450" w14:anchorId="318D527C">
          <v:shape id="_x0000_i1058" type="#_x0000_t75" style="width:426pt;height:173.25pt" o:ole="">
            <v:imagedata r:id="rId76" o:title=""/>
          </v:shape>
          <o:OLEObject Type="Embed" ProgID="Visio.Drawing.15" ShapeID="_x0000_i1058" DrawAspect="Content" ObjectID="_1794390836" r:id="rId77"/>
        </w:object>
      </w:r>
    </w:p>
    <w:p w14:paraId="5B6E642D" w14:textId="77777777" w:rsidR="00B36905" w:rsidRPr="008F4612" w:rsidRDefault="00B36905" w:rsidP="00B36905">
      <w:pPr>
        <w:pStyle w:val="TF"/>
      </w:pPr>
      <w:r w:rsidRPr="008F4612">
        <w:rPr>
          <w:rFonts w:hint="eastAsia"/>
        </w:rPr>
        <w:t>F</w:t>
      </w:r>
      <w:r w:rsidRPr="008F4612">
        <w:t xml:space="preserve">igure 6.9.1-1 5GS enhancement to support </w:t>
      </w:r>
      <w:proofErr w:type="spellStart"/>
      <w:r w:rsidRPr="008F4612">
        <w:t>AIoT</w:t>
      </w:r>
      <w:proofErr w:type="spellEnd"/>
      <w:r w:rsidRPr="008F4612">
        <w:t xml:space="preserve"> Devices</w:t>
      </w:r>
    </w:p>
    <w:p w14:paraId="3505F39B" w14:textId="77777777" w:rsidR="00B36905" w:rsidRPr="008F4612" w:rsidRDefault="00B36905" w:rsidP="00B36905">
      <w:pPr>
        <w:pStyle w:val="Heading3"/>
      </w:pPr>
      <w:bookmarkStart w:id="1077" w:name="_Toc160698652"/>
      <w:bookmarkStart w:id="1078" w:name="_Toc164843970"/>
      <w:bookmarkStart w:id="1079" w:name="_Toc164944605"/>
      <w:bookmarkStart w:id="1080" w:name="_Toc168318860"/>
      <w:bookmarkStart w:id="1081" w:name="_Toc168319376"/>
      <w:bookmarkStart w:id="1082" w:name="_Toc168319631"/>
      <w:bookmarkStart w:id="1083" w:name="_Toc168319886"/>
      <w:bookmarkStart w:id="1084" w:name="_Toc168320140"/>
      <w:bookmarkStart w:id="1085" w:name="_Toc168559796"/>
      <w:bookmarkStart w:id="1086" w:name="_Toc175890846"/>
      <w:bookmarkStart w:id="1087" w:name="_Toc180645794"/>
      <w:bookmarkStart w:id="1088" w:name="_Toc183616727"/>
      <w:r w:rsidRPr="008F4612">
        <w:t>6.9.2</w:t>
      </w:r>
      <w:r w:rsidRPr="008F4612">
        <w:tab/>
        <w:t>Procedures</w:t>
      </w:r>
      <w:bookmarkEnd w:id="1077"/>
      <w:bookmarkEnd w:id="1078"/>
      <w:bookmarkEnd w:id="1079"/>
      <w:bookmarkEnd w:id="1080"/>
      <w:bookmarkEnd w:id="1081"/>
      <w:bookmarkEnd w:id="1082"/>
      <w:bookmarkEnd w:id="1083"/>
      <w:bookmarkEnd w:id="1084"/>
      <w:bookmarkEnd w:id="1085"/>
      <w:bookmarkEnd w:id="1086"/>
      <w:bookmarkEnd w:id="1087"/>
      <w:bookmarkEnd w:id="1088"/>
    </w:p>
    <w:p w14:paraId="405F524E" w14:textId="77777777" w:rsidR="00B36905" w:rsidRPr="008F4612" w:rsidRDefault="00B36905" w:rsidP="00B36905">
      <w:r w:rsidRPr="008F4612">
        <w:t>Figure 6.9.2-1 shows the signalling flow for the DT traffic (</w:t>
      </w:r>
      <w:proofErr w:type="spellStart"/>
      <w:r w:rsidRPr="008F4612">
        <w:t>e.g</w:t>
      </w:r>
      <w:proofErr w:type="spellEnd"/>
      <w:r w:rsidRPr="008F4612">
        <w:t xml:space="preserve">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9" type="#_x0000_t75" style="width:481.5pt;height:378.75pt" o:ole="">
            <v:imagedata r:id="rId78" o:title=""/>
          </v:shape>
          <o:OLEObject Type="Embed" ProgID="Visio.Drawing.15" ShapeID="_x0000_i1059" DrawAspect="Content" ObjectID="_1794390837" r:id="rId79"/>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 xml:space="preserve">AF performs the service configuration. This service configuration can provide the </w:t>
      </w:r>
      <w:proofErr w:type="spellStart"/>
      <w:r w:rsidRPr="008F4612">
        <w:t>AIoT</w:t>
      </w:r>
      <w:proofErr w:type="spellEnd"/>
      <w:r w:rsidRPr="008F4612">
        <w:t xml:space="preserve"> Device ID(s) information to the </w:t>
      </w:r>
      <w:proofErr w:type="spellStart"/>
      <w:r w:rsidRPr="008F4612">
        <w:t>AIoT</w:t>
      </w:r>
      <w:proofErr w:type="spellEnd"/>
      <w:r w:rsidRPr="008F4612">
        <w:t xml:space="preserve"> NF. The </w:t>
      </w:r>
      <w:proofErr w:type="spellStart"/>
      <w:r w:rsidRPr="008F4612">
        <w:t>AIoT</w:t>
      </w:r>
      <w:proofErr w:type="spellEnd"/>
      <w:r w:rsidRPr="008F4612">
        <w:t xml:space="preserve"> NF can further provide the </w:t>
      </w:r>
      <w:proofErr w:type="spellStart"/>
      <w:r w:rsidRPr="008F4612">
        <w:t>AIoT</w:t>
      </w:r>
      <w:proofErr w:type="spellEnd"/>
      <w:r w:rsidRPr="008F4612">
        <w:t xml:space="preserve"> Device ID information to the UDR.</w:t>
      </w:r>
    </w:p>
    <w:p w14:paraId="0576BD2F" w14:textId="77777777" w:rsidR="00B36905" w:rsidRPr="008F4612" w:rsidRDefault="00B36905" w:rsidP="00B36905">
      <w:pPr>
        <w:pStyle w:val="B1"/>
      </w:pPr>
      <w:r w:rsidRPr="008F4612">
        <w:t>2.</w:t>
      </w:r>
      <w:r w:rsidRPr="008F4612">
        <w:tab/>
        <w:t xml:space="preserve">The </w:t>
      </w:r>
      <w:proofErr w:type="spellStart"/>
      <w:r w:rsidRPr="008F4612">
        <w:t>AIoT</w:t>
      </w:r>
      <w:proofErr w:type="spellEnd"/>
      <w:r w:rsidRPr="008F4612">
        <w:t xml:space="preserve"> Device performs the AS procedure.</w:t>
      </w:r>
    </w:p>
    <w:p w14:paraId="3744684D" w14:textId="73414417"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4B3399" w:rsidRPr="008F4612">
        <w:t>TR</w:t>
      </w:r>
      <w:r w:rsidR="004B3399">
        <w:t> </w:t>
      </w:r>
      <w:r w:rsidR="004B3399" w:rsidRPr="008F4612">
        <w:t>38.769</w:t>
      </w:r>
      <w:r w:rsidR="004B3399">
        <w:t> </w:t>
      </w:r>
      <w:r w:rsidR="004B3399" w:rsidRPr="008F4612">
        <w:t>[</w:t>
      </w:r>
      <w:r w:rsidRPr="008F4612">
        <w:t>8].</w:t>
      </w:r>
    </w:p>
    <w:p w14:paraId="56621C9A" w14:textId="77777777" w:rsidR="00B36905" w:rsidRPr="008F4612" w:rsidRDefault="00B36905" w:rsidP="00B36905">
      <w:pPr>
        <w:pStyle w:val="B1"/>
      </w:pPr>
      <w:r w:rsidRPr="008F4612">
        <w:t>3.</w:t>
      </w:r>
      <w:r w:rsidRPr="008F4612">
        <w:tab/>
        <w:t xml:space="preserve">The </w:t>
      </w:r>
      <w:proofErr w:type="spellStart"/>
      <w:r w:rsidRPr="008F4612">
        <w:t>AIoT</w:t>
      </w:r>
      <w:proofErr w:type="spellEnd"/>
      <w:r w:rsidRPr="008F4612">
        <w:t xml:space="preserve"> Device performs the Initial registration procedure. In this step, the </w:t>
      </w:r>
      <w:proofErr w:type="spellStart"/>
      <w:r w:rsidRPr="008F4612">
        <w:t>AIoT</w:t>
      </w:r>
      <w:proofErr w:type="spellEnd"/>
      <w:r w:rsidRPr="008F4612">
        <w:t xml:space="preserve"> Device ID is included in the Registration Request. </w:t>
      </w:r>
    </w:p>
    <w:p w14:paraId="0CF0167E" w14:textId="409CD2A0"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4B3399" w:rsidRPr="008F4612">
        <w:t>TS</w:t>
      </w:r>
      <w:r w:rsidR="004B3399">
        <w:t> </w:t>
      </w:r>
      <w:r w:rsidR="004B3399" w:rsidRPr="008F4612">
        <w:t>23.502</w:t>
      </w:r>
      <w:r w:rsidR="004B3399">
        <w:t> </w:t>
      </w:r>
      <w:r w:rsidR="004B3399"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 xml:space="preserve">The format of </w:t>
      </w:r>
      <w:proofErr w:type="spellStart"/>
      <w:r w:rsidRPr="008F4612">
        <w:t>AIoT</w:t>
      </w:r>
      <w:proofErr w:type="spellEnd"/>
      <w:r w:rsidRPr="008F4612">
        <w:t xml:space="preserve"> Device ID is FFS and how to protect the Device ID is FFS.</w:t>
      </w:r>
    </w:p>
    <w:p w14:paraId="773EFD7F" w14:textId="77777777" w:rsidR="00B36905" w:rsidRPr="008F4612" w:rsidRDefault="00B36905" w:rsidP="00B36905">
      <w:pPr>
        <w:pStyle w:val="B1"/>
      </w:pPr>
      <w:r w:rsidRPr="008F4612">
        <w:t>4.</w:t>
      </w:r>
      <w:r w:rsidRPr="008F4612">
        <w:tab/>
        <w:t xml:space="preserve">The AMF performs the Device ID validation by retrieving the subscription data from the UDM. The subscription data can also include the </w:t>
      </w:r>
      <w:proofErr w:type="spellStart"/>
      <w:r w:rsidRPr="008F4612">
        <w:t>AIoT</w:t>
      </w:r>
      <w:proofErr w:type="spellEnd"/>
      <w:r w:rsidRPr="008F4612">
        <w:t xml:space="preserve"> NF information.</w:t>
      </w:r>
    </w:p>
    <w:p w14:paraId="468FFBAE" w14:textId="6F044A14" w:rsidR="00B36905" w:rsidRPr="008F4612" w:rsidRDefault="00B36905" w:rsidP="00B36905">
      <w:pPr>
        <w:pStyle w:val="EditorsNote"/>
      </w:pPr>
      <w:r w:rsidRPr="008F4612">
        <w:t>Editor</w:t>
      </w:r>
      <w:r>
        <w:t>'</w:t>
      </w:r>
      <w:r w:rsidRPr="008F4612">
        <w:t>s note:</w:t>
      </w:r>
      <w:r w:rsidRPr="008F4612">
        <w:tab/>
        <w:t xml:space="preserve">The validation of </w:t>
      </w:r>
      <w:proofErr w:type="spellStart"/>
      <w:r w:rsidRPr="008F4612">
        <w:t>AIoT</w:t>
      </w:r>
      <w:proofErr w:type="spellEnd"/>
      <w:r w:rsidRPr="008F4612">
        <w:t xml:space="preserve"> Device requires coordination with SA</w:t>
      </w:r>
      <w:r w:rsidR="004B3399">
        <w:t> WG</w:t>
      </w:r>
      <w:r w:rsidRPr="008F4612">
        <w:t>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 xml:space="preserve">It is FFS whether it can be assumed that the device and the CN can be pre-provisioned with CN level per device information (e.g. network layer </w:t>
      </w:r>
      <w:proofErr w:type="spellStart"/>
      <w:r w:rsidRPr="008F4612">
        <w:t>AIoT</w:t>
      </w:r>
      <w:proofErr w:type="spellEnd"/>
      <w:r w:rsidRPr="008F4612">
        <w:t xml:space="preserve">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 xml:space="preserve">The AMF sets up a transmission tunnel towards the </w:t>
      </w:r>
      <w:proofErr w:type="spellStart"/>
      <w:r w:rsidRPr="008F4612">
        <w:t>AIoT</w:t>
      </w:r>
      <w:proofErr w:type="spellEnd"/>
      <w:r w:rsidRPr="008F4612">
        <w:t xml:space="preserve"> NF. And the </w:t>
      </w:r>
      <w:proofErr w:type="spellStart"/>
      <w:r w:rsidRPr="008F4612">
        <w:t>AIoT</w:t>
      </w:r>
      <w:proofErr w:type="spellEnd"/>
      <w:r w:rsidRPr="008F4612">
        <w:t xml:space="preserve"> NF acks this setting up procedure. Multiple </w:t>
      </w:r>
      <w:proofErr w:type="spellStart"/>
      <w:r w:rsidRPr="008F4612">
        <w:t>AIoT</w:t>
      </w:r>
      <w:proofErr w:type="spellEnd"/>
      <w:r w:rsidRPr="008F4612">
        <w:t xml:space="preserve">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w:t>
      </w:r>
      <w:proofErr w:type="spellStart"/>
      <w:r w:rsidRPr="008F4612">
        <w:t>AIoT</w:t>
      </w:r>
      <w:proofErr w:type="spellEnd"/>
      <w:r w:rsidRPr="008F4612">
        <w:t xml:space="preserve"> Device has been validated. The AMF also allocates a temporary id to the </w:t>
      </w:r>
      <w:proofErr w:type="spellStart"/>
      <w:r w:rsidRPr="008F4612">
        <w:t>AIoT</w:t>
      </w:r>
      <w:proofErr w:type="spellEnd"/>
      <w:r w:rsidRPr="008F4612">
        <w:t xml:space="preserve">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w:t>
      </w:r>
      <w:proofErr w:type="spellStart"/>
      <w:r w:rsidRPr="008F4612">
        <w:t>AIoT</w:t>
      </w:r>
      <w:proofErr w:type="spellEnd"/>
      <w:r w:rsidRPr="008F4612">
        <w:t xml:space="preserve">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r>
      <w:proofErr w:type="spellStart"/>
      <w:r w:rsidRPr="008F4612">
        <w:t>AIoT</w:t>
      </w:r>
      <w:proofErr w:type="spellEnd"/>
      <w:r w:rsidRPr="008F4612">
        <w:t xml:space="preserve"> NF forwards the </w:t>
      </w:r>
      <w:proofErr w:type="spellStart"/>
      <w:r w:rsidRPr="008F4612">
        <w:t>AIoT</w:t>
      </w:r>
      <w:proofErr w:type="spellEnd"/>
      <w:r w:rsidRPr="008F4612">
        <w:t xml:space="preserve">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w:t>
      </w:r>
      <w:proofErr w:type="spellStart"/>
      <w:r w:rsidRPr="008F4612">
        <w:t>AIoT</w:t>
      </w:r>
      <w:proofErr w:type="spellEnd"/>
      <w:r w:rsidRPr="008F4612">
        <w:t xml:space="preserve"> Device, the AMF utilizes the RAN information where the AMF receiving the N2 message for the </w:t>
      </w:r>
      <w:proofErr w:type="spellStart"/>
      <w:r w:rsidRPr="008F4612">
        <w:t>AIoT</w:t>
      </w:r>
      <w:proofErr w:type="spellEnd"/>
      <w:r w:rsidRPr="008F4612">
        <w:t xml:space="preserve">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w:t>
      </w:r>
      <w:proofErr w:type="spellStart"/>
      <w:r w:rsidRPr="008F4612">
        <w:t>AIoT</w:t>
      </w:r>
      <w:proofErr w:type="spellEnd"/>
      <w:r w:rsidRPr="008F4612">
        <w:t xml:space="preserve"> Device checks the </w:t>
      </w:r>
      <w:proofErr w:type="spellStart"/>
      <w:r w:rsidRPr="008F4612">
        <w:t>temprory</w:t>
      </w:r>
      <w:proofErr w:type="spellEnd"/>
      <w:r w:rsidRPr="008F4612">
        <w:t xml:space="preserve"> ID in the paging message and if the </w:t>
      </w:r>
      <w:proofErr w:type="spellStart"/>
      <w:r w:rsidRPr="008F4612">
        <w:t>tempory</w:t>
      </w:r>
      <w:proofErr w:type="spellEnd"/>
      <w:r w:rsidRPr="008F4612">
        <w:t xml:space="preserve"> ID is matched, the </w:t>
      </w:r>
      <w:proofErr w:type="spellStart"/>
      <w:r w:rsidRPr="008F4612">
        <w:t>AIoT</w:t>
      </w:r>
      <w:proofErr w:type="spellEnd"/>
      <w:r w:rsidRPr="008F4612">
        <w:t xml:space="preserve"> Device then handles </w:t>
      </w:r>
      <w:r>
        <w:t>"</w:t>
      </w:r>
      <w:r w:rsidRPr="008F4612">
        <w:t>Command</w:t>
      </w:r>
      <w:r>
        <w:t>"</w:t>
      </w:r>
      <w:r w:rsidRPr="008F4612">
        <w:t xml:space="preserve">. If feedback or DO-DTT (e.g. sensor data reporting) is required, the </w:t>
      </w:r>
      <w:proofErr w:type="spellStart"/>
      <w:r w:rsidRPr="008F4612">
        <w:t>AIoT</w:t>
      </w:r>
      <w:proofErr w:type="spellEnd"/>
      <w:r w:rsidRPr="008F4612">
        <w:t xml:space="preserve"> Device includes DO-DTT traffic over the NAS.</w:t>
      </w:r>
    </w:p>
    <w:p w14:paraId="224406C1" w14:textId="77777777" w:rsidR="00B36905" w:rsidRPr="008F4612" w:rsidRDefault="00B36905" w:rsidP="00B36905">
      <w:pPr>
        <w:pStyle w:val="B1"/>
      </w:pPr>
      <w:r w:rsidRPr="008F4612">
        <w:t>12.</w:t>
      </w:r>
      <w:r w:rsidRPr="008F4612">
        <w:tab/>
        <w:t xml:space="preserve">The AMF forwards the DO-DTT traffic to the </w:t>
      </w:r>
      <w:proofErr w:type="spellStart"/>
      <w:r w:rsidRPr="008F4612">
        <w:t>AIoT</w:t>
      </w:r>
      <w:proofErr w:type="spellEnd"/>
      <w:r w:rsidRPr="008F4612">
        <w:t xml:space="preserve"> NF</w:t>
      </w:r>
      <w:r>
        <w:t>.</w:t>
      </w:r>
    </w:p>
    <w:p w14:paraId="26C3DE86" w14:textId="77777777" w:rsidR="00B36905" w:rsidRPr="008F4612" w:rsidRDefault="00B36905" w:rsidP="00B36905">
      <w:pPr>
        <w:pStyle w:val="B1"/>
      </w:pPr>
      <w:r w:rsidRPr="008F4612">
        <w:t>13.</w:t>
      </w:r>
      <w:r w:rsidRPr="008F4612">
        <w:tab/>
        <w:t xml:space="preserve">The </w:t>
      </w:r>
      <w:proofErr w:type="spellStart"/>
      <w:r w:rsidRPr="008F4612">
        <w:t>AIoT</w:t>
      </w:r>
      <w:proofErr w:type="spellEnd"/>
      <w:r w:rsidRPr="008F4612">
        <w:t xml:space="preserve"> NF forwards the DO-DTT traffic to the AF.</w:t>
      </w:r>
    </w:p>
    <w:p w14:paraId="433C8E4D" w14:textId="77777777" w:rsidR="00B36905" w:rsidRPr="008F4612" w:rsidRDefault="00B36905" w:rsidP="00B36905">
      <w:pPr>
        <w:pStyle w:val="Heading3"/>
      </w:pPr>
      <w:bookmarkStart w:id="1089" w:name="_Toc160698653"/>
      <w:bookmarkStart w:id="1090" w:name="_Toc164843971"/>
      <w:bookmarkStart w:id="1091" w:name="_Toc164944606"/>
      <w:bookmarkStart w:id="1092" w:name="_Toc168318861"/>
      <w:bookmarkStart w:id="1093" w:name="_Toc168319377"/>
      <w:bookmarkStart w:id="1094" w:name="_Toc168319632"/>
      <w:bookmarkStart w:id="1095" w:name="_Toc168319887"/>
      <w:bookmarkStart w:id="1096" w:name="_Toc168320141"/>
      <w:bookmarkStart w:id="1097" w:name="_Toc168559797"/>
      <w:bookmarkStart w:id="1098" w:name="_Toc175890847"/>
      <w:bookmarkStart w:id="1099" w:name="_Toc180645795"/>
      <w:bookmarkStart w:id="1100" w:name="_Toc183616728"/>
      <w:r w:rsidRPr="008F4612">
        <w:t>6.9.3</w:t>
      </w:r>
      <w:r w:rsidRPr="008F4612">
        <w:tab/>
        <w:t>Impacts on services, entities and interfaces</w:t>
      </w:r>
      <w:bookmarkEnd w:id="1089"/>
      <w:bookmarkEnd w:id="1090"/>
      <w:bookmarkEnd w:id="1091"/>
      <w:bookmarkEnd w:id="1092"/>
      <w:bookmarkEnd w:id="1093"/>
      <w:bookmarkEnd w:id="1094"/>
      <w:bookmarkEnd w:id="1095"/>
      <w:bookmarkEnd w:id="1096"/>
      <w:bookmarkEnd w:id="1097"/>
      <w:bookmarkEnd w:id="1098"/>
      <w:bookmarkEnd w:id="1099"/>
      <w:bookmarkEnd w:id="1100"/>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Heading2"/>
      </w:pPr>
      <w:bookmarkStart w:id="1101" w:name="_Toc160698654"/>
      <w:bookmarkStart w:id="1102" w:name="_Toc164843972"/>
      <w:bookmarkStart w:id="1103" w:name="_Toc164944607"/>
      <w:bookmarkStart w:id="1104" w:name="_Toc168318862"/>
      <w:bookmarkStart w:id="1105" w:name="_Toc168319378"/>
      <w:bookmarkStart w:id="1106" w:name="_Toc168319633"/>
      <w:bookmarkStart w:id="1107" w:name="_Toc168319888"/>
      <w:bookmarkStart w:id="1108" w:name="_Toc168320142"/>
      <w:bookmarkStart w:id="1109" w:name="_Toc168559798"/>
      <w:bookmarkStart w:id="1110" w:name="_Toc175890848"/>
      <w:bookmarkStart w:id="1111" w:name="_Toc180645796"/>
      <w:bookmarkStart w:id="1112" w:name="_Toc183616729"/>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1101"/>
      <w:bookmarkEnd w:id="1102"/>
      <w:bookmarkEnd w:id="1103"/>
      <w:bookmarkEnd w:id="1104"/>
      <w:bookmarkEnd w:id="1105"/>
      <w:bookmarkEnd w:id="1106"/>
      <w:bookmarkEnd w:id="1107"/>
      <w:bookmarkEnd w:id="1108"/>
      <w:bookmarkEnd w:id="1109"/>
      <w:bookmarkEnd w:id="1110"/>
      <w:bookmarkEnd w:id="1111"/>
      <w:bookmarkEnd w:id="1112"/>
    </w:p>
    <w:p w14:paraId="0E45095F" w14:textId="77777777" w:rsidR="00B36905" w:rsidRPr="008F4612" w:rsidRDefault="00B36905" w:rsidP="00B36905">
      <w:pPr>
        <w:pStyle w:val="Heading3"/>
      </w:pPr>
      <w:bookmarkStart w:id="1113" w:name="_Toc160698655"/>
      <w:bookmarkStart w:id="1114" w:name="_Toc164843973"/>
      <w:bookmarkStart w:id="1115" w:name="_Toc164944608"/>
      <w:bookmarkStart w:id="1116" w:name="_Toc168318863"/>
      <w:bookmarkStart w:id="1117" w:name="_Toc168319379"/>
      <w:bookmarkStart w:id="1118" w:name="_Toc168319634"/>
      <w:bookmarkStart w:id="1119" w:name="_Toc168319889"/>
      <w:bookmarkStart w:id="1120" w:name="_Toc168320143"/>
      <w:bookmarkStart w:id="1121" w:name="_Toc168559799"/>
      <w:bookmarkStart w:id="1122" w:name="_Toc175890849"/>
      <w:bookmarkStart w:id="1123" w:name="_Toc180645797"/>
      <w:bookmarkStart w:id="1124" w:name="_Toc183616730"/>
      <w:r w:rsidRPr="008F4612">
        <w:t>6.10.1</w:t>
      </w:r>
      <w:r w:rsidRPr="008F4612">
        <w:rPr>
          <w:rFonts w:hint="eastAsia"/>
        </w:rPr>
        <w:tab/>
        <w:t>Description</w:t>
      </w:r>
      <w:bookmarkEnd w:id="1113"/>
      <w:bookmarkEnd w:id="1114"/>
      <w:bookmarkEnd w:id="1115"/>
      <w:bookmarkEnd w:id="1116"/>
      <w:bookmarkEnd w:id="1117"/>
      <w:bookmarkEnd w:id="1118"/>
      <w:bookmarkEnd w:id="1119"/>
      <w:bookmarkEnd w:id="1120"/>
      <w:bookmarkEnd w:id="1121"/>
      <w:bookmarkEnd w:id="1122"/>
      <w:bookmarkEnd w:id="1123"/>
      <w:bookmarkEnd w:id="1124"/>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1623BF2D" w:rsidR="002C5995" w:rsidRDefault="002C5995" w:rsidP="002C5995">
      <w:pPr>
        <w:pStyle w:val="B1"/>
      </w:pPr>
      <w:r>
        <w:t>1)</w:t>
      </w:r>
      <w:r>
        <w:tab/>
        <w:t xml:space="preserve">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xml:space="preserve"> [10]): The </w:t>
      </w:r>
      <w:proofErr w:type="spellStart"/>
      <w:r>
        <w:t>AIoT</w:t>
      </w:r>
      <w:proofErr w:type="spellEnd"/>
      <w:r>
        <w:t xml:space="preserve"> manufacturer configures the tag ID in advance. It is only readable. It can be treated as PEI in the ambient IoT solution.</w:t>
      </w:r>
    </w:p>
    <w:p w14:paraId="001C8029" w14:textId="73F1B279" w:rsidR="002C5995" w:rsidRDefault="002C5995" w:rsidP="002C5995">
      <w:pPr>
        <w:pStyle w:val="B1"/>
      </w:pPr>
      <w:r>
        <w:t>2)</w:t>
      </w:r>
      <w:r>
        <w:tab/>
        <w:t xml:space="preserve">EPC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Heading3"/>
      </w:pPr>
      <w:bookmarkStart w:id="1125" w:name="_Toc160698656"/>
      <w:bookmarkStart w:id="1126" w:name="_Toc164843974"/>
      <w:bookmarkStart w:id="1127" w:name="_Toc164944609"/>
      <w:bookmarkStart w:id="1128" w:name="_Toc168318864"/>
      <w:bookmarkStart w:id="1129" w:name="_Toc168319380"/>
      <w:bookmarkStart w:id="1130" w:name="_Toc168319635"/>
      <w:bookmarkStart w:id="1131" w:name="_Toc168319890"/>
      <w:bookmarkStart w:id="1132" w:name="_Toc168320144"/>
      <w:bookmarkStart w:id="1133" w:name="_Toc168559800"/>
      <w:bookmarkStart w:id="1134" w:name="_Toc175890850"/>
      <w:bookmarkStart w:id="1135" w:name="_Toc180645798"/>
      <w:bookmarkStart w:id="1136" w:name="_Toc183616731"/>
      <w:r w:rsidRPr="006A71E0">
        <w:t>6.10.2</w:t>
      </w:r>
      <w:r w:rsidRPr="006A71E0">
        <w:tab/>
        <w:t>Procedures</w:t>
      </w:r>
      <w:bookmarkEnd w:id="1125"/>
      <w:bookmarkEnd w:id="1126"/>
      <w:bookmarkEnd w:id="1127"/>
      <w:bookmarkEnd w:id="1128"/>
      <w:bookmarkEnd w:id="1129"/>
      <w:bookmarkEnd w:id="1130"/>
      <w:bookmarkEnd w:id="1131"/>
      <w:bookmarkEnd w:id="1132"/>
      <w:bookmarkEnd w:id="1133"/>
      <w:bookmarkEnd w:id="1134"/>
      <w:bookmarkEnd w:id="1135"/>
      <w:bookmarkEnd w:id="1136"/>
    </w:p>
    <w:p w14:paraId="5D3E8857" w14:textId="17AB5AC5" w:rsidR="00B36905" w:rsidRPr="008F4612" w:rsidRDefault="00B36905" w:rsidP="00B36905">
      <w:pPr>
        <w:pStyle w:val="Heading4"/>
      </w:pPr>
      <w:bookmarkStart w:id="1137" w:name="_Toc160698657"/>
      <w:bookmarkStart w:id="1138" w:name="_Toc164843975"/>
      <w:bookmarkStart w:id="1139" w:name="_Toc164944610"/>
      <w:bookmarkStart w:id="1140" w:name="_Toc168318865"/>
      <w:bookmarkStart w:id="1141" w:name="_Toc168319381"/>
      <w:bookmarkStart w:id="1142" w:name="_Toc168319636"/>
      <w:bookmarkStart w:id="1143" w:name="_Toc168319891"/>
      <w:bookmarkStart w:id="1144" w:name="_Toc168320145"/>
      <w:bookmarkStart w:id="1145" w:name="_Toc168559801"/>
      <w:bookmarkStart w:id="1146" w:name="_Toc175890851"/>
      <w:bookmarkStart w:id="1147" w:name="_Toc180645799"/>
      <w:bookmarkStart w:id="1148" w:name="_Toc183616732"/>
      <w:r w:rsidRPr="008F4612">
        <w:t>6.10.2</w:t>
      </w:r>
      <w:r w:rsidRPr="008F4612">
        <w:rPr>
          <w:rFonts w:hint="eastAsia"/>
        </w:rPr>
        <w:t>.1</w:t>
      </w:r>
      <w:r w:rsidRPr="008F4612">
        <w:tab/>
        <w:t>Procedures</w:t>
      </w:r>
      <w:r w:rsidRPr="008F4612">
        <w:rPr>
          <w:rFonts w:hint="eastAsia"/>
        </w:rPr>
        <w:t xml:space="preserve"> for AF triggered Registration</w:t>
      </w:r>
      <w:bookmarkEnd w:id="1137"/>
      <w:bookmarkEnd w:id="1138"/>
      <w:bookmarkEnd w:id="1139"/>
      <w:r w:rsidR="00422028">
        <w:rPr>
          <w:rFonts w:eastAsia="DengXian" w:hint="eastAsia"/>
          <w:lang w:eastAsia="zh-CN"/>
        </w:rPr>
        <w:t xml:space="preserve"> </w:t>
      </w:r>
      <w:r w:rsidR="00422028">
        <w:rPr>
          <w:rFonts w:eastAsia="DengXian"/>
          <w:lang w:eastAsia="zh-CN"/>
        </w:rPr>
        <w:t>for Topology 1</w:t>
      </w:r>
      <w:bookmarkEnd w:id="1140"/>
      <w:bookmarkEnd w:id="1141"/>
      <w:bookmarkEnd w:id="1142"/>
      <w:bookmarkEnd w:id="1143"/>
      <w:bookmarkEnd w:id="1144"/>
      <w:bookmarkEnd w:id="1145"/>
      <w:bookmarkEnd w:id="1146"/>
      <w:bookmarkEnd w:id="1147"/>
      <w:bookmarkEnd w:id="1148"/>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60" type="#_x0000_t75" style="width:480pt;height:597.75pt" o:ole="">
            <v:imagedata r:id="rId80" o:title=""/>
          </v:shape>
          <o:OLEObject Type="Embed" ProgID="Word.Picture.8" ShapeID="_x0000_i1060" DrawAspect="Content" ObjectID="_1794390838" r:id="rId81"/>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121A5B45" w:rsidR="00635AF1" w:rsidRDefault="00635AF1" w:rsidP="00635AF1">
      <w:pPr>
        <w:pStyle w:val="B1"/>
      </w:pPr>
      <w:r>
        <w:t>0.a.</w:t>
      </w:r>
      <w:r>
        <w:tab/>
        <w:t xml:space="preserve">The Ambient IoT devices are pre-configured with default </w:t>
      </w:r>
      <w:proofErr w:type="spellStart"/>
      <w:r>
        <w:t>AIoT</w:t>
      </w:r>
      <w:proofErr w:type="spellEnd"/>
      <w:r>
        <w:t xml:space="preserve"> device ID and default credentials. 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w:t>
      </w:r>
      <w:r w:rsidR="00302B55">
        <w:t>)</w:t>
      </w:r>
      <w:r>
        <w:t xml:space="preserve"> is configured by </w:t>
      </w:r>
      <w:proofErr w:type="spellStart"/>
      <w:r>
        <w:t>AIoT</w:t>
      </w:r>
      <w:proofErr w:type="spellEnd"/>
      <w:r>
        <w:t xml:space="preserve"> manufacturers in advance. The instance ID value in the default </w:t>
      </w:r>
      <w:proofErr w:type="spellStart"/>
      <w:r>
        <w:t>AIoT</w:t>
      </w:r>
      <w:proofErr w:type="spellEnd"/>
      <w:r>
        <w:t xml:space="preserve">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 xml:space="preserve">Upon receiving the registration message from NG-RAN, AMF/New </w:t>
      </w:r>
      <w:proofErr w:type="spellStart"/>
      <w:r>
        <w:t>AIoT</w:t>
      </w:r>
      <w:proofErr w:type="spellEnd"/>
      <w:r>
        <w:t xml:space="preserve">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 xml:space="preserve">Perform an authentication operation based on TID as username and default credentials between AMF/New </w:t>
      </w:r>
      <w:proofErr w:type="spellStart"/>
      <w:r>
        <w:t>AIoT</w:t>
      </w:r>
      <w:proofErr w:type="spellEnd"/>
      <w:r>
        <w:t xml:space="preserve">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 xml:space="preserve">5GC stores the new device ID, TID, status (active), and so on in UDM, AMF/New </w:t>
      </w:r>
      <w:proofErr w:type="spellStart"/>
      <w:r>
        <w:t>AIoT</w:t>
      </w:r>
      <w:proofErr w:type="spellEnd"/>
      <w:r>
        <w:t xml:space="preserve">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 xml:space="preserve">AMF/New </w:t>
      </w:r>
      <w:proofErr w:type="spellStart"/>
      <w:r>
        <w:t>AIoT</w:t>
      </w:r>
      <w:proofErr w:type="spellEnd"/>
      <w:r>
        <w:t xml:space="preserve"> NF will sync up new device IDs with relative ambient IoT devices.</w:t>
      </w:r>
    </w:p>
    <w:p w14:paraId="087E1835" w14:textId="77777777" w:rsidR="00635AF1" w:rsidRDefault="00635AF1" w:rsidP="00635AF1">
      <w:pPr>
        <w:pStyle w:val="B1"/>
      </w:pPr>
      <w:r>
        <w:t>12.</w:t>
      </w:r>
      <w:r>
        <w:tab/>
        <w:t xml:space="preserve">The AMF/New </w:t>
      </w:r>
      <w:proofErr w:type="spellStart"/>
      <w:r>
        <w:t>AIoT</w:t>
      </w:r>
      <w:proofErr w:type="spellEnd"/>
      <w:r>
        <w:t xml:space="preserve">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Heading4"/>
      </w:pPr>
      <w:bookmarkStart w:id="1149" w:name="_Toc160698658"/>
      <w:bookmarkStart w:id="1150" w:name="_Toc164843976"/>
      <w:bookmarkStart w:id="1151" w:name="_Toc164944611"/>
      <w:bookmarkStart w:id="1152" w:name="_Toc168318866"/>
      <w:bookmarkStart w:id="1153" w:name="_Toc168319382"/>
      <w:bookmarkStart w:id="1154" w:name="_Toc168319637"/>
      <w:bookmarkStart w:id="1155" w:name="_Toc168319892"/>
      <w:bookmarkStart w:id="1156" w:name="_Toc168320146"/>
      <w:bookmarkStart w:id="1157" w:name="_Toc168559802"/>
      <w:bookmarkStart w:id="1158" w:name="_Toc175890852"/>
      <w:bookmarkStart w:id="1159" w:name="_Toc180645800"/>
      <w:bookmarkStart w:id="1160" w:name="_Toc183616733"/>
      <w:r w:rsidRPr="00647245">
        <w:t>6.10.2</w:t>
      </w:r>
      <w:r w:rsidRPr="00647245">
        <w:rPr>
          <w:rFonts w:hint="eastAsia"/>
        </w:rPr>
        <w:t>.2</w:t>
      </w:r>
      <w:r w:rsidRPr="00647245">
        <w:tab/>
        <w:t>Procedures</w:t>
      </w:r>
      <w:r w:rsidRPr="00647245">
        <w:rPr>
          <w:rFonts w:hint="eastAsia"/>
        </w:rPr>
        <w:t xml:space="preserve"> for </w:t>
      </w:r>
      <w:r w:rsidR="0090405D" w:rsidRPr="00647245">
        <w:rPr>
          <w:rFonts w:eastAsia="DengXian" w:hint="eastAsia"/>
        </w:rPr>
        <w:t>AF</w:t>
      </w:r>
      <w:r w:rsidRPr="00647245">
        <w:rPr>
          <w:rFonts w:hint="eastAsia"/>
        </w:rPr>
        <w:t xml:space="preserve"> triggered Registration</w:t>
      </w:r>
      <w:bookmarkEnd w:id="1149"/>
      <w:bookmarkEnd w:id="1150"/>
      <w:bookmarkEnd w:id="1151"/>
      <w:r w:rsidR="0090405D" w:rsidRPr="00647245">
        <w:rPr>
          <w:rFonts w:eastAsia="DengXian" w:hint="eastAsia"/>
        </w:rPr>
        <w:t xml:space="preserve"> for </w:t>
      </w:r>
      <w:r w:rsidR="0090405D" w:rsidRPr="00647245">
        <w:rPr>
          <w:rFonts w:eastAsia="DengXian"/>
        </w:rPr>
        <w:t>Topology</w:t>
      </w:r>
      <w:r w:rsidR="0090405D" w:rsidRPr="00647245">
        <w:rPr>
          <w:rFonts w:eastAsia="DengXian" w:hint="eastAsia"/>
        </w:rPr>
        <w:t xml:space="preserve"> 2</w:t>
      </w:r>
      <w:bookmarkEnd w:id="1152"/>
      <w:bookmarkEnd w:id="1153"/>
      <w:bookmarkEnd w:id="1154"/>
      <w:bookmarkEnd w:id="1155"/>
      <w:bookmarkEnd w:id="1156"/>
      <w:bookmarkEnd w:id="1157"/>
      <w:bookmarkEnd w:id="1158"/>
      <w:bookmarkEnd w:id="1159"/>
      <w:bookmarkEnd w:id="1160"/>
    </w:p>
    <w:p w14:paraId="34262DE1" w14:textId="4F6193BF" w:rsidR="00DF104D" w:rsidRPr="00647245" w:rsidRDefault="00647245" w:rsidP="00DF104D">
      <w:pPr>
        <w:rPr>
          <w:rFonts w:eastAsia="DengXian"/>
        </w:rPr>
      </w:pPr>
      <w:r>
        <w:rPr>
          <w:rFonts w:eastAsia="DengXian"/>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61" type="#_x0000_t75" style="width:480pt;height:639.75pt" o:ole="">
            <v:imagedata r:id="rId82" o:title=""/>
          </v:shape>
          <o:OLEObject Type="Embed" ProgID="Word.Picture.8" ShapeID="_x0000_i1061" DrawAspect="Content" ObjectID="_1794390839" r:id="rId83"/>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DengXian"/>
        </w:rPr>
      </w:pPr>
      <w:r>
        <w:rPr>
          <w:rFonts w:eastAsia="DengXian"/>
        </w:rPr>
        <w:t>1.</w:t>
      </w:r>
      <w:r>
        <w:rPr>
          <w:rFonts w:eastAsia="DengXian"/>
        </w:rPr>
        <w:tab/>
        <w:t>The UE Reader performs the registration procedure, including the fixed or mobile type of UE reader, location, and AF ID.</w:t>
      </w:r>
    </w:p>
    <w:p w14:paraId="6DFF6480" w14:textId="77777777" w:rsidR="00647245" w:rsidRDefault="00647245" w:rsidP="00647245">
      <w:pPr>
        <w:pStyle w:val="B1"/>
        <w:rPr>
          <w:rFonts w:eastAsia="DengXian"/>
        </w:rPr>
      </w:pPr>
      <w:r>
        <w:rPr>
          <w:rFonts w:eastAsia="DengXian"/>
        </w:rPr>
        <w:lastRenderedPageBreak/>
        <w:t>2.</w:t>
      </w:r>
      <w:r>
        <w:rPr>
          <w:rFonts w:eastAsia="DengXian"/>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DengXian"/>
        </w:rPr>
      </w:pPr>
      <w:r>
        <w:rPr>
          <w:rFonts w:eastAsia="DengXian"/>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DengXian"/>
        </w:rPr>
      </w:pPr>
      <w:r>
        <w:rPr>
          <w:rFonts w:eastAsia="DengXian"/>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DengXian"/>
        </w:rPr>
      </w:pPr>
      <w:r>
        <w:rPr>
          <w:rFonts w:eastAsia="DengXian"/>
        </w:rPr>
        <w:t>3.</w:t>
      </w:r>
      <w:r>
        <w:rPr>
          <w:rFonts w:eastAsia="DengXian"/>
        </w:rPr>
        <w:tab/>
        <w:t>NEF will perform the below actions towards the third Ambient AF:</w:t>
      </w:r>
    </w:p>
    <w:p w14:paraId="12D58BDF" w14:textId="77777777" w:rsidR="00647245" w:rsidRDefault="00647245" w:rsidP="00647245">
      <w:pPr>
        <w:pStyle w:val="B2"/>
        <w:rPr>
          <w:rFonts w:eastAsia="DengXian"/>
        </w:rPr>
      </w:pPr>
      <w:r>
        <w:rPr>
          <w:rFonts w:eastAsia="DengXian"/>
        </w:rPr>
        <w:t>-</w:t>
      </w:r>
      <w:r>
        <w:rPr>
          <w:rFonts w:eastAsia="DengXian"/>
        </w:rPr>
        <w:tab/>
        <w:t>Perform authentication to the third Ambient AF to decide whether it is allowed to access 5GS or not.</w:t>
      </w:r>
    </w:p>
    <w:p w14:paraId="50E78C21" w14:textId="77777777" w:rsidR="00647245" w:rsidRDefault="00647245" w:rsidP="00647245">
      <w:pPr>
        <w:pStyle w:val="B2"/>
        <w:rPr>
          <w:rFonts w:eastAsia="DengXian"/>
        </w:rPr>
      </w:pPr>
      <w:r>
        <w:rPr>
          <w:rFonts w:eastAsia="DengXian"/>
        </w:rPr>
        <w:t>-</w:t>
      </w:r>
      <w:r>
        <w:rPr>
          <w:rFonts w:eastAsia="DengXian"/>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DengXian"/>
        </w:rPr>
      </w:pPr>
      <w:r>
        <w:rPr>
          <w:rFonts w:eastAsia="DengXian"/>
        </w:rPr>
        <w:t>-</w:t>
      </w:r>
      <w:r>
        <w:rPr>
          <w:rFonts w:eastAsia="DengXian"/>
        </w:rPr>
        <w:tab/>
        <w:t>Check the authorization to determine whether operators in the operator list ID are allowed or not.</w:t>
      </w:r>
    </w:p>
    <w:p w14:paraId="7A8F432F" w14:textId="77777777" w:rsidR="00647245" w:rsidRDefault="00647245" w:rsidP="00647245">
      <w:pPr>
        <w:pStyle w:val="B2"/>
        <w:rPr>
          <w:rFonts w:eastAsia="DengXian"/>
        </w:rPr>
      </w:pPr>
      <w:r>
        <w:rPr>
          <w:rFonts w:eastAsia="DengXian"/>
        </w:rPr>
        <w:t>-</w:t>
      </w:r>
      <w:r>
        <w:rPr>
          <w:rFonts w:eastAsia="DengXian"/>
        </w:rPr>
        <w:tab/>
        <w:t>Converting location information to TA List information.</w:t>
      </w:r>
    </w:p>
    <w:p w14:paraId="5DF180D6" w14:textId="77777777" w:rsidR="00647245" w:rsidRDefault="00647245" w:rsidP="00647245">
      <w:pPr>
        <w:pStyle w:val="B1"/>
        <w:rPr>
          <w:rFonts w:eastAsia="DengXian"/>
        </w:rPr>
      </w:pPr>
      <w:r>
        <w:rPr>
          <w:rFonts w:eastAsia="DengXian"/>
        </w:rPr>
        <w:tab/>
        <w:t>The NEF obtains serving AMF or Ambient IoT NF based on the TA list.</w:t>
      </w:r>
    </w:p>
    <w:p w14:paraId="25F705CF" w14:textId="64564DBF" w:rsidR="00647245" w:rsidRDefault="00647245" w:rsidP="00647245">
      <w:pPr>
        <w:pStyle w:val="B1"/>
        <w:rPr>
          <w:rFonts w:eastAsia="DengXian"/>
        </w:rPr>
      </w:pPr>
      <w:r>
        <w:rPr>
          <w:rFonts w:eastAsia="DengXian"/>
        </w:rPr>
        <w:t>4.</w:t>
      </w:r>
      <w:r>
        <w:rPr>
          <w:rFonts w:eastAsia="DengXian"/>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DengXian"/>
        </w:rPr>
      </w:pPr>
      <w:r>
        <w:rPr>
          <w:rFonts w:eastAsia="DengXian"/>
        </w:rPr>
        <w:t>5.</w:t>
      </w:r>
      <w:r>
        <w:rPr>
          <w:rFonts w:eastAsia="DengXian"/>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DengXian"/>
        </w:rPr>
      </w:pPr>
      <w:r>
        <w:rPr>
          <w:rFonts w:eastAsia="DengXian"/>
        </w:rPr>
        <w:t>6.</w:t>
      </w:r>
      <w:r>
        <w:rPr>
          <w:rFonts w:eastAsia="DengXian"/>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DengXian"/>
        </w:rPr>
      </w:pPr>
      <w:r>
        <w:rPr>
          <w:rFonts w:eastAsia="DengXian"/>
        </w:rPr>
        <w:t>7.</w:t>
      </w:r>
      <w:r>
        <w:rPr>
          <w:rFonts w:eastAsia="DengXian"/>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DengXian"/>
        </w:rPr>
      </w:pPr>
      <w:r>
        <w:rPr>
          <w:rFonts w:eastAsia="DengXian"/>
        </w:rPr>
        <w:t>NOTE:</w:t>
      </w:r>
      <w:r>
        <w:rPr>
          <w:rFonts w:eastAsia="DengXian"/>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DengXian"/>
        </w:rPr>
      </w:pPr>
      <w:r>
        <w:rPr>
          <w:rFonts w:eastAsia="DengXian"/>
        </w:rPr>
        <w:t>8.</w:t>
      </w:r>
      <w:r>
        <w:rPr>
          <w:rFonts w:eastAsia="DengXian"/>
        </w:rPr>
        <w:tab/>
        <w:t xml:space="preserve">AMF/New </w:t>
      </w:r>
      <w:proofErr w:type="spellStart"/>
      <w:r>
        <w:rPr>
          <w:rFonts w:eastAsia="DengXian"/>
        </w:rPr>
        <w:t>AIoT</w:t>
      </w:r>
      <w:proofErr w:type="spellEnd"/>
      <w:r>
        <w:rPr>
          <w:rFonts w:eastAsia="DengXian"/>
        </w:rPr>
        <w:t xml:space="preserve">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DengXian"/>
        </w:rPr>
      </w:pPr>
      <w:r>
        <w:rPr>
          <w:rFonts w:eastAsia="DengXian"/>
        </w:rPr>
        <w:t>9.</w:t>
      </w:r>
      <w:r>
        <w:rPr>
          <w:rFonts w:eastAsia="DengXian"/>
        </w:rPr>
        <w:tab/>
        <w:t xml:space="preserve">AMF/New </w:t>
      </w:r>
      <w:proofErr w:type="spellStart"/>
      <w:r>
        <w:rPr>
          <w:rFonts w:eastAsia="DengXian"/>
        </w:rPr>
        <w:t>AIoT</w:t>
      </w:r>
      <w:proofErr w:type="spellEnd"/>
      <w:r>
        <w:rPr>
          <w:rFonts w:eastAsia="DengXian"/>
        </w:rPr>
        <w:t xml:space="preserve"> NF will sync up new device IDs with relative ambient IoT devices.</w:t>
      </w:r>
    </w:p>
    <w:p w14:paraId="35103E3E" w14:textId="77777777" w:rsidR="00647245" w:rsidRDefault="00647245" w:rsidP="00647245">
      <w:pPr>
        <w:pStyle w:val="B1"/>
        <w:rPr>
          <w:rFonts w:eastAsia="DengXian"/>
        </w:rPr>
      </w:pPr>
      <w:r>
        <w:rPr>
          <w:rFonts w:eastAsia="DengXian"/>
        </w:rPr>
        <w:t>10.</w:t>
      </w:r>
      <w:r>
        <w:rPr>
          <w:rFonts w:eastAsia="DengXian"/>
        </w:rPr>
        <w:tab/>
        <w:t xml:space="preserve">The AMF/New </w:t>
      </w:r>
      <w:proofErr w:type="spellStart"/>
      <w:r>
        <w:rPr>
          <w:rFonts w:eastAsia="DengXian"/>
        </w:rPr>
        <w:t>AIoT</w:t>
      </w:r>
      <w:proofErr w:type="spellEnd"/>
      <w:r>
        <w:rPr>
          <w:rFonts w:eastAsia="DengXian"/>
        </w:rPr>
        <w:t xml:space="preserve"> NF returns AF Triggered Registration Response to the AF via NEF.</w:t>
      </w:r>
    </w:p>
    <w:p w14:paraId="76F25B25" w14:textId="77777777" w:rsidR="00B36905" w:rsidRPr="00D122D2" w:rsidRDefault="00B36905" w:rsidP="00B36905">
      <w:pPr>
        <w:pStyle w:val="Heading3"/>
      </w:pPr>
      <w:bookmarkStart w:id="1161" w:name="_Toc160698659"/>
      <w:bookmarkStart w:id="1162" w:name="_Toc164843977"/>
      <w:bookmarkStart w:id="1163" w:name="_Toc164944612"/>
      <w:bookmarkStart w:id="1164" w:name="_Toc168318867"/>
      <w:bookmarkStart w:id="1165" w:name="_Toc168319383"/>
      <w:bookmarkStart w:id="1166" w:name="_Toc168319638"/>
      <w:bookmarkStart w:id="1167" w:name="_Toc168319893"/>
      <w:bookmarkStart w:id="1168" w:name="_Toc168320147"/>
      <w:bookmarkStart w:id="1169" w:name="_Toc168559803"/>
      <w:bookmarkStart w:id="1170" w:name="_Toc175890853"/>
      <w:bookmarkStart w:id="1171" w:name="_Toc180645801"/>
      <w:bookmarkStart w:id="1172" w:name="_Toc183616734"/>
      <w:r w:rsidRPr="00D122D2">
        <w:t>6.10.3</w:t>
      </w:r>
      <w:r w:rsidRPr="00D122D2">
        <w:tab/>
        <w:t>Impacts on services, entities and interfaces</w:t>
      </w:r>
      <w:bookmarkEnd w:id="1161"/>
      <w:bookmarkEnd w:id="1162"/>
      <w:bookmarkEnd w:id="1163"/>
      <w:bookmarkEnd w:id="1164"/>
      <w:bookmarkEnd w:id="1165"/>
      <w:bookmarkEnd w:id="1166"/>
      <w:bookmarkEnd w:id="1167"/>
      <w:bookmarkEnd w:id="1168"/>
      <w:bookmarkEnd w:id="1169"/>
      <w:bookmarkEnd w:id="1170"/>
      <w:bookmarkEnd w:id="1171"/>
      <w:bookmarkEnd w:id="1172"/>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 xml:space="preserve">The ambient IoT device stores the default </w:t>
      </w:r>
      <w:proofErr w:type="spellStart"/>
      <w:r>
        <w:t>AIoT</w:t>
      </w:r>
      <w:proofErr w:type="spellEnd"/>
      <w:r>
        <w:t xml:space="preserve">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Heading2"/>
      </w:pPr>
      <w:bookmarkStart w:id="1173" w:name="_Toc160698660"/>
      <w:bookmarkStart w:id="1174" w:name="_Toc164843978"/>
      <w:bookmarkStart w:id="1175" w:name="_Toc164944613"/>
      <w:bookmarkStart w:id="1176" w:name="_Toc168318868"/>
      <w:bookmarkStart w:id="1177" w:name="_Toc168319384"/>
      <w:bookmarkStart w:id="1178" w:name="_Toc168319639"/>
      <w:bookmarkStart w:id="1179" w:name="_Toc168319894"/>
      <w:bookmarkStart w:id="1180" w:name="_Toc168320148"/>
      <w:bookmarkStart w:id="1181" w:name="_Toc168559804"/>
      <w:bookmarkStart w:id="1182" w:name="_Toc175890854"/>
      <w:bookmarkStart w:id="1183" w:name="_Toc180645802"/>
      <w:bookmarkStart w:id="1184" w:name="_Toc183616735"/>
      <w:r w:rsidRPr="00D122D2">
        <w:t>6.11</w:t>
      </w:r>
      <w:r w:rsidRPr="00D122D2">
        <w:tab/>
        <w:t xml:space="preserve">Solution #11: 5GC support for AF to </w:t>
      </w:r>
      <w:r>
        <w:t>communicate with</w:t>
      </w:r>
      <w:r w:rsidRPr="00D122D2">
        <w:t xml:space="preserve"> </w:t>
      </w:r>
      <w:proofErr w:type="spellStart"/>
      <w:r w:rsidRPr="00D122D2">
        <w:t>AIoT</w:t>
      </w:r>
      <w:proofErr w:type="spellEnd"/>
      <w:r w:rsidRPr="00D122D2">
        <w:t xml:space="preserve"> devices</w:t>
      </w:r>
      <w:bookmarkEnd w:id="1173"/>
      <w:bookmarkEnd w:id="1174"/>
      <w:bookmarkEnd w:id="1175"/>
      <w:bookmarkEnd w:id="1176"/>
      <w:bookmarkEnd w:id="1177"/>
      <w:bookmarkEnd w:id="1178"/>
      <w:bookmarkEnd w:id="1179"/>
      <w:bookmarkEnd w:id="1180"/>
      <w:bookmarkEnd w:id="1181"/>
      <w:bookmarkEnd w:id="1182"/>
      <w:bookmarkEnd w:id="1183"/>
      <w:bookmarkEnd w:id="1184"/>
    </w:p>
    <w:p w14:paraId="783CBD3D" w14:textId="77777777" w:rsidR="00B36905" w:rsidRPr="00D122D2" w:rsidRDefault="00B36905" w:rsidP="00B36905">
      <w:pPr>
        <w:pStyle w:val="Heading3"/>
      </w:pPr>
      <w:bookmarkStart w:id="1185" w:name="_Toc160698661"/>
      <w:bookmarkStart w:id="1186" w:name="_Toc164843979"/>
      <w:bookmarkStart w:id="1187" w:name="_Toc164944614"/>
      <w:bookmarkStart w:id="1188" w:name="_Toc168318869"/>
      <w:bookmarkStart w:id="1189" w:name="_Toc168319385"/>
      <w:bookmarkStart w:id="1190" w:name="_Toc168319640"/>
      <w:bookmarkStart w:id="1191" w:name="_Toc168319895"/>
      <w:bookmarkStart w:id="1192" w:name="_Toc168320149"/>
      <w:bookmarkStart w:id="1193" w:name="_Toc168559805"/>
      <w:bookmarkStart w:id="1194" w:name="_Toc175890855"/>
      <w:bookmarkStart w:id="1195" w:name="_Toc180645803"/>
      <w:bookmarkStart w:id="1196" w:name="_Toc183616736"/>
      <w:r w:rsidRPr="00D122D2">
        <w:t>6.11.1</w:t>
      </w:r>
      <w:r w:rsidRPr="00D122D2">
        <w:rPr>
          <w:rFonts w:hint="eastAsia"/>
        </w:rPr>
        <w:tab/>
        <w:t>Description</w:t>
      </w:r>
      <w:bookmarkEnd w:id="1185"/>
      <w:bookmarkEnd w:id="1186"/>
      <w:bookmarkEnd w:id="1187"/>
      <w:bookmarkEnd w:id="1188"/>
      <w:bookmarkEnd w:id="1189"/>
      <w:bookmarkEnd w:id="1190"/>
      <w:bookmarkEnd w:id="1191"/>
      <w:bookmarkEnd w:id="1192"/>
      <w:bookmarkEnd w:id="1193"/>
      <w:bookmarkEnd w:id="1194"/>
      <w:bookmarkEnd w:id="1195"/>
      <w:bookmarkEnd w:id="1196"/>
    </w:p>
    <w:p w14:paraId="4D0D14F7" w14:textId="77777777" w:rsidR="00647245" w:rsidRDefault="00647245" w:rsidP="00647245">
      <w:pPr>
        <w:rPr>
          <w:rFonts w:eastAsia="DengXian"/>
        </w:rPr>
      </w:pPr>
      <w:r>
        <w:rPr>
          <w:rFonts w:eastAsia="DengXian"/>
        </w:rPr>
        <w:t>This solution address aspects of key issue #3 on Support of Ambient IoT Services.</w:t>
      </w:r>
    </w:p>
    <w:p w14:paraId="73FD27E4" w14:textId="77777777" w:rsidR="00647245" w:rsidRDefault="00647245" w:rsidP="00647245">
      <w:pPr>
        <w:rPr>
          <w:rFonts w:eastAsia="DengXian"/>
        </w:rPr>
      </w:pPr>
      <w:r>
        <w:rPr>
          <w:rFonts w:eastAsia="DengXian"/>
        </w:rPr>
        <w:t xml:space="preserve">This solution enables the AF to communicate with the target </w:t>
      </w:r>
      <w:proofErr w:type="spellStart"/>
      <w:r>
        <w:rPr>
          <w:rFonts w:eastAsia="DengXian"/>
        </w:rPr>
        <w:t>AIoT</w:t>
      </w:r>
      <w:proofErr w:type="spellEnd"/>
      <w:r>
        <w:rPr>
          <w:rFonts w:eastAsia="DengXian"/>
        </w:rPr>
        <w:t xml:space="preserve"> devices for DO-DTT and DT traffic types via 5GC, dedicated for only Topology 2.</w:t>
      </w:r>
    </w:p>
    <w:p w14:paraId="58DA3572" w14:textId="77777777" w:rsidR="00647245" w:rsidRDefault="00647245" w:rsidP="00647245">
      <w:pPr>
        <w:rPr>
          <w:rFonts w:eastAsia="DengXian"/>
        </w:rPr>
      </w:pPr>
      <w:r>
        <w:rPr>
          <w:rFonts w:eastAsia="DengXian"/>
        </w:rPr>
        <w:t xml:space="preserve">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w:t>
      </w:r>
      <w:proofErr w:type="spellStart"/>
      <w:r>
        <w:rPr>
          <w:rFonts w:eastAsia="DengXian"/>
        </w:rPr>
        <w:t>AIoT</w:t>
      </w:r>
      <w:proofErr w:type="spellEnd"/>
      <w:r>
        <w:rPr>
          <w:rFonts w:eastAsia="DengXian"/>
        </w:rPr>
        <w:t xml:space="preserve"> devices (e.g. the </w:t>
      </w:r>
      <w:proofErr w:type="spellStart"/>
      <w:r>
        <w:rPr>
          <w:rFonts w:eastAsia="DengXian"/>
        </w:rPr>
        <w:t>AIoT</w:t>
      </w:r>
      <w:proofErr w:type="spellEnd"/>
      <w:r>
        <w:rPr>
          <w:rFonts w:eastAsia="DengXian"/>
        </w:rPr>
        <w:t xml:space="preserve"> devices attached to goods are expected to be in particular warehouses or retail markets) are also considered.</w:t>
      </w:r>
    </w:p>
    <w:p w14:paraId="554FBADD" w14:textId="77777777" w:rsidR="00647245" w:rsidRDefault="00647245" w:rsidP="00647245">
      <w:pPr>
        <w:rPr>
          <w:rFonts w:eastAsia="DengXian"/>
        </w:rPr>
      </w:pPr>
      <w:r>
        <w:rPr>
          <w:rFonts w:eastAsia="DengXian"/>
        </w:rPr>
        <w:t>The assumption and high-level procedures of this solution are as follows:</w:t>
      </w:r>
    </w:p>
    <w:p w14:paraId="24352FB7" w14:textId="77777777" w:rsidR="00647245" w:rsidRDefault="00647245" w:rsidP="00647245">
      <w:pPr>
        <w:pStyle w:val="B1"/>
        <w:rPr>
          <w:rFonts w:eastAsia="DengXian"/>
        </w:rPr>
      </w:pPr>
      <w:r>
        <w:rPr>
          <w:rFonts w:eastAsia="DengXian"/>
        </w:rPr>
        <w:t>-</w:t>
      </w:r>
      <w:r>
        <w:rPr>
          <w:rFonts w:eastAsia="DengXian"/>
        </w:rPr>
        <w:tab/>
        <w:t xml:space="preserve">The </w:t>
      </w:r>
      <w:proofErr w:type="spellStart"/>
      <w:r>
        <w:rPr>
          <w:rFonts w:eastAsia="DengXian"/>
        </w:rPr>
        <w:t>AIoT</w:t>
      </w:r>
      <w:proofErr w:type="spellEnd"/>
      <w:r>
        <w:rPr>
          <w:rFonts w:eastAsia="DengXian"/>
        </w:rPr>
        <w:t xml:space="preserve"> device ID is defined by the external application and provided by the AF to the 5GC when requesting the </w:t>
      </w:r>
      <w:proofErr w:type="spellStart"/>
      <w:r>
        <w:rPr>
          <w:rFonts w:eastAsia="DengXian"/>
        </w:rPr>
        <w:t>AIoT</w:t>
      </w:r>
      <w:proofErr w:type="spellEnd"/>
      <w:r>
        <w:rPr>
          <w:rFonts w:eastAsia="DengXian"/>
        </w:rPr>
        <w:t xml:space="preserve">-related services. The uniqueness of the </w:t>
      </w:r>
      <w:proofErr w:type="spellStart"/>
      <w:r>
        <w:rPr>
          <w:rFonts w:eastAsia="DengXian"/>
        </w:rPr>
        <w:t>AIoT</w:t>
      </w:r>
      <w:proofErr w:type="spellEnd"/>
      <w:r>
        <w:rPr>
          <w:rFonts w:eastAsia="DengXian"/>
        </w:rPr>
        <w:t xml:space="preserve"> device ID per application is assumed to be guaranteed by the application itself, such as by adhering to standards like EPC (Electronic Product Code) and utilizing </w:t>
      </w:r>
      <w:proofErr w:type="spellStart"/>
      <w:r>
        <w:rPr>
          <w:rFonts w:eastAsia="DengXian"/>
        </w:rPr>
        <w:t>EPCglobal</w:t>
      </w:r>
      <w:proofErr w:type="spellEnd"/>
      <w:r>
        <w:rPr>
          <w:rFonts w:eastAsia="DengXian"/>
        </w:rPr>
        <w:t xml:space="preserve"> allocation, which manages a global registry for unique prefixes among different companies.</w:t>
      </w:r>
    </w:p>
    <w:p w14:paraId="30384E27" w14:textId="6DDCBCD4" w:rsidR="00647245" w:rsidRDefault="00647245" w:rsidP="00647245">
      <w:pPr>
        <w:pStyle w:val="B1"/>
        <w:rPr>
          <w:rFonts w:eastAsia="DengXian"/>
        </w:rPr>
      </w:pPr>
      <w:r>
        <w:rPr>
          <w:rFonts w:eastAsia="DengXian"/>
        </w:rPr>
        <w:t>-</w:t>
      </w:r>
      <w:r>
        <w:rPr>
          <w:rFonts w:eastAsia="DengXian"/>
        </w:rPr>
        <w:tab/>
      </w:r>
      <w:proofErr w:type="spellStart"/>
      <w:r>
        <w:rPr>
          <w:rFonts w:eastAsia="DengXian"/>
        </w:rPr>
        <w:t>AIoT</w:t>
      </w:r>
      <w:proofErr w:type="spellEnd"/>
      <w:r>
        <w:rPr>
          <w:rFonts w:eastAsia="DengXian"/>
        </w:rPr>
        <w:t xml:space="preserve"> devices are not registered with the 5GC.</w:t>
      </w:r>
    </w:p>
    <w:p w14:paraId="221EBEA5" w14:textId="77777777" w:rsidR="000C534F" w:rsidRDefault="000C534F" w:rsidP="000C534F">
      <w:pPr>
        <w:pStyle w:val="B1"/>
        <w:rPr>
          <w:rFonts w:eastAsiaTheme="minorEastAsia"/>
          <w:lang w:eastAsia="ko-KR"/>
        </w:rPr>
      </w:pPr>
      <w:r>
        <w:rPr>
          <w:rFonts w:eastAsiaTheme="minorEastAsia" w:hint="eastAsia"/>
          <w:lang w:eastAsia="ko-KR"/>
        </w:rPr>
        <w:t>-</w:t>
      </w:r>
      <w:r>
        <w:rPr>
          <w:rFonts w:eastAsiaTheme="minorEastAsia"/>
          <w:lang w:eastAsia="ko-KR"/>
        </w:rPr>
        <w:tab/>
      </w:r>
      <w:proofErr w:type="spellStart"/>
      <w:r>
        <w:rPr>
          <w:rFonts w:eastAsiaTheme="minorEastAsia" w:hint="eastAsia"/>
          <w:lang w:eastAsia="ko-KR"/>
        </w:rPr>
        <w:t>AIoT</w:t>
      </w:r>
      <w:proofErr w:type="spellEnd"/>
      <w:r>
        <w:rPr>
          <w:rFonts w:eastAsiaTheme="minorEastAsia" w:hint="eastAsia"/>
          <w:lang w:eastAsia="ko-KR"/>
        </w:rPr>
        <w:t xml:space="preserve"> devices do not have NAS layer. </w:t>
      </w:r>
    </w:p>
    <w:p w14:paraId="4844FE1C" w14:textId="7ED538CF" w:rsidR="000C534F" w:rsidRDefault="000C534F" w:rsidP="00647245">
      <w:pPr>
        <w:pStyle w:val="B1"/>
        <w:rPr>
          <w:rFonts w:eastAsia="DengXian"/>
        </w:rPr>
      </w:pPr>
      <w:r w:rsidRPr="007516E6">
        <w:rPr>
          <w:rFonts w:eastAsiaTheme="minorEastAsia"/>
          <w:lang w:eastAsia="ko-KR"/>
        </w:rPr>
        <w:t>-</w:t>
      </w:r>
      <w:r w:rsidRPr="007516E6">
        <w:rPr>
          <w:rFonts w:eastAsiaTheme="minorEastAsia"/>
          <w:lang w:eastAsia="ko-KR"/>
        </w:rPr>
        <w:tab/>
        <w:t xml:space="preserve">Application layer security between </w:t>
      </w:r>
      <w:proofErr w:type="spellStart"/>
      <w:r w:rsidRPr="007516E6">
        <w:rPr>
          <w:rFonts w:eastAsiaTheme="minorEastAsia"/>
          <w:lang w:eastAsia="ko-KR"/>
        </w:rPr>
        <w:t>AIoT</w:t>
      </w:r>
      <w:proofErr w:type="spellEnd"/>
      <w:r w:rsidRPr="007516E6">
        <w:rPr>
          <w:rFonts w:eastAsiaTheme="minorEastAsia"/>
          <w:lang w:eastAsia="ko-KR"/>
        </w:rPr>
        <w:t xml:space="preserve"> dev</w:t>
      </w:r>
      <w:r w:rsidRPr="006949C3">
        <w:rPr>
          <w:rFonts w:eastAsiaTheme="minorEastAsia"/>
          <w:lang w:eastAsia="ko-KR"/>
        </w:rPr>
        <w:t>ices and AS is assumed.</w:t>
      </w:r>
    </w:p>
    <w:p w14:paraId="4FCFEDB5" w14:textId="77777777" w:rsidR="00647245" w:rsidRDefault="00647245" w:rsidP="00647245">
      <w:pPr>
        <w:pStyle w:val="B1"/>
        <w:rPr>
          <w:rFonts w:eastAsia="DengXian"/>
        </w:rPr>
      </w:pPr>
      <w:r>
        <w:rPr>
          <w:rFonts w:eastAsia="DengXian"/>
        </w:rPr>
        <w:t>-</w:t>
      </w:r>
      <w:r>
        <w:rPr>
          <w:rFonts w:eastAsia="DengXian"/>
        </w:rPr>
        <w:tab/>
      </w:r>
      <w:proofErr w:type="spellStart"/>
      <w:r>
        <w:rPr>
          <w:rFonts w:eastAsia="DengXian"/>
        </w:rPr>
        <w:t>AIoT</w:t>
      </w:r>
      <w:proofErr w:type="spellEnd"/>
      <w:r>
        <w:rPr>
          <w:rFonts w:eastAsia="DengXian"/>
        </w:rPr>
        <w:t xml:space="preserve"> Devices are provisioned with </w:t>
      </w:r>
      <w:proofErr w:type="spellStart"/>
      <w:r>
        <w:rPr>
          <w:rFonts w:eastAsia="DengXian"/>
        </w:rPr>
        <w:t>AIoT</w:t>
      </w:r>
      <w:proofErr w:type="spellEnd"/>
      <w:r>
        <w:rPr>
          <w:rFonts w:eastAsia="DengXian"/>
        </w:rPr>
        <w:t xml:space="preserve"> Device ID and associated security materials.</w:t>
      </w:r>
    </w:p>
    <w:p w14:paraId="66F8C177" w14:textId="77777777" w:rsidR="00647245" w:rsidRDefault="00647245" w:rsidP="00647245">
      <w:pPr>
        <w:pStyle w:val="B1"/>
        <w:rPr>
          <w:rFonts w:eastAsia="DengXian"/>
        </w:rPr>
      </w:pPr>
      <w:r>
        <w:rPr>
          <w:rFonts w:eastAsia="DengXian"/>
        </w:rPr>
        <w:t>-</w:t>
      </w:r>
      <w:r>
        <w:rPr>
          <w:rFonts w:eastAsia="DengXian"/>
        </w:rPr>
        <w:tab/>
        <w:t xml:space="preserve">A UE, additionally capable of directly communicating with the </w:t>
      </w:r>
      <w:proofErr w:type="spellStart"/>
      <w:r>
        <w:rPr>
          <w:rFonts w:eastAsia="DengXian"/>
        </w:rPr>
        <w:t>AIoT</w:t>
      </w:r>
      <w:proofErr w:type="spellEnd"/>
      <w:r>
        <w:rPr>
          <w:rFonts w:eastAsia="DengXian"/>
        </w:rPr>
        <w:t xml:space="preserve"> devices, is acting as the intermediate node.</w:t>
      </w:r>
    </w:p>
    <w:p w14:paraId="031D4FBF" w14:textId="77777777" w:rsidR="00647245" w:rsidRDefault="00647245" w:rsidP="00647245">
      <w:pPr>
        <w:pStyle w:val="B1"/>
        <w:rPr>
          <w:rFonts w:eastAsia="DengXian"/>
        </w:rPr>
      </w:pPr>
      <w:r>
        <w:rPr>
          <w:rFonts w:eastAsia="DengXian"/>
        </w:rPr>
        <w:lastRenderedPageBreak/>
        <w:t>-</w:t>
      </w:r>
      <w:r>
        <w:rPr>
          <w:rFonts w:eastAsia="DengXian"/>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DengXian"/>
        </w:rPr>
      </w:pPr>
      <w:r>
        <w:rPr>
          <w:rFonts w:eastAsia="DengXian"/>
        </w:rPr>
        <w:t>-</w:t>
      </w:r>
      <w:r>
        <w:rPr>
          <w:rFonts w:eastAsia="DengXian"/>
        </w:rPr>
        <w:tab/>
        <w:t xml:space="preserve">The AF possesses information about the candidate location(s) of the target </w:t>
      </w:r>
      <w:proofErr w:type="spellStart"/>
      <w:r>
        <w:rPr>
          <w:rFonts w:eastAsia="DengXian"/>
        </w:rPr>
        <w:t>AIoT</w:t>
      </w:r>
      <w:proofErr w:type="spellEnd"/>
      <w:r>
        <w:rPr>
          <w:rFonts w:eastAsia="DengXian"/>
        </w:rPr>
        <w:t xml:space="preserve"> devices or about the preferred intermediate node (i.e. external UE ID) and provides them when requesting the </w:t>
      </w:r>
      <w:proofErr w:type="spellStart"/>
      <w:r>
        <w:rPr>
          <w:rFonts w:eastAsia="DengXian"/>
        </w:rPr>
        <w:t>AIoT</w:t>
      </w:r>
      <w:proofErr w:type="spellEnd"/>
      <w:r>
        <w:rPr>
          <w:rFonts w:eastAsia="DengXian"/>
        </w:rPr>
        <w:t xml:space="preserve"> related services to 5GC.</w:t>
      </w:r>
    </w:p>
    <w:p w14:paraId="4B1E1A4B" w14:textId="77777777" w:rsidR="00647245" w:rsidRDefault="00647245" w:rsidP="00647245">
      <w:pPr>
        <w:pStyle w:val="B1"/>
        <w:rPr>
          <w:rFonts w:eastAsia="DengXian"/>
        </w:rPr>
      </w:pPr>
      <w:r>
        <w:rPr>
          <w:rFonts w:eastAsia="DengXian"/>
        </w:rPr>
        <w:t>-</w:t>
      </w:r>
      <w:r>
        <w:rPr>
          <w:rFonts w:eastAsia="DengXian"/>
        </w:rPr>
        <w:tab/>
        <w:t xml:space="preserve">If the AF is in the 3rd party domain, the AF can communicate with the 5GC via NEF that can be combined with the </w:t>
      </w:r>
      <w:proofErr w:type="spellStart"/>
      <w:r>
        <w:rPr>
          <w:rFonts w:eastAsia="DengXian"/>
        </w:rPr>
        <w:t>AIoT</w:t>
      </w:r>
      <w:proofErr w:type="spellEnd"/>
      <w:r>
        <w:rPr>
          <w:rFonts w:eastAsia="DengXian"/>
        </w:rPr>
        <w:t xml:space="preserve"> NF.</w:t>
      </w:r>
    </w:p>
    <w:p w14:paraId="759DF8B7" w14:textId="77777777" w:rsidR="00647245" w:rsidRDefault="00647245" w:rsidP="00647245">
      <w:pPr>
        <w:pStyle w:val="B1"/>
        <w:rPr>
          <w:rFonts w:eastAsia="DengXian"/>
        </w:rPr>
      </w:pPr>
      <w:r>
        <w:rPr>
          <w:rFonts w:eastAsia="DengXian"/>
        </w:rPr>
        <w:t>-</w:t>
      </w:r>
      <w:r>
        <w:rPr>
          <w:rFonts w:eastAsia="DengXian"/>
        </w:rPr>
        <w:tab/>
        <w:t xml:space="preserve">When information about the preferred intermediate node is provided while it is not operational, or when the location(s) of the target </w:t>
      </w:r>
      <w:proofErr w:type="spellStart"/>
      <w:r>
        <w:rPr>
          <w:rFonts w:eastAsia="DengXian"/>
        </w:rPr>
        <w:t>AIoT</w:t>
      </w:r>
      <w:proofErr w:type="spellEnd"/>
      <w:r>
        <w:rPr>
          <w:rFonts w:eastAsia="DengXian"/>
        </w:rPr>
        <w:t xml:space="preserve">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DengXian"/>
        </w:rPr>
      </w:pPr>
      <w:r>
        <w:rPr>
          <w:rFonts w:eastAsia="DengXian"/>
        </w:rPr>
        <w:t>-</w:t>
      </w:r>
      <w:r>
        <w:rPr>
          <w:rFonts w:eastAsia="DengXian"/>
        </w:rPr>
        <w:tab/>
        <w:t xml:space="preserve">How to support security between each entity (e.g. between </w:t>
      </w:r>
      <w:proofErr w:type="spellStart"/>
      <w:r>
        <w:rPr>
          <w:rFonts w:eastAsia="DengXian"/>
        </w:rPr>
        <w:t>AIoT</w:t>
      </w:r>
      <w:proofErr w:type="spellEnd"/>
      <w:r>
        <w:rPr>
          <w:rFonts w:eastAsia="DengXian"/>
        </w:rPr>
        <w:t xml:space="preserve"> device and I-node, and </w:t>
      </w:r>
      <w:proofErr w:type="spellStart"/>
      <w:r>
        <w:rPr>
          <w:rFonts w:eastAsia="DengXian"/>
        </w:rPr>
        <w:t>AIoT</w:t>
      </w:r>
      <w:proofErr w:type="spellEnd"/>
      <w:r>
        <w:rPr>
          <w:rFonts w:eastAsia="DengXian"/>
        </w:rPr>
        <w:t xml:space="preserve">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DengXian"/>
        </w:rPr>
      </w:pPr>
      <w:r>
        <w:rPr>
          <w:rFonts w:eastAsia="DengXian"/>
        </w:rPr>
        <w:t>-</w:t>
      </w:r>
      <w:r>
        <w:rPr>
          <w:rFonts w:eastAsia="DengXian"/>
        </w:rPr>
        <w:tab/>
        <w:t xml:space="preserve">The </w:t>
      </w:r>
      <w:proofErr w:type="spellStart"/>
      <w:r>
        <w:rPr>
          <w:rFonts w:eastAsia="DengXian"/>
        </w:rPr>
        <w:t>Uu</w:t>
      </w:r>
      <w:proofErr w:type="spellEnd"/>
      <w:r>
        <w:rPr>
          <w:rFonts w:eastAsia="DengXian"/>
        </w:rPr>
        <w:t xml:space="preserve"> interface between the intermediate node and the </w:t>
      </w:r>
      <w:proofErr w:type="spellStart"/>
      <w:r>
        <w:rPr>
          <w:rFonts w:eastAsia="DengXian"/>
        </w:rPr>
        <w:t>gNB</w:t>
      </w:r>
      <w:proofErr w:type="spellEnd"/>
      <w:r>
        <w:rPr>
          <w:rFonts w:eastAsia="DengXian"/>
        </w:rPr>
        <w:t xml:space="preserve"> is assumed to be used, while</w:t>
      </w:r>
      <w:r w:rsidR="004949AE" w:rsidRPr="004949AE">
        <w:rPr>
          <w:rFonts w:eastAsiaTheme="minorEastAsia" w:hint="eastAsia"/>
          <w:lang w:eastAsia="ko-KR"/>
        </w:rPr>
        <w:t xml:space="preserve"> </w:t>
      </w:r>
      <w:r w:rsidR="004949AE">
        <w:rPr>
          <w:rFonts w:eastAsiaTheme="minorEastAsia" w:hint="eastAsia"/>
          <w:lang w:eastAsia="ko-KR"/>
        </w:rPr>
        <w:t>possibly</w:t>
      </w:r>
      <w:r>
        <w:rPr>
          <w:rFonts w:eastAsia="DengXian"/>
        </w:rPr>
        <w:t xml:space="preserve"> a new protocol stack, defined by RAN, is assumed to be used between the </w:t>
      </w:r>
      <w:proofErr w:type="spellStart"/>
      <w:r>
        <w:rPr>
          <w:rFonts w:eastAsia="DengXian"/>
        </w:rPr>
        <w:t>AIoT</w:t>
      </w:r>
      <w:proofErr w:type="spellEnd"/>
      <w:r>
        <w:rPr>
          <w:rFonts w:eastAsia="DengXian"/>
        </w:rPr>
        <w:t xml:space="preserve"> device and the intermediate node.</w:t>
      </w:r>
    </w:p>
    <w:p w14:paraId="7C5F6BB8" w14:textId="77777777" w:rsidR="00647245" w:rsidRDefault="00647245" w:rsidP="00647245">
      <w:pPr>
        <w:pStyle w:val="B1"/>
        <w:rPr>
          <w:rFonts w:eastAsia="DengXian"/>
        </w:rPr>
      </w:pPr>
      <w:r>
        <w:rPr>
          <w:rFonts w:eastAsia="DengXian"/>
        </w:rPr>
        <w:t>-</w:t>
      </w:r>
      <w:r>
        <w:rPr>
          <w:rFonts w:eastAsia="DengXian"/>
        </w:rPr>
        <w:tab/>
        <w:t xml:space="preserve">For DO-DTT traffic (e.g. response from the </w:t>
      </w:r>
      <w:proofErr w:type="spellStart"/>
      <w:r>
        <w:rPr>
          <w:rFonts w:eastAsia="DengXian"/>
        </w:rPr>
        <w:t>AIoT</w:t>
      </w:r>
      <w:proofErr w:type="spellEnd"/>
      <w:r>
        <w:rPr>
          <w:rFonts w:eastAsia="DengXian"/>
        </w:rPr>
        <w:t xml:space="preserve"> device to the network), it can be sent over the NAS of the intermediate node.</w:t>
      </w:r>
    </w:p>
    <w:p w14:paraId="282A3174" w14:textId="530F70BF" w:rsidR="00B36905" w:rsidRPr="00647245" w:rsidRDefault="00647245" w:rsidP="00647245">
      <w:pPr>
        <w:rPr>
          <w:rFonts w:eastAsia="DengXian"/>
        </w:rPr>
      </w:pPr>
      <w:r>
        <w:rPr>
          <w:rFonts w:eastAsia="DengXian"/>
        </w:rPr>
        <w:t xml:space="preserve">Figure 6.11.1-1 shows the 5GS enhancement to support </w:t>
      </w:r>
      <w:proofErr w:type="spellStart"/>
      <w:r>
        <w:rPr>
          <w:rFonts w:eastAsia="DengXian"/>
        </w:rPr>
        <w:t>AIoT</w:t>
      </w:r>
      <w:proofErr w:type="spellEnd"/>
      <w:r>
        <w:rPr>
          <w:rFonts w:eastAsia="DengXian"/>
        </w:rPr>
        <w:t xml:space="preserve"> Device.</w:t>
      </w:r>
    </w:p>
    <w:p w14:paraId="4E38B904" w14:textId="77777777" w:rsidR="00B36905" w:rsidRDefault="00B36905" w:rsidP="00647245">
      <w:pPr>
        <w:pStyle w:val="TH"/>
        <w:rPr>
          <w:noProof/>
          <w:lang w:val="en-US"/>
        </w:rPr>
      </w:pPr>
      <w:r>
        <w:object w:dxaOrig="9765" w:dyaOrig="3450" w14:anchorId="082A471C">
          <v:shape id="_x0000_i1062" type="#_x0000_t75" style="width:481.5pt;height:170.25pt" o:ole="">
            <v:imagedata r:id="rId84" o:title=""/>
          </v:shape>
          <o:OLEObject Type="Embed" ProgID="Visio.Drawing.15" ShapeID="_x0000_i1062" DrawAspect="Content" ObjectID="_1794390840" r:id="rId85"/>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Heading3"/>
      </w:pPr>
      <w:bookmarkStart w:id="1197" w:name="_Toc160698662"/>
      <w:bookmarkStart w:id="1198" w:name="_Toc164843980"/>
      <w:bookmarkStart w:id="1199" w:name="_Toc164944615"/>
      <w:bookmarkStart w:id="1200" w:name="_Toc168318870"/>
      <w:bookmarkStart w:id="1201" w:name="_Toc168319386"/>
      <w:bookmarkStart w:id="1202" w:name="_Toc168319641"/>
      <w:bookmarkStart w:id="1203" w:name="_Toc168319896"/>
      <w:bookmarkStart w:id="1204" w:name="_Toc168320150"/>
      <w:bookmarkStart w:id="1205" w:name="_Toc168559806"/>
      <w:bookmarkStart w:id="1206" w:name="_Toc175890856"/>
      <w:bookmarkStart w:id="1207" w:name="_Toc180645804"/>
      <w:bookmarkStart w:id="1208" w:name="_Toc183616737"/>
      <w:r w:rsidRPr="00D122D2">
        <w:t>6.11.2</w:t>
      </w:r>
      <w:r w:rsidRPr="00D122D2">
        <w:tab/>
        <w:t>Procedures</w:t>
      </w:r>
      <w:bookmarkEnd w:id="1197"/>
      <w:bookmarkEnd w:id="1198"/>
      <w:bookmarkEnd w:id="1199"/>
      <w:bookmarkEnd w:id="1200"/>
      <w:bookmarkEnd w:id="1201"/>
      <w:bookmarkEnd w:id="1202"/>
      <w:bookmarkEnd w:id="1203"/>
      <w:bookmarkEnd w:id="1204"/>
      <w:bookmarkEnd w:id="1205"/>
      <w:bookmarkEnd w:id="1206"/>
      <w:bookmarkEnd w:id="1207"/>
      <w:bookmarkEnd w:id="1208"/>
    </w:p>
    <w:p w14:paraId="5FAF86AA" w14:textId="77777777" w:rsidR="00B36905" w:rsidRPr="00CB5273" w:rsidRDefault="00B36905" w:rsidP="00B36905">
      <w:pPr>
        <w:pStyle w:val="Heading4"/>
        <w:rPr>
          <w:rFonts w:eastAsia="DengXian"/>
        </w:rPr>
      </w:pPr>
      <w:bookmarkStart w:id="1209" w:name="_Toc164843981"/>
      <w:bookmarkStart w:id="1210" w:name="_Toc164944616"/>
      <w:bookmarkStart w:id="1211" w:name="_Toc168318871"/>
      <w:bookmarkStart w:id="1212" w:name="_Toc168319387"/>
      <w:bookmarkStart w:id="1213" w:name="_Toc168319642"/>
      <w:bookmarkStart w:id="1214" w:name="_Toc168319897"/>
      <w:bookmarkStart w:id="1215" w:name="_Toc168320151"/>
      <w:bookmarkStart w:id="1216" w:name="_Toc168559807"/>
      <w:bookmarkStart w:id="1217" w:name="_Toc175890857"/>
      <w:bookmarkStart w:id="1218" w:name="_Toc180645805"/>
      <w:bookmarkStart w:id="1219" w:name="_Toc183616738"/>
      <w:r w:rsidRPr="00B82C5F">
        <w:t>6.11.2.1</w:t>
      </w:r>
      <w:r w:rsidRPr="00B82C5F">
        <w:tab/>
      </w:r>
      <w:r>
        <w:rPr>
          <w:rFonts w:hint="eastAsia"/>
          <w:lang w:eastAsia="ko-KR"/>
        </w:rPr>
        <w:t xml:space="preserve">Communication with </w:t>
      </w:r>
      <w:proofErr w:type="spellStart"/>
      <w:r w:rsidRPr="00B82C5F">
        <w:t>AIoT</w:t>
      </w:r>
      <w:proofErr w:type="spellEnd"/>
      <w:r w:rsidRPr="00B82C5F">
        <w:t xml:space="preserve"> devices</w:t>
      </w:r>
      <w:bookmarkEnd w:id="1209"/>
      <w:bookmarkEnd w:id="1210"/>
      <w:bookmarkEnd w:id="1211"/>
      <w:bookmarkEnd w:id="1212"/>
      <w:bookmarkEnd w:id="1213"/>
      <w:bookmarkEnd w:id="1214"/>
      <w:bookmarkEnd w:id="1215"/>
      <w:bookmarkEnd w:id="1216"/>
      <w:bookmarkEnd w:id="1217"/>
      <w:bookmarkEnd w:id="1218"/>
      <w:bookmarkEnd w:id="1219"/>
    </w:p>
    <w:p w14:paraId="6BCE1FCA" w14:textId="77777777" w:rsidR="00B36905" w:rsidRPr="00D122D2" w:rsidRDefault="00B36905" w:rsidP="00B36905">
      <w:pPr>
        <w:rPr>
          <w:rFonts w:eastAsia="DengXian"/>
        </w:rPr>
      </w:pPr>
      <w:r w:rsidRPr="00D122D2">
        <w:rPr>
          <w:rFonts w:eastAsia="DengXian"/>
        </w:rPr>
        <w:t xml:space="preserve">The procedure for </w:t>
      </w:r>
      <w:r>
        <w:rPr>
          <w:rFonts w:eastAsia="DengXian"/>
        </w:rPr>
        <w:t>communicating with</w:t>
      </w:r>
      <w:r w:rsidRPr="00D122D2">
        <w:rPr>
          <w:rFonts w:eastAsia="DengXian"/>
        </w:rPr>
        <w:t xml:space="preserve"> </w:t>
      </w:r>
      <w:proofErr w:type="spellStart"/>
      <w:r w:rsidRPr="00D122D2">
        <w:rPr>
          <w:rFonts w:eastAsia="DengXian"/>
        </w:rPr>
        <w:t>AIoT</w:t>
      </w:r>
      <w:proofErr w:type="spellEnd"/>
      <w:r w:rsidRPr="00D122D2">
        <w:rPr>
          <w:rFonts w:eastAsia="DengXian"/>
        </w:rPr>
        <w:t xml:space="preserve"> devices based on AF request is depicted in figure 6.11.2</w:t>
      </w:r>
      <w:r>
        <w:rPr>
          <w:rFonts w:eastAsia="DengXian"/>
        </w:rPr>
        <w:t>.1</w:t>
      </w:r>
      <w:r w:rsidRPr="00D122D2">
        <w:rPr>
          <w:rFonts w:eastAsia="DengXian"/>
        </w:rPr>
        <w:t>-1.</w:t>
      </w:r>
    </w:p>
    <w:p w14:paraId="5DA68822" w14:textId="77777777" w:rsidR="00B36905" w:rsidRPr="00667E10" w:rsidRDefault="00B36905" w:rsidP="00B36905">
      <w:pPr>
        <w:pStyle w:val="TH"/>
      </w:pPr>
      <w:r w:rsidRPr="00667E10">
        <w:object w:dxaOrig="13875" w:dyaOrig="8280" w14:anchorId="58F6BD02">
          <v:shape id="_x0000_i1063" type="#_x0000_t75" style="width:480pt;height:295.5pt" o:ole="">
            <v:imagedata r:id="rId86" o:title=""/>
          </v:shape>
          <o:OLEObject Type="Embed" ProgID="Visio.Drawing.15" ShapeID="_x0000_i1063" DrawAspect="Content" ObjectID="_1794390841" r:id="rId87"/>
        </w:object>
      </w:r>
    </w:p>
    <w:p w14:paraId="58C17504" w14:textId="77777777" w:rsidR="00B36905" w:rsidRPr="00D122D2" w:rsidRDefault="00B36905" w:rsidP="00B36905">
      <w:pPr>
        <w:pStyle w:val="TF"/>
      </w:pPr>
      <w:r w:rsidRPr="00D122D2">
        <w:t>Figure 6.11.2</w:t>
      </w:r>
      <w:r>
        <w:t>.1</w:t>
      </w:r>
      <w:r w:rsidRPr="00D122D2">
        <w:t xml:space="preserve">-1: Information Flow for </w:t>
      </w:r>
      <w:proofErr w:type="spellStart"/>
      <w:r w:rsidRPr="00D122D2">
        <w:t>AIoT</w:t>
      </w:r>
      <w:proofErr w:type="spellEnd"/>
      <w:r w:rsidRPr="00D122D2">
        <w:t xml:space="preserve"> data retrieval</w:t>
      </w:r>
    </w:p>
    <w:p w14:paraId="10B2ED2D" w14:textId="77777777" w:rsidR="00B36905" w:rsidRPr="00D122D2" w:rsidRDefault="00B36905" w:rsidP="00B36905">
      <w:r w:rsidRPr="00D122D2">
        <w:t xml:space="preserve">To facilitate communication between an external AF with </w:t>
      </w:r>
      <w:proofErr w:type="spellStart"/>
      <w:r w:rsidRPr="00D122D2">
        <w:t>AIoT</w:t>
      </w:r>
      <w:proofErr w:type="spellEnd"/>
      <w:r w:rsidRPr="00D122D2">
        <w:t xml:space="preserve"> devices for data retrieval, this solution proposes certain measures to be taken:</w:t>
      </w:r>
    </w:p>
    <w:p w14:paraId="3B419F34" w14:textId="77777777" w:rsidR="00B36905" w:rsidRDefault="00B36905" w:rsidP="00B36905">
      <w:pPr>
        <w:pStyle w:val="B1"/>
      </w:pPr>
      <w:r>
        <w:t>0.</w:t>
      </w:r>
      <w:r>
        <w:tab/>
        <w:t xml:space="preserve">It is assumed that the AF requesting 5GC to communicate with specific </w:t>
      </w:r>
      <w:proofErr w:type="spellStart"/>
      <w:r>
        <w:t>AIoT</w:t>
      </w:r>
      <w:proofErr w:type="spellEnd"/>
      <w:r>
        <w:t xml:space="preserve"> devices possesses their </w:t>
      </w:r>
      <w:proofErr w:type="spellStart"/>
      <w:r>
        <w:t>AIoT</w:t>
      </w:r>
      <w:proofErr w:type="spellEnd"/>
      <w:r>
        <w:t xml:space="preserve"> device IDs, either defined by the device manufacturer or the AF itself, along with candidate locations of the </w:t>
      </w:r>
      <w:proofErr w:type="spellStart"/>
      <w:r>
        <w:t>AIoT</w:t>
      </w:r>
      <w:proofErr w:type="spellEnd"/>
      <w:r>
        <w:t xml:space="preserve"> devices or information (e.g. external ID) of the intermediate node covering the target </w:t>
      </w:r>
      <w:proofErr w:type="spellStart"/>
      <w:r>
        <w:t>AIoT</w:t>
      </w:r>
      <w:proofErr w:type="spellEnd"/>
      <w:r>
        <w:t xml:space="preserve"> devices.</w:t>
      </w:r>
    </w:p>
    <w:p w14:paraId="5F856F25" w14:textId="19D9E7B0" w:rsidR="00B36905" w:rsidRDefault="00B36905" w:rsidP="00B36905">
      <w:pPr>
        <w:pStyle w:val="B1"/>
      </w:pPr>
      <w:r>
        <w:t>1.</w:t>
      </w:r>
      <w:r>
        <w:tab/>
        <w:t xml:space="preserve">The intermediate node is a UE with the capability to directly communicate with the </w:t>
      </w:r>
      <w:proofErr w:type="spellStart"/>
      <w:r>
        <w:t>AIoT</w:t>
      </w:r>
      <w:proofErr w:type="spellEnd"/>
      <w:r>
        <w:t xml:space="preserve"> devices. The intermediate UE performs the registration procedure as specified in clause 4.2.2.2 of </w:t>
      </w:r>
      <w:r w:rsidR="004B3399">
        <w:t>TS 23.502 [</w:t>
      </w:r>
      <w:r>
        <w:t>5] with the following enhancement:</w:t>
      </w:r>
    </w:p>
    <w:p w14:paraId="1D05D5CE" w14:textId="77777777" w:rsidR="00B36905" w:rsidRPr="00333739" w:rsidRDefault="00B36905" w:rsidP="00B36905">
      <w:pPr>
        <w:pStyle w:val="B2"/>
      </w:pPr>
      <w:r w:rsidRPr="00333739">
        <w:t>-</w:t>
      </w:r>
      <w:r w:rsidRPr="00333739">
        <w:tab/>
        <w:t xml:space="preserve">The UE indicates </w:t>
      </w:r>
      <w:proofErr w:type="spellStart"/>
      <w:r w:rsidRPr="00333739">
        <w:t>AIoT</w:t>
      </w:r>
      <w:proofErr w:type="spellEnd"/>
      <w:r w:rsidRPr="00333739">
        <w:t xml:space="preserve"> support in the MM capability</w:t>
      </w:r>
      <w:r>
        <w:t>.</w:t>
      </w:r>
    </w:p>
    <w:p w14:paraId="03E800E1" w14:textId="77777777" w:rsidR="00B36905" w:rsidRDefault="00B36905" w:rsidP="00B36905">
      <w:pPr>
        <w:pStyle w:val="B2"/>
      </w:pPr>
      <w:r w:rsidRPr="00333739">
        <w:t>-</w:t>
      </w:r>
      <w:r w:rsidRPr="00333739">
        <w:tab/>
        <w:t xml:space="preserve">The subscription data of the UE is also enhanced to indicate whether the UE is allowed to perform the </w:t>
      </w:r>
      <w:proofErr w:type="spellStart"/>
      <w:r w:rsidRPr="00333739">
        <w:t>AIoT</w:t>
      </w:r>
      <w:proofErr w:type="spellEnd"/>
      <w:r w:rsidRPr="00333739">
        <w:t xml:space="preserve">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w:t>
      </w:r>
      <w:proofErr w:type="spellStart"/>
      <w:r w:rsidRPr="00333739">
        <w:t>AIoT</w:t>
      </w:r>
      <w:proofErr w:type="spellEnd"/>
      <w:r w:rsidRPr="00333739">
        <w:t xml:space="preserve"> operation</w:t>
      </w:r>
      <w:r>
        <w:t>.</w:t>
      </w:r>
      <w:r w:rsidRPr="00F545D3">
        <w:t xml:space="preserve"> </w:t>
      </w:r>
      <w:r>
        <w:rPr>
          <w:lang w:val="en-US"/>
        </w:rPr>
        <w:t>V</w:t>
      </w:r>
      <w:proofErr w:type="spellStart"/>
      <w:r w:rsidRPr="00333739">
        <w:t>alidity</w:t>
      </w:r>
      <w:proofErr w:type="spellEnd"/>
      <w:r w:rsidRPr="00333739">
        <w:t xml:space="preserve"> information may also be included for the </w:t>
      </w:r>
      <w:proofErr w:type="spellStart"/>
      <w:r w:rsidRPr="00333739">
        <w:t>AIoT</w:t>
      </w:r>
      <w:proofErr w:type="spellEnd"/>
      <w:r w:rsidRPr="00333739">
        <w:t xml:space="preserve"> operation.</w:t>
      </w:r>
      <w:r>
        <w:t xml:space="preserve"> Validity information can be time validity information (defined by start and end times)</w:t>
      </w:r>
      <w:r>
        <w:rPr>
          <w:lang w:val="en-US"/>
        </w:rPr>
        <w:t xml:space="preserve"> to indicate when the UE is allowed to perform the </w:t>
      </w:r>
      <w:proofErr w:type="spellStart"/>
      <w:r>
        <w:rPr>
          <w:lang w:val="en-US"/>
        </w:rPr>
        <w:t>AIoT</w:t>
      </w:r>
      <w:proofErr w:type="spellEnd"/>
      <w:r>
        <w:rPr>
          <w:lang w:val="en-US"/>
        </w:rPr>
        <w:t xml:space="preserve"> operation</w:t>
      </w:r>
      <w:r>
        <w:t xml:space="preserve"> or location validity information</w:t>
      </w:r>
      <w:r>
        <w:rPr>
          <w:lang w:val="en-US"/>
        </w:rPr>
        <w:t xml:space="preserve"> (defined by TAI or cell ID) to indicate where the UE is allowed to performed the </w:t>
      </w:r>
      <w:proofErr w:type="spellStart"/>
      <w:r>
        <w:rPr>
          <w:lang w:val="en-US"/>
        </w:rPr>
        <w:t>AIoT</w:t>
      </w:r>
      <w:proofErr w:type="spellEnd"/>
      <w:r>
        <w:rPr>
          <w:lang w:val="en-US"/>
        </w:rPr>
        <w:t xml:space="preserve"> operation.</w:t>
      </w:r>
    </w:p>
    <w:p w14:paraId="360D84E6" w14:textId="77777777" w:rsidR="00B36905" w:rsidRDefault="00B36905" w:rsidP="00B36905">
      <w:pPr>
        <w:pStyle w:val="B1"/>
      </w:pPr>
      <w:r>
        <w:t>2.</w:t>
      </w:r>
      <w:r>
        <w:tab/>
        <w:t xml:space="preserve">The AF sends a request to 5GC to communicate with the target </w:t>
      </w:r>
      <w:proofErr w:type="spellStart"/>
      <w:r>
        <w:t>AIoT</w:t>
      </w:r>
      <w:proofErr w:type="spellEnd"/>
      <w:r>
        <w:t xml:space="preserve"> devices for either DT or DO-DTT traffic type. The AF's request includes following parameters: the target </w:t>
      </w:r>
      <w:proofErr w:type="spellStart"/>
      <w:r>
        <w:t>AIoT</w:t>
      </w:r>
      <w:proofErr w:type="spellEnd"/>
      <w:r>
        <w:t xml:space="preserve"> device IDs defined by the external application and installed in the </w:t>
      </w:r>
      <w:proofErr w:type="spellStart"/>
      <w:r>
        <w:t>AIoT</w:t>
      </w:r>
      <w:proofErr w:type="spellEnd"/>
      <w:r>
        <w:t xml:space="preserve"> devices, the candidate locations of the target </w:t>
      </w:r>
      <w:proofErr w:type="spellStart"/>
      <w:r>
        <w:t>AIoT</w:t>
      </w:r>
      <w:proofErr w:type="spellEnd"/>
      <w:r>
        <w:t xml:space="preserve"> devices or the external ID (i.e. external UE ID) of the intermediate node that can directly communicate with the target </w:t>
      </w:r>
      <w:proofErr w:type="spellStart"/>
      <w:r>
        <w:t>AIoT</w:t>
      </w:r>
      <w:proofErr w:type="spellEnd"/>
      <w:r>
        <w:t xml:space="preserve">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w:t>
      </w:r>
      <w:proofErr w:type="spellStart"/>
      <w:r>
        <w:t>AIoT</w:t>
      </w:r>
      <w:proofErr w:type="spellEnd"/>
      <w:r>
        <w:t xml:space="preserve"> devices. The NEF selects </w:t>
      </w:r>
      <w:proofErr w:type="spellStart"/>
      <w:r>
        <w:lastRenderedPageBreak/>
        <w:t>AIoTF</w:t>
      </w:r>
      <w:proofErr w:type="spellEnd"/>
      <w:r>
        <w:t xml:space="preserve"> that can be a standalone NF or collocated with the NEF.</w:t>
      </w:r>
      <w:r w:rsidR="004949AE">
        <w:rPr>
          <w:rFonts w:hint="eastAsia"/>
          <w:lang w:eastAsia="ko-KR"/>
        </w:rPr>
        <w:t xml:space="preserve"> If multiple locations are provided, the overall procedures can be performed for each location.</w:t>
      </w:r>
    </w:p>
    <w:p w14:paraId="37FF476C" w14:textId="77777777" w:rsidR="00B36905" w:rsidRDefault="00B36905" w:rsidP="00B36905">
      <w:pPr>
        <w:pStyle w:val="B1"/>
      </w:pPr>
      <w:r>
        <w:t>5.</w:t>
      </w:r>
      <w:r>
        <w:tab/>
        <w:t xml:space="preserve">An AIOT service request message is sent to the </w:t>
      </w:r>
      <w:proofErr w:type="spellStart"/>
      <w:r>
        <w:t>AIoTF</w:t>
      </w:r>
      <w:proofErr w:type="spellEnd"/>
      <w:r>
        <w:t xml:space="preserve">, including the following parameters: </w:t>
      </w:r>
      <w:proofErr w:type="spellStart"/>
      <w:r>
        <w:t>AIoT</w:t>
      </w:r>
      <w:proofErr w:type="spellEnd"/>
      <w:r>
        <w:t xml:space="preserve"> session ID, the target </w:t>
      </w:r>
      <w:proofErr w:type="spellStart"/>
      <w:r>
        <w:t>AIoT</w:t>
      </w:r>
      <w:proofErr w:type="spellEnd"/>
      <w:r>
        <w:t xml:space="preserve">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 xml:space="preserve">The </w:t>
      </w:r>
      <w:proofErr w:type="spellStart"/>
      <w:r>
        <w:t>AIoTF</w:t>
      </w:r>
      <w:proofErr w:type="spellEnd"/>
      <w:r>
        <w:t xml:space="preserve"> may select the intermediate node based on the information provided in step 5 to communicate with the target </w:t>
      </w:r>
      <w:proofErr w:type="spellStart"/>
      <w:r>
        <w:t>AIoT</w:t>
      </w:r>
      <w:proofErr w:type="spellEnd"/>
      <w:r>
        <w:t xml:space="preserve"> devices. The detailed procedures for selecting the intermediate node are described in clause 6.11.2.2.</w:t>
      </w:r>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w:t>
      </w:r>
      <w:proofErr w:type="spellStart"/>
      <w:r w:rsidR="004949AE">
        <w:rPr>
          <w:rFonts w:hint="eastAsia"/>
          <w:lang w:eastAsia="ko-KR"/>
        </w:rPr>
        <w:t>AIoT</w:t>
      </w:r>
      <w:proofErr w:type="spellEnd"/>
      <w:r w:rsidR="004949AE">
        <w:rPr>
          <w:rFonts w:hint="eastAsia"/>
          <w:lang w:eastAsia="ko-KR"/>
        </w:rPr>
        <w:t xml:space="preserve"> services, using the UE configuration update procedure.</w:t>
      </w:r>
    </w:p>
    <w:p w14:paraId="5FD8B518" w14:textId="77777777" w:rsidR="00B36905" w:rsidRDefault="00B36905" w:rsidP="00B36905">
      <w:pPr>
        <w:pStyle w:val="B1"/>
      </w:pPr>
      <w:r>
        <w:t>7.</w:t>
      </w:r>
      <w:r>
        <w:tab/>
        <w:t xml:space="preserve">The </w:t>
      </w:r>
      <w:proofErr w:type="spellStart"/>
      <w:r>
        <w:t>AIoTF</w:t>
      </w:r>
      <w:proofErr w:type="spellEnd"/>
      <w:r>
        <w:t xml:space="preserve"> requests the serving AMF to initiate the communication, which includes</w:t>
      </w:r>
      <w:r w:rsidRPr="00231855">
        <w:t xml:space="preserve"> </w:t>
      </w:r>
      <w:proofErr w:type="spellStart"/>
      <w:r>
        <w:t>AIoT</w:t>
      </w:r>
      <w:proofErr w:type="spellEnd"/>
      <w:r>
        <w:t xml:space="preserve"> session ID, the target </w:t>
      </w:r>
      <w:proofErr w:type="spellStart"/>
      <w:r>
        <w:t>AIoT</w:t>
      </w:r>
      <w:proofErr w:type="spellEnd"/>
      <w:r>
        <w:t xml:space="preserve">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4A3FFD14" w:rsidR="00B36905" w:rsidRDefault="00B36905" w:rsidP="00B36905">
      <w:pPr>
        <w:pStyle w:val="B1"/>
      </w:pPr>
      <w:r>
        <w:t>8.</w:t>
      </w:r>
      <w:r>
        <w:tab/>
        <w:t xml:space="preserve">The AMF identifies the serving </w:t>
      </w:r>
      <w:proofErr w:type="spellStart"/>
      <w:r>
        <w:t>gNB</w:t>
      </w:r>
      <w:proofErr w:type="spellEnd"/>
      <w:r>
        <w:t xml:space="preserve"> by utilizing the SUPI of the intermediate node, if applicable, or by considering the candidate locations (i.e. a list of TAIs and cell IDs)</w:t>
      </w:r>
      <w:r w:rsidRPr="00427857">
        <w:t xml:space="preserve"> </w:t>
      </w:r>
      <w:r>
        <w:t xml:space="preserve">of the </w:t>
      </w:r>
      <w:proofErr w:type="spellStart"/>
      <w:r>
        <w:t>AIoT</w:t>
      </w:r>
      <w:proofErr w:type="spellEnd"/>
      <w:r>
        <w:t xml:space="preserve"> devices.</w:t>
      </w:r>
      <w:r w:rsidRPr="00B95A57">
        <w:t xml:space="preserve"> </w:t>
      </w:r>
      <w:r>
        <w:t xml:space="preserve">The AMF then requests the </w:t>
      </w:r>
      <w:proofErr w:type="spellStart"/>
      <w:r>
        <w:t>gNB</w:t>
      </w:r>
      <w:proofErr w:type="spellEnd"/>
      <w:r>
        <w:t xml:space="preserve"> to send a </w:t>
      </w:r>
      <w:proofErr w:type="spellStart"/>
      <w:r>
        <w:t>AIoT</w:t>
      </w:r>
      <w:proofErr w:type="spellEnd"/>
      <w:r>
        <w:t xml:space="preserve"> service request, </w:t>
      </w:r>
      <w:r w:rsidRPr="00427857">
        <w:t xml:space="preserve">which </w:t>
      </w:r>
      <w:r>
        <w:t>contains</w:t>
      </w:r>
      <w:r w:rsidRPr="00427857">
        <w:t xml:space="preserve"> the target </w:t>
      </w:r>
      <w:proofErr w:type="spellStart"/>
      <w:r w:rsidRPr="00427857">
        <w:t>AIoT</w:t>
      </w:r>
      <w:proofErr w:type="spellEnd"/>
      <w:r w:rsidRPr="00427857">
        <w:t xml:space="preserve">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r>
        <w:t xml:space="preserve"> or </w:t>
      </w:r>
      <w:r w:rsidR="004949AE" w:rsidRPr="007516E6">
        <w:t>N2-AP Downlink</w:t>
      </w:r>
      <w:r w:rsidR="004949AE">
        <w:t xml:space="preserve"> </w:t>
      </w:r>
      <w:r>
        <w:t>NAS Transport message</w:t>
      </w:r>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r>
        <w:t>can be used with some extensions to convey the AMF request, for example</w:t>
      </w:r>
      <w:r w:rsidR="00AC44AA">
        <w:t>.</w:t>
      </w:r>
    </w:p>
    <w:p w14:paraId="2EDC77F0" w14:textId="46BCF850" w:rsidR="00B36905" w:rsidRDefault="00B36905" w:rsidP="00B36905">
      <w:pPr>
        <w:pStyle w:val="B1"/>
      </w:pPr>
      <w:r>
        <w:t>9.</w:t>
      </w:r>
      <w:r>
        <w:tab/>
        <w:t xml:space="preserve">The </w:t>
      </w:r>
      <w:proofErr w:type="spellStart"/>
      <w:r>
        <w:t>gNB</w:t>
      </w:r>
      <w:proofErr w:type="spellEnd"/>
      <w:r>
        <w:t xml:space="preserve"> requests the selected intermediate node to communicate with the </w:t>
      </w:r>
      <w:proofErr w:type="spellStart"/>
      <w:r>
        <w:t>AIoT</w:t>
      </w:r>
      <w:proofErr w:type="spellEnd"/>
      <w:r>
        <w:t xml:space="preserve"> data, providing the target </w:t>
      </w:r>
      <w:proofErr w:type="spellStart"/>
      <w:r>
        <w:t>AIoT</w:t>
      </w:r>
      <w:proofErr w:type="spellEnd"/>
      <w:r>
        <w:t xml:space="preserve"> device IDs, </w:t>
      </w:r>
      <w:r w:rsidRPr="00140E21">
        <w:t>"</w:t>
      </w:r>
      <w:r>
        <w:t>command</w:t>
      </w:r>
      <w:r w:rsidRPr="00140E21">
        <w:t>"</w:t>
      </w:r>
      <w:r>
        <w:t xml:space="preserve"> information (e.g. read/write), and the Requested target data (if applicable). </w:t>
      </w:r>
      <w:r>
        <w:rPr>
          <w:rFonts w:eastAsia="DengXian"/>
          <w:lang w:eastAsia="zh-CN"/>
        </w:rPr>
        <w:t xml:space="preserve">RRC paging message can be used by the </w:t>
      </w:r>
      <w:proofErr w:type="spellStart"/>
      <w:r>
        <w:rPr>
          <w:rFonts w:eastAsia="DengXian"/>
          <w:lang w:eastAsia="zh-CN"/>
        </w:rPr>
        <w:t>gNB</w:t>
      </w:r>
      <w:proofErr w:type="spellEnd"/>
      <w:r>
        <w:rPr>
          <w:rFonts w:eastAsia="DengXian"/>
          <w:lang w:eastAsia="zh-CN"/>
        </w:rPr>
        <w:t xml:space="preserve"> to send the request to the intermediate node</w:t>
      </w:r>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r>
        <w:rPr>
          <w:rFonts w:eastAsia="DengXian"/>
          <w:lang w:eastAsia="zh-CN"/>
        </w:rPr>
        <w:t>, for example. When RRC paging is used, t</w:t>
      </w:r>
      <w:r>
        <w:t xml:space="preserve">he </w:t>
      </w:r>
      <w:proofErr w:type="spellStart"/>
      <w:r>
        <w:t>gNB</w:t>
      </w:r>
      <w:proofErr w:type="spellEnd"/>
      <w:r>
        <w:t xml:space="preserve"> may restrict the paging area only to the identified cells for optimization, if available.</w:t>
      </w:r>
    </w:p>
    <w:p w14:paraId="5AF1EDAE" w14:textId="56806740" w:rsidR="00B36905" w:rsidRDefault="00B36905" w:rsidP="00B36905">
      <w:pPr>
        <w:pStyle w:val="B1"/>
      </w:pPr>
      <w:r>
        <w:t>10.</w:t>
      </w:r>
      <w:r>
        <w:tab/>
        <w:t xml:space="preserve">The selected intermediate node sends out a request which includes the target </w:t>
      </w:r>
      <w:proofErr w:type="spellStart"/>
      <w:r>
        <w:t>AIoT</w:t>
      </w:r>
      <w:proofErr w:type="spellEnd"/>
      <w:r>
        <w:t xml:space="preserve"> device IDs and the Requested target data (if applicable).</w:t>
      </w:r>
    </w:p>
    <w:p w14:paraId="1705F378" w14:textId="6E3BBB02" w:rsidR="00F24356" w:rsidRDefault="00F24356" w:rsidP="00AC44AA">
      <w:pPr>
        <w:pStyle w:val="NO"/>
      </w:pPr>
      <w:r w:rsidRPr="007516E6">
        <w:t>NOTE:</w:t>
      </w:r>
      <w:r w:rsidRPr="007516E6">
        <w:tab/>
        <w:t xml:space="preserve">The radio resources required for communicating with </w:t>
      </w:r>
      <w:proofErr w:type="spellStart"/>
      <w:r w:rsidRPr="007516E6">
        <w:t>AIoT</w:t>
      </w:r>
      <w:proofErr w:type="spellEnd"/>
      <w:r w:rsidRPr="007516E6">
        <w:t xml:space="preserve"> devices are to be defined by RAN</w:t>
      </w:r>
      <w:r w:rsidR="00AC44AA">
        <w:t> </w:t>
      </w:r>
      <w:r w:rsidRPr="007516E6">
        <w:t>WGs.</w:t>
      </w:r>
    </w:p>
    <w:p w14:paraId="0E380E98" w14:textId="77777777" w:rsidR="00B36905" w:rsidRDefault="00B36905" w:rsidP="00B36905">
      <w:pPr>
        <w:pStyle w:val="B1"/>
      </w:pPr>
      <w:r>
        <w:t>11.</w:t>
      </w:r>
      <w:r>
        <w:tab/>
        <w:t xml:space="preserve">The </w:t>
      </w:r>
      <w:proofErr w:type="spellStart"/>
      <w:r>
        <w:t>AIoT</w:t>
      </w:r>
      <w:proofErr w:type="spellEnd"/>
      <w:r>
        <w:t xml:space="preserve"> devices check whether their device IDs match any of the target </w:t>
      </w:r>
      <w:proofErr w:type="spellStart"/>
      <w:r>
        <w:t>AIoT</w:t>
      </w:r>
      <w:proofErr w:type="spellEnd"/>
      <w:r>
        <w:t xml:space="preserve"> device IDs included in the received request. If there's no match, the </w:t>
      </w:r>
      <w:proofErr w:type="spellStart"/>
      <w:r>
        <w:t>AIoT</w:t>
      </w:r>
      <w:proofErr w:type="spellEnd"/>
      <w:r>
        <w:t xml:space="preserve"> devices do not react.</w:t>
      </w:r>
    </w:p>
    <w:p w14:paraId="1794A3A7" w14:textId="77777777" w:rsidR="00B36905" w:rsidRDefault="00B36905" w:rsidP="00B36905">
      <w:pPr>
        <w:pStyle w:val="B1"/>
      </w:pPr>
      <w:r>
        <w:t>12.</w:t>
      </w:r>
      <w:r>
        <w:tab/>
        <w:t xml:space="preserve">If there's a match, the </w:t>
      </w:r>
      <w:proofErr w:type="spellStart"/>
      <w:r>
        <w:t>AIoT</w:t>
      </w:r>
      <w:proofErr w:type="spellEnd"/>
      <w:r>
        <w:t xml:space="preserve">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w:t>
      </w:r>
      <w:proofErr w:type="spellStart"/>
      <w:r>
        <w:t>AIoT</w:t>
      </w:r>
      <w:proofErr w:type="spellEnd"/>
      <w:r>
        <w:t xml:space="preserve"> devices send a response message incorporating only their device IDs. If the Requested target data is present, the </w:t>
      </w:r>
      <w:proofErr w:type="spellStart"/>
      <w:r>
        <w:t>AIoT</w:t>
      </w:r>
      <w:proofErr w:type="spellEnd"/>
      <w:r>
        <w:t xml:space="preserve"> devices send a response message including their device IDs and only the data requested to the intermediate node.</w:t>
      </w:r>
    </w:p>
    <w:p w14:paraId="3C570D9E" w14:textId="13E83F57" w:rsidR="00B36905" w:rsidRDefault="00B36905" w:rsidP="00B36905">
      <w:pPr>
        <w:pStyle w:val="B1"/>
      </w:pPr>
      <w:r>
        <w:t>13.</w:t>
      </w:r>
      <w:r>
        <w:tab/>
        <w:t xml:space="preserve">The intermediate node receives the response message from the </w:t>
      </w:r>
      <w:proofErr w:type="spellStart"/>
      <w:r>
        <w:t>AIoT</w:t>
      </w:r>
      <w:proofErr w:type="spellEnd"/>
      <w:r>
        <w:t xml:space="preserve"> devices. If the </w:t>
      </w:r>
      <w:proofErr w:type="spellStart"/>
      <w:r>
        <w:t>AIoT</w:t>
      </w:r>
      <w:proofErr w:type="spellEnd"/>
      <w:r>
        <w:t xml:space="preserve"> device ID within the received message corresponds to any of the target </w:t>
      </w:r>
      <w:proofErr w:type="spellStart"/>
      <w:r>
        <w:t>AIoT</w:t>
      </w:r>
      <w:proofErr w:type="spellEnd"/>
      <w:r>
        <w:t xml:space="preserve"> device IDs obtained in step 10, the intermediate node assesses which </w:t>
      </w:r>
      <w:proofErr w:type="spellStart"/>
      <w:r>
        <w:t>AIoT</w:t>
      </w:r>
      <w:proofErr w:type="spellEnd"/>
      <w:r>
        <w:t xml:space="preserve"> devices, from the list of expected </w:t>
      </w:r>
      <w:proofErr w:type="spellStart"/>
      <w:r>
        <w:t>AIoT</w:t>
      </w:r>
      <w:proofErr w:type="spellEnd"/>
      <w:r>
        <w:t xml:space="preserve"> devices, have provided a response.</w:t>
      </w:r>
      <w:r w:rsidRPr="002661FE">
        <w:t xml:space="preserve"> </w:t>
      </w:r>
      <w:r>
        <w:t xml:space="preserve">The intermediate node may aggregate the response messages from the </w:t>
      </w:r>
      <w:proofErr w:type="spellStart"/>
      <w:r>
        <w:t>AIoT</w:t>
      </w:r>
      <w:proofErr w:type="spellEnd"/>
      <w:r>
        <w:t xml:space="preserve"> devices according to the configuration information if it was provided by the CN in advance. The intermediate node then forwards this information, encompassing </w:t>
      </w:r>
      <w:proofErr w:type="spellStart"/>
      <w:r>
        <w:t>AIoT</w:t>
      </w:r>
      <w:proofErr w:type="spellEnd"/>
      <w:r>
        <w:t xml:space="preserve"> device data (if applicable) and the </w:t>
      </w:r>
      <w:proofErr w:type="spellStart"/>
      <w:r>
        <w:t>AIoT</w:t>
      </w:r>
      <w:proofErr w:type="spellEnd"/>
      <w:r>
        <w:t xml:space="preserve"> device ID(s)</w:t>
      </w:r>
      <w:r w:rsidR="004B5E0B">
        <w:rPr>
          <w:rFonts w:hint="eastAsia"/>
          <w:lang w:eastAsia="ko-KR"/>
        </w:rPr>
        <w:t xml:space="preserve"> </w:t>
      </w:r>
      <w:r w:rsidR="004B5E0B" w:rsidRPr="004B5E0B">
        <w:rPr>
          <w:lang w:eastAsia="ko-KR"/>
        </w:rPr>
        <w:t>over NAS signalling</w:t>
      </w:r>
      <w:r>
        <w:t xml:space="preserve">, to the AF via </w:t>
      </w:r>
      <w:proofErr w:type="spellStart"/>
      <w:r>
        <w:t>gNB</w:t>
      </w:r>
      <w:proofErr w:type="spellEnd"/>
      <w:r>
        <w:t xml:space="preserve">, AMF, </w:t>
      </w:r>
      <w:proofErr w:type="spellStart"/>
      <w:r>
        <w:t>AIoTF</w:t>
      </w:r>
      <w:proofErr w:type="spellEnd"/>
      <w:r>
        <w:t xml:space="preserve"> and NEF. </w:t>
      </w:r>
      <w:r w:rsidRPr="0075663F">
        <w:t xml:space="preserve">The AMF or </w:t>
      </w:r>
      <w:proofErr w:type="spellStart"/>
      <w:r w:rsidRPr="0075663F">
        <w:t>AIoTF</w:t>
      </w:r>
      <w:proofErr w:type="spellEnd"/>
      <w:r w:rsidRPr="0075663F">
        <w:t xml:space="preserve"> may aggregate response messages from some or all of the targeted </w:t>
      </w:r>
      <w:proofErr w:type="spellStart"/>
      <w:r w:rsidRPr="0075663F">
        <w:t>AIoT</w:t>
      </w:r>
      <w:proofErr w:type="spellEnd"/>
      <w:r w:rsidRPr="0075663F">
        <w:t xml:space="preserve"> devices during the forwarding procedures</w:t>
      </w:r>
      <w:r w:rsidR="004B5E0B">
        <w:rPr>
          <w:rFonts w:hint="eastAsia"/>
          <w:lang w:eastAsia="ko-KR"/>
        </w:rPr>
        <w:t xml:space="preserve"> </w:t>
      </w:r>
      <w:r w:rsidR="004B5E0B" w:rsidRPr="007516E6">
        <w:rPr>
          <w:lang w:eastAsia="ko-KR"/>
        </w:rPr>
        <w:t>to AF</w:t>
      </w:r>
      <w:r>
        <w:t>.</w:t>
      </w:r>
    </w:p>
    <w:p w14:paraId="72B238F7" w14:textId="77777777" w:rsidR="00B36905" w:rsidRPr="00564B1C" w:rsidRDefault="00B36905" w:rsidP="00B36905">
      <w:pPr>
        <w:pStyle w:val="Heading4"/>
      </w:pPr>
      <w:bookmarkStart w:id="1220" w:name="_Toc164843982"/>
      <w:bookmarkStart w:id="1221" w:name="_Toc164944617"/>
      <w:bookmarkStart w:id="1222" w:name="_Toc168318872"/>
      <w:bookmarkStart w:id="1223" w:name="_Toc168319388"/>
      <w:bookmarkStart w:id="1224" w:name="_Toc168319643"/>
      <w:bookmarkStart w:id="1225" w:name="_Toc168319898"/>
      <w:bookmarkStart w:id="1226" w:name="_Toc168320152"/>
      <w:bookmarkStart w:id="1227" w:name="_Toc168559808"/>
      <w:bookmarkStart w:id="1228" w:name="_Toc175890858"/>
      <w:bookmarkStart w:id="1229" w:name="_Toc180645806"/>
      <w:bookmarkStart w:id="1230" w:name="_Toc183616739"/>
      <w:r w:rsidRPr="00564B1C">
        <w:t>6.11.2.2</w:t>
      </w:r>
      <w:r w:rsidRPr="00564B1C">
        <w:tab/>
        <w:t>Selection of intermediate nodes</w:t>
      </w:r>
      <w:bookmarkEnd w:id="1220"/>
      <w:bookmarkEnd w:id="1221"/>
      <w:bookmarkEnd w:id="1222"/>
      <w:bookmarkEnd w:id="1223"/>
      <w:bookmarkEnd w:id="1224"/>
      <w:bookmarkEnd w:id="1225"/>
      <w:bookmarkEnd w:id="1226"/>
      <w:bookmarkEnd w:id="1227"/>
      <w:bookmarkEnd w:id="1228"/>
      <w:bookmarkEnd w:id="1229"/>
      <w:bookmarkEnd w:id="1230"/>
    </w:p>
    <w:p w14:paraId="3A406261" w14:textId="77777777" w:rsidR="00B36905" w:rsidRPr="00667E10" w:rsidRDefault="00B36905" w:rsidP="00B36905">
      <w:pPr>
        <w:rPr>
          <w:rFonts w:eastAsia="DengXian"/>
        </w:rPr>
      </w:pPr>
      <w:r>
        <w:rPr>
          <w:rFonts w:eastAsia="DengXian"/>
        </w:rPr>
        <w:t xml:space="preserve">The selection of the intermediate node can be performed based on the geographical location of the target </w:t>
      </w:r>
      <w:proofErr w:type="spellStart"/>
      <w:r>
        <w:rPr>
          <w:rFonts w:eastAsia="DengXian"/>
        </w:rPr>
        <w:t>AIoT</w:t>
      </w:r>
      <w:proofErr w:type="spellEnd"/>
      <w:r>
        <w:rPr>
          <w:rFonts w:eastAsia="DengXian"/>
        </w:rPr>
        <w:t xml:space="preserve">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64" type="#_x0000_t75" style="width:480pt;height:345pt" o:ole="">
            <v:imagedata r:id="rId88" o:title=""/>
          </v:shape>
          <o:OLEObject Type="Embed" ProgID="Visio.Drawing.15" ShapeID="_x0000_i1064" DrawAspect="Content" ObjectID="_1794390842" r:id="rId89"/>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6E6F508D" w14:textId="38ABFEBF"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4B3399">
        <w:t>TS 23.502 [</w:t>
      </w:r>
      <w:r>
        <w:t>5], that can be used to check the battery indication, stationary indication among other parameters.</w:t>
      </w:r>
    </w:p>
    <w:p w14:paraId="3F721D58" w14:textId="7E74D6D3"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4B3399">
        <w:t>TS 23.288 [</w:t>
      </w:r>
      <w:r>
        <w:t>13].</w:t>
      </w:r>
    </w:p>
    <w:p w14:paraId="17DC9702" w14:textId="40E76589" w:rsidR="00B36905" w:rsidRDefault="00B36905" w:rsidP="00B36905">
      <w:pPr>
        <w:pStyle w:val="B1"/>
      </w:pPr>
      <w:r>
        <w:t>6.</w:t>
      </w:r>
      <w:r>
        <w:tab/>
      </w:r>
      <w:r w:rsidR="0090491D">
        <w:t xml:space="preserve">The AIOTF, based on the information collected in step 5, selects a list(s) of potential I-nodes. The number of I-nodes selected can be based on factors such as the number of device IDs. If there are many available candidate I-nodes, the </w:t>
      </w:r>
      <w:proofErr w:type="spellStart"/>
      <w:r w:rsidR="0090491D">
        <w:t>AIoTF</w:t>
      </w:r>
      <w:proofErr w:type="spellEnd"/>
      <w:r w:rsidR="0090491D">
        <w:t xml:space="preserve"> may prioritize I-nodes in CM-CONNECTED state to optimize signalling. For I-nodes in CM-IDLE or RRC-Inactive states, the </w:t>
      </w:r>
      <w:proofErr w:type="spellStart"/>
      <w:r w:rsidR="0090491D">
        <w:t>AIoTF</w:t>
      </w:r>
      <w:proofErr w:type="spellEnd"/>
      <w:r w:rsidR="0090491D">
        <w:t xml:space="preserve"> may further refine the selection, for example, by checking if the last visited cell matches the location specified in step 4.</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 xml:space="preserve">The </w:t>
      </w:r>
      <w:proofErr w:type="spellStart"/>
      <w:r>
        <w:t>AIoTF</w:t>
      </w:r>
      <w:proofErr w:type="spellEnd"/>
      <w:r>
        <w:t xml:space="preserve"> requests the serving AMF to initiate the communication with the </w:t>
      </w:r>
      <w:proofErr w:type="spellStart"/>
      <w:r>
        <w:t>AIoT</w:t>
      </w:r>
      <w:proofErr w:type="spellEnd"/>
      <w:r>
        <w:t xml:space="preserve"> devices, which includes the target </w:t>
      </w:r>
      <w:proofErr w:type="spellStart"/>
      <w:r>
        <w:t>AIoT</w:t>
      </w:r>
      <w:proofErr w:type="spellEnd"/>
      <w:r>
        <w:t xml:space="preserve"> device IDs, and the selected I-node IDs.</w:t>
      </w:r>
    </w:p>
    <w:p w14:paraId="0D7C5D00" w14:textId="77777777" w:rsidR="00B36905" w:rsidRDefault="00B36905" w:rsidP="00B36905">
      <w:pPr>
        <w:pStyle w:val="B1"/>
      </w:pPr>
      <w:r>
        <w:lastRenderedPageBreak/>
        <w:t>9.</w:t>
      </w:r>
      <w:r>
        <w:tab/>
        <w:t xml:space="preserve">The AMF forwards the AIOT read request to </w:t>
      </w:r>
      <w:proofErr w:type="spellStart"/>
      <w:r>
        <w:t>gNB</w:t>
      </w:r>
      <w:proofErr w:type="spellEnd"/>
      <w:r>
        <w:t xml:space="preserve"> along with the target AIOT device IDs and the selected I-node IDs.</w:t>
      </w:r>
    </w:p>
    <w:p w14:paraId="77088F5B" w14:textId="77777777" w:rsidR="00B36905" w:rsidRDefault="00B36905" w:rsidP="00B36905">
      <w:pPr>
        <w:pStyle w:val="B1"/>
      </w:pPr>
      <w:r>
        <w:t>10.</w:t>
      </w:r>
      <w:r>
        <w:tab/>
        <w:t xml:space="preserve">The </w:t>
      </w:r>
      <w:proofErr w:type="spellStart"/>
      <w:r>
        <w:t>gNB</w:t>
      </w:r>
      <w:proofErr w:type="spellEnd"/>
      <w:r>
        <w:t xml:space="preserve"> performs additional validation to assess if the received I-nodes are optimal for serving the </w:t>
      </w:r>
      <w:proofErr w:type="spellStart"/>
      <w:r>
        <w:t>AIoT</w:t>
      </w:r>
      <w:proofErr w:type="spellEnd"/>
      <w:r>
        <w:t xml:space="preserve"> devices, considering its local conditions such as response time, etc. Subsequently, the </w:t>
      </w:r>
      <w:proofErr w:type="spellStart"/>
      <w:r>
        <w:t>gNB</w:t>
      </w:r>
      <w:proofErr w:type="spellEnd"/>
      <w:r>
        <w:t xml:space="preserve"> makes the final selection on the best I-node. It is also possible that the </w:t>
      </w:r>
      <w:proofErr w:type="spellStart"/>
      <w:r>
        <w:t>gNB</w:t>
      </w:r>
      <w:proofErr w:type="spellEnd"/>
      <w:r>
        <w:t xml:space="preserve"> does not select any of the requested I-nodes if local conditions are not satisfied.</w:t>
      </w:r>
    </w:p>
    <w:p w14:paraId="1E708568" w14:textId="64B96BD4" w:rsidR="00B36905" w:rsidRDefault="00B36905" w:rsidP="00B36905">
      <w:pPr>
        <w:pStyle w:val="B1"/>
      </w:pPr>
      <w:r>
        <w:t>11.</w:t>
      </w:r>
      <w:r>
        <w:tab/>
        <w:t xml:space="preserve">The </w:t>
      </w:r>
      <w:proofErr w:type="spellStart"/>
      <w:r>
        <w:t>gNB</w:t>
      </w:r>
      <w:proofErr w:type="spellEnd"/>
      <w:r>
        <w:t xml:space="preserve"> may respond to the AIOTF via AMF with the final list of selected I-nodes. In case the </w:t>
      </w:r>
      <w:proofErr w:type="spellStart"/>
      <w:r>
        <w:t>gNB</w:t>
      </w:r>
      <w:proofErr w:type="spellEnd"/>
      <w:r>
        <w:t xml:space="preserve"> does not selection any I-node, the response may indicate there is no available UE.</w:t>
      </w:r>
    </w:p>
    <w:p w14:paraId="1E9E02BB" w14:textId="20CFA0C6" w:rsidR="00350EED" w:rsidRDefault="00350EED" w:rsidP="00350EED">
      <w:pPr>
        <w:rPr>
          <w:rFonts w:eastAsiaTheme="minorEastAsia"/>
          <w:lang w:eastAsia="ko-KR"/>
        </w:rPr>
      </w:pPr>
      <w:r>
        <w:rPr>
          <w:rFonts w:eastAsiaTheme="minorEastAsia" w:hint="eastAsia"/>
          <w:lang w:eastAsia="ko-KR"/>
        </w:rPr>
        <w:t xml:space="preserve">As an alternative to </w:t>
      </w:r>
      <w:r w:rsidR="009E1565">
        <w:rPr>
          <w:rFonts w:eastAsiaTheme="minorEastAsia"/>
          <w:lang w:eastAsia="ko-KR"/>
        </w:rPr>
        <w:t>figure </w:t>
      </w:r>
      <w:r>
        <w:rPr>
          <w:rFonts w:eastAsiaTheme="minorEastAsia" w:hint="eastAsia"/>
          <w:lang w:eastAsia="ko-KR"/>
        </w:rPr>
        <w:t>6.11.2.2-1, the following procedure as depicted in figure 6.11.2.2-2 can be supported.</w:t>
      </w:r>
    </w:p>
    <w:p w14:paraId="2EDB9248" w14:textId="77777777" w:rsidR="00350EED" w:rsidRDefault="00350EED" w:rsidP="0008617D">
      <w:pPr>
        <w:pStyle w:val="TH"/>
      </w:pPr>
      <w:r w:rsidRPr="0008617D">
        <w:object w:dxaOrig="9030" w:dyaOrig="10395" w14:anchorId="53166E9B">
          <v:shape id="_x0000_i1065" type="#_x0000_t75" style="width:451.5pt;height:519.75pt" o:ole="">
            <v:imagedata r:id="rId90" o:title=""/>
          </v:shape>
          <o:OLEObject Type="Embed" ProgID="Visio.Drawing.15" ShapeID="_x0000_i1065" DrawAspect="Content" ObjectID="_1794390843" r:id="rId91"/>
        </w:object>
      </w:r>
    </w:p>
    <w:p w14:paraId="13118920" w14:textId="162CB3F8" w:rsidR="009E1565" w:rsidRDefault="009E1565" w:rsidP="0090491D">
      <w:pPr>
        <w:pStyle w:val="TF"/>
      </w:pPr>
      <w:r>
        <w:t>F</w:t>
      </w:r>
      <w:r w:rsidRPr="009E1565">
        <w:rPr>
          <w:rFonts w:eastAsiaTheme="minorEastAsia" w:hint="eastAsia"/>
          <w:lang w:eastAsia="ko-KR"/>
        </w:rPr>
        <w:t>igure 6.11.2.2-2</w:t>
      </w:r>
    </w:p>
    <w:p w14:paraId="38D83BFE" w14:textId="690E0A08" w:rsidR="0090491D" w:rsidRPr="0008617D" w:rsidRDefault="0090491D" w:rsidP="0090491D">
      <w:pPr>
        <w:pStyle w:val="B1"/>
      </w:pPr>
      <w:r w:rsidRPr="0008617D">
        <w:t>1.</w:t>
      </w:r>
      <w:r w:rsidRPr="0008617D">
        <w:tab/>
        <w:t>UE Registration.</w:t>
      </w:r>
    </w:p>
    <w:p w14:paraId="531ABC4E" w14:textId="77777777" w:rsidR="0090491D" w:rsidRDefault="0090491D" w:rsidP="0090491D">
      <w:pPr>
        <w:pStyle w:val="B1"/>
      </w:pPr>
      <w:r>
        <w:lastRenderedPageBreak/>
        <w:tab/>
        <w:t xml:space="preserve">The User Equipment (UE) registers with the 5G network. This involves the UE connecting to the </w:t>
      </w:r>
      <w:proofErr w:type="spellStart"/>
      <w:r>
        <w:t>gNodeB</w:t>
      </w:r>
      <w:proofErr w:type="spellEnd"/>
      <w:r>
        <w:t xml:space="preserve"> (</w:t>
      </w:r>
      <w:proofErr w:type="spellStart"/>
      <w:r>
        <w:t>gNB</w:t>
      </w:r>
      <w:proofErr w:type="spellEnd"/>
      <w:r>
        <w:t xml:space="preserve">) and the network's core. The registration process ensures that the UE is authenticated and authorized for </w:t>
      </w:r>
      <w:proofErr w:type="spellStart"/>
      <w:r>
        <w:t>AIoT</w:t>
      </w:r>
      <w:proofErr w:type="spellEnd"/>
      <w:r>
        <w:t xml:space="preserve"> services.</w:t>
      </w:r>
    </w:p>
    <w:p w14:paraId="0D5C705A" w14:textId="799B9E7E" w:rsidR="0090491D" w:rsidRDefault="0090491D" w:rsidP="0090491D">
      <w:pPr>
        <w:pStyle w:val="B1"/>
      </w:pPr>
      <w:r>
        <w:t>2.</w:t>
      </w:r>
      <w:r>
        <w:tab/>
      </w:r>
      <w:proofErr w:type="spellStart"/>
      <w:r>
        <w:t>AIoT</w:t>
      </w:r>
      <w:proofErr w:type="spellEnd"/>
      <w:r>
        <w:t xml:space="preserve"> Request.</w:t>
      </w:r>
    </w:p>
    <w:p w14:paraId="3ADA7416" w14:textId="77777777" w:rsidR="0090491D" w:rsidRDefault="0090491D" w:rsidP="0090491D">
      <w:pPr>
        <w:pStyle w:val="B1"/>
      </w:pPr>
      <w:r>
        <w:tab/>
        <w:t xml:space="preserve">A request is initiated for an </w:t>
      </w:r>
      <w:proofErr w:type="spellStart"/>
      <w:r>
        <w:t>AIoT</w:t>
      </w:r>
      <w:proofErr w:type="spellEnd"/>
      <w:r>
        <w:t xml:space="preserve"> (Ambient IoT) service, such as inventory management. This request includes details such as the estimated location of the target </w:t>
      </w:r>
      <w:proofErr w:type="spellStart"/>
      <w:r>
        <w:t>AIoT</w:t>
      </w:r>
      <w:proofErr w:type="spellEnd"/>
      <w:r>
        <w:t xml:space="preserve"> devices and the target </w:t>
      </w:r>
      <w:proofErr w:type="spellStart"/>
      <w:r>
        <w:t>AIoT</w:t>
      </w:r>
      <w:proofErr w:type="spellEnd"/>
      <w:r>
        <w:t xml:space="preserve"> device IDs that need to be managed or interacted with. If the target </w:t>
      </w:r>
      <w:proofErr w:type="spellStart"/>
      <w:r>
        <w:t>AIoT</w:t>
      </w:r>
      <w:proofErr w:type="spellEnd"/>
      <w:r>
        <w:t xml:space="preserve"> device IDs are missing, it can be considered that the AF wants to inventory all the available </w:t>
      </w:r>
      <w:proofErr w:type="spellStart"/>
      <w:r>
        <w:t>AIoT</w:t>
      </w:r>
      <w:proofErr w:type="spellEnd"/>
      <w:r>
        <w:t xml:space="preserve"> devices within the interested location.</w:t>
      </w:r>
    </w:p>
    <w:p w14:paraId="5F7D58DE" w14:textId="5C3FA67A" w:rsidR="0090491D" w:rsidRDefault="0090491D" w:rsidP="0090491D">
      <w:pPr>
        <w:pStyle w:val="B1"/>
      </w:pPr>
      <w:r>
        <w:t>3.</w:t>
      </w:r>
      <w:r>
        <w:tab/>
        <w:t>Location Info Conversion to Cell ID.</w:t>
      </w:r>
    </w:p>
    <w:p w14:paraId="6CE503CA" w14:textId="77777777" w:rsidR="0090491D" w:rsidRDefault="0090491D" w:rsidP="0090491D">
      <w:pPr>
        <w:pStyle w:val="B1"/>
      </w:pPr>
      <w:r>
        <w:tab/>
        <w:t xml:space="preserve">The location information provided in the </w:t>
      </w:r>
      <w:proofErr w:type="spellStart"/>
      <w:r>
        <w:t>AIoT</w:t>
      </w:r>
      <w:proofErr w:type="spellEnd"/>
      <w:r>
        <w:t xml:space="preserve"> request is converted into a Cell ID managed within 3GPP. The Cell ID is a unique identifier for the cell (coverage area) that the base station (</w:t>
      </w:r>
      <w:proofErr w:type="spellStart"/>
      <w:r>
        <w:t>gNB</w:t>
      </w:r>
      <w:proofErr w:type="spellEnd"/>
      <w:r>
        <w:t>) is serving.</w:t>
      </w:r>
    </w:p>
    <w:p w14:paraId="3345A4A1" w14:textId="01691F80" w:rsidR="0090491D" w:rsidRDefault="0090491D" w:rsidP="0090491D">
      <w:pPr>
        <w:pStyle w:val="B1"/>
      </w:pPr>
      <w:r>
        <w:t>4.</w:t>
      </w:r>
      <w:r>
        <w:tab/>
        <w:t xml:space="preserve">5GC </w:t>
      </w:r>
      <w:proofErr w:type="spellStart"/>
      <w:r>
        <w:t>AIoT</w:t>
      </w:r>
      <w:proofErr w:type="spellEnd"/>
      <w:r>
        <w:t xml:space="preserve"> request initiation.</w:t>
      </w:r>
    </w:p>
    <w:p w14:paraId="393E1EDD" w14:textId="77777777" w:rsidR="0090491D" w:rsidRDefault="0090491D" w:rsidP="0090491D">
      <w:pPr>
        <w:pStyle w:val="B1"/>
      </w:pPr>
      <w:r>
        <w:tab/>
        <w:t xml:space="preserve">The network initiates an </w:t>
      </w:r>
      <w:proofErr w:type="spellStart"/>
      <w:r>
        <w:t>AIoT</w:t>
      </w:r>
      <w:proofErr w:type="spellEnd"/>
      <w:r>
        <w:t xml:space="preserve"> service request process to inventory the target </w:t>
      </w:r>
      <w:proofErr w:type="spellStart"/>
      <w:r>
        <w:t>AIoT</w:t>
      </w:r>
      <w:proofErr w:type="spellEnd"/>
      <w:r>
        <w:t xml:space="preserve"> devices and to locate the available UE readers within the specified cell. This request includes an </w:t>
      </w:r>
      <w:proofErr w:type="spellStart"/>
      <w:r>
        <w:t>AIoT</w:t>
      </w:r>
      <w:proofErr w:type="spellEnd"/>
      <w:r>
        <w:t xml:space="preserve"> service indicator that can be used by the UEs to decide whether to react or not.</w:t>
      </w:r>
    </w:p>
    <w:p w14:paraId="7C8ECE28" w14:textId="480569B0" w:rsidR="0090491D" w:rsidRDefault="0090491D" w:rsidP="0090491D">
      <w:pPr>
        <w:pStyle w:val="B1"/>
      </w:pPr>
      <w:r>
        <w:t>5.</w:t>
      </w:r>
      <w:r>
        <w:tab/>
        <w:t xml:space="preserve">Broadcast the </w:t>
      </w:r>
      <w:proofErr w:type="spellStart"/>
      <w:r>
        <w:t>AIoT</w:t>
      </w:r>
      <w:proofErr w:type="spellEnd"/>
      <w:r>
        <w:t xml:space="preserve"> request within the Cell.</w:t>
      </w:r>
    </w:p>
    <w:p w14:paraId="3776BBB3" w14:textId="77777777" w:rsidR="0090491D" w:rsidRDefault="0090491D" w:rsidP="0090491D">
      <w:pPr>
        <w:pStyle w:val="B1"/>
      </w:pPr>
      <w:r>
        <w:tab/>
        <w:t xml:space="preserve">The discovery information is broadcast within the cell. This broadcast includes an </w:t>
      </w:r>
      <w:proofErr w:type="spellStart"/>
      <w:r>
        <w:t>AIoT</w:t>
      </w:r>
      <w:proofErr w:type="spellEnd"/>
      <w:r>
        <w:t xml:space="preserve"> indicator and the target </w:t>
      </w:r>
      <w:proofErr w:type="spellStart"/>
      <w:r>
        <w:t>AIoT</w:t>
      </w:r>
      <w:proofErr w:type="spellEnd"/>
      <w:r>
        <w:t xml:space="preserve"> device IDs.</w:t>
      </w:r>
    </w:p>
    <w:p w14:paraId="3C94CEF9" w14:textId="2DFC9EAC" w:rsidR="0090491D" w:rsidRDefault="0090491D" w:rsidP="0090491D">
      <w:pPr>
        <w:pStyle w:val="NO"/>
      </w:pPr>
      <w:r>
        <w:t>NOTE 1:</w:t>
      </w:r>
      <w:r>
        <w:tab/>
        <w:t xml:space="preserve">How a BS broadcasts the </w:t>
      </w:r>
      <w:proofErr w:type="spellStart"/>
      <w:r>
        <w:t>AIoT</w:t>
      </w:r>
      <w:proofErr w:type="spellEnd"/>
      <w:r>
        <w:t xml:space="preserve"> request (e.g. using MBS or SIBs) is assumed to be addressed by RAN WGs.</w:t>
      </w:r>
    </w:p>
    <w:p w14:paraId="253ED8E5" w14:textId="4102D79C" w:rsidR="0090491D" w:rsidRDefault="0090491D" w:rsidP="0090491D">
      <w:pPr>
        <w:pStyle w:val="NO"/>
      </w:pPr>
      <w:r>
        <w:t>NOTE 2:</w:t>
      </w:r>
      <w:r>
        <w:tab/>
        <w:t xml:space="preserve">It is assumed that the BS sending the broadcast message is installed indoors, so the cell coverage for the UE reader is presumed to be equivalent to the </w:t>
      </w:r>
      <w:proofErr w:type="spellStart"/>
      <w:r>
        <w:t>AIoT</w:t>
      </w:r>
      <w:proofErr w:type="spellEnd"/>
      <w:r>
        <w:t xml:space="preserve"> service area.</w:t>
      </w:r>
    </w:p>
    <w:p w14:paraId="4688805C" w14:textId="77777777" w:rsidR="0090491D" w:rsidRDefault="0090491D" w:rsidP="0090491D">
      <w:pPr>
        <w:pStyle w:val="B1"/>
      </w:pPr>
      <w:r>
        <w:t>6.</w:t>
      </w:r>
      <w:r>
        <w:tab/>
        <w:t>UE decision.</w:t>
      </w:r>
    </w:p>
    <w:p w14:paraId="674E2739" w14:textId="77777777" w:rsidR="0090491D" w:rsidRDefault="0090491D" w:rsidP="0090491D">
      <w:pPr>
        <w:pStyle w:val="B1"/>
      </w:pPr>
      <w:r>
        <w:tab/>
        <w:t xml:space="preserve">All UEs in the specified cell receive the broadcast message as in step 5, but only UEs that are capable of </w:t>
      </w:r>
      <w:proofErr w:type="spellStart"/>
      <w:r>
        <w:t>AIoT</w:t>
      </w:r>
      <w:proofErr w:type="spellEnd"/>
      <w:r>
        <w:t xml:space="preserve"> communication will react to the </w:t>
      </w:r>
      <w:proofErr w:type="spellStart"/>
      <w:r>
        <w:t>AIoT</w:t>
      </w:r>
      <w:proofErr w:type="spellEnd"/>
      <w:r>
        <w:t xml:space="preserve"> indicator broadcast in step 5 and perform the following steps. This ensures that only relevant devices participate in the </w:t>
      </w:r>
      <w:proofErr w:type="spellStart"/>
      <w:r>
        <w:t>AIoT</w:t>
      </w:r>
      <w:proofErr w:type="spellEnd"/>
      <w:r>
        <w:t xml:space="preserve"> communication process.</w:t>
      </w:r>
    </w:p>
    <w:p w14:paraId="0C6A2009" w14:textId="77777777" w:rsidR="0090491D" w:rsidRDefault="0090491D" w:rsidP="0090491D">
      <w:pPr>
        <w:pStyle w:val="B1"/>
      </w:pPr>
      <w:r>
        <w:t>7.</w:t>
      </w:r>
      <w:r>
        <w:tab/>
      </w:r>
      <w:proofErr w:type="spellStart"/>
      <w:r>
        <w:t>AIoT</w:t>
      </w:r>
      <w:proofErr w:type="spellEnd"/>
      <w:r>
        <w:t xml:space="preserve"> Communication.</w:t>
      </w:r>
    </w:p>
    <w:p w14:paraId="103AE62D" w14:textId="77777777" w:rsidR="0090491D" w:rsidRDefault="0090491D" w:rsidP="0090491D">
      <w:pPr>
        <w:pStyle w:val="B1"/>
      </w:pPr>
      <w:r>
        <w:t xml:space="preserve">Communication is performed between the UE reader(s) and the </w:t>
      </w:r>
      <w:proofErr w:type="spellStart"/>
      <w:r>
        <w:t>AIoT</w:t>
      </w:r>
      <w:proofErr w:type="spellEnd"/>
      <w:r>
        <w:t xml:space="preserve"> devices. This step involves the actual data exchange, such as sending commands to the </w:t>
      </w:r>
      <w:proofErr w:type="spellStart"/>
      <w:r>
        <w:t>AIoT</w:t>
      </w:r>
      <w:proofErr w:type="spellEnd"/>
      <w:r>
        <w:t xml:space="preserve"> devices and receiving their responses.</w:t>
      </w:r>
    </w:p>
    <w:p w14:paraId="279C1880" w14:textId="77777777" w:rsidR="0090491D" w:rsidRDefault="0090491D" w:rsidP="0090491D">
      <w:pPr>
        <w:pStyle w:val="B1"/>
      </w:pPr>
      <w:r>
        <w:t>8.</w:t>
      </w:r>
      <w:r>
        <w:tab/>
        <w:t>Response per UE.</w:t>
      </w:r>
    </w:p>
    <w:p w14:paraId="72178A9C" w14:textId="7D422941" w:rsidR="0090491D" w:rsidRDefault="0090491D" w:rsidP="0090491D">
      <w:pPr>
        <w:pStyle w:val="B1"/>
      </w:pPr>
      <w:r>
        <w:tab/>
        <w:t xml:space="preserve">The network collects responses from each UE involved in the </w:t>
      </w:r>
      <w:proofErr w:type="spellStart"/>
      <w:r>
        <w:t>AIoT</w:t>
      </w:r>
      <w:proofErr w:type="spellEnd"/>
      <w:r>
        <w:t xml:space="preserve"> communication. These responses include the UE ID, </w:t>
      </w:r>
      <w:proofErr w:type="spellStart"/>
      <w:r>
        <w:t>AIoT</w:t>
      </w:r>
      <w:proofErr w:type="spellEnd"/>
      <w:r>
        <w:t xml:space="preserve"> device ID, and optionally any relevant </w:t>
      </w:r>
      <w:proofErr w:type="spellStart"/>
      <w:r>
        <w:t>AIoT</w:t>
      </w:r>
      <w:proofErr w:type="spellEnd"/>
      <w:r>
        <w:t xml:space="preserve"> data that was exchanged.</w:t>
      </w:r>
    </w:p>
    <w:p w14:paraId="45034B29" w14:textId="77777777" w:rsidR="0090491D" w:rsidRDefault="0090491D" w:rsidP="0090491D">
      <w:pPr>
        <w:pStyle w:val="B1"/>
      </w:pPr>
      <w:r>
        <w:t>9.</w:t>
      </w:r>
      <w:r>
        <w:tab/>
      </w:r>
      <w:proofErr w:type="spellStart"/>
      <w:r>
        <w:t>AIoT</w:t>
      </w:r>
      <w:proofErr w:type="spellEnd"/>
      <w:r>
        <w:t xml:space="preserve"> Response.</w:t>
      </w:r>
    </w:p>
    <w:p w14:paraId="78C51869" w14:textId="26D0D66A" w:rsidR="0090491D" w:rsidRDefault="0090491D" w:rsidP="0090491D">
      <w:pPr>
        <w:pStyle w:val="B1"/>
      </w:pPr>
      <w:r>
        <w:tab/>
        <w:t xml:space="preserve">The </w:t>
      </w:r>
      <w:proofErr w:type="spellStart"/>
      <w:r>
        <w:t>AIoT</w:t>
      </w:r>
      <w:proofErr w:type="spellEnd"/>
      <w:r>
        <w:t xml:space="preserve"> response is consolidated and sent back to the AF. This response includes the </w:t>
      </w:r>
      <w:proofErr w:type="spellStart"/>
      <w:r>
        <w:t>AIoT</w:t>
      </w:r>
      <w:proofErr w:type="spellEnd"/>
      <w:r>
        <w:t xml:space="preserve"> device ID and the data collected from the </w:t>
      </w:r>
      <w:proofErr w:type="spellStart"/>
      <w:r>
        <w:t>AIoT</w:t>
      </w:r>
      <w:proofErr w:type="spellEnd"/>
      <w:r>
        <w:t xml:space="preserve"> devices, if any.</w:t>
      </w:r>
    </w:p>
    <w:p w14:paraId="7485DC1D" w14:textId="77777777" w:rsidR="0090491D" w:rsidRDefault="0090491D" w:rsidP="0090491D">
      <w:pPr>
        <w:pStyle w:val="B1"/>
      </w:pPr>
      <w:r>
        <w:t>10.</w:t>
      </w:r>
      <w:r>
        <w:tab/>
        <w:t>UE Info Check with NWDAF/UDM.</w:t>
      </w:r>
    </w:p>
    <w:p w14:paraId="5C7144D6" w14:textId="07ABCA01" w:rsidR="0090491D" w:rsidRDefault="0090491D" w:rsidP="0090491D">
      <w:pPr>
        <w:pStyle w:val="B1"/>
      </w:pPr>
      <w:r>
        <w:tab/>
        <w:t xml:space="preserve">Optionally, the UE information is checked against the Network Data Analytics Function (NWDAF) and/or User Data Management (UDM) systems. This step can provide additional information about the UE readers, allowing the 5GC to determine which UE to use as the reader for the </w:t>
      </w:r>
      <w:proofErr w:type="spellStart"/>
      <w:r>
        <w:t>AIoT</w:t>
      </w:r>
      <w:proofErr w:type="spellEnd"/>
      <w:r>
        <w:t xml:space="preserve"> devices when there are duplications. For instance, if two UEs are delivering data from the same </w:t>
      </w:r>
      <w:proofErr w:type="spellStart"/>
      <w:r>
        <w:t>AIoT</w:t>
      </w:r>
      <w:proofErr w:type="spellEnd"/>
      <w:r>
        <w:t xml:space="preserve"> device, the 5GC can decide to use only one of them by taking the additional information into consideration. If one of the UEs is expected to leave in 5 minutes, it would be safer to choose the other one as the reader for further communication.</w:t>
      </w:r>
    </w:p>
    <w:p w14:paraId="17EB8C9C" w14:textId="77777777" w:rsidR="0090491D" w:rsidRDefault="0090491D" w:rsidP="0090491D">
      <w:pPr>
        <w:pStyle w:val="B1"/>
      </w:pPr>
      <w:r>
        <w:t>11.</w:t>
      </w:r>
      <w:r>
        <w:tab/>
        <w:t>Determine Responsible UE(s).</w:t>
      </w:r>
    </w:p>
    <w:p w14:paraId="39662CE5" w14:textId="172E4B13" w:rsidR="0090491D" w:rsidRDefault="0090491D" w:rsidP="0090491D">
      <w:pPr>
        <w:pStyle w:val="B1"/>
      </w:pPr>
      <w:r>
        <w:tab/>
        <w:t xml:space="preserve">The network determines which UEs are responsible for specific </w:t>
      </w:r>
      <w:proofErr w:type="spellStart"/>
      <w:r>
        <w:t>AIoT</w:t>
      </w:r>
      <w:proofErr w:type="spellEnd"/>
      <w:r>
        <w:t xml:space="preserve"> devices, especially in cases where multiple UEs may have interacted with the same device. This decision can be made based on the operator policy and/or </w:t>
      </w:r>
      <w:r>
        <w:lastRenderedPageBreak/>
        <w:t xml:space="preserve">the additional information retrieved in step 10, if available. A binding table is created in the </w:t>
      </w:r>
      <w:proofErr w:type="spellStart"/>
      <w:r>
        <w:t>AIoTF</w:t>
      </w:r>
      <w:proofErr w:type="spellEnd"/>
      <w:r>
        <w:t xml:space="preserve"> to map these relationships.</w:t>
      </w:r>
    </w:p>
    <w:p w14:paraId="4F1931A6" w14:textId="77777777" w:rsidR="0090491D" w:rsidRDefault="0090491D" w:rsidP="0090491D">
      <w:pPr>
        <w:pStyle w:val="B1"/>
      </w:pPr>
      <w:r>
        <w:t>12.</w:t>
      </w:r>
      <w:r>
        <w:tab/>
        <w:t xml:space="preserve">Additional </w:t>
      </w:r>
      <w:proofErr w:type="spellStart"/>
      <w:r>
        <w:t>AIoT</w:t>
      </w:r>
      <w:proofErr w:type="spellEnd"/>
      <w:r>
        <w:t xml:space="preserve"> Request.</w:t>
      </w:r>
    </w:p>
    <w:p w14:paraId="1AFFEE54" w14:textId="6E557B5D" w:rsidR="0090491D" w:rsidRDefault="0090491D" w:rsidP="0090491D">
      <w:pPr>
        <w:pStyle w:val="B1"/>
      </w:pPr>
      <w:r>
        <w:tab/>
        <w:t xml:space="preserve">Another </w:t>
      </w:r>
      <w:proofErr w:type="spellStart"/>
      <w:r>
        <w:t>AIoT</w:t>
      </w:r>
      <w:proofErr w:type="spellEnd"/>
      <w:r>
        <w:t xml:space="preserve"> request can be initiated for the same target </w:t>
      </w:r>
      <w:proofErr w:type="spellStart"/>
      <w:r>
        <w:t>AIoT</w:t>
      </w:r>
      <w:proofErr w:type="spellEnd"/>
      <w:r>
        <w:t xml:space="preserve"> devices. This step might be part of an iterative process to refine the inventory and interaction with </w:t>
      </w:r>
      <w:proofErr w:type="spellStart"/>
      <w:r>
        <w:t>AIoT</w:t>
      </w:r>
      <w:proofErr w:type="spellEnd"/>
      <w:r>
        <w:t xml:space="preserve"> devices.</w:t>
      </w:r>
    </w:p>
    <w:p w14:paraId="6D36558E" w14:textId="77777777" w:rsidR="0090491D" w:rsidRDefault="0090491D" w:rsidP="0090491D">
      <w:pPr>
        <w:pStyle w:val="B1"/>
      </w:pPr>
      <w:r>
        <w:t>13.</w:t>
      </w:r>
      <w:r>
        <w:tab/>
        <w:t>Look Up the Binding Table.</w:t>
      </w:r>
    </w:p>
    <w:p w14:paraId="45FA5BFA" w14:textId="27F85A19" w:rsidR="0090491D" w:rsidRDefault="0090491D" w:rsidP="0090491D">
      <w:pPr>
        <w:pStyle w:val="B1"/>
      </w:pPr>
      <w:r>
        <w:tab/>
        <w:t xml:space="preserve">The core network (e.g. </w:t>
      </w:r>
      <w:proofErr w:type="spellStart"/>
      <w:r>
        <w:t>AIoTF</w:t>
      </w:r>
      <w:proofErr w:type="spellEnd"/>
      <w:r>
        <w:t xml:space="preserve">) looks up the binding table created in step 11 to find the UEs that are responsible for the specific </w:t>
      </w:r>
      <w:proofErr w:type="spellStart"/>
      <w:r>
        <w:t>AIoT</w:t>
      </w:r>
      <w:proofErr w:type="spellEnd"/>
      <w:r>
        <w:t xml:space="preserve"> devices. This ensures that requests are directed to the appropriate UEs. If the target </w:t>
      </w:r>
      <w:proofErr w:type="spellStart"/>
      <w:r>
        <w:t>AIoT</w:t>
      </w:r>
      <w:proofErr w:type="spellEnd"/>
      <w:r>
        <w:t xml:space="preserve"> devices are missing, the network can broadcast the request to all the UEs within the location.</w:t>
      </w:r>
    </w:p>
    <w:p w14:paraId="1E757A6F" w14:textId="77777777" w:rsidR="0090491D" w:rsidRDefault="0090491D" w:rsidP="0090491D">
      <w:pPr>
        <w:pStyle w:val="B1"/>
      </w:pPr>
      <w:r>
        <w:t>14.</w:t>
      </w:r>
      <w:r>
        <w:tab/>
        <w:t>Direct Request to Reader UEs.</w:t>
      </w:r>
    </w:p>
    <w:p w14:paraId="7C24A51B" w14:textId="6964514E" w:rsidR="0090491D" w:rsidRDefault="0090491D" w:rsidP="0090491D">
      <w:pPr>
        <w:pStyle w:val="B1"/>
      </w:pPr>
      <w:r>
        <w:tab/>
        <w:t xml:space="preserve">Requests can be sent directly to the UEs identified as readers for the </w:t>
      </w:r>
      <w:proofErr w:type="spellStart"/>
      <w:r>
        <w:t>AIoT</w:t>
      </w:r>
      <w:proofErr w:type="spellEnd"/>
      <w:r>
        <w:t xml:space="preserve"> devices in the binding table. This step ensures efficient and accurate communication with the </w:t>
      </w:r>
      <w:proofErr w:type="spellStart"/>
      <w:r>
        <w:t>AIoT</w:t>
      </w:r>
      <w:proofErr w:type="spellEnd"/>
      <w:r>
        <w:t xml:space="preserve"> devices.</w:t>
      </w:r>
    </w:p>
    <w:p w14:paraId="2F44AC15" w14:textId="28021D4B" w:rsidR="0090491D" w:rsidRDefault="0090491D" w:rsidP="0090491D">
      <w:pPr>
        <w:pStyle w:val="B1"/>
      </w:pPr>
      <w:r>
        <w:tab/>
        <w:t xml:space="preserve">When communication with some of the target </w:t>
      </w:r>
      <w:proofErr w:type="spellStart"/>
      <w:r>
        <w:t>AIoT</w:t>
      </w:r>
      <w:proofErr w:type="spellEnd"/>
      <w:r>
        <w:t xml:space="preserve"> devices through the UE reader selected from the binding table fails, it may indicate that the target </w:t>
      </w:r>
      <w:proofErr w:type="spellStart"/>
      <w:r>
        <w:t>AIoT</w:t>
      </w:r>
      <w:proofErr w:type="spellEnd"/>
      <w:r>
        <w:t xml:space="preserve"> devices are out of coverage or broken. In this case, the network can remove the binding information from the table and perform steps 5 to 10 to maintain the latest binding status.</w:t>
      </w:r>
    </w:p>
    <w:p w14:paraId="5DBA9742" w14:textId="36E9F81B" w:rsidR="00B36905" w:rsidRDefault="00B36905" w:rsidP="00B36905">
      <w:pPr>
        <w:rPr>
          <w:rFonts w:eastAsia="DengXian"/>
          <w:lang w:eastAsia="zh-CN"/>
        </w:rPr>
      </w:pPr>
      <w:r>
        <w:rPr>
          <w:rFonts w:eastAsia="DengXian"/>
          <w:lang w:eastAsia="zh-CN"/>
        </w:rPr>
        <w:t>The procedure for selecting intermediate nodes when I-node ID is provided in the AF request is depicted in figure 6.11.2.2-</w:t>
      </w:r>
      <w:r w:rsidR="0088586E">
        <w:rPr>
          <w:rFonts w:eastAsiaTheme="minorEastAsia" w:hint="eastAsia"/>
          <w:lang w:eastAsia="ko-KR"/>
        </w:rPr>
        <w:t>3</w:t>
      </w:r>
      <w:r>
        <w:rPr>
          <w:rFonts w:eastAsia="DengXian"/>
          <w:lang w:eastAsia="zh-CN"/>
        </w:rPr>
        <w:t>.</w:t>
      </w:r>
    </w:p>
    <w:p w14:paraId="5A49ACD2" w14:textId="77777777" w:rsidR="00B36905" w:rsidRPr="00564B1C" w:rsidRDefault="00B36905" w:rsidP="00B36905">
      <w:pPr>
        <w:pStyle w:val="TH"/>
      </w:pPr>
      <w:r w:rsidRPr="00B82C5F">
        <w:object w:dxaOrig="12630" w:dyaOrig="9240" w14:anchorId="6D2C0D2B">
          <v:shape id="_x0000_i1066" type="#_x0000_t75" style="width:480pt;height:357pt" o:ole="">
            <v:imagedata r:id="rId92" o:title=""/>
          </v:shape>
          <o:OLEObject Type="Embed" ProgID="Visio.Drawing.15" ShapeID="_x0000_i1066" DrawAspect="Content" ObjectID="_1794390844" r:id="rId93"/>
        </w:object>
      </w:r>
    </w:p>
    <w:p w14:paraId="5777D911" w14:textId="608BDCBC" w:rsidR="00B36905" w:rsidRPr="002213D1" w:rsidRDefault="00B36905" w:rsidP="00B36905">
      <w:pPr>
        <w:pStyle w:val="TF"/>
      </w:pPr>
      <w:r w:rsidRPr="002213D1">
        <w:t>Figure 6.11.2.2-</w:t>
      </w:r>
      <w:r w:rsidR="000D1C16">
        <w:t>3</w:t>
      </w:r>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1A1469FE" w:rsidR="00B36905" w:rsidRDefault="00B36905" w:rsidP="00B36905">
      <w:pPr>
        <w:pStyle w:val="B2"/>
      </w:pPr>
      <w:r>
        <w:lastRenderedPageBreak/>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4B3399">
        <w:t>TS 23.502 [</w:t>
      </w:r>
      <w:r>
        <w:t>5], that can be used to check the battery indication, stationary indication among other parameters.</w:t>
      </w:r>
    </w:p>
    <w:p w14:paraId="716DB283" w14:textId="6B6EC1EB"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4B3399">
        <w:t>TS 23.288 [</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 xml:space="preserve">The </w:t>
      </w:r>
      <w:proofErr w:type="spellStart"/>
      <w:r>
        <w:t>AIoTF</w:t>
      </w:r>
      <w:proofErr w:type="spellEnd"/>
      <w:r>
        <w:t xml:space="preserve"> requests the serving AMF to initiate the communication with the </w:t>
      </w:r>
      <w:proofErr w:type="spellStart"/>
      <w:r>
        <w:t>AIoT</w:t>
      </w:r>
      <w:proofErr w:type="spellEnd"/>
      <w:r>
        <w:t xml:space="preserve"> devices, which includes the target </w:t>
      </w:r>
      <w:proofErr w:type="spellStart"/>
      <w:r>
        <w:t>AIoT</w:t>
      </w:r>
      <w:proofErr w:type="spellEnd"/>
      <w:r>
        <w:t xml:space="preserve"> device IDs, and the selected I-node IDs.</w:t>
      </w:r>
    </w:p>
    <w:p w14:paraId="1A58068C" w14:textId="77777777" w:rsidR="00B36905" w:rsidRDefault="00B36905" w:rsidP="00B36905">
      <w:pPr>
        <w:pStyle w:val="B1"/>
      </w:pPr>
      <w:r>
        <w:t>10.</w:t>
      </w:r>
      <w:r>
        <w:tab/>
        <w:t xml:space="preserve">The AMF forwards the AIOT read request to </w:t>
      </w:r>
      <w:proofErr w:type="spellStart"/>
      <w:r>
        <w:t>gNB</w:t>
      </w:r>
      <w:proofErr w:type="spellEnd"/>
      <w:r>
        <w:t xml:space="preserve"> along with the target AIOT device IDs and the selected I-node IDs.</w:t>
      </w:r>
    </w:p>
    <w:p w14:paraId="3DFFE481" w14:textId="77777777" w:rsidR="00B36905" w:rsidRDefault="00B36905" w:rsidP="00B36905">
      <w:pPr>
        <w:pStyle w:val="B1"/>
      </w:pPr>
      <w:r>
        <w:t>11.</w:t>
      </w:r>
      <w:r>
        <w:tab/>
        <w:t xml:space="preserve">The </w:t>
      </w:r>
      <w:proofErr w:type="spellStart"/>
      <w:r>
        <w:t>gNB</w:t>
      </w:r>
      <w:proofErr w:type="spellEnd"/>
      <w:r>
        <w:t xml:space="preserve"> performs additional validation to assess if the received I-nodes are optimal for serving the </w:t>
      </w:r>
      <w:proofErr w:type="spellStart"/>
      <w:r>
        <w:t>AIoT</w:t>
      </w:r>
      <w:proofErr w:type="spellEnd"/>
      <w:r>
        <w:t xml:space="preserve"> devices, considering its local conditions such as response time, received signal strength, etc. Subsequently, the </w:t>
      </w:r>
      <w:proofErr w:type="spellStart"/>
      <w:r>
        <w:t>gNB</w:t>
      </w:r>
      <w:proofErr w:type="spellEnd"/>
      <w:r>
        <w:t xml:space="preserve"> makes the final selection on the best I-node. It is also possible that the </w:t>
      </w:r>
      <w:proofErr w:type="spellStart"/>
      <w:r>
        <w:t>gNB</w:t>
      </w:r>
      <w:proofErr w:type="spellEnd"/>
      <w:r>
        <w:t xml:space="preserve"> does not select any of the requested I-nodes if local conditions are not satisfied.</w:t>
      </w:r>
    </w:p>
    <w:p w14:paraId="1CEDF2D2" w14:textId="77777777" w:rsidR="00B36905" w:rsidRDefault="00B36905" w:rsidP="00B36905">
      <w:pPr>
        <w:pStyle w:val="B1"/>
      </w:pPr>
      <w:r>
        <w:t>12.</w:t>
      </w:r>
      <w:r>
        <w:tab/>
        <w:t xml:space="preserve">The </w:t>
      </w:r>
      <w:proofErr w:type="spellStart"/>
      <w:r>
        <w:t>gNB</w:t>
      </w:r>
      <w:proofErr w:type="spellEnd"/>
      <w:r>
        <w:t xml:space="preserve"> may respond to the AIOTF via AMF with the final list of selected I-nodes.</w:t>
      </w:r>
    </w:p>
    <w:p w14:paraId="6F89207A" w14:textId="77777777" w:rsidR="00B36905" w:rsidRPr="000A3E69" w:rsidRDefault="00B36905" w:rsidP="00B36905">
      <w:pPr>
        <w:pStyle w:val="Heading3"/>
        <w:rPr>
          <w:lang w:eastAsia="zh-CN"/>
        </w:rPr>
      </w:pPr>
      <w:bookmarkStart w:id="1231" w:name="_Toc160698663"/>
      <w:bookmarkStart w:id="1232" w:name="_Toc164843983"/>
      <w:bookmarkStart w:id="1233" w:name="_Toc164944618"/>
      <w:bookmarkStart w:id="1234" w:name="_Toc168318873"/>
      <w:bookmarkStart w:id="1235" w:name="_Toc168319389"/>
      <w:bookmarkStart w:id="1236" w:name="_Toc168319644"/>
      <w:bookmarkStart w:id="1237" w:name="_Toc168319899"/>
      <w:bookmarkStart w:id="1238" w:name="_Toc168320153"/>
      <w:bookmarkStart w:id="1239" w:name="_Toc168559809"/>
      <w:bookmarkStart w:id="1240" w:name="_Toc175890859"/>
      <w:bookmarkStart w:id="1241" w:name="_Toc180645807"/>
      <w:bookmarkStart w:id="1242" w:name="_Toc183616740"/>
      <w:r w:rsidRPr="00BC7ECE">
        <w:t>6.11.3</w:t>
      </w:r>
      <w:r w:rsidRPr="00BC7ECE">
        <w:tab/>
        <w:t>Impacts on services, entities and interfaces</w:t>
      </w:r>
      <w:bookmarkEnd w:id="1231"/>
      <w:bookmarkEnd w:id="1232"/>
      <w:bookmarkEnd w:id="1233"/>
      <w:bookmarkEnd w:id="1234"/>
      <w:bookmarkEnd w:id="1235"/>
      <w:bookmarkEnd w:id="1236"/>
      <w:bookmarkEnd w:id="1237"/>
      <w:bookmarkEnd w:id="1238"/>
      <w:bookmarkEnd w:id="1239"/>
      <w:bookmarkEnd w:id="1240"/>
      <w:bookmarkEnd w:id="1241"/>
      <w:bookmarkEnd w:id="1242"/>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 xml:space="preserve">Supports exposing a new API to AF for </w:t>
      </w:r>
      <w:proofErr w:type="spellStart"/>
      <w:r>
        <w:t>AIoT</w:t>
      </w:r>
      <w:proofErr w:type="spellEnd"/>
      <w:r>
        <w:t xml:space="preserve">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 xml:space="preserve">Supports forwarding the AIOTF requests to </w:t>
      </w:r>
      <w:proofErr w:type="spellStart"/>
      <w:r>
        <w:t>gNB</w:t>
      </w:r>
      <w:proofErr w:type="spellEnd"/>
      <w:r>
        <w:t>.</w:t>
      </w:r>
    </w:p>
    <w:p w14:paraId="58689EBB" w14:textId="77777777" w:rsidR="00B36905" w:rsidRPr="002213D1" w:rsidRDefault="00B36905" w:rsidP="00B36905">
      <w:pPr>
        <w:rPr>
          <w:b/>
          <w:bCs/>
        </w:rPr>
      </w:pPr>
      <w:proofErr w:type="spellStart"/>
      <w:r w:rsidRPr="002213D1">
        <w:rPr>
          <w:b/>
          <w:bCs/>
        </w:rPr>
        <w:t>gNB</w:t>
      </w:r>
      <w:proofErr w:type="spellEnd"/>
      <w:r w:rsidRPr="002213D1">
        <w:rPr>
          <w:b/>
          <w:bCs/>
        </w:rPr>
        <w:t>:</w:t>
      </w:r>
    </w:p>
    <w:p w14:paraId="409E4AA5" w14:textId="77777777" w:rsidR="00B36905" w:rsidRDefault="00B36905" w:rsidP="00B36905">
      <w:pPr>
        <w:pStyle w:val="B1"/>
      </w:pPr>
      <w:r>
        <w:t>-</w:t>
      </w:r>
      <w:r>
        <w:tab/>
        <w:t xml:space="preserve">Supports handling new </w:t>
      </w:r>
      <w:proofErr w:type="spellStart"/>
      <w:r>
        <w:t>AIoT</w:t>
      </w:r>
      <w:proofErr w:type="spellEnd"/>
      <w:r>
        <w:t xml:space="preserve">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 xml:space="preserve">Supports indicating its capability to support </w:t>
      </w:r>
      <w:proofErr w:type="spellStart"/>
      <w:r>
        <w:t>AIoT</w:t>
      </w:r>
      <w:proofErr w:type="spellEnd"/>
      <w:r>
        <w:t xml:space="preserve"> services during UE registration.</w:t>
      </w:r>
    </w:p>
    <w:p w14:paraId="6A349E54" w14:textId="77777777" w:rsidR="00B36905" w:rsidRDefault="00B36905" w:rsidP="00B36905">
      <w:pPr>
        <w:pStyle w:val="B1"/>
      </w:pPr>
      <w:r>
        <w:t>-</w:t>
      </w:r>
      <w:r>
        <w:tab/>
        <w:t xml:space="preserve">Supports communicating with </w:t>
      </w:r>
      <w:proofErr w:type="spellStart"/>
      <w:r>
        <w:t>AIoT</w:t>
      </w:r>
      <w:proofErr w:type="spellEnd"/>
      <w:r>
        <w:t xml:space="preserve">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lastRenderedPageBreak/>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Heading2"/>
      </w:pPr>
      <w:bookmarkStart w:id="1243" w:name="_Toc160698664"/>
      <w:bookmarkStart w:id="1244" w:name="_Toc164843984"/>
      <w:bookmarkStart w:id="1245" w:name="_Toc164944619"/>
      <w:bookmarkStart w:id="1246" w:name="_Toc168318874"/>
      <w:bookmarkStart w:id="1247" w:name="_Toc168319390"/>
      <w:bookmarkStart w:id="1248" w:name="_Toc168319645"/>
      <w:bookmarkStart w:id="1249" w:name="_Toc168319900"/>
      <w:bookmarkStart w:id="1250" w:name="_Toc168320154"/>
      <w:bookmarkStart w:id="1251" w:name="_Toc168559810"/>
      <w:bookmarkStart w:id="1252" w:name="_Toc175890860"/>
      <w:bookmarkStart w:id="1253" w:name="_Toc180645808"/>
      <w:bookmarkStart w:id="1254" w:name="_Toc183616741"/>
      <w:r w:rsidRPr="00D122D2">
        <w:t>6.12</w:t>
      </w:r>
      <w:r w:rsidRPr="00D122D2">
        <w:rPr>
          <w:rFonts w:hint="eastAsia"/>
        </w:rPr>
        <w:tab/>
      </w:r>
      <w:r w:rsidRPr="00D122D2">
        <w:t>Solution</w:t>
      </w:r>
      <w:r w:rsidRPr="00D122D2">
        <w:rPr>
          <w:rFonts w:hint="eastAsia"/>
        </w:rPr>
        <w:t xml:space="preserve"> #</w:t>
      </w:r>
      <w:r w:rsidRPr="00D122D2">
        <w:t xml:space="preserve">12: UE Function Delegation in Intermediate Node for </w:t>
      </w:r>
      <w:proofErr w:type="spellStart"/>
      <w:r w:rsidRPr="00D122D2">
        <w:t>AIoT</w:t>
      </w:r>
      <w:proofErr w:type="spellEnd"/>
      <w:r w:rsidRPr="00D122D2">
        <w:t xml:space="preserve"> Device</w:t>
      </w:r>
      <w:bookmarkEnd w:id="1243"/>
      <w:bookmarkEnd w:id="1244"/>
      <w:bookmarkEnd w:id="1245"/>
      <w:bookmarkEnd w:id="1246"/>
      <w:bookmarkEnd w:id="1247"/>
      <w:bookmarkEnd w:id="1248"/>
      <w:bookmarkEnd w:id="1249"/>
      <w:bookmarkEnd w:id="1250"/>
      <w:bookmarkEnd w:id="1251"/>
      <w:bookmarkEnd w:id="1252"/>
      <w:bookmarkEnd w:id="1253"/>
      <w:bookmarkEnd w:id="1254"/>
    </w:p>
    <w:p w14:paraId="6F2DA513" w14:textId="77777777" w:rsidR="00B36905" w:rsidRPr="00D122D2" w:rsidRDefault="00B36905" w:rsidP="00B36905">
      <w:pPr>
        <w:pStyle w:val="Heading3"/>
      </w:pPr>
      <w:bookmarkStart w:id="1255" w:name="_Toc160698665"/>
      <w:bookmarkStart w:id="1256" w:name="_Toc164843985"/>
      <w:bookmarkStart w:id="1257" w:name="_Toc164944620"/>
      <w:bookmarkStart w:id="1258" w:name="_Toc168318875"/>
      <w:bookmarkStart w:id="1259" w:name="_Toc168319391"/>
      <w:bookmarkStart w:id="1260" w:name="_Toc168319646"/>
      <w:bookmarkStart w:id="1261" w:name="_Toc168319901"/>
      <w:bookmarkStart w:id="1262" w:name="_Toc168320155"/>
      <w:bookmarkStart w:id="1263" w:name="_Toc168559811"/>
      <w:bookmarkStart w:id="1264" w:name="_Toc175890861"/>
      <w:bookmarkStart w:id="1265" w:name="_Toc180645809"/>
      <w:bookmarkStart w:id="1266" w:name="_Toc183616742"/>
      <w:r w:rsidRPr="00D122D2">
        <w:t>6.12.1</w:t>
      </w:r>
      <w:r w:rsidRPr="00D122D2">
        <w:rPr>
          <w:rFonts w:hint="eastAsia"/>
        </w:rPr>
        <w:tab/>
        <w:t>Description</w:t>
      </w:r>
      <w:bookmarkEnd w:id="1255"/>
      <w:bookmarkEnd w:id="1256"/>
      <w:bookmarkEnd w:id="1257"/>
      <w:bookmarkEnd w:id="1258"/>
      <w:bookmarkEnd w:id="1259"/>
      <w:bookmarkEnd w:id="1260"/>
      <w:bookmarkEnd w:id="1261"/>
      <w:bookmarkEnd w:id="1262"/>
      <w:bookmarkEnd w:id="1263"/>
      <w:bookmarkEnd w:id="1264"/>
      <w:bookmarkEnd w:id="1265"/>
      <w:bookmarkEnd w:id="1266"/>
    </w:p>
    <w:p w14:paraId="4522C8C2" w14:textId="77777777" w:rsidR="00B36905" w:rsidRPr="00D122D2" w:rsidRDefault="00B36905" w:rsidP="00B36905">
      <w:pPr>
        <w:rPr>
          <w:rFonts w:eastAsia="DengXian"/>
        </w:rPr>
      </w:pPr>
      <w:r w:rsidRPr="00D122D2">
        <w:rPr>
          <w:rFonts w:eastAsia="DengXian"/>
        </w:rPr>
        <w:t xml:space="preserve">This solution applies to those </w:t>
      </w:r>
      <w:proofErr w:type="spellStart"/>
      <w:r w:rsidRPr="00D122D2">
        <w:rPr>
          <w:rFonts w:eastAsia="DengXian"/>
        </w:rPr>
        <w:t>AIoT</w:t>
      </w:r>
      <w:proofErr w:type="spellEnd"/>
      <w:r w:rsidRPr="00D122D2">
        <w:rPr>
          <w:rFonts w:eastAsia="DengXian"/>
        </w:rPr>
        <w:t xml:space="preserve"> devices that are not capable of direct communication with a 5G network, and instead, may communicate with the network through an Intermediate Node (IN), or "IN-UE". The </w:t>
      </w:r>
      <w:proofErr w:type="spellStart"/>
      <w:r w:rsidRPr="00D122D2">
        <w:rPr>
          <w:rFonts w:eastAsia="DengXian"/>
        </w:rPr>
        <w:t>AIoT</w:t>
      </w:r>
      <w:proofErr w:type="spellEnd"/>
      <w:r w:rsidRPr="00D122D2">
        <w:rPr>
          <w:rFonts w:eastAsia="DengXian"/>
        </w:rPr>
        <w:t xml:space="preserve"> device and the IN-UE may communicate with each other using backscattering communication or other </w:t>
      </w:r>
      <w:proofErr w:type="spellStart"/>
      <w:r w:rsidRPr="00D122D2">
        <w:rPr>
          <w:rFonts w:eastAsia="DengXian"/>
        </w:rPr>
        <w:t>sidelink</w:t>
      </w:r>
      <w:proofErr w:type="spellEnd"/>
      <w:r w:rsidRPr="00D122D2">
        <w:rPr>
          <w:rFonts w:eastAsia="DengXian"/>
        </w:rPr>
        <w:t xml:space="preserve"> technologies. It is assumed that the </w:t>
      </w:r>
      <w:proofErr w:type="spellStart"/>
      <w:r w:rsidRPr="00D122D2">
        <w:rPr>
          <w:rFonts w:eastAsia="DengXian"/>
        </w:rPr>
        <w:t>AIoT</w:t>
      </w:r>
      <w:proofErr w:type="spellEnd"/>
      <w:r w:rsidRPr="00D122D2">
        <w:rPr>
          <w:rFonts w:eastAsia="DengXian"/>
        </w:rPr>
        <w:t xml:space="preserve"> device is able to identify itself, e.g. using its Device Identifier, over the "</w:t>
      </w:r>
      <w:proofErr w:type="spellStart"/>
      <w:r w:rsidRPr="00D122D2">
        <w:rPr>
          <w:rFonts w:eastAsia="DengXian"/>
        </w:rPr>
        <w:t>AIoT</w:t>
      </w:r>
      <w:proofErr w:type="spellEnd"/>
      <w:r w:rsidRPr="00D122D2">
        <w:rPr>
          <w:rFonts w:eastAsia="DengXian"/>
        </w:rPr>
        <w:t xml:space="preserve">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 xml:space="preserve">How the </w:t>
      </w:r>
      <w:proofErr w:type="spellStart"/>
      <w:r w:rsidRPr="00D122D2">
        <w:t>AIoT</w:t>
      </w:r>
      <w:proofErr w:type="spellEnd"/>
      <w:r w:rsidRPr="00D122D2">
        <w:t xml:space="preserve"> device communicate with the IN-UE is not in the scope of this solution.</w:t>
      </w:r>
    </w:p>
    <w:p w14:paraId="5D8F98E9" w14:textId="77777777" w:rsidR="00B36905" w:rsidRPr="00D122D2" w:rsidRDefault="00B36905" w:rsidP="00B36905">
      <w:pPr>
        <w:rPr>
          <w:rFonts w:eastAsia="DengXian"/>
        </w:rPr>
      </w:pPr>
      <w:r w:rsidRPr="00D122D2">
        <w:rPr>
          <w:rFonts w:eastAsia="DengXian"/>
        </w:rPr>
        <w:t>The general principles of this solution are:</w:t>
      </w:r>
    </w:p>
    <w:p w14:paraId="68EA0C5E" w14:textId="77777777" w:rsidR="00B36905" w:rsidRPr="00D122D2" w:rsidRDefault="00B36905" w:rsidP="00B36905">
      <w:pPr>
        <w:rPr>
          <w:rFonts w:eastAsia="DengXian"/>
        </w:rPr>
      </w:pPr>
      <w:r w:rsidRPr="00D122D2">
        <w:rPr>
          <w:rFonts w:eastAsia="DengXian"/>
        </w:rPr>
        <w:t xml:space="preserve">For a </w:t>
      </w:r>
      <w:proofErr w:type="spellStart"/>
      <w:r w:rsidRPr="00D122D2">
        <w:rPr>
          <w:rFonts w:eastAsia="DengXian"/>
        </w:rPr>
        <w:t>AIoT</w:t>
      </w:r>
      <w:proofErr w:type="spellEnd"/>
      <w:r w:rsidRPr="00D122D2">
        <w:rPr>
          <w:rFonts w:eastAsia="DengXian"/>
        </w:rPr>
        <w:t xml:space="preserve"> device or a group of </w:t>
      </w:r>
      <w:proofErr w:type="spellStart"/>
      <w:r w:rsidRPr="00D122D2">
        <w:rPr>
          <w:rFonts w:eastAsia="DengXian"/>
        </w:rPr>
        <w:t>AIoT</w:t>
      </w:r>
      <w:proofErr w:type="spellEnd"/>
      <w:r w:rsidRPr="00D122D2">
        <w:rPr>
          <w:rFonts w:eastAsia="DengXian"/>
        </w:rPr>
        <w:t xml:space="preserve"> devices that the IN-UE acts as Intermediate Node, the IN-UE instantiates a "UE Function Delegation Module" (UFDM) which represents the </w:t>
      </w:r>
      <w:proofErr w:type="spellStart"/>
      <w:r w:rsidRPr="00D122D2">
        <w:rPr>
          <w:rFonts w:eastAsia="DengXian"/>
        </w:rPr>
        <w:t>AIoT</w:t>
      </w:r>
      <w:proofErr w:type="spellEnd"/>
      <w:r w:rsidRPr="00D122D2">
        <w:rPr>
          <w:rFonts w:eastAsia="DengXian"/>
        </w:rPr>
        <w:t xml:space="preserve"> device and appears as a "UE" towards the 5GC. It is also referred to as "UFDM-UE" in this solution. The instantiation may be initiated after the IN-UE has been authorized as the IN. The </w:t>
      </w:r>
      <w:proofErr w:type="spellStart"/>
      <w:r w:rsidRPr="00D122D2">
        <w:rPr>
          <w:rFonts w:eastAsia="DengXian"/>
        </w:rPr>
        <w:t>AIoT</w:t>
      </w:r>
      <w:proofErr w:type="spellEnd"/>
      <w:r w:rsidRPr="00D122D2">
        <w:rPr>
          <w:rFonts w:eastAsia="DengXian"/>
        </w:rPr>
        <w:t xml:space="preserve">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DengXian"/>
        </w:rPr>
      </w:pPr>
      <w:r w:rsidRPr="00D122D2">
        <w:rPr>
          <w:rFonts w:eastAsia="DengXian"/>
        </w:rPr>
        <w:t>NOTE</w:t>
      </w:r>
      <w:r w:rsidRPr="00D122D2">
        <w:t> 2</w:t>
      </w:r>
      <w:r w:rsidRPr="00D122D2">
        <w:rPr>
          <w:rFonts w:eastAsia="DengXian"/>
        </w:rPr>
        <w:t>:</w:t>
      </w:r>
      <w:r w:rsidRPr="00D122D2">
        <w:rPr>
          <w:rFonts w:eastAsia="DengXian"/>
        </w:rPr>
        <w:tab/>
        <w:t>The IN authorization procedure is not covered by this solution.</w:t>
      </w:r>
    </w:p>
    <w:p w14:paraId="13C7070F" w14:textId="77777777" w:rsidR="00B36905" w:rsidRPr="00D122D2" w:rsidRDefault="00B36905" w:rsidP="00B36905">
      <w:pPr>
        <w:rPr>
          <w:rFonts w:eastAsia="DengXian"/>
        </w:rPr>
      </w:pPr>
      <w:r w:rsidRPr="00D122D2">
        <w:rPr>
          <w:rFonts w:eastAsia="DengXian"/>
        </w:rPr>
        <w:t>After a new UFDM is instantiated, the IN-UE initiates an "</w:t>
      </w:r>
      <w:proofErr w:type="spellStart"/>
      <w:r w:rsidRPr="00D122D2">
        <w:rPr>
          <w:rFonts w:eastAsia="DengXian"/>
        </w:rPr>
        <w:t>AIoT</w:t>
      </w:r>
      <w:proofErr w:type="spellEnd"/>
      <w:r w:rsidRPr="00D122D2">
        <w:rPr>
          <w:rFonts w:eastAsia="DengXian"/>
        </w:rPr>
        <w:t xml:space="preserve">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DengXian"/>
        </w:rPr>
      </w:pPr>
      <w:r w:rsidRPr="00D122D2">
        <w:rPr>
          <w:rFonts w:eastAsia="DengXian"/>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DengXian"/>
        </w:rPr>
      </w:pPr>
      <w:r w:rsidRPr="00D122D2">
        <w:rPr>
          <w:rFonts w:eastAsia="DengXian"/>
        </w:rPr>
        <w:t xml:space="preserve">The IN UE maintains the association between the UFDM and the </w:t>
      </w:r>
      <w:proofErr w:type="spellStart"/>
      <w:r w:rsidRPr="00D122D2">
        <w:rPr>
          <w:rFonts w:eastAsia="DengXian"/>
        </w:rPr>
        <w:t>AIoT</w:t>
      </w:r>
      <w:proofErr w:type="spellEnd"/>
      <w:r w:rsidRPr="00D122D2">
        <w:rPr>
          <w:rFonts w:eastAsia="DengXian"/>
        </w:rPr>
        <w:t xml:space="preserve"> device and manage the </w:t>
      </w:r>
      <w:proofErr w:type="spellStart"/>
      <w:r w:rsidRPr="00D122D2">
        <w:rPr>
          <w:rFonts w:eastAsia="DengXian"/>
        </w:rPr>
        <w:t>lifecyle</w:t>
      </w:r>
      <w:proofErr w:type="spellEnd"/>
      <w:r w:rsidRPr="00D122D2">
        <w:rPr>
          <w:rFonts w:eastAsia="DengXian"/>
        </w:rPr>
        <w:t xml:space="preserve"> of the UFDM. For example, when the IN-UE detects that the </w:t>
      </w:r>
      <w:proofErr w:type="spellStart"/>
      <w:r w:rsidRPr="00D122D2">
        <w:rPr>
          <w:rFonts w:eastAsia="DengXian"/>
        </w:rPr>
        <w:t>AIoT</w:t>
      </w:r>
      <w:proofErr w:type="spellEnd"/>
      <w:r w:rsidRPr="00D122D2">
        <w:rPr>
          <w:rFonts w:eastAsia="DengXian"/>
        </w:rPr>
        <w:t xml:space="preserve">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DengXian"/>
          <w:lang w:eastAsia="zh-CN"/>
        </w:rPr>
      </w:pPr>
      <w:r w:rsidRPr="00C5451B">
        <w:object w:dxaOrig="13321" w:dyaOrig="4560" w14:anchorId="4E02104C">
          <v:shape id="_x0000_i1067" type="#_x0000_t75" style="width:481.5pt;height:165.75pt" o:ole="">
            <v:imagedata r:id="rId94" o:title=""/>
          </v:shape>
          <o:OLEObject Type="Embed" ProgID="Visio.Drawing.15" ShapeID="_x0000_i1067" DrawAspect="Content" ObjectID="_1794390845" r:id="rId95"/>
        </w:object>
      </w:r>
    </w:p>
    <w:p w14:paraId="74B8E14D" w14:textId="77777777" w:rsidR="00B36905" w:rsidRPr="00D122D2" w:rsidRDefault="00B36905" w:rsidP="00B36905">
      <w:pPr>
        <w:pStyle w:val="TF"/>
      </w:pPr>
      <w:r w:rsidRPr="00D122D2">
        <w:t xml:space="preserve">Figure 6.12.1-1: UFDM in </w:t>
      </w:r>
      <w:proofErr w:type="spellStart"/>
      <w:r w:rsidRPr="00D122D2">
        <w:t>AIoT</w:t>
      </w:r>
      <w:proofErr w:type="spellEnd"/>
      <w:r w:rsidRPr="00D122D2">
        <w:t xml:space="preserve"> Capable UE for </w:t>
      </w:r>
      <w:proofErr w:type="spellStart"/>
      <w:r w:rsidRPr="00D122D2">
        <w:t>AIoT</w:t>
      </w:r>
      <w:proofErr w:type="spellEnd"/>
      <w:r w:rsidRPr="00D122D2">
        <w:t xml:space="preserve"> devices</w:t>
      </w:r>
    </w:p>
    <w:p w14:paraId="73A832A4" w14:textId="77777777" w:rsidR="00B36905" w:rsidRPr="00D122D2" w:rsidRDefault="00B36905" w:rsidP="00B36905">
      <w:pPr>
        <w:rPr>
          <w:rFonts w:eastAsia="DengXian"/>
        </w:rPr>
      </w:pPr>
      <w:r w:rsidRPr="00D122D2">
        <w:rPr>
          <w:rFonts w:eastAsia="DengXian"/>
        </w:rPr>
        <w:t xml:space="preserve">The UFDM handles the data forwarding between its associated </w:t>
      </w:r>
      <w:proofErr w:type="spellStart"/>
      <w:r w:rsidRPr="00D122D2">
        <w:rPr>
          <w:rFonts w:eastAsia="DengXian"/>
        </w:rPr>
        <w:t>AIoT</w:t>
      </w:r>
      <w:proofErr w:type="spellEnd"/>
      <w:r w:rsidRPr="00D122D2">
        <w:rPr>
          <w:rFonts w:eastAsia="DengXian"/>
        </w:rPr>
        <w:t xml:space="preserve"> device and the network. For example, the UFDM may use Control Plane 5GS Optimization for CIoT mechanism to forward </w:t>
      </w:r>
      <w:proofErr w:type="spellStart"/>
      <w:r w:rsidRPr="00D122D2">
        <w:rPr>
          <w:rFonts w:eastAsia="DengXian"/>
        </w:rPr>
        <w:t>AIoT</w:t>
      </w:r>
      <w:proofErr w:type="spellEnd"/>
      <w:r w:rsidRPr="00D122D2">
        <w:rPr>
          <w:rFonts w:eastAsia="DengXian"/>
        </w:rPr>
        <w:t xml:space="preserve"> device data to the application server or vice versa.</w:t>
      </w:r>
    </w:p>
    <w:p w14:paraId="16ABBE88" w14:textId="77777777" w:rsidR="00B36905" w:rsidRPr="00D122D2" w:rsidRDefault="00B36905" w:rsidP="00B36905">
      <w:pPr>
        <w:pStyle w:val="Heading3"/>
      </w:pPr>
      <w:bookmarkStart w:id="1267" w:name="_Toc160698666"/>
      <w:bookmarkStart w:id="1268" w:name="_Toc164843986"/>
      <w:bookmarkStart w:id="1269" w:name="_Toc164944621"/>
      <w:bookmarkStart w:id="1270" w:name="_Toc168318876"/>
      <w:bookmarkStart w:id="1271" w:name="_Toc168319392"/>
      <w:bookmarkStart w:id="1272" w:name="_Toc168319647"/>
      <w:bookmarkStart w:id="1273" w:name="_Toc168319902"/>
      <w:bookmarkStart w:id="1274" w:name="_Toc168320156"/>
      <w:bookmarkStart w:id="1275" w:name="_Toc168559812"/>
      <w:bookmarkStart w:id="1276" w:name="_Toc175890862"/>
      <w:bookmarkStart w:id="1277" w:name="_Toc180645810"/>
      <w:bookmarkStart w:id="1278" w:name="_Toc183616743"/>
      <w:r w:rsidRPr="00D122D2">
        <w:t>6.12.2</w:t>
      </w:r>
      <w:r w:rsidRPr="00D122D2">
        <w:tab/>
        <w:t>Procedures</w:t>
      </w:r>
      <w:bookmarkEnd w:id="1267"/>
      <w:bookmarkEnd w:id="1268"/>
      <w:bookmarkEnd w:id="1269"/>
      <w:bookmarkEnd w:id="1270"/>
      <w:bookmarkEnd w:id="1271"/>
      <w:bookmarkEnd w:id="1272"/>
      <w:bookmarkEnd w:id="1273"/>
      <w:bookmarkEnd w:id="1274"/>
      <w:bookmarkEnd w:id="1275"/>
      <w:bookmarkEnd w:id="1276"/>
      <w:bookmarkEnd w:id="1277"/>
      <w:bookmarkEnd w:id="1278"/>
    </w:p>
    <w:p w14:paraId="55B9321C" w14:textId="77777777" w:rsidR="00B36905" w:rsidRPr="00D122D2" w:rsidRDefault="00B36905" w:rsidP="00B36905">
      <w:pPr>
        <w:pStyle w:val="Heading4"/>
      </w:pPr>
      <w:bookmarkStart w:id="1279" w:name="_Toc160698667"/>
      <w:bookmarkStart w:id="1280" w:name="_Toc164843987"/>
      <w:bookmarkStart w:id="1281" w:name="_Toc164944622"/>
      <w:bookmarkStart w:id="1282" w:name="_Toc168318877"/>
      <w:bookmarkStart w:id="1283" w:name="_Toc168319393"/>
      <w:bookmarkStart w:id="1284" w:name="_Toc168319648"/>
      <w:bookmarkStart w:id="1285" w:name="_Toc168319903"/>
      <w:bookmarkStart w:id="1286" w:name="_Toc168320157"/>
      <w:bookmarkStart w:id="1287" w:name="_Toc168559813"/>
      <w:bookmarkStart w:id="1288" w:name="_Toc175890863"/>
      <w:bookmarkStart w:id="1289" w:name="_Toc180645811"/>
      <w:bookmarkStart w:id="1290" w:name="_Toc183616744"/>
      <w:r w:rsidRPr="00D122D2">
        <w:t>6.12.2.1</w:t>
      </w:r>
      <w:r w:rsidRPr="00D122D2">
        <w:tab/>
        <w:t>UFDM instantiation and provisioning</w:t>
      </w:r>
      <w:bookmarkEnd w:id="1279"/>
      <w:bookmarkEnd w:id="1280"/>
      <w:bookmarkEnd w:id="1281"/>
      <w:bookmarkEnd w:id="1282"/>
      <w:bookmarkEnd w:id="1283"/>
      <w:bookmarkEnd w:id="1284"/>
      <w:bookmarkEnd w:id="1285"/>
      <w:bookmarkEnd w:id="1286"/>
      <w:bookmarkEnd w:id="1287"/>
      <w:bookmarkEnd w:id="1288"/>
      <w:bookmarkEnd w:id="1289"/>
      <w:bookmarkEnd w:id="1290"/>
    </w:p>
    <w:p w14:paraId="3CC439AF" w14:textId="77777777" w:rsidR="00B36905" w:rsidRPr="00D122D2" w:rsidRDefault="00B36905" w:rsidP="00B36905">
      <w:pPr>
        <w:pStyle w:val="TH"/>
      </w:pPr>
      <w:r w:rsidRPr="00D122D2">
        <w:object w:dxaOrig="11031" w:dyaOrig="9251" w14:anchorId="4038202E">
          <v:shape id="_x0000_i1068" type="#_x0000_t75" style="width:383.25pt;height:321.75pt" o:ole="">
            <v:imagedata r:id="rId96" o:title=""/>
          </v:shape>
          <o:OLEObject Type="Embed" ProgID="Visio.Drawing.15" ShapeID="_x0000_i1068" DrawAspect="Content" ObjectID="_1794390846" r:id="rId97"/>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SimSun"/>
        </w:rPr>
      </w:pPr>
      <w:r>
        <w:rPr>
          <w:rFonts w:eastAsia="SimSun"/>
        </w:rPr>
        <w:t>1.</w:t>
      </w:r>
      <w:r>
        <w:rPr>
          <w:rFonts w:eastAsia="SimSun"/>
        </w:rPr>
        <w:tab/>
        <w:t xml:space="preserve">The IN-UE is authorized as a IN. This may happen during the IN-UE Registration based on IN-UE capabilities and subscription information. The </w:t>
      </w:r>
      <w:proofErr w:type="spellStart"/>
      <w:r>
        <w:rPr>
          <w:rFonts w:eastAsia="SimSun"/>
        </w:rPr>
        <w:t>AIoT</w:t>
      </w:r>
      <w:proofErr w:type="spellEnd"/>
      <w:r>
        <w:rPr>
          <w:rFonts w:eastAsia="SimSun"/>
        </w:rPr>
        <w:t xml:space="preserve"> devices that the IN-UE can act as IN may be preconfigured in the UE and provided by the network during the authorization procedure.</w:t>
      </w:r>
    </w:p>
    <w:p w14:paraId="1A48FB99" w14:textId="77777777" w:rsidR="00B36905" w:rsidRDefault="00B36905" w:rsidP="00B36905">
      <w:pPr>
        <w:pStyle w:val="B1"/>
        <w:rPr>
          <w:rFonts w:eastAsia="SimSun"/>
        </w:rPr>
      </w:pPr>
      <w:r>
        <w:rPr>
          <w:rFonts w:eastAsia="SimSun"/>
        </w:rPr>
        <w:t>2.</w:t>
      </w:r>
      <w:r>
        <w:rPr>
          <w:rFonts w:eastAsia="SimSun"/>
        </w:rPr>
        <w:tab/>
        <w:t xml:space="preserve">The UFDM instantiation in the IN UE is triggered by step 1. For each device that the UE can act as IN, The IN UE creates a UFDM instance, allocates a UFDM instance ID and associate it with the </w:t>
      </w:r>
      <w:proofErr w:type="spellStart"/>
      <w:r>
        <w:rPr>
          <w:rFonts w:eastAsia="SimSun"/>
        </w:rPr>
        <w:t>AIoT</w:t>
      </w:r>
      <w:proofErr w:type="spellEnd"/>
      <w:r>
        <w:rPr>
          <w:rFonts w:eastAsia="SimSun"/>
        </w:rPr>
        <w:t xml:space="preserve"> device.</w:t>
      </w:r>
    </w:p>
    <w:p w14:paraId="7CE8D539" w14:textId="77777777" w:rsidR="00B36905" w:rsidRDefault="00B36905" w:rsidP="00B36905">
      <w:pPr>
        <w:pStyle w:val="B1"/>
        <w:rPr>
          <w:rFonts w:eastAsia="SimSun"/>
        </w:rPr>
      </w:pPr>
      <w:r>
        <w:rPr>
          <w:rFonts w:eastAsia="SimSun"/>
        </w:rPr>
        <w:lastRenderedPageBreak/>
        <w:t>3.</w:t>
      </w:r>
      <w:r>
        <w:rPr>
          <w:rFonts w:eastAsia="SimSun"/>
        </w:rPr>
        <w:tab/>
        <w:t xml:space="preserve">The IN UE initiates </w:t>
      </w:r>
      <w:proofErr w:type="spellStart"/>
      <w:r>
        <w:rPr>
          <w:rFonts w:eastAsia="SimSun"/>
        </w:rPr>
        <w:t>AIoT</w:t>
      </w:r>
      <w:proofErr w:type="spellEnd"/>
      <w:r>
        <w:rPr>
          <w:rFonts w:eastAsia="SimSun"/>
        </w:rPr>
        <w:t xml:space="preserve"> Device Provisioning Request towards the 5GC UDM and includes the </w:t>
      </w:r>
      <w:proofErr w:type="spellStart"/>
      <w:r>
        <w:rPr>
          <w:rFonts w:eastAsia="SimSun"/>
        </w:rPr>
        <w:t>AIoT</w:t>
      </w:r>
      <w:proofErr w:type="spellEnd"/>
      <w:r>
        <w:rPr>
          <w:rFonts w:eastAsia="SimSun"/>
        </w:rPr>
        <w:t xml:space="preserve"> device identifier in the request. If the IN UE is preconfigured with default credentials for the </w:t>
      </w:r>
      <w:proofErr w:type="spellStart"/>
      <w:r>
        <w:rPr>
          <w:rFonts w:eastAsia="SimSun"/>
        </w:rPr>
        <w:t>AIoT</w:t>
      </w:r>
      <w:proofErr w:type="spellEnd"/>
      <w:r>
        <w:rPr>
          <w:rFonts w:eastAsia="SimSun"/>
        </w:rPr>
        <w:t xml:space="preserve"> device, it may also include the default credentials in the request.</w:t>
      </w:r>
    </w:p>
    <w:p w14:paraId="0B48F833" w14:textId="77777777" w:rsidR="00B36905" w:rsidRDefault="00B36905" w:rsidP="00B36905">
      <w:pPr>
        <w:pStyle w:val="B1"/>
        <w:rPr>
          <w:rFonts w:eastAsia="SimSun"/>
        </w:rPr>
      </w:pPr>
      <w:r>
        <w:rPr>
          <w:rFonts w:eastAsia="SimSun"/>
        </w:rPr>
        <w:t>4.</w:t>
      </w:r>
      <w:r>
        <w:rPr>
          <w:rFonts w:eastAsia="SimSun"/>
        </w:rPr>
        <w:tab/>
        <w:t xml:space="preserve">The UDM validates the </w:t>
      </w:r>
      <w:proofErr w:type="spellStart"/>
      <w:r>
        <w:rPr>
          <w:rFonts w:eastAsia="SimSun"/>
        </w:rPr>
        <w:t>AIoT</w:t>
      </w:r>
      <w:proofErr w:type="spellEnd"/>
      <w:r>
        <w:rPr>
          <w:rFonts w:eastAsia="SimSun"/>
        </w:rPr>
        <w:t xml:space="preserve">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SimSun"/>
        </w:rPr>
        <w:t>Editor</w:t>
      </w:r>
      <w:r w:rsidRPr="00BC7ECE">
        <w:t>'</w:t>
      </w:r>
      <w:r w:rsidRPr="00BC7ECE">
        <w:rPr>
          <w:rFonts w:eastAsia="SimSun"/>
        </w:rPr>
        <w:t>s note:</w:t>
      </w:r>
      <w:r w:rsidRPr="00BC7ECE">
        <w:rPr>
          <w:rFonts w:eastAsia="SimSun"/>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SimSun"/>
        </w:rPr>
      </w:pPr>
      <w:r w:rsidRPr="00D122D2">
        <w:t>5</w:t>
      </w:r>
      <w:r w:rsidRPr="00D122D2">
        <w:rPr>
          <w:rFonts w:hint="eastAsia"/>
        </w:rPr>
        <w:t>.</w:t>
      </w:r>
      <w:r w:rsidRPr="00D122D2">
        <w:tab/>
      </w:r>
      <w:r w:rsidRPr="00D122D2">
        <w:rPr>
          <w:rFonts w:eastAsia="SimSun"/>
        </w:rPr>
        <w:t xml:space="preserve">If the </w:t>
      </w:r>
      <w:proofErr w:type="spellStart"/>
      <w:r w:rsidRPr="00D122D2">
        <w:rPr>
          <w:rFonts w:eastAsia="SimSun"/>
        </w:rPr>
        <w:t>AIoT</w:t>
      </w:r>
      <w:proofErr w:type="spellEnd"/>
      <w:r w:rsidRPr="00D122D2">
        <w:rPr>
          <w:rFonts w:eastAsia="SimSun"/>
        </w:rPr>
        <w:t xml:space="preserve">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SimSun"/>
        </w:rPr>
      </w:pPr>
      <w:r w:rsidRPr="00D122D2">
        <w:t>6</w:t>
      </w:r>
      <w:r w:rsidRPr="00D122D2">
        <w:rPr>
          <w:rFonts w:hint="eastAsia"/>
        </w:rPr>
        <w:t>.</w:t>
      </w:r>
      <w:r w:rsidRPr="00D122D2">
        <w:tab/>
      </w:r>
      <w:r w:rsidRPr="00D122D2">
        <w:rPr>
          <w:rFonts w:eastAsia="SimSun"/>
        </w:rPr>
        <w:t>The IN UE stores the received information as the UFDM context.</w:t>
      </w:r>
    </w:p>
    <w:p w14:paraId="469F2BBD" w14:textId="77777777" w:rsidR="00B36905" w:rsidRPr="00D122D2" w:rsidRDefault="00B36905" w:rsidP="00B36905">
      <w:pPr>
        <w:pStyle w:val="Heading4"/>
      </w:pPr>
      <w:bookmarkStart w:id="1291" w:name="_Toc160698668"/>
      <w:bookmarkStart w:id="1292" w:name="_Toc164843988"/>
      <w:bookmarkStart w:id="1293" w:name="_Toc164944623"/>
      <w:bookmarkStart w:id="1294" w:name="_Toc168318878"/>
      <w:bookmarkStart w:id="1295" w:name="_Toc168319394"/>
      <w:bookmarkStart w:id="1296" w:name="_Toc168319649"/>
      <w:bookmarkStart w:id="1297" w:name="_Toc168319904"/>
      <w:bookmarkStart w:id="1298" w:name="_Toc168320158"/>
      <w:bookmarkStart w:id="1299" w:name="_Toc168559814"/>
      <w:bookmarkStart w:id="1300" w:name="_Toc175890864"/>
      <w:bookmarkStart w:id="1301" w:name="_Toc180645812"/>
      <w:bookmarkStart w:id="1302" w:name="_Toc183616745"/>
      <w:r w:rsidRPr="00D122D2">
        <w:t>6.12.2.2</w:t>
      </w:r>
      <w:r w:rsidRPr="00D122D2">
        <w:tab/>
        <w:t>UFDM Registration</w:t>
      </w:r>
      <w:bookmarkEnd w:id="1291"/>
      <w:bookmarkEnd w:id="1292"/>
      <w:bookmarkEnd w:id="1293"/>
      <w:bookmarkEnd w:id="1294"/>
      <w:bookmarkEnd w:id="1295"/>
      <w:bookmarkEnd w:id="1296"/>
      <w:bookmarkEnd w:id="1297"/>
      <w:bookmarkEnd w:id="1298"/>
      <w:bookmarkEnd w:id="1299"/>
      <w:bookmarkEnd w:id="1300"/>
      <w:bookmarkEnd w:id="1301"/>
      <w:bookmarkEnd w:id="1302"/>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9" type="#_x0000_t75" style="width:481.5pt;height:390.75pt" o:ole="">
            <v:imagedata r:id="rId98" o:title=""/>
          </v:shape>
          <o:OLEObject Type="Embed" ProgID="Visio.Drawing.15" ShapeID="_x0000_i1069" DrawAspect="Content" ObjectID="_1794390847" r:id="rId99"/>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DengXian"/>
          <w:lang w:eastAsia="zh-CN"/>
        </w:rPr>
      </w:pPr>
      <w:r>
        <w:rPr>
          <w:rFonts w:eastAsia="DengXian"/>
          <w:lang w:eastAsia="zh-CN"/>
        </w:rPr>
        <w:lastRenderedPageBreak/>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05394652" w:rsidR="00B36905" w:rsidRDefault="00B36905" w:rsidP="00B36905">
      <w:pPr>
        <w:pStyle w:val="B1"/>
        <w:rPr>
          <w:rFonts w:eastAsia="DengXian"/>
          <w:lang w:eastAsia="zh-CN"/>
        </w:rPr>
      </w:pPr>
      <w:r>
        <w:rPr>
          <w:rFonts w:eastAsia="DengXian"/>
          <w:lang w:eastAsia="zh-CN"/>
        </w:rPr>
        <w:t>3.</w:t>
      </w:r>
      <w:r>
        <w:rPr>
          <w:rFonts w:eastAsia="DengXian"/>
          <w:lang w:eastAsia="zh-CN"/>
        </w:rPr>
        <w:tab/>
        <w:t xml:space="preserve">The AMF and other NFs handles the UFDM-UE's Registration request as described in </w:t>
      </w:r>
      <w:r w:rsidR="004B3399">
        <w:rPr>
          <w:rFonts w:eastAsia="DengXian"/>
          <w:lang w:eastAsia="zh-CN"/>
        </w:rPr>
        <w:t>TS 23.502 [</w:t>
      </w:r>
      <w:r>
        <w:rPr>
          <w:rFonts w:eastAsia="DengXian"/>
          <w:lang w:eastAsia="zh-CN"/>
        </w:rPr>
        <w:t>5]-clause 4.2.2.2.2.</w:t>
      </w:r>
    </w:p>
    <w:p w14:paraId="357B17E9" w14:textId="77777777" w:rsidR="00B36905" w:rsidRDefault="00B36905" w:rsidP="00B36905">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4E510BB4" w14:textId="77777777" w:rsidR="00B36905" w:rsidRDefault="00B36905" w:rsidP="00B36905">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68AB9E19" w14:textId="77777777" w:rsidR="00B36905" w:rsidRPr="00D122D2" w:rsidRDefault="00B36905" w:rsidP="00B36905">
      <w:pPr>
        <w:pStyle w:val="Heading3"/>
      </w:pPr>
      <w:bookmarkStart w:id="1303" w:name="_Toc160698669"/>
      <w:bookmarkStart w:id="1304" w:name="_Toc164843989"/>
      <w:bookmarkStart w:id="1305" w:name="_Toc164944624"/>
      <w:bookmarkStart w:id="1306" w:name="_Toc168318879"/>
      <w:bookmarkStart w:id="1307" w:name="_Toc168319395"/>
      <w:bookmarkStart w:id="1308" w:name="_Toc168319650"/>
      <w:bookmarkStart w:id="1309" w:name="_Toc168319905"/>
      <w:bookmarkStart w:id="1310" w:name="_Toc168320159"/>
      <w:bookmarkStart w:id="1311" w:name="_Toc168559815"/>
      <w:bookmarkStart w:id="1312" w:name="_Toc175890865"/>
      <w:bookmarkStart w:id="1313" w:name="_Toc180645813"/>
      <w:bookmarkStart w:id="1314" w:name="_Toc183616746"/>
      <w:r w:rsidRPr="00D122D2">
        <w:t>6.12.3</w:t>
      </w:r>
      <w:r w:rsidRPr="00D122D2">
        <w:tab/>
        <w:t>Impacts on services, entities and interfaces</w:t>
      </w:r>
      <w:bookmarkEnd w:id="1303"/>
      <w:bookmarkEnd w:id="1304"/>
      <w:bookmarkEnd w:id="1305"/>
      <w:bookmarkEnd w:id="1306"/>
      <w:bookmarkEnd w:id="1307"/>
      <w:bookmarkEnd w:id="1308"/>
      <w:bookmarkEnd w:id="1309"/>
      <w:bookmarkEnd w:id="1310"/>
      <w:bookmarkEnd w:id="1311"/>
      <w:bookmarkEnd w:id="1312"/>
      <w:bookmarkEnd w:id="1313"/>
      <w:bookmarkEnd w:id="1314"/>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 xml:space="preserve">Supports </w:t>
      </w:r>
      <w:proofErr w:type="spellStart"/>
      <w:r w:rsidRPr="00D122D2">
        <w:t>AIoT</w:t>
      </w:r>
      <w:proofErr w:type="spellEnd"/>
      <w:r w:rsidRPr="00D122D2">
        <w:t xml:space="preserve">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 xml:space="preserve">Supports handling </w:t>
      </w:r>
      <w:proofErr w:type="spellStart"/>
      <w:r w:rsidRPr="00D122D2">
        <w:t>AIoT</w:t>
      </w:r>
      <w:proofErr w:type="spellEnd"/>
      <w:r w:rsidRPr="00D122D2">
        <w:t xml:space="preserve">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 xml:space="preserve">Supports validation of </w:t>
      </w:r>
      <w:proofErr w:type="spellStart"/>
      <w:r w:rsidRPr="00D122D2">
        <w:t>AIoT</w:t>
      </w:r>
      <w:proofErr w:type="spellEnd"/>
      <w:r w:rsidRPr="00D122D2">
        <w:t xml:space="preserve"> device identifier and credential.</w:t>
      </w:r>
    </w:p>
    <w:p w14:paraId="0A86523D" w14:textId="77777777" w:rsidR="00B36905" w:rsidRPr="00D122D2" w:rsidRDefault="00B36905" w:rsidP="00B36905">
      <w:pPr>
        <w:pStyle w:val="B1"/>
      </w:pPr>
      <w:r w:rsidRPr="00D122D2">
        <w:rPr>
          <w:rFonts w:hint="eastAsia"/>
        </w:rPr>
        <w:t>-</w:t>
      </w:r>
      <w:r w:rsidRPr="00D122D2">
        <w:tab/>
        <w:t xml:space="preserve">Supports </w:t>
      </w:r>
      <w:proofErr w:type="spellStart"/>
      <w:r w:rsidRPr="00D122D2">
        <w:t>AIoT</w:t>
      </w:r>
      <w:proofErr w:type="spellEnd"/>
      <w:r w:rsidRPr="00D122D2">
        <w:t xml:space="preserve"> Device Provisioning.</w:t>
      </w:r>
    </w:p>
    <w:p w14:paraId="5E0D9EA3" w14:textId="77777777" w:rsidR="00B36905" w:rsidRPr="0028499D" w:rsidRDefault="00B36905" w:rsidP="00B36905">
      <w:pPr>
        <w:pStyle w:val="Heading2"/>
      </w:pPr>
      <w:bookmarkStart w:id="1315" w:name="startOfAnnexes"/>
      <w:bookmarkStart w:id="1316" w:name="_Toc164843990"/>
      <w:bookmarkStart w:id="1317" w:name="_Toc164944625"/>
      <w:bookmarkStart w:id="1318" w:name="_Toc168318880"/>
      <w:bookmarkStart w:id="1319" w:name="_Toc168319396"/>
      <w:bookmarkStart w:id="1320" w:name="_Toc168319651"/>
      <w:bookmarkStart w:id="1321" w:name="_Toc168319906"/>
      <w:bookmarkStart w:id="1322" w:name="_Toc168320160"/>
      <w:bookmarkStart w:id="1323" w:name="_Toc168559816"/>
      <w:bookmarkStart w:id="1324" w:name="_Toc175890866"/>
      <w:bookmarkStart w:id="1325" w:name="_Toc180645814"/>
      <w:bookmarkStart w:id="1326" w:name="_Toc183616747"/>
      <w:bookmarkStart w:id="1327" w:name="_Toc500949097"/>
      <w:bookmarkStart w:id="1328" w:name="_Toc92875660"/>
      <w:bookmarkStart w:id="1329" w:name="_Toc93070684"/>
      <w:bookmarkStart w:id="1330" w:name="_Toc157661584"/>
      <w:bookmarkStart w:id="1331" w:name="_Toc160698670"/>
      <w:bookmarkEnd w:id="1315"/>
      <w:r w:rsidRPr="0028499D">
        <w:t>6.</w:t>
      </w:r>
      <w:r>
        <w:t>13</w:t>
      </w:r>
      <w:r w:rsidRPr="0028499D">
        <w:tab/>
        <w:t>Solution #</w:t>
      </w:r>
      <w:r>
        <w:t>13</w:t>
      </w:r>
      <w:r w:rsidRPr="0028499D">
        <w:t>: Multi-level Device ID management</w:t>
      </w:r>
      <w:bookmarkEnd w:id="1316"/>
      <w:bookmarkEnd w:id="1317"/>
      <w:bookmarkEnd w:id="1318"/>
      <w:bookmarkEnd w:id="1319"/>
      <w:bookmarkEnd w:id="1320"/>
      <w:bookmarkEnd w:id="1321"/>
      <w:bookmarkEnd w:id="1322"/>
      <w:bookmarkEnd w:id="1323"/>
      <w:bookmarkEnd w:id="1324"/>
      <w:bookmarkEnd w:id="1325"/>
      <w:bookmarkEnd w:id="1326"/>
    </w:p>
    <w:p w14:paraId="4B8BC10F" w14:textId="77777777" w:rsidR="00B36905" w:rsidRPr="0028499D" w:rsidRDefault="00B36905" w:rsidP="00B36905">
      <w:pPr>
        <w:pStyle w:val="Heading3"/>
      </w:pPr>
      <w:bookmarkStart w:id="1332" w:name="_Toc164843991"/>
      <w:bookmarkStart w:id="1333" w:name="_Toc164944626"/>
      <w:bookmarkStart w:id="1334" w:name="_Toc168318881"/>
      <w:bookmarkStart w:id="1335" w:name="_Toc168319397"/>
      <w:bookmarkStart w:id="1336" w:name="_Toc168319652"/>
      <w:bookmarkStart w:id="1337" w:name="_Toc168319907"/>
      <w:bookmarkStart w:id="1338" w:name="_Toc168320161"/>
      <w:bookmarkStart w:id="1339" w:name="_Toc168559817"/>
      <w:bookmarkStart w:id="1340" w:name="_Toc175890867"/>
      <w:bookmarkStart w:id="1341" w:name="_Toc180645815"/>
      <w:bookmarkStart w:id="1342" w:name="_Toc183616748"/>
      <w:r w:rsidRPr="0028499D">
        <w:t>6.</w:t>
      </w:r>
      <w:r>
        <w:t>13</w:t>
      </w:r>
      <w:r w:rsidRPr="0028499D">
        <w:t>.1</w:t>
      </w:r>
      <w:r w:rsidRPr="0028499D">
        <w:tab/>
        <w:t>Description</w:t>
      </w:r>
      <w:bookmarkEnd w:id="1332"/>
      <w:bookmarkEnd w:id="1333"/>
      <w:bookmarkEnd w:id="1334"/>
      <w:bookmarkEnd w:id="1335"/>
      <w:bookmarkEnd w:id="1336"/>
      <w:bookmarkEnd w:id="1337"/>
      <w:bookmarkEnd w:id="1338"/>
      <w:bookmarkEnd w:id="1339"/>
      <w:bookmarkEnd w:id="1340"/>
      <w:bookmarkEnd w:id="1341"/>
      <w:bookmarkEnd w:id="1342"/>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Heading3"/>
      </w:pPr>
      <w:bookmarkStart w:id="1343" w:name="_Toc164843992"/>
      <w:bookmarkStart w:id="1344" w:name="_Toc164944627"/>
      <w:bookmarkStart w:id="1345" w:name="_Toc168318882"/>
      <w:bookmarkStart w:id="1346" w:name="_Toc168319398"/>
      <w:bookmarkStart w:id="1347" w:name="_Toc168319653"/>
      <w:bookmarkStart w:id="1348" w:name="_Toc168319908"/>
      <w:bookmarkStart w:id="1349" w:name="_Toc168320162"/>
      <w:bookmarkStart w:id="1350" w:name="_Toc168559818"/>
      <w:bookmarkStart w:id="1351" w:name="_Toc175890868"/>
      <w:bookmarkStart w:id="1352" w:name="_Toc180645816"/>
      <w:bookmarkStart w:id="1353" w:name="_Toc183616749"/>
      <w:r w:rsidRPr="002213D1">
        <w:t>6.13.2</w:t>
      </w:r>
      <w:r w:rsidRPr="002213D1">
        <w:tab/>
        <w:t>Procedures</w:t>
      </w:r>
      <w:bookmarkEnd w:id="1343"/>
      <w:bookmarkEnd w:id="1344"/>
      <w:bookmarkEnd w:id="1345"/>
      <w:bookmarkEnd w:id="1346"/>
      <w:bookmarkEnd w:id="1347"/>
      <w:bookmarkEnd w:id="1348"/>
      <w:bookmarkEnd w:id="1349"/>
      <w:bookmarkEnd w:id="1350"/>
      <w:bookmarkEnd w:id="1351"/>
      <w:bookmarkEnd w:id="1352"/>
      <w:bookmarkEnd w:id="1353"/>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6775FFD2" w:rsidR="00B36905" w:rsidRDefault="00B36905" w:rsidP="00B36905">
      <w:pPr>
        <w:pStyle w:val="NO"/>
      </w:pPr>
      <w:r>
        <w:t>NOTE</w:t>
      </w:r>
      <w:r w:rsidR="00095F7D">
        <w:t> </w:t>
      </w:r>
      <w:r>
        <w:t>2:</w:t>
      </w:r>
      <w:r>
        <w:tab/>
        <w:t>The exact format and further details of short temporary ID is in remit of RAN WGs.</w:t>
      </w:r>
    </w:p>
    <w:p w14:paraId="3234A298" w14:textId="34E40730" w:rsidR="00B36905" w:rsidRDefault="00B36905" w:rsidP="00B36905">
      <w:pPr>
        <w:pStyle w:val="NO"/>
      </w:pPr>
      <w:r>
        <w:t>NOTE</w:t>
      </w:r>
      <w:r w:rsidR="00095F7D">
        <w:t> </w:t>
      </w:r>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pPr>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p>
    <w:p w14:paraId="7B42C215" w14:textId="487BD428" w:rsidR="002B22AE" w:rsidRDefault="002B22AE" w:rsidP="002B22AE">
      <w:pPr>
        <w:pStyle w:val="NO"/>
      </w:pPr>
      <w:r>
        <w:t>NOTE 5:</w:t>
      </w:r>
      <w:r>
        <w:tab/>
      </w:r>
      <w:r>
        <w:rPr>
          <w:rFonts w:eastAsia="DengXian"/>
          <w:lang w:eastAsia="zh-CN"/>
        </w:rPr>
        <w:t xml:space="preserve">Security aspects on </w:t>
      </w:r>
      <w:r>
        <w:t>temporary IDs</w:t>
      </w:r>
      <w:r>
        <w:rPr>
          <w:rFonts w:eastAsia="DengXian"/>
          <w:lang w:eastAsia="zh-CN"/>
        </w:rPr>
        <w:t xml:space="preserve"> will be coordinated with SA WG3.</w:t>
      </w:r>
    </w:p>
    <w:p w14:paraId="663854D6" w14:textId="77777777" w:rsidR="00B36905" w:rsidRPr="0028499D" w:rsidRDefault="00B36905" w:rsidP="00B36905">
      <w:pPr>
        <w:pStyle w:val="Heading3"/>
        <w:rPr>
          <w:lang w:eastAsia="zh-CN"/>
        </w:rPr>
      </w:pPr>
      <w:bookmarkStart w:id="1354" w:name="_Toc164843993"/>
      <w:bookmarkStart w:id="1355" w:name="_Toc164944628"/>
      <w:bookmarkStart w:id="1356" w:name="_Toc168318883"/>
      <w:bookmarkStart w:id="1357" w:name="_Toc168319399"/>
      <w:bookmarkStart w:id="1358" w:name="_Toc168319654"/>
      <w:bookmarkStart w:id="1359" w:name="_Toc168319909"/>
      <w:bookmarkStart w:id="1360" w:name="_Toc168320163"/>
      <w:bookmarkStart w:id="1361" w:name="_Toc168559819"/>
      <w:bookmarkStart w:id="1362" w:name="_Toc175890869"/>
      <w:bookmarkStart w:id="1363" w:name="_Toc180645817"/>
      <w:bookmarkStart w:id="1364" w:name="_Toc183616750"/>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1354"/>
      <w:bookmarkEnd w:id="1355"/>
      <w:bookmarkEnd w:id="1356"/>
      <w:bookmarkEnd w:id="1357"/>
      <w:bookmarkEnd w:id="1358"/>
      <w:bookmarkEnd w:id="1359"/>
      <w:bookmarkEnd w:id="1360"/>
      <w:bookmarkEnd w:id="1361"/>
      <w:bookmarkEnd w:id="1362"/>
      <w:bookmarkEnd w:id="1363"/>
      <w:bookmarkEnd w:id="1364"/>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Heading2"/>
      </w:pPr>
      <w:bookmarkStart w:id="1365" w:name="_Toc164843994"/>
      <w:bookmarkStart w:id="1366" w:name="_Toc164944629"/>
      <w:bookmarkStart w:id="1367" w:name="_Toc168318884"/>
      <w:bookmarkStart w:id="1368" w:name="_Toc168319400"/>
      <w:bookmarkStart w:id="1369" w:name="_Toc168319655"/>
      <w:bookmarkStart w:id="1370" w:name="_Toc168319910"/>
      <w:bookmarkStart w:id="1371" w:name="_Toc168320164"/>
      <w:bookmarkStart w:id="1372" w:name="_Toc168559820"/>
      <w:bookmarkStart w:id="1373" w:name="_Toc175890870"/>
      <w:bookmarkStart w:id="1374" w:name="_Toc180645818"/>
      <w:bookmarkStart w:id="1375" w:name="_Toc183616751"/>
      <w:r w:rsidRPr="00300591">
        <w:lastRenderedPageBreak/>
        <w:t>6.</w:t>
      </w:r>
      <w:r>
        <w:t>14</w:t>
      </w:r>
      <w:r w:rsidRPr="00300591">
        <w:rPr>
          <w:rFonts w:hint="eastAsia"/>
        </w:rPr>
        <w:tab/>
      </w:r>
      <w:r w:rsidRPr="00300591">
        <w:t>Solution</w:t>
      </w:r>
      <w:r w:rsidRPr="00300591">
        <w:rPr>
          <w:rFonts w:hint="eastAsia"/>
        </w:rPr>
        <w:t xml:space="preserve"> #</w:t>
      </w:r>
      <w:r>
        <w:t>14</w:t>
      </w:r>
      <w:r w:rsidRPr="00300591">
        <w:t xml:space="preserve">: </w:t>
      </w:r>
      <w:proofErr w:type="spellStart"/>
      <w:r w:rsidRPr="00300591">
        <w:t>AIoT</w:t>
      </w:r>
      <w:proofErr w:type="spellEnd"/>
      <w:r w:rsidRPr="00300591">
        <w:t xml:space="preserve">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1365"/>
      <w:bookmarkEnd w:id="1366"/>
      <w:bookmarkEnd w:id="1367"/>
      <w:bookmarkEnd w:id="1368"/>
      <w:bookmarkEnd w:id="1369"/>
      <w:bookmarkEnd w:id="1370"/>
      <w:bookmarkEnd w:id="1371"/>
      <w:bookmarkEnd w:id="1372"/>
      <w:bookmarkEnd w:id="1373"/>
      <w:bookmarkEnd w:id="1374"/>
      <w:bookmarkEnd w:id="1375"/>
    </w:p>
    <w:p w14:paraId="114BDC2D" w14:textId="77777777" w:rsidR="00B36905" w:rsidRPr="00300591" w:rsidRDefault="00B36905" w:rsidP="00B36905">
      <w:pPr>
        <w:pStyle w:val="Heading3"/>
      </w:pPr>
      <w:bookmarkStart w:id="1376" w:name="_Toc164843995"/>
      <w:bookmarkStart w:id="1377" w:name="_Toc164944630"/>
      <w:bookmarkStart w:id="1378" w:name="_Toc168318885"/>
      <w:bookmarkStart w:id="1379" w:name="_Toc168319401"/>
      <w:bookmarkStart w:id="1380" w:name="_Toc168319656"/>
      <w:bookmarkStart w:id="1381" w:name="_Toc168319911"/>
      <w:bookmarkStart w:id="1382" w:name="_Toc168320165"/>
      <w:bookmarkStart w:id="1383" w:name="_Toc168559821"/>
      <w:bookmarkStart w:id="1384" w:name="_Toc175890871"/>
      <w:bookmarkStart w:id="1385" w:name="_Toc180645819"/>
      <w:bookmarkStart w:id="1386" w:name="_Toc183616752"/>
      <w:r w:rsidRPr="00300591">
        <w:t>6.</w:t>
      </w:r>
      <w:r>
        <w:t>14</w:t>
      </w:r>
      <w:r w:rsidRPr="00300591">
        <w:t>.1</w:t>
      </w:r>
      <w:r w:rsidRPr="00300591">
        <w:rPr>
          <w:rFonts w:hint="eastAsia"/>
        </w:rPr>
        <w:tab/>
        <w:t>Description</w:t>
      </w:r>
      <w:bookmarkEnd w:id="1376"/>
      <w:bookmarkEnd w:id="1377"/>
      <w:bookmarkEnd w:id="1378"/>
      <w:bookmarkEnd w:id="1379"/>
      <w:bookmarkEnd w:id="1380"/>
      <w:bookmarkEnd w:id="1381"/>
      <w:bookmarkEnd w:id="1382"/>
      <w:bookmarkEnd w:id="1383"/>
      <w:bookmarkEnd w:id="1384"/>
      <w:bookmarkEnd w:id="1385"/>
      <w:bookmarkEnd w:id="1386"/>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 xml:space="preserve">It is FFS how to consider </w:t>
      </w:r>
      <w:proofErr w:type="spellStart"/>
      <w:r>
        <w:t>AIoT</w:t>
      </w:r>
      <w:proofErr w:type="spellEnd"/>
      <w:r>
        <w:t xml:space="preserve">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70" type="#_x0000_t75" style="width:322.5pt;height:82.5pt" o:ole="">
            <v:imagedata r:id="rId100" o:title=""/>
          </v:shape>
          <o:OLEObject Type="Embed" ProgID="Visio.Drawing.15" ShapeID="_x0000_i1070" DrawAspect="Content" ObjectID="_1794390848" r:id="rId101"/>
        </w:object>
      </w:r>
    </w:p>
    <w:p w14:paraId="5BA3E56F" w14:textId="77777777" w:rsidR="00B36905" w:rsidRPr="00D32E78" w:rsidRDefault="00B36905" w:rsidP="00B36905">
      <w:pPr>
        <w:pStyle w:val="TF"/>
      </w:pPr>
      <w:r w:rsidRPr="00D32E78">
        <w:rPr>
          <w:rFonts w:hint="eastAsia"/>
        </w:rPr>
        <w:t>F</w:t>
      </w:r>
      <w:r w:rsidRPr="00D32E78">
        <w:t xml:space="preserve">igure 6.14.1-1 </w:t>
      </w:r>
      <w:proofErr w:type="spellStart"/>
      <w:r w:rsidRPr="00D32E78">
        <w:t>AIoT</w:t>
      </w:r>
      <w:proofErr w:type="spellEnd"/>
      <w:r w:rsidRPr="00D32E78">
        <w:t xml:space="preserve"> Device ID structure for case 1</w:t>
      </w:r>
    </w:p>
    <w:p w14:paraId="39A5C12B" w14:textId="77777777" w:rsidR="00B36905" w:rsidRDefault="00B36905" w:rsidP="00B36905">
      <w:r>
        <w:t xml:space="preserve">In case 1, the </w:t>
      </w:r>
      <w:proofErr w:type="spellStart"/>
      <w:r>
        <w:t>AIoT</w:t>
      </w:r>
      <w:proofErr w:type="spellEnd"/>
      <w:r>
        <w:t xml:space="preserve">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w:t>
      </w:r>
      <w:proofErr w:type="spellStart"/>
      <w:r>
        <w:t>AIoT</w:t>
      </w:r>
      <w:proofErr w:type="spellEnd"/>
      <w:r>
        <w:t xml:space="preserve"> Device ID and its associated credential are managed by 3rd party (service provider or e.g. </w:t>
      </w:r>
      <w:proofErr w:type="spellStart"/>
      <w:r>
        <w:t>AIoT</w:t>
      </w:r>
      <w:proofErr w:type="spellEnd"/>
      <w:r>
        <w:t xml:space="preserve"> Device manufacturer), then the </w:t>
      </w:r>
      <w:proofErr w:type="spellStart"/>
      <w:r>
        <w:t>AIoT</w:t>
      </w:r>
      <w:proofErr w:type="spellEnd"/>
      <w:r>
        <w:t xml:space="preserve"> Device ID has the information to identify the 3rd party (service provider or </w:t>
      </w:r>
      <w:r>
        <w:lastRenderedPageBreak/>
        <w:t xml:space="preserve">other 3rd party e.g. </w:t>
      </w:r>
      <w:proofErr w:type="spellStart"/>
      <w:r>
        <w:t>AIoT</w:t>
      </w:r>
      <w:proofErr w:type="spellEnd"/>
      <w:r>
        <w:t xml:space="preserve"> Device manufacturer). The format can be NAI like format&lt;username&gt; @ 3rd party (SP or and other 3rd party e.g. </w:t>
      </w:r>
      <w:proofErr w:type="spellStart"/>
      <w:r>
        <w:t>AIoT</w:t>
      </w:r>
      <w:proofErr w:type="spellEnd"/>
      <w:r>
        <w:t xml:space="preserve"> Device manufacturer). The username part is assigned by the 3rd party.</w:t>
      </w:r>
    </w:p>
    <w:p w14:paraId="07E81390" w14:textId="77777777" w:rsidR="00B36905" w:rsidRPr="00300591" w:rsidRDefault="00B36905" w:rsidP="00B36905">
      <w:pPr>
        <w:pStyle w:val="Heading3"/>
      </w:pPr>
      <w:bookmarkStart w:id="1387" w:name="_Toc164843996"/>
      <w:bookmarkStart w:id="1388" w:name="_Toc164944631"/>
      <w:bookmarkStart w:id="1389" w:name="_Toc168318886"/>
      <w:bookmarkStart w:id="1390" w:name="_Toc168319402"/>
      <w:bookmarkStart w:id="1391" w:name="_Toc168319657"/>
      <w:bookmarkStart w:id="1392" w:name="_Toc168319912"/>
      <w:bookmarkStart w:id="1393" w:name="_Toc168320166"/>
      <w:bookmarkStart w:id="1394" w:name="_Toc168559822"/>
      <w:bookmarkStart w:id="1395" w:name="_Toc175890872"/>
      <w:bookmarkStart w:id="1396" w:name="_Toc180645820"/>
      <w:bookmarkStart w:id="1397" w:name="_Toc183616753"/>
      <w:r w:rsidRPr="00300591">
        <w:t>6.</w:t>
      </w:r>
      <w:r>
        <w:t>14</w:t>
      </w:r>
      <w:r w:rsidRPr="00300591">
        <w:t>.2</w:t>
      </w:r>
      <w:r w:rsidRPr="00300591">
        <w:tab/>
        <w:t>Procedures</w:t>
      </w:r>
      <w:bookmarkEnd w:id="1387"/>
      <w:bookmarkEnd w:id="1388"/>
      <w:bookmarkEnd w:id="1389"/>
      <w:bookmarkEnd w:id="1390"/>
      <w:bookmarkEnd w:id="1391"/>
      <w:bookmarkEnd w:id="1392"/>
      <w:bookmarkEnd w:id="1393"/>
      <w:bookmarkEnd w:id="1394"/>
      <w:bookmarkEnd w:id="1395"/>
      <w:bookmarkEnd w:id="1396"/>
      <w:bookmarkEnd w:id="1397"/>
    </w:p>
    <w:p w14:paraId="6D433395" w14:textId="77777777" w:rsidR="00B36905" w:rsidRPr="00D32E78" w:rsidRDefault="00B36905" w:rsidP="00B36905">
      <w:r>
        <w:t xml:space="preserve">This clause is to describe the high-level procedure including configuration and provisioning for 2 cases as specified in clause 6.14.1. Other details how to utilize the </w:t>
      </w:r>
      <w:proofErr w:type="spellStart"/>
      <w:r>
        <w:t>AIoT</w:t>
      </w:r>
      <w:proofErr w:type="spellEnd"/>
      <w:r>
        <w:t xml:space="preserve">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71" type="#_x0000_t75" style="width:271.5pt;height:402.75pt" o:ole="">
            <v:imagedata r:id="rId102" o:title=""/>
          </v:shape>
          <o:OLEObject Type="Embed" ProgID="Visio.Drawing.15" ShapeID="_x0000_i1071" DrawAspect="Content" ObjectID="_1794390849" r:id="rId103"/>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 xml:space="preserve">If the AF is in the 3rd party, then the 3rd party and the PLMN network have the service level agreement to ensure that exposure of </w:t>
      </w:r>
      <w:proofErr w:type="spellStart"/>
      <w:r>
        <w:t>AIoT</w:t>
      </w:r>
      <w:proofErr w:type="spellEnd"/>
      <w:r>
        <w:t xml:space="preserve"> Device ID is also secure.</w:t>
      </w:r>
    </w:p>
    <w:p w14:paraId="125FF86F" w14:textId="77777777" w:rsidR="00B36905" w:rsidRDefault="00B36905" w:rsidP="00B36905">
      <w:pPr>
        <w:pStyle w:val="B1"/>
      </w:pPr>
      <w:r>
        <w:t>2.</w:t>
      </w:r>
      <w:r>
        <w:tab/>
        <w:t xml:space="preserve">The </w:t>
      </w:r>
      <w:proofErr w:type="spellStart"/>
      <w:r>
        <w:t>AIoT</w:t>
      </w:r>
      <w:proofErr w:type="spellEnd"/>
      <w:r>
        <w:t xml:space="preserve"> Device is provisioned with </w:t>
      </w:r>
      <w:proofErr w:type="spellStart"/>
      <w:r>
        <w:t>AIoT</w:t>
      </w:r>
      <w:proofErr w:type="spellEnd"/>
      <w:r>
        <w:t xml:space="preserve"> Device ID and associated credentials.</w:t>
      </w:r>
    </w:p>
    <w:p w14:paraId="06CA7299" w14:textId="77777777" w:rsidR="00B36905" w:rsidRDefault="00B36905" w:rsidP="00B36905">
      <w:pPr>
        <w:pStyle w:val="B1"/>
      </w:pPr>
      <w:r>
        <w:t>3.</w:t>
      </w:r>
      <w:r>
        <w:tab/>
        <w:t xml:space="preserve">The AF performs the Inventory or Command with full or partial </w:t>
      </w:r>
      <w:proofErr w:type="spellStart"/>
      <w:r>
        <w:t>AIoT</w:t>
      </w:r>
      <w:proofErr w:type="spellEnd"/>
      <w:r>
        <w:t xml:space="preserve"> Device IDs to the PLMN network. The partial </w:t>
      </w:r>
      <w:proofErr w:type="spellStart"/>
      <w:r>
        <w:t>AIoT</w:t>
      </w:r>
      <w:proofErr w:type="spellEnd"/>
      <w:r>
        <w:t xml:space="preserve"> Device ID is some part of full </w:t>
      </w:r>
      <w:proofErr w:type="spellStart"/>
      <w:r>
        <w:t>AIoT</w:t>
      </w:r>
      <w:proofErr w:type="spellEnd"/>
      <w:r>
        <w:t xml:space="preserve"> Device ID. The full </w:t>
      </w:r>
      <w:proofErr w:type="spellStart"/>
      <w:r>
        <w:t>AIoT</w:t>
      </w:r>
      <w:proofErr w:type="spellEnd"/>
      <w:r>
        <w:t xml:space="preserve"> Device ID is &lt;username&gt; @ operator or full information as shown in figure 6.14.1-1.</w:t>
      </w:r>
    </w:p>
    <w:p w14:paraId="1F9B1ADF" w14:textId="77777777" w:rsidR="00B36905" w:rsidRDefault="00B36905" w:rsidP="00B36905">
      <w:pPr>
        <w:pStyle w:val="EditorsNote"/>
      </w:pPr>
      <w:r>
        <w:t>Editor's note:</w:t>
      </w:r>
      <w:r>
        <w:tab/>
        <w:t xml:space="preserve">It is FFS what is the criteria to use the partial </w:t>
      </w:r>
      <w:proofErr w:type="spellStart"/>
      <w:r>
        <w:t>AIoT</w:t>
      </w:r>
      <w:proofErr w:type="spellEnd"/>
      <w:r>
        <w:t xml:space="preserve"> Device ID.</w:t>
      </w:r>
    </w:p>
    <w:p w14:paraId="1C6294D6" w14:textId="77777777" w:rsidR="00B36905" w:rsidRDefault="00B36905" w:rsidP="00B36905">
      <w:pPr>
        <w:pStyle w:val="B1"/>
      </w:pPr>
      <w:r>
        <w:t>4.</w:t>
      </w:r>
      <w:r>
        <w:tab/>
        <w:t xml:space="preserve">The PLMN network performs the Inventory or Command with full or partial </w:t>
      </w:r>
      <w:proofErr w:type="spellStart"/>
      <w:r>
        <w:t>AIoT</w:t>
      </w:r>
      <w:proofErr w:type="spellEnd"/>
      <w:r>
        <w:t xml:space="preserve"> Device IDs as in step 3 to </w:t>
      </w:r>
      <w:proofErr w:type="spellStart"/>
      <w:r>
        <w:t>AIoT</w:t>
      </w:r>
      <w:proofErr w:type="spellEnd"/>
      <w:r>
        <w:t xml:space="preserve"> Devices.</w:t>
      </w:r>
    </w:p>
    <w:p w14:paraId="0CF49596" w14:textId="77777777" w:rsidR="00B36905" w:rsidRDefault="00B36905" w:rsidP="00B36905">
      <w:pPr>
        <w:pStyle w:val="B1"/>
      </w:pPr>
      <w:r>
        <w:lastRenderedPageBreak/>
        <w:t>5.</w:t>
      </w:r>
      <w:r>
        <w:tab/>
        <w:t xml:space="preserve">The involved </w:t>
      </w:r>
      <w:proofErr w:type="spellStart"/>
      <w:r>
        <w:t>AIoT</w:t>
      </w:r>
      <w:proofErr w:type="spellEnd"/>
      <w:r>
        <w:t xml:space="preserve"> Devices responds with the </w:t>
      </w:r>
      <w:proofErr w:type="spellStart"/>
      <w:r>
        <w:t>AIoT</w:t>
      </w:r>
      <w:proofErr w:type="spellEnd"/>
      <w:r>
        <w:t xml:space="preserve"> Device IDs together with the Inventory Response or the Command Response to the PLMN network. In this step, the PLMN network can perform the Authentication procedure or the </w:t>
      </w:r>
      <w:proofErr w:type="spellStart"/>
      <w:r>
        <w:t>AIoT</w:t>
      </w:r>
      <w:proofErr w:type="spellEnd"/>
      <w:r>
        <w:t xml:space="preserve"> Device ID verification procedure to check the </w:t>
      </w:r>
      <w:proofErr w:type="spellStart"/>
      <w:r>
        <w:t>AIoT</w:t>
      </w:r>
      <w:proofErr w:type="spellEnd"/>
      <w:r>
        <w:t xml:space="preserve"> Device valid or not.</w:t>
      </w:r>
    </w:p>
    <w:p w14:paraId="1E1B45AE" w14:textId="7D02D997" w:rsidR="00B36905" w:rsidRDefault="00B36905" w:rsidP="00B36905">
      <w:pPr>
        <w:pStyle w:val="EditorsNote"/>
      </w:pPr>
      <w:r>
        <w:t>Editor's note:</w:t>
      </w:r>
      <w:r>
        <w:tab/>
        <w:t xml:space="preserve">The verification of </w:t>
      </w:r>
      <w:proofErr w:type="spellStart"/>
      <w:r>
        <w:t>AIoT</w:t>
      </w:r>
      <w:proofErr w:type="spellEnd"/>
      <w:r>
        <w:t xml:space="preserve"> Device ID and authentication requires coordination with SA</w:t>
      </w:r>
      <w:r w:rsidR="004B3399">
        <w:t> WG</w:t>
      </w:r>
      <w:r>
        <w:t>3.</w:t>
      </w:r>
    </w:p>
    <w:p w14:paraId="174CE1CE" w14:textId="77777777" w:rsidR="00B36905" w:rsidRDefault="00B36905" w:rsidP="00B36905">
      <w:pPr>
        <w:pStyle w:val="B1"/>
      </w:pPr>
      <w:r>
        <w:t>6.</w:t>
      </w:r>
      <w:r>
        <w:tab/>
        <w:t xml:space="preserve">The PLMN network exposes the </w:t>
      </w:r>
      <w:proofErr w:type="spellStart"/>
      <w:r>
        <w:t>AIoT</w:t>
      </w:r>
      <w:proofErr w:type="spellEnd"/>
      <w:r>
        <w:t xml:space="preserve">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72" type="#_x0000_t75" style="width:373.5pt;height:402.75pt" o:ole="">
            <v:imagedata r:id="rId104" o:title=""/>
          </v:shape>
          <o:OLEObject Type="Embed" ProgID="Visio.Drawing.15" ShapeID="_x0000_i1072" DrawAspect="Content" ObjectID="_1794390850" r:id="rId105"/>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 xml:space="preserve">The Credential holder and the service provider may be the same. The credential holder domain and the PLMN network have the service level agreement to ensure that the </w:t>
      </w:r>
      <w:proofErr w:type="spellStart"/>
      <w:r>
        <w:t>AIoT</w:t>
      </w:r>
      <w:proofErr w:type="spellEnd"/>
      <w:r>
        <w:t xml:space="preserve"> Device ID can be e.g. verified or authenticated.</w:t>
      </w:r>
    </w:p>
    <w:p w14:paraId="55722B50" w14:textId="77777777" w:rsidR="00B36905" w:rsidRDefault="00B36905" w:rsidP="00B36905">
      <w:pPr>
        <w:pStyle w:val="B1"/>
      </w:pPr>
      <w:r>
        <w:t>2.</w:t>
      </w:r>
      <w:r>
        <w:tab/>
        <w:t xml:space="preserve">The </w:t>
      </w:r>
      <w:proofErr w:type="spellStart"/>
      <w:r>
        <w:t>AIoT</w:t>
      </w:r>
      <w:proofErr w:type="spellEnd"/>
      <w:r>
        <w:t xml:space="preserve"> Device is provisioned with </w:t>
      </w:r>
      <w:proofErr w:type="spellStart"/>
      <w:r>
        <w:t>AIoT</w:t>
      </w:r>
      <w:proofErr w:type="spellEnd"/>
      <w:r>
        <w:t xml:space="preserve"> Device ID and associated credentials by the credential holder (service provider and other 3rd party e.g. </w:t>
      </w:r>
      <w:proofErr w:type="spellStart"/>
      <w:r>
        <w:t>AIoT</w:t>
      </w:r>
      <w:proofErr w:type="spellEnd"/>
      <w:r>
        <w:t xml:space="preserve"> Device manufacturer).</w:t>
      </w:r>
    </w:p>
    <w:p w14:paraId="17F46D4A" w14:textId="77777777" w:rsidR="00B36905" w:rsidRDefault="00B36905" w:rsidP="00B36905">
      <w:pPr>
        <w:pStyle w:val="B1"/>
      </w:pPr>
      <w:r>
        <w:t>3.</w:t>
      </w:r>
      <w:r>
        <w:tab/>
        <w:t xml:space="preserve">The AF performs the Inventory or Command with full or partial </w:t>
      </w:r>
      <w:proofErr w:type="spellStart"/>
      <w:r>
        <w:t>AIoT</w:t>
      </w:r>
      <w:proofErr w:type="spellEnd"/>
      <w:r>
        <w:t xml:space="preserve"> Device IDs to the PLMN network. The partial </w:t>
      </w:r>
      <w:proofErr w:type="spellStart"/>
      <w:r>
        <w:t>AIoT</w:t>
      </w:r>
      <w:proofErr w:type="spellEnd"/>
      <w:r>
        <w:t xml:space="preserve"> Device ID is some part of full </w:t>
      </w:r>
      <w:proofErr w:type="spellStart"/>
      <w:r>
        <w:t>AIoT</w:t>
      </w:r>
      <w:proofErr w:type="spellEnd"/>
      <w:r>
        <w:t xml:space="preserve"> Device ID. The full </w:t>
      </w:r>
      <w:proofErr w:type="spellStart"/>
      <w:r>
        <w:t>AIoT</w:t>
      </w:r>
      <w:proofErr w:type="spellEnd"/>
      <w:r>
        <w:t xml:space="preserve"> Device ID is &lt;username&gt; @ 3rd party.</w:t>
      </w:r>
    </w:p>
    <w:p w14:paraId="17115F77" w14:textId="77777777" w:rsidR="00B36905" w:rsidRDefault="00B36905" w:rsidP="00B36905">
      <w:pPr>
        <w:pStyle w:val="B1"/>
      </w:pPr>
      <w:r>
        <w:t>4.</w:t>
      </w:r>
      <w:r>
        <w:tab/>
        <w:t xml:space="preserve">The PLMN network performs the Inventory or Command with full or partial </w:t>
      </w:r>
      <w:proofErr w:type="spellStart"/>
      <w:r>
        <w:t>AIoT</w:t>
      </w:r>
      <w:proofErr w:type="spellEnd"/>
      <w:r>
        <w:t xml:space="preserve"> Device IDs as in step 3 to </w:t>
      </w:r>
      <w:proofErr w:type="spellStart"/>
      <w:r>
        <w:t>AIoT</w:t>
      </w:r>
      <w:proofErr w:type="spellEnd"/>
      <w:r>
        <w:t xml:space="preserve"> Devices.</w:t>
      </w:r>
    </w:p>
    <w:p w14:paraId="108818D2" w14:textId="77777777" w:rsidR="00B36905" w:rsidRDefault="00B36905" w:rsidP="00B36905">
      <w:pPr>
        <w:pStyle w:val="B1"/>
      </w:pPr>
      <w:r>
        <w:t>5.</w:t>
      </w:r>
      <w:r>
        <w:tab/>
        <w:t xml:space="preserve">The involved </w:t>
      </w:r>
      <w:proofErr w:type="spellStart"/>
      <w:r>
        <w:t>AIoT</w:t>
      </w:r>
      <w:proofErr w:type="spellEnd"/>
      <w:r>
        <w:t xml:space="preserve"> Devices responds with the </w:t>
      </w:r>
      <w:proofErr w:type="spellStart"/>
      <w:r>
        <w:t>AIoT</w:t>
      </w:r>
      <w:proofErr w:type="spellEnd"/>
      <w:r>
        <w:t xml:space="preserve"> Device IDs together with the Inventory Response or the Command Response to the PLMN network. In this step, the PLMN network can perform the Authentication procedure or the </w:t>
      </w:r>
      <w:proofErr w:type="spellStart"/>
      <w:r>
        <w:t>AIoT</w:t>
      </w:r>
      <w:proofErr w:type="spellEnd"/>
      <w:r>
        <w:t xml:space="preserve"> Device ID verification procedure with the involvement of credential holder (service </w:t>
      </w:r>
      <w:r>
        <w:lastRenderedPageBreak/>
        <w:t xml:space="preserve">provider and other 3rd party e.g. </w:t>
      </w:r>
      <w:proofErr w:type="spellStart"/>
      <w:r>
        <w:t>AIoT</w:t>
      </w:r>
      <w:proofErr w:type="spellEnd"/>
      <w:r>
        <w:t xml:space="preserve"> Device manufacturer) to check the </w:t>
      </w:r>
      <w:proofErr w:type="spellStart"/>
      <w:r>
        <w:t>AIoT</w:t>
      </w:r>
      <w:proofErr w:type="spellEnd"/>
      <w:r>
        <w:t xml:space="preserve">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 xml:space="preserve">The verification of </w:t>
      </w:r>
      <w:proofErr w:type="spellStart"/>
      <w:r>
        <w:t>AIoT</w:t>
      </w:r>
      <w:proofErr w:type="spellEnd"/>
      <w:r>
        <w:t xml:space="preserve"> Device ID and authentication requires coordination with SA WG3.</w:t>
      </w:r>
    </w:p>
    <w:p w14:paraId="6877C1DA" w14:textId="77777777" w:rsidR="00B36905" w:rsidRDefault="00B36905" w:rsidP="00B36905">
      <w:pPr>
        <w:pStyle w:val="B1"/>
      </w:pPr>
      <w:r>
        <w:t>6.</w:t>
      </w:r>
      <w:r>
        <w:tab/>
        <w:t xml:space="preserve">The valid </w:t>
      </w:r>
      <w:proofErr w:type="spellStart"/>
      <w:r>
        <w:t>AIoT</w:t>
      </w:r>
      <w:proofErr w:type="spellEnd"/>
      <w:r>
        <w:t xml:space="preserve"> Device IDs are reported to the AF.</w:t>
      </w:r>
    </w:p>
    <w:p w14:paraId="5554B19E" w14:textId="77777777" w:rsidR="00B36905" w:rsidRPr="00300591" w:rsidRDefault="00B36905" w:rsidP="00B36905">
      <w:pPr>
        <w:pStyle w:val="Heading3"/>
        <w:rPr>
          <w:lang w:eastAsia="zh-CN"/>
        </w:rPr>
      </w:pPr>
      <w:bookmarkStart w:id="1398" w:name="_Toc164843997"/>
      <w:bookmarkStart w:id="1399" w:name="_Toc164944632"/>
      <w:bookmarkStart w:id="1400" w:name="_Toc168318887"/>
      <w:bookmarkStart w:id="1401" w:name="_Toc168319403"/>
      <w:bookmarkStart w:id="1402" w:name="_Toc168319658"/>
      <w:bookmarkStart w:id="1403" w:name="_Toc168319913"/>
      <w:bookmarkStart w:id="1404" w:name="_Toc168320167"/>
      <w:bookmarkStart w:id="1405" w:name="_Toc168559823"/>
      <w:bookmarkStart w:id="1406" w:name="_Toc175890873"/>
      <w:bookmarkStart w:id="1407" w:name="_Toc180645821"/>
      <w:bookmarkStart w:id="1408" w:name="_Toc183616754"/>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1398"/>
      <w:bookmarkEnd w:id="1399"/>
      <w:bookmarkEnd w:id="1400"/>
      <w:bookmarkEnd w:id="1401"/>
      <w:bookmarkEnd w:id="1402"/>
      <w:bookmarkEnd w:id="1403"/>
      <w:bookmarkEnd w:id="1404"/>
      <w:bookmarkEnd w:id="1405"/>
      <w:bookmarkEnd w:id="1406"/>
      <w:bookmarkEnd w:id="1407"/>
      <w:bookmarkEnd w:id="1408"/>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AC44AA" w:rsidRDefault="00B36905" w:rsidP="00B36905">
      <w:pPr>
        <w:pStyle w:val="Heading2"/>
        <w:rPr>
          <w:lang w:val="fr-FR"/>
        </w:rPr>
      </w:pPr>
      <w:bookmarkStart w:id="1409" w:name="_Toc157534623"/>
      <w:bookmarkStart w:id="1410" w:name="_Toc157580449"/>
      <w:bookmarkStart w:id="1411" w:name="_Toc164843998"/>
      <w:bookmarkStart w:id="1412" w:name="_Toc164944633"/>
      <w:bookmarkStart w:id="1413" w:name="_Toc168318888"/>
      <w:bookmarkStart w:id="1414" w:name="_Toc168319404"/>
      <w:bookmarkStart w:id="1415" w:name="_Toc168319659"/>
      <w:bookmarkStart w:id="1416" w:name="_Toc168319914"/>
      <w:bookmarkStart w:id="1417" w:name="_Toc168320168"/>
      <w:bookmarkStart w:id="1418" w:name="_Toc168559824"/>
      <w:bookmarkStart w:id="1419" w:name="_Toc175890874"/>
      <w:bookmarkStart w:id="1420" w:name="_Toc180645822"/>
      <w:bookmarkStart w:id="1421" w:name="_Toc183616755"/>
      <w:r w:rsidRPr="00AC44AA">
        <w:rPr>
          <w:lang w:val="fr-FR"/>
        </w:rPr>
        <w:t>6.15</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15: </w:t>
      </w:r>
      <w:bookmarkEnd w:id="1409"/>
      <w:bookmarkEnd w:id="1410"/>
      <w:r w:rsidRPr="00AC44AA">
        <w:rPr>
          <w:lang w:val="fr-FR"/>
        </w:rPr>
        <w:t xml:space="preserve">Ambient IoT </w:t>
      </w:r>
      <w:proofErr w:type="spellStart"/>
      <w:r w:rsidRPr="00AC44AA">
        <w:rPr>
          <w:lang w:val="fr-FR"/>
        </w:rPr>
        <w:t>Device</w:t>
      </w:r>
      <w:proofErr w:type="spellEnd"/>
      <w:r w:rsidRPr="00AC44AA">
        <w:rPr>
          <w:lang w:val="fr-FR"/>
        </w:rPr>
        <w:t xml:space="preserve"> States</w:t>
      </w:r>
      <w:bookmarkEnd w:id="1411"/>
      <w:bookmarkEnd w:id="1412"/>
      <w:bookmarkEnd w:id="1413"/>
      <w:bookmarkEnd w:id="1414"/>
      <w:bookmarkEnd w:id="1415"/>
      <w:bookmarkEnd w:id="1416"/>
      <w:bookmarkEnd w:id="1417"/>
      <w:bookmarkEnd w:id="1418"/>
      <w:bookmarkEnd w:id="1419"/>
      <w:bookmarkEnd w:id="1420"/>
      <w:bookmarkEnd w:id="1421"/>
    </w:p>
    <w:p w14:paraId="46D797F4" w14:textId="77777777" w:rsidR="00B36905" w:rsidRPr="00AC44AA" w:rsidRDefault="00B36905" w:rsidP="00B36905">
      <w:pPr>
        <w:pStyle w:val="Heading3"/>
        <w:rPr>
          <w:lang w:val="fr-FR"/>
        </w:rPr>
      </w:pPr>
      <w:bookmarkStart w:id="1422" w:name="_Toc157534624"/>
      <w:bookmarkStart w:id="1423" w:name="_Toc157580450"/>
      <w:bookmarkStart w:id="1424" w:name="_Toc164843999"/>
      <w:bookmarkStart w:id="1425" w:name="_Toc164944634"/>
      <w:bookmarkStart w:id="1426" w:name="_Toc168318889"/>
      <w:bookmarkStart w:id="1427" w:name="_Toc168319405"/>
      <w:bookmarkStart w:id="1428" w:name="_Toc168319660"/>
      <w:bookmarkStart w:id="1429" w:name="_Toc168319915"/>
      <w:bookmarkStart w:id="1430" w:name="_Toc168320169"/>
      <w:bookmarkStart w:id="1431" w:name="_Toc168559825"/>
      <w:bookmarkStart w:id="1432" w:name="_Toc175890875"/>
      <w:bookmarkStart w:id="1433" w:name="_Toc180645823"/>
      <w:bookmarkStart w:id="1434" w:name="_Toc183616756"/>
      <w:r w:rsidRPr="00AC44AA">
        <w:rPr>
          <w:lang w:val="fr-FR"/>
        </w:rPr>
        <w:t>6.15.1</w:t>
      </w:r>
      <w:r w:rsidRPr="00AC44AA">
        <w:rPr>
          <w:rFonts w:hint="eastAsia"/>
          <w:lang w:val="fr-FR"/>
        </w:rPr>
        <w:tab/>
        <w:t>Description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57ED33CC" w14:textId="77777777" w:rsidR="00B36905" w:rsidRPr="00F451BF" w:rsidRDefault="00B36905" w:rsidP="00B36905">
      <w:pPr>
        <w:pStyle w:val="Heading4"/>
        <w:rPr>
          <w:lang w:eastAsia="zh-CN"/>
        </w:rPr>
      </w:pPr>
      <w:bookmarkStart w:id="1435" w:name="_Toc164844000"/>
      <w:bookmarkStart w:id="1436" w:name="_Toc164944635"/>
      <w:bookmarkStart w:id="1437" w:name="_Toc168318890"/>
      <w:bookmarkStart w:id="1438" w:name="_Toc168319406"/>
      <w:bookmarkStart w:id="1439" w:name="_Toc168319661"/>
      <w:bookmarkStart w:id="1440" w:name="_Toc168319916"/>
      <w:bookmarkStart w:id="1441" w:name="_Toc168320170"/>
      <w:bookmarkStart w:id="1442" w:name="_Toc168559826"/>
      <w:bookmarkStart w:id="1443" w:name="_Toc175890876"/>
      <w:bookmarkStart w:id="1444" w:name="_Toc180645824"/>
      <w:bookmarkStart w:id="1445" w:name="_Toc183616757"/>
      <w:r w:rsidRPr="00F451BF">
        <w:rPr>
          <w:lang w:eastAsia="zh-CN"/>
        </w:rPr>
        <w:t>6.</w:t>
      </w:r>
      <w:r>
        <w:rPr>
          <w:lang w:eastAsia="zh-CN"/>
        </w:rPr>
        <w:t>15</w:t>
      </w:r>
      <w:r w:rsidRPr="00F451BF">
        <w:rPr>
          <w:lang w:eastAsia="zh-CN"/>
        </w:rPr>
        <w:t>.1.1</w:t>
      </w:r>
      <w:r w:rsidRPr="00F451BF">
        <w:rPr>
          <w:lang w:eastAsia="zh-CN"/>
        </w:rPr>
        <w:tab/>
        <w:t>Overview</w:t>
      </w:r>
      <w:bookmarkEnd w:id="1435"/>
      <w:bookmarkEnd w:id="1436"/>
      <w:bookmarkEnd w:id="1437"/>
      <w:bookmarkEnd w:id="1438"/>
      <w:bookmarkEnd w:id="1439"/>
      <w:bookmarkEnd w:id="1440"/>
      <w:bookmarkEnd w:id="1441"/>
      <w:bookmarkEnd w:id="1442"/>
      <w:bookmarkEnd w:id="1443"/>
      <w:bookmarkEnd w:id="1444"/>
      <w:bookmarkEnd w:id="1445"/>
    </w:p>
    <w:p w14:paraId="41E8EFE0" w14:textId="77777777" w:rsidR="00B36905" w:rsidRDefault="00B36905" w:rsidP="00B36905">
      <w:r>
        <w:t xml:space="preserve">This solution addresses KI#2, KI#3 and proposes new states and sub-states for </w:t>
      </w:r>
      <w:proofErr w:type="spellStart"/>
      <w:r>
        <w:t>AIoT</w:t>
      </w:r>
      <w:proofErr w:type="spellEnd"/>
      <w:r>
        <w:t xml:space="preserve"> devices that may assist the </w:t>
      </w:r>
      <w:proofErr w:type="spellStart"/>
      <w:r>
        <w:t>AIoT</w:t>
      </w:r>
      <w:proofErr w:type="spellEnd"/>
      <w:r>
        <w:t xml:space="preserve"> services the </w:t>
      </w:r>
      <w:proofErr w:type="spellStart"/>
      <w:r>
        <w:t>AIoT</w:t>
      </w:r>
      <w:proofErr w:type="spellEnd"/>
      <w:r>
        <w:t xml:space="preserve"> device supports in any particular moment. In particular, the solution consists of the following aspects:</w:t>
      </w:r>
    </w:p>
    <w:p w14:paraId="20474B41" w14:textId="77777777" w:rsidR="00B36905" w:rsidRDefault="00B36905" w:rsidP="00B36905">
      <w:pPr>
        <w:pStyle w:val="B1"/>
      </w:pPr>
      <w:r>
        <w:t>-</w:t>
      </w:r>
      <w:r>
        <w:tab/>
        <w:t xml:space="preserve">A new set of states or mode of operations are defined for the </w:t>
      </w:r>
      <w:proofErr w:type="spellStart"/>
      <w:r>
        <w:t>AIoT</w:t>
      </w:r>
      <w:proofErr w:type="spellEnd"/>
      <w:r>
        <w:t xml:space="preserve"> device, which can be transitions to/from based on network requests, where these requests may come from the AF.</w:t>
      </w:r>
    </w:p>
    <w:p w14:paraId="6A1EBF26" w14:textId="77777777" w:rsidR="00B36905" w:rsidRDefault="00B36905" w:rsidP="00B36905">
      <w:pPr>
        <w:pStyle w:val="B1"/>
      </w:pPr>
      <w:r>
        <w:t>-</w:t>
      </w:r>
      <w:r>
        <w:tab/>
        <w:t xml:space="preserve">A new service exposure is proposed that enables the AF to trigger a change in the </w:t>
      </w:r>
      <w:proofErr w:type="spellStart"/>
      <w:r>
        <w:t>AIoT</w:t>
      </w:r>
      <w:proofErr w:type="spellEnd"/>
      <w:r>
        <w:t xml:space="preserve"> device state (or mode of operation). This may also be performed by the network due to local configuration.</w:t>
      </w:r>
    </w:p>
    <w:p w14:paraId="3897FA09" w14:textId="77777777" w:rsidR="00B36905" w:rsidRDefault="00B36905" w:rsidP="00B36905">
      <w:pPr>
        <w:pStyle w:val="B1"/>
      </w:pPr>
      <w:r>
        <w:t>-</w:t>
      </w:r>
      <w:r>
        <w:tab/>
        <w:t xml:space="preserve">The network and </w:t>
      </w:r>
      <w:proofErr w:type="spellStart"/>
      <w:r>
        <w:t>AIoT</w:t>
      </w:r>
      <w:proofErr w:type="spellEnd"/>
      <w:r>
        <w:t xml:space="preserve"> device can confirm the result of the state change (or change in mode of operation), or provide a report on the current state the </w:t>
      </w:r>
      <w:proofErr w:type="spellStart"/>
      <w:r>
        <w:t>AIoT</w:t>
      </w:r>
      <w:proofErr w:type="spellEnd"/>
      <w:r>
        <w:t xml:space="preserve"> device is currently in.</w:t>
      </w:r>
    </w:p>
    <w:p w14:paraId="395FEDF5" w14:textId="77777777" w:rsidR="00B36905" w:rsidRDefault="00B36905" w:rsidP="00B36905">
      <w:r>
        <w:t xml:space="preserve">In this solution, an </w:t>
      </w:r>
      <w:proofErr w:type="spellStart"/>
      <w:r>
        <w:t>AIoT</w:t>
      </w:r>
      <w:proofErr w:type="spellEnd"/>
      <w:r>
        <w:t xml:space="preserve"> device state may also refer to an </w:t>
      </w:r>
      <w:proofErr w:type="spellStart"/>
      <w:r>
        <w:t>AIoT</w:t>
      </w:r>
      <w:proofErr w:type="spellEnd"/>
      <w:r>
        <w:t xml:space="preserve"> device mode of operation and/or to a service operation that the </w:t>
      </w:r>
      <w:proofErr w:type="spellStart"/>
      <w:r>
        <w:t>AIoT</w:t>
      </w:r>
      <w:proofErr w:type="spellEnd"/>
      <w:r>
        <w:t xml:space="preserve"> device can take while being in such state. As such the term state is not to be considered as a restriction that binds an </w:t>
      </w:r>
      <w:proofErr w:type="spellStart"/>
      <w:r>
        <w:t>AIoT</w:t>
      </w:r>
      <w:proofErr w:type="spellEnd"/>
      <w:r>
        <w:t xml:space="preserve"> device to a particular state but rather as an example of how the </w:t>
      </w:r>
      <w:proofErr w:type="spellStart"/>
      <w:r>
        <w:t>AIoT</w:t>
      </w:r>
      <w:proofErr w:type="spellEnd"/>
      <w:r>
        <w:t xml:space="preserve"> device may perform or behave in certain modes or conditions or based on service operations or expectations.</w:t>
      </w:r>
    </w:p>
    <w:p w14:paraId="30389CCF" w14:textId="77777777" w:rsidR="00B36905" w:rsidRDefault="00B36905" w:rsidP="00B36905">
      <w:r>
        <w:t xml:space="preserve">Note that an </w:t>
      </w:r>
      <w:proofErr w:type="spellStart"/>
      <w:r>
        <w:t>AIoT</w:t>
      </w:r>
      <w:proofErr w:type="spellEnd"/>
      <w:r>
        <w:t xml:space="preserve"> device may also be referred to as a UE, or an </w:t>
      </w:r>
      <w:proofErr w:type="spellStart"/>
      <w:r>
        <w:t>AIoT</w:t>
      </w:r>
      <w:proofErr w:type="spellEnd"/>
      <w:r>
        <w:t xml:space="preserve"> device may be considered a special type or category of a UE. A UE may have at least </w:t>
      </w:r>
      <w:proofErr w:type="spellStart"/>
      <w:r>
        <w:t>AIoT</w:t>
      </w:r>
      <w:proofErr w:type="spellEnd"/>
      <w:r>
        <w:t xml:space="preserve"> capabilities, or an </w:t>
      </w:r>
      <w:proofErr w:type="spellStart"/>
      <w:r>
        <w:t>AIoT</w:t>
      </w:r>
      <w:proofErr w:type="spellEnd"/>
      <w:r>
        <w:t xml:space="preserve"> device can be a UE with restricted capabilities.</w:t>
      </w:r>
    </w:p>
    <w:p w14:paraId="06E46BA6" w14:textId="77777777" w:rsidR="00B36905" w:rsidRDefault="00B36905" w:rsidP="00B36905">
      <w:r>
        <w:t xml:space="preserve">Clause 6.15.1.2 describes new </w:t>
      </w:r>
      <w:proofErr w:type="spellStart"/>
      <w:r>
        <w:t>AIoT</w:t>
      </w:r>
      <w:proofErr w:type="spellEnd"/>
      <w:r>
        <w:t xml:space="preserve"> device states proposed by this solution and clause 6.15.2 describes a procedure to toggle the state of an </w:t>
      </w:r>
      <w:proofErr w:type="spellStart"/>
      <w:r>
        <w:t>AIoT</w:t>
      </w:r>
      <w:proofErr w:type="spellEnd"/>
      <w:r>
        <w:t xml:space="preserve"> device.</w:t>
      </w:r>
    </w:p>
    <w:p w14:paraId="0402667F" w14:textId="77777777" w:rsidR="00B36905" w:rsidRPr="00F451BF" w:rsidRDefault="00B36905" w:rsidP="00B36905">
      <w:pPr>
        <w:pStyle w:val="Heading4"/>
        <w:rPr>
          <w:lang w:eastAsia="zh-CN"/>
        </w:rPr>
      </w:pPr>
      <w:bookmarkStart w:id="1446" w:name="_Toc164844001"/>
      <w:bookmarkStart w:id="1447" w:name="_Toc164944636"/>
      <w:bookmarkStart w:id="1448" w:name="_Toc168318891"/>
      <w:bookmarkStart w:id="1449" w:name="_Toc168319407"/>
      <w:bookmarkStart w:id="1450" w:name="_Toc168319662"/>
      <w:bookmarkStart w:id="1451" w:name="_Toc168319917"/>
      <w:bookmarkStart w:id="1452" w:name="_Toc168320171"/>
      <w:bookmarkStart w:id="1453" w:name="_Toc168559827"/>
      <w:bookmarkStart w:id="1454" w:name="_Toc175890877"/>
      <w:bookmarkStart w:id="1455" w:name="_Toc180645825"/>
      <w:bookmarkStart w:id="1456" w:name="_Toc183616758"/>
      <w:r w:rsidRPr="00F451BF">
        <w:rPr>
          <w:lang w:eastAsia="zh-CN"/>
        </w:rPr>
        <w:t>6.</w:t>
      </w:r>
      <w:r>
        <w:rPr>
          <w:lang w:eastAsia="zh-CN"/>
        </w:rPr>
        <w:t>15</w:t>
      </w:r>
      <w:r w:rsidRPr="00F451BF">
        <w:rPr>
          <w:lang w:eastAsia="zh-CN"/>
        </w:rPr>
        <w:t>.1.2</w:t>
      </w:r>
      <w:r w:rsidRPr="00F451BF">
        <w:rPr>
          <w:lang w:eastAsia="zh-CN"/>
        </w:rPr>
        <w:tab/>
        <w:t xml:space="preserve">New </w:t>
      </w:r>
      <w:proofErr w:type="spellStart"/>
      <w:r w:rsidRPr="00F451BF">
        <w:rPr>
          <w:lang w:eastAsia="zh-CN"/>
        </w:rPr>
        <w:t>AIoT</w:t>
      </w:r>
      <w:proofErr w:type="spellEnd"/>
      <w:r w:rsidRPr="00F451BF">
        <w:rPr>
          <w:lang w:eastAsia="zh-CN"/>
        </w:rPr>
        <w:t xml:space="preserve"> Device States</w:t>
      </w:r>
      <w:bookmarkEnd w:id="1446"/>
      <w:bookmarkEnd w:id="1447"/>
      <w:bookmarkEnd w:id="1448"/>
      <w:bookmarkEnd w:id="1449"/>
      <w:bookmarkEnd w:id="1450"/>
      <w:bookmarkEnd w:id="1451"/>
      <w:bookmarkEnd w:id="1452"/>
      <w:bookmarkEnd w:id="1453"/>
      <w:bookmarkEnd w:id="1454"/>
      <w:bookmarkEnd w:id="1455"/>
      <w:bookmarkEnd w:id="1456"/>
    </w:p>
    <w:p w14:paraId="6B22C989" w14:textId="77777777" w:rsidR="00B36905" w:rsidRDefault="00B36905" w:rsidP="00B36905">
      <w:proofErr w:type="spellStart"/>
      <w:r>
        <w:t>AIoT</w:t>
      </w:r>
      <w:proofErr w:type="spellEnd"/>
      <w:r>
        <w:t xml:space="preserve"> device states can be useful for the application and/or the network to be aware of which </w:t>
      </w:r>
      <w:proofErr w:type="spellStart"/>
      <w:r>
        <w:t>AIoT</w:t>
      </w:r>
      <w:proofErr w:type="spellEnd"/>
      <w:r>
        <w:t xml:space="preserve"> devices are already operating and which function they may be performing, which may in turn assist in their management and monitoring. As an example, the reliability of inventory taking results would be higher when all the </w:t>
      </w:r>
      <w:proofErr w:type="spellStart"/>
      <w:r>
        <w:t>AIoT</w:t>
      </w:r>
      <w:proofErr w:type="spellEnd"/>
      <w:r>
        <w:t xml:space="preserve"> devices that are meant to report identifiers, location, etc. are in a state validated by the network. Furthermore, an appropriate sub-state supporting event-based reporting allows an </w:t>
      </w:r>
      <w:proofErr w:type="spellStart"/>
      <w:r>
        <w:t>AIoT</w:t>
      </w:r>
      <w:proofErr w:type="spellEnd"/>
      <w:r>
        <w:t xml:space="preserve"> device to know how to behave after the event is detected, i.e. whether information regarding certain event should e.g. be reported, stored or ignored.</w:t>
      </w:r>
    </w:p>
    <w:p w14:paraId="309A7DD6" w14:textId="77777777" w:rsidR="00B36905" w:rsidRDefault="00B36905" w:rsidP="00B36905">
      <w:r>
        <w:t xml:space="preserve">An </w:t>
      </w:r>
      <w:proofErr w:type="spellStart"/>
      <w:r>
        <w:t>AIoT</w:t>
      </w:r>
      <w:proofErr w:type="spellEnd"/>
      <w:r>
        <w:t xml:space="preserve"> device that has not yet been registered with the network may be in an INVALIDATED state. In this state, the </w:t>
      </w:r>
      <w:proofErr w:type="spellStart"/>
      <w:r>
        <w:t>AIoT</w:t>
      </w:r>
      <w:proofErr w:type="spellEnd"/>
      <w:r>
        <w:t xml:space="preserve"> device needs to be validated e.g. by going through authentication or other security procedures, or by its identity being validated. The </w:t>
      </w:r>
      <w:proofErr w:type="spellStart"/>
      <w:r>
        <w:t>AIoT</w:t>
      </w:r>
      <w:proofErr w:type="spellEnd"/>
      <w:r>
        <w:t xml:space="preserve"> device may also be validated as part of the registration process of the device with the network.</w:t>
      </w:r>
    </w:p>
    <w:p w14:paraId="31DA5854" w14:textId="77777777" w:rsidR="00B36905" w:rsidRDefault="00B36905" w:rsidP="00B36905">
      <w:r>
        <w:t xml:space="preserve">After a successful security and/or validation procedure, the </w:t>
      </w:r>
      <w:proofErr w:type="spellStart"/>
      <w:r>
        <w:t>AIoT</w:t>
      </w:r>
      <w:proofErr w:type="spellEnd"/>
      <w:r>
        <w:t xml:space="preserve"> device may enter a new VALIDATED state, where this is the main state of operation of this device.</w:t>
      </w:r>
    </w:p>
    <w:p w14:paraId="207B6356" w14:textId="77777777" w:rsidR="00B36905" w:rsidRDefault="00B36905" w:rsidP="00B36905">
      <w:r>
        <w:t xml:space="preserve">Moreover, the </w:t>
      </w:r>
      <w:proofErr w:type="spellStart"/>
      <w:r>
        <w:t>AIoT</w:t>
      </w:r>
      <w:proofErr w:type="spellEnd"/>
      <w:r>
        <w:t xml:space="preserve"> device may operate on (or switch to) any of the following sub-states:</w:t>
      </w:r>
    </w:p>
    <w:p w14:paraId="389EA565" w14:textId="77777777" w:rsidR="00B36905" w:rsidRDefault="00B36905" w:rsidP="00B36905">
      <w:pPr>
        <w:pStyle w:val="B1"/>
      </w:pPr>
      <w:r>
        <w:t>-</w:t>
      </w:r>
      <w:r>
        <w:tab/>
        <w:t xml:space="preserve">REPORT-ONLY (or READ-ONLY): in this sub-state the </w:t>
      </w:r>
      <w:proofErr w:type="spellStart"/>
      <w:r>
        <w:t>AIoT</w:t>
      </w:r>
      <w:proofErr w:type="spellEnd"/>
      <w:r>
        <w:t xml:space="preserve"> device is only supposed (or allowed) to report data, or read data that has been collected and/or stored, and report the data.</w:t>
      </w:r>
    </w:p>
    <w:p w14:paraId="393BF4A6" w14:textId="77777777" w:rsidR="00B36905" w:rsidRDefault="00B36905" w:rsidP="00B36905">
      <w:pPr>
        <w:pStyle w:val="B1"/>
      </w:pPr>
      <w:r>
        <w:lastRenderedPageBreak/>
        <w:t>-</w:t>
      </w:r>
      <w:r>
        <w:tab/>
        <w:t xml:space="preserve">In this sub-state the </w:t>
      </w:r>
      <w:proofErr w:type="spellStart"/>
      <w:r>
        <w:t>AIoT</w:t>
      </w:r>
      <w:proofErr w:type="spellEnd"/>
      <w:r>
        <w:t xml:space="preserve"> device may report data either due to the </w:t>
      </w:r>
      <w:proofErr w:type="spellStart"/>
      <w:r>
        <w:t>AIoT</w:t>
      </w:r>
      <w:proofErr w:type="spellEnd"/>
      <w:r>
        <w:t xml:space="preserve">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 xml:space="preserve">RECEIVE-ONLY (or WRITE-ONLY): in this sub-state, the </w:t>
      </w:r>
      <w:proofErr w:type="spellStart"/>
      <w:r>
        <w:t>AIoT</w:t>
      </w:r>
      <w:proofErr w:type="spellEnd"/>
      <w:r>
        <w:t xml:space="preserve"> device may only receive data and/or commands from the network, and/or from an application function (AF) via the network, but this </w:t>
      </w:r>
      <w:proofErr w:type="spellStart"/>
      <w:r>
        <w:t>AIoT</w:t>
      </w:r>
      <w:proofErr w:type="spellEnd"/>
      <w:r>
        <w:t xml:space="preserve"> device does not report any data itself. Additionally, the </w:t>
      </w:r>
      <w:proofErr w:type="spellStart"/>
      <w:r>
        <w:t>AIoT</w:t>
      </w:r>
      <w:proofErr w:type="spellEnd"/>
      <w:r>
        <w:t xml:space="preserve"> device may be permitted to store this received data. The </w:t>
      </w:r>
      <w:proofErr w:type="spellStart"/>
      <w:r>
        <w:t>AIoT</w:t>
      </w:r>
      <w:proofErr w:type="spellEnd"/>
      <w:r>
        <w:t xml:space="preserve"> device may acknowledge the receipt of the data and/or command but may not send data. As an example, the </w:t>
      </w:r>
      <w:proofErr w:type="spellStart"/>
      <w:r>
        <w:t>AIoT</w:t>
      </w:r>
      <w:proofErr w:type="spellEnd"/>
      <w:r>
        <w:t xml:space="preserve">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 xml:space="preserve">RECEIVE-and/or-EVENT-REPORT: in this sub-state the </w:t>
      </w:r>
      <w:proofErr w:type="spellStart"/>
      <w:r>
        <w:t>AIoT</w:t>
      </w:r>
      <w:proofErr w:type="spellEnd"/>
      <w:r>
        <w:t xml:space="preserve">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w:t>
      </w:r>
      <w:proofErr w:type="spellStart"/>
      <w:r>
        <w:t>AIoT</w:t>
      </w:r>
      <w:proofErr w:type="spellEnd"/>
      <w:r>
        <w:t xml:space="preserve">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 xml:space="preserve">In this sub-state, the </w:t>
      </w:r>
      <w:proofErr w:type="spellStart"/>
      <w:r>
        <w:t>AIoT</w:t>
      </w:r>
      <w:proofErr w:type="spellEnd"/>
      <w:r>
        <w:t xml:space="preserve">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 xml:space="preserve">Further details on how the above states may assist the service operations of </w:t>
      </w:r>
      <w:proofErr w:type="spellStart"/>
      <w:r>
        <w:t>AIoT</w:t>
      </w:r>
      <w:proofErr w:type="spellEnd"/>
      <w:r>
        <w:t xml:space="preserve"> devices is FFS.</w:t>
      </w:r>
    </w:p>
    <w:p w14:paraId="26D2F166" w14:textId="77777777" w:rsidR="00B36905" w:rsidRDefault="00B36905" w:rsidP="00B36905">
      <w:r>
        <w:t xml:space="preserve">The network may be configured to inform the </w:t>
      </w:r>
      <w:proofErr w:type="spellStart"/>
      <w:r>
        <w:t>AIoT</w:t>
      </w:r>
      <w:proofErr w:type="spellEnd"/>
      <w:r>
        <w:t xml:space="preserve"> device which state to start with, where this may be based on local policies or based on subscription information. As such, after validation of the </w:t>
      </w:r>
      <w:proofErr w:type="spellStart"/>
      <w:r>
        <w:t>AIoT</w:t>
      </w:r>
      <w:proofErr w:type="spellEnd"/>
      <w:r>
        <w:t xml:space="preserve"> device, the network may send a message, which may be part of the validation process or the registration process, to inform the </w:t>
      </w:r>
      <w:proofErr w:type="spellStart"/>
      <w:r>
        <w:t>AIoT</w:t>
      </w:r>
      <w:proofErr w:type="spellEnd"/>
      <w:r>
        <w:t xml:space="preserve"> device which state the </w:t>
      </w:r>
      <w:proofErr w:type="spellStart"/>
      <w:r>
        <w:t>AIoT</w:t>
      </w:r>
      <w:proofErr w:type="spellEnd"/>
      <w:r>
        <w:t xml:space="preserve"> device should start operating in. Alternatively, the </w:t>
      </w:r>
      <w:proofErr w:type="spellStart"/>
      <w:r>
        <w:t>AIoT</w:t>
      </w:r>
      <w:proofErr w:type="spellEnd"/>
      <w:r>
        <w:t xml:space="preserve">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 xml:space="preserve">Whether and how this solution can be applied to a group of </w:t>
      </w:r>
      <w:proofErr w:type="spellStart"/>
      <w:r>
        <w:t>AIoT</w:t>
      </w:r>
      <w:proofErr w:type="spellEnd"/>
      <w:r>
        <w:t xml:space="preserve"> devices is FFS.</w:t>
      </w:r>
    </w:p>
    <w:p w14:paraId="244280EE" w14:textId="77777777" w:rsidR="00B36905" w:rsidRPr="00F451BF" w:rsidRDefault="00B36905" w:rsidP="00B36905">
      <w:pPr>
        <w:pStyle w:val="Heading3"/>
      </w:pPr>
      <w:bookmarkStart w:id="1457" w:name="_Toc157534625"/>
      <w:bookmarkStart w:id="1458" w:name="_Toc157580451"/>
      <w:bookmarkStart w:id="1459" w:name="_Toc164844002"/>
      <w:bookmarkStart w:id="1460" w:name="_Toc164944637"/>
      <w:bookmarkStart w:id="1461" w:name="_Toc168318892"/>
      <w:bookmarkStart w:id="1462" w:name="_Toc168319408"/>
      <w:bookmarkStart w:id="1463" w:name="_Toc168319663"/>
      <w:bookmarkStart w:id="1464" w:name="_Toc168319918"/>
      <w:bookmarkStart w:id="1465" w:name="_Toc168320172"/>
      <w:bookmarkStart w:id="1466" w:name="_Toc168559828"/>
      <w:bookmarkStart w:id="1467" w:name="_Toc175890878"/>
      <w:bookmarkStart w:id="1468" w:name="_Toc180645826"/>
      <w:bookmarkStart w:id="1469" w:name="_Toc183616759"/>
      <w:r w:rsidRPr="00F451BF">
        <w:t>6.</w:t>
      </w:r>
      <w:r>
        <w:t>15</w:t>
      </w:r>
      <w:r w:rsidRPr="00F451BF">
        <w:t>.2</w:t>
      </w:r>
      <w:r w:rsidRPr="00F451BF">
        <w:tab/>
        <w:t>Procedure</w:t>
      </w:r>
      <w:bookmarkEnd w:id="1457"/>
      <w:bookmarkEnd w:id="1458"/>
      <w:r w:rsidRPr="00F451BF">
        <w:t xml:space="preserve"> for State Toggling in </w:t>
      </w:r>
      <w:proofErr w:type="spellStart"/>
      <w:r w:rsidRPr="00F451BF">
        <w:t>AIoT</w:t>
      </w:r>
      <w:proofErr w:type="spellEnd"/>
      <w:r w:rsidRPr="00F451BF">
        <w:t xml:space="preserve"> Devices</w:t>
      </w:r>
      <w:bookmarkEnd w:id="1459"/>
      <w:bookmarkEnd w:id="1460"/>
      <w:bookmarkEnd w:id="1461"/>
      <w:bookmarkEnd w:id="1462"/>
      <w:bookmarkEnd w:id="1463"/>
      <w:bookmarkEnd w:id="1464"/>
      <w:bookmarkEnd w:id="1465"/>
      <w:bookmarkEnd w:id="1466"/>
      <w:bookmarkEnd w:id="1467"/>
      <w:bookmarkEnd w:id="1468"/>
      <w:bookmarkEnd w:id="1469"/>
    </w:p>
    <w:p w14:paraId="2658FB16" w14:textId="77777777" w:rsidR="00B36905" w:rsidRDefault="00B36905" w:rsidP="00B36905">
      <w:r>
        <w:t xml:space="preserve">An </w:t>
      </w:r>
      <w:proofErr w:type="spellStart"/>
      <w:r>
        <w:t>AIoT</w:t>
      </w:r>
      <w:proofErr w:type="spellEnd"/>
      <w:r>
        <w:t xml:space="preserve"> device may operate in any of the states described in clause 6.15.1.2. This clause proposes a method by which the network can toggle the </w:t>
      </w:r>
      <w:proofErr w:type="spellStart"/>
      <w:r>
        <w:t>AIoT</w:t>
      </w:r>
      <w:proofErr w:type="spellEnd"/>
      <w:r>
        <w:t xml:space="preserve"> device state by issuing a command such that the </w:t>
      </w:r>
      <w:proofErr w:type="spellStart"/>
      <w:r>
        <w:t>AIoT</w:t>
      </w:r>
      <w:proofErr w:type="spellEnd"/>
      <w:r>
        <w:t xml:space="preserve"> device will transition from one state to another. Toggling the state of an </w:t>
      </w:r>
      <w:proofErr w:type="spellStart"/>
      <w:r>
        <w:t>AIoT</w:t>
      </w:r>
      <w:proofErr w:type="spellEnd"/>
      <w:r>
        <w:t xml:space="preserve"> device may be useful e.g. after the </w:t>
      </w:r>
      <w:proofErr w:type="spellStart"/>
      <w:r>
        <w:t>AIoT</w:t>
      </w:r>
      <w:proofErr w:type="spellEnd"/>
      <w:r>
        <w:t xml:space="preserve"> device has been validated by the network for the </w:t>
      </w:r>
      <w:proofErr w:type="spellStart"/>
      <w:r>
        <w:t>AIoT</w:t>
      </w:r>
      <w:proofErr w:type="spellEnd"/>
      <w:r>
        <w:t xml:space="preserve"> device to know how it should respond to an inventory or read/write command. For example, the </w:t>
      </w:r>
      <w:proofErr w:type="spellStart"/>
      <w:r>
        <w:t>AIoT</w:t>
      </w:r>
      <w:proofErr w:type="spellEnd"/>
      <w:r>
        <w:t xml:space="preserve">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 xml:space="preserve">The main proposal in this clause is that the network should inform the </w:t>
      </w:r>
      <w:proofErr w:type="spellStart"/>
      <w:r>
        <w:t>AIoT</w:t>
      </w:r>
      <w:proofErr w:type="spellEnd"/>
      <w:r>
        <w:t xml:space="preserve"> device to change its expected behaviour or set of functions, where each set of functions or expected behaviour may correspond to a well-known action or behaviour. A network entity (e.g. AMF) subscribes to the UDM for getting events related to a requirement to toggle an </w:t>
      </w:r>
      <w:proofErr w:type="spellStart"/>
      <w:r>
        <w:t>AIoT</w:t>
      </w:r>
      <w:proofErr w:type="spellEnd"/>
      <w:r>
        <w:t xml:space="preserve"> device state. NAS related signalling is supported, which could be a specific version of the NAS protocol for </w:t>
      </w:r>
      <w:proofErr w:type="spellStart"/>
      <w:r>
        <w:t>AIoT</w:t>
      </w:r>
      <w:proofErr w:type="spellEnd"/>
      <w:r>
        <w:t xml:space="preserve">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DengXian"/>
        </w:rPr>
      </w:pPr>
      <w:r w:rsidRPr="00D32E78">
        <w:object w:dxaOrig="12036" w:dyaOrig="8940" w14:anchorId="06283315">
          <v:shape id="_x0000_i1073" type="#_x0000_t75" style="width:455.25pt;height:338.25pt" o:ole="">
            <v:imagedata r:id="rId106" o:title=""/>
          </v:shape>
          <o:OLEObject Type="Embed" ProgID="Visio.Drawing.15" ShapeID="_x0000_i1073" DrawAspect="Content" ObjectID="_1794390851" r:id="rId107"/>
        </w:object>
      </w:r>
    </w:p>
    <w:p w14:paraId="6D2156CC" w14:textId="77777777" w:rsidR="00B36905" w:rsidRPr="00D32E78" w:rsidRDefault="00B36905" w:rsidP="00B36905">
      <w:pPr>
        <w:pStyle w:val="TF"/>
      </w:pPr>
      <w:r w:rsidRPr="00D32E78">
        <w:t xml:space="preserve">Figure 6.15.2-1: Procedure to support toggling of states in an </w:t>
      </w:r>
      <w:proofErr w:type="spellStart"/>
      <w:r w:rsidRPr="00D32E78">
        <w:t>AIoT</w:t>
      </w:r>
      <w:proofErr w:type="spellEnd"/>
      <w:r w:rsidRPr="00D32E78">
        <w:t xml:space="preserve"> device</w:t>
      </w:r>
    </w:p>
    <w:p w14:paraId="330BB0D8" w14:textId="77777777" w:rsidR="00B36905" w:rsidRDefault="00B36905" w:rsidP="00B36905">
      <w:pPr>
        <w:rPr>
          <w:rFonts w:eastAsia="Gulim"/>
        </w:rPr>
      </w:pPr>
      <w:r>
        <w:rPr>
          <w:rFonts w:eastAsia="Gulim"/>
        </w:rPr>
        <w:t xml:space="preserve">The procedure in Figure 6.15.2-1 to support toggling of states in an </w:t>
      </w:r>
      <w:proofErr w:type="spellStart"/>
      <w:r>
        <w:rPr>
          <w:rFonts w:eastAsia="Gulim"/>
        </w:rPr>
        <w:t>AIoT</w:t>
      </w:r>
      <w:proofErr w:type="spellEnd"/>
      <w:r>
        <w:rPr>
          <w:rFonts w:eastAsia="Gulim"/>
        </w:rPr>
        <w:t xml:space="preserve">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 xml:space="preserve">The AF discovers the capability of the NEF exposure service, in particular the service to toggle the </w:t>
      </w:r>
      <w:proofErr w:type="spellStart"/>
      <w:r>
        <w:rPr>
          <w:rFonts w:eastAsia="Gulim"/>
        </w:rPr>
        <w:t>AIoT</w:t>
      </w:r>
      <w:proofErr w:type="spellEnd"/>
      <w:r>
        <w:rPr>
          <w:rFonts w:eastAsia="Gulim"/>
        </w:rPr>
        <w:t xml:space="preserve"> device state.</w:t>
      </w:r>
    </w:p>
    <w:p w14:paraId="3313517B" w14:textId="77777777" w:rsidR="00B36905" w:rsidRDefault="00B36905" w:rsidP="00B36905">
      <w:pPr>
        <w:pStyle w:val="B1"/>
        <w:rPr>
          <w:rFonts w:eastAsia="Gulim"/>
        </w:rPr>
      </w:pPr>
      <w:r>
        <w:rPr>
          <w:rFonts w:eastAsia="Gulim"/>
        </w:rPr>
        <w:t>2.</w:t>
      </w:r>
      <w:r>
        <w:rPr>
          <w:rFonts w:eastAsia="Gulim"/>
        </w:rPr>
        <w:tab/>
        <w:t xml:space="preserve">The AF provides a request to the NEF to toggle the </w:t>
      </w:r>
      <w:proofErr w:type="spellStart"/>
      <w:r>
        <w:rPr>
          <w:rFonts w:eastAsia="Gulim"/>
        </w:rPr>
        <w:t>AIoT</w:t>
      </w:r>
      <w:proofErr w:type="spellEnd"/>
      <w:r>
        <w:rPr>
          <w:rFonts w:eastAsia="Gulim"/>
        </w:rPr>
        <w:t xml:space="preserve"> device's state. The AF identifies an </w:t>
      </w:r>
      <w:proofErr w:type="spellStart"/>
      <w:r>
        <w:rPr>
          <w:rFonts w:eastAsia="Gulim"/>
        </w:rPr>
        <w:t>AIoT</w:t>
      </w:r>
      <w:proofErr w:type="spellEnd"/>
      <w:r>
        <w:rPr>
          <w:rFonts w:eastAsia="Gulim"/>
        </w:rPr>
        <w:t xml:space="preserve"> device or group of </w:t>
      </w:r>
      <w:proofErr w:type="spellStart"/>
      <w:r>
        <w:rPr>
          <w:rFonts w:eastAsia="Gulim"/>
        </w:rPr>
        <w:t>AIoT</w:t>
      </w:r>
      <w:proofErr w:type="spellEnd"/>
      <w:r>
        <w:rPr>
          <w:rFonts w:eastAsia="Gulim"/>
        </w:rPr>
        <w:t xml:space="preserve"> devices in the request. The request also provides a clear indication that what is needed is to toggle an </w:t>
      </w:r>
      <w:proofErr w:type="spellStart"/>
      <w:r>
        <w:rPr>
          <w:rFonts w:eastAsia="Gulim"/>
        </w:rPr>
        <w:t>AIoT</w:t>
      </w:r>
      <w:proofErr w:type="spellEnd"/>
      <w:r>
        <w:rPr>
          <w:rFonts w:eastAsia="Gulim"/>
        </w:rPr>
        <w:t xml:space="preserve"> device(s)'s state(s) and as such the target state(s) is/are indicated. The current </w:t>
      </w:r>
      <w:proofErr w:type="spellStart"/>
      <w:r>
        <w:rPr>
          <w:rFonts w:eastAsia="Gulim"/>
        </w:rPr>
        <w:t>AIoT</w:t>
      </w:r>
      <w:proofErr w:type="spellEnd"/>
      <w:r>
        <w:rPr>
          <w:rFonts w:eastAsia="Gulim"/>
        </w:rPr>
        <w:t xml:space="preserve">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 xml:space="preserve">A single </w:t>
      </w:r>
      <w:proofErr w:type="spellStart"/>
      <w:r>
        <w:rPr>
          <w:rFonts w:eastAsia="Gulim"/>
        </w:rPr>
        <w:t>AIoT</w:t>
      </w:r>
      <w:proofErr w:type="spellEnd"/>
      <w:r>
        <w:rPr>
          <w:rFonts w:eastAsia="Gulim"/>
        </w:rPr>
        <w:t xml:space="preserve"> device will be assumed in this solution hereafter but the solution can still apply to a group of </w:t>
      </w:r>
      <w:proofErr w:type="spellStart"/>
      <w:r>
        <w:rPr>
          <w:rFonts w:eastAsia="Gulim"/>
        </w:rPr>
        <w:t>AIoT</w:t>
      </w:r>
      <w:proofErr w:type="spellEnd"/>
      <w:r>
        <w:rPr>
          <w:rFonts w:eastAsia="Gulim"/>
        </w:rPr>
        <w:t xml:space="preserve"> devices.</w:t>
      </w:r>
    </w:p>
    <w:p w14:paraId="6334893C" w14:textId="77777777" w:rsidR="00B36905" w:rsidRDefault="00B36905" w:rsidP="00B36905">
      <w:pPr>
        <w:pStyle w:val="B1"/>
        <w:rPr>
          <w:rFonts w:eastAsia="Gulim"/>
        </w:rPr>
      </w:pPr>
      <w:r>
        <w:rPr>
          <w:rFonts w:eastAsia="Gulim"/>
        </w:rPr>
        <w:t>3.</w:t>
      </w:r>
      <w:r>
        <w:rPr>
          <w:rFonts w:eastAsia="Gulim"/>
        </w:rPr>
        <w:tab/>
        <w:t xml:space="preserve">The NEF communicates the request to toggle the </w:t>
      </w:r>
      <w:proofErr w:type="spellStart"/>
      <w:r>
        <w:rPr>
          <w:rFonts w:eastAsia="Gulim"/>
        </w:rPr>
        <w:t>AIoT</w:t>
      </w:r>
      <w:proofErr w:type="spellEnd"/>
      <w:r>
        <w:rPr>
          <w:rFonts w:eastAsia="Gulim"/>
        </w:rPr>
        <w:t xml:space="preserve"> device state with the UDM in order to verify if the AF is allowed to place such a request. The NEF may indicate the details of the request to toggle the </w:t>
      </w:r>
      <w:proofErr w:type="spellStart"/>
      <w:r>
        <w:rPr>
          <w:rFonts w:eastAsia="Gulim"/>
        </w:rPr>
        <w:t>AIoT</w:t>
      </w:r>
      <w:proofErr w:type="spellEnd"/>
      <w:r>
        <w:rPr>
          <w:rFonts w:eastAsia="Gulim"/>
        </w:rPr>
        <w:t xml:space="preserve">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 xml:space="preserve">The UDM determines which entity is responsible for this request, e.g. AMF, and communicates with such responsible entity to provide the request to toggle an </w:t>
      </w:r>
      <w:proofErr w:type="spellStart"/>
      <w:r>
        <w:rPr>
          <w:rFonts w:eastAsia="Gulim"/>
        </w:rPr>
        <w:t>AIoT</w:t>
      </w:r>
      <w:proofErr w:type="spellEnd"/>
      <w:r>
        <w:rPr>
          <w:rFonts w:eastAsia="Gulim"/>
        </w:rPr>
        <w:t xml:space="preserve">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 xml:space="preserve">It is FFS whether the AMF or any other 5GC NF stores information related to </w:t>
      </w:r>
      <w:proofErr w:type="spellStart"/>
      <w:r>
        <w:rPr>
          <w:rFonts w:eastAsia="Gulim"/>
        </w:rPr>
        <w:t>AIoT</w:t>
      </w:r>
      <w:proofErr w:type="spellEnd"/>
      <w:r>
        <w:rPr>
          <w:rFonts w:eastAsia="Gulim"/>
        </w:rPr>
        <w:t xml:space="preserve"> devices states.</w:t>
      </w:r>
    </w:p>
    <w:p w14:paraId="3E50CDCC" w14:textId="77777777" w:rsidR="00B36905" w:rsidRDefault="00B36905" w:rsidP="00B36905">
      <w:pPr>
        <w:pStyle w:val="B1"/>
        <w:rPr>
          <w:rFonts w:eastAsia="Gulim"/>
        </w:rPr>
      </w:pPr>
      <w:r>
        <w:rPr>
          <w:rFonts w:eastAsia="Gulim"/>
        </w:rPr>
        <w:t>6.</w:t>
      </w:r>
      <w:r>
        <w:rPr>
          <w:rFonts w:eastAsia="Gulim"/>
        </w:rPr>
        <w:tab/>
        <w:t xml:space="preserve">The AMF sends a NAS message to the </w:t>
      </w:r>
      <w:proofErr w:type="spellStart"/>
      <w:r>
        <w:rPr>
          <w:rFonts w:eastAsia="Gulim"/>
        </w:rPr>
        <w:t>AIoT</w:t>
      </w:r>
      <w:proofErr w:type="spellEnd"/>
      <w:r>
        <w:rPr>
          <w:rFonts w:eastAsia="Gulim"/>
        </w:rPr>
        <w:t xml:space="preserve"> device indicating the new state the </w:t>
      </w:r>
      <w:proofErr w:type="spellStart"/>
      <w:r>
        <w:rPr>
          <w:rFonts w:eastAsia="Gulim"/>
        </w:rPr>
        <w:t>AIoT</w:t>
      </w:r>
      <w:proofErr w:type="spellEnd"/>
      <w:r>
        <w:rPr>
          <w:rFonts w:eastAsia="Gulim"/>
        </w:rPr>
        <w:t xml:space="preserve"> device should transition to. Alternatively the request may be to report the current state of the </w:t>
      </w:r>
      <w:proofErr w:type="spellStart"/>
      <w:r>
        <w:rPr>
          <w:rFonts w:eastAsia="Gulim"/>
        </w:rPr>
        <w:t>AIoT</w:t>
      </w:r>
      <w:proofErr w:type="spellEnd"/>
      <w:r>
        <w:rPr>
          <w:rFonts w:eastAsia="Gulim"/>
        </w:rPr>
        <w:t xml:space="preserve"> device.</w:t>
      </w:r>
    </w:p>
    <w:p w14:paraId="3CF3D1C4" w14:textId="77777777" w:rsidR="00B36905" w:rsidRDefault="00B36905" w:rsidP="00B36905">
      <w:pPr>
        <w:pStyle w:val="EditorsNote"/>
        <w:rPr>
          <w:rFonts w:eastAsia="Gulim"/>
        </w:rPr>
      </w:pPr>
      <w:r>
        <w:rPr>
          <w:rFonts w:eastAsia="Gulim"/>
        </w:rPr>
        <w:t>Editor's note:</w:t>
      </w:r>
      <w:r>
        <w:rPr>
          <w:rFonts w:eastAsia="Gulim"/>
        </w:rPr>
        <w:tab/>
        <w:t xml:space="preserve">Whether a protocol different from NAS may be used to indicate the new state to the </w:t>
      </w:r>
      <w:proofErr w:type="spellStart"/>
      <w:r>
        <w:rPr>
          <w:rFonts w:eastAsia="Gulim"/>
        </w:rPr>
        <w:t>AIoT</w:t>
      </w:r>
      <w:proofErr w:type="spellEnd"/>
      <w:r>
        <w:rPr>
          <w:rFonts w:eastAsia="Gulim"/>
        </w:rPr>
        <w:t xml:space="preserve">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 xml:space="preserve">The </w:t>
      </w:r>
      <w:proofErr w:type="spellStart"/>
      <w:r>
        <w:rPr>
          <w:rFonts w:eastAsia="Gulim"/>
        </w:rPr>
        <w:t>AIoT</w:t>
      </w:r>
      <w:proofErr w:type="spellEnd"/>
      <w:r>
        <w:rPr>
          <w:rFonts w:eastAsia="Gulim"/>
        </w:rPr>
        <w:t xml:space="preserve"> device reports the result of the operation e.g. indicating if any state transition has been performed or reporting the current state of the </w:t>
      </w:r>
      <w:proofErr w:type="spellStart"/>
      <w:r>
        <w:rPr>
          <w:rFonts w:eastAsia="Gulim"/>
        </w:rPr>
        <w:t>AIoT</w:t>
      </w:r>
      <w:proofErr w:type="spellEnd"/>
      <w:r>
        <w:rPr>
          <w:rFonts w:eastAsia="Gulim"/>
        </w:rPr>
        <w:t xml:space="preserve"> device.</w:t>
      </w:r>
    </w:p>
    <w:p w14:paraId="0B3DD2A9" w14:textId="77777777" w:rsidR="00B36905" w:rsidRDefault="00B36905" w:rsidP="00B36905">
      <w:pPr>
        <w:pStyle w:val="B2"/>
        <w:rPr>
          <w:rFonts w:eastAsia="Gulim"/>
        </w:rPr>
      </w:pPr>
      <w:r>
        <w:rPr>
          <w:rFonts w:eastAsia="Gulim"/>
        </w:rPr>
        <w:t>7a.</w:t>
      </w:r>
      <w:r>
        <w:rPr>
          <w:rFonts w:eastAsia="Gulim"/>
        </w:rPr>
        <w:tab/>
        <w:t xml:space="preserve">The </w:t>
      </w:r>
      <w:proofErr w:type="spellStart"/>
      <w:r>
        <w:rPr>
          <w:rFonts w:eastAsia="Gulim"/>
        </w:rPr>
        <w:t>AIoT</w:t>
      </w:r>
      <w:proofErr w:type="spellEnd"/>
      <w:r>
        <w:rPr>
          <w:rFonts w:eastAsia="Gulim"/>
        </w:rPr>
        <w:t xml:space="preserve"> device transitions into a new state based on the request received from the network. This step assumes that the </w:t>
      </w:r>
      <w:proofErr w:type="spellStart"/>
      <w:r>
        <w:rPr>
          <w:rFonts w:eastAsia="Gulim"/>
        </w:rPr>
        <w:t>AIoT</w:t>
      </w:r>
      <w:proofErr w:type="spellEnd"/>
      <w:r>
        <w:rPr>
          <w:rFonts w:eastAsia="Gulim"/>
        </w:rPr>
        <w:t xml:space="preserve"> device has successfully toggled its state or that it can successfully do so. Otherwise if this is not possible then the </w:t>
      </w:r>
      <w:proofErr w:type="spellStart"/>
      <w:r>
        <w:rPr>
          <w:rFonts w:eastAsia="Gulim"/>
        </w:rPr>
        <w:t>AIoT</w:t>
      </w:r>
      <w:proofErr w:type="spellEnd"/>
      <w:r>
        <w:rPr>
          <w:rFonts w:eastAsia="Gulim"/>
        </w:rPr>
        <w:t xml:space="preserve">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 xml:space="preserve">Step 7a may occur before the </w:t>
      </w:r>
      <w:proofErr w:type="spellStart"/>
      <w:r>
        <w:rPr>
          <w:rFonts w:eastAsia="Gulim"/>
        </w:rPr>
        <w:t>AIoT</w:t>
      </w:r>
      <w:proofErr w:type="spellEnd"/>
      <w:r>
        <w:rPr>
          <w:rFonts w:eastAsia="Gulim"/>
        </w:rPr>
        <w:t xml:space="preserve">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 xml:space="preserve">The responsible entity in step 5 (e.g. AMF) sends the result of the request to the source NF i.e. the UDM. The result may be that the </w:t>
      </w:r>
      <w:proofErr w:type="spellStart"/>
      <w:r>
        <w:rPr>
          <w:rFonts w:eastAsia="Gulim"/>
        </w:rPr>
        <w:t>AIoT</w:t>
      </w:r>
      <w:proofErr w:type="spellEnd"/>
      <w:r>
        <w:rPr>
          <w:rFonts w:eastAsia="Gulim"/>
        </w:rPr>
        <w:t xml:space="preserve"> device has changed its state or not, and the result may contain the </w:t>
      </w:r>
      <w:proofErr w:type="spellStart"/>
      <w:r>
        <w:rPr>
          <w:rFonts w:eastAsia="Gulim"/>
        </w:rPr>
        <w:t>AIoT</w:t>
      </w:r>
      <w:proofErr w:type="spellEnd"/>
      <w:r>
        <w:rPr>
          <w:rFonts w:eastAsia="Gulim"/>
        </w:rPr>
        <w:t xml:space="preserve"> device's current state (which may be a new state e.g. in the case that the </w:t>
      </w:r>
      <w:proofErr w:type="spellStart"/>
      <w:r>
        <w:rPr>
          <w:rFonts w:eastAsia="Gulim"/>
        </w:rPr>
        <w:t>AIoT</w:t>
      </w:r>
      <w:proofErr w:type="spellEnd"/>
      <w:r>
        <w:rPr>
          <w:rFonts w:eastAsia="Gulim"/>
        </w:rPr>
        <w:t xml:space="preserve"> device has changed its state, or any other state such as the state that the </w:t>
      </w:r>
      <w:proofErr w:type="spellStart"/>
      <w:r>
        <w:rPr>
          <w:rFonts w:eastAsia="Gulim"/>
        </w:rPr>
        <w:t>AIoT</w:t>
      </w:r>
      <w:proofErr w:type="spellEnd"/>
      <w:r>
        <w:rPr>
          <w:rFonts w:eastAsia="Gulim"/>
        </w:rPr>
        <w:t xml:space="preserve">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 xml:space="preserve">The responsible entity in step 5 (e.g. AMF) updates the </w:t>
      </w:r>
      <w:proofErr w:type="spellStart"/>
      <w:r>
        <w:rPr>
          <w:rFonts w:eastAsia="Gulim"/>
        </w:rPr>
        <w:t>AIoT</w:t>
      </w:r>
      <w:proofErr w:type="spellEnd"/>
      <w:r>
        <w:rPr>
          <w:rFonts w:eastAsia="Gulim"/>
        </w:rPr>
        <w:t xml:space="preserve"> device's state or context to reflect the new </w:t>
      </w:r>
      <w:proofErr w:type="spellStart"/>
      <w:r>
        <w:rPr>
          <w:rFonts w:eastAsia="Gulim"/>
        </w:rPr>
        <w:t>AIoT</w:t>
      </w:r>
      <w:proofErr w:type="spellEnd"/>
      <w:r>
        <w:rPr>
          <w:rFonts w:eastAsia="Gulim"/>
        </w:rPr>
        <w:t xml:space="preserve"> device state, based on the operation or result indicated by the </w:t>
      </w:r>
      <w:proofErr w:type="spellStart"/>
      <w:r>
        <w:rPr>
          <w:rFonts w:eastAsia="Gulim"/>
        </w:rPr>
        <w:t>AIoT</w:t>
      </w:r>
      <w:proofErr w:type="spellEnd"/>
      <w:r>
        <w:rPr>
          <w:rFonts w:eastAsia="Gulim"/>
        </w:rPr>
        <w:t xml:space="preserve"> device. If the operation or result is successful, then the responsible entity in step 5 (e.g. AMF) can update the </w:t>
      </w:r>
      <w:proofErr w:type="spellStart"/>
      <w:r>
        <w:rPr>
          <w:rFonts w:eastAsia="Gulim"/>
        </w:rPr>
        <w:t>AIoT</w:t>
      </w:r>
      <w:proofErr w:type="spellEnd"/>
      <w:r>
        <w:rPr>
          <w:rFonts w:eastAsia="Gulim"/>
        </w:rPr>
        <w:t xml:space="preserve"> device's state, otherwise the </w:t>
      </w:r>
      <w:proofErr w:type="spellStart"/>
      <w:r>
        <w:rPr>
          <w:rFonts w:eastAsia="Gulim"/>
        </w:rPr>
        <w:t>AIoT</w:t>
      </w:r>
      <w:proofErr w:type="spellEnd"/>
      <w:r>
        <w:rPr>
          <w:rFonts w:eastAsia="Gulim"/>
        </w:rPr>
        <w:t xml:space="preserve">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 xml:space="preserve">The UDM indicates the result of the request to update a </w:t>
      </w:r>
      <w:proofErr w:type="spellStart"/>
      <w:r>
        <w:rPr>
          <w:rFonts w:eastAsia="Gulim"/>
        </w:rPr>
        <w:t>AIoT</w:t>
      </w:r>
      <w:proofErr w:type="spellEnd"/>
      <w:r>
        <w:rPr>
          <w:rFonts w:eastAsia="Gulim"/>
        </w:rPr>
        <w:t xml:space="preserve"> device state (or to report the current state of the </w:t>
      </w:r>
      <w:proofErr w:type="spellStart"/>
      <w:r>
        <w:rPr>
          <w:rFonts w:eastAsia="Gulim"/>
        </w:rPr>
        <w:t>AIoT</w:t>
      </w:r>
      <w:proofErr w:type="spellEnd"/>
      <w:r>
        <w:rPr>
          <w:rFonts w:eastAsia="Gulim"/>
        </w:rPr>
        <w:t xml:space="preserve">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 xml:space="preserve">The NEF indicates the result of the operation e.g. the result to toggle the </w:t>
      </w:r>
      <w:proofErr w:type="spellStart"/>
      <w:r>
        <w:rPr>
          <w:rFonts w:eastAsia="Gulim"/>
        </w:rPr>
        <w:t>AIoT</w:t>
      </w:r>
      <w:proofErr w:type="spellEnd"/>
      <w:r>
        <w:rPr>
          <w:rFonts w:eastAsia="Gulim"/>
        </w:rPr>
        <w:t xml:space="preserve"> device state or to report the current </w:t>
      </w:r>
      <w:proofErr w:type="spellStart"/>
      <w:r>
        <w:rPr>
          <w:rFonts w:eastAsia="Gulim"/>
        </w:rPr>
        <w:t>AIoT</w:t>
      </w:r>
      <w:proofErr w:type="spellEnd"/>
      <w:r>
        <w:rPr>
          <w:rFonts w:eastAsia="Gulim"/>
        </w:rPr>
        <w:t xml:space="preserve"> device state.</w:t>
      </w:r>
    </w:p>
    <w:p w14:paraId="7D963FE8" w14:textId="77777777" w:rsidR="00B36905" w:rsidRPr="00F451BF" w:rsidRDefault="00B36905" w:rsidP="00B36905">
      <w:pPr>
        <w:pStyle w:val="Heading3"/>
        <w:rPr>
          <w:lang w:eastAsia="zh-CN"/>
        </w:rPr>
      </w:pPr>
      <w:bookmarkStart w:id="1470" w:name="_Toc157534626"/>
      <w:bookmarkStart w:id="1471" w:name="_Toc157580452"/>
      <w:bookmarkStart w:id="1472" w:name="_Toc164844003"/>
      <w:bookmarkStart w:id="1473" w:name="_Toc164944638"/>
      <w:bookmarkStart w:id="1474" w:name="_Toc168318893"/>
      <w:bookmarkStart w:id="1475" w:name="_Toc168319409"/>
      <w:bookmarkStart w:id="1476" w:name="_Toc168319664"/>
      <w:bookmarkStart w:id="1477" w:name="_Toc168319919"/>
      <w:bookmarkStart w:id="1478" w:name="_Toc168320173"/>
      <w:bookmarkStart w:id="1479" w:name="_Toc168559829"/>
      <w:bookmarkStart w:id="1480" w:name="_Toc175890879"/>
      <w:bookmarkStart w:id="1481" w:name="_Toc180645827"/>
      <w:bookmarkStart w:id="1482" w:name="_Toc183616760"/>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r w:rsidRPr="00F451BF">
        <w:rPr>
          <w:rFonts w:eastAsia="DengXian"/>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Heading2"/>
      </w:pPr>
      <w:bookmarkStart w:id="1483" w:name="_Toc164844004"/>
      <w:bookmarkStart w:id="1484" w:name="_Toc164944639"/>
      <w:bookmarkStart w:id="1485" w:name="_Toc168318894"/>
      <w:bookmarkStart w:id="1486" w:name="_Toc168319410"/>
      <w:bookmarkStart w:id="1487" w:name="_Toc168319665"/>
      <w:bookmarkStart w:id="1488" w:name="_Toc168319920"/>
      <w:bookmarkStart w:id="1489" w:name="_Toc168320174"/>
      <w:bookmarkStart w:id="1490" w:name="_Toc168559830"/>
      <w:bookmarkStart w:id="1491" w:name="_Toc175890880"/>
      <w:bookmarkStart w:id="1492" w:name="_Toc180645828"/>
      <w:bookmarkStart w:id="1493" w:name="_Toc183616761"/>
      <w:r w:rsidRPr="00C57D5C">
        <w:t>6.</w:t>
      </w:r>
      <w:r>
        <w:t>16</w:t>
      </w:r>
      <w:r w:rsidRPr="00C57D5C">
        <w:tab/>
        <w:t>Solution #</w:t>
      </w:r>
      <w:r>
        <w:t>16</w:t>
      </w:r>
      <w:r w:rsidRPr="00C57D5C">
        <w:t xml:space="preserve">: </w:t>
      </w:r>
      <w:proofErr w:type="spellStart"/>
      <w:r w:rsidRPr="00C57D5C">
        <w:t>AIoT</w:t>
      </w:r>
      <w:proofErr w:type="spellEnd"/>
      <w:r w:rsidRPr="00C57D5C">
        <w:t xml:space="preserve"> Registration/Onboarding</w:t>
      </w:r>
      <w:bookmarkEnd w:id="1483"/>
      <w:bookmarkEnd w:id="1484"/>
      <w:bookmarkEnd w:id="1485"/>
      <w:bookmarkEnd w:id="1486"/>
      <w:bookmarkEnd w:id="1487"/>
      <w:bookmarkEnd w:id="1488"/>
      <w:bookmarkEnd w:id="1489"/>
      <w:bookmarkEnd w:id="1490"/>
      <w:bookmarkEnd w:id="1491"/>
      <w:bookmarkEnd w:id="1492"/>
      <w:bookmarkEnd w:id="1493"/>
    </w:p>
    <w:p w14:paraId="682E37EB" w14:textId="77777777" w:rsidR="00B36905" w:rsidRPr="00C57D5C" w:rsidRDefault="00B36905" w:rsidP="00B36905">
      <w:pPr>
        <w:pStyle w:val="Heading3"/>
      </w:pPr>
      <w:bookmarkStart w:id="1494" w:name="_Toc164844005"/>
      <w:bookmarkStart w:id="1495" w:name="_Toc164944640"/>
      <w:bookmarkStart w:id="1496" w:name="_Toc168318895"/>
      <w:bookmarkStart w:id="1497" w:name="_Toc168319411"/>
      <w:bookmarkStart w:id="1498" w:name="_Toc168319666"/>
      <w:bookmarkStart w:id="1499" w:name="_Toc168319921"/>
      <w:bookmarkStart w:id="1500" w:name="_Toc168320175"/>
      <w:bookmarkStart w:id="1501" w:name="_Toc168559831"/>
      <w:bookmarkStart w:id="1502" w:name="_Toc175890881"/>
      <w:bookmarkStart w:id="1503" w:name="_Toc180645829"/>
      <w:bookmarkStart w:id="1504" w:name="_Toc183616762"/>
      <w:r w:rsidRPr="00C57D5C">
        <w:t>6.</w:t>
      </w:r>
      <w:r>
        <w:t>16</w:t>
      </w:r>
      <w:r w:rsidRPr="00C57D5C">
        <w:t>.1</w:t>
      </w:r>
      <w:r w:rsidRPr="00C57D5C">
        <w:tab/>
        <w:t>Description</w:t>
      </w:r>
      <w:bookmarkEnd w:id="1494"/>
      <w:bookmarkEnd w:id="1495"/>
      <w:bookmarkEnd w:id="1496"/>
      <w:bookmarkEnd w:id="1497"/>
      <w:bookmarkEnd w:id="1498"/>
      <w:bookmarkEnd w:id="1499"/>
      <w:bookmarkEnd w:id="1500"/>
      <w:bookmarkEnd w:id="1501"/>
      <w:bookmarkEnd w:id="1502"/>
      <w:bookmarkEnd w:id="1503"/>
      <w:bookmarkEnd w:id="1504"/>
    </w:p>
    <w:p w14:paraId="50241BF2" w14:textId="6B32ED61" w:rsidR="00B36905" w:rsidRDefault="00B36905" w:rsidP="00B36905">
      <w:pPr>
        <w:rPr>
          <w:rFonts w:eastAsia="DengXian"/>
        </w:rPr>
      </w:pPr>
      <w:r>
        <w:rPr>
          <w:rFonts w:eastAsia="DengXian"/>
        </w:rPr>
        <w:t>This solution address</w:t>
      </w:r>
      <w:r w:rsidR="000A1222">
        <w:rPr>
          <w:rFonts w:eastAsia="DengXian"/>
        </w:rPr>
        <w:t>es</w:t>
      </w:r>
      <w:r>
        <w:rPr>
          <w:rFonts w:eastAsia="DengXian"/>
        </w:rPr>
        <w:t xml:space="preserve"> the part of KI#2 related to the </w:t>
      </w:r>
      <w:proofErr w:type="spellStart"/>
      <w:r>
        <w:rPr>
          <w:rFonts w:eastAsia="DengXian"/>
        </w:rPr>
        <w:t>AIoT</w:t>
      </w:r>
      <w:proofErr w:type="spellEnd"/>
      <w:r>
        <w:rPr>
          <w:rFonts w:eastAsia="DengXian"/>
        </w:rPr>
        <w:t xml:space="preserve"> device registration/onboarding. The first bullet and NOTE</w:t>
      </w:r>
      <w:r w:rsidR="0090491D">
        <w:rPr>
          <w:rFonts w:eastAsia="DengXian"/>
        </w:rPr>
        <w:t> </w:t>
      </w:r>
      <w:r>
        <w:rPr>
          <w:rFonts w:eastAsia="DengXian"/>
        </w:rPr>
        <w:t>1 in solution#1</w:t>
      </w:r>
      <w:r w:rsidR="0090491D">
        <w:rPr>
          <w:rFonts w:eastAsia="DengXian"/>
        </w:rPr>
        <w:t xml:space="preserve"> of </w:t>
      </w:r>
      <w:r>
        <w:rPr>
          <w:rFonts w:eastAsia="DengXian"/>
        </w:rPr>
        <w:t>clause 6.1.2 mention the onboarding and parameter provisioning. This solution provides a procedure to achieve this.</w:t>
      </w:r>
    </w:p>
    <w:p w14:paraId="1450EA22" w14:textId="7F5DAB7D" w:rsidR="00B36905" w:rsidRDefault="00B36905" w:rsidP="00B36905">
      <w:pPr>
        <w:rPr>
          <w:rFonts w:eastAsia="DengXian"/>
        </w:rPr>
      </w:pPr>
      <w:r>
        <w:rPr>
          <w:rFonts w:eastAsia="DengXian"/>
        </w:rPr>
        <w:t xml:space="preserve">The relation between this solution and solution 1, is that this solution will provide means to securely authenticate the </w:t>
      </w:r>
      <w:proofErr w:type="spellStart"/>
      <w:r>
        <w:rPr>
          <w:rFonts w:eastAsia="DengXian"/>
        </w:rPr>
        <w:t>AIoT</w:t>
      </w:r>
      <w:proofErr w:type="spellEnd"/>
      <w:r>
        <w:rPr>
          <w:rFonts w:eastAsia="DengXian"/>
        </w:rPr>
        <w:t xml:space="preserve"> device and provision the </w:t>
      </w:r>
      <w:proofErr w:type="spellStart"/>
      <w:r>
        <w:rPr>
          <w:rFonts w:eastAsia="DengXian"/>
        </w:rPr>
        <w:t>AIoT</w:t>
      </w:r>
      <w:proofErr w:type="spellEnd"/>
      <w:r>
        <w:rPr>
          <w:rFonts w:eastAsia="DengXian"/>
        </w:rPr>
        <w:t xml:space="preserve"> with necessary parameters to control the temporary ID as described in solution 1 i.e. an efficient way to generate new temporary ID and to enable </w:t>
      </w:r>
      <w:proofErr w:type="spellStart"/>
      <w:r>
        <w:rPr>
          <w:rFonts w:eastAsia="DengXian"/>
        </w:rPr>
        <w:t>AIoT</w:t>
      </w:r>
      <w:proofErr w:type="spellEnd"/>
      <w:r>
        <w:rPr>
          <w:rFonts w:eastAsia="DengXian"/>
        </w:rPr>
        <w:t xml:space="preserve"> device privacy protection. The proposed onboarding procedure requires minimum three messages to be sent over the radio interface, but the following Inventory and command procedures can be achieved with only two messages (one DL trigger + one UL) and fulfil the SA</w:t>
      </w:r>
      <w:r w:rsidR="0090491D">
        <w:rPr>
          <w:rFonts w:eastAsia="DengXian"/>
        </w:rPr>
        <w:t> WG</w:t>
      </w:r>
      <w:r>
        <w:rPr>
          <w:rFonts w:eastAsia="DengXian"/>
        </w:rPr>
        <w:t xml:space="preserve">1 requirement in clause 5.2.6 of </w:t>
      </w:r>
      <w:r w:rsidR="004B3399">
        <w:rPr>
          <w:rFonts w:eastAsia="DengXian"/>
        </w:rPr>
        <w:t>TS 22.369 [</w:t>
      </w:r>
      <w:r>
        <w:rPr>
          <w:rFonts w:eastAsia="DengXian"/>
        </w:rPr>
        <w:t>2]:</w:t>
      </w:r>
    </w:p>
    <w:p w14:paraId="7F32DE4F" w14:textId="77777777" w:rsidR="00B36905" w:rsidRPr="00D32E78" w:rsidRDefault="00B36905" w:rsidP="00B36905">
      <w:pPr>
        <w:pStyle w:val="B1"/>
        <w:rPr>
          <w:rFonts w:eastAsia="DengXian"/>
          <w:i/>
          <w:iCs/>
        </w:rPr>
      </w:pPr>
      <w:r w:rsidRPr="00D32E78">
        <w:rPr>
          <w:rFonts w:eastAsia="DengXian"/>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r w:rsidR="000A1222">
        <w:t> </w:t>
      </w:r>
      <w:r w:rsidR="000A1222" w:rsidRPr="008405AF">
        <w:t>1</w:t>
      </w:r>
      <w:r>
        <w:t>:</w:t>
      </w:r>
      <w:r>
        <w:tab/>
        <w:t xml:space="preserve">The actual number of physical messages sent over the radio interface between </w:t>
      </w:r>
      <w:proofErr w:type="spellStart"/>
      <w:r>
        <w:t>AIoT</w:t>
      </w:r>
      <w:proofErr w:type="spellEnd"/>
      <w:r>
        <w:t xml:space="preserve"> device and Reader depends on the RAN design. The numbers used above should be seen as the number of logical messages between the </w:t>
      </w:r>
      <w:proofErr w:type="spellStart"/>
      <w:r>
        <w:t>AIoT</w:t>
      </w:r>
      <w:proofErr w:type="spellEnd"/>
      <w:r>
        <w:t xml:space="preserve"> device and Reader.</w:t>
      </w:r>
    </w:p>
    <w:p w14:paraId="305CAC6D" w14:textId="77777777" w:rsidR="00B36905" w:rsidRDefault="00B36905" w:rsidP="00B36905">
      <w:r>
        <w:t xml:space="preserve">As the CN NF would get the information of all </w:t>
      </w:r>
      <w:proofErr w:type="spellStart"/>
      <w:r>
        <w:t>AIoT</w:t>
      </w:r>
      <w:proofErr w:type="spellEnd"/>
      <w:r>
        <w:t xml:space="preserve">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 xml:space="preserve">The </w:t>
      </w:r>
      <w:proofErr w:type="spellStart"/>
      <w:r>
        <w:t>AIoT</w:t>
      </w:r>
      <w:proofErr w:type="spellEnd"/>
      <w:r>
        <w:t xml:space="preserve"> device is not capable to initiate the registration procedure. The Network will trigger </w:t>
      </w:r>
      <w:proofErr w:type="spellStart"/>
      <w:r>
        <w:t>AIoT</w:t>
      </w:r>
      <w:proofErr w:type="spellEnd"/>
      <w:r>
        <w:t xml:space="preserve"> devices to register.</w:t>
      </w:r>
    </w:p>
    <w:p w14:paraId="671E522A" w14:textId="77777777" w:rsidR="00B36905" w:rsidRDefault="00B36905" w:rsidP="00B36905">
      <w:pPr>
        <w:pStyle w:val="B1"/>
      </w:pPr>
      <w:r>
        <w:lastRenderedPageBreak/>
        <w:t>-</w:t>
      </w:r>
      <w:r>
        <w:tab/>
        <w:t xml:space="preserve">The </w:t>
      </w:r>
      <w:proofErr w:type="spellStart"/>
      <w:r>
        <w:t>AIoT</w:t>
      </w:r>
      <w:proofErr w:type="spellEnd"/>
      <w:r>
        <w:t xml:space="preserve"> reader (UE or Base station) periodically or on-demand broadcasts a message, Registration poll message, that triggers nearby unregistered </w:t>
      </w:r>
      <w:proofErr w:type="spellStart"/>
      <w:r>
        <w:t>AIoT</w:t>
      </w:r>
      <w:proofErr w:type="spellEnd"/>
      <w:r>
        <w:t xml:space="preserve"> device(s) to respond. The Registration poll message is assumed to be non-</w:t>
      </w:r>
      <w:proofErr w:type="spellStart"/>
      <w:r>
        <w:t>AIoT</w:t>
      </w:r>
      <w:proofErr w:type="spellEnd"/>
      <w:r>
        <w:t xml:space="preserve"> device specific to allow all unregistered </w:t>
      </w:r>
      <w:proofErr w:type="spellStart"/>
      <w:r>
        <w:t>AIoT</w:t>
      </w:r>
      <w:proofErr w:type="spellEnd"/>
      <w:r>
        <w:t xml:space="preserve"> device(s) to respond in an area.</w:t>
      </w:r>
    </w:p>
    <w:p w14:paraId="1143129E" w14:textId="77777777" w:rsidR="00B36905" w:rsidRDefault="00B36905" w:rsidP="00B36905">
      <w:pPr>
        <w:pStyle w:val="B1"/>
      </w:pPr>
      <w:r>
        <w:t>-</w:t>
      </w:r>
      <w:r>
        <w:tab/>
        <w:t xml:space="preserve">An </w:t>
      </w:r>
      <w:proofErr w:type="spellStart"/>
      <w:r>
        <w:t>AIoT</w:t>
      </w:r>
      <w:proofErr w:type="spellEnd"/>
      <w:r>
        <w:t xml:space="preserve"> device does not respond to the Registration poll message if it is already registered in the network or the PLMN is not allowed.</w:t>
      </w:r>
    </w:p>
    <w:p w14:paraId="6BFD493B" w14:textId="78A7A790" w:rsidR="000A1222" w:rsidRPr="008405AF" w:rsidRDefault="000A1222" w:rsidP="000A1222">
      <w:pPr>
        <w:pStyle w:val="NO"/>
      </w:pPr>
      <w:r w:rsidRPr="008405AF">
        <w:t>NOTE</w:t>
      </w:r>
      <w:r>
        <w:t> </w:t>
      </w:r>
      <w:r w:rsidRPr="008405AF">
        <w:t>2:</w:t>
      </w:r>
      <w:r w:rsidR="0090491D">
        <w:tab/>
      </w:r>
      <w:r w:rsidRPr="008405AF">
        <w:t xml:space="preserve">There may not be a requirement to respond to a Registration poll message when already registered in the network. When concluding KI#2 it can be decided if an </w:t>
      </w:r>
      <w:proofErr w:type="spellStart"/>
      <w:r w:rsidRPr="008405AF">
        <w:t>AIoT</w:t>
      </w:r>
      <w:proofErr w:type="spellEnd"/>
      <w:r w:rsidRPr="008405AF">
        <w:t xml:space="preserve"> device should respond </w:t>
      </w:r>
      <w:r>
        <w:t>Regist</w:t>
      </w:r>
      <w:r w:rsidR="00CC1F82">
        <w:t>r</w:t>
      </w:r>
      <w:r>
        <w:t xml:space="preserve">ation poll message </w:t>
      </w:r>
      <w:r w:rsidRPr="008405AF">
        <w:t xml:space="preserve">if it has been a long time since </w:t>
      </w:r>
      <w:r>
        <w:t>last</w:t>
      </w:r>
      <w:r w:rsidRPr="008405AF">
        <w:t xml:space="preserve"> communication with the network i.e. Inventory or Command.</w:t>
      </w:r>
    </w:p>
    <w:p w14:paraId="6EEF452E" w14:textId="20CB8933" w:rsidR="000A1222" w:rsidRPr="008405AF" w:rsidRDefault="0008617D" w:rsidP="0008617D">
      <w:pPr>
        <w:pStyle w:val="B1"/>
      </w:pPr>
      <w:r w:rsidRPr="0008617D">
        <w:tab/>
      </w:r>
      <w:r w:rsidR="000A1222" w:rsidRPr="0008617D">
        <w:t>I</w:t>
      </w:r>
      <w:r w:rsidRPr="0008617D">
        <w:t>f</w:t>
      </w:r>
      <w:r w:rsidR="000A1222" w:rsidRPr="0008617D">
        <w:t xml:space="preserve"> the </w:t>
      </w:r>
      <w:proofErr w:type="spellStart"/>
      <w:r w:rsidR="000A1222" w:rsidRPr="0008617D">
        <w:t>AIoT</w:t>
      </w:r>
      <w:proofErr w:type="spellEnd"/>
      <w:r w:rsidR="000A1222" w:rsidRPr="0008617D">
        <w:t xml:space="preserve"> device is registered to a network but have not received any Registration poll message from this network for some time, then the </w:t>
      </w:r>
      <w:proofErr w:type="spellStart"/>
      <w:r w:rsidR="000A1222" w:rsidRPr="0008617D">
        <w:t>AIoT</w:t>
      </w:r>
      <w:proofErr w:type="spellEnd"/>
      <w:r w:rsidR="000A1222" w:rsidRPr="0008617D">
        <w:t xml:space="preserve"> device should consider itself unregistered and perform registration/onboarding with a new network after receiving a Registration poll message from this network.</w:t>
      </w:r>
    </w:p>
    <w:p w14:paraId="6C3DF383" w14:textId="287CAC5C" w:rsidR="000A1222" w:rsidRPr="008405AF" w:rsidRDefault="000A1222" w:rsidP="000A1222">
      <w:pPr>
        <w:pStyle w:val="NO"/>
      </w:pPr>
      <w:r w:rsidRPr="008405AF">
        <w:t>NOTE</w:t>
      </w:r>
      <w:r>
        <w:t> </w:t>
      </w:r>
      <w:r w:rsidRPr="008405AF">
        <w:t>3:</w:t>
      </w:r>
      <w:r w:rsidR="0090491D">
        <w:tab/>
      </w:r>
      <w:r w:rsidRPr="008405AF">
        <w:t>It canno</w:t>
      </w:r>
      <w:r w:rsidRPr="00E35890">
        <w:t xml:space="preserve">t be assumed that an </w:t>
      </w:r>
      <w:proofErr w:type="spellStart"/>
      <w:r w:rsidRPr="00E35890">
        <w:t>AIoT</w:t>
      </w:r>
      <w:proofErr w:type="spellEnd"/>
      <w:r w:rsidRPr="00E35890">
        <w:t xml:space="preserve"> device has a running clock to track time. However, an </w:t>
      </w:r>
      <w:proofErr w:type="spellStart"/>
      <w:r w:rsidRPr="00E35890">
        <w:t>AIoT</w:t>
      </w:r>
      <w:proofErr w:type="spellEnd"/>
      <w:r w:rsidRPr="00E35890">
        <w:t xml:space="preserve"> device could determine the lapsed time based on broadcasted time by the Reader.</w:t>
      </w:r>
    </w:p>
    <w:p w14:paraId="5CEECCAD" w14:textId="77777777" w:rsidR="00B36905" w:rsidRDefault="00B36905" w:rsidP="00B36905">
      <w:pPr>
        <w:pStyle w:val="B1"/>
      </w:pPr>
      <w:r>
        <w:t>-</w:t>
      </w:r>
      <w:r>
        <w:tab/>
        <w:t xml:space="preserve">The </w:t>
      </w:r>
      <w:proofErr w:type="spellStart"/>
      <w:r>
        <w:t>AIoT</w:t>
      </w:r>
      <w:proofErr w:type="spellEnd"/>
      <w:r>
        <w:t xml:space="preserve"> device responds with a Registration Request that includes e.g. device owner ID and concealed device ID. This will allow the CN NF to retrieve further information to proceed with the registration/onboarding of the </w:t>
      </w:r>
      <w:proofErr w:type="spellStart"/>
      <w:r>
        <w:t>AIoT</w:t>
      </w:r>
      <w:proofErr w:type="spellEnd"/>
      <w:r>
        <w:t xml:space="preserve"> device. If the CN NF was not able to retrieve the required information or the </w:t>
      </w:r>
      <w:proofErr w:type="spellStart"/>
      <w:r>
        <w:t>AIoT</w:t>
      </w:r>
      <w:proofErr w:type="spellEnd"/>
      <w:r>
        <w:t xml:space="preserve"> device was not possible to authenticate and authorize, the </w:t>
      </w:r>
      <w:proofErr w:type="spellStart"/>
      <w:r>
        <w:t>AIoT</w:t>
      </w:r>
      <w:proofErr w:type="spellEnd"/>
      <w:r>
        <w:t xml:space="preserve"> device will be rejected to register in the network and shall refrain from trying to register again in this network.</w:t>
      </w:r>
    </w:p>
    <w:p w14:paraId="502EEF33" w14:textId="77777777" w:rsidR="00B36905" w:rsidRDefault="00B36905" w:rsidP="00B36905">
      <w:pPr>
        <w:pStyle w:val="B1"/>
      </w:pPr>
      <w:r>
        <w:t>-</w:t>
      </w:r>
      <w:r>
        <w:tab/>
        <w:t xml:space="preserve">During the registration procedure the CN NF will provision the </w:t>
      </w:r>
      <w:proofErr w:type="spellStart"/>
      <w:r>
        <w:t>AIoT</w:t>
      </w:r>
      <w:proofErr w:type="spellEnd"/>
      <w:r>
        <w:t xml:space="preserve"> device with e.g. security parameters, initial </w:t>
      </w:r>
      <w:proofErr w:type="spellStart"/>
      <w:r>
        <w:t>TempID</w:t>
      </w:r>
      <w:proofErr w:type="spellEnd"/>
      <w:r>
        <w:t xml:space="preserve"> or parameters to derive the initial Temp ID i.e. parameters for the Temp ID generation algorithm as discussed in clause 6.1.</w:t>
      </w:r>
    </w:p>
    <w:p w14:paraId="339B5603" w14:textId="77777777" w:rsidR="00B36905" w:rsidRDefault="00B36905" w:rsidP="00B36905">
      <w:pPr>
        <w:pStyle w:val="B1"/>
      </w:pPr>
      <w:r>
        <w:t>-</w:t>
      </w:r>
      <w:r>
        <w:tab/>
        <w:t xml:space="preserve">An </w:t>
      </w:r>
      <w:proofErr w:type="spellStart"/>
      <w:r>
        <w:t>AIoT</w:t>
      </w:r>
      <w:proofErr w:type="spellEnd"/>
      <w:r>
        <w:t xml:space="preserve"> device has two states: Unregistered or Registered. The </w:t>
      </w:r>
      <w:proofErr w:type="spellStart"/>
      <w:r>
        <w:t>AIoT</w:t>
      </w:r>
      <w:proofErr w:type="spellEnd"/>
      <w:r>
        <w:t xml:space="preserve"> device will remain in Unregistered state until the </w:t>
      </w:r>
      <w:proofErr w:type="spellStart"/>
      <w:r>
        <w:t>AIoT</w:t>
      </w:r>
      <w:proofErr w:type="spellEnd"/>
      <w:r>
        <w:t xml:space="preserve"> device receives the Registration Accept message.</w:t>
      </w:r>
    </w:p>
    <w:p w14:paraId="693F8CCD" w14:textId="77777777" w:rsidR="00B36905" w:rsidRPr="00C57D5C" w:rsidRDefault="00B36905" w:rsidP="00B36905">
      <w:pPr>
        <w:pStyle w:val="Heading3"/>
      </w:pPr>
      <w:bookmarkStart w:id="1505" w:name="_Toc164844006"/>
      <w:bookmarkStart w:id="1506" w:name="_Toc164944641"/>
      <w:bookmarkStart w:id="1507" w:name="_Toc168318896"/>
      <w:bookmarkStart w:id="1508" w:name="_Toc168319412"/>
      <w:bookmarkStart w:id="1509" w:name="_Toc168319667"/>
      <w:bookmarkStart w:id="1510" w:name="_Toc168319922"/>
      <w:bookmarkStart w:id="1511" w:name="_Toc168320176"/>
      <w:bookmarkStart w:id="1512" w:name="_Toc168559832"/>
      <w:bookmarkStart w:id="1513" w:name="_Toc175890882"/>
      <w:bookmarkStart w:id="1514" w:name="_Toc180645830"/>
      <w:bookmarkStart w:id="1515" w:name="_Toc183616763"/>
      <w:r w:rsidRPr="00C57D5C">
        <w:t>6.</w:t>
      </w:r>
      <w:r>
        <w:t>16</w:t>
      </w:r>
      <w:r w:rsidRPr="00C57D5C">
        <w:t>.2</w:t>
      </w:r>
      <w:r w:rsidRPr="00C57D5C">
        <w:tab/>
        <w:t>Procedures</w:t>
      </w:r>
      <w:bookmarkEnd w:id="1505"/>
      <w:bookmarkEnd w:id="1506"/>
      <w:bookmarkEnd w:id="1507"/>
      <w:bookmarkEnd w:id="1508"/>
      <w:bookmarkEnd w:id="1509"/>
      <w:bookmarkEnd w:id="1510"/>
      <w:bookmarkEnd w:id="1511"/>
      <w:bookmarkEnd w:id="1512"/>
      <w:bookmarkEnd w:id="1513"/>
      <w:bookmarkEnd w:id="1514"/>
      <w:bookmarkEnd w:id="1515"/>
    </w:p>
    <w:p w14:paraId="46097AE6" w14:textId="77777777" w:rsidR="00B36905" w:rsidRPr="00C57D5C" w:rsidRDefault="00B36905" w:rsidP="00B36905">
      <w:pPr>
        <w:rPr>
          <w:rFonts w:eastAsia="DengXian"/>
          <w:lang w:eastAsia="zh-CN"/>
        </w:rPr>
      </w:pPr>
      <w:r>
        <w:rPr>
          <w:rFonts w:eastAsia="DengXian"/>
          <w:lang w:eastAsia="zh-CN"/>
        </w:rPr>
        <w:t xml:space="preserve">CN NF is used to name the network function that performs the necessary task to register/onboard an </w:t>
      </w:r>
      <w:proofErr w:type="spellStart"/>
      <w:r>
        <w:rPr>
          <w:rFonts w:eastAsia="DengXian"/>
          <w:lang w:eastAsia="zh-CN"/>
        </w:rPr>
        <w:t>AIoT</w:t>
      </w:r>
      <w:proofErr w:type="spellEnd"/>
      <w:r>
        <w:rPr>
          <w:rFonts w:eastAsia="DengXian"/>
          <w:lang w:eastAsia="zh-CN"/>
        </w:rPr>
        <w:t xml:space="preserve">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74" type="#_x0000_t75" style="width:477.75pt;height:248.25pt" o:ole="">
            <v:imagedata r:id="rId108" o:title=""/>
          </v:shape>
          <o:OLEObject Type="Embed" ProgID="Visio.Drawing.15" ShapeID="_x0000_i1074" DrawAspect="Content" ObjectID="_1794390852" r:id="rId109"/>
        </w:object>
      </w:r>
    </w:p>
    <w:p w14:paraId="0592B752" w14:textId="77777777" w:rsidR="00B36905" w:rsidRPr="00D32E78" w:rsidRDefault="00B36905" w:rsidP="00B36905">
      <w:pPr>
        <w:pStyle w:val="TF"/>
      </w:pPr>
      <w:r w:rsidRPr="00D32E78">
        <w:t>Figure 6.16.2-1: Registration/onbo</w:t>
      </w:r>
      <w:r>
        <w:t>a</w:t>
      </w:r>
      <w:r w:rsidRPr="00D32E78">
        <w:t xml:space="preserve">rding procedure for an </w:t>
      </w:r>
      <w:proofErr w:type="spellStart"/>
      <w:r w:rsidRPr="00D32E78">
        <w:t>AIoT</w:t>
      </w:r>
      <w:proofErr w:type="spellEnd"/>
      <w:r w:rsidRPr="00D32E78">
        <w:t xml:space="preserve"> device.</w:t>
      </w:r>
    </w:p>
    <w:p w14:paraId="688F854D" w14:textId="77777777" w:rsidR="00B36905" w:rsidRDefault="00B36905" w:rsidP="00B36905">
      <w:pPr>
        <w:pStyle w:val="B1"/>
      </w:pPr>
      <w:r>
        <w:t>0.</w:t>
      </w:r>
      <w:r>
        <w:tab/>
        <w:t xml:space="preserve">It is assumed that the </w:t>
      </w:r>
      <w:proofErr w:type="spellStart"/>
      <w:r>
        <w:t>AIoT</w:t>
      </w:r>
      <w:proofErr w:type="spellEnd"/>
      <w:r>
        <w:t xml:space="preserve">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pPr>
      <w:r>
        <w:lastRenderedPageBreak/>
        <w:t>NOTE 1:</w:t>
      </w:r>
      <w:r>
        <w:tab/>
      </w:r>
      <w:r w:rsidRPr="008405AF">
        <w:t xml:space="preserve">Whether or not an </w:t>
      </w:r>
      <w:proofErr w:type="spellStart"/>
      <w:r w:rsidRPr="008405AF">
        <w:t>AIoT</w:t>
      </w:r>
      <w:proofErr w:type="spellEnd"/>
      <w:r w:rsidRPr="008405AF">
        <w:t xml:space="preserve"> device is pre-provisioned with a list of preferred network IDs can be decided when concluding KI#2.</w:t>
      </w:r>
    </w:p>
    <w:p w14:paraId="5CDC273D" w14:textId="77777777" w:rsidR="00B36905" w:rsidRDefault="00B36905" w:rsidP="00B36905">
      <w:pPr>
        <w:pStyle w:val="B1"/>
      </w:pPr>
      <w:r>
        <w:tab/>
        <w:t xml:space="preserve">It is assumed that the device owner and the MNO has an SLA. A device owner AF may have provisioned the network with information needed to onboard an </w:t>
      </w:r>
      <w:proofErr w:type="spellStart"/>
      <w:r>
        <w:t>AIoT</w:t>
      </w:r>
      <w:proofErr w:type="spellEnd"/>
      <w:r>
        <w:t xml:space="preserve"> device(s) or a URL or FQDN to establishing IP connection to an AF that holds the device unique onboarding information.</w:t>
      </w:r>
    </w:p>
    <w:p w14:paraId="04DA3837" w14:textId="77777777" w:rsidR="00B36905" w:rsidRDefault="00B36905" w:rsidP="00B36905">
      <w:pPr>
        <w:pStyle w:val="B1"/>
      </w:pPr>
      <w:r>
        <w:t>1.</w:t>
      </w:r>
      <w:r>
        <w:tab/>
        <w:t xml:space="preserve">The </w:t>
      </w:r>
      <w:proofErr w:type="spellStart"/>
      <w:r>
        <w:t>AIoT</w:t>
      </w:r>
      <w:proofErr w:type="spellEnd"/>
      <w:r>
        <w:t xml:space="preserve"> reader (UE or base station) broadcasts a Registration poll message that includes e.g. the PLMN ID or NID. The broadcast can either be an immediate broadcast triggered by CN NF or a scheduled/periodic broadcast configured by the CN NF.</w:t>
      </w:r>
    </w:p>
    <w:p w14:paraId="42AB3C6B" w14:textId="018E4896" w:rsidR="00B36905" w:rsidRDefault="00B36905" w:rsidP="00B36905">
      <w:pPr>
        <w:pStyle w:val="EditorsNote"/>
      </w:pPr>
      <w:r>
        <w:t>Editor's note:</w:t>
      </w:r>
      <w:r>
        <w:tab/>
        <w:t>The format of the Registration poll message needs to be defined in cooperation with RAN</w:t>
      </w:r>
      <w:r w:rsidR="0090491D">
        <w:t> </w:t>
      </w:r>
      <w:r>
        <w:t>WG</w:t>
      </w:r>
      <w:r w:rsidR="0090491D">
        <w:t>s</w:t>
      </w:r>
      <w:r>
        <w:t>.</w:t>
      </w:r>
    </w:p>
    <w:p w14:paraId="3E39B5AE" w14:textId="13257499" w:rsidR="00B36905" w:rsidRDefault="00B36905" w:rsidP="00B36905">
      <w:pPr>
        <w:pStyle w:val="B1"/>
      </w:pPr>
      <w:r>
        <w:t>2.</w:t>
      </w:r>
      <w:r>
        <w:tab/>
        <w:t xml:space="preserve">An </w:t>
      </w:r>
      <w:proofErr w:type="spellStart"/>
      <w:r>
        <w:t>AIoT</w:t>
      </w:r>
      <w:proofErr w:type="spellEnd"/>
      <w:r>
        <w:t xml:space="preserve"> device that is not registered in the network responds with a Registration Request (device owner ID, concealed device ID). The Reader forwards the Registration request message to the CN NF.</w:t>
      </w:r>
    </w:p>
    <w:p w14:paraId="1EF6CDB7" w14:textId="29AE8945" w:rsidR="000A1222" w:rsidRDefault="000A1222" w:rsidP="0090491D">
      <w:pPr>
        <w:pStyle w:val="NO"/>
      </w:pPr>
      <w:r>
        <w:t>NOTE </w:t>
      </w:r>
      <w:r>
        <w:rPr>
          <w:lang w:val="sv-SE"/>
        </w:rPr>
        <w:t>2</w:t>
      </w:r>
      <w:r>
        <w:t>:</w:t>
      </w:r>
      <w:r>
        <w:tab/>
      </w:r>
      <w:r w:rsidRPr="008405AF">
        <w:t xml:space="preserve">Whether or not an </w:t>
      </w:r>
      <w:proofErr w:type="spellStart"/>
      <w:r w:rsidRPr="008405AF">
        <w:t>AIoT</w:t>
      </w:r>
      <w:proofErr w:type="spellEnd"/>
      <w:r w:rsidRPr="008405AF">
        <w:t xml:space="preserve"> device checks the network ID to a list of preferred network IDs stored in the device can be decided when concluding KI#2.</w:t>
      </w:r>
    </w:p>
    <w:p w14:paraId="46FBA1C3" w14:textId="72126BD6" w:rsidR="00B36905" w:rsidRDefault="00B36905" w:rsidP="00B36905">
      <w:pPr>
        <w:pStyle w:val="EditorsNote"/>
      </w:pPr>
      <w:r>
        <w:t>Editor's note:</w:t>
      </w:r>
      <w:r>
        <w:tab/>
        <w:t>How the concealed device unique ID is created will be defined by SA</w:t>
      </w:r>
      <w:r w:rsidR="0090491D">
        <w:t> WG</w:t>
      </w:r>
      <w:r>
        <w:t>3.</w:t>
      </w:r>
    </w:p>
    <w:p w14:paraId="5886F803" w14:textId="77777777" w:rsidR="00B36905" w:rsidRDefault="00B36905" w:rsidP="00B36905">
      <w:pPr>
        <w:pStyle w:val="B1"/>
      </w:pPr>
      <w:r>
        <w:t>3.</w:t>
      </w:r>
      <w:r>
        <w:tab/>
        <w:t xml:space="preserve">The CN NF may hold </w:t>
      </w:r>
      <w:proofErr w:type="spellStart"/>
      <w:r>
        <w:t>AIoT</w:t>
      </w:r>
      <w:proofErr w:type="spellEnd"/>
      <w:r>
        <w:t xml:space="preserve"> device owner information or can retrieve </w:t>
      </w:r>
      <w:proofErr w:type="spellStart"/>
      <w:r>
        <w:t>AIoT</w:t>
      </w:r>
      <w:proofErr w:type="spellEnd"/>
      <w:r>
        <w:t xml:space="preserve"> device owner information from the UDM/UDR using the received device owner ID. In case the AF has provisioned the network with the device unique information needed to onboard the </w:t>
      </w:r>
      <w:proofErr w:type="spellStart"/>
      <w:r>
        <w:t>AIoT</w:t>
      </w:r>
      <w:proofErr w:type="spellEnd"/>
      <w:r>
        <w:t xml:space="preserve"> device, then step 4 can be skipped.</w:t>
      </w:r>
    </w:p>
    <w:p w14:paraId="4CE5689A" w14:textId="77777777" w:rsidR="00B36905" w:rsidRDefault="00B36905" w:rsidP="00B36905">
      <w:pPr>
        <w:pStyle w:val="B1"/>
      </w:pPr>
      <w:r>
        <w:t>4.</w:t>
      </w:r>
      <w:r>
        <w:tab/>
        <w:t xml:space="preserve">The CN NF uses the retrieved </w:t>
      </w:r>
      <w:proofErr w:type="spellStart"/>
      <w:r>
        <w:t>AIoT</w:t>
      </w:r>
      <w:proofErr w:type="spellEnd"/>
      <w:r>
        <w:t xml:space="preserve">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w:t>
      </w:r>
      <w:proofErr w:type="spellStart"/>
      <w:r>
        <w:t>AIoT</w:t>
      </w:r>
      <w:proofErr w:type="spellEnd"/>
      <w:r>
        <w:t xml:space="preserve"> device e.g. device security information.</w:t>
      </w:r>
    </w:p>
    <w:p w14:paraId="17EAA9CC" w14:textId="77777777" w:rsidR="00B36905" w:rsidRDefault="00B36905" w:rsidP="00B36905">
      <w:pPr>
        <w:pStyle w:val="B1"/>
      </w:pPr>
      <w:r>
        <w:t>5.</w:t>
      </w:r>
      <w:r>
        <w:tab/>
        <w:t xml:space="preserve">In case the AF have provisioned the network with device unique onboarding information in step 0, then the CN NF uses the retrieved information from UDM/UDR to authenticate and authorize the </w:t>
      </w:r>
      <w:proofErr w:type="spellStart"/>
      <w:r>
        <w:t>AIoT</w:t>
      </w:r>
      <w:proofErr w:type="spellEnd"/>
      <w:r>
        <w:t xml:space="preserve"> device.</w:t>
      </w:r>
    </w:p>
    <w:p w14:paraId="2080C663" w14:textId="77777777" w:rsidR="00B36905" w:rsidRDefault="00B36905" w:rsidP="00B36905">
      <w:pPr>
        <w:pStyle w:val="B1"/>
      </w:pPr>
      <w:r>
        <w:t>6.</w:t>
      </w:r>
      <w:r>
        <w:tab/>
        <w:t xml:space="preserve">The CN NF sends a Registration response (Accept/Reject, security parameters). The </w:t>
      </w:r>
      <w:proofErr w:type="spellStart"/>
      <w:r>
        <w:t>AIoT</w:t>
      </w:r>
      <w:proofErr w:type="spellEnd"/>
      <w:r>
        <w:t xml:space="preserve"> device uses the security parameters together with the pre-provisioned security IE to e.g. derive an initial Temp ID as proposed in solution 1. Additional </w:t>
      </w:r>
      <w:proofErr w:type="spellStart"/>
      <w:r>
        <w:t>AIoT</w:t>
      </w:r>
      <w:proofErr w:type="spellEnd"/>
      <w:r>
        <w:t xml:space="preserve"> configuration can be provision at this step.</w:t>
      </w:r>
    </w:p>
    <w:p w14:paraId="07477E30" w14:textId="77777777" w:rsidR="00B36905" w:rsidRPr="00C57D5C" w:rsidRDefault="00B36905" w:rsidP="00B36905">
      <w:pPr>
        <w:pStyle w:val="Heading3"/>
        <w:rPr>
          <w:lang w:eastAsia="zh-CN"/>
        </w:rPr>
      </w:pPr>
      <w:bookmarkStart w:id="1516" w:name="_Toc164844007"/>
      <w:bookmarkStart w:id="1517" w:name="_Toc164944642"/>
      <w:bookmarkStart w:id="1518" w:name="_Toc168318897"/>
      <w:bookmarkStart w:id="1519" w:name="_Toc168319413"/>
      <w:bookmarkStart w:id="1520" w:name="_Toc168319668"/>
      <w:bookmarkStart w:id="1521" w:name="_Toc168319923"/>
      <w:bookmarkStart w:id="1522" w:name="_Toc168320177"/>
      <w:bookmarkStart w:id="1523" w:name="_Toc168559833"/>
      <w:bookmarkStart w:id="1524" w:name="_Toc175890883"/>
      <w:bookmarkStart w:id="1525" w:name="_Toc180645831"/>
      <w:bookmarkStart w:id="1526" w:name="_Toc183616764"/>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1516"/>
      <w:bookmarkEnd w:id="1517"/>
      <w:bookmarkEnd w:id="1518"/>
      <w:bookmarkEnd w:id="1519"/>
      <w:bookmarkEnd w:id="1520"/>
      <w:bookmarkEnd w:id="1521"/>
      <w:bookmarkEnd w:id="1522"/>
      <w:bookmarkEnd w:id="1523"/>
      <w:bookmarkEnd w:id="1524"/>
      <w:bookmarkEnd w:id="1525"/>
      <w:bookmarkEnd w:id="1526"/>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 xml:space="preserve">Accept or reject the </w:t>
      </w:r>
      <w:proofErr w:type="spellStart"/>
      <w:r>
        <w:t>AIoT</w:t>
      </w:r>
      <w:proofErr w:type="spellEnd"/>
      <w:r>
        <w:t xml:space="preserve"> device registration/onboarding request.</w:t>
      </w:r>
    </w:p>
    <w:p w14:paraId="51DA102E" w14:textId="77777777" w:rsidR="00B36905" w:rsidRPr="004646FF" w:rsidRDefault="00B36905" w:rsidP="00B36905">
      <w:pPr>
        <w:rPr>
          <w:b/>
          <w:bCs/>
        </w:rPr>
      </w:pPr>
      <w:proofErr w:type="spellStart"/>
      <w:r w:rsidRPr="004646FF">
        <w:rPr>
          <w:b/>
          <w:bCs/>
        </w:rPr>
        <w:t>AIoT</w:t>
      </w:r>
      <w:proofErr w:type="spellEnd"/>
      <w:r w:rsidRPr="004646FF">
        <w:rPr>
          <w:b/>
          <w:bCs/>
        </w:rPr>
        <w:t xml:space="preserve">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proofErr w:type="spellStart"/>
      <w:r w:rsidRPr="004646FF">
        <w:rPr>
          <w:b/>
          <w:bCs/>
        </w:rPr>
        <w:t>AIoT</w:t>
      </w:r>
      <w:proofErr w:type="spellEnd"/>
      <w:r w:rsidRPr="004646FF">
        <w:rPr>
          <w:b/>
          <w:bCs/>
        </w:rPr>
        <w:t xml:space="preserve">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 xml:space="preserve">Transparently forward any messages between the </w:t>
      </w:r>
      <w:proofErr w:type="spellStart"/>
      <w:r>
        <w:t>AIoT</w:t>
      </w:r>
      <w:proofErr w:type="spellEnd"/>
      <w:r>
        <w:t xml:space="preserve">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lastRenderedPageBreak/>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Heading2"/>
      </w:pPr>
      <w:bookmarkStart w:id="1527" w:name="_Toc164844008"/>
      <w:bookmarkStart w:id="1528" w:name="_Toc164944643"/>
      <w:bookmarkStart w:id="1529" w:name="_Toc168318898"/>
      <w:bookmarkStart w:id="1530" w:name="_Toc168319414"/>
      <w:bookmarkStart w:id="1531" w:name="_Toc168319669"/>
      <w:bookmarkStart w:id="1532" w:name="_Toc168319924"/>
      <w:bookmarkStart w:id="1533" w:name="_Toc168320178"/>
      <w:bookmarkStart w:id="1534" w:name="_Toc168559834"/>
      <w:bookmarkStart w:id="1535" w:name="_Toc175890884"/>
      <w:bookmarkStart w:id="1536" w:name="_Toc180645832"/>
      <w:bookmarkStart w:id="1537" w:name="_Toc183616765"/>
      <w:r w:rsidRPr="00364C1E">
        <w:t>6.</w:t>
      </w:r>
      <w:r>
        <w:t>17</w:t>
      </w:r>
      <w:r w:rsidRPr="00364C1E">
        <w:tab/>
        <w:t>Solution #</w:t>
      </w:r>
      <w:r>
        <w:t>17</w:t>
      </w:r>
      <w:r w:rsidRPr="00364C1E">
        <w:t xml:space="preserve">: Enable Ambient IoT Management within 5GC to support </w:t>
      </w:r>
      <w:proofErr w:type="spellStart"/>
      <w:r w:rsidRPr="00364C1E">
        <w:t>AIoT</w:t>
      </w:r>
      <w:proofErr w:type="spellEnd"/>
      <w:r w:rsidRPr="00364C1E">
        <w:t xml:space="preserve"> services</w:t>
      </w:r>
      <w:bookmarkEnd w:id="1527"/>
      <w:bookmarkEnd w:id="1528"/>
      <w:bookmarkEnd w:id="1529"/>
      <w:bookmarkEnd w:id="1530"/>
      <w:bookmarkEnd w:id="1531"/>
      <w:bookmarkEnd w:id="1532"/>
      <w:bookmarkEnd w:id="1533"/>
      <w:bookmarkEnd w:id="1534"/>
      <w:bookmarkEnd w:id="1535"/>
      <w:bookmarkEnd w:id="1536"/>
      <w:bookmarkEnd w:id="1537"/>
    </w:p>
    <w:p w14:paraId="38EE9963" w14:textId="77777777" w:rsidR="00B36905" w:rsidRPr="00364C1E" w:rsidRDefault="00B36905" w:rsidP="00B36905">
      <w:pPr>
        <w:pStyle w:val="Heading3"/>
      </w:pPr>
      <w:bookmarkStart w:id="1538" w:name="_Toc164844009"/>
      <w:bookmarkStart w:id="1539" w:name="_Toc164944644"/>
      <w:bookmarkStart w:id="1540" w:name="_Toc168318899"/>
      <w:bookmarkStart w:id="1541" w:name="_Toc168319415"/>
      <w:bookmarkStart w:id="1542" w:name="_Toc168319670"/>
      <w:bookmarkStart w:id="1543" w:name="_Toc168319925"/>
      <w:bookmarkStart w:id="1544" w:name="_Toc168320179"/>
      <w:bookmarkStart w:id="1545" w:name="_Toc168559835"/>
      <w:bookmarkStart w:id="1546" w:name="_Toc175890885"/>
      <w:bookmarkStart w:id="1547" w:name="_Toc180645833"/>
      <w:bookmarkStart w:id="1548" w:name="_Toc183616766"/>
      <w:bookmarkStart w:id="1549" w:name="_Toc513028451"/>
      <w:r w:rsidRPr="00364C1E">
        <w:t>6.</w:t>
      </w:r>
      <w:r>
        <w:t>17</w:t>
      </w:r>
      <w:r w:rsidRPr="00364C1E">
        <w:t>.1</w:t>
      </w:r>
      <w:r w:rsidRPr="00364C1E">
        <w:tab/>
        <w:t>Description</w:t>
      </w:r>
      <w:bookmarkEnd w:id="1538"/>
      <w:bookmarkEnd w:id="1539"/>
      <w:bookmarkEnd w:id="1540"/>
      <w:bookmarkEnd w:id="1541"/>
      <w:bookmarkEnd w:id="1542"/>
      <w:bookmarkEnd w:id="1543"/>
      <w:bookmarkEnd w:id="1544"/>
      <w:bookmarkEnd w:id="1545"/>
      <w:bookmarkEnd w:id="1546"/>
      <w:bookmarkEnd w:id="1547"/>
      <w:bookmarkEnd w:id="1548"/>
    </w:p>
    <w:p w14:paraId="347F499A" w14:textId="77777777" w:rsidR="00B36905" w:rsidRPr="00364C1E" w:rsidRDefault="00B36905" w:rsidP="00B36905">
      <w:pPr>
        <w:pStyle w:val="Heading4"/>
      </w:pPr>
      <w:bookmarkStart w:id="1550" w:name="_Toc164844010"/>
      <w:bookmarkStart w:id="1551" w:name="_Toc164944645"/>
      <w:bookmarkStart w:id="1552" w:name="_Toc168318900"/>
      <w:bookmarkStart w:id="1553" w:name="_Toc168319416"/>
      <w:bookmarkStart w:id="1554" w:name="_Toc168319671"/>
      <w:bookmarkStart w:id="1555" w:name="_Toc168319926"/>
      <w:bookmarkStart w:id="1556" w:name="_Toc168320180"/>
      <w:bookmarkStart w:id="1557" w:name="_Toc168559836"/>
      <w:bookmarkStart w:id="1558" w:name="_Toc175890886"/>
      <w:bookmarkStart w:id="1559" w:name="_Toc180645834"/>
      <w:bookmarkStart w:id="1560" w:name="_Toc183616767"/>
      <w:r w:rsidRPr="00364C1E">
        <w:t>6.</w:t>
      </w:r>
      <w:r>
        <w:t>17</w:t>
      </w:r>
      <w:r w:rsidRPr="00364C1E">
        <w:t>.1.1</w:t>
      </w:r>
      <w:r w:rsidRPr="00364C1E">
        <w:tab/>
        <w:t>General</w:t>
      </w:r>
      <w:bookmarkEnd w:id="1550"/>
      <w:bookmarkEnd w:id="1551"/>
      <w:bookmarkEnd w:id="1552"/>
      <w:bookmarkEnd w:id="1553"/>
      <w:bookmarkEnd w:id="1554"/>
      <w:bookmarkEnd w:id="1555"/>
      <w:bookmarkEnd w:id="1556"/>
      <w:bookmarkEnd w:id="1557"/>
      <w:bookmarkEnd w:id="1558"/>
      <w:bookmarkEnd w:id="1559"/>
      <w:bookmarkEnd w:id="1560"/>
    </w:p>
    <w:p w14:paraId="12375C3C" w14:textId="77777777" w:rsidR="00B36905" w:rsidRPr="004646FF" w:rsidRDefault="00B36905" w:rsidP="00B36905">
      <w:r>
        <w:t>This solution addresses the key issues in terms of architecture enhancements, Ambient IoT (</w:t>
      </w:r>
      <w:proofErr w:type="spellStart"/>
      <w:r>
        <w:t>AIoT</w:t>
      </w:r>
      <w:proofErr w:type="spellEnd"/>
      <w:r>
        <w:t xml:space="preserve">) Device management and </w:t>
      </w:r>
      <w:proofErr w:type="spellStart"/>
      <w:r>
        <w:t>AIoT</w:t>
      </w:r>
      <w:proofErr w:type="spellEnd"/>
      <w:r>
        <w:t xml:space="preserve"> services, i.e. for KI#1, KI#2 and KI#3.</w:t>
      </w:r>
    </w:p>
    <w:p w14:paraId="70DA219E" w14:textId="77777777" w:rsidR="00B36905" w:rsidRPr="00364C1E" w:rsidRDefault="00B36905" w:rsidP="00B36905">
      <w:pPr>
        <w:pStyle w:val="Heading4"/>
      </w:pPr>
      <w:bookmarkStart w:id="1561" w:name="_Toc164844011"/>
      <w:bookmarkStart w:id="1562" w:name="_Toc164944646"/>
      <w:bookmarkStart w:id="1563" w:name="_Toc168318901"/>
      <w:bookmarkStart w:id="1564" w:name="_Toc168319417"/>
      <w:bookmarkStart w:id="1565" w:name="_Toc168319672"/>
      <w:bookmarkStart w:id="1566" w:name="_Toc168319927"/>
      <w:bookmarkStart w:id="1567" w:name="_Toc168320181"/>
      <w:bookmarkStart w:id="1568" w:name="_Toc168559837"/>
      <w:bookmarkStart w:id="1569" w:name="_Toc175890887"/>
      <w:bookmarkStart w:id="1570" w:name="_Toc180645835"/>
      <w:bookmarkStart w:id="1571" w:name="_Toc183616768"/>
      <w:r w:rsidRPr="00364C1E">
        <w:t>6.</w:t>
      </w:r>
      <w:r>
        <w:t>17</w:t>
      </w:r>
      <w:r w:rsidRPr="00364C1E">
        <w:t>.1.2</w:t>
      </w:r>
      <w:r w:rsidRPr="00364C1E">
        <w:tab/>
        <w:t>Architecture Principles</w:t>
      </w:r>
      <w:bookmarkEnd w:id="1561"/>
      <w:bookmarkEnd w:id="1562"/>
      <w:bookmarkEnd w:id="1563"/>
      <w:bookmarkEnd w:id="1564"/>
      <w:bookmarkEnd w:id="1565"/>
      <w:bookmarkEnd w:id="1566"/>
      <w:bookmarkEnd w:id="1567"/>
      <w:bookmarkEnd w:id="1568"/>
      <w:bookmarkEnd w:id="1569"/>
      <w:bookmarkEnd w:id="1570"/>
      <w:bookmarkEnd w:id="1571"/>
    </w:p>
    <w:p w14:paraId="7B489099" w14:textId="77777777" w:rsidR="00B36905" w:rsidRDefault="00B36905" w:rsidP="00B36905">
      <w:r>
        <w:t xml:space="preserve">This solution proposes to introduce enhancements in the 5GS to support </w:t>
      </w:r>
      <w:proofErr w:type="spellStart"/>
      <w:r>
        <w:t>AIoT</w:t>
      </w:r>
      <w:proofErr w:type="spellEnd"/>
      <w:r>
        <w:t xml:space="preserve"> Device management and </w:t>
      </w:r>
      <w:proofErr w:type="spellStart"/>
      <w:r>
        <w:t>AIoT</w:t>
      </w:r>
      <w:proofErr w:type="spellEnd"/>
      <w:r>
        <w:t xml:space="preserve"> services. In particular,</w:t>
      </w:r>
    </w:p>
    <w:p w14:paraId="29E0347F" w14:textId="77777777" w:rsidR="00B36905" w:rsidRDefault="00B36905" w:rsidP="00B36905">
      <w:pPr>
        <w:pStyle w:val="B1"/>
      </w:pPr>
      <w:r>
        <w:t>-</w:t>
      </w:r>
      <w:r>
        <w:tab/>
      </w:r>
      <w:proofErr w:type="spellStart"/>
      <w:r>
        <w:t>AIoT</w:t>
      </w:r>
      <w:proofErr w:type="spellEnd"/>
      <w:r>
        <w:t xml:space="preserve"> specific NAS, to support transfer of </w:t>
      </w:r>
      <w:proofErr w:type="spellStart"/>
      <w:r>
        <w:t>AIoT</w:t>
      </w:r>
      <w:proofErr w:type="spellEnd"/>
      <w:r>
        <w:t xml:space="preserve"> data (</w:t>
      </w:r>
      <w:proofErr w:type="spellStart"/>
      <w:r>
        <w:t>AIoT</w:t>
      </w:r>
      <w:proofErr w:type="spellEnd"/>
      <w:r>
        <w:t xml:space="preserve"> Device Operation commands and responses) between </w:t>
      </w:r>
      <w:proofErr w:type="spellStart"/>
      <w:r>
        <w:t>AIoT</w:t>
      </w:r>
      <w:proofErr w:type="spellEnd"/>
      <w:r>
        <w:t xml:space="preserve"> Device and 5GC directly via the </w:t>
      </w:r>
      <w:proofErr w:type="spellStart"/>
      <w:r>
        <w:t>gNB</w:t>
      </w:r>
      <w:proofErr w:type="spellEnd"/>
      <w:r>
        <w:t>.</w:t>
      </w:r>
    </w:p>
    <w:p w14:paraId="194AA9CE" w14:textId="77777777" w:rsidR="00B36905" w:rsidRDefault="00B36905" w:rsidP="00B36905">
      <w:pPr>
        <w:pStyle w:val="B1"/>
      </w:pPr>
      <w:r>
        <w:t>-</w:t>
      </w:r>
      <w:r>
        <w:tab/>
        <w:t>Ambient IoT Management Function (</w:t>
      </w:r>
      <w:proofErr w:type="spellStart"/>
      <w:r>
        <w:t>AIoTMF</w:t>
      </w:r>
      <w:proofErr w:type="spellEnd"/>
      <w:r>
        <w:t xml:space="preserve">), responsible for the logic for handling of </w:t>
      </w:r>
      <w:proofErr w:type="spellStart"/>
      <w:r>
        <w:t>AIoT</w:t>
      </w:r>
      <w:proofErr w:type="spellEnd"/>
      <w:r>
        <w:t xml:space="preserve"> services including:</w:t>
      </w:r>
    </w:p>
    <w:p w14:paraId="60610A1E" w14:textId="77777777" w:rsidR="00B36905" w:rsidRDefault="00B36905" w:rsidP="00B36905">
      <w:pPr>
        <w:pStyle w:val="B2"/>
      </w:pPr>
      <w:r>
        <w:t>-</w:t>
      </w:r>
      <w:r>
        <w:tab/>
        <w:t xml:space="preserve">execute the </w:t>
      </w:r>
      <w:proofErr w:type="spellStart"/>
      <w:r>
        <w:t>AIoT</w:t>
      </w:r>
      <w:proofErr w:type="spellEnd"/>
      <w:r>
        <w:t xml:space="preserve"> service request (e.g. inventory, read) in the network and handle any corresponding </w:t>
      </w:r>
      <w:proofErr w:type="spellStart"/>
      <w:r>
        <w:t>AIoT</w:t>
      </w:r>
      <w:proofErr w:type="spellEnd"/>
      <w:r>
        <w:t xml:space="preserve"> specific NAS messages,</w:t>
      </w:r>
    </w:p>
    <w:p w14:paraId="05CE0947" w14:textId="77777777" w:rsidR="00B36905" w:rsidRDefault="00B36905" w:rsidP="00B36905">
      <w:pPr>
        <w:pStyle w:val="B2"/>
      </w:pPr>
      <w:r>
        <w:t>-</w:t>
      </w:r>
      <w:r>
        <w:tab/>
        <w:t xml:space="preserve">support inventory and message routing for </w:t>
      </w:r>
      <w:proofErr w:type="spellStart"/>
      <w:r>
        <w:t>AIoT</w:t>
      </w:r>
      <w:proofErr w:type="spellEnd"/>
      <w:r>
        <w:t xml:space="preserve"> Devices,</w:t>
      </w:r>
    </w:p>
    <w:p w14:paraId="4C469D3E" w14:textId="77777777" w:rsidR="00B36905" w:rsidRDefault="00B36905" w:rsidP="00B36905">
      <w:pPr>
        <w:pStyle w:val="B2"/>
      </w:pPr>
      <w:r>
        <w:t>-</w:t>
      </w:r>
      <w:r>
        <w:tab/>
        <w:t xml:space="preserve">authorize the </w:t>
      </w:r>
      <w:proofErr w:type="spellStart"/>
      <w:r>
        <w:t>AIoT</w:t>
      </w:r>
      <w:proofErr w:type="spellEnd"/>
      <w:r>
        <w:t xml:space="preserve"> service request,</w:t>
      </w:r>
    </w:p>
    <w:p w14:paraId="4C0B330E" w14:textId="77777777" w:rsidR="00B36905" w:rsidRDefault="00B36905" w:rsidP="00B36905">
      <w:pPr>
        <w:pStyle w:val="B2"/>
      </w:pPr>
      <w:r>
        <w:t>-</w:t>
      </w:r>
      <w:r>
        <w:tab/>
        <w:t xml:space="preserve">perform validation of the </w:t>
      </w:r>
      <w:proofErr w:type="spellStart"/>
      <w:r>
        <w:t>AIoT</w:t>
      </w:r>
      <w:proofErr w:type="spellEnd"/>
      <w:r>
        <w:t xml:space="preserve"> Device Identifier (ID) and secure </w:t>
      </w:r>
      <w:proofErr w:type="spellStart"/>
      <w:r>
        <w:t>AIoT</w:t>
      </w:r>
      <w:proofErr w:type="spellEnd"/>
      <w:r>
        <w:t xml:space="preserve"> Device operations if needed,</w:t>
      </w:r>
    </w:p>
    <w:p w14:paraId="64B290A0" w14:textId="77777777" w:rsidR="00B36905" w:rsidRDefault="00B36905" w:rsidP="00B36905">
      <w:pPr>
        <w:pStyle w:val="B2"/>
      </w:pPr>
      <w:r>
        <w:t>-</w:t>
      </w:r>
      <w:r>
        <w:tab/>
        <w:t xml:space="preserve">collect </w:t>
      </w:r>
      <w:proofErr w:type="spellStart"/>
      <w:r>
        <w:t>AIoT</w:t>
      </w:r>
      <w:proofErr w:type="spellEnd"/>
      <w:r>
        <w:t xml:space="preserve"> data and aggregate the reporting,</w:t>
      </w:r>
    </w:p>
    <w:p w14:paraId="31634396" w14:textId="2A9D2550" w:rsidR="00B36905" w:rsidRDefault="00B36905" w:rsidP="00B36905">
      <w:pPr>
        <w:pStyle w:val="B2"/>
      </w:pPr>
      <w:r>
        <w:t>-</w:t>
      </w:r>
      <w:r>
        <w:tab/>
        <w:t>collect charging information if required by SA</w:t>
      </w:r>
      <w:r w:rsidR="004B3399">
        <w:t> WG</w:t>
      </w:r>
      <w:r>
        <w:t>5.</w:t>
      </w:r>
    </w:p>
    <w:p w14:paraId="482495D4" w14:textId="77777777" w:rsidR="00B36905" w:rsidRDefault="00B36905" w:rsidP="00B36905">
      <w:pPr>
        <w:pStyle w:val="B1"/>
      </w:pPr>
      <w:r>
        <w:t>-</w:t>
      </w:r>
      <w:r>
        <w:tab/>
        <w:t xml:space="preserve">UDM enhancements to manage subscription-like information for </w:t>
      </w:r>
      <w:proofErr w:type="spellStart"/>
      <w:r>
        <w:t>AIoT</w:t>
      </w:r>
      <w:proofErr w:type="spellEnd"/>
      <w:r>
        <w:t xml:space="preserve"> Devices and service control information for 3rd party application:</w:t>
      </w:r>
    </w:p>
    <w:p w14:paraId="3E94B2AB" w14:textId="77777777" w:rsidR="00B36905" w:rsidRPr="0090491D" w:rsidRDefault="00B36905" w:rsidP="00B36905">
      <w:pPr>
        <w:pStyle w:val="B2"/>
      </w:pPr>
      <w:r w:rsidRPr="0090491D">
        <w:t>-</w:t>
      </w:r>
      <w:r w:rsidRPr="0090491D">
        <w:tab/>
        <w:t xml:space="preserve">An </w:t>
      </w:r>
      <w:proofErr w:type="spellStart"/>
      <w:r w:rsidRPr="0090491D">
        <w:t>AIoT</w:t>
      </w:r>
      <w:proofErr w:type="spellEnd"/>
      <w:r w:rsidRPr="0090491D">
        <w:t xml:space="preserve"> Device ID is allocated to each </w:t>
      </w:r>
      <w:proofErr w:type="spellStart"/>
      <w:r w:rsidRPr="0090491D">
        <w:t>AIoT</w:t>
      </w:r>
      <w:proofErr w:type="spellEnd"/>
      <w:r w:rsidRPr="0090491D">
        <w:t xml:space="preserve"> device that has subscription-like information provisioned in the UDM. The </w:t>
      </w:r>
      <w:proofErr w:type="spellStart"/>
      <w:r w:rsidRPr="0090491D">
        <w:t>AIoT</w:t>
      </w:r>
      <w:proofErr w:type="spellEnd"/>
      <w:r w:rsidRPr="0090491D">
        <w:t xml:space="preserve"> Device ID shall be unique within a mobile network, and it is used to locate the subscription-like information. The format of the </w:t>
      </w:r>
      <w:proofErr w:type="spellStart"/>
      <w:r w:rsidRPr="0090491D">
        <w:t>AIoT</w:t>
      </w:r>
      <w:proofErr w:type="spellEnd"/>
      <w:r w:rsidRPr="0090491D">
        <w:t xml:space="preserve"> Device ID will be defined by other solutions.</w:t>
      </w:r>
    </w:p>
    <w:p w14:paraId="69971CFD" w14:textId="2FDA0F57" w:rsidR="00B36905" w:rsidRDefault="00B36905" w:rsidP="00B36905">
      <w:pPr>
        <w:pStyle w:val="B2"/>
      </w:pPr>
      <w:r>
        <w:t>-</w:t>
      </w:r>
      <w:r>
        <w:tab/>
        <w:t xml:space="preserve">The subscription-like information for an </w:t>
      </w:r>
      <w:proofErr w:type="spellStart"/>
      <w:r>
        <w:t>AIoT</w:t>
      </w:r>
      <w:proofErr w:type="spellEnd"/>
      <w:r>
        <w:t xml:space="preserve"> Device is different from the UE subscription data. The subscription-like information contains: </w:t>
      </w:r>
      <w:proofErr w:type="spellStart"/>
      <w:r>
        <w:t>AIoT</w:t>
      </w:r>
      <w:proofErr w:type="spellEnd"/>
      <w:r>
        <w:t xml:space="preserve"> Device ID, security materials, and device status information e.g.</w:t>
      </w:r>
      <w:r w:rsidR="00840300">
        <w:t xml:space="preserve"> </w:t>
      </w:r>
      <w:r>
        <w:t>last serving</w:t>
      </w:r>
      <w:r w:rsidR="00840300">
        <w:t xml:space="preserve"> Reader</w:t>
      </w:r>
      <w:r>
        <w:t xml:space="preserve"> node, whether the </w:t>
      </w:r>
      <w:proofErr w:type="spellStart"/>
      <w:r>
        <w:t>AIoT</w:t>
      </w:r>
      <w:proofErr w:type="spellEnd"/>
      <w:r>
        <w:t xml:space="preserve"> Device is disabled, etc.</w:t>
      </w:r>
    </w:p>
    <w:p w14:paraId="65401210" w14:textId="77777777" w:rsidR="00B36905" w:rsidRDefault="00B36905" w:rsidP="00B36905">
      <w:pPr>
        <w:pStyle w:val="B2"/>
      </w:pPr>
      <w:r>
        <w:t>-</w:t>
      </w:r>
      <w:r>
        <w:tab/>
        <w:t xml:space="preserve">As part of a provisioning process for an </w:t>
      </w:r>
      <w:proofErr w:type="spellStart"/>
      <w:r>
        <w:t>AIoT</w:t>
      </w:r>
      <w:proofErr w:type="spellEnd"/>
      <w:r>
        <w:t xml:space="preserve"> Device, the </w:t>
      </w:r>
      <w:proofErr w:type="spellStart"/>
      <w:r>
        <w:t>AIoT</w:t>
      </w:r>
      <w:proofErr w:type="spellEnd"/>
      <w:r>
        <w:t xml:space="preserve"> Device is provided with its </w:t>
      </w:r>
      <w:proofErr w:type="spellStart"/>
      <w:r>
        <w:t>AIoT</w:t>
      </w:r>
      <w:proofErr w:type="spellEnd"/>
      <w:r>
        <w:t xml:space="preserve">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 xml:space="preserve">The service control information is used to authorize the AF's device operation request. The service control information, based on service agreements between the network operator and the 3rd party AF, may contain: AF ID, allowed service area, allowed service operations, allowed </w:t>
      </w:r>
      <w:proofErr w:type="spellStart"/>
      <w:r>
        <w:t>AIoT</w:t>
      </w:r>
      <w:proofErr w:type="spellEnd"/>
      <w:r>
        <w:t xml:space="preserve"> Device ID information etc.</w:t>
      </w:r>
    </w:p>
    <w:p w14:paraId="7341FC8B" w14:textId="77777777" w:rsidR="00B36905" w:rsidRDefault="00B36905" w:rsidP="00B36905">
      <w:pPr>
        <w:pStyle w:val="B1"/>
      </w:pPr>
      <w:r>
        <w:t>-</w:t>
      </w:r>
      <w:r>
        <w:tab/>
        <w:t xml:space="preserve">NEF enhancements to expose the 5GS </w:t>
      </w:r>
      <w:proofErr w:type="spellStart"/>
      <w:r>
        <w:t>AIoT</w:t>
      </w:r>
      <w:proofErr w:type="spellEnd"/>
      <w:r>
        <w:t xml:space="preserve"> capability so as to allow 3rd party AF to consume the </w:t>
      </w:r>
      <w:proofErr w:type="spellStart"/>
      <w:r>
        <w:t>AIoT</w:t>
      </w:r>
      <w:proofErr w:type="spellEnd"/>
      <w:r>
        <w:t xml:space="preserve"> services.</w:t>
      </w:r>
    </w:p>
    <w:p w14:paraId="45826738" w14:textId="3FF1AC2C" w:rsidR="00B36905" w:rsidRDefault="00B36905" w:rsidP="00B36905">
      <w:r>
        <w:t xml:space="preserve">Figure 6.17.1.2-1 illustrates the enhancements to the 5GC to support </w:t>
      </w:r>
      <w:proofErr w:type="spellStart"/>
      <w:r>
        <w:t>AIoT</w:t>
      </w:r>
      <w:proofErr w:type="spellEnd"/>
      <w:r>
        <w:t xml:space="preserve"> Device management and </w:t>
      </w:r>
      <w:proofErr w:type="spellStart"/>
      <w:r>
        <w:t>AIoT</w:t>
      </w:r>
      <w:proofErr w:type="spellEnd"/>
      <w:r>
        <w:t xml:space="preserve"> services for topology 1</w:t>
      </w:r>
      <w:r w:rsidR="00840300">
        <w:t xml:space="preserve"> and topology 2</w:t>
      </w:r>
      <w:r>
        <w:t>.</w:t>
      </w:r>
    </w:p>
    <w:p w14:paraId="36BE9999" w14:textId="010D1693" w:rsidR="00B36905" w:rsidRPr="004646FF" w:rsidRDefault="00840300" w:rsidP="00B36905">
      <w:pPr>
        <w:pStyle w:val="TH"/>
      </w:pPr>
      <w:r w:rsidRPr="004646FF">
        <w:object w:dxaOrig="12530" w:dyaOrig="6231" w14:anchorId="0ACFE424">
          <v:shape id="_x0000_i1075" type="#_x0000_t75" style="width:444pt;height:221.25pt" o:ole="">
            <v:imagedata r:id="rId110" o:title=""/>
          </v:shape>
          <o:OLEObject Type="Embed" ProgID="Visio.Drawing.15" ShapeID="_x0000_i1075" DrawAspect="Content" ObjectID="_1794390853" r:id="rId111"/>
        </w:object>
      </w:r>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r w:rsidR="00840300">
        <w:t xml:space="preserve"> for topology 1</w:t>
      </w:r>
    </w:p>
    <w:p w14:paraId="53CF1758" w14:textId="751C4006" w:rsidR="00B36905" w:rsidRDefault="00B36905" w:rsidP="00B36905">
      <w:pPr>
        <w:pStyle w:val="NO"/>
      </w:pPr>
      <w:r>
        <w:t>NOTE</w:t>
      </w:r>
      <w:r w:rsidR="00840300">
        <w:rPr>
          <w:lang w:val="en-US"/>
        </w:rPr>
        <w:t> 1</w:t>
      </w:r>
      <w:r>
        <w:t>:</w:t>
      </w:r>
      <w:r>
        <w:tab/>
        <w:t xml:space="preserve">From </w:t>
      </w:r>
      <w:proofErr w:type="spellStart"/>
      <w:r>
        <w:t>AIoT</w:t>
      </w:r>
      <w:proofErr w:type="spellEnd"/>
      <w:r>
        <w:t xml:space="preserve"> Device point of view, the interfaces with the network are the same for both Topology 1 Topology 2.</w:t>
      </w:r>
    </w:p>
    <w:p w14:paraId="2496EE39" w14:textId="7D978D4F" w:rsidR="00840300" w:rsidRDefault="00840300" w:rsidP="00B36905">
      <w:pPr>
        <w:pStyle w:val="NO"/>
      </w:pPr>
      <w:r>
        <w:t>NOTE</w:t>
      </w:r>
      <w:r>
        <w:rPr>
          <w:lang w:val="en-US"/>
        </w:rPr>
        <w:t> </w:t>
      </w:r>
      <w:r>
        <w:t>2:</w:t>
      </w:r>
      <w:r>
        <w:tab/>
        <w:t xml:space="preserve">Instead of UDM, the AAA server, which is external to 5GC, can manage subscription-like information for </w:t>
      </w:r>
      <w:proofErr w:type="spellStart"/>
      <w:r>
        <w:t>AIoT</w:t>
      </w:r>
      <w:proofErr w:type="spellEnd"/>
      <w:r>
        <w:t xml:space="preserve"> Devices and service control information for 3rd party.</w:t>
      </w:r>
    </w:p>
    <w:p w14:paraId="2A395B83" w14:textId="77777777" w:rsidR="0058334A" w:rsidRPr="004646FF" w:rsidRDefault="0058334A" w:rsidP="0058334A">
      <w:pPr>
        <w:pStyle w:val="TH"/>
      </w:pPr>
      <w:r w:rsidRPr="004646FF">
        <w:object w:dxaOrig="13431" w:dyaOrig="6310" w14:anchorId="15A9B2B4">
          <v:shape id="_x0000_i1076" type="#_x0000_t75" style="width:476.25pt;height:223.5pt" o:ole="">
            <v:imagedata r:id="rId112" o:title=""/>
          </v:shape>
          <o:OLEObject Type="Embed" ProgID="Visio.Drawing.15" ShapeID="_x0000_i1076" DrawAspect="Content" ObjectID="_1794390854" r:id="rId113"/>
        </w:object>
      </w:r>
    </w:p>
    <w:p w14:paraId="75788C4D" w14:textId="77777777" w:rsidR="0058334A" w:rsidRPr="004646FF" w:rsidRDefault="0058334A" w:rsidP="0058334A">
      <w:pPr>
        <w:pStyle w:val="TF"/>
      </w:pPr>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p>
    <w:p w14:paraId="3A150F3A" w14:textId="6B3A4E17" w:rsidR="0058334A" w:rsidRDefault="0058334A" w:rsidP="00B36905">
      <w:pPr>
        <w:pStyle w:val="NO"/>
      </w:pPr>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p>
    <w:p w14:paraId="4ABF5A51" w14:textId="77777777" w:rsidR="00B36905" w:rsidRPr="00364C1E" w:rsidRDefault="00B36905" w:rsidP="00B36905">
      <w:pPr>
        <w:pStyle w:val="Heading4"/>
      </w:pPr>
      <w:bookmarkStart w:id="1572" w:name="_Toc164844012"/>
      <w:bookmarkStart w:id="1573" w:name="_Toc164944647"/>
      <w:bookmarkStart w:id="1574" w:name="_Toc168318902"/>
      <w:bookmarkStart w:id="1575" w:name="_Toc168319418"/>
      <w:bookmarkStart w:id="1576" w:name="_Toc168319673"/>
      <w:bookmarkStart w:id="1577" w:name="_Toc168319928"/>
      <w:bookmarkStart w:id="1578" w:name="_Toc168320182"/>
      <w:bookmarkStart w:id="1579" w:name="_Toc168559838"/>
      <w:bookmarkStart w:id="1580" w:name="_Toc175890888"/>
      <w:bookmarkStart w:id="1581" w:name="_Toc180645836"/>
      <w:bookmarkStart w:id="1582" w:name="_Toc183616769"/>
      <w:r w:rsidRPr="00364C1E">
        <w:t>6.</w:t>
      </w:r>
      <w:r>
        <w:t>17</w:t>
      </w:r>
      <w:r w:rsidRPr="00364C1E">
        <w:t>.1.3</w:t>
      </w:r>
      <w:r w:rsidRPr="00364C1E">
        <w:tab/>
        <w:t>Function Principles</w:t>
      </w:r>
      <w:bookmarkEnd w:id="1572"/>
      <w:bookmarkEnd w:id="1573"/>
      <w:bookmarkEnd w:id="1574"/>
      <w:bookmarkEnd w:id="1575"/>
      <w:bookmarkEnd w:id="1576"/>
      <w:bookmarkEnd w:id="1577"/>
      <w:bookmarkEnd w:id="1578"/>
      <w:bookmarkEnd w:id="1579"/>
      <w:bookmarkEnd w:id="1580"/>
      <w:bookmarkEnd w:id="1581"/>
      <w:bookmarkEnd w:id="1582"/>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w:t>
      </w:r>
      <w:proofErr w:type="spellStart"/>
      <w:r w:rsidRPr="00364C1E">
        <w:rPr>
          <w:rFonts w:eastAsiaTheme="minorEastAsia"/>
          <w:lang w:eastAsia="zh-CN"/>
        </w:rPr>
        <w:t>AIoT</w:t>
      </w:r>
      <w:proofErr w:type="spellEnd"/>
      <w:r w:rsidRPr="00364C1E">
        <w:rPr>
          <w:rFonts w:eastAsiaTheme="minorEastAsia"/>
          <w:lang w:eastAsia="zh-CN"/>
        </w:rPr>
        <w:t xml:space="preserve"> Device ID(s) of all or a subset of </w:t>
      </w:r>
      <w:proofErr w:type="spellStart"/>
      <w:r w:rsidRPr="00364C1E">
        <w:rPr>
          <w:rFonts w:eastAsiaTheme="minorEastAsia"/>
          <w:lang w:eastAsia="zh-CN"/>
        </w:rPr>
        <w:t>AIoT</w:t>
      </w:r>
      <w:proofErr w:type="spellEnd"/>
      <w:r w:rsidRPr="00364C1E">
        <w:rPr>
          <w:rFonts w:eastAsiaTheme="minorEastAsia"/>
          <w:lang w:eastAsia="zh-CN"/>
        </w:rPr>
        <w:t xml:space="preserve">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proofErr w:type="spellStart"/>
      <w:r w:rsidRPr="0045674F">
        <w:rPr>
          <w:b/>
          <w:bCs/>
        </w:rPr>
        <w:t>AIoT</w:t>
      </w:r>
      <w:proofErr w:type="spellEnd"/>
      <w:r w:rsidRPr="0045674F">
        <w:rPr>
          <w:b/>
          <w:bCs/>
        </w:rPr>
        <w:t xml:space="preserve">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w:t>
      </w:r>
      <w:proofErr w:type="spellStart"/>
      <w:r w:rsidRPr="003224F9">
        <w:t>AIoT</w:t>
      </w:r>
      <w:proofErr w:type="spellEnd"/>
      <w:r w:rsidRPr="003224F9">
        <w:t xml:space="preserve"> Device Operations towards </w:t>
      </w:r>
      <w:proofErr w:type="spellStart"/>
      <w:r w:rsidRPr="003224F9">
        <w:t>AIoT</w:t>
      </w:r>
      <w:proofErr w:type="spellEnd"/>
      <w:r w:rsidRPr="003224F9">
        <w:t xml:space="preserve"> Device</w:t>
      </w:r>
      <w:r w:rsidRPr="00A9589A">
        <w:t xml:space="preserve"> to support </w:t>
      </w:r>
      <w:proofErr w:type="spellStart"/>
      <w:r w:rsidRPr="00A9589A">
        <w:t>AIoT</w:t>
      </w:r>
      <w:proofErr w:type="spellEnd"/>
      <w:r w:rsidRPr="00A9589A">
        <w:t xml:space="preserve"> use cases.</w:t>
      </w:r>
    </w:p>
    <w:p w14:paraId="4F8D0F41" w14:textId="77777777" w:rsidR="00B36905" w:rsidRDefault="00B36905" w:rsidP="00B36905">
      <w:pPr>
        <w:rPr>
          <w:rFonts w:eastAsiaTheme="minorEastAsia"/>
          <w:b/>
          <w:lang w:eastAsia="zh-CN"/>
        </w:rPr>
      </w:pPr>
      <w:proofErr w:type="spellStart"/>
      <w:r w:rsidRPr="0045674F">
        <w:rPr>
          <w:b/>
          <w:bCs/>
        </w:rPr>
        <w:t>AIoT</w:t>
      </w:r>
      <w:proofErr w:type="spellEnd"/>
      <w:r w:rsidRPr="0045674F">
        <w:rPr>
          <w:b/>
          <w:bCs/>
        </w:rPr>
        <w:t xml:space="preserve"> Device Operation</w:t>
      </w:r>
      <w:r w:rsidRPr="00364C1E">
        <w:rPr>
          <w:rFonts w:eastAsiaTheme="minorEastAsia"/>
          <w:b/>
          <w:lang w:eastAsia="zh-CN"/>
        </w:rPr>
        <w:t>:</w:t>
      </w:r>
      <w:r w:rsidRPr="00364C1E">
        <w:t xml:space="preserve"> the operations the network supports to communicate with </w:t>
      </w:r>
      <w:proofErr w:type="spellStart"/>
      <w:r w:rsidRPr="00364C1E">
        <w:t>AIoT</w:t>
      </w:r>
      <w:proofErr w:type="spellEnd"/>
      <w:r w:rsidRPr="00364C1E">
        <w:t xml:space="preserve">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lastRenderedPageBreak/>
        <w:t xml:space="preserve">MASK: </w:t>
      </w:r>
      <w:r w:rsidRPr="00364C1E">
        <w:rPr>
          <w:rFonts w:eastAsiaTheme="minorEastAsia"/>
          <w:lang w:eastAsia="zh-CN"/>
        </w:rPr>
        <w:t xml:space="preserve">a full or partial </w:t>
      </w:r>
      <w:proofErr w:type="spellStart"/>
      <w:r w:rsidRPr="00364C1E">
        <w:rPr>
          <w:rFonts w:eastAsiaTheme="minorEastAsia"/>
          <w:lang w:eastAsia="zh-CN"/>
        </w:rPr>
        <w:t>AIoT</w:t>
      </w:r>
      <w:proofErr w:type="spellEnd"/>
      <w:r w:rsidRPr="00364C1E">
        <w:rPr>
          <w:rFonts w:eastAsiaTheme="minorEastAsia"/>
          <w:lang w:eastAsia="zh-CN"/>
        </w:rPr>
        <w:t xml:space="preserve"> Device ID, which will be broadcasted by a reader in order to select a specific group of </w:t>
      </w:r>
      <w:proofErr w:type="spellStart"/>
      <w:r w:rsidRPr="00364C1E">
        <w:rPr>
          <w:rFonts w:eastAsiaTheme="minorEastAsia"/>
          <w:lang w:eastAsia="zh-CN"/>
        </w:rPr>
        <w:t>AIoT</w:t>
      </w:r>
      <w:proofErr w:type="spellEnd"/>
      <w:r w:rsidRPr="00364C1E">
        <w:rPr>
          <w:rFonts w:eastAsiaTheme="minorEastAsia"/>
          <w:lang w:eastAsia="zh-CN"/>
        </w:rPr>
        <w:t xml:space="preserve"> Devices to perform random access and report their Device IDs to the network. The </w:t>
      </w:r>
      <w:proofErr w:type="spellStart"/>
      <w:r w:rsidRPr="00364C1E">
        <w:rPr>
          <w:rFonts w:eastAsiaTheme="minorEastAsia"/>
          <w:lang w:eastAsia="zh-CN"/>
        </w:rPr>
        <w:t>AIoT</w:t>
      </w:r>
      <w:proofErr w:type="spellEnd"/>
      <w:r w:rsidRPr="00364C1E">
        <w:rPr>
          <w:rFonts w:eastAsiaTheme="minorEastAsia"/>
          <w:lang w:eastAsia="zh-CN"/>
        </w:rPr>
        <w:t xml:space="preserve">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w:t>
      </w:r>
      <w:proofErr w:type="spellStart"/>
      <w:r w:rsidRPr="00364C1E">
        <w:rPr>
          <w:rFonts w:eastAsiaTheme="minorEastAsia"/>
          <w:lang w:eastAsia="zh-CN"/>
        </w:rPr>
        <w:t>AIoT</w:t>
      </w:r>
      <w:proofErr w:type="spellEnd"/>
      <w:r w:rsidRPr="00364C1E">
        <w:rPr>
          <w:rFonts w:eastAsiaTheme="minorEastAsia"/>
          <w:lang w:eastAsia="zh-CN"/>
        </w:rPr>
        <w:t xml:space="preserve"> Service requested by a 3rd party/AF. To deliver the information between AF and an </w:t>
      </w:r>
      <w:proofErr w:type="spellStart"/>
      <w:r w:rsidRPr="00364C1E">
        <w:rPr>
          <w:rFonts w:eastAsiaTheme="minorEastAsia"/>
          <w:lang w:eastAsia="zh-CN"/>
        </w:rPr>
        <w:t>AIoT</w:t>
      </w:r>
      <w:proofErr w:type="spellEnd"/>
      <w:r w:rsidRPr="00364C1E">
        <w:rPr>
          <w:rFonts w:eastAsiaTheme="minorEastAsia"/>
          <w:lang w:eastAsia="zh-CN"/>
        </w:rPr>
        <w:t xml:space="preserve"> Device over 5GS, the 5GC uses the Task ID to maintain the association within the 5GC for a specific AF’s </w:t>
      </w:r>
      <w:proofErr w:type="spellStart"/>
      <w:r w:rsidRPr="00364C1E">
        <w:rPr>
          <w:rFonts w:eastAsiaTheme="minorEastAsia"/>
          <w:lang w:eastAsia="zh-CN"/>
        </w:rPr>
        <w:t>AIoT</w:t>
      </w:r>
      <w:proofErr w:type="spellEnd"/>
      <w:r w:rsidRPr="00364C1E">
        <w:rPr>
          <w:rFonts w:eastAsiaTheme="minorEastAsia"/>
          <w:lang w:eastAsia="zh-CN"/>
        </w:rPr>
        <w:t xml:space="preserve"> service request from the time it accepts the AF’s </w:t>
      </w:r>
      <w:proofErr w:type="spellStart"/>
      <w:r w:rsidRPr="00364C1E">
        <w:rPr>
          <w:rFonts w:eastAsiaTheme="minorEastAsia"/>
          <w:lang w:eastAsia="zh-CN"/>
        </w:rPr>
        <w:t>AIoT</w:t>
      </w:r>
      <w:proofErr w:type="spellEnd"/>
      <w:r w:rsidRPr="00364C1E">
        <w:rPr>
          <w:rFonts w:eastAsiaTheme="minorEastAsia"/>
          <w:lang w:eastAsia="zh-CN"/>
        </w:rPr>
        <w:t xml:space="preserve"> service request to the time the AF’s </w:t>
      </w:r>
      <w:proofErr w:type="spellStart"/>
      <w:r w:rsidRPr="00364C1E">
        <w:rPr>
          <w:rFonts w:eastAsiaTheme="minorEastAsia"/>
          <w:lang w:eastAsia="zh-CN"/>
        </w:rPr>
        <w:t>AIoT</w:t>
      </w:r>
      <w:proofErr w:type="spellEnd"/>
      <w:r w:rsidRPr="00364C1E">
        <w:rPr>
          <w:rFonts w:eastAsiaTheme="minorEastAsia"/>
          <w:lang w:eastAsia="zh-CN"/>
        </w:rPr>
        <w:t xml:space="preserve">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 xml:space="preserve">The 5GS shall support </w:t>
      </w:r>
      <w:proofErr w:type="spellStart"/>
      <w:r w:rsidRPr="00364C1E">
        <w:rPr>
          <w:rFonts w:eastAsiaTheme="minorEastAsia"/>
          <w:lang w:eastAsia="zh-CN"/>
        </w:rPr>
        <w:t>AIoT</w:t>
      </w:r>
      <w:proofErr w:type="spellEnd"/>
      <w:r w:rsidRPr="00364C1E">
        <w:rPr>
          <w:rFonts w:eastAsiaTheme="minorEastAsia"/>
          <w:lang w:eastAsia="zh-CN"/>
        </w:rPr>
        <w:t xml:space="preserve"> specific NAS to deliver the UL or DL data between </w:t>
      </w:r>
      <w:proofErr w:type="spellStart"/>
      <w:r w:rsidRPr="00364C1E">
        <w:rPr>
          <w:rFonts w:eastAsiaTheme="minorEastAsia"/>
          <w:lang w:eastAsia="zh-CN"/>
        </w:rPr>
        <w:t>AIoT</w:t>
      </w:r>
      <w:proofErr w:type="spellEnd"/>
      <w:r w:rsidRPr="00364C1E">
        <w:rPr>
          <w:rFonts w:eastAsiaTheme="minorEastAsia"/>
          <w:lang w:eastAsia="zh-CN"/>
        </w:rPr>
        <w:t xml:space="preserve"> Device and 5GC. The UL data includes the </w:t>
      </w:r>
      <w:proofErr w:type="spellStart"/>
      <w:r w:rsidRPr="00364C1E">
        <w:rPr>
          <w:rFonts w:eastAsiaTheme="minorEastAsia"/>
          <w:lang w:eastAsia="zh-CN"/>
        </w:rPr>
        <w:t>AIoT</w:t>
      </w:r>
      <w:proofErr w:type="spellEnd"/>
      <w:r w:rsidRPr="00364C1E">
        <w:rPr>
          <w:rFonts w:eastAsiaTheme="minorEastAsia"/>
          <w:lang w:eastAsia="zh-CN"/>
        </w:rPr>
        <w:t xml:space="preserve">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proofErr w:type="spellStart"/>
      <w:r>
        <w:rPr>
          <w:rFonts w:eastAsiaTheme="minorEastAsia"/>
          <w:lang w:eastAsia="zh-CN"/>
        </w:rPr>
        <w:t>AIoT</w:t>
      </w:r>
      <w:proofErr w:type="spellEnd"/>
      <w:r>
        <w:rPr>
          <w:rFonts w:eastAsiaTheme="minorEastAsia"/>
          <w:lang w:eastAsia="zh-CN"/>
        </w:rPr>
        <w:t>-</w:t>
      </w:r>
      <w:r w:rsidRPr="00364C1E">
        <w:rPr>
          <w:rFonts w:eastAsiaTheme="minorEastAsia"/>
          <w:lang w:eastAsia="zh-CN"/>
        </w:rPr>
        <w:t xml:space="preserve">NAS connection between </w:t>
      </w:r>
      <w:proofErr w:type="spellStart"/>
      <w:r w:rsidRPr="00364C1E">
        <w:rPr>
          <w:rFonts w:eastAsiaTheme="minorEastAsia"/>
          <w:lang w:eastAsia="zh-CN"/>
        </w:rPr>
        <w:t>AIoT</w:t>
      </w:r>
      <w:proofErr w:type="spellEnd"/>
      <w:r w:rsidRPr="00364C1E">
        <w:rPr>
          <w:rFonts w:eastAsiaTheme="minorEastAsia"/>
          <w:lang w:eastAsia="zh-CN"/>
        </w:rPr>
        <w:t xml:space="preserve"> Device and 5GC, and this </w:t>
      </w:r>
      <w:proofErr w:type="spellStart"/>
      <w:r>
        <w:rPr>
          <w:rFonts w:eastAsiaTheme="minorEastAsia"/>
          <w:lang w:eastAsia="zh-CN"/>
        </w:rPr>
        <w:t>AIoT</w:t>
      </w:r>
      <w:proofErr w:type="spellEnd"/>
      <w:r>
        <w:rPr>
          <w:rFonts w:eastAsiaTheme="minorEastAsia"/>
          <w:lang w:eastAsia="zh-CN"/>
        </w:rPr>
        <w:t>-</w:t>
      </w:r>
      <w:r w:rsidRPr="00364C1E">
        <w:rPr>
          <w:rFonts w:eastAsiaTheme="minorEastAsia"/>
          <w:lang w:eastAsia="zh-CN"/>
        </w:rPr>
        <w:t xml:space="preserve">NAS connection is per device level. The </w:t>
      </w:r>
      <w:proofErr w:type="spellStart"/>
      <w:r w:rsidRPr="00364C1E">
        <w:rPr>
          <w:rFonts w:eastAsiaTheme="minorEastAsia"/>
          <w:lang w:eastAsia="zh-CN"/>
        </w:rPr>
        <w:t>AIoT</w:t>
      </w:r>
      <w:proofErr w:type="spellEnd"/>
      <w:r w:rsidRPr="00364C1E">
        <w:rPr>
          <w:rFonts w:eastAsiaTheme="minorEastAsia"/>
          <w:lang w:eastAsia="zh-CN"/>
        </w:rPr>
        <w:t xml:space="preserve"> NAS message is transferred over </w:t>
      </w:r>
      <w:proofErr w:type="spellStart"/>
      <w:r>
        <w:rPr>
          <w:rFonts w:eastAsiaTheme="minorEastAsia"/>
          <w:lang w:eastAsia="zh-CN"/>
        </w:rPr>
        <w:t>AIoT</w:t>
      </w:r>
      <w:proofErr w:type="spellEnd"/>
      <w:r>
        <w:rPr>
          <w:rFonts w:eastAsiaTheme="minorEastAsia"/>
          <w:lang w:eastAsia="zh-CN"/>
        </w:rPr>
        <w:t>-</w:t>
      </w:r>
      <w:r w:rsidRPr="00364C1E">
        <w:rPr>
          <w:rFonts w:eastAsiaTheme="minorEastAsia"/>
          <w:lang w:eastAsia="zh-CN"/>
        </w:rPr>
        <w:t xml:space="preserve">NAS connection between </w:t>
      </w:r>
      <w:proofErr w:type="spellStart"/>
      <w:r w:rsidRPr="00364C1E">
        <w:rPr>
          <w:rFonts w:eastAsiaTheme="minorEastAsia"/>
          <w:lang w:eastAsia="zh-CN"/>
        </w:rPr>
        <w:t>AIoT</w:t>
      </w:r>
      <w:proofErr w:type="spellEnd"/>
      <w:r w:rsidRPr="00364C1E">
        <w:rPr>
          <w:rFonts w:eastAsiaTheme="minorEastAsia"/>
          <w:lang w:eastAsia="zh-CN"/>
        </w:rPr>
        <w:t xml:space="preserve">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r>
      <w:proofErr w:type="spellStart"/>
      <w:r>
        <w:rPr>
          <w:rFonts w:eastAsiaTheme="minorEastAsia"/>
          <w:lang w:eastAsia="zh-CN"/>
        </w:rPr>
        <w:t>AIoT</w:t>
      </w:r>
      <w:proofErr w:type="spellEnd"/>
      <w:r>
        <w:rPr>
          <w:rFonts w:eastAsiaTheme="minorEastAsia"/>
          <w:lang w:eastAsia="zh-CN"/>
        </w:rPr>
        <w:t xml:space="preserve"> Devices have reduced functionality compared to other types of UE (e.g. NR, </w:t>
      </w:r>
      <w:proofErr w:type="spellStart"/>
      <w:r>
        <w:rPr>
          <w:rFonts w:eastAsiaTheme="minorEastAsia"/>
          <w:lang w:eastAsia="zh-CN"/>
        </w:rPr>
        <w:t>eMTC</w:t>
      </w:r>
      <w:proofErr w:type="spellEnd"/>
      <w:r>
        <w:rPr>
          <w:rFonts w:eastAsiaTheme="minorEastAsia"/>
          <w:lang w:eastAsia="zh-CN"/>
        </w:rPr>
        <w:t xml:space="preserve"> or NB-IoT). An </w:t>
      </w:r>
      <w:proofErr w:type="spellStart"/>
      <w:r>
        <w:rPr>
          <w:rFonts w:eastAsiaTheme="minorEastAsia"/>
          <w:lang w:eastAsia="zh-CN"/>
        </w:rPr>
        <w:t>AIoT</w:t>
      </w:r>
      <w:proofErr w:type="spellEnd"/>
      <w:r>
        <w:rPr>
          <w:rFonts w:eastAsiaTheme="minorEastAsia"/>
          <w:lang w:eastAsia="zh-CN"/>
        </w:rPr>
        <w:t xml:space="preserve">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 xml:space="preserve">The physical memory of the </w:t>
      </w:r>
      <w:proofErr w:type="spellStart"/>
      <w:r>
        <w:rPr>
          <w:rFonts w:eastAsiaTheme="minorEastAsia"/>
          <w:lang w:eastAsia="zh-CN"/>
        </w:rPr>
        <w:t>AIoT</w:t>
      </w:r>
      <w:proofErr w:type="spellEnd"/>
      <w:r>
        <w:rPr>
          <w:rFonts w:eastAsiaTheme="minorEastAsia"/>
          <w:lang w:eastAsia="zh-CN"/>
        </w:rPr>
        <w:t xml:space="preserve"> Device can be logically viewed as containing multiple different types of information, e.g. 3GPP Information and Application Information: 1) The 3GPP Information is information that is known to and used by the 3GPP system. Examples of 3GPP Information include </w:t>
      </w:r>
      <w:proofErr w:type="spellStart"/>
      <w:r>
        <w:rPr>
          <w:rFonts w:eastAsiaTheme="minorEastAsia"/>
          <w:lang w:eastAsia="zh-CN"/>
        </w:rPr>
        <w:t>AIoT</w:t>
      </w:r>
      <w:proofErr w:type="spellEnd"/>
      <w:r>
        <w:rPr>
          <w:rFonts w:eastAsiaTheme="minorEastAsia"/>
          <w:lang w:eastAsia="zh-CN"/>
        </w:rPr>
        <w:t xml:space="preserve">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B1A0798" w:rsidR="00B36905" w:rsidRPr="004646FF" w:rsidRDefault="00B36905" w:rsidP="00B36905">
      <w:pPr>
        <w:rPr>
          <w:rFonts w:eastAsiaTheme="minorEastAsia"/>
        </w:rPr>
      </w:pPr>
      <w:r>
        <w:rPr>
          <w:rFonts w:eastAsiaTheme="minorEastAsia"/>
        </w:rPr>
        <w:t xml:space="preserve">The </w:t>
      </w:r>
      <w:proofErr w:type="spellStart"/>
      <w:r>
        <w:rPr>
          <w:rFonts w:eastAsiaTheme="minorEastAsia"/>
        </w:rPr>
        <w:t>AIoTMF</w:t>
      </w:r>
      <w:proofErr w:type="spellEnd"/>
      <w:r>
        <w:rPr>
          <w:rFonts w:eastAsiaTheme="minorEastAsia"/>
        </w:rPr>
        <w:t xml:space="preserve"> and </w:t>
      </w:r>
      <w:proofErr w:type="spellStart"/>
      <w:r>
        <w:rPr>
          <w:rFonts w:eastAsiaTheme="minorEastAsia"/>
        </w:rPr>
        <w:t>AIoT</w:t>
      </w:r>
      <w:proofErr w:type="spellEnd"/>
      <w:r>
        <w:rPr>
          <w:rFonts w:eastAsiaTheme="minorEastAsia"/>
        </w:rPr>
        <w:t xml:space="preserve"> Device shall support to store a temporarily device context. The temporarily device context is kept in the </w:t>
      </w:r>
      <w:proofErr w:type="spellStart"/>
      <w:r>
        <w:rPr>
          <w:rFonts w:eastAsiaTheme="minorEastAsia"/>
        </w:rPr>
        <w:t>AIoT</w:t>
      </w:r>
      <w:proofErr w:type="spellEnd"/>
      <w:r>
        <w:rPr>
          <w:rFonts w:eastAsiaTheme="minorEastAsia"/>
        </w:rPr>
        <w:t xml:space="preserve"> Device and </w:t>
      </w:r>
      <w:proofErr w:type="spellStart"/>
      <w:r>
        <w:rPr>
          <w:rFonts w:eastAsiaTheme="minorEastAsia"/>
        </w:rPr>
        <w:t>AIoTMF</w:t>
      </w:r>
      <w:proofErr w:type="spellEnd"/>
      <w:r>
        <w:rPr>
          <w:rFonts w:eastAsiaTheme="minorEastAsia"/>
        </w:rPr>
        <w:t xml:space="preserve"> and is only used while energy is available to the </w:t>
      </w:r>
      <w:proofErr w:type="spellStart"/>
      <w:r>
        <w:rPr>
          <w:rFonts w:eastAsiaTheme="minorEastAsia"/>
        </w:rPr>
        <w:t>AIoT</w:t>
      </w:r>
      <w:proofErr w:type="spellEnd"/>
      <w:r>
        <w:rPr>
          <w:rFonts w:eastAsiaTheme="minorEastAsia"/>
        </w:rPr>
        <w:t xml:space="preserve"> Device, and it is used to record any information (e.g. security context) required for information transfer over </w:t>
      </w:r>
      <w:proofErr w:type="spellStart"/>
      <w:r>
        <w:rPr>
          <w:rFonts w:eastAsiaTheme="minorEastAsia"/>
        </w:rPr>
        <w:t>AIoT</w:t>
      </w:r>
      <w:proofErr w:type="spellEnd"/>
      <w:r>
        <w:rPr>
          <w:rFonts w:eastAsiaTheme="minorEastAsia"/>
        </w:rPr>
        <w:t>-NAS connection (in particular for multiple-rounds of information exchange for example step 10</w:t>
      </w:r>
      <w:r w:rsidR="001E6FE4">
        <w:rPr>
          <w:rFonts w:eastAsiaTheme="minorEastAsia"/>
        </w:rPr>
        <w:t xml:space="preserve"> to </w:t>
      </w:r>
      <w:r>
        <w:rPr>
          <w:rFonts w:eastAsiaTheme="minorEastAsia"/>
        </w:rPr>
        <w:t>step</w:t>
      </w:r>
      <w:r w:rsidR="001E6FE4">
        <w:rPr>
          <w:rFonts w:eastAsiaTheme="minorEastAsia"/>
        </w:rPr>
        <w:t> </w:t>
      </w:r>
      <w:r>
        <w:rPr>
          <w:rFonts w:eastAsiaTheme="minorEastAsia"/>
        </w:rPr>
        <w:t xml:space="preserve">14 in figure 6.17.2.2-1) between the </w:t>
      </w:r>
      <w:proofErr w:type="spellStart"/>
      <w:r>
        <w:rPr>
          <w:rFonts w:eastAsiaTheme="minorEastAsia"/>
        </w:rPr>
        <w:t>AIoT</w:t>
      </w:r>
      <w:proofErr w:type="spellEnd"/>
      <w:r>
        <w:rPr>
          <w:rFonts w:eastAsiaTheme="minorEastAsia"/>
        </w:rPr>
        <w:t xml:space="preserve"> Device and </w:t>
      </w:r>
      <w:proofErr w:type="spellStart"/>
      <w:r>
        <w:rPr>
          <w:rFonts w:eastAsiaTheme="minorEastAsia"/>
        </w:rPr>
        <w:t>AIoTMF</w:t>
      </w:r>
      <w:proofErr w:type="spellEnd"/>
      <w:r>
        <w:rPr>
          <w:rFonts w:eastAsiaTheme="minorEastAsia"/>
        </w:rPr>
        <w:t>. The temporarily device context helps avoid re-generation of e.g. security context each time a NAS message is transferred.</w:t>
      </w:r>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proofErr w:type="spellStart"/>
      <w:r w:rsidR="0058334A">
        <w:rPr>
          <w:rFonts w:eastAsiaTheme="minorEastAsia"/>
          <w:lang w:eastAsia="zh-CN"/>
        </w:rPr>
        <w:t>AIoT</w:t>
      </w:r>
      <w:proofErr w:type="spellEnd"/>
      <w:r w:rsidR="0058334A">
        <w:rPr>
          <w:rFonts w:eastAsiaTheme="minorEastAsia"/>
          <w:lang w:eastAsia="zh-CN"/>
        </w:rPr>
        <w: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w:t>
      </w:r>
      <w:proofErr w:type="spellStart"/>
      <w:r w:rsidR="0058334A">
        <w:rPr>
          <w:rFonts w:eastAsiaTheme="minorEastAsia"/>
          <w:lang w:eastAsia="zh-CN"/>
        </w:rPr>
        <w:t>AIoT</w:t>
      </w:r>
      <w:proofErr w:type="spellEnd"/>
      <w:r w:rsidR="0058334A">
        <w:rPr>
          <w:rFonts w:eastAsiaTheme="minorEastAsia"/>
          <w:lang w:eastAsia="zh-CN"/>
        </w:rPr>
        <w:t>-</w:t>
      </w:r>
      <w:r w:rsidR="0058334A" w:rsidRPr="00641BA7">
        <w:rPr>
          <w:rFonts w:eastAsiaTheme="minorEastAsia"/>
          <w:lang w:eastAsia="zh-CN"/>
        </w:rPr>
        <w:t>NAS interaction</w:t>
      </w:r>
      <w:r w:rsidR="0058334A">
        <w:rPr>
          <w:rFonts w:eastAsiaTheme="minorEastAsia"/>
          <w:lang w:eastAsia="zh-CN"/>
        </w:rPr>
        <w:t>.</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 xml:space="preserve">As agreed by RAN, the </w:t>
      </w:r>
      <w:proofErr w:type="spellStart"/>
      <w:r>
        <w:rPr>
          <w:rFonts w:eastAsiaTheme="minorEastAsia"/>
          <w:lang w:eastAsia="zh-CN"/>
        </w:rPr>
        <w:t>AIoT</w:t>
      </w:r>
      <w:proofErr w:type="spellEnd"/>
      <w:r>
        <w:rPr>
          <w:rFonts w:eastAsiaTheme="minorEastAsia"/>
          <w:lang w:eastAsia="zh-CN"/>
        </w:rPr>
        <w:t xml:space="preserve"> Device memory can include two types of memory: 1) Non-Volatile Memory (NVM) such as EEPROM for permanently storing </w:t>
      </w:r>
      <w:proofErr w:type="spellStart"/>
      <w:r>
        <w:rPr>
          <w:rFonts w:eastAsiaTheme="minorEastAsia"/>
          <w:lang w:eastAsia="zh-CN"/>
        </w:rPr>
        <w:t>AIoT</w:t>
      </w:r>
      <w:proofErr w:type="spellEnd"/>
      <w:r>
        <w:rPr>
          <w:rFonts w:eastAsiaTheme="minorEastAsia"/>
          <w:lang w:eastAsia="zh-CN"/>
        </w:rPr>
        <w:t xml:space="preserve"> Device ID, etc. and 2) volatile memory (e.g. registers or RAM) for temporarily keeping any information required for its operation only while energy is available.</w:t>
      </w:r>
    </w:p>
    <w:p w14:paraId="26ACC5E5" w14:textId="4231B761" w:rsidR="0058334A" w:rsidRPr="00364C1E" w:rsidRDefault="0058334A" w:rsidP="0090491D">
      <w:pPr>
        <w:pStyle w:val="NO"/>
        <w:rPr>
          <w:rFonts w:eastAsiaTheme="minorEastAsia"/>
          <w:lang w:eastAsia="zh-CN"/>
        </w:rPr>
      </w:pPr>
      <w:r>
        <w:rPr>
          <w:rFonts w:eastAsiaTheme="minorEastAsia"/>
          <w:lang w:eastAsia="zh-CN"/>
        </w:rPr>
        <w:t>NOTE 3:</w:t>
      </w:r>
      <w:r>
        <w:rPr>
          <w:rFonts w:eastAsiaTheme="minorEastAsia"/>
          <w:lang w:eastAsia="zh-CN"/>
        </w:rPr>
        <w:tab/>
        <w:t>The details of temporary device context depend on SA</w:t>
      </w:r>
      <w:r w:rsidR="004B3399">
        <w:rPr>
          <w:rFonts w:eastAsiaTheme="minorEastAsia"/>
          <w:lang w:eastAsia="zh-CN"/>
        </w:rPr>
        <w:t> WG</w:t>
      </w:r>
      <w:r>
        <w:rPr>
          <w:rFonts w:eastAsiaTheme="minorEastAsia"/>
          <w:lang w:eastAsia="zh-CN"/>
        </w:rPr>
        <w:t>3 decision</w:t>
      </w:r>
      <w:r w:rsidRPr="003B009D">
        <w:rPr>
          <w:rFonts w:eastAsiaTheme="minorEastAsia"/>
          <w:lang w:eastAsia="zh-CN"/>
        </w:rPr>
        <w:t>.</w:t>
      </w:r>
    </w:p>
    <w:p w14:paraId="55900449" w14:textId="1FC38509" w:rsidR="00B36905" w:rsidRDefault="00B36905" w:rsidP="00B36905">
      <w:pPr>
        <w:rPr>
          <w:rFonts w:eastAsiaTheme="minorEastAsia"/>
        </w:rPr>
      </w:pPr>
      <w:r>
        <w:rPr>
          <w:rFonts w:eastAsiaTheme="minorEastAsia"/>
        </w:rPr>
        <w:t xml:space="preserve">The 5GS shall support </w:t>
      </w:r>
      <w:proofErr w:type="spellStart"/>
      <w:r>
        <w:rPr>
          <w:rFonts w:eastAsiaTheme="minorEastAsia"/>
        </w:rPr>
        <w:t>AIoT</w:t>
      </w:r>
      <w:proofErr w:type="spellEnd"/>
      <w:r>
        <w:rPr>
          <w:rFonts w:eastAsiaTheme="minorEastAsia"/>
        </w:rPr>
        <w:t xml:space="preserve"> NGAP to control the behaviour of Reader, e.g. start of the inventory, continue of the inventory, end of the inventory. In addition, the </w:t>
      </w:r>
      <w:proofErr w:type="spellStart"/>
      <w:r>
        <w:rPr>
          <w:rFonts w:eastAsiaTheme="minorEastAsia"/>
        </w:rPr>
        <w:t>AIoT</w:t>
      </w:r>
      <w:proofErr w:type="spellEnd"/>
      <w:r>
        <w:rPr>
          <w:rFonts w:eastAsiaTheme="minorEastAsia"/>
        </w:rPr>
        <w:t xml:space="preserve"> NGAP provides transport of the </w:t>
      </w:r>
      <w:proofErr w:type="spellStart"/>
      <w:r>
        <w:rPr>
          <w:rFonts w:eastAsiaTheme="minorEastAsia"/>
        </w:rPr>
        <w:t>AIoT</w:t>
      </w:r>
      <w:proofErr w:type="spellEnd"/>
      <w:r>
        <w:rPr>
          <w:rFonts w:eastAsiaTheme="minorEastAsia"/>
        </w:rPr>
        <w:t xml:space="preserve"> NAS messages between Device and </w:t>
      </w:r>
      <w:proofErr w:type="spellStart"/>
      <w:r>
        <w:rPr>
          <w:rFonts w:eastAsiaTheme="minorEastAsia"/>
        </w:rPr>
        <w:t>AIoTMF</w:t>
      </w:r>
      <w:proofErr w:type="spellEnd"/>
      <w:r>
        <w:rPr>
          <w:rFonts w:eastAsiaTheme="minorEastAsia"/>
        </w:rPr>
        <w:t xml:space="preserve">. The 5GS shall support </w:t>
      </w:r>
      <w:proofErr w:type="spellStart"/>
      <w:r>
        <w:rPr>
          <w:rFonts w:eastAsiaTheme="minorEastAsia"/>
        </w:rPr>
        <w:t>AIoT</w:t>
      </w:r>
      <w:proofErr w:type="spellEnd"/>
      <w:r>
        <w:rPr>
          <w:rFonts w:eastAsiaTheme="minorEastAsia"/>
        </w:rPr>
        <w:t xml:space="preserve">-NGAP connection management for </w:t>
      </w:r>
      <w:proofErr w:type="spellStart"/>
      <w:r>
        <w:rPr>
          <w:rFonts w:eastAsiaTheme="minorEastAsia"/>
        </w:rPr>
        <w:t>AIoT</w:t>
      </w:r>
      <w:proofErr w:type="spellEnd"/>
      <w:r>
        <w:rPr>
          <w:rFonts w:eastAsiaTheme="minorEastAsia"/>
        </w:rPr>
        <w:t xml:space="preserve"> Service, this is used to transfer </w:t>
      </w:r>
      <w:proofErr w:type="spellStart"/>
      <w:r>
        <w:rPr>
          <w:rFonts w:eastAsiaTheme="minorEastAsia"/>
        </w:rPr>
        <w:t>AIoT</w:t>
      </w:r>
      <w:proofErr w:type="spellEnd"/>
      <w:r>
        <w:rPr>
          <w:rFonts w:eastAsiaTheme="minorEastAsia"/>
        </w:rPr>
        <w:t xml:space="preserve"> NAS message and </w:t>
      </w:r>
      <w:proofErr w:type="spellStart"/>
      <w:r>
        <w:rPr>
          <w:rFonts w:eastAsiaTheme="minorEastAsia"/>
        </w:rPr>
        <w:t>AIoT</w:t>
      </w:r>
      <w:proofErr w:type="spellEnd"/>
      <w:r>
        <w:rPr>
          <w:rFonts w:eastAsiaTheme="minorEastAsia"/>
        </w:rPr>
        <w:t xml:space="preserve"> inventory </w:t>
      </w:r>
      <w:proofErr w:type="spellStart"/>
      <w:r>
        <w:rPr>
          <w:rFonts w:eastAsiaTheme="minorEastAsia"/>
        </w:rPr>
        <w:t>AIoT</w:t>
      </w:r>
      <w:proofErr w:type="spellEnd"/>
      <w:r>
        <w:rPr>
          <w:rFonts w:eastAsiaTheme="minorEastAsia"/>
        </w:rPr>
        <w:t xml:space="preserve">-NGAP message, e.g. reporting of RAN's </w:t>
      </w:r>
      <w:proofErr w:type="spellStart"/>
      <w:r>
        <w:rPr>
          <w:rFonts w:eastAsiaTheme="minorEastAsia"/>
        </w:rPr>
        <w:t>AIoT</w:t>
      </w:r>
      <w:proofErr w:type="spellEnd"/>
      <w:r>
        <w:rPr>
          <w:rFonts w:eastAsiaTheme="minorEastAsia"/>
        </w:rPr>
        <w:t xml:space="preserve"> </w:t>
      </w:r>
      <w:r w:rsidR="00D06AE1">
        <w:rPr>
          <w:rFonts w:eastAsiaTheme="minorEastAsia"/>
        </w:rPr>
        <w:t>information</w:t>
      </w:r>
      <w:r>
        <w:rPr>
          <w:rFonts w:eastAsiaTheme="minorEastAsia"/>
        </w:rPr>
        <w:t xml:space="preserve">, requesting inventory for </w:t>
      </w:r>
      <w:proofErr w:type="spellStart"/>
      <w:r>
        <w:rPr>
          <w:rFonts w:eastAsiaTheme="minorEastAsia"/>
        </w:rPr>
        <w:t>AIoT</w:t>
      </w:r>
      <w:proofErr w:type="spellEnd"/>
      <w:r>
        <w:rPr>
          <w:rFonts w:eastAsiaTheme="minorEastAsia"/>
        </w:rPr>
        <w:t xml:space="preserve"> Device.</w:t>
      </w:r>
    </w:p>
    <w:p w14:paraId="110144F5" w14:textId="77777777" w:rsidR="00B36905" w:rsidRDefault="00B36905" w:rsidP="00B36905">
      <w:pPr>
        <w:rPr>
          <w:rFonts w:eastAsiaTheme="minorEastAsia"/>
        </w:rPr>
      </w:pPr>
      <w:r>
        <w:rPr>
          <w:rFonts w:eastAsiaTheme="minorEastAsia"/>
        </w:rPr>
        <w:t xml:space="preserve">The high-level </w:t>
      </w:r>
      <w:proofErr w:type="spellStart"/>
      <w:r>
        <w:rPr>
          <w:rFonts w:eastAsiaTheme="minorEastAsia"/>
        </w:rPr>
        <w:t>AIoT</w:t>
      </w:r>
      <w:proofErr w:type="spellEnd"/>
      <w:r>
        <w:rPr>
          <w:rFonts w:eastAsiaTheme="minorEastAsia"/>
        </w:rPr>
        <w:t xml:space="preserve">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7" type="#_x0000_t75" style="width:481.5pt;height:143.25pt" o:ole="">
            <v:imagedata r:id="rId114" o:title=""/>
          </v:shape>
          <o:OLEObject Type="Embed" ProgID="Visio.Drawing.11" ShapeID="_x0000_i1077" DrawAspect="Content" ObjectID="_1794390855" r:id="rId115"/>
        </w:object>
      </w:r>
    </w:p>
    <w:p w14:paraId="55B0D57C" w14:textId="77777777" w:rsidR="00B36905" w:rsidRPr="004646FF" w:rsidRDefault="00B36905" w:rsidP="00B36905">
      <w:pPr>
        <w:pStyle w:val="TF"/>
      </w:pPr>
      <w:r w:rsidRPr="004646FF">
        <w:t xml:space="preserve">Figure 6.17.1.3-1: </w:t>
      </w:r>
      <w:proofErr w:type="spellStart"/>
      <w:r w:rsidRPr="004646FF">
        <w:rPr>
          <w:rFonts w:eastAsiaTheme="minorEastAsia"/>
        </w:rPr>
        <w:t>AIoT</w:t>
      </w:r>
      <w:proofErr w:type="spellEnd"/>
      <w:r w:rsidRPr="004646FF">
        <w:rPr>
          <w:rFonts w:eastAsiaTheme="minorEastAsia"/>
        </w:rPr>
        <w:t xml:space="preserve">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r>
      <w:proofErr w:type="spellStart"/>
      <w:r>
        <w:t>AIoT</w:t>
      </w:r>
      <w:proofErr w:type="spellEnd"/>
      <w:r>
        <w:t xml:space="preserve"> AS and </w:t>
      </w:r>
      <w:proofErr w:type="spellStart"/>
      <w:r>
        <w:t>AIoT</w:t>
      </w:r>
      <w:proofErr w:type="spellEnd"/>
      <w:r>
        <w:t xml:space="preserve"> NGAP protocols will be defined by RAN, and it is assumed that the </w:t>
      </w:r>
      <w:proofErr w:type="spellStart"/>
      <w:r>
        <w:t>AIoT</w:t>
      </w:r>
      <w:proofErr w:type="spellEnd"/>
      <w:r>
        <w:t xml:space="preserve"> AS and </w:t>
      </w:r>
      <w:proofErr w:type="spellStart"/>
      <w:r>
        <w:t>AIoT</w:t>
      </w:r>
      <w:proofErr w:type="spellEnd"/>
      <w:r>
        <w:t xml:space="preserve"> NGAP message can transport NAS messages.</w:t>
      </w:r>
    </w:p>
    <w:p w14:paraId="633C2426" w14:textId="77777777" w:rsidR="00B36905" w:rsidRDefault="00B36905" w:rsidP="00B36905">
      <w:pPr>
        <w:pStyle w:val="NO"/>
      </w:pPr>
      <w:r>
        <w:t>NOTE 4:</w:t>
      </w:r>
      <w:r>
        <w:tab/>
        <w:t xml:space="preserve">The </w:t>
      </w:r>
      <w:proofErr w:type="spellStart"/>
      <w:r>
        <w:t>AIoT</w:t>
      </w:r>
      <w:proofErr w:type="spellEnd"/>
      <w:r>
        <w:t xml:space="preserve"> NAS needs to be lightweight to adhere to the nature of the </w:t>
      </w:r>
      <w:proofErr w:type="spellStart"/>
      <w:r>
        <w:t>AIoT</w:t>
      </w:r>
      <w:proofErr w:type="spellEnd"/>
      <w:r>
        <w:t xml:space="preserve">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proofErr w:type="spellStart"/>
      <w:r w:rsidRPr="00364C1E">
        <w:rPr>
          <w:b/>
          <w:bCs/>
        </w:rPr>
        <w:t>AIoT</w:t>
      </w:r>
      <w:proofErr w:type="spellEnd"/>
      <w:r w:rsidRPr="00364C1E">
        <w:rPr>
          <w:b/>
          <w:bCs/>
        </w:rPr>
        <w:t xml:space="preserve"> Data:</w:t>
      </w:r>
      <w:r w:rsidRPr="00364C1E">
        <w:t xml:space="preserve"> This is used to transfer application specific </w:t>
      </w:r>
      <w:proofErr w:type="spellStart"/>
      <w:r w:rsidRPr="00364C1E">
        <w:t>AIoT</w:t>
      </w:r>
      <w:proofErr w:type="spellEnd"/>
      <w:r w:rsidRPr="00364C1E">
        <w:t xml:space="preserve"> data between </w:t>
      </w:r>
      <w:proofErr w:type="spellStart"/>
      <w:r w:rsidRPr="00364C1E">
        <w:t>AIoT</w:t>
      </w:r>
      <w:proofErr w:type="spellEnd"/>
      <w:r w:rsidRPr="00364C1E">
        <w:t xml:space="preserve">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proofErr w:type="spellStart"/>
      <w:r w:rsidRPr="00364C1E">
        <w:rPr>
          <w:b/>
          <w:bCs/>
        </w:rPr>
        <w:t>AIoT</w:t>
      </w:r>
      <w:proofErr w:type="spellEnd"/>
      <w:r w:rsidRPr="00364C1E">
        <w:rPr>
          <w:b/>
          <w:bCs/>
        </w:rPr>
        <w:t xml:space="preserve"> NAS</w:t>
      </w:r>
      <w:r w:rsidRPr="00364C1E">
        <w:t xml:space="preserve">: This is used to indicate the operation commands, as well as transfer of the application specific </w:t>
      </w:r>
      <w:proofErr w:type="spellStart"/>
      <w:r w:rsidRPr="00364C1E">
        <w:t>AIoT</w:t>
      </w:r>
      <w:proofErr w:type="spellEnd"/>
      <w:r w:rsidRPr="00364C1E">
        <w:t xml:space="preserve"> data between </w:t>
      </w:r>
      <w:proofErr w:type="spellStart"/>
      <w:r w:rsidRPr="00364C1E">
        <w:t>AIoT</w:t>
      </w:r>
      <w:proofErr w:type="spellEnd"/>
      <w:r w:rsidRPr="00364C1E">
        <w:t xml:space="preserve"> Device and 5GC</w:t>
      </w:r>
      <w:r w:rsidRPr="00364C1E">
        <w:rPr>
          <w:rFonts w:eastAsiaTheme="minorEastAsia"/>
          <w:lang w:eastAsia="zh-CN"/>
        </w:rPr>
        <w:t xml:space="preserve">. </w:t>
      </w:r>
      <w:proofErr w:type="spellStart"/>
      <w:r w:rsidRPr="00364C1E">
        <w:rPr>
          <w:rFonts w:eastAsiaTheme="minorEastAsia"/>
          <w:lang w:eastAsia="zh-CN"/>
        </w:rPr>
        <w:t>AIoT</w:t>
      </w:r>
      <w:proofErr w:type="spellEnd"/>
      <w:r w:rsidRPr="00364C1E">
        <w:rPr>
          <w:rFonts w:eastAsiaTheme="minorEastAsia"/>
          <w:lang w:eastAsia="zh-CN"/>
        </w:rPr>
        <w:t xml:space="preserve"> NAS message includes </w:t>
      </w:r>
      <w:proofErr w:type="spellStart"/>
      <w:r w:rsidRPr="00364C1E">
        <w:rPr>
          <w:rFonts w:eastAsiaTheme="minorEastAsia"/>
          <w:lang w:eastAsia="zh-CN"/>
        </w:rPr>
        <w:t>e,g</w:t>
      </w:r>
      <w:proofErr w:type="spellEnd"/>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r w:rsidRPr="00364C1E">
        <w:rPr>
          <w:rFonts w:eastAsiaTheme="minorEastAsia"/>
          <w:lang w:eastAsia="zh-CN"/>
        </w:rPr>
        <w:t xml:space="preserve">. 5GC executes the </w:t>
      </w:r>
      <w:proofErr w:type="spellStart"/>
      <w:r w:rsidRPr="00364C1E">
        <w:rPr>
          <w:rFonts w:eastAsiaTheme="minorEastAsia"/>
          <w:lang w:eastAsia="zh-CN"/>
        </w:rPr>
        <w:t>AIoT</w:t>
      </w:r>
      <w:proofErr w:type="spellEnd"/>
      <w:r w:rsidRPr="00364C1E">
        <w:rPr>
          <w:rFonts w:eastAsiaTheme="minorEastAsia"/>
          <w:lang w:eastAsia="zh-CN"/>
        </w:rPr>
        <w:t xml:space="preserve">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w:t>
      </w:r>
      <w:proofErr w:type="spellStart"/>
      <w:r w:rsidRPr="00364C1E">
        <w:rPr>
          <w:rFonts w:eastAsiaTheme="minorEastAsia"/>
          <w:lang w:eastAsia="zh-CN"/>
        </w:rPr>
        <w:t>AIoT</w:t>
      </w:r>
      <w:proofErr w:type="spellEnd"/>
      <w:r w:rsidRPr="00364C1E">
        <w:rPr>
          <w:rFonts w:eastAsiaTheme="minorEastAsia"/>
          <w:lang w:eastAsia="zh-CN"/>
        </w:rPr>
        <w:t xml:space="preserve"> Devices and transfer of the </w:t>
      </w:r>
      <w:proofErr w:type="spellStart"/>
      <w:r w:rsidRPr="00364C1E">
        <w:rPr>
          <w:rFonts w:eastAsiaTheme="minorEastAsia"/>
          <w:lang w:eastAsia="zh-CN"/>
        </w:rPr>
        <w:t>AIoT</w:t>
      </w:r>
      <w:proofErr w:type="spellEnd"/>
      <w:r w:rsidRPr="00364C1E">
        <w:rPr>
          <w:rFonts w:eastAsiaTheme="minorEastAsia"/>
          <w:lang w:eastAsia="zh-CN"/>
        </w:rPr>
        <w:t xml:space="preserve"> NAS messages between the </w:t>
      </w:r>
      <w:proofErr w:type="spellStart"/>
      <w:r w:rsidRPr="00364C1E">
        <w:rPr>
          <w:rFonts w:eastAsiaTheme="minorEastAsia"/>
          <w:lang w:eastAsia="zh-CN"/>
        </w:rPr>
        <w:t>AIoT</w:t>
      </w:r>
      <w:proofErr w:type="spellEnd"/>
      <w:r w:rsidRPr="00364C1E">
        <w:rPr>
          <w:rFonts w:eastAsiaTheme="minorEastAsia"/>
          <w:lang w:eastAsia="zh-CN"/>
        </w:rPr>
        <w:t xml:space="preserve"> Device and 5G</w:t>
      </w:r>
      <w:r w:rsidRPr="004646FF">
        <w:rPr>
          <w:rFonts w:eastAsiaTheme="minorEastAsia"/>
        </w:rPr>
        <w:t>C.</w:t>
      </w:r>
    </w:p>
    <w:p w14:paraId="5F4CF78E" w14:textId="3F77EEBC"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r w:rsidR="00D06AE1">
        <w:t xml:space="preserve">to the </w:t>
      </w:r>
      <w:r w:rsidRPr="00364C1E">
        <w:t xml:space="preserve">Reader the different device operations </w:t>
      </w:r>
      <w:r w:rsidR="00D06AE1">
        <w:t xml:space="preserve">so the Reader can, if required, </w:t>
      </w:r>
      <w:r w:rsidRPr="00364C1E">
        <w:t xml:space="preserve"> apply different handling for different </w:t>
      </w:r>
      <w:proofErr w:type="spellStart"/>
      <w:r w:rsidRPr="00364C1E">
        <w:t>AIoT</w:t>
      </w:r>
      <w:proofErr w:type="spellEnd"/>
      <w:r w:rsidRPr="00364C1E">
        <w:t xml:space="preserve"> Device operation commands e.g</w:t>
      </w:r>
      <w:r>
        <w:t>.</w:t>
      </w:r>
      <w:r w:rsidRPr="00364C1E">
        <w:t xml:space="preserve"> Read or Write or Disable. </w:t>
      </w:r>
      <w:r w:rsidR="00D06AE1">
        <w:t>T</w:t>
      </w:r>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w:t>
      </w:r>
      <w:proofErr w:type="spellStart"/>
      <w:r w:rsidRPr="00364C1E">
        <w:rPr>
          <w:rFonts w:eastAsiaTheme="minorEastAsia"/>
          <w:lang w:eastAsia="zh-CN"/>
        </w:rPr>
        <w:t>AIoT</w:t>
      </w:r>
      <w:proofErr w:type="spellEnd"/>
      <w:r w:rsidRPr="00364C1E">
        <w:rPr>
          <w:rFonts w:eastAsiaTheme="minorEastAsia"/>
          <w:lang w:eastAsia="zh-CN"/>
        </w:rPr>
        <w:t xml:space="preserve"> service </w:t>
      </w:r>
      <w:r w:rsidRPr="00364C1E">
        <w:t>(e.g</w:t>
      </w:r>
      <w:r>
        <w:t>.</w:t>
      </w:r>
      <w:r w:rsidRPr="00364C1E">
        <w:t xml:space="preserve"> Inventory, Commands: Read, Write, Disable). Along with this </w:t>
      </w:r>
      <w:proofErr w:type="spellStart"/>
      <w:r w:rsidRPr="00364C1E">
        <w:t>AIoT</w:t>
      </w:r>
      <w:proofErr w:type="spellEnd"/>
      <w:r w:rsidRPr="00364C1E">
        <w:t xml:space="preserve"> service request, the AF is implicitly subscribed to receive notifications for its </w:t>
      </w:r>
      <w:proofErr w:type="spellStart"/>
      <w:r w:rsidRPr="00364C1E">
        <w:t>AIoT</w:t>
      </w:r>
      <w:proofErr w:type="spellEnd"/>
      <w:r w:rsidRPr="00364C1E">
        <w:t xml:space="preserve"> service request. At the same time, the NEF exposure can be used </w:t>
      </w:r>
      <w:r w:rsidRPr="00364C1E">
        <w:rPr>
          <w:rFonts w:eastAsiaTheme="minorEastAsia"/>
          <w:lang w:eastAsia="zh-CN"/>
        </w:rPr>
        <w:t xml:space="preserve">to deliver the UL or DL data for </w:t>
      </w:r>
      <w:proofErr w:type="spellStart"/>
      <w:r w:rsidRPr="00364C1E">
        <w:rPr>
          <w:rFonts w:eastAsiaTheme="minorEastAsia"/>
          <w:lang w:eastAsia="zh-CN"/>
        </w:rPr>
        <w:t>AIoT</w:t>
      </w:r>
      <w:proofErr w:type="spellEnd"/>
      <w:r w:rsidRPr="00364C1E">
        <w:rPr>
          <w:rFonts w:eastAsiaTheme="minorEastAsia"/>
          <w:lang w:eastAsia="zh-CN"/>
        </w:rPr>
        <w:t xml:space="preserve">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Heading3"/>
      </w:pPr>
      <w:bookmarkStart w:id="1583" w:name="_Toc164844013"/>
      <w:bookmarkStart w:id="1584" w:name="_Toc164944648"/>
      <w:bookmarkStart w:id="1585" w:name="_Toc168318903"/>
      <w:bookmarkStart w:id="1586" w:name="_Toc168319419"/>
      <w:bookmarkStart w:id="1587" w:name="_Toc168319674"/>
      <w:bookmarkStart w:id="1588" w:name="_Toc168319929"/>
      <w:bookmarkStart w:id="1589" w:name="_Toc168320183"/>
      <w:bookmarkStart w:id="1590" w:name="_Toc168559839"/>
      <w:bookmarkStart w:id="1591" w:name="_Toc175890889"/>
      <w:bookmarkStart w:id="1592" w:name="_Toc180645837"/>
      <w:bookmarkStart w:id="1593" w:name="_Toc183616770"/>
      <w:r w:rsidRPr="00364C1E">
        <w:t>6.</w:t>
      </w:r>
      <w:r>
        <w:t>17</w:t>
      </w:r>
      <w:r w:rsidRPr="00364C1E">
        <w:t>.2</w:t>
      </w:r>
      <w:r w:rsidRPr="00364C1E">
        <w:tab/>
        <w:t>Procedures</w:t>
      </w:r>
      <w:bookmarkEnd w:id="1583"/>
      <w:bookmarkEnd w:id="1584"/>
      <w:bookmarkEnd w:id="1585"/>
      <w:bookmarkEnd w:id="1586"/>
      <w:bookmarkEnd w:id="1587"/>
      <w:bookmarkEnd w:id="1588"/>
      <w:bookmarkEnd w:id="1589"/>
      <w:bookmarkEnd w:id="1590"/>
      <w:bookmarkEnd w:id="1591"/>
      <w:bookmarkEnd w:id="1592"/>
      <w:bookmarkEnd w:id="1593"/>
    </w:p>
    <w:p w14:paraId="13AD780A" w14:textId="77777777" w:rsidR="00B36905" w:rsidRPr="00364C1E" w:rsidRDefault="00B36905" w:rsidP="00B36905">
      <w:pPr>
        <w:pStyle w:val="Heading4"/>
      </w:pPr>
      <w:bookmarkStart w:id="1594" w:name="_Toc164844014"/>
      <w:bookmarkStart w:id="1595" w:name="_Toc164944649"/>
      <w:bookmarkStart w:id="1596" w:name="_Toc168318904"/>
      <w:bookmarkStart w:id="1597" w:name="_Toc168319420"/>
      <w:bookmarkStart w:id="1598" w:name="_Toc168319675"/>
      <w:bookmarkStart w:id="1599" w:name="_Toc168319930"/>
      <w:bookmarkStart w:id="1600" w:name="_Toc168320184"/>
      <w:bookmarkStart w:id="1601" w:name="_Toc168559840"/>
      <w:bookmarkStart w:id="1602" w:name="_Toc175890890"/>
      <w:bookmarkStart w:id="1603" w:name="_Toc180645838"/>
      <w:bookmarkStart w:id="1604" w:name="_Toc183616771"/>
      <w:r w:rsidRPr="00364C1E">
        <w:t>6.</w:t>
      </w:r>
      <w:r>
        <w:t>17</w:t>
      </w:r>
      <w:r w:rsidRPr="00364C1E">
        <w:t>.2.1</w:t>
      </w:r>
      <w:r w:rsidRPr="00364C1E">
        <w:tab/>
        <w:t>General</w:t>
      </w:r>
      <w:bookmarkEnd w:id="1594"/>
      <w:bookmarkEnd w:id="1595"/>
      <w:bookmarkEnd w:id="1596"/>
      <w:bookmarkEnd w:id="1597"/>
      <w:bookmarkEnd w:id="1598"/>
      <w:bookmarkEnd w:id="1599"/>
      <w:bookmarkEnd w:id="1600"/>
      <w:bookmarkEnd w:id="1601"/>
      <w:bookmarkEnd w:id="1602"/>
      <w:bookmarkEnd w:id="1603"/>
      <w:bookmarkEnd w:id="1604"/>
    </w:p>
    <w:p w14:paraId="00E2C485" w14:textId="77777777" w:rsidR="00B36905" w:rsidRPr="004646FF" w:rsidRDefault="00B36905" w:rsidP="00B36905">
      <w:r>
        <w:t xml:space="preserve">This clause provides end to end high-level information flow for support of </w:t>
      </w:r>
      <w:proofErr w:type="spellStart"/>
      <w:r>
        <w:t>AIoT</w:t>
      </w:r>
      <w:proofErr w:type="spellEnd"/>
      <w:r>
        <w:t xml:space="preserve">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Heading4"/>
      </w:pPr>
      <w:bookmarkStart w:id="1605" w:name="_Toc164844015"/>
      <w:bookmarkStart w:id="1606" w:name="_Toc164944650"/>
      <w:bookmarkStart w:id="1607" w:name="_Toc168318905"/>
      <w:bookmarkStart w:id="1608" w:name="_Toc168319421"/>
      <w:bookmarkStart w:id="1609" w:name="_Toc168319676"/>
      <w:bookmarkStart w:id="1610" w:name="_Toc168319931"/>
      <w:bookmarkStart w:id="1611" w:name="_Toc168320185"/>
      <w:bookmarkStart w:id="1612" w:name="_Toc168559841"/>
      <w:bookmarkStart w:id="1613" w:name="_Toc175890891"/>
      <w:bookmarkStart w:id="1614" w:name="_Toc180645839"/>
      <w:bookmarkStart w:id="1615" w:name="_Toc183616772"/>
      <w:r w:rsidRPr="004646FF">
        <w:lastRenderedPageBreak/>
        <w:t>6.17.2.2</w:t>
      </w:r>
      <w:r w:rsidRPr="004646FF">
        <w:tab/>
      </w:r>
      <w:proofErr w:type="spellStart"/>
      <w:r w:rsidRPr="004646FF">
        <w:t>AIoT</w:t>
      </w:r>
      <w:proofErr w:type="spellEnd"/>
      <w:r w:rsidRPr="004646FF">
        <w:t xml:space="preserve"> Service High-Level Information Flow</w:t>
      </w:r>
      <w:bookmarkEnd w:id="1605"/>
      <w:bookmarkEnd w:id="1606"/>
      <w:bookmarkEnd w:id="1607"/>
      <w:bookmarkEnd w:id="1608"/>
      <w:bookmarkEnd w:id="1609"/>
      <w:bookmarkEnd w:id="1610"/>
      <w:bookmarkEnd w:id="1611"/>
      <w:bookmarkEnd w:id="1612"/>
      <w:bookmarkEnd w:id="1613"/>
      <w:bookmarkEnd w:id="1614"/>
      <w:bookmarkEnd w:id="1615"/>
    </w:p>
    <w:p w14:paraId="25894B7C" w14:textId="662E0D89" w:rsidR="00B36905" w:rsidRPr="004646FF" w:rsidRDefault="00D06AE1" w:rsidP="00B36905">
      <w:pPr>
        <w:pStyle w:val="TH"/>
      </w:pPr>
      <w:r w:rsidRPr="004646FF">
        <w:object w:dxaOrig="24490" w:dyaOrig="18581" w14:anchorId="43206807">
          <v:shape id="_x0000_i1078" type="#_x0000_t75" style="width:480pt;height:371.25pt" o:ole="">
            <v:imagedata r:id="rId116" o:title=""/>
          </v:shape>
          <o:OLEObject Type="Embed" ProgID="Visio.Drawing.11" ShapeID="_x0000_i1078" DrawAspect="Content" ObjectID="_1794390856" r:id="rId117"/>
        </w:object>
      </w:r>
    </w:p>
    <w:p w14:paraId="1F218CCF" w14:textId="77777777" w:rsidR="00B36905" w:rsidRPr="004646FF" w:rsidRDefault="00B36905" w:rsidP="00B36905">
      <w:pPr>
        <w:pStyle w:val="TF"/>
      </w:pPr>
      <w:r w:rsidRPr="004646FF">
        <w:t xml:space="preserve">Figure 6.17.2.2-1: </w:t>
      </w:r>
      <w:proofErr w:type="spellStart"/>
      <w:r w:rsidRPr="004646FF">
        <w:t>AIoT</w:t>
      </w:r>
      <w:proofErr w:type="spellEnd"/>
      <w:r w:rsidRPr="004646FF">
        <w:t xml:space="preserve"> Service High-Level Information Flow</w:t>
      </w:r>
    </w:p>
    <w:p w14:paraId="313646F5" w14:textId="77777777" w:rsidR="001E6FE4" w:rsidRDefault="001E6FE4" w:rsidP="001E6FE4">
      <w:pPr>
        <w:pStyle w:val="B1"/>
      </w:pPr>
      <w:r>
        <w:t>1.</w:t>
      </w:r>
      <w:r>
        <w:tab/>
        <w:t xml:space="preserve">During the node-level </w:t>
      </w:r>
      <w:proofErr w:type="spellStart"/>
      <w:r>
        <w:t>AIoT</w:t>
      </w:r>
      <w:proofErr w:type="spellEnd"/>
      <w:r>
        <w:t xml:space="preserve">-NGAP association establishment procedure, the RAN reports the RAN's </w:t>
      </w:r>
      <w:proofErr w:type="spellStart"/>
      <w:r>
        <w:t>AIoT</w:t>
      </w:r>
      <w:proofErr w:type="spellEnd"/>
      <w:r>
        <w:t xml:space="preserve"> information (e.g. RAN ID, Reader ID(s), coverage area of the Reader(s)) to the </w:t>
      </w:r>
      <w:proofErr w:type="spellStart"/>
      <w:r>
        <w:t>AIoTMF</w:t>
      </w:r>
      <w:proofErr w:type="spellEnd"/>
      <w:r>
        <w:t>.</w:t>
      </w:r>
    </w:p>
    <w:p w14:paraId="1001A4A4" w14:textId="77777777" w:rsidR="001E6FE4" w:rsidRDefault="001E6FE4" w:rsidP="001E6FE4">
      <w:pPr>
        <w:pStyle w:val="B1"/>
      </w:pPr>
      <w:r>
        <w:t>2.</w:t>
      </w:r>
      <w:r>
        <w:tab/>
        <w:t xml:space="preserve">Upon reception of the RAN's </w:t>
      </w:r>
      <w:proofErr w:type="spellStart"/>
      <w:r>
        <w:t>AIoT</w:t>
      </w:r>
      <w:proofErr w:type="spellEnd"/>
      <w:r>
        <w:t xml:space="preserve"> information, the AMF/</w:t>
      </w:r>
      <w:proofErr w:type="spellStart"/>
      <w:r>
        <w:t>AIoTMF</w:t>
      </w:r>
      <w:proofErr w:type="spellEnd"/>
      <w:r>
        <w:t xml:space="preserve"> aggregates the </w:t>
      </w:r>
      <w:proofErr w:type="spellStart"/>
      <w:r>
        <w:t>AIoT</w:t>
      </w:r>
      <w:proofErr w:type="spellEnd"/>
      <w:r>
        <w:t xml:space="preserve"> information of all connected RANs and registers its </w:t>
      </w:r>
      <w:proofErr w:type="spellStart"/>
      <w:r>
        <w:t>AIoT</w:t>
      </w:r>
      <w:proofErr w:type="spellEnd"/>
      <w:r>
        <w:t xml:space="preserve"> information into the NRF (</w:t>
      </w:r>
      <w:proofErr w:type="spellStart"/>
      <w:r>
        <w:t>AIoTMF</w:t>
      </w:r>
      <w:proofErr w:type="spellEnd"/>
      <w:r>
        <w:t xml:space="preserve"> ID, coverage area for </w:t>
      </w:r>
      <w:proofErr w:type="spellStart"/>
      <w:r>
        <w:t>AIoT</w:t>
      </w:r>
      <w:proofErr w:type="spellEnd"/>
      <w:r>
        <w:t xml:space="preserve"> service).</w:t>
      </w:r>
    </w:p>
    <w:p w14:paraId="337434AD" w14:textId="77777777" w:rsidR="001E6FE4" w:rsidRDefault="001E6FE4" w:rsidP="001E6FE4">
      <w:pPr>
        <w:pStyle w:val="B1"/>
      </w:pPr>
      <w:r>
        <w:t>3.</w:t>
      </w:r>
      <w:r>
        <w:tab/>
        <w:t xml:space="preserve">AF sends </w:t>
      </w:r>
      <w:proofErr w:type="spellStart"/>
      <w:r>
        <w:t>AIoT</w:t>
      </w:r>
      <w:proofErr w:type="spellEnd"/>
      <w:r>
        <w:t xml:space="preserve"> service operation request to NEF, carrying the AF ID, device information, and reporting control information.</w:t>
      </w:r>
    </w:p>
    <w:p w14:paraId="3433EB47" w14:textId="77777777" w:rsidR="001E6FE4" w:rsidRDefault="001E6FE4" w:rsidP="001E6FE4">
      <w:pPr>
        <w:pStyle w:val="B1"/>
      </w:pPr>
      <w:r>
        <w:tab/>
        <w:t>The device information includes one or more of the following:</w:t>
      </w:r>
    </w:p>
    <w:p w14:paraId="143F645A" w14:textId="77777777" w:rsidR="001E6FE4" w:rsidRDefault="001E6FE4" w:rsidP="001E6FE4">
      <w:pPr>
        <w:pStyle w:val="B2"/>
      </w:pPr>
      <w:r>
        <w:t>-</w:t>
      </w:r>
      <w:r>
        <w:tab/>
        <w:t>device area information, indicates the requested area where the inventory service will be performed.</w:t>
      </w:r>
    </w:p>
    <w:p w14:paraId="716E67D1" w14:textId="77777777" w:rsidR="001E6FE4" w:rsidRDefault="001E6FE4" w:rsidP="001E6FE4">
      <w:pPr>
        <w:pStyle w:val="B2"/>
      </w:pPr>
      <w:r>
        <w:t>-</w:t>
      </w:r>
      <w:r>
        <w:tab/>
        <w:t>device filter information: indicates complete or partial of 3rd Party-defined Identifier, and is used to compose the MASK used in step 5 to filter the Ambient IoT Devices to be inventoried.</w:t>
      </w:r>
    </w:p>
    <w:p w14:paraId="1D665690" w14:textId="77777777" w:rsidR="001E6FE4" w:rsidRDefault="001E6FE4" w:rsidP="001E6FE4">
      <w:pPr>
        <w:pStyle w:val="B1"/>
      </w:pPr>
      <w:r>
        <w:tab/>
        <w:t xml:space="preserve">The reporting control information indicates when and how to send the reports, e.g. immediate reporting of new result or progress, periodic reporting, one-time reporting at the end of the </w:t>
      </w:r>
      <w:proofErr w:type="spellStart"/>
      <w:r>
        <w:t>AIoT</w:t>
      </w:r>
      <w:proofErr w:type="spellEnd"/>
      <w:r>
        <w:t xml:space="preserve"> service procedure, and it can also indicate to report cached data along with the </w:t>
      </w:r>
      <w:proofErr w:type="spellStart"/>
      <w:r>
        <w:t>AIoT</w:t>
      </w:r>
      <w:proofErr w:type="spellEnd"/>
      <w:r>
        <w:t xml:space="preserve"> Device ID etc.</w:t>
      </w:r>
    </w:p>
    <w:p w14:paraId="33493837" w14:textId="77777777" w:rsidR="001E6FE4" w:rsidRDefault="001E6FE4" w:rsidP="001E6FE4">
      <w:pPr>
        <w:pStyle w:val="B1"/>
      </w:pPr>
      <w:r>
        <w:tab/>
        <w:t xml:space="preserve">The </w:t>
      </w:r>
      <w:proofErr w:type="spellStart"/>
      <w:r>
        <w:t>AIoT</w:t>
      </w:r>
      <w:proofErr w:type="spellEnd"/>
      <w:r>
        <w:t xml:space="preserve"> service operation can be </w:t>
      </w:r>
      <w:proofErr w:type="spellStart"/>
      <w:r>
        <w:t>AIoT_Inventory</w:t>
      </w:r>
      <w:proofErr w:type="spellEnd"/>
      <w:r>
        <w:t xml:space="preserve"> service operation or </w:t>
      </w:r>
      <w:proofErr w:type="spellStart"/>
      <w:r>
        <w:t>AIoT</w:t>
      </w:r>
      <w:proofErr w:type="spellEnd"/>
      <w:r>
        <w:t xml:space="preserve">_ Read service operation or </w:t>
      </w:r>
      <w:proofErr w:type="spellStart"/>
      <w:r>
        <w:t>AIoT_Write</w:t>
      </w:r>
      <w:proofErr w:type="spellEnd"/>
      <w:r>
        <w:t xml:space="preserve"> service operation or </w:t>
      </w:r>
      <w:proofErr w:type="spellStart"/>
      <w:r>
        <w:t>AIoT_Disable</w:t>
      </w:r>
      <w:proofErr w:type="spellEnd"/>
      <w:r>
        <w:t xml:space="preserve"> service operation as specified in clause 6.17.2.3. If the </w:t>
      </w:r>
      <w:proofErr w:type="spellStart"/>
      <w:r>
        <w:t>AIoT</w:t>
      </w:r>
      <w:proofErr w:type="spellEnd"/>
      <w:r>
        <w:t xml:space="preserve"> service operation is </w:t>
      </w:r>
      <w:proofErr w:type="spellStart"/>
      <w:r>
        <w:t>AIoT</w:t>
      </w:r>
      <w:proofErr w:type="spellEnd"/>
      <w:r>
        <w:t xml:space="preserve">_ Read or </w:t>
      </w:r>
      <w:proofErr w:type="spellStart"/>
      <w:r>
        <w:t>AIoT_Write</w:t>
      </w:r>
      <w:proofErr w:type="spellEnd"/>
      <w:r>
        <w:t xml:space="preserve"> service operation, the </w:t>
      </w:r>
      <w:proofErr w:type="spellStart"/>
      <w:r>
        <w:t>AIoT</w:t>
      </w:r>
      <w:proofErr w:type="spellEnd"/>
      <w:r>
        <w:t xml:space="preserve"> service operation additionally includes the </w:t>
      </w:r>
      <w:proofErr w:type="spellStart"/>
      <w:r>
        <w:t>AIoT</w:t>
      </w:r>
      <w:proofErr w:type="spellEnd"/>
      <w:r>
        <w:t xml:space="preserve"> Device operation related parameters (e.g. memory location to start, length to read/write or data to write). If the </w:t>
      </w:r>
      <w:proofErr w:type="spellStart"/>
      <w:r>
        <w:t>AIoT</w:t>
      </w:r>
      <w:proofErr w:type="spellEnd"/>
      <w:r>
        <w:t xml:space="preserve"> service operation is </w:t>
      </w:r>
      <w:proofErr w:type="spellStart"/>
      <w:r>
        <w:t>AIoT_Disable</w:t>
      </w:r>
      <w:proofErr w:type="spellEnd"/>
      <w:r>
        <w:t xml:space="preserve"> service operation, the </w:t>
      </w:r>
      <w:proofErr w:type="spellStart"/>
      <w:r>
        <w:t>AIoT</w:t>
      </w:r>
      <w:proofErr w:type="spellEnd"/>
      <w:r>
        <w:t xml:space="preserve"> service operation additionally includes the </w:t>
      </w:r>
      <w:proofErr w:type="spellStart"/>
      <w:r>
        <w:t>AIoT</w:t>
      </w:r>
      <w:proofErr w:type="spellEnd"/>
      <w:r>
        <w:t xml:space="preserve"> Device Disable operation command related parameters (e.g. signature and password).</w:t>
      </w:r>
    </w:p>
    <w:p w14:paraId="79ED502F" w14:textId="77777777" w:rsidR="001E6FE4" w:rsidRDefault="001E6FE4" w:rsidP="001E6FE4">
      <w:pPr>
        <w:pStyle w:val="B1"/>
      </w:pPr>
      <w:r>
        <w:lastRenderedPageBreak/>
        <w:t>4.</w:t>
      </w:r>
      <w:r>
        <w:tab/>
        <w:t xml:space="preserve">NEF invokes NRF to discover and select the </w:t>
      </w:r>
      <w:proofErr w:type="spellStart"/>
      <w:r>
        <w:t>AIoTMF</w:t>
      </w:r>
      <w:proofErr w:type="spellEnd"/>
      <w:r>
        <w:t xml:space="preserve">(s) using the AF requested device area information. The NRF determines the target </w:t>
      </w:r>
      <w:proofErr w:type="spellStart"/>
      <w:r>
        <w:t>AIoTMF</w:t>
      </w:r>
      <w:proofErr w:type="spellEnd"/>
      <w:r>
        <w:t xml:space="preserve">(s) based on the AF requested device area information and the </w:t>
      </w:r>
      <w:proofErr w:type="spellStart"/>
      <w:r>
        <w:t>AIoT</w:t>
      </w:r>
      <w:proofErr w:type="spellEnd"/>
      <w:r>
        <w:t xml:space="preserve"> information of the registered </w:t>
      </w:r>
      <w:proofErr w:type="spellStart"/>
      <w:r>
        <w:t>AIoTMF</w:t>
      </w:r>
      <w:proofErr w:type="spellEnd"/>
      <w:r>
        <w:t xml:space="preserve"> in step 2.</w:t>
      </w:r>
    </w:p>
    <w:p w14:paraId="197878C2" w14:textId="77777777" w:rsidR="001E6FE4" w:rsidRDefault="001E6FE4" w:rsidP="001E6FE4">
      <w:pPr>
        <w:pStyle w:val="B1"/>
      </w:pPr>
      <w:r>
        <w:t>5.</w:t>
      </w:r>
      <w:r>
        <w:tab/>
        <w:t xml:space="preserve">NEF sends the </w:t>
      </w:r>
      <w:proofErr w:type="spellStart"/>
      <w:r>
        <w:t>AIoT</w:t>
      </w:r>
      <w:proofErr w:type="spellEnd"/>
      <w:r>
        <w:t xml:space="preserve"> service operation request to each of the selected </w:t>
      </w:r>
      <w:proofErr w:type="spellStart"/>
      <w:r>
        <w:t>AIoTMF</w:t>
      </w:r>
      <w:proofErr w:type="spellEnd"/>
      <w:r>
        <w:t xml:space="preserve">. The </w:t>
      </w:r>
      <w:proofErr w:type="spellStart"/>
      <w:r>
        <w:t>AIoTMF</w:t>
      </w:r>
      <w:proofErr w:type="spellEnd"/>
      <w:r>
        <w:t xml:space="preserve"> may obtain the service control information from UDM.</w:t>
      </w:r>
    </w:p>
    <w:p w14:paraId="728358C3" w14:textId="77777777" w:rsidR="001E6FE4" w:rsidRDefault="001E6FE4" w:rsidP="001E6FE4">
      <w:pPr>
        <w:pStyle w:val="B1"/>
      </w:pPr>
      <w:r>
        <w:tab/>
        <w:t xml:space="preserve">The </w:t>
      </w:r>
      <w:proofErr w:type="spellStart"/>
      <w:r>
        <w:t>AIoTMF</w:t>
      </w:r>
      <w:proofErr w:type="spellEnd"/>
      <w:r>
        <w:t xml:space="preserve"> performs the permission control of the </w:t>
      </w:r>
      <w:proofErr w:type="spellStart"/>
      <w:r>
        <w:t>AIoT</w:t>
      </w:r>
      <w:proofErr w:type="spellEnd"/>
      <w:r>
        <w:t xml:space="preserve">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w:t>
      </w:r>
      <w:proofErr w:type="spellStart"/>
      <w:r>
        <w:t>AIoTMF</w:t>
      </w:r>
      <w:proofErr w:type="spellEnd"/>
      <w:r>
        <w:t xml:space="preserve"> rejects the </w:t>
      </w:r>
      <w:proofErr w:type="spellStart"/>
      <w:r>
        <w:t>AIoT</w:t>
      </w:r>
      <w:proofErr w:type="spellEnd"/>
      <w:r>
        <w:t xml:space="preserve"> service operation request with an appropriate cause code, and step 7 onwards are skipped. Once the </w:t>
      </w:r>
      <w:proofErr w:type="spellStart"/>
      <w:r>
        <w:t>AIoT</w:t>
      </w:r>
      <w:proofErr w:type="spellEnd"/>
      <w:r>
        <w:t xml:space="preserve"> service operation request is authorised, the </w:t>
      </w:r>
      <w:proofErr w:type="spellStart"/>
      <w:r>
        <w:t>AIoTMF</w:t>
      </w:r>
      <w:proofErr w:type="spellEnd"/>
      <w:r>
        <w:t xml:space="preserve"> generates a Task ID corresponding to this AF service operation request, as well as the associated device MASK information based on device information (received in step 3), information obtained from the UDM, and/or local configuration.</w:t>
      </w:r>
    </w:p>
    <w:p w14:paraId="212E9766" w14:textId="77777777" w:rsidR="001E6FE4" w:rsidRDefault="001E6FE4" w:rsidP="001E6FE4">
      <w:pPr>
        <w:pStyle w:val="B1"/>
      </w:pPr>
      <w:r>
        <w:tab/>
        <w:t xml:space="preserve">If the </w:t>
      </w:r>
      <w:proofErr w:type="spellStart"/>
      <w:r>
        <w:t>AIoT</w:t>
      </w:r>
      <w:proofErr w:type="spellEnd"/>
      <w:r>
        <w:t xml:space="preserve"> service operation is </w:t>
      </w:r>
      <w:proofErr w:type="spellStart"/>
      <w:r>
        <w:t>AIoT_Disable</w:t>
      </w:r>
      <w:proofErr w:type="spellEnd"/>
      <w:r>
        <w:t xml:space="preserve"> service operation, the </w:t>
      </w:r>
      <w:proofErr w:type="spellStart"/>
      <w:r>
        <w:t>AIoTMF</w:t>
      </w:r>
      <w:proofErr w:type="spellEnd"/>
      <w:r>
        <w:t xml:space="preserve"> additionally determines the </w:t>
      </w:r>
      <w:proofErr w:type="spellStart"/>
      <w:r>
        <w:t>AIoT</w:t>
      </w:r>
      <w:proofErr w:type="spellEnd"/>
      <w:r>
        <w:t xml:space="preserve"> Devices that have subscription-like information in UDM/AAA and match with the device information (received in step 3). The </w:t>
      </w:r>
      <w:proofErr w:type="spellStart"/>
      <w:r>
        <w:t>AIoTMF</w:t>
      </w:r>
      <w:proofErr w:type="spellEnd"/>
      <w:r>
        <w:t xml:space="preserve"> performs validation of the signature provided by the AF, and if validated, it stores the password and sets the device status in UDM/AAA to "TO BE DISABLED" for the determined </w:t>
      </w:r>
      <w:proofErr w:type="spellStart"/>
      <w:r>
        <w:t>AIoT</w:t>
      </w:r>
      <w:proofErr w:type="spellEnd"/>
      <w:r>
        <w:t xml:space="preserve"> Devices. With this "TO BE DISABLED" indication, the 5GC won't provide </w:t>
      </w:r>
      <w:proofErr w:type="spellStart"/>
      <w:r>
        <w:t>AIoT</w:t>
      </w:r>
      <w:proofErr w:type="spellEnd"/>
      <w:r>
        <w:t xml:space="preserve"> service to AF for those </w:t>
      </w:r>
      <w:proofErr w:type="spellStart"/>
      <w:r>
        <w:t>AIoT</w:t>
      </w:r>
      <w:proofErr w:type="spellEnd"/>
      <w:r>
        <w:t xml:space="preserve"> Device.</w:t>
      </w:r>
    </w:p>
    <w:p w14:paraId="395B7BB7" w14:textId="77777777" w:rsidR="001E6FE4" w:rsidRDefault="001E6FE4" w:rsidP="001E6FE4">
      <w:pPr>
        <w:pStyle w:val="B1"/>
      </w:pPr>
      <w:r>
        <w:t>6.</w:t>
      </w:r>
      <w:r>
        <w:tab/>
        <w:t xml:space="preserve">NEF sends the </w:t>
      </w:r>
      <w:proofErr w:type="spellStart"/>
      <w:r>
        <w:t>AIoT</w:t>
      </w:r>
      <w:proofErr w:type="spellEnd"/>
      <w:r>
        <w:t xml:space="preserve"> service operation response to the AF, containing the accept or reject result for the </w:t>
      </w:r>
      <w:proofErr w:type="spellStart"/>
      <w:r>
        <w:t>AIoT</w:t>
      </w:r>
      <w:proofErr w:type="spellEnd"/>
      <w:r>
        <w:t xml:space="preserve"> service operation request.</w:t>
      </w:r>
    </w:p>
    <w:p w14:paraId="58057320" w14:textId="77777777" w:rsidR="001E6FE4" w:rsidRDefault="001E6FE4" w:rsidP="001E6FE4">
      <w:pPr>
        <w:pStyle w:val="B1"/>
      </w:pPr>
      <w:r>
        <w:t>7.</w:t>
      </w:r>
      <w:r>
        <w:tab/>
        <w:t xml:space="preserve">The </w:t>
      </w:r>
      <w:proofErr w:type="spellStart"/>
      <w:r>
        <w:t>AIoTMF</w:t>
      </w:r>
      <w:proofErr w:type="spellEnd"/>
      <w:r>
        <w:t xml:space="preserve"> selects the Reader(s) and corresponding Ambient IoT capable RANs, taking the device information (e.g. AF requested device area information) and information obtained from the UDM/AAA (e.g. allowed service area) into account.</w:t>
      </w:r>
    </w:p>
    <w:p w14:paraId="71EDCBF5" w14:textId="77777777" w:rsidR="001E6FE4" w:rsidRDefault="001E6FE4" w:rsidP="001E6FE4">
      <w:pPr>
        <w:pStyle w:val="B1"/>
      </w:pPr>
      <w:r>
        <w:tab/>
        <w:t xml:space="preserve">The </w:t>
      </w:r>
      <w:proofErr w:type="spellStart"/>
      <w:r>
        <w:t>AIoTMF</w:t>
      </w:r>
      <w:proofErr w:type="spellEnd"/>
      <w:r>
        <w:t xml:space="preserve"> may also use the last serving Reader in the subscription-like information to assist with determining which Readers to use for an AFs request targeting for a specific </w:t>
      </w:r>
      <w:proofErr w:type="spellStart"/>
      <w:r>
        <w:t>AIoT</w:t>
      </w:r>
      <w:proofErr w:type="spellEnd"/>
      <w:r>
        <w:t xml:space="preserve"> Device. If the last serving reader is within the AF requested device area information, then the </w:t>
      </w:r>
      <w:proofErr w:type="spellStart"/>
      <w:r>
        <w:t>AIoTMF</w:t>
      </w:r>
      <w:proofErr w:type="spellEnd"/>
      <w:r>
        <w:t xml:space="preserve"> may attempt the AF requested operation using only the last serving reader. If the operation was unsuccessful with just the last serving reader, then the </w:t>
      </w:r>
      <w:proofErr w:type="spellStart"/>
      <w:r>
        <w:t>AIoTMF</w:t>
      </w:r>
      <w:proofErr w:type="spellEnd"/>
      <w:r>
        <w:t xml:space="preserve"> may then use any other readers indicated by the AF requested device area information (if available).</w:t>
      </w:r>
    </w:p>
    <w:p w14:paraId="50529582" w14:textId="77777777" w:rsidR="001E6FE4" w:rsidRDefault="001E6FE4" w:rsidP="001E6FE4">
      <w:pPr>
        <w:pStyle w:val="B1"/>
      </w:pPr>
      <w:r>
        <w:t>8.</w:t>
      </w:r>
      <w:r>
        <w:tab/>
        <w:t xml:space="preserve">For each of the selected RAN, the </w:t>
      </w:r>
      <w:proofErr w:type="spellStart"/>
      <w:r>
        <w:t>AIoTMF</w:t>
      </w:r>
      <w:proofErr w:type="spellEnd"/>
      <w:r>
        <w:t xml:space="preserve"> sends the Inventory Start NGAP message (node-level </w:t>
      </w:r>
      <w:proofErr w:type="spellStart"/>
      <w:r>
        <w:t>AIoT</w:t>
      </w:r>
      <w:proofErr w:type="spellEnd"/>
      <w:r>
        <w:t xml:space="preserve"> NGAP message) with the device MASK information, selected Reader ID(s) and the Task ID generated in step 5.</w:t>
      </w:r>
    </w:p>
    <w:p w14:paraId="6230E35B" w14:textId="77777777" w:rsidR="001E6FE4" w:rsidRDefault="001E6FE4" w:rsidP="001E6FE4">
      <w:pPr>
        <w:pStyle w:val="B1"/>
      </w:pPr>
      <w:r>
        <w:tab/>
        <w:t xml:space="preserve">If the </w:t>
      </w:r>
      <w:proofErr w:type="spellStart"/>
      <w:r>
        <w:t>AIoTMF</w:t>
      </w:r>
      <w:proofErr w:type="spellEnd"/>
      <w:r>
        <w:t xml:space="preserve"> receives the </w:t>
      </w:r>
      <w:proofErr w:type="spellStart"/>
      <w:r>
        <w:t>AIoT_Read</w:t>
      </w:r>
      <w:proofErr w:type="spellEnd"/>
      <w:r>
        <w:t xml:space="preserve"> or </w:t>
      </w:r>
      <w:proofErr w:type="spellStart"/>
      <w:r>
        <w:t>AIoT_Write</w:t>
      </w:r>
      <w:proofErr w:type="spellEnd"/>
      <w:r>
        <w:t xml:space="preserve"> or </w:t>
      </w:r>
      <w:proofErr w:type="spellStart"/>
      <w:r>
        <w:t>AIoT_Disable</w:t>
      </w:r>
      <w:proofErr w:type="spellEnd"/>
      <w:r>
        <w:t xml:space="preserve"> service operation request, the Inventory Start NGAP message additionally includes the indication that transfer of </w:t>
      </w:r>
      <w:proofErr w:type="spellStart"/>
      <w:r>
        <w:t>AIoT</w:t>
      </w:r>
      <w:proofErr w:type="spellEnd"/>
      <w:r>
        <w:t xml:space="preserve"> NAS Command message subsequently.</w:t>
      </w:r>
    </w:p>
    <w:p w14:paraId="2DA78FE9" w14:textId="77777777" w:rsidR="001E6FE4" w:rsidRDefault="001E6FE4" w:rsidP="001E6FE4">
      <w:pPr>
        <w:pStyle w:val="B1"/>
      </w:pPr>
      <w:r>
        <w:tab/>
        <w:t xml:space="preserve">If no "command indication" received, Reader RAN will continue to the next matched </w:t>
      </w:r>
      <w:proofErr w:type="spellStart"/>
      <w:r>
        <w:t>AIoT</w:t>
      </w:r>
      <w:proofErr w:type="spellEnd"/>
      <w:r>
        <w:t xml:space="preserve"> device and step 13 -step 16 are skipped.</w:t>
      </w:r>
    </w:p>
    <w:p w14:paraId="4F77AFF2" w14:textId="77777777" w:rsidR="001E6FE4" w:rsidRDefault="001E6FE4" w:rsidP="001E6FE4">
      <w:pPr>
        <w:pStyle w:val="B1"/>
      </w:pPr>
      <w:r>
        <w:tab/>
        <w:t xml:space="preserve">If the </w:t>
      </w:r>
      <w:proofErr w:type="spellStart"/>
      <w:r>
        <w:t>AIoTMF</w:t>
      </w:r>
      <w:proofErr w:type="spellEnd"/>
      <w:r>
        <w:t xml:space="preserve"> receives indications to report cached data along with the Device ID, the Inventory Start NGAP message also includes the indication of data reporting.</w:t>
      </w:r>
    </w:p>
    <w:p w14:paraId="21E87458" w14:textId="77777777" w:rsidR="001E6FE4" w:rsidRDefault="001E6FE4" w:rsidP="001E6FE4">
      <w:pPr>
        <w:pStyle w:val="B1"/>
      </w:pPr>
      <w:r>
        <w:t>9.</w:t>
      </w:r>
      <w:r>
        <w:tab/>
        <w:t xml:space="preserve">Upon reception of the Inventory Start NGAP message, RAN/Reader executes inventory Task by triggering the Paging-like procedures with the device MASK information and indication of data reporting (if received in step 8) towards the </w:t>
      </w:r>
      <w:proofErr w:type="spellStart"/>
      <w:r>
        <w:t>AIoT</w:t>
      </w:r>
      <w:proofErr w:type="spellEnd"/>
      <w:r>
        <w:t xml:space="preserve"> devices.</w:t>
      </w:r>
    </w:p>
    <w:p w14:paraId="79CA311C" w14:textId="77777777" w:rsidR="001E6FE4" w:rsidRDefault="001E6FE4" w:rsidP="001E6FE4">
      <w:pPr>
        <w:pStyle w:val="B1"/>
      </w:pPr>
      <w:r>
        <w:t>10.</w:t>
      </w:r>
      <w:r>
        <w:tab/>
        <w:t xml:space="preserve">If an </w:t>
      </w:r>
      <w:proofErr w:type="spellStart"/>
      <w:r>
        <w:t>AIoT</w:t>
      </w:r>
      <w:proofErr w:type="spellEnd"/>
      <w:r>
        <w:t xml:space="preserve"> device matches the device MASK information, the </w:t>
      </w:r>
      <w:proofErr w:type="spellStart"/>
      <w:r>
        <w:t>AIoT</w:t>
      </w:r>
      <w:proofErr w:type="spellEnd"/>
      <w:r>
        <w:t xml:space="preserve"> device performs random access like procedures to establish the AS connection with RAN.</w:t>
      </w:r>
    </w:p>
    <w:p w14:paraId="2C5506AD" w14:textId="77777777" w:rsidR="001E6FE4" w:rsidRDefault="001E6FE4" w:rsidP="001E6FE4">
      <w:pPr>
        <w:pStyle w:val="B1"/>
      </w:pPr>
      <w:r>
        <w:t>11.</w:t>
      </w:r>
      <w:r>
        <w:tab/>
        <w:t xml:space="preserve">The </w:t>
      </w:r>
      <w:proofErr w:type="spellStart"/>
      <w:r>
        <w:t>AIoT</w:t>
      </w:r>
      <w:proofErr w:type="spellEnd"/>
      <w:r>
        <w:t xml:space="preserve"> Device sends the truncated </w:t>
      </w:r>
      <w:proofErr w:type="spellStart"/>
      <w:r>
        <w:t>AIoT</w:t>
      </w:r>
      <w:proofErr w:type="spellEnd"/>
      <w:r>
        <w:t xml:space="preserve"> Device ID in </w:t>
      </w:r>
      <w:proofErr w:type="spellStart"/>
      <w:r>
        <w:t>AIoT</w:t>
      </w:r>
      <w:proofErr w:type="spellEnd"/>
      <w:r>
        <w:t xml:space="preserve"> Inventory Response NAS message. The truncated </w:t>
      </w:r>
      <w:proofErr w:type="spellStart"/>
      <w:r>
        <w:t>AIoT</w:t>
      </w:r>
      <w:proofErr w:type="spellEnd"/>
      <w:r>
        <w:t xml:space="preserve"> Device ID is a partial </w:t>
      </w:r>
      <w:proofErr w:type="spellStart"/>
      <w:r>
        <w:t>AIoT</w:t>
      </w:r>
      <w:proofErr w:type="spellEnd"/>
      <w:r>
        <w:t xml:space="preserve"> Device ID without MASK. The </w:t>
      </w:r>
      <w:proofErr w:type="spellStart"/>
      <w:r>
        <w:t>AIoT</w:t>
      </w:r>
      <w:proofErr w:type="spellEnd"/>
      <w:r>
        <w:t xml:space="preserve"> Inventory Response NAS message is encapsulated within the A-</w:t>
      </w:r>
      <w:proofErr w:type="spellStart"/>
      <w:r>
        <w:t>Uu</w:t>
      </w:r>
      <w:proofErr w:type="spellEnd"/>
      <w:r>
        <w:t xml:space="preserve"> message sent to Reader/RAN, and the RAN/Reader relays the </w:t>
      </w:r>
      <w:proofErr w:type="spellStart"/>
      <w:r>
        <w:t>AIoT</w:t>
      </w:r>
      <w:proofErr w:type="spellEnd"/>
      <w:r>
        <w:t xml:space="preserve"> Inventory Response NAS message over </w:t>
      </w:r>
      <w:proofErr w:type="spellStart"/>
      <w:r>
        <w:t>AIoT</w:t>
      </w:r>
      <w:proofErr w:type="spellEnd"/>
      <w:r>
        <w:t xml:space="preserve">-NGAP message (Task ID, RAN NGAP ID, </w:t>
      </w:r>
      <w:proofErr w:type="spellStart"/>
      <w:r>
        <w:t>AIoT</w:t>
      </w:r>
      <w:proofErr w:type="spellEnd"/>
      <w:r>
        <w:t xml:space="preserve"> NAS) to </w:t>
      </w:r>
      <w:proofErr w:type="spellStart"/>
      <w:r>
        <w:t>AIoTMF</w:t>
      </w:r>
      <w:proofErr w:type="spellEnd"/>
      <w:r>
        <w:t>.</w:t>
      </w:r>
    </w:p>
    <w:p w14:paraId="06EE35E9" w14:textId="77777777" w:rsidR="001E6FE4" w:rsidRDefault="001E6FE4" w:rsidP="001E6FE4">
      <w:pPr>
        <w:pStyle w:val="B1"/>
      </w:pPr>
      <w:r>
        <w:tab/>
        <w:t xml:space="preserve">If the </w:t>
      </w:r>
      <w:proofErr w:type="spellStart"/>
      <w:r>
        <w:t>AIoT</w:t>
      </w:r>
      <w:proofErr w:type="spellEnd"/>
      <w:r>
        <w:t xml:space="preserve"> Device has cached data, the </w:t>
      </w:r>
      <w:proofErr w:type="spellStart"/>
      <w:r>
        <w:t>AIoT</w:t>
      </w:r>
      <w:proofErr w:type="spellEnd"/>
      <w:r>
        <w:t xml:space="preserve"> Device also includes the Indication of the cached data in the </w:t>
      </w:r>
      <w:proofErr w:type="spellStart"/>
      <w:r>
        <w:t>AIoT</w:t>
      </w:r>
      <w:proofErr w:type="spellEnd"/>
      <w:r>
        <w:t xml:space="preserve"> Inventory Response NAS message, or if the </w:t>
      </w:r>
      <w:proofErr w:type="spellStart"/>
      <w:r>
        <w:t>AIoT</w:t>
      </w:r>
      <w:proofErr w:type="spellEnd"/>
      <w:r>
        <w:t xml:space="preserve"> Device receives the indication of data reporting in step 9, the </w:t>
      </w:r>
      <w:proofErr w:type="spellStart"/>
      <w:r>
        <w:t>AIoT</w:t>
      </w:r>
      <w:proofErr w:type="spellEnd"/>
      <w:r>
        <w:t xml:space="preserve"> Device includes the cached data in </w:t>
      </w:r>
      <w:proofErr w:type="spellStart"/>
      <w:r>
        <w:t>AIoT</w:t>
      </w:r>
      <w:proofErr w:type="spellEnd"/>
      <w:r>
        <w:t xml:space="preserve"> Inventory Response NAS message.</w:t>
      </w:r>
    </w:p>
    <w:p w14:paraId="68505F08" w14:textId="77777777" w:rsidR="001E6FE4" w:rsidRDefault="001E6FE4" w:rsidP="001E6FE4">
      <w:pPr>
        <w:pStyle w:val="B1"/>
      </w:pPr>
      <w:r>
        <w:tab/>
        <w:t xml:space="preserve">Based on the received indication that transfer of NAS Command message in step 8, the Reader RAN allocates the RAN NGAP ID and keeps the NGAP context for this selected </w:t>
      </w:r>
      <w:proofErr w:type="spellStart"/>
      <w:r>
        <w:t>AIoT</w:t>
      </w:r>
      <w:proofErr w:type="spellEnd"/>
      <w:r>
        <w:t xml:space="preserve"> Device.</w:t>
      </w:r>
    </w:p>
    <w:p w14:paraId="73AA0563" w14:textId="77777777" w:rsidR="001E6FE4" w:rsidRDefault="001E6FE4" w:rsidP="001E6FE4">
      <w:pPr>
        <w:pStyle w:val="B1"/>
      </w:pPr>
      <w:r>
        <w:lastRenderedPageBreak/>
        <w:t>12.</w:t>
      </w:r>
      <w:r>
        <w:tab/>
        <w:t xml:space="preserve">The </w:t>
      </w:r>
      <w:proofErr w:type="spellStart"/>
      <w:r>
        <w:t>AIoTMF</w:t>
      </w:r>
      <w:proofErr w:type="spellEnd"/>
      <w:r>
        <w:t xml:space="preserve"> constructs the entire </w:t>
      </w:r>
      <w:proofErr w:type="spellStart"/>
      <w:r>
        <w:t>AIoT</w:t>
      </w:r>
      <w:proofErr w:type="spellEnd"/>
      <w:r>
        <w:t xml:space="preserve"> Device ID by adding the MASK information on the partial </w:t>
      </w:r>
      <w:proofErr w:type="spellStart"/>
      <w:r>
        <w:t>AIoT</w:t>
      </w:r>
      <w:proofErr w:type="spellEnd"/>
      <w:r>
        <w:t xml:space="preserve"> Device ID. The </w:t>
      </w:r>
      <w:proofErr w:type="spellStart"/>
      <w:r>
        <w:t>AIoTMF</w:t>
      </w:r>
      <w:proofErr w:type="spellEnd"/>
      <w:r>
        <w:t xml:space="preserve"> performs validation based on the device subscription-like information received from the UDM/AAA, including Device ID validation. The </w:t>
      </w:r>
      <w:proofErr w:type="spellStart"/>
      <w:r>
        <w:t>AIoTMF</w:t>
      </w:r>
      <w:proofErr w:type="spellEnd"/>
      <w:r>
        <w:t xml:space="preserve"> updates the device status for this </w:t>
      </w:r>
      <w:proofErr w:type="spellStart"/>
      <w:r>
        <w:t>AIoT</w:t>
      </w:r>
      <w:proofErr w:type="spellEnd"/>
      <w:r>
        <w:t xml:space="preserve"> Device in the UDM/AAA, e.g. last serving node.</w:t>
      </w:r>
    </w:p>
    <w:p w14:paraId="26CCB240" w14:textId="7F0BC13F" w:rsidR="001E6FE4" w:rsidRDefault="001E6FE4" w:rsidP="001E6FE4">
      <w:pPr>
        <w:pStyle w:val="B1"/>
      </w:pPr>
      <w:r>
        <w:tab/>
        <w:t xml:space="preserve">If the device status indicates "TO BE DISABLED" for </w:t>
      </w:r>
      <w:proofErr w:type="spellStart"/>
      <w:r>
        <w:t>AIoT_Inventory</w:t>
      </w:r>
      <w:proofErr w:type="spellEnd"/>
      <w:r>
        <w:t xml:space="preserve"> or </w:t>
      </w:r>
      <w:proofErr w:type="spellStart"/>
      <w:r>
        <w:t>AIoT_Read</w:t>
      </w:r>
      <w:proofErr w:type="spellEnd"/>
      <w:r>
        <w:t xml:space="preserve"> or </w:t>
      </w:r>
      <w:proofErr w:type="spellStart"/>
      <w:r>
        <w:t>AIoT_Write</w:t>
      </w:r>
      <w:proofErr w:type="spellEnd"/>
      <w:r>
        <w:t xml:space="preserve"> service operation:</w:t>
      </w:r>
    </w:p>
    <w:p w14:paraId="1723C8A0" w14:textId="77777777" w:rsidR="001E6FE4" w:rsidRDefault="001E6FE4" w:rsidP="001E6FE4">
      <w:pPr>
        <w:pStyle w:val="B2"/>
      </w:pPr>
      <w:r>
        <w:t>-</w:t>
      </w:r>
      <w:r>
        <w:tab/>
        <w:t xml:space="preserve">In the case of </w:t>
      </w:r>
      <w:proofErr w:type="spellStart"/>
      <w:r>
        <w:t>AIoT_Inventory</w:t>
      </w:r>
      <w:proofErr w:type="spellEnd"/>
      <w:r>
        <w:t xml:space="preserve"> service operation, the </w:t>
      </w:r>
      <w:proofErr w:type="spellStart"/>
      <w:r>
        <w:t>AIoTMF</w:t>
      </w:r>
      <w:proofErr w:type="spellEnd"/>
      <w:r>
        <w:t xml:space="preserve"> records the </w:t>
      </w:r>
      <w:proofErr w:type="spellStart"/>
      <w:r>
        <w:t>AIoT</w:t>
      </w:r>
      <w:proofErr w:type="spellEnd"/>
      <w:r>
        <w:t xml:space="preserve"> Device ID and the serving Reader node for this </w:t>
      </w:r>
      <w:proofErr w:type="spellStart"/>
      <w:r>
        <w:t>AIoT</w:t>
      </w:r>
      <w:proofErr w:type="spellEnd"/>
      <w:r>
        <w:t xml:space="preserve"> device. In a later time, the </w:t>
      </w:r>
      <w:proofErr w:type="spellStart"/>
      <w:r>
        <w:t>AIoTMF</w:t>
      </w:r>
      <w:proofErr w:type="spellEnd"/>
      <w:r>
        <w:t xml:space="preserve"> performs the step 7~16 to disable this </w:t>
      </w:r>
      <w:proofErr w:type="spellStart"/>
      <w:r>
        <w:t>AIoT</w:t>
      </w:r>
      <w:proofErr w:type="spellEnd"/>
      <w:r>
        <w:t xml:space="preserve"> Device.</w:t>
      </w:r>
    </w:p>
    <w:p w14:paraId="47EF3BB1" w14:textId="77777777" w:rsidR="001E6FE4" w:rsidRDefault="001E6FE4" w:rsidP="001E6FE4">
      <w:pPr>
        <w:pStyle w:val="B2"/>
      </w:pPr>
      <w:r>
        <w:t>-</w:t>
      </w:r>
      <w:r>
        <w:tab/>
        <w:t xml:space="preserve">In the case of </w:t>
      </w:r>
      <w:proofErr w:type="spellStart"/>
      <w:r>
        <w:t>AIoT_Read</w:t>
      </w:r>
      <w:proofErr w:type="spellEnd"/>
      <w:r>
        <w:t xml:space="preserve"> or </w:t>
      </w:r>
      <w:proofErr w:type="spellStart"/>
      <w:r>
        <w:t>AIoT_Write</w:t>
      </w:r>
      <w:proofErr w:type="spellEnd"/>
      <w:r>
        <w:t xml:space="preserve"> service operation, the </w:t>
      </w:r>
      <w:proofErr w:type="spellStart"/>
      <w:r>
        <w:t>AIoTMF</w:t>
      </w:r>
      <w:proofErr w:type="spellEnd"/>
      <w:r>
        <w:t xml:space="preserve"> in step 13 proceeds as </w:t>
      </w:r>
      <w:proofErr w:type="spellStart"/>
      <w:r>
        <w:t>AIoT_Disable</w:t>
      </w:r>
      <w:proofErr w:type="spellEnd"/>
      <w:r>
        <w:t xml:space="preserve"> service operation instead of </w:t>
      </w:r>
      <w:proofErr w:type="spellStart"/>
      <w:r>
        <w:t>AIoT</w:t>
      </w:r>
      <w:proofErr w:type="spellEnd"/>
      <w:r>
        <w:t xml:space="preserve">_ Read or </w:t>
      </w:r>
      <w:proofErr w:type="spellStart"/>
      <w:r>
        <w:t>AIoT_Write</w:t>
      </w:r>
      <w:proofErr w:type="spellEnd"/>
      <w:r>
        <w:t xml:space="preserve"> service operation to disable this </w:t>
      </w:r>
      <w:proofErr w:type="spellStart"/>
      <w:r>
        <w:t>AIoT</w:t>
      </w:r>
      <w:proofErr w:type="spellEnd"/>
      <w:r>
        <w:t xml:space="preserve"> Device.</w:t>
      </w:r>
    </w:p>
    <w:p w14:paraId="4115A094" w14:textId="77777777" w:rsidR="001E6FE4" w:rsidRDefault="001E6FE4" w:rsidP="001E6FE4">
      <w:pPr>
        <w:pStyle w:val="B1"/>
      </w:pPr>
      <w:r>
        <w:tab/>
        <w:t xml:space="preserve">If the device status indicates "DISABLED", the </w:t>
      </w:r>
      <w:proofErr w:type="spellStart"/>
      <w:r>
        <w:t>AIoT</w:t>
      </w:r>
      <w:proofErr w:type="spellEnd"/>
      <w:r>
        <w:t xml:space="preserve"> Device ID of this </w:t>
      </w:r>
      <w:proofErr w:type="spellStart"/>
      <w:r>
        <w:t>AIoT</w:t>
      </w:r>
      <w:proofErr w:type="spellEnd"/>
      <w:r>
        <w:t xml:space="preserve"> Device is discarded and subsequent steps are not pursued for this </w:t>
      </w:r>
      <w:proofErr w:type="spellStart"/>
      <w:r>
        <w:t>AIoT</w:t>
      </w:r>
      <w:proofErr w:type="spellEnd"/>
      <w:r>
        <w:t xml:space="preserve"> Device.</w:t>
      </w:r>
    </w:p>
    <w:p w14:paraId="2686EAA0" w14:textId="77777777" w:rsidR="001E6FE4" w:rsidRDefault="001E6FE4" w:rsidP="001E6FE4">
      <w:pPr>
        <w:pStyle w:val="B1"/>
      </w:pPr>
      <w:r>
        <w:t>13.</w:t>
      </w:r>
      <w:r>
        <w:tab/>
        <w:t xml:space="preserve">[Conditional] If the </w:t>
      </w:r>
      <w:proofErr w:type="spellStart"/>
      <w:r>
        <w:t>AIoT</w:t>
      </w:r>
      <w:proofErr w:type="spellEnd"/>
      <w:r>
        <w:t xml:space="preserve"> service operation is </w:t>
      </w:r>
      <w:proofErr w:type="spellStart"/>
      <w:r>
        <w:t>AIoT_Read</w:t>
      </w:r>
      <w:proofErr w:type="spellEnd"/>
      <w:r>
        <w:t xml:space="preserve"> or </w:t>
      </w:r>
      <w:proofErr w:type="spellStart"/>
      <w:r>
        <w:t>AIoT_Write</w:t>
      </w:r>
      <w:proofErr w:type="spellEnd"/>
      <w:r>
        <w:t xml:space="preserve"> or </w:t>
      </w:r>
      <w:proofErr w:type="spellStart"/>
      <w:r>
        <w:t>AIoT_Disable</w:t>
      </w:r>
      <w:proofErr w:type="spellEnd"/>
      <w:r>
        <w:t xml:space="preserve"> service operation, the </w:t>
      </w:r>
      <w:proofErr w:type="spellStart"/>
      <w:r>
        <w:t>AIoTMF</w:t>
      </w:r>
      <w:proofErr w:type="spellEnd"/>
      <w:r>
        <w:t xml:space="preserve"> constructs the corresponding </w:t>
      </w:r>
      <w:proofErr w:type="spellStart"/>
      <w:r>
        <w:t>AIoT</w:t>
      </w:r>
      <w:proofErr w:type="spellEnd"/>
      <w:r>
        <w:t xml:space="preserve"> Command NAS messages (e.g. </w:t>
      </w:r>
      <w:proofErr w:type="spellStart"/>
      <w:r>
        <w:t>AIoT</w:t>
      </w:r>
      <w:proofErr w:type="spellEnd"/>
      <w:r>
        <w:t xml:space="preserve"> Read Service Request NAS message, </w:t>
      </w:r>
      <w:proofErr w:type="spellStart"/>
      <w:r>
        <w:t>AIoT</w:t>
      </w:r>
      <w:proofErr w:type="spellEnd"/>
      <w:r>
        <w:t xml:space="preserve"> Write Service Request NAS message, </w:t>
      </w:r>
      <w:proofErr w:type="spellStart"/>
      <w:r>
        <w:t>AIoT</w:t>
      </w:r>
      <w:proofErr w:type="spellEnd"/>
      <w:r>
        <w:t xml:space="preserve"> Disable Service Request NAS message), and the </w:t>
      </w:r>
      <w:proofErr w:type="spellStart"/>
      <w:r>
        <w:t>AIoT</w:t>
      </w:r>
      <w:proofErr w:type="spellEnd"/>
      <w:r>
        <w:t xml:space="preserve"> Device operation command related parameters as described in step 3 are payload of the </w:t>
      </w:r>
      <w:proofErr w:type="spellStart"/>
      <w:r>
        <w:t>AIoT</w:t>
      </w:r>
      <w:proofErr w:type="spellEnd"/>
      <w:r>
        <w:t xml:space="preserve"> Command NAS message.</w:t>
      </w:r>
    </w:p>
    <w:p w14:paraId="2F1A4AF4" w14:textId="77777777" w:rsidR="001E6FE4" w:rsidRDefault="001E6FE4" w:rsidP="001E6FE4">
      <w:pPr>
        <w:pStyle w:val="B1"/>
      </w:pPr>
      <w:r>
        <w:tab/>
        <w:t xml:space="preserve">The </w:t>
      </w:r>
      <w:proofErr w:type="spellStart"/>
      <w:r>
        <w:t>AIoTMF</w:t>
      </w:r>
      <w:proofErr w:type="spellEnd"/>
      <w:r>
        <w:t xml:space="preserve"> sends the </w:t>
      </w:r>
      <w:proofErr w:type="spellStart"/>
      <w:r>
        <w:t>AIoT</w:t>
      </w:r>
      <w:proofErr w:type="spellEnd"/>
      <w:r>
        <w:t xml:space="preserve"> Command NAS message to the </w:t>
      </w:r>
      <w:proofErr w:type="spellStart"/>
      <w:r>
        <w:t>AIoT</w:t>
      </w:r>
      <w:proofErr w:type="spellEnd"/>
      <w:r>
        <w:t xml:space="preserve"> Device. This </w:t>
      </w:r>
      <w:proofErr w:type="spellStart"/>
      <w:r>
        <w:t>AIoT</w:t>
      </w:r>
      <w:proofErr w:type="spellEnd"/>
      <w:r>
        <w:t xml:space="preserve"> Command NAS message is sent to RAN/Reader over </w:t>
      </w:r>
      <w:proofErr w:type="spellStart"/>
      <w:r>
        <w:t>AIoT</w:t>
      </w:r>
      <w:proofErr w:type="spellEnd"/>
      <w:r>
        <w:t xml:space="preserve">- NGAP message (Task ID, RAN NGAP ID, CN NGAP ID, </w:t>
      </w:r>
      <w:proofErr w:type="spellStart"/>
      <w:r>
        <w:t>AIoT</w:t>
      </w:r>
      <w:proofErr w:type="spellEnd"/>
      <w:r>
        <w:t xml:space="preserve"> NAS), and then the </w:t>
      </w:r>
      <w:proofErr w:type="spellStart"/>
      <w:r>
        <w:t>AIoT</w:t>
      </w:r>
      <w:proofErr w:type="spellEnd"/>
      <w:r>
        <w:t xml:space="preserve"> Command NAS message is relayed by Reader RAN to the </w:t>
      </w:r>
      <w:proofErr w:type="spellStart"/>
      <w:r>
        <w:t>AIoT</w:t>
      </w:r>
      <w:proofErr w:type="spellEnd"/>
      <w:r>
        <w:t xml:space="preserve"> Device over A-</w:t>
      </w:r>
      <w:proofErr w:type="spellStart"/>
      <w:r>
        <w:t>Uu</w:t>
      </w:r>
      <w:proofErr w:type="spellEnd"/>
      <w:r>
        <w:t xml:space="preserve"> message.</w:t>
      </w:r>
    </w:p>
    <w:p w14:paraId="32275C47" w14:textId="424357E0" w:rsidR="001E6FE4" w:rsidRDefault="001E6FE4" w:rsidP="001E6FE4">
      <w:pPr>
        <w:pStyle w:val="B1"/>
      </w:pPr>
      <w:r>
        <w:t>14.</w:t>
      </w:r>
      <w:r>
        <w:tab/>
        <w:t xml:space="preserve">[Conditional] If the </w:t>
      </w:r>
      <w:proofErr w:type="spellStart"/>
      <w:r>
        <w:t>AIoT</w:t>
      </w:r>
      <w:proofErr w:type="spellEnd"/>
      <w:r>
        <w:t xml:space="preserve"> Device receives an </w:t>
      </w:r>
      <w:proofErr w:type="spellStart"/>
      <w:r>
        <w:t>AIoT</w:t>
      </w:r>
      <w:proofErr w:type="spellEnd"/>
      <w:r>
        <w:t xml:space="preserve"> Command NAS message (e.g</w:t>
      </w:r>
      <w:r w:rsidR="004B3399">
        <w:t>.</w:t>
      </w:r>
      <w:r>
        <w:t xml:space="preserve"> Read Service Request, Write Service Request, Disable Service Request), the </w:t>
      </w:r>
      <w:proofErr w:type="spellStart"/>
      <w:r>
        <w:t>AIoT</w:t>
      </w:r>
      <w:proofErr w:type="spellEnd"/>
      <w:r>
        <w:t xml:space="preserve"> Device generates the results of the </w:t>
      </w:r>
      <w:proofErr w:type="spellStart"/>
      <w:r>
        <w:t>AIoT</w:t>
      </w:r>
      <w:proofErr w:type="spellEnd"/>
      <w:r>
        <w:t xml:space="preserve"> Device operation command and sends the </w:t>
      </w:r>
      <w:proofErr w:type="spellStart"/>
      <w:r>
        <w:t>AIoT</w:t>
      </w:r>
      <w:proofErr w:type="spellEnd"/>
      <w:r>
        <w:t xml:space="preserve"> Command Service Accept or Reject NAS message to </w:t>
      </w:r>
      <w:proofErr w:type="spellStart"/>
      <w:r>
        <w:t>AIoTMF</w:t>
      </w:r>
      <w:proofErr w:type="spellEnd"/>
      <w:r>
        <w:t xml:space="preserve"> depending on whether the command was successful or not. The results (including appropriate cause value if failed) of the </w:t>
      </w:r>
      <w:proofErr w:type="spellStart"/>
      <w:r>
        <w:t>AIoT</w:t>
      </w:r>
      <w:proofErr w:type="spellEnd"/>
      <w:r>
        <w:t xml:space="preserve"> Device operation command are carried as payload of the </w:t>
      </w:r>
      <w:proofErr w:type="spellStart"/>
      <w:r>
        <w:t>AIoT</w:t>
      </w:r>
      <w:proofErr w:type="spellEnd"/>
      <w:r>
        <w:t xml:space="preserve"> Command Service Accept or Reject NAS message. The </w:t>
      </w:r>
      <w:proofErr w:type="spellStart"/>
      <w:r>
        <w:t>AIoT</w:t>
      </w:r>
      <w:proofErr w:type="spellEnd"/>
      <w:r>
        <w:t xml:space="preserve"> NAS message is sent to Reader RAN over A-</w:t>
      </w:r>
      <w:proofErr w:type="spellStart"/>
      <w:r>
        <w:t>Uu</w:t>
      </w:r>
      <w:proofErr w:type="spellEnd"/>
      <w:r>
        <w:t xml:space="preserve"> message and then the </w:t>
      </w:r>
      <w:proofErr w:type="spellStart"/>
      <w:r>
        <w:t>AIoT</w:t>
      </w:r>
      <w:proofErr w:type="spellEnd"/>
      <w:r>
        <w:t xml:space="preserve"> NAS message is relayed by Reader RAN to </w:t>
      </w:r>
      <w:proofErr w:type="spellStart"/>
      <w:r>
        <w:t>AIoTMF</w:t>
      </w:r>
      <w:proofErr w:type="spellEnd"/>
      <w:r>
        <w:t xml:space="preserve"> over </w:t>
      </w:r>
      <w:proofErr w:type="spellStart"/>
      <w:r>
        <w:t>AIoT</w:t>
      </w:r>
      <w:proofErr w:type="spellEnd"/>
      <w:r>
        <w:t xml:space="preserve">-NGAP message (Task ID, RAN NGAP ID, CN NGAP ID, </w:t>
      </w:r>
      <w:proofErr w:type="spellStart"/>
      <w:r>
        <w:t>AIoT</w:t>
      </w:r>
      <w:proofErr w:type="spellEnd"/>
      <w:r>
        <w:t xml:space="preserve"> NAS).</w:t>
      </w:r>
    </w:p>
    <w:p w14:paraId="7FD8A282" w14:textId="77777777" w:rsidR="001E6FE4" w:rsidRDefault="001E6FE4" w:rsidP="001E6FE4">
      <w:pPr>
        <w:pStyle w:val="B1"/>
      </w:pPr>
      <w:r>
        <w:tab/>
        <w:t xml:space="preserve">If the </w:t>
      </w:r>
      <w:proofErr w:type="spellStart"/>
      <w:r>
        <w:t>AIoT</w:t>
      </w:r>
      <w:proofErr w:type="spellEnd"/>
      <w:r>
        <w:t xml:space="preserve"> Device receives the </w:t>
      </w:r>
      <w:proofErr w:type="spellStart"/>
      <w:r>
        <w:t>AIoT</w:t>
      </w:r>
      <w:proofErr w:type="spellEnd"/>
      <w:r>
        <w:t xml:space="preserve"> Disable Service Request NAS message, the </w:t>
      </w:r>
      <w:proofErr w:type="spellStart"/>
      <w:r>
        <w:t>AIoT</w:t>
      </w:r>
      <w:proofErr w:type="spellEnd"/>
      <w:r>
        <w:t xml:space="preserve"> Device needs to perform validation with the received password.</w:t>
      </w:r>
    </w:p>
    <w:p w14:paraId="6B7240F6" w14:textId="77777777" w:rsidR="001E6FE4" w:rsidRDefault="001E6FE4" w:rsidP="001E6FE4">
      <w:pPr>
        <w:pStyle w:val="NO"/>
      </w:pPr>
      <w:r>
        <w:t>NOTE:</w:t>
      </w:r>
      <w:r>
        <w:tab/>
        <w:t xml:space="preserve">Other security mechanism than the password based approach to support </w:t>
      </w:r>
      <w:proofErr w:type="spellStart"/>
      <w:r>
        <w:t>AIoT</w:t>
      </w:r>
      <w:proofErr w:type="spellEnd"/>
      <w:r>
        <w:t xml:space="preserve"> service needs coordination with SA WG3.</w:t>
      </w:r>
    </w:p>
    <w:p w14:paraId="590EC357" w14:textId="77777777" w:rsidR="001E6FE4" w:rsidRDefault="001E6FE4" w:rsidP="001E6FE4">
      <w:pPr>
        <w:pStyle w:val="B1"/>
      </w:pPr>
      <w:r>
        <w:t>15.</w:t>
      </w:r>
      <w:r>
        <w:tab/>
        <w:t xml:space="preserve">[Conditional] If the </w:t>
      </w:r>
      <w:proofErr w:type="spellStart"/>
      <w:r>
        <w:t>AIoT</w:t>
      </w:r>
      <w:proofErr w:type="spellEnd"/>
      <w:r>
        <w:t xml:space="preserve"> service operation is </w:t>
      </w:r>
      <w:proofErr w:type="spellStart"/>
      <w:r>
        <w:t>AIoT</w:t>
      </w:r>
      <w:proofErr w:type="spellEnd"/>
      <w:r>
        <w:t xml:space="preserve">_ Read or </w:t>
      </w:r>
      <w:proofErr w:type="spellStart"/>
      <w:r>
        <w:t>AIoT_Write</w:t>
      </w:r>
      <w:proofErr w:type="spellEnd"/>
      <w:r>
        <w:t xml:space="preserve"> or </w:t>
      </w:r>
      <w:proofErr w:type="spellStart"/>
      <w:r>
        <w:t>AIoT_Disable</w:t>
      </w:r>
      <w:proofErr w:type="spellEnd"/>
      <w:r>
        <w:t xml:space="preserve"> service operation, and when the </w:t>
      </w:r>
      <w:proofErr w:type="spellStart"/>
      <w:r>
        <w:t>AIoTMF</w:t>
      </w:r>
      <w:proofErr w:type="spellEnd"/>
      <w:r>
        <w:t xml:space="preserve"> completes the device operation on the selected </w:t>
      </w:r>
      <w:proofErr w:type="spellStart"/>
      <w:r>
        <w:t>AIoT</w:t>
      </w:r>
      <w:proofErr w:type="spellEnd"/>
      <w:r>
        <w:t xml:space="preserve"> device, the </w:t>
      </w:r>
      <w:proofErr w:type="spellStart"/>
      <w:r>
        <w:t>AIoTMF</w:t>
      </w:r>
      <w:proofErr w:type="spellEnd"/>
      <w:r>
        <w:t xml:space="preserve"> sends the Inventory Continue NGAP message (Task ID, RAN NGAP ID, CN NGAP ID) to the RAN/Reader. Upon reception of this </w:t>
      </w:r>
      <w:proofErr w:type="spellStart"/>
      <w:r>
        <w:t>AIoT</w:t>
      </w:r>
      <w:proofErr w:type="spellEnd"/>
      <w:r>
        <w:t xml:space="preserve">-NGAP message, the RAN/Reader releases the NGAP context for the current </w:t>
      </w:r>
      <w:proofErr w:type="spellStart"/>
      <w:r>
        <w:t>AIoT</w:t>
      </w:r>
      <w:proofErr w:type="spellEnd"/>
      <w:r>
        <w:t xml:space="preserve"> device and continues looking for next matched </w:t>
      </w:r>
      <w:proofErr w:type="spellStart"/>
      <w:r>
        <w:t>AIoT</w:t>
      </w:r>
      <w:proofErr w:type="spellEnd"/>
      <w:r>
        <w:t xml:space="preserve"> device.</w:t>
      </w:r>
    </w:p>
    <w:p w14:paraId="08E689BF" w14:textId="77777777" w:rsidR="001E6FE4" w:rsidRDefault="001E6FE4" w:rsidP="001E6FE4">
      <w:pPr>
        <w:pStyle w:val="B1"/>
      </w:pPr>
      <w:r>
        <w:t>16.</w:t>
      </w:r>
      <w:r>
        <w:tab/>
        <w:t xml:space="preserve">[Conditional] If the </w:t>
      </w:r>
      <w:proofErr w:type="spellStart"/>
      <w:r>
        <w:t>AIoT</w:t>
      </w:r>
      <w:proofErr w:type="spellEnd"/>
      <w:r>
        <w:t xml:space="preserve"> service operation is </w:t>
      </w:r>
      <w:proofErr w:type="spellStart"/>
      <w:r>
        <w:t>AIoT_Disable</w:t>
      </w:r>
      <w:proofErr w:type="spellEnd"/>
      <w:r>
        <w:t xml:space="preserve"> service operation, and when the Disable Operation is completed successfully for one </w:t>
      </w:r>
      <w:proofErr w:type="spellStart"/>
      <w:r>
        <w:t>AIoT</w:t>
      </w:r>
      <w:proofErr w:type="spellEnd"/>
      <w:r>
        <w:t xml:space="preserve"> device, the </w:t>
      </w:r>
      <w:proofErr w:type="spellStart"/>
      <w:r>
        <w:t>AIoTMF</w:t>
      </w:r>
      <w:proofErr w:type="spellEnd"/>
      <w:r>
        <w:t xml:space="preserve"> sets the device status of this </w:t>
      </w:r>
      <w:proofErr w:type="spellStart"/>
      <w:r>
        <w:t>AIoT</w:t>
      </w:r>
      <w:proofErr w:type="spellEnd"/>
      <w:r>
        <w:t xml:space="preserve"> device in UDM/AAA to " DISABLED". With this " DISABLED" indication, the 5GC won't provide </w:t>
      </w:r>
      <w:proofErr w:type="spellStart"/>
      <w:r>
        <w:t>AIoT</w:t>
      </w:r>
      <w:proofErr w:type="spellEnd"/>
      <w:r>
        <w:t xml:space="preserve"> service to AF for this </w:t>
      </w:r>
      <w:proofErr w:type="spellStart"/>
      <w:r>
        <w:t>AIoT</w:t>
      </w:r>
      <w:proofErr w:type="spellEnd"/>
      <w:r>
        <w:t xml:space="preserve"> Device and the 5GC can delete the subscription-like information immediately or after a configured time period.</w:t>
      </w:r>
    </w:p>
    <w:p w14:paraId="013A6312" w14:textId="77777777" w:rsidR="001E6FE4" w:rsidRDefault="001E6FE4" w:rsidP="001E6FE4">
      <w:pPr>
        <w:pStyle w:val="B1"/>
      </w:pPr>
      <w:r>
        <w:t>17.</w:t>
      </w:r>
      <w:r>
        <w:tab/>
        <w:t xml:space="preserve">[Conditional] If the reporting control information matches (e.g. immediate reporting of new result or progress, periodic reporting), the </w:t>
      </w:r>
      <w:proofErr w:type="spellStart"/>
      <w:r>
        <w:t>AIoTMF</w:t>
      </w:r>
      <w:proofErr w:type="spellEnd"/>
      <w:r>
        <w:t xml:space="preserve"> reports the </w:t>
      </w:r>
      <w:proofErr w:type="spellStart"/>
      <w:r>
        <w:t>AIoT</w:t>
      </w:r>
      <w:proofErr w:type="spellEnd"/>
      <w:r>
        <w:t xml:space="preserve"> Device ID (s), results of the </w:t>
      </w:r>
      <w:proofErr w:type="spellStart"/>
      <w:r>
        <w:t>AIoT</w:t>
      </w:r>
      <w:proofErr w:type="spellEnd"/>
      <w:r>
        <w:t xml:space="preserve"> Device operation command and if available, the reported data or indication of cached data to NEF by sending the </w:t>
      </w:r>
      <w:proofErr w:type="spellStart"/>
      <w:r>
        <w:t>AIoT</w:t>
      </w:r>
      <w:proofErr w:type="spellEnd"/>
      <w:r>
        <w:t xml:space="preserve">_ Notify message (list of Device IDs, results of the </w:t>
      </w:r>
      <w:proofErr w:type="spellStart"/>
      <w:r>
        <w:t>AIoT</w:t>
      </w:r>
      <w:proofErr w:type="spellEnd"/>
      <w:r>
        <w:t xml:space="preserve"> Device operation command, reported </w:t>
      </w:r>
      <w:proofErr w:type="spellStart"/>
      <w:r>
        <w:t>AIoT</w:t>
      </w:r>
      <w:proofErr w:type="spellEnd"/>
      <w:r>
        <w:t xml:space="preserve"> data or indication of cached data). The NEF forwards the received information to AF by sending the </w:t>
      </w:r>
      <w:proofErr w:type="spellStart"/>
      <w:r>
        <w:t>AIoT</w:t>
      </w:r>
      <w:proofErr w:type="spellEnd"/>
      <w:r>
        <w:t>_ Notify message.</w:t>
      </w:r>
    </w:p>
    <w:p w14:paraId="24991815" w14:textId="77777777" w:rsidR="001E6FE4" w:rsidRDefault="001E6FE4" w:rsidP="001E6FE4">
      <w:pPr>
        <w:pStyle w:val="B1"/>
      </w:pPr>
      <w:r>
        <w:tab/>
        <w:t xml:space="preserve">Reader RAN repeats steps 10~17 if there is a next matched </w:t>
      </w:r>
      <w:proofErr w:type="spellStart"/>
      <w:r>
        <w:t>AIoT</w:t>
      </w:r>
      <w:proofErr w:type="spellEnd"/>
      <w:r>
        <w:t xml:space="preserve"> Device.</w:t>
      </w:r>
    </w:p>
    <w:p w14:paraId="6BF348E3" w14:textId="77777777" w:rsidR="001E6FE4" w:rsidRDefault="001E6FE4" w:rsidP="001E6FE4">
      <w:pPr>
        <w:pStyle w:val="B1"/>
      </w:pPr>
      <w:r>
        <w:t>18.</w:t>
      </w:r>
      <w:r>
        <w:tab/>
        <w:t xml:space="preserve">The RAN/Reader sends the Inventory Complete NGAP message (Task ID) to </w:t>
      </w:r>
      <w:proofErr w:type="spellStart"/>
      <w:r>
        <w:t>AIoTMF</w:t>
      </w:r>
      <w:proofErr w:type="spellEnd"/>
      <w:r>
        <w:t xml:space="preserve"> in case of e.g. there is no further Ambient IoT Device performing random access, or </w:t>
      </w:r>
      <w:proofErr w:type="spellStart"/>
      <w:r>
        <w:t>AIoTMF</w:t>
      </w:r>
      <w:proofErr w:type="spellEnd"/>
      <w:r>
        <w:t xml:space="preserve"> proactively sends the Inventory Complete </w:t>
      </w:r>
      <w:r>
        <w:lastRenderedPageBreak/>
        <w:t>NGAP message (Task ID) to RAN/Reader in case of e.g. all target Ambient IoT Device(s) have been inventoried. The RAN Reader confirms the Task indicated by Task ID is completed.</w:t>
      </w:r>
    </w:p>
    <w:p w14:paraId="4A9F4FFF" w14:textId="77777777" w:rsidR="001E6FE4" w:rsidRDefault="001E6FE4" w:rsidP="001E6FE4">
      <w:pPr>
        <w:pStyle w:val="B1"/>
      </w:pPr>
      <w:r>
        <w:t>19.</w:t>
      </w:r>
      <w:r>
        <w:tab/>
        <w:t xml:space="preserve">The </w:t>
      </w:r>
      <w:proofErr w:type="spellStart"/>
      <w:r>
        <w:t>AIoTMF</w:t>
      </w:r>
      <w:proofErr w:type="spellEnd"/>
      <w:r>
        <w:t xml:space="preserve"> completes the Task for </w:t>
      </w:r>
      <w:proofErr w:type="spellStart"/>
      <w:r>
        <w:t>AIoT</w:t>
      </w:r>
      <w:proofErr w:type="spellEnd"/>
      <w:r>
        <w:t xml:space="preserve"> service operation request for each selected RAN/Reader. The </w:t>
      </w:r>
      <w:proofErr w:type="spellStart"/>
      <w:r>
        <w:t>AIoTMF</w:t>
      </w:r>
      <w:proofErr w:type="spellEnd"/>
      <w:r>
        <w:t xml:space="preserve"> reports the progress of the </w:t>
      </w:r>
      <w:proofErr w:type="spellStart"/>
      <w:r>
        <w:t>AIoT</w:t>
      </w:r>
      <w:proofErr w:type="spellEnd"/>
      <w:r>
        <w:t xml:space="preserve"> service operation request to the NEF by sending the </w:t>
      </w:r>
      <w:proofErr w:type="spellStart"/>
      <w:r>
        <w:t>AIoT</w:t>
      </w:r>
      <w:proofErr w:type="spellEnd"/>
      <w:r>
        <w:t xml:space="preserve">_ Notify message, the NEF informs the AF of the progress of the </w:t>
      </w:r>
      <w:proofErr w:type="spellStart"/>
      <w:r>
        <w:t>AIoT_Inventory</w:t>
      </w:r>
      <w:proofErr w:type="spellEnd"/>
      <w:r>
        <w:t xml:space="preserve"> request by sending the </w:t>
      </w:r>
      <w:proofErr w:type="spellStart"/>
      <w:r>
        <w:t>AIoT_Notify</w:t>
      </w:r>
      <w:proofErr w:type="spellEnd"/>
      <w:r>
        <w:t xml:space="preserve"> message.</w:t>
      </w:r>
    </w:p>
    <w:p w14:paraId="73A6EC69" w14:textId="77777777" w:rsidR="001E6FE4" w:rsidRDefault="001E6FE4" w:rsidP="001E6FE4">
      <w:pPr>
        <w:pStyle w:val="B1"/>
      </w:pPr>
      <w:r>
        <w:tab/>
        <w:t xml:space="preserve">If the reporting control information matches e.g. one-time reporting at the end of the </w:t>
      </w:r>
      <w:proofErr w:type="spellStart"/>
      <w:r>
        <w:t>AIoT</w:t>
      </w:r>
      <w:proofErr w:type="spellEnd"/>
      <w:r>
        <w:t xml:space="preserve"> service procedure, the </w:t>
      </w:r>
      <w:proofErr w:type="spellStart"/>
      <w:r>
        <w:t>AIoTMF</w:t>
      </w:r>
      <w:proofErr w:type="spellEnd"/>
      <w:r>
        <w:t xml:space="preserve"> can further aggregate the Device ID(s) and/or results of the </w:t>
      </w:r>
      <w:proofErr w:type="spellStart"/>
      <w:r>
        <w:t>AIoT</w:t>
      </w:r>
      <w:proofErr w:type="spellEnd"/>
      <w:r>
        <w:t xml:space="preserve"> Device operation command and reported </w:t>
      </w:r>
      <w:proofErr w:type="spellStart"/>
      <w:r>
        <w:t>AIoT</w:t>
      </w:r>
      <w:proofErr w:type="spellEnd"/>
      <w:r>
        <w:t xml:space="preserve"> data or indication of cached data. The </w:t>
      </w:r>
      <w:proofErr w:type="spellStart"/>
      <w:r>
        <w:t>AIoTMF</w:t>
      </w:r>
      <w:proofErr w:type="spellEnd"/>
      <w:r>
        <w:t xml:space="preserve"> further performs filtering and then includes into </w:t>
      </w:r>
      <w:proofErr w:type="spellStart"/>
      <w:r>
        <w:t>AIoT</w:t>
      </w:r>
      <w:proofErr w:type="spellEnd"/>
      <w:r>
        <w:t xml:space="preserve">_ Notify message the list of Device IDs, reported </w:t>
      </w:r>
      <w:proofErr w:type="spellStart"/>
      <w:r>
        <w:t>AIoT</w:t>
      </w:r>
      <w:proofErr w:type="spellEnd"/>
      <w:r>
        <w:t xml:space="preserve"> data or indication of cached data, results of the </w:t>
      </w:r>
      <w:proofErr w:type="spellStart"/>
      <w:r>
        <w:t>AIoT</w:t>
      </w:r>
      <w:proofErr w:type="spellEnd"/>
      <w:r>
        <w:t xml:space="preserve"> Device operation command etc.</w:t>
      </w:r>
    </w:p>
    <w:p w14:paraId="3C96EF39" w14:textId="77777777" w:rsidR="00B36905" w:rsidRPr="00364C1E" w:rsidRDefault="00B36905" w:rsidP="00B36905">
      <w:pPr>
        <w:pStyle w:val="Heading4"/>
      </w:pPr>
      <w:bookmarkStart w:id="1616" w:name="_Toc164844016"/>
      <w:bookmarkStart w:id="1617" w:name="_Toc164944651"/>
      <w:bookmarkStart w:id="1618" w:name="_Toc168318906"/>
      <w:bookmarkStart w:id="1619" w:name="_Toc168319422"/>
      <w:bookmarkStart w:id="1620" w:name="_Toc168319677"/>
      <w:bookmarkStart w:id="1621" w:name="_Toc168319932"/>
      <w:bookmarkStart w:id="1622" w:name="_Toc168320186"/>
      <w:bookmarkStart w:id="1623" w:name="_Toc168559842"/>
      <w:bookmarkStart w:id="1624" w:name="_Toc175890892"/>
      <w:bookmarkStart w:id="1625" w:name="_Toc180645840"/>
      <w:bookmarkStart w:id="1626" w:name="_Toc183616773"/>
      <w:r w:rsidRPr="00364C1E">
        <w:t>6.</w:t>
      </w:r>
      <w:r>
        <w:t>17</w:t>
      </w:r>
      <w:r w:rsidRPr="00364C1E">
        <w:t>.2.3</w:t>
      </w:r>
      <w:r w:rsidRPr="00364C1E">
        <w:tab/>
        <w:t xml:space="preserve">NEF </w:t>
      </w:r>
      <w:proofErr w:type="spellStart"/>
      <w:r w:rsidRPr="00364C1E">
        <w:t>AIoT</w:t>
      </w:r>
      <w:proofErr w:type="spellEnd"/>
      <w:r w:rsidRPr="00364C1E">
        <w:t xml:space="preserve"> Service</w:t>
      </w:r>
      <w:bookmarkEnd w:id="1616"/>
      <w:bookmarkEnd w:id="1617"/>
      <w:bookmarkEnd w:id="1618"/>
      <w:bookmarkEnd w:id="1619"/>
      <w:bookmarkEnd w:id="1620"/>
      <w:bookmarkEnd w:id="1621"/>
      <w:bookmarkEnd w:id="1622"/>
      <w:bookmarkEnd w:id="1623"/>
      <w:bookmarkEnd w:id="1624"/>
      <w:bookmarkEnd w:id="1625"/>
      <w:bookmarkEnd w:id="1626"/>
    </w:p>
    <w:p w14:paraId="05643E85" w14:textId="77777777" w:rsidR="00B36905" w:rsidRPr="00364C1E" w:rsidRDefault="00B36905" w:rsidP="00B36905">
      <w:r w:rsidRPr="00364C1E">
        <w:t xml:space="preserve">The NEF supports a new </w:t>
      </w:r>
      <w:proofErr w:type="spellStart"/>
      <w:r w:rsidRPr="00364C1E">
        <w:t>Nnef_AIoT</w:t>
      </w:r>
      <w:proofErr w:type="spellEnd"/>
      <w:r w:rsidRPr="00364C1E">
        <w:t xml:space="preserve"> service with the operations described in table 6.</w:t>
      </w:r>
      <w:r>
        <w:t>17</w:t>
      </w:r>
      <w:r w:rsidRPr="00364C1E">
        <w:t>.2.3-1.</w:t>
      </w:r>
    </w:p>
    <w:p w14:paraId="71BF1B80" w14:textId="77777777" w:rsidR="00B36905" w:rsidRPr="00364C1E" w:rsidRDefault="00B36905" w:rsidP="00B36905">
      <w:pPr>
        <w:pStyle w:val="TH"/>
      </w:pPr>
      <w:bookmarkStart w:id="1627" w:name="_CRTable7_2_81"/>
      <w:r w:rsidRPr="00364C1E">
        <w:t xml:space="preserve">Table </w:t>
      </w:r>
      <w:bookmarkEnd w:id="1627"/>
      <w:r w:rsidRPr="00364C1E">
        <w:t>6.</w:t>
      </w:r>
      <w:r>
        <w:t>17</w:t>
      </w:r>
      <w:r w:rsidRPr="00364C1E">
        <w:t xml:space="preserve">.2.3-1: </w:t>
      </w:r>
      <w:proofErr w:type="spellStart"/>
      <w:r w:rsidRPr="00364C1E">
        <w:t>AIoT</w:t>
      </w:r>
      <w:proofErr w:type="spellEnd"/>
      <w:r w:rsidRPr="00364C1E">
        <w:t xml:space="preserve">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proofErr w:type="spellStart"/>
            <w:r w:rsidRPr="00364C1E">
              <w:rPr>
                <w:b/>
              </w:rPr>
              <w:t>Nnef_AIoT_Service</w:t>
            </w:r>
            <w:proofErr w:type="spellEnd"/>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SimSun"/>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44DE7FB" w:rsidR="00B36905" w:rsidRPr="004646FF" w:rsidRDefault="00007B7A" w:rsidP="002C5995">
            <w:pPr>
              <w:pStyle w:val="TAL"/>
            </w:pPr>
            <w:r>
              <w:t>Read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SimSun"/>
              </w:rPr>
            </w:pPr>
            <w:r w:rsidRPr="004646FF">
              <w:rPr>
                <w:rFonts w:eastAsia="SimSun"/>
              </w:rPr>
              <w:t>AF</w:t>
            </w:r>
          </w:p>
        </w:tc>
      </w:tr>
      <w:tr w:rsidR="00007B7A" w:rsidRPr="004646FF" w14:paraId="699041F3" w14:textId="77777777" w:rsidTr="002C5995">
        <w:trPr>
          <w:trHeight w:val="94"/>
        </w:trPr>
        <w:tc>
          <w:tcPr>
            <w:tcW w:w="2263" w:type="dxa"/>
            <w:tcBorders>
              <w:top w:val="nil"/>
              <w:bottom w:val="nil"/>
            </w:tcBorders>
          </w:tcPr>
          <w:p w14:paraId="74F2E336" w14:textId="77777777" w:rsidR="00007B7A" w:rsidRPr="004646FF" w:rsidRDefault="00007B7A" w:rsidP="00007B7A">
            <w:pPr>
              <w:pStyle w:val="TAL"/>
            </w:pPr>
          </w:p>
        </w:tc>
        <w:tc>
          <w:tcPr>
            <w:tcW w:w="2410" w:type="dxa"/>
          </w:tcPr>
          <w:p w14:paraId="2503780B" w14:textId="03951062" w:rsidR="00007B7A" w:rsidRDefault="00007B7A" w:rsidP="00007B7A">
            <w:pPr>
              <w:pStyle w:val="TAL"/>
            </w:pPr>
            <w:r>
              <w:t>Write</w:t>
            </w:r>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rFonts w:eastAsia="Yu Mincho"/>
              </w:rPr>
            </w:pPr>
            <w:r w:rsidRPr="004646FF">
              <w:rPr>
                <w:rFonts w:eastAsia="Yu Mincho"/>
              </w:rPr>
              <w:t>Request/Response</w:t>
            </w:r>
          </w:p>
        </w:tc>
        <w:tc>
          <w:tcPr>
            <w:tcW w:w="2268" w:type="dxa"/>
          </w:tcPr>
          <w:p w14:paraId="3B23DADE" w14:textId="4FAE4D89" w:rsidR="00007B7A" w:rsidRPr="004646FF" w:rsidRDefault="00007B7A" w:rsidP="00007B7A">
            <w:pPr>
              <w:pStyle w:val="TAL"/>
              <w:rPr>
                <w:rFonts w:eastAsia="SimSun"/>
              </w:rPr>
            </w:pPr>
            <w:r w:rsidRPr="004646FF">
              <w:rPr>
                <w:rFonts w:eastAsia="SimSun"/>
              </w:rPr>
              <w:t>AF</w:t>
            </w:r>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SimSun"/>
              </w:rPr>
            </w:pPr>
            <w:r w:rsidRPr="004646FF">
              <w:rPr>
                <w:rFonts w:eastAsia="SimSun"/>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SimSun"/>
              </w:rPr>
            </w:pPr>
            <w:r w:rsidRPr="004646FF">
              <w:rPr>
                <w:rFonts w:eastAsia="SimSun"/>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w:t>
      </w:r>
      <w:proofErr w:type="spellStart"/>
      <w:r w:rsidRPr="00364C1E">
        <w:t>Nnef_AIoT</w:t>
      </w:r>
      <w:proofErr w:type="spellEnd"/>
      <w:r w:rsidRPr="00364C1E">
        <w:t xml:space="preserve"> service allows the consumer to </w:t>
      </w:r>
      <w:r w:rsidRPr="00364C1E">
        <w:rPr>
          <w:rFonts w:eastAsia="SimSun"/>
        </w:rPr>
        <w:t xml:space="preserve">request to perform an inventory device operation for an </w:t>
      </w:r>
      <w:proofErr w:type="spellStart"/>
      <w:r w:rsidRPr="00364C1E">
        <w:rPr>
          <w:rFonts w:eastAsia="SimSun"/>
        </w:rPr>
        <w:t>AIoT</w:t>
      </w:r>
      <w:proofErr w:type="spellEnd"/>
      <w:r w:rsidRPr="00364C1E">
        <w:rPr>
          <w:rFonts w:eastAsia="SimSun"/>
        </w:rPr>
        <w:t xml:space="preserve"> device or a group of </w:t>
      </w:r>
      <w:proofErr w:type="spellStart"/>
      <w:r w:rsidRPr="00364C1E">
        <w:rPr>
          <w:rFonts w:eastAsia="SimSun"/>
        </w:rPr>
        <w:t>AIoT</w:t>
      </w:r>
      <w:proofErr w:type="spellEnd"/>
      <w:r w:rsidRPr="00364C1E">
        <w:rPr>
          <w:rFonts w:eastAsia="SimSun"/>
        </w:rPr>
        <w:t xml:space="preserve"> devices</w:t>
      </w:r>
      <w:r w:rsidRPr="00364C1E">
        <w:t>.</w:t>
      </w:r>
    </w:p>
    <w:p w14:paraId="2B485FB2" w14:textId="2A9F5106" w:rsidR="00B36905" w:rsidRPr="00364C1E" w:rsidRDefault="00007B7A" w:rsidP="00B36905">
      <w:r>
        <w:rPr>
          <w:b/>
          <w:bCs/>
        </w:rPr>
        <w:t>Read</w:t>
      </w:r>
      <w:r w:rsidR="00B36905" w:rsidRPr="00364C1E">
        <w:rPr>
          <w:b/>
          <w:bCs/>
        </w:rPr>
        <w:t xml:space="preserve"> Service Operation:</w:t>
      </w:r>
      <w:r w:rsidR="00B36905" w:rsidRPr="00364C1E">
        <w:t xml:space="preserve"> The </w:t>
      </w:r>
      <w:r>
        <w:t>read</w:t>
      </w:r>
      <w:r w:rsidR="00B36905" w:rsidRPr="00364C1E">
        <w:t xml:space="preserve"> operations for the </w:t>
      </w:r>
      <w:proofErr w:type="spellStart"/>
      <w:r w:rsidR="00B36905" w:rsidRPr="00364C1E">
        <w:t>Nnef_AIoT</w:t>
      </w:r>
      <w:proofErr w:type="spellEnd"/>
      <w:r w:rsidR="00B36905" w:rsidRPr="00364C1E">
        <w:t xml:space="preserve"> service allows the consumer to</w:t>
      </w:r>
      <w:r w:rsidR="00B36905" w:rsidRPr="00364C1E">
        <w:rPr>
          <w:rFonts w:eastAsia="SimSun"/>
        </w:rPr>
        <w:t xml:space="preserve"> request to perform a read or write device operation for an </w:t>
      </w:r>
      <w:proofErr w:type="spellStart"/>
      <w:r w:rsidR="00B36905" w:rsidRPr="00364C1E">
        <w:rPr>
          <w:rFonts w:eastAsia="SimSun"/>
        </w:rPr>
        <w:t>AIoT</w:t>
      </w:r>
      <w:proofErr w:type="spellEnd"/>
      <w:r w:rsidR="00B36905" w:rsidRPr="00364C1E">
        <w:rPr>
          <w:rFonts w:eastAsia="SimSun"/>
        </w:rPr>
        <w:t xml:space="preserve"> device or a group of </w:t>
      </w:r>
      <w:proofErr w:type="spellStart"/>
      <w:r w:rsidR="00B36905" w:rsidRPr="00364C1E">
        <w:rPr>
          <w:rFonts w:eastAsia="SimSun"/>
        </w:rPr>
        <w:t>AIoT</w:t>
      </w:r>
      <w:proofErr w:type="spellEnd"/>
      <w:r w:rsidR="00B36905" w:rsidRPr="00364C1E">
        <w:rPr>
          <w:rFonts w:eastAsia="SimSun"/>
        </w:rPr>
        <w:t xml:space="preserve"> devices.</w:t>
      </w:r>
    </w:p>
    <w:p w14:paraId="76CD2C17" w14:textId="31AC56D9" w:rsidR="00007B7A" w:rsidRDefault="00007B7A" w:rsidP="00B36905">
      <w:pPr>
        <w:rPr>
          <w:b/>
          <w:bCs/>
        </w:rPr>
      </w:pPr>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w:t>
      </w:r>
      <w:proofErr w:type="spellStart"/>
      <w:r w:rsidRPr="00364C1E">
        <w:t>Nnef_AIoT</w:t>
      </w:r>
      <w:proofErr w:type="spellEnd"/>
      <w:r w:rsidRPr="00364C1E">
        <w:t xml:space="preserve"> service allows the consumer to</w:t>
      </w:r>
      <w:r w:rsidRPr="00364C1E">
        <w:rPr>
          <w:rFonts w:eastAsia="SimSun"/>
        </w:rPr>
        <w:t xml:space="preserve"> request to perform a write device operation for an </w:t>
      </w:r>
      <w:proofErr w:type="spellStart"/>
      <w:r w:rsidRPr="00364C1E">
        <w:rPr>
          <w:rFonts w:eastAsia="SimSun"/>
        </w:rPr>
        <w:t>AIoT</w:t>
      </w:r>
      <w:proofErr w:type="spellEnd"/>
      <w:r w:rsidRPr="00364C1E">
        <w:rPr>
          <w:rFonts w:eastAsia="SimSun"/>
        </w:rPr>
        <w:t xml:space="preserve"> device or a group of </w:t>
      </w:r>
      <w:proofErr w:type="spellStart"/>
      <w:r w:rsidRPr="00364C1E">
        <w:rPr>
          <w:rFonts w:eastAsia="SimSun"/>
        </w:rPr>
        <w:t>AIoT</w:t>
      </w:r>
      <w:proofErr w:type="spellEnd"/>
      <w:r w:rsidRPr="00364C1E">
        <w:rPr>
          <w:rFonts w:eastAsia="SimSun"/>
        </w:rPr>
        <w:t xml:space="preserve"> devices.</w:t>
      </w:r>
    </w:p>
    <w:p w14:paraId="1C844305" w14:textId="1262E3E3" w:rsidR="00B36905" w:rsidRPr="00364C1E" w:rsidRDefault="00B36905" w:rsidP="00B36905">
      <w:r w:rsidRPr="00364C1E">
        <w:rPr>
          <w:b/>
          <w:bCs/>
        </w:rPr>
        <w:t>Disable Service Operation:</w:t>
      </w:r>
      <w:r w:rsidRPr="00364C1E">
        <w:t xml:space="preserve"> The disable operations for the </w:t>
      </w:r>
      <w:proofErr w:type="spellStart"/>
      <w:r w:rsidRPr="00364C1E">
        <w:t>Nnef_AIoT</w:t>
      </w:r>
      <w:proofErr w:type="spellEnd"/>
      <w:r w:rsidRPr="00364C1E">
        <w:t xml:space="preserve"> service allows the consumer to</w:t>
      </w:r>
      <w:r w:rsidRPr="00364C1E">
        <w:rPr>
          <w:rFonts w:eastAsia="SimSun"/>
        </w:rPr>
        <w:t xml:space="preserve"> request disabling RF transmission from an </w:t>
      </w:r>
      <w:proofErr w:type="spellStart"/>
      <w:r w:rsidRPr="00364C1E">
        <w:rPr>
          <w:rFonts w:eastAsia="SimSun"/>
        </w:rPr>
        <w:t>AIoT</w:t>
      </w:r>
      <w:proofErr w:type="spellEnd"/>
      <w:r w:rsidRPr="00364C1E">
        <w:rPr>
          <w:rFonts w:eastAsia="SimSun"/>
        </w:rPr>
        <w:t xml:space="preserve"> device or a group of </w:t>
      </w:r>
      <w:proofErr w:type="spellStart"/>
      <w:r w:rsidRPr="00364C1E">
        <w:rPr>
          <w:rFonts w:eastAsia="SimSun"/>
        </w:rPr>
        <w:t>AIoT</w:t>
      </w:r>
      <w:proofErr w:type="spellEnd"/>
      <w:r w:rsidRPr="00364C1E">
        <w:rPr>
          <w:rFonts w:eastAsia="SimSun"/>
        </w:rPr>
        <w:t xml:space="preserve"> devices.</w:t>
      </w:r>
      <w:r w:rsidRPr="00364C1E">
        <w:t xml:space="preserve"> If the </w:t>
      </w:r>
      <w:proofErr w:type="spellStart"/>
      <w:r w:rsidRPr="00364C1E">
        <w:t>AIoT</w:t>
      </w:r>
      <w:proofErr w:type="spellEnd"/>
      <w:r w:rsidRPr="00364C1E">
        <w:t xml:space="preserve"> Device is disabled then the network may also discard any stored state for the </w:t>
      </w:r>
      <w:proofErr w:type="spellStart"/>
      <w:r w:rsidRPr="00364C1E">
        <w:t>AIoT</w:t>
      </w:r>
      <w:proofErr w:type="spellEnd"/>
      <w:r w:rsidRPr="00364C1E">
        <w:t xml:space="preserve"> Device and no further operations for that </w:t>
      </w:r>
      <w:proofErr w:type="spellStart"/>
      <w:r w:rsidRPr="00364C1E">
        <w:t>AIoT</w:t>
      </w:r>
      <w:proofErr w:type="spellEnd"/>
      <w:r w:rsidRPr="00364C1E">
        <w:t xml:space="preserve"> Device will succeed.</w:t>
      </w:r>
    </w:p>
    <w:p w14:paraId="190BCD11" w14:textId="77777777" w:rsidR="00B36905" w:rsidRPr="00364C1E" w:rsidRDefault="00B36905" w:rsidP="00B36905">
      <w:r w:rsidRPr="00364C1E">
        <w:rPr>
          <w:b/>
          <w:bCs/>
        </w:rPr>
        <w:t>Notify Service Operation:</w:t>
      </w:r>
      <w:r w:rsidRPr="00364C1E">
        <w:t xml:space="preserve"> The notify operations for the </w:t>
      </w:r>
      <w:proofErr w:type="spellStart"/>
      <w:r w:rsidRPr="00364C1E">
        <w:t>Nnef_AIoT</w:t>
      </w:r>
      <w:proofErr w:type="spellEnd"/>
      <w:r w:rsidRPr="00364C1E">
        <w:t xml:space="preserve"> service allows the consumer to</w:t>
      </w:r>
      <w:r w:rsidRPr="00364C1E">
        <w:rPr>
          <w:rFonts w:eastAsia="SimSun"/>
        </w:rPr>
        <w:t xml:space="preserve"> receive the status and results of the requested service operation</w:t>
      </w:r>
      <w:r w:rsidRPr="00364C1E">
        <w:t>.</w:t>
      </w:r>
    </w:p>
    <w:p w14:paraId="74C6CC21" w14:textId="77777777" w:rsidR="00B36905" w:rsidRDefault="00B36905" w:rsidP="00B36905">
      <w:pPr>
        <w:pStyle w:val="Heading3"/>
      </w:pPr>
      <w:bookmarkStart w:id="1628" w:name="_Toc164844017"/>
      <w:bookmarkStart w:id="1629" w:name="_Toc164944652"/>
      <w:bookmarkStart w:id="1630" w:name="_Toc168318907"/>
      <w:bookmarkStart w:id="1631" w:name="_Toc168319423"/>
      <w:bookmarkStart w:id="1632" w:name="_Toc168319678"/>
      <w:bookmarkStart w:id="1633" w:name="_Toc168319933"/>
      <w:bookmarkStart w:id="1634" w:name="_Toc168320187"/>
      <w:bookmarkStart w:id="1635" w:name="_Toc168559843"/>
      <w:bookmarkStart w:id="1636" w:name="_Toc175890893"/>
      <w:bookmarkStart w:id="1637" w:name="_Toc180645841"/>
      <w:bookmarkStart w:id="1638" w:name="_Toc183616774"/>
      <w:r w:rsidRPr="00364C1E">
        <w:t>6.</w:t>
      </w:r>
      <w:r>
        <w:t>17</w:t>
      </w:r>
      <w:r w:rsidRPr="00364C1E">
        <w:t>.3</w:t>
      </w:r>
      <w:r w:rsidRPr="00364C1E">
        <w:tab/>
        <w:t>Impacts on services, entities and interfaces</w:t>
      </w:r>
      <w:bookmarkEnd w:id="1549"/>
      <w:bookmarkEnd w:id="1628"/>
      <w:bookmarkEnd w:id="1629"/>
      <w:bookmarkEnd w:id="1630"/>
      <w:bookmarkEnd w:id="1631"/>
      <w:bookmarkEnd w:id="1632"/>
      <w:bookmarkEnd w:id="1633"/>
      <w:bookmarkEnd w:id="1634"/>
      <w:bookmarkEnd w:id="1635"/>
      <w:bookmarkEnd w:id="1636"/>
      <w:bookmarkEnd w:id="1637"/>
      <w:bookmarkEnd w:id="1638"/>
    </w:p>
    <w:p w14:paraId="363A5001" w14:textId="77777777" w:rsidR="0008617D" w:rsidRPr="0008617D" w:rsidRDefault="0008617D" w:rsidP="0008617D">
      <w:pPr>
        <w:rPr>
          <w:b/>
          <w:bCs/>
        </w:rPr>
      </w:pPr>
      <w:r w:rsidRPr="0008617D">
        <w:rPr>
          <w:b/>
          <w:bCs/>
        </w:rPr>
        <w:t>UDM:</w:t>
      </w:r>
    </w:p>
    <w:p w14:paraId="2B3C685E" w14:textId="77777777" w:rsidR="0008617D" w:rsidRDefault="0008617D" w:rsidP="0008617D">
      <w:pPr>
        <w:pStyle w:val="B1"/>
      </w:pPr>
      <w:r>
        <w:t>-</w:t>
      </w:r>
      <w:r>
        <w:tab/>
        <w:t xml:space="preserve">Support subscription-like information for </w:t>
      </w:r>
      <w:proofErr w:type="spellStart"/>
      <w:r>
        <w:t>AIoT</w:t>
      </w:r>
      <w:proofErr w:type="spellEnd"/>
      <w:r>
        <w:t xml:space="preserve"> Devices and service control information as in clause 6.17.1.2.</w:t>
      </w:r>
    </w:p>
    <w:p w14:paraId="1729B0E5" w14:textId="77777777" w:rsidR="0008617D" w:rsidRPr="0008617D" w:rsidRDefault="0008617D" w:rsidP="0008617D">
      <w:pPr>
        <w:rPr>
          <w:b/>
          <w:bCs/>
        </w:rPr>
      </w:pPr>
      <w:r w:rsidRPr="0008617D">
        <w:rPr>
          <w:b/>
          <w:bCs/>
        </w:rPr>
        <w:t>NEF:</w:t>
      </w:r>
    </w:p>
    <w:p w14:paraId="3DFF4477" w14:textId="77777777" w:rsidR="0008617D" w:rsidRDefault="0008617D" w:rsidP="0008617D">
      <w:pPr>
        <w:pStyle w:val="B1"/>
      </w:pPr>
      <w:r>
        <w:t>-</w:t>
      </w:r>
      <w:r>
        <w:tab/>
        <w:t xml:space="preserve">Support </w:t>
      </w:r>
      <w:proofErr w:type="spellStart"/>
      <w:r>
        <w:t>AIoT</w:t>
      </w:r>
      <w:proofErr w:type="spellEnd"/>
      <w:r>
        <w:t xml:space="preserve"> services as in clause 6.17.2.3.</w:t>
      </w:r>
    </w:p>
    <w:p w14:paraId="5F79961C" w14:textId="77777777" w:rsidR="0008617D" w:rsidRPr="0008617D" w:rsidRDefault="0008617D" w:rsidP="0008617D">
      <w:pPr>
        <w:rPr>
          <w:b/>
          <w:bCs/>
        </w:rPr>
      </w:pPr>
      <w:r w:rsidRPr="0008617D">
        <w:rPr>
          <w:b/>
          <w:bCs/>
        </w:rPr>
        <w:t xml:space="preserve">(New) </w:t>
      </w:r>
      <w:proofErr w:type="spellStart"/>
      <w:r w:rsidRPr="0008617D">
        <w:rPr>
          <w:b/>
          <w:bCs/>
        </w:rPr>
        <w:t>AIoTMF</w:t>
      </w:r>
      <w:proofErr w:type="spellEnd"/>
      <w:r w:rsidRPr="0008617D">
        <w:rPr>
          <w:b/>
          <w:bCs/>
        </w:rPr>
        <w:t>:</w:t>
      </w:r>
    </w:p>
    <w:p w14:paraId="68A471A4" w14:textId="77777777" w:rsidR="0008617D" w:rsidRDefault="0008617D" w:rsidP="0008617D">
      <w:pPr>
        <w:pStyle w:val="B1"/>
      </w:pPr>
      <w:r>
        <w:t>-</w:t>
      </w:r>
      <w:r>
        <w:tab/>
        <w:t xml:space="preserve">Support logic handling of </w:t>
      </w:r>
      <w:proofErr w:type="spellStart"/>
      <w:r>
        <w:t>AIoT</w:t>
      </w:r>
      <w:proofErr w:type="spellEnd"/>
      <w:r>
        <w:t xml:space="preserve"> services and </w:t>
      </w:r>
      <w:proofErr w:type="spellStart"/>
      <w:r>
        <w:t>AIoT</w:t>
      </w:r>
      <w:proofErr w:type="spellEnd"/>
      <w:r>
        <w:t xml:space="preserve"> NAS as in clause 6.17.1.2.</w:t>
      </w:r>
    </w:p>
    <w:p w14:paraId="677B34E0" w14:textId="77777777" w:rsidR="0008617D" w:rsidRPr="0008617D" w:rsidRDefault="0008617D" w:rsidP="0008617D">
      <w:pPr>
        <w:rPr>
          <w:b/>
          <w:bCs/>
        </w:rPr>
      </w:pPr>
      <w:proofErr w:type="spellStart"/>
      <w:r w:rsidRPr="0008617D">
        <w:rPr>
          <w:b/>
          <w:bCs/>
        </w:rPr>
        <w:t>AIoT</w:t>
      </w:r>
      <w:proofErr w:type="spellEnd"/>
      <w:r w:rsidRPr="0008617D">
        <w:rPr>
          <w:b/>
          <w:bCs/>
        </w:rPr>
        <w:t xml:space="preserve"> NAS:</w:t>
      </w:r>
    </w:p>
    <w:p w14:paraId="61D98CCB" w14:textId="77777777" w:rsidR="0008617D" w:rsidRDefault="0008617D" w:rsidP="0008617D">
      <w:pPr>
        <w:pStyle w:val="B1"/>
      </w:pPr>
      <w:r>
        <w:t>-</w:t>
      </w:r>
      <w:r>
        <w:tab/>
        <w:t xml:space="preserve">Support transfer of </w:t>
      </w:r>
      <w:proofErr w:type="spellStart"/>
      <w:r>
        <w:t>AIoT</w:t>
      </w:r>
      <w:proofErr w:type="spellEnd"/>
      <w:r>
        <w:t xml:space="preserve"> data (</w:t>
      </w:r>
      <w:proofErr w:type="spellStart"/>
      <w:r>
        <w:t>AIoT</w:t>
      </w:r>
      <w:proofErr w:type="spellEnd"/>
      <w:r>
        <w:t xml:space="preserve"> Device inventory responses, operation commands and responses) between </w:t>
      </w:r>
      <w:proofErr w:type="spellStart"/>
      <w:r>
        <w:t>AIoT</w:t>
      </w:r>
      <w:proofErr w:type="spellEnd"/>
      <w:r>
        <w:t xml:space="preserve"> Device and 5GC directly.</w:t>
      </w:r>
    </w:p>
    <w:p w14:paraId="4F1291D0" w14:textId="77777777" w:rsidR="0008617D" w:rsidRPr="0008617D" w:rsidRDefault="0008617D" w:rsidP="0008617D">
      <w:pPr>
        <w:rPr>
          <w:b/>
          <w:bCs/>
        </w:rPr>
      </w:pPr>
      <w:r w:rsidRPr="0008617D">
        <w:rPr>
          <w:b/>
          <w:bCs/>
        </w:rPr>
        <w:t>Reader RAN:</w:t>
      </w:r>
    </w:p>
    <w:p w14:paraId="3812F9DF" w14:textId="77777777" w:rsidR="0008617D" w:rsidRDefault="0008617D" w:rsidP="0008617D">
      <w:pPr>
        <w:pStyle w:val="B1"/>
      </w:pPr>
      <w:r>
        <w:lastRenderedPageBreak/>
        <w:t>-</w:t>
      </w:r>
      <w:r>
        <w:tab/>
        <w:t xml:space="preserve">Support </w:t>
      </w:r>
      <w:proofErr w:type="spellStart"/>
      <w:r>
        <w:t>AIoT</w:t>
      </w:r>
      <w:proofErr w:type="spellEnd"/>
      <w:r>
        <w:t xml:space="preserve"> NGAP as in clause 6.17.1.3 and Paging-like procedures with the device MASK information and random-access procedure.</w:t>
      </w:r>
    </w:p>
    <w:p w14:paraId="2787009D" w14:textId="77777777" w:rsidR="0008617D" w:rsidRPr="0008617D" w:rsidRDefault="0008617D" w:rsidP="0008617D">
      <w:pPr>
        <w:rPr>
          <w:b/>
          <w:bCs/>
        </w:rPr>
      </w:pPr>
      <w:proofErr w:type="spellStart"/>
      <w:r w:rsidRPr="0008617D">
        <w:rPr>
          <w:b/>
          <w:bCs/>
        </w:rPr>
        <w:t>AIoT</w:t>
      </w:r>
      <w:proofErr w:type="spellEnd"/>
      <w:r w:rsidRPr="0008617D">
        <w:rPr>
          <w:b/>
          <w:bCs/>
        </w:rPr>
        <w:t xml:space="preserve"> Device:</w:t>
      </w:r>
    </w:p>
    <w:p w14:paraId="0D3D75BF" w14:textId="77777777" w:rsidR="0008617D" w:rsidRDefault="0008617D" w:rsidP="0008617D">
      <w:pPr>
        <w:pStyle w:val="B1"/>
      </w:pPr>
      <w:r>
        <w:t>-</w:t>
      </w:r>
      <w:r>
        <w:tab/>
        <w:t xml:space="preserve">Support </w:t>
      </w:r>
      <w:proofErr w:type="spellStart"/>
      <w:r>
        <w:t>AIoT</w:t>
      </w:r>
      <w:proofErr w:type="spellEnd"/>
      <w:r>
        <w:t xml:space="preserve"> NAS as in clause 6.17.1.3.</w:t>
      </w:r>
    </w:p>
    <w:p w14:paraId="434B5EB8" w14:textId="77777777" w:rsidR="00B36905" w:rsidRDefault="00B36905" w:rsidP="00B36905">
      <w:pPr>
        <w:pStyle w:val="Heading2"/>
        <w:rPr>
          <w:lang w:val="en-US" w:eastAsia="zh-CN"/>
        </w:rPr>
      </w:pPr>
      <w:bookmarkStart w:id="1639" w:name="_Toc164844018"/>
      <w:bookmarkStart w:id="1640" w:name="_Toc164944653"/>
      <w:bookmarkStart w:id="1641" w:name="_Toc168318908"/>
      <w:bookmarkStart w:id="1642" w:name="_Toc168319424"/>
      <w:bookmarkStart w:id="1643" w:name="_Toc168319679"/>
      <w:bookmarkStart w:id="1644" w:name="_Toc168319934"/>
      <w:bookmarkStart w:id="1645" w:name="_Toc168320188"/>
      <w:bookmarkStart w:id="1646" w:name="_Toc168559844"/>
      <w:bookmarkStart w:id="1647" w:name="_Toc175890894"/>
      <w:bookmarkStart w:id="1648" w:name="_Toc180645842"/>
      <w:bookmarkStart w:id="1649" w:name="_Toc183616775"/>
      <w:bookmarkStart w:id="1650" w:name="_Toc36192445"/>
      <w:bookmarkStart w:id="1651" w:name="_Toc122444055"/>
      <w:bookmarkStart w:id="1652" w:name="_Toc27895342"/>
      <w:bookmarkStart w:id="1653" w:name="_Toc20204636"/>
      <w:bookmarkStart w:id="1654" w:name="_Toc45193548"/>
      <w:bookmarkStart w:id="1655" w:name="_Toc47593180"/>
      <w:bookmarkStart w:id="1656" w:name="_Toc51835267"/>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1639"/>
      <w:bookmarkEnd w:id="1640"/>
      <w:bookmarkEnd w:id="1641"/>
      <w:bookmarkEnd w:id="1642"/>
      <w:bookmarkEnd w:id="1643"/>
      <w:bookmarkEnd w:id="1644"/>
      <w:bookmarkEnd w:id="1645"/>
      <w:bookmarkEnd w:id="1646"/>
      <w:bookmarkEnd w:id="1647"/>
      <w:bookmarkEnd w:id="1648"/>
      <w:bookmarkEnd w:id="1649"/>
    </w:p>
    <w:p w14:paraId="3D7D8353" w14:textId="77777777" w:rsidR="00B36905" w:rsidRDefault="00B36905" w:rsidP="00B36905">
      <w:pPr>
        <w:pStyle w:val="Heading3"/>
        <w:rPr>
          <w:lang w:val="en-US" w:eastAsia="zh-CN"/>
        </w:rPr>
      </w:pPr>
      <w:bookmarkStart w:id="1657" w:name="_Toc164844019"/>
      <w:bookmarkStart w:id="1658" w:name="_Toc164944654"/>
      <w:bookmarkStart w:id="1659" w:name="_Toc168318909"/>
      <w:bookmarkStart w:id="1660" w:name="_Toc168319425"/>
      <w:bookmarkStart w:id="1661" w:name="_Toc168319680"/>
      <w:bookmarkStart w:id="1662" w:name="_Toc168319935"/>
      <w:bookmarkStart w:id="1663" w:name="_Toc168320189"/>
      <w:bookmarkStart w:id="1664" w:name="_Toc168559845"/>
      <w:bookmarkStart w:id="1665" w:name="_Toc175890895"/>
      <w:bookmarkStart w:id="1666" w:name="_Toc180645843"/>
      <w:bookmarkStart w:id="1667" w:name="_Toc183616776"/>
      <w:r>
        <w:rPr>
          <w:lang w:val="en-US" w:eastAsia="zh-CN"/>
        </w:rPr>
        <w:t>6.18.1</w:t>
      </w:r>
      <w:r>
        <w:rPr>
          <w:rFonts w:hint="eastAsia"/>
          <w:lang w:val="en-US" w:eastAsia="zh-CN"/>
        </w:rPr>
        <w:tab/>
      </w:r>
      <w:r>
        <w:rPr>
          <w:lang w:val="en-US" w:eastAsia="zh-CN"/>
        </w:rPr>
        <w:t>Description</w:t>
      </w:r>
      <w:bookmarkEnd w:id="1657"/>
      <w:bookmarkEnd w:id="1658"/>
      <w:bookmarkEnd w:id="1659"/>
      <w:bookmarkEnd w:id="1660"/>
      <w:bookmarkEnd w:id="1661"/>
      <w:bookmarkEnd w:id="1662"/>
      <w:bookmarkEnd w:id="1663"/>
      <w:bookmarkEnd w:id="1664"/>
      <w:bookmarkEnd w:id="1665"/>
      <w:bookmarkEnd w:id="1666"/>
      <w:bookmarkEnd w:id="1667"/>
    </w:p>
    <w:p w14:paraId="1323CFC3" w14:textId="6783214D"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SimSun"/>
        </w:rPr>
        <w:t xml:space="preserve"> as defined in </w:t>
      </w:r>
      <w:r w:rsidR="004B3399" w:rsidRPr="004646FF">
        <w:rPr>
          <w:rFonts w:eastAsia="SimSun"/>
        </w:rPr>
        <w:t>TR</w:t>
      </w:r>
      <w:r w:rsidR="004B3399">
        <w:rPr>
          <w:rFonts w:eastAsia="SimSun"/>
        </w:rPr>
        <w:t> </w:t>
      </w:r>
      <w:r w:rsidR="004B3399" w:rsidRPr="004646FF">
        <w:rPr>
          <w:rFonts w:eastAsia="SimSun"/>
        </w:rPr>
        <w:t>38.848</w:t>
      </w:r>
      <w:r w:rsidR="004B3399">
        <w:rPr>
          <w:rFonts w:eastAsia="SimSun"/>
        </w:rPr>
        <w:t> </w:t>
      </w:r>
      <w:r w:rsidR="004B3399" w:rsidRPr="004646FF">
        <w:rPr>
          <w:rFonts w:eastAsia="SimSun"/>
        </w:rPr>
        <w:t>[</w:t>
      </w:r>
      <w:r w:rsidRPr="004646FF">
        <w:rPr>
          <w:rFonts w:eastAsia="SimSun"/>
        </w:rPr>
        <w:t>7]</w:t>
      </w:r>
      <w:r w:rsidRPr="004646FF">
        <w:t xml:space="preserve"> are to be studied:</w:t>
      </w:r>
    </w:p>
    <w:p w14:paraId="5FE61FB0" w14:textId="77777777" w:rsidR="00B36905" w:rsidRPr="00AC44AA" w:rsidRDefault="00B36905" w:rsidP="00B36905">
      <w:pPr>
        <w:pStyle w:val="B1"/>
        <w:rPr>
          <w:lang w:val="fr-FR"/>
        </w:rPr>
      </w:pPr>
      <w:r w:rsidRPr="00AC44AA">
        <w:rPr>
          <w:rFonts w:hint="eastAsia"/>
          <w:lang w:val="fr-FR"/>
        </w:rPr>
        <w:t>-</w:t>
      </w:r>
      <w:r w:rsidRPr="00AC44AA">
        <w:rPr>
          <w:rFonts w:eastAsia="SimSun"/>
          <w:lang w:val="fr-FR"/>
        </w:rPr>
        <w:tab/>
      </w:r>
      <w:proofErr w:type="spellStart"/>
      <w:r w:rsidRPr="00AC44AA">
        <w:rPr>
          <w:lang w:val="fr-FR"/>
        </w:rPr>
        <w:t>Topology</w:t>
      </w:r>
      <w:proofErr w:type="spellEnd"/>
      <w:r w:rsidRPr="00AC44AA">
        <w:rPr>
          <w:lang w:val="fr-FR"/>
        </w:rPr>
        <w:t xml:space="preserve"> 1: BS &lt;--&gt; Ambient IoT </w:t>
      </w:r>
      <w:proofErr w:type="spellStart"/>
      <w:r w:rsidRPr="00AC44AA">
        <w:rPr>
          <w:lang w:val="fr-FR"/>
        </w:rPr>
        <w:t>Device</w:t>
      </w:r>
      <w:proofErr w:type="spellEnd"/>
      <w:r w:rsidRPr="00AC44AA">
        <w:rPr>
          <w:lang w:val="fr-FR"/>
        </w:rPr>
        <w:t>;</w:t>
      </w:r>
    </w:p>
    <w:p w14:paraId="1A5A9774" w14:textId="77777777" w:rsidR="00B36905" w:rsidRPr="004646FF" w:rsidRDefault="00B36905" w:rsidP="00B36905">
      <w:pPr>
        <w:pStyle w:val="B1"/>
      </w:pPr>
      <w:r w:rsidRPr="004646FF">
        <w:rPr>
          <w:rFonts w:hint="eastAsia"/>
        </w:rPr>
        <w:t>-</w:t>
      </w:r>
      <w:r w:rsidRPr="004646FF">
        <w:rPr>
          <w:rFonts w:eastAsia="SimSun"/>
        </w:rPr>
        <w:tab/>
      </w:r>
      <w:r w:rsidRPr="004646FF">
        <w:t>Topology 2: BS &lt;--&gt; intermediate node &lt;--&gt; Ambient IoT Device:</w:t>
      </w:r>
      <w:r w:rsidRPr="004646FF">
        <w:rPr>
          <w:rFonts w:eastAsia="SimSun"/>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Heading3"/>
      </w:pPr>
      <w:bookmarkStart w:id="1668" w:name="_Toc164844020"/>
      <w:bookmarkStart w:id="1669" w:name="_Toc164944655"/>
      <w:bookmarkStart w:id="1670" w:name="_Toc168318910"/>
      <w:bookmarkStart w:id="1671" w:name="_Toc168319426"/>
      <w:bookmarkStart w:id="1672" w:name="_Toc168319681"/>
      <w:bookmarkStart w:id="1673" w:name="_Toc168319936"/>
      <w:bookmarkStart w:id="1674" w:name="_Toc168320190"/>
      <w:bookmarkStart w:id="1675" w:name="_Toc168559846"/>
      <w:bookmarkStart w:id="1676" w:name="_Toc175890896"/>
      <w:bookmarkStart w:id="1677" w:name="_Toc180645844"/>
      <w:bookmarkStart w:id="1678" w:name="_Toc183616777"/>
      <w:r w:rsidRPr="004646FF">
        <w:lastRenderedPageBreak/>
        <w:t>6.18.2</w:t>
      </w:r>
      <w:r w:rsidRPr="004646FF">
        <w:rPr>
          <w:rFonts w:hint="eastAsia"/>
        </w:rPr>
        <w:tab/>
      </w:r>
      <w:r w:rsidRPr="004646FF">
        <w:t>Procedures</w:t>
      </w:r>
      <w:bookmarkEnd w:id="1668"/>
      <w:bookmarkEnd w:id="1669"/>
      <w:bookmarkEnd w:id="1670"/>
      <w:bookmarkEnd w:id="1671"/>
      <w:bookmarkEnd w:id="1672"/>
      <w:bookmarkEnd w:id="1673"/>
      <w:bookmarkEnd w:id="1674"/>
      <w:bookmarkEnd w:id="1675"/>
      <w:bookmarkEnd w:id="1676"/>
      <w:bookmarkEnd w:id="1677"/>
      <w:bookmarkEnd w:id="1678"/>
    </w:p>
    <w:p w14:paraId="6AC123A4" w14:textId="77777777" w:rsidR="00B36905" w:rsidRDefault="00B36905" w:rsidP="00B36905">
      <w:pPr>
        <w:pStyle w:val="Heading4"/>
        <w:rPr>
          <w:rFonts w:eastAsia="SimSun"/>
        </w:rPr>
      </w:pPr>
      <w:bookmarkStart w:id="1679" w:name="_Toc164844021"/>
      <w:bookmarkStart w:id="1680" w:name="_Toc164944656"/>
      <w:bookmarkStart w:id="1681" w:name="_Toc168318911"/>
      <w:bookmarkStart w:id="1682" w:name="_Toc168319427"/>
      <w:bookmarkStart w:id="1683" w:name="_Toc168319682"/>
      <w:bookmarkStart w:id="1684" w:name="_Toc168319937"/>
      <w:bookmarkStart w:id="1685" w:name="_Toc168320191"/>
      <w:bookmarkStart w:id="1686" w:name="_Toc168559847"/>
      <w:bookmarkStart w:id="1687" w:name="_Toc175890897"/>
      <w:bookmarkStart w:id="1688" w:name="_Toc180645845"/>
      <w:bookmarkStart w:id="1689" w:name="_Toc183616778"/>
      <w:r w:rsidRPr="004646FF">
        <w:rPr>
          <w:rFonts w:eastAsia="SimSun" w:hint="eastAsia"/>
        </w:rPr>
        <w:t>6.</w:t>
      </w:r>
      <w:r w:rsidRPr="004646FF">
        <w:rPr>
          <w:rFonts w:eastAsia="SimSun"/>
        </w:rPr>
        <w:t>18</w:t>
      </w:r>
      <w:r w:rsidRPr="004646FF">
        <w:rPr>
          <w:rFonts w:eastAsia="SimSun" w:hint="eastAsia"/>
        </w:rPr>
        <w:t>.2.1</w:t>
      </w:r>
      <w:r w:rsidRPr="004646FF">
        <w:rPr>
          <w:rFonts w:eastAsia="SimSun" w:hint="eastAsia"/>
        </w:rPr>
        <w:tab/>
      </w:r>
      <w:r w:rsidRPr="004646FF">
        <w:rPr>
          <w:rFonts w:eastAsia="SimSun"/>
        </w:rPr>
        <w:t>Ambient IoT service</w:t>
      </w:r>
      <w:r w:rsidRPr="004646FF">
        <w:rPr>
          <w:rFonts w:eastAsia="SimSun" w:hint="eastAsia"/>
        </w:rPr>
        <w:t xml:space="preserve"> </w:t>
      </w:r>
      <w:r>
        <w:rPr>
          <w:rFonts w:eastAsia="SimSun"/>
        </w:rPr>
        <w:t>-</w:t>
      </w:r>
      <w:r w:rsidRPr="004646FF">
        <w:rPr>
          <w:rFonts w:eastAsia="SimSun"/>
        </w:rPr>
        <w:t xml:space="preserve"> Network initiated </w:t>
      </w:r>
      <w:r w:rsidRPr="004646FF">
        <w:rPr>
          <w:rFonts w:eastAsia="SimSun" w:hint="eastAsia"/>
        </w:rPr>
        <w:t xml:space="preserve">Ambient IoT </w:t>
      </w:r>
      <w:r w:rsidRPr="004646FF">
        <w:rPr>
          <w:rFonts w:eastAsia="SimSun"/>
        </w:rPr>
        <w:t>service procedure</w:t>
      </w:r>
      <w:bookmarkEnd w:id="1679"/>
      <w:bookmarkEnd w:id="1680"/>
      <w:bookmarkEnd w:id="1681"/>
      <w:bookmarkEnd w:id="1682"/>
      <w:bookmarkEnd w:id="1683"/>
      <w:bookmarkEnd w:id="1684"/>
      <w:bookmarkEnd w:id="1685"/>
      <w:bookmarkEnd w:id="1686"/>
      <w:bookmarkEnd w:id="1687"/>
      <w:bookmarkEnd w:id="1688"/>
      <w:bookmarkEnd w:id="1689"/>
    </w:p>
    <w:p w14:paraId="0E814610" w14:textId="77777777" w:rsidR="00B36905" w:rsidRDefault="00B36905" w:rsidP="00B36905">
      <w:pPr>
        <w:pStyle w:val="TH"/>
      </w:pPr>
      <w:r>
        <w:object w:dxaOrig="9923" w:dyaOrig="13322" w14:anchorId="61D1E38A">
          <v:shape id="_x0000_i1079" type="#_x0000_t75" style="width:427.5pt;height:595.5pt" o:ole="">
            <v:imagedata r:id="rId118" o:title=""/>
          </v:shape>
          <o:OLEObject Type="Embed" ProgID="Word.Picture.8" ShapeID="_x0000_i1079" DrawAspect="Content" ObjectID="_1794390857" r:id="rId119"/>
        </w:object>
      </w:r>
    </w:p>
    <w:p w14:paraId="1069947B" w14:textId="77777777" w:rsidR="00B36905" w:rsidRPr="002213D1" w:rsidRDefault="00B36905" w:rsidP="00B36905">
      <w:pPr>
        <w:pStyle w:val="TF"/>
        <w:rPr>
          <w:rFonts w:eastAsia="SimSun"/>
        </w:rPr>
      </w:pPr>
      <w:r w:rsidRPr="002213D1">
        <w:rPr>
          <w:rFonts w:eastAsia="SimSun"/>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 xml:space="preserve">The third Ambient AF has the store location information and relevant </w:t>
      </w:r>
      <w:proofErr w:type="spellStart"/>
      <w:r>
        <w:rPr>
          <w:rFonts w:eastAsiaTheme="minorEastAsia"/>
          <w:lang w:val="en-US" w:eastAsia="zh-CN"/>
        </w:rPr>
        <w:t>AIoT</w:t>
      </w:r>
      <w:proofErr w:type="spellEnd"/>
      <w:r>
        <w:rPr>
          <w:rFonts w:eastAsiaTheme="minorEastAsia"/>
          <w:lang w:val="en-US" w:eastAsia="zh-CN"/>
        </w:rPr>
        <w:t xml:space="preserve"> serving operator info. The third Ambient AF launches an Ambient IoT service request towards NEF belonging to the </w:t>
      </w:r>
      <w:proofErr w:type="spellStart"/>
      <w:r>
        <w:rPr>
          <w:rFonts w:eastAsiaTheme="minorEastAsia"/>
          <w:lang w:val="en-US" w:eastAsia="zh-CN"/>
        </w:rPr>
        <w:t>AIoT</w:t>
      </w:r>
      <w:proofErr w:type="spellEnd"/>
      <w:r>
        <w:rPr>
          <w:rFonts w:eastAsiaTheme="minorEastAsia"/>
          <w:lang w:val="en-US" w:eastAsia="zh-CN"/>
        </w:rPr>
        <w:t xml:space="preserve">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w:t>
      </w:r>
      <w:proofErr w:type="spellStart"/>
      <w:r>
        <w:rPr>
          <w:rFonts w:eastAsiaTheme="minorEastAsia"/>
          <w:lang w:val="en-US" w:eastAsia="zh-CN"/>
        </w:rPr>
        <w:t>packetlevel</w:t>
      </w:r>
      <w:proofErr w:type="spellEnd"/>
      <w:r>
        <w:rPr>
          <w:rFonts w:eastAsiaTheme="minorEastAsia"/>
          <w:lang w:val="en-US" w:eastAsia="zh-CN"/>
        </w:rPr>
        <w:t xml:space="preserve">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Heading3"/>
        <w:rPr>
          <w:lang w:val="en-US" w:eastAsia="zh-CN"/>
        </w:rPr>
      </w:pPr>
      <w:bookmarkStart w:id="1690" w:name="_Toc164844022"/>
      <w:bookmarkStart w:id="1691" w:name="_Toc164944657"/>
      <w:bookmarkStart w:id="1692" w:name="_Toc168318912"/>
      <w:bookmarkStart w:id="1693" w:name="_Toc168319428"/>
      <w:bookmarkStart w:id="1694" w:name="_Toc168319683"/>
      <w:bookmarkStart w:id="1695" w:name="_Toc168319938"/>
      <w:bookmarkStart w:id="1696" w:name="_Toc168320192"/>
      <w:bookmarkStart w:id="1697" w:name="_Toc168559848"/>
      <w:bookmarkStart w:id="1698" w:name="_Toc175890898"/>
      <w:bookmarkStart w:id="1699" w:name="_Toc180645846"/>
      <w:bookmarkStart w:id="1700" w:name="_Toc183616779"/>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1690"/>
      <w:bookmarkEnd w:id="1691"/>
      <w:bookmarkEnd w:id="1692"/>
      <w:bookmarkEnd w:id="1693"/>
      <w:bookmarkEnd w:id="1694"/>
      <w:bookmarkEnd w:id="1695"/>
      <w:bookmarkEnd w:id="1696"/>
      <w:bookmarkEnd w:id="1697"/>
      <w:bookmarkEnd w:id="1698"/>
      <w:bookmarkEnd w:id="1699"/>
      <w:bookmarkEnd w:id="1700"/>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Heading2"/>
      </w:pPr>
      <w:bookmarkStart w:id="1701" w:name="_Toc164844023"/>
      <w:bookmarkStart w:id="1702" w:name="_Toc164944658"/>
      <w:bookmarkStart w:id="1703" w:name="_Toc168318913"/>
      <w:bookmarkStart w:id="1704" w:name="_Toc168319429"/>
      <w:bookmarkStart w:id="1705" w:name="_Toc168319684"/>
      <w:bookmarkStart w:id="1706" w:name="_Toc168319939"/>
      <w:bookmarkStart w:id="1707" w:name="_Toc168320193"/>
      <w:bookmarkStart w:id="1708" w:name="_Toc168559849"/>
      <w:bookmarkStart w:id="1709" w:name="_Toc175890899"/>
      <w:bookmarkStart w:id="1710" w:name="_Toc180645847"/>
      <w:bookmarkStart w:id="1711" w:name="_Toc183616780"/>
      <w:bookmarkEnd w:id="1650"/>
      <w:bookmarkEnd w:id="1651"/>
      <w:bookmarkEnd w:id="1652"/>
      <w:bookmarkEnd w:id="1653"/>
      <w:bookmarkEnd w:id="1654"/>
      <w:bookmarkEnd w:id="1655"/>
      <w:bookmarkEnd w:id="1656"/>
      <w:r w:rsidRPr="002160D6">
        <w:lastRenderedPageBreak/>
        <w:t>6.</w:t>
      </w:r>
      <w:r>
        <w:t>19</w:t>
      </w:r>
      <w:r w:rsidRPr="002160D6">
        <w:rPr>
          <w:rFonts w:hint="eastAsia"/>
        </w:rPr>
        <w:tab/>
      </w:r>
      <w:r w:rsidRPr="002160D6">
        <w:t>Solution</w:t>
      </w:r>
      <w:r w:rsidRPr="002160D6">
        <w:rPr>
          <w:rFonts w:hint="eastAsia"/>
        </w:rPr>
        <w:t xml:space="preserve"> #</w:t>
      </w:r>
      <w:r>
        <w:t>19</w:t>
      </w:r>
      <w:r w:rsidRPr="002160D6">
        <w:t xml:space="preserve">: </w:t>
      </w:r>
      <w:proofErr w:type="spellStart"/>
      <w:r w:rsidRPr="002160D6">
        <w:t>AIoT</w:t>
      </w:r>
      <w:proofErr w:type="spellEnd"/>
      <w:r w:rsidRPr="002160D6">
        <w:t xml:space="preserve"> communication for connectivity topology 1</w:t>
      </w:r>
      <w:bookmarkEnd w:id="1701"/>
      <w:bookmarkEnd w:id="1702"/>
      <w:bookmarkEnd w:id="1703"/>
      <w:bookmarkEnd w:id="1704"/>
      <w:bookmarkEnd w:id="1705"/>
      <w:bookmarkEnd w:id="1706"/>
      <w:bookmarkEnd w:id="1707"/>
      <w:bookmarkEnd w:id="1708"/>
      <w:bookmarkEnd w:id="1709"/>
      <w:bookmarkEnd w:id="1710"/>
      <w:bookmarkEnd w:id="1711"/>
    </w:p>
    <w:p w14:paraId="344B8D5D" w14:textId="77777777" w:rsidR="00B36905" w:rsidRDefault="00B36905" w:rsidP="00B36905">
      <w:pPr>
        <w:pStyle w:val="Heading3"/>
      </w:pPr>
      <w:bookmarkStart w:id="1712" w:name="_Toc164844024"/>
      <w:bookmarkStart w:id="1713" w:name="_Toc164944659"/>
      <w:bookmarkStart w:id="1714" w:name="_Toc168318914"/>
      <w:bookmarkStart w:id="1715" w:name="_Toc168319430"/>
      <w:bookmarkStart w:id="1716" w:name="_Toc168319685"/>
      <w:bookmarkStart w:id="1717" w:name="_Toc168319940"/>
      <w:bookmarkStart w:id="1718" w:name="_Toc168320194"/>
      <w:bookmarkStart w:id="1719" w:name="_Toc168559850"/>
      <w:bookmarkStart w:id="1720" w:name="_Toc175890900"/>
      <w:bookmarkStart w:id="1721" w:name="_Toc180645848"/>
      <w:bookmarkStart w:id="1722" w:name="_Toc183616781"/>
      <w:r w:rsidRPr="002160D6">
        <w:t>6.</w:t>
      </w:r>
      <w:r>
        <w:t>19</w:t>
      </w:r>
      <w:r w:rsidRPr="002160D6">
        <w:t>.</w:t>
      </w:r>
      <w:r w:rsidRPr="002160D6">
        <w:rPr>
          <w:rFonts w:hint="eastAsia"/>
        </w:rPr>
        <w:t>1</w:t>
      </w:r>
      <w:r w:rsidRPr="002160D6">
        <w:rPr>
          <w:rFonts w:hint="eastAsia"/>
        </w:rPr>
        <w:tab/>
      </w:r>
      <w:r w:rsidRPr="002160D6">
        <w:t>Key Issue mapping</w:t>
      </w:r>
      <w:bookmarkEnd w:id="1712"/>
      <w:bookmarkEnd w:id="1713"/>
      <w:bookmarkEnd w:id="1714"/>
      <w:bookmarkEnd w:id="1715"/>
      <w:bookmarkEnd w:id="1716"/>
      <w:bookmarkEnd w:id="1717"/>
      <w:bookmarkEnd w:id="1718"/>
      <w:bookmarkEnd w:id="1719"/>
      <w:bookmarkEnd w:id="1720"/>
      <w:bookmarkEnd w:id="1721"/>
      <w:bookmarkEnd w:id="1722"/>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Heading3"/>
      </w:pPr>
      <w:bookmarkStart w:id="1723" w:name="_Toc164844025"/>
      <w:bookmarkStart w:id="1724" w:name="_Toc164944660"/>
      <w:bookmarkStart w:id="1725" w:name="_Toc168318915"/>
      <w:bookmarkStart w:id="1726" w:name="_Toc168319431"/>
      <w:bookmarkStart w:id="1727" w:name="_Toc168319686"/>
      <w:bookmarkStart w:id="1728" w:name="_Toc168319941"/>
      <w:bookmarkStart w:id="1729" w:name="_Toc168320195"/>
      <w:bookmarkStart w:id="1730" w:name="_Toc168559851"/>
      <w:bookmarkStart w:id="1731" w:name="_Toc175890901"/>
      <w:bookmarkStart w:id="1732" w:name="_Toc180645849"/>
      <w:bookmarkStart w:id="1733" w:name="_Toc183616782"/>
      <w:r w:rsidRPr="002160D6">
        <w:t>6.</w:t>
      </w:r>
      <w:r>
        <w:t>19</w:t>
      </w:r>
      <w:r w:rsidRPr="002160D6">
        <w:t>.2</w:t>
      </w:r>
      <w:r w:rsidRPr="002160D6">
        <w:rPr>
          <w:rFonts w:hint="eastAsia"/>
        </w:rPr>
        <w:tab/>
      </w:r>
      <w:r w:rsidRPr="002160D6">
        <w:t xml:space="preserve">Functional </w:t>
      </w:r>
      <w:r w:rsidRPr="002160D6">
        <w:rPr>
          <w:rFonts w:hint="eastAsia"/>
        </w:rPr>
        <w:t>Description</w:t>
      </w:r>
      <w:bookmarkEnd w:id="1723"/>
      <w:bookmarkEnd w:id="1724"/>
      <w:bookmarkEnd w:id="1725"/>
      <w:bookmarkEnd w:id="1726"/>
      <w:bookmarkEnd w:id="1727"/>
      <w:bookmarkEnd w:id="1728"/>
      <w:bookmarkEnd w:id="1729"/>
      <w:bookmarkEnd w:id="1730"/>
      <w:bookmarkEnd w:id="1731"/>
      <w:bookmarkEnd w:id="1732"/>
      <w:bookmarkEnd w:id="1733"/>
    </w:p>
    <w:p w14:paraId="25F084F3" w14:textId="77777777" w:rsidR="00B36905" w:rsidRDefault="00B36905" w:rsidP="00B36905">
      <w:pPr>
        <w:rPr>
          <w:lang w:eastAsia="en-US"/>
        </w:rPr>
      </w:pPr>
      <w:r>
        <w:rPr>
          <w:lang w:eastAsia="en-US"/>
        </w:rPr>
        <w:t xml:space="preserve">This solution focuses on the Topology 1. It is proposed that the </w:t>
      </w:r>
      <w:proofErr w:type="spellStart"/>
      <w:r>
        <w:rPr>
          <w:lang w:eastAsia="en-US"/>
        </w:rPr>
        <w:t>AIoT</w:t>
      </w:r>
      <w:proofErr w:type="spellEnd"/>
      <w:r>
        <w:rPr>
          <w:lang w:eastAsia="en-US"/>
        </w:rPr>
        <w:t xml:space="preserve"> is a new radio access technology (RAT) type supported in the Base Station (BS). The BS nodes supporting the </w:t>
      </w:r>
      <w:proofErr w:type="spellStart"/>
      <w:r>
        <w:rPr>
          <w:lang w:eastAsia="en-US"/>
        </w:rPr>
        <w:t>AIoT</w:t>
      </w:r>
      <w:proofErr w:type="spellEnd"/>
      <w:r>
        <w:rPr>
          <w:lang w:eastAsia="en-US"/>
        </w:rPr>
        <w:t xml:space="preserve"> RAT establish N2' association with the 5GC (specifically with the </w:t>
      </w:r>
      <w:proofErr w:type="spellStart"/>
      <w:r>
        <w:rPr>
          <w:lang w:eastAsia="en-US"/>
        </w:rPr>
        <w:t>AIoT</w:t>
      </w:r>
      <w:proofErr w:type="spellEnd"/>
      <w:r>
        <w:rPr>
          <w:lang w:eastAsia="en-US"/>
        </w:rPr>
        <w:t xml:space="preserve"> function, </w:t>
      </w:r>
      <w:proofErr w:type="spellStart"/>
      <w:r>
        <w:rPr>
          <w:lang w:eastAsia="en-US"/>
        </w:rPr>
        <w:t>AIoTF</w:t>
      </w:r>
      <w:proofErr w:type="spellEnd"/>
      <w:r>
        <w:rPr>
          <w:lang w:eastAsia="en-US"/>
        </w:rPr>
        <w:t>).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 xml:space="preserve">This solution proposes that a new NF called Ambient </w:t>
      </w:r>
      <w:proofErr w:type="spellStart"/>
      <w:r>
        <w:rPr>
          <w:lang w:eastAsia="en-US"/>
        </w:rPr>
        <w:t>AIoT</w:t>
      </w:r>
      <w:proofErr w:type="spellEnd"/>
      <w:r>
        <w:rPr>
          <w:lang w:eastAsia="en-US"/>
        </w:rPr>
        <w:t xml:space="preserve"> function (</w:t>
      </w:r>
      <w:proofErr w:type="spellStart"/>
      <w:r>
        <w:rPr>
          <w:lang w:eastAsia="en-US"/>
        </w:rPr>
        <w:t>AIoTF</w:t>
      </w:r>
      <w:proofErr w:type="spellEnd"/>
      <w:r>
        <w:rPr>
          <w:lang w:eastAsia="en-US"/>
        </w:rPr>
        <w:t xml:space="preserve">) is introduced. The </w:t>
      </w:r>
      <w:proofErr w:type="spellStart"/>
      <w:r>
        <w:rPr>
          <w:lang w:eastAsia="en-US"/>
        </w:rPr>
        <w:t>AIoT</w:t>
      </w:r>
      <w:proofErr w:type="spellEnd"/>
      <w:r>
        <w:rPr>
          <w:lang w:eastAsia="en-US"/>
        </w:rPr>
        <w:t xml:space="preserve"> application function or server (</w:t>
      </w:r>
      <w:proofErr w:type="spellStart"/>
      <w:r>
        <w:rPr>
          <w:lang w:eastAsia="en-US"/>
        </w:rPr>
        <w:t>AIoT</w:t>
      </w:r>
      <w:proofErr w:type="spellEnd"/>
      <w:r>
        <w:rPr>
          <w:lang w:eastAsia="en-US"/>
        </w:rPr>
        <w:t xml:space="preserve"> AF/AS) establishes an association with the </w:t>
      </w:r>
      <w:proofErr w:type="spellStart"/>
      <w:r>
        <w:rPr>
          <w:lang w:eastAsia="en-US"/>
        </w:rPr>
        <w:t>AIoTF</w:t>
      </w:r>
      <w:proofErr w:type="spellEnd"/>
      <w:r>
        <w:rPr>
          <w:lang w:eastAsia="en-US"/>
        </w:rPr>
        <w:t xml:space="preserve"> and transmits the </w:t>
      </w:r>
      <w:proofErr w:type="spellStart"/>
      <w:r>
        <w:rPr>
          <w:lang w:eastAsia="en-US"/>
        </w:rPr>
        <w:t>AIoT</w:t>
      </w:r>
      <w:proofErr w:type="spellEnd"/>
      <w:r>
        <w:rPr>
          <w:lang w:eastAsia="en-US"/>
        </w:rPr>
        <w:t xml:space="preserve"> data/information to the BS </w:t>
      </w:r>
      <w:proofErr w:type="spellStart"/>
      <w:r>
        <w:rPr>
          <w:lang w:eastAsia="en-US"/>
        </w:rPr>
        <w:t>AIoT</w:t>
      </w:r>
      <w:proofErr w:type="spellEnd"/>
      <w:r>
        <w:rPr>
          <w:lang w:eastAsia="en-US"/>
        </w:rPr>
        <w:t xml:space="preserve"> Reader via the </w:t>
      </w:r>
      <w:proofErr w:type="spellStart"/>
      <w:r>
        <w:rPr>
          <w:lang w:eastAsia="en-US"/>
        </w:rPr>
        <w:t>AIoTF</w:t>
      </w:r>
      <w:proofErr w:type="spellEnd"/>
      <w:r>
        <w:rPr>
          <w:lang w:eastAsia="en-US"/>
        </w:rPr>
        <w:t>. The assumed architecture is shown in Figure 6.19.2-1.</w:t>
      </w:r>
    </w:p>
    <w:p w14:paraId="1F1659B7" w14:textId="77777777" w:rsidR="00B36905" w:rsidRPr="00680484" w:rsidRDefault="00B36905" w:rsidP="00B36905">
      <w:pPr>
        <w:pStyle w:val="TH"/>
        <w:rPr>
          <w:rFonts w:eastAsia="DengXian"/>
        </w:rPr>
      </w:pPr>
      <w:r w:rsidRPr="00680484">
        <w:object w:dxaOrig="10325" w:dyaOrig="6046" w14:anchorId="4C1312CA">
          <v:shape id="_x0000_i1080" type="#_x0000_t75" style="width:402pt;height:228.75pt" o:ole="">
            <v:imagedata r:id="rId120" o:title="" cropright="-2109f"/>
          </v:shape>
          <o:OLEObject Type="Embed" ProgID="Visio.Drawing.15" ShapeID="_x0000_i1080" DrawAspect="Content" ObjectID="_1794390858"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 xml:space="preserve">The </w:t>
      </w:r>
      <w:proofErr w:type="spellStart"/>
      <w:r>
        <w:t>AIoTF</w:t>
      </w:r>
      <w:proofErr w:type="spellEnd"/>
      <w:r>
        <w:t xml:space="preserve"> implements the following functionalities:</w:t>
      </w:r>
    </w:p>
    <w:p w14:paraId="2A8F80F9" w14:textId="77777777" w:rsidR="00B36905" w:rsidRDefault="00B36905" w:rsidP="00B36905">
      <w:pPr>
        <w:pStyle w:val="B1"/>
      </w:pPr>
      <w:r>
        <w:t>-</w:t>
      </w:r>
      <w:r>
        <w:tab/>
        <w:t xml:space="preserve">Receive a request to establish an N2-like association (e.g. called N2' association) from an </w:t>
      </w:r>
      <w:proofErr w:type="spellStart"/>
      <w:r>
        <w:t>AIoT</w:t>
      </w:r>
      <w:proofErr w:type="spellEnd"/>
      <w:r>
        <w:t xml:space="preserve"> capable BS acting as "reader" for </w:t>
      </w:r>
      <w:proofErr w:type="spellStart"/>
      <w:r>
        <w:t>AIoT</w:t>
      </w:r>
      <w:proofErr w:type="spellEnd"/>
      <w:r>
        <w:t xml:space="preserve"> devices. The BS can indicate the </w:t>
      </w:r>
      <w:proofErr w:type="spellStart"/>
      <w:r>
        <w:t>AIoT</w:t>
      </w:r>
      <w:proofErr w:type="spellEnd"/>
      <w:r>
        <w:t xml:space="preserve"> radio coverage area, its location etc.</w:t>
      </w:r>
    </w:p>
    <w:p w14:paraId="5E53A054" w14:textId="77777777" w:rsidR="00B36905" w:rsidRDefault="00B36905" w:rsidP="00B36905">
      <w:pPr>
        <w:pStyle w:val="B1"/>
      </w:pPr>
      <w:r>
        <w:t>-</w:t>
      </w:r>
      <w:r>
        <w:tab/>
        <w:t xml:space="preserve">Store the </w:t>
      </w:r>
      <w:proofErr w:type="spellStart"/>
      <w:r>
        <w:t>AIoT</w:t>
      </w:r>
      <w:proofErr w:type="spellEnd"/>
      <w:r>
        <w:t xml:space="preserve"> service parameters and configuring the BSs.</w:t>
      </w:r>
    </w:p>
    <w:p w14:paraId="493AA87B" w14:textId="77777777" w:rsidR="00B36905" w:rsidRDefault="00B36905" w:rsidP="00B36905">
      <w:pPr>
        <w:pStyle w:val="B1"/>
      </w:pPr>
      <w:r>
        <w:lastRenderedPageBreak/>
        <w:t>-</w:t>
      </w:r>
      <w:r>
        <w:tab/>
        <w:t xml:space="preserve">Establishing an </w:t>
      </w:r>
      <w:proofErr w:type="spellStart"/>
      <w:r>
        <w:t>AIoT</w:t>
      </w:r>
      <w:proofErr w:type="spellEnd"/>
      <w:r>
        <w:t xml:space="preserve"> session with the </w:t>
      </w:r>
      <w:proofErr w:type="spellStart"/>
      <w:r>
        <w:t>AIoT</w:t>
      </w:r>
      <w:proofErr w:type="spellEnd"/>
      <w:r>
        <w:t xml:space="preserve"> AF/AS for transmission of </w:t>
      </w:r>
      <w:proofErr w:type="spellStart"/>
      <w:r>
        <w:t>AIoT</w:t>
      </w:r>
      <w:proofErr w:type="spellEnd"/>
      <w:r>
        <w:t xml:space="preserve"> data/signalling in a target transmission area.</w:t>
      </w:r>
    </w:p>
    <w:p w14:paraId="6A5E5B16" w14:textId="77777777" w:rsidR="00B36905" w:rsidRDefault="00B36905" w:rsidP="00B36905">
      <w:pPr>
        <w:pStyle w:val="B1"/>
      </w:pPr>
      <w:r>
        <w:t>-</w:t>
      </w:r>
      <w:r>
        <w:tab/>
        <w:t xml:space="preserve">Selecting appropriate </w:t>
      </w:r>
      <w:proofErr w:type="spellStart"/>
      <w:r>
        <w:t>AIoT</w:t>
      </w:r>
      <w:proofErr w:type="spellEnd"/>
      <w:r>
        <w:t xml:space="preserve"> capable BS(s) for the transmission of </w:t>
      </w:r>
      <w:proofErr w:type="spellStart"/>
      <w:r>
        <w:t>AIoT</w:t>
      </w:r>
      <w:proofErr w:type="spellEnd"/>
      <w:r>
        <w:t xml:space="preserve"> data/signalling to the target transmission area.</w:t>
      </w:r>
    </w:p>
    <w:p w14:paraId="40D9441E" w14:textId="77777777" w:rsidR="00B36905" w:rsidRDefault="00B36905" w:rsidP="00B36905">
      <w:pPr>
        <w:pStyle w:val="B1"/>
      </w:pPr>
      <w:r>
        <w:t>-</w:t>
      </w:r>
      <w:r>
        <w:tab/>
        <w:t xml:space="preserve">Receiving and transmitting </w:t>
      </w:r>
      <w:proofErr w:type="spellStart"/>
      <w:r>
        <w:t>AIoT</w:t>
      </w:r>
      <w:proofErr w:type="spellEnd"/>
      <w:r>
        <w:t xml:space="preserve"> data/signalling from/to the </w:t>
      </w:r>
      <w:proofErr w:type="spellStart"/>
      <w:r>
        <w:t>AIoT</w:t>
      </w:r>
      <w:proofErr w:type="spellEnd"/>
      <w:r>
        <w:t xml:space="preserve"> application server.</w:t>
      </w:r>
    </w:p>
    <w:p w14:paraId="6A1706AB" w14:textId="77777777" w:rsidR="00B36905" w:rsidRDefault="00B36905" w:rsidP="00B36905">
      <w:pPr>
        <w:pStyle w:val="B1"/>
      </w:pPr>
      <w:r>
        <w:t>-</w:t>
      </w:r>
      <w:r>
        <w:tab/>
        <w:t xml:space="preserve">Receiving and transmitting </w:t>
      </w:r>
      <w:proofErr w:type="spellStart"/>
      <w:r>
        <w:t>AIoT</w:t>
      </w:r>
      <w:proofErr w:type="spellEnd"/>
      <w:r>
        <w:t xml:space="preserve"> data/signalling from/to the BS acting as </w:t>
      </w:r>
      <w:proofErr w:type="spellStart"/>
      <w:r>
        <w:t>AIoT</w:t>
      </w:r>
      <w:proofErr w:type="spellEnd"/>
      <w:r>
        <w:t xml:space="preserve"> reader.</w:t>
      </w:r>
    </w:p>
    <w:p w14:paraId="1067AAD0" w14:textId="77777777" w:rsidR="00B36905" w:rsidRDefault="00B36905" w:rsidP="00B36905">
      <w:pPr>
        <w:pStyle w:val="B1"/>
      </w:pPr>
      <w:r>
        <w:t>-</w:t>
      </w:r>
      <w:r>
        <w:tab/>
        <w:t xml:space="preserve">Perform store-and-forward functionality for the </w:t>
      </w:r>
      <w:proofErr w:type="spellStart"/>
      <w:r>
        <w:t>AIoT</w:t>
      </w:r>
      <w:proofErr w:type="spellEnd"/>
      <w:r>
        <w:t xml:space="preserve"> data/signalling.</w:t>
      </w:r>
    </w:p>
    <w:p w14:paraId="7410951F" w14:textId="77777777" w:rsidR="00B36905" w:rsidRDefault="00B36905" w:rsidP="00B36905">
      <w:pPr>
        <w:pStyle w:val="B1"/>
      </w:pPr>
      <w:r>
        <w:t>-</w:t>
      </w:r>
      <w:r>
        <w:tab/>
        <w:t xml:space="preserve">To verify the identity of the </w:t>
      </w:r>
      <w:proofErr w:type="spellStart"/>
      <w:r>
        <w:t>AIoT</w:t>
      </w:r>
      <w:proofErr w:type="spellEnd"/>
      <w:r>
        <w:t xml:space="preserve"> device(s) and the security protection of the </w:t>
      </w:r>
      <w:proofErr w:type="spellStart"/>
      <w:r>
        <w:t>AIoT</w:t>
      </w:r>
      <w:proofErr w:type="spellEnd"/>
      <w:r>
        <w:t xml:space="preserve"> data/signalling.</w:t>
      </w:r>
    </w:p>
    <w:p w14:paraId="3B35C2DE" w14:textId="77777777" w:rsidR="00B36905" w:rsidRDefault="00B36905" w:rsidP="00B36905">
      <w:pPr>
        <w:pStyle w:val="B1"/>
      </w:pPr>
      <w:r>
        <w:t>-</w:t>
      </w:r>
      <w:r>
        <w:tab/>
        <w:t xml:space="preserve">Creating charging data for the </w:t>
      </w:r>
      <w:proofErr w:type="spellStart"/>
      <w:r>
        <w:t>AIoT</w:t>
      </w:r>
      <w:proofErr w:type="spellEnd"/>
      <w:r>
        <w:t xml:space="preserve"> data/signalling and transmit the data to the CHF.</w:t>
      </w:r>
    </w:p>
    <w:p w14:paraId="18819B30" w14:textId="77777777" w:rsidR="00B36905" w:rsidRPr="00680484" w:rsidRDefault="00B36905" w:rsidP="00B36905">
      <w:pPr>
        <w:pStyle w:val="Heading3"/>
      </w:pPr>
      <w:bookmarkStart w:id="1734" w:name="_Toc164844026"/>
      <w:bookmarkStart w:id="1735" w:name="_Toc164944661"/>
      <w:bookmarkStart w:id="1736" w:name="_Toc168318916"/>
      <w:bookmarkStart w:id="1737" w:name="_Toc168319432"/>
      <w:bookmarkStart w:id="1738" w:name="_Toc168319687"/>
      <w:bookmarkStart w:id="1739" w:name="_Toc168319942"/>
      <w:bookmarkStart w:id="1740" w:name="_Toc168320196"/>
      <w:bookmarkStart w:id="1741" w:name="_Toc168559852"/>
      <w:bookmarkStart w:id="1742" w:name="_Toc175890902"/>
      <w:bookmarkStart w:id="1743" w:name="_Toc180645850"/>
      <w:bookmarkStart w:id="1744" w:name="_Toc183616783"/>
      <w:r w:rsidRPr="00680484">
        <w:t>6.19.3</w:t>
      </w:r>
      <w:r w:rsidRPr="00680484">
        <w:tab/>
        <w:t>Procedures</w:t>
      </w:r>
      <w:bookmarkEnd w:id="1734"/>
      <w:bookmarkEnd w:id="1735"/>
      <w:bookmarkEnd w:id="1736"/>
      <w:bookmarkEnd w:id="1737"/>
      <w:bookmarkEnd w:id="1738"/>
      <w:bookmarkEnd w:id="1739"/>
      <w:bookmarkEnd w:id="1740"/>
      <w:bookmarkEnd w:id="1741"/>
      <w:bookmarkEnd w:id="1742"/>
      <w:bookmarkEnd w:id="1743"/>
      <w:bookmarkEnd w:id="1744"/>
    </w:p>
    <w:p w14:paraId="3F2B406D" w14:textId="77777777" w:rsidR="00B36905" w:rsidRPr="00680484" w:rsidRDefault="00B36905" w:rsidP="00B36905">
      <w:pPr>
        <w:pStyle w:val="Heading4"/>
      </w:pPr>
      <w:bookmarkStart w:id="1745" w:name="_Toc164844027"/>
      <w:bookmarkStart w:id="1746" w:name="_Toc164944662"/>
      <w:bookmarkStart w:id="1747" w:name="_Toc168318917"/>
      <w:bookmarkStart w:id="1748" w:name="_Toc168319433"/>
      <w:bookmarkStart w:id="1749" w:name="_Toc168319688"/>
      <w:bookmarkStart w:id="1750" w:name="_Toc168319943"/>
      <w:bookmarkStart w:id="1751" w:name="_Toc168320197"/>
      <w:bookmarkStart w:id="1752" w:name="_Toc168559853"/>
      <w:bookmarkStart w:id="1753" w:name="_Toc175890903"/>
      <w:bookmarkStart w:id="1754" w:name="_Toc180645851"/>
      <w:bookmarkStart w:id="1755" w:name="_Toc183616784"/>
      <w:r w:rsidRPr="00680484">
        <w:t>6.19.3.0</w:t>
      </w:r>
      <w:r w:rsidRPr="00680484">
        <w:tab/>
        <w:t>General</w:t>
      </w:r>
      <w:bookmarkEnd w:id="1745"/>
      <w:bookmarkEnd w:id="1746"/>
      <w:bookmarkEnd w:id="1747"/>
      <w:bookmarkEnd w:id="1748"/>
      <w:bookmarkEnd w:id="1749"/>
      <w:bookmarkEnd w:id="1750"/>
      <w:bookmarkEnd w:id="1751"/>
      <w:bookmarkEnd w:id="1752"/>
      <w:bookmarkEnd w:id="1753"/>
      <w:bookmarkEnd w:id="1754"/>
      <w:bookmarkEnd w:id="1755"/>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 xml:space="preserve">the procedure for N2' association establishment for </w:t>
      </w:r>
      <w:proofErr w:type="spellStart"/>
      <w:r>
        <w:t>AIoT</w:t>
      </w:r>
      <w:proofErr w:type="spellEnd"/>
      <w:r>
        <w:t xml:space="preserve"> data/signalling transmission for connectivity topology 1; and</w:t>
      </w:r>
    </w:p>
    <w:p w14:paraId="3B3A6108" w14:textId="77777777" w:rsidR="00B36905" w:rsidRDefault="00B36905" w:rsidP="00B36905">
      <w:pPr>
        <w:pStyle w:val="B1"/>
      </w:pPr>
      <w:r>
        <w:t>-</w:t>
      </w:r>
      <w:r>
        <w:tab/>
        <w:t xml:space="preserve">the procedure for and </w:t>
      </w:r>
      <w:proofErr w:type="spellStart"/>
      <w:r>
        <w:t>AIoT</w:t>
      </w:r>
      <w:proofErr w:type="spellEnd"/>
      <w:r>
        <w:t xml:space="preserve"> service-based session establishment between the </w:t>
      </w:r>
      <w:proofErr w:type="spellStart"/>
      <w:r>
        <w:t>AIoTF</w:t>
      </w:r>
      <w:proofErr w:type="spellEnd"/>
      <w:r>
        <w:t xml:space="preserve"> and the </w:t>
      </w:r>
      <w:proofErr w:type="spellStart"/>
      <w:r>
        <w:t>AIoT</w:t>
      </w:r>
      <w:proofErr w:type="spellEnd"/>
      <w:r>
        <w:t xml:space="preserve"> AF/AS and </w:t>
      </w:r>
      <w:proofErr w:type="spellStart"/>
      <w:r>
        <w:t>AIoTF</w:t>
      </w:r>
      <w:proofErr w:type="spellEnd"/>
      <w:r>
        <w:t xml:space="preserve"> and the BS </w:t>
      </w:r>
      <w:proofErr w:type="spellStart"/>
      <w:r>
        <w:t>AIoT</w:t>
      </w:r>
      <w:proofErr w:type="spellEnd"/>
      <w:r>
        <w:t xml:space="preserve"> Reader via the N2' association.</w:t>
      </w:r>
    </w:p>
    <w:p w14:paraId="49A9555C" w14:textId="77777777" w:rsidR="00B36905" w:rsidRPr="002160D6" w:rsidRDefault="00B36905" w:rsidP="00B36905">
      <w:pPr>
        <w:pStyle w:val="Heading4"/>
      </w:pPr>
      <w:bookmarkStart w:id="1756" w:name="_Toc164844028"/>
      <w:bookmarkStart w:id="1757" w:name="_Toc164944663"/>
      <w:bookmarkStart w:id="1758" w:name="_Toc168318918"/>
      <w:bookmarkStart w:id="1759" w:name="_Toc168319434"/>
      <w:bookmarkStart w:id="1760" w:name="_Toc168319689"/>
      <w:bookmarkStart w:id="1761" w:name="_Toc168319944"/>
      <w:bookmarkStart w:id="1762" w:name="_Toc168320198"/>
      <w:bookmarkStart w:id="1763" w:name="_Toc168559854"/>
      <w:bookmarkStart w:id="1764" w:name="_Toc175890904"/>
      <w:bookmarkStart w:id="1765" w:name="_Toc180645852"/>
      <w:bookmarkStart w:id="1766" w:name="_Toc183616785"/>
      <w:r w:rsidRPr="002160D6">
        <w:t>6.</w:t>
      </w:r>
      <w:r>
        <w:t>19</w:t>
      </w:r>
      <w:r w:rsidRPr="002160D6">
        <w:t>.3.1</w:t>
      </w:r>
      <w:r w:rsidRPr="002160D6">
        <w:tab/>
        <w:t>N2' association establishment</w:t>
      </w:r>
      <w:bookmarkEnd w:id="1756"/>
      <w:bookmarkEnd w:id="1757"/>
      <w:bookmarkEnd w:id="1758"/>
      <w:bookmarkEnd w:id="1759"/>
      <w:bookmarkEnd w:id="1760"/>
      <w:bookmarkEnd w:id="1761"/>
      <w:bookmarkEnd w:id="1762"/>
      <w:bookmarkEnd w:id="1763"/>
      <w:bookmarkEnd w:id="1764"/>
      <w:bookmarkEnd w:id="1765"/>
      <w:bookmarkEnd w:id="1766"/>
    </w:p>
    <w:p w14:paraId="003C8204" w14:textId="77777777" w:rsidR="00B36905" w:rsidRDefault="00B36905" w:rsidP="00B36905">
      <w:r>
        <w:t xml:space="preserve">The Figure 6.19.3.1-1 describes the signalling flow of the N2-like (N2') association establishment between of </w:t>
      </w:r>
      <w:proofErr w:type="spellStart"/>
      <w:r>
        <w:t>AIoT</w:t>
      </w:r>
      <w:proofErr w:type="spellEnd"/>
      <w:r>
        <w:t xml:space="preserve"> capable BSs for reader functionality (called "BS </w:t>
      </w:r>
      <w:proofErr w:type="spellStart"/>
      <w:r>
        <w:t>AIoT</w:t>
      </w:r>
      <w:proofErr w:type="spellEnd"/>
      <w:r>
        <w:t xml:space="preserve"> Reader)" and the </w:t>
      </w:r>
      <w:proofErr w:type="spellStart"/>
      <w:r>
        <w:t>AIoTF</w:t>
      </w:r>
      <w:proofErr w:type="spellEnd"/>
      <w:r>
        <w:t>.</w:t>
      </w:r>
    </w:p>
    <w:p w14:paraId="2C5493E5" w14:textId="77777777" w:rsidR="00B36905" w:rsidRDefault="00B36905" w:rsidP="00B36905">
      <w:r>
        <w:t xml:space="preserve">The Figure 6.19.3.1-1 shows AIoTF1 and AIoTF2 to express the optional flexibility that a BS </w:t>
      </w:r>
      <w:proofErr w:type="spellStart"/>
      <w:r>
        <w:t>AIoT</w:t>
      </w:r>
      <w:proofErr w:type="spellEnd"/>
      <w:r>
        <w:t xml:space="preserve"> Reader can establish N2' associations to multiple </w:t>
      </w:r>
      <w:proofErr w:type="spellStart"/>
      <w:r>
        <w:t>AIoTFs</w:t>
      </w:r>
      <w:proofErr w:type="spellEnd"/>
      <w:r>
        <w:t>.</w:t>
      </w:r>
    </w:p>
    <w:p w14:paraId="43BA73C3" w14:textId="77777777" w:rsidR="00B36905" w:rsidRPr="00680484" w:rsidRDefault="00B36905" w:rsidP="00B36905">
      <w:pPr>
        <w:pStyle w:val="TH"/>
        <w:rPr>
          <w:rFonts w:eastAsia="DengXian"/>
        </w:rPr>
      </w:pPr>
      <w:r w:rsidRPr="00680484">
        <w:object w:dxaOrig="11670" w:dyaOrig="8695" w14:anchorId="12C4B5E3">
          <v:shape id="_x0000_i1081" type="#_x0000_t75" style="width:402.75pt;height:300.75pt" o:ole="">
            <v:imagedata r:id="rId122" o:title=""/>
          </v:shape>
          <o:OLEObject Type="Embed" ProgID="Visio.Drawing.15" ShapeID="_x0000_i1081" DrawAspect="Content" ObjectID="_1794390859" r:id="rId123"/>
        </w:object>
      </w:r>
    </w:p>
    <w:p w14:paraId="62F7D136" w14:textId="77777777" w:rsidR="00B36905" w:rsidRPr="00680484" w:rsidRDefault="00B36905" w:rsidP="00B36905">
      <w:pPr>
        <w:pStyle w:val="TF"/>
      </w:pPr>
      <w:r w:rsidRPr="00680484">
        <w:t xml:space="preserve">Figure 6.19.3.1-1: Signalling flow of the N2' association establishment between of </w:t>
      </w:r>
      <w:proofErr w:type="spellStart"/>
      <w:r w:rsidRPr="00680484">
        <w:t>AIoT</w:t>
      </w:r>
      <w:proofErr w:type="spellEnd"/>
      <w:r w:rsidRPr="00680484">
        <w:t xml:space="preserve"> capable BS node and </w:t>
      </w:r>
      <w:proofErr w:type="spellStart"/>
      <w:r w:rsidRPr="00680484">
        <w:t>AIoTF</w:t>
      </w:r>
      <w:proofErr w:type="spellEnd"/>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 xml:space="preserve">The BS implements capability for </w:t>
      </w:r>
      <w:proofErr w:type="spellStart"/>
      <w:r>
        <w:t>AIoT</w:t>
      </w:r>
      <w:proofErr w:type="spellEnd"/>
      <w:r>
        <w:t xml:space="preserve"> transmission to </w:t>
      </w:r>
      <w:proofErr w:type="spellStart"/>
      <w:r>
        <w:t>AIoT</w:t>
      </w:r>
      <w:proofErr w:type="spellEnd"/>
      <w:r>
        <w:t xml:space="preserve"> devices (</w:t>
      </w:r>
      <w:proofErr w:type="spellStart"/>
      <w:r>
        <w:t>e.g</w:t>
      </w:r>
      <w:proofErr w:type="spellEnd"/>
      <w:r>
        <w:t xml:space="preserve"> BS </w:t>
      </w:r>
      <w:proofErr w:type="spellStart"/>
      <w:r>
        <w:t>AIoT</w:t>
      </w:r>
      <w:proofErr w:type="spellEnd"/>
      <w:r>
        <w:t xml:space="preserve"> Reader). The BS </w:t>
      </w:r>
      <w:proofErr w:type="spellStart"/>
      <w:r>
        <w:t>AIoT</w:t>
      </w:r>
      <w:proofErr w:type="spellEnd"/>
      <w:r>
        <w:t xml:space="preserve"> Reader stores various parameters for </w:t>
      </w:r>
      <w:proofErr w:type="spellStart"/>
      <w:r>
        <w:t>AIoT</w:t>
      </w:r>
      <w:proofErr w:type="spellEnd"/>
      <w:r>
        <w:t xml:space="preserve"> communication, e.g. power mode operation for </w:t>
      </w:r>
      <w:proofErr w:type="spellStart"/>
      <w:r>
        <w:t>AIoT</w:t>
      </w:r>
      <w:proofErr w:type="spellEnd"/>
      <w:r>
        <w:t xml:space="preserve">, whether the BS </w:t>
      </w:r>
      <w:proofErr w:type="spellStart"/>
      <w:r>
        <w:t>AIoT</w:t>
      </w:r>
      <w:proofErr w:type="spellEnd"/>
      <w:r>
        <w:t xml:space="preserve"> is mobile or stationary, supported frequency bands for </w:t>
      </w:r>
      <w:proofErr w:type="spellStart"/>
      <w:r>
        <w:t>AIoT</w:t>
      </w:r>
      <w:proofErr w:type="spellEnd"/>
      <w:r>
        <w:t xml:space="preserve"> transmission, range of communication, etc. Each BS </w:t>
      </w:r>
      <w:proofErr w:type="spellStart"/>
      <w:r>
        <w:t>AIoT</w:t>
      </w:r>
      <w:proofErr w:type="spellEnd"/>
      <w:r>
        <w:t xml:space="preserve"> Reader is configured with an identifier, location information (e.g. GPS coordinates) and/or radio coverage area.</w:t>
      </w:r>
    </w:p>
    <w:p w14:paraId="04CF0517" w14:textId="77777777" w:rsidR="00B36905" w:rsidRDefault="00B36905" w:rsidP="00B36905">
      <w:pPr>
        <w:pStyle w:val="NO"/>
      </w:pPr>
      <w:r>
        <w:t>NOTE 1:</w:t>
      </w:r>
      <w:r>
        <w:tab/>
        <w:t xml:space="preserve">The BS </w:t>
      </w:r>
      <w:proofErr w:type="spellStart"/>
      <w:r>
        <w:t>AIoT</w:t>
      </w:r>
      <w:proofErr w:type="spellEnd"/>
      <w:r>
        <w:t xml:space="preserve"> Reader is configured by the RAN OAM system.</w:t>
      </w:r>
    </w:p>
    <w:p w14:paraId="1502F70F" w14:textId="77777777" w:rsidR="00B36905" w:rsidRDefault="00B36905" w:rsidP="00B36905">
      <w:pPr>
        <w:pStyle w:val="B1"/>
      </w:pPr>
      <w:r>
        <w:tab/>
        <w:t xml:space="preserve">The BS </w:t>
      </w:r>
      <w:proofErr w:type="spellStart"/>
      <w:r>
        <w:t>AIoT</w:t>
      </w:r>
      <w:proofErr w:type="spellEnd"/>
      <w:r>
        <w:t xml:space="preserve"> Reader can implement an </w:t>
      </w:r>
      <w:proofErr w:type="spellStart"/>
      <w:r>
        <w:t>AIoT</w:t>
      </w:r>
      <w:proofErr w:type="spellEnd"/>
      <w:r>
        <w:t xml:space="preserve"> client functionality which may receive and transmit 1) </w:t>
      </w:r>
      <w:proofErr w:type="spellStart"/>
      <w:r>
        <w:t>AIoT</w:t>
      </w:r>
      <w:proofErr w:type="spellEnd"/>
      <w:r>
        <w:t xml:space="preserve"> data/signalling from/to the </w:t>
      </w:r>
      <w:proofErr w:type="spellStart"/>
      <w:r>
        <w:t>AIoTF</w:t>
      </w:r>
      <w:proofErr w:type="spellEnd"/>
      <w:r>
        <w:t xml:space="preserve"> and 2) transmit and receive </w:t>
      </w:r>
      <w:proofErr w:type="spellStart"/>
      <w:r>
        <w:t>AioT</w:t>
      </w:r>
      <w:proofErr w:type="spellEnd"/>
      <w:r>
        <w:t xml:space="preserve"> data/signalling to/from the </w:t>
      </w:r>
      <w:proofErr w:type="spellStart"/>
      <w:r>
        <w:t>AIoT</w:t>
      </w:r>
      <w:proofErr w:type="spellEnd"/>
      <w:r>
        <w:t xml:space="preserve"> devices.</w:t>
      </w:r>
    </w:p>
    <w:p w14:paraId="2DCCBAAA" w14:textId="77777777" w:rsidR="00B36905" w:rsidRDefault="00B36905" w:rsidP="00B36905">
      <w:pPr>
        <w:pStyle w:val="NO"/>
      </w:pPr>
      <w:r>
        <w:t>NOTE 2:</w:t>
      </w:r>
      <w:r>
        <w:tab/>
        <w:t xml:space="preserve">The RAN architecture for </w:t>
      </w:r>
      <w:proofErr w:type="spellStart"/>
      <w:r>
        <w:t>AIoT</w:t>
      </w:r>
      <w:proofErr w:type="spellEnd"/>
      <w:r>
        <w:t xml:space="preserve"> is in the remit of the RAN WGs, e.g. whether the </w:t>
      </w:r>
      <w:proofErr w:type="spellStart"/>
      <w:r>
        <w:t>AIoT</w:t>
      </w:r>
      <w:proofErr w:type="spellEnd"/>
      <w:r>
        <w:t xml:space="preserve"> RAN includes one or more BS </w:t>
      </w:r>
      <w:proofErr w:type="spellStart"/>
      <w:r>
        <w:t>AIoT</w:t>
      </w:r>
      <w:proofErr w:type="spellEnd"/>
      <w:r>
        <w:t xml:space="preserve"> readers organized in hierarchical manner.</w:t>
      </w:r>
    </w:p>
    <w:p w14:paraId="2221D8C9" w14:textId="77777777" w:rsidR="00B36905" w:rsidRDefault="00B36905" w:rsidP="00B36905">
      <w:pPr>
        <w:pStyle w:val="B1"/>
      </w:pPr>
      <w:r>
        <w:t>2.</w:t>
      </w:r>
      <w:r>
        <w:tab/>
        <w:t xml:space="preserve">The BS </w:t>
      </w:r>
      <w:proofErr w:type="spellStart"/>
      <w:r>
        <w:t>AIoT</w:t>
      </w:r>
      <w:proofErr w:type="spellEnd"/>
      <w:r>
        <w:t xml:space="preserve"> Reader selects an </w:t>
      </w:r>
      <w:proofErr w:type="spellStart"/>
      <w:r>
        <w:t>AIoTF</w:t>
      </w:r>
      <w:proofErr w:type="spellEnd"/>
      <w:r>
        <w:t xml:space="preserve"> to register with. The BS </w:t>
      </w:r>
      <w:proofErr w:type="spellStart"/>
      <w:r>
        <w:t>AIoT</w:t>
      </w:r>
      <w:proofErr w:type="spellEnd"/>
      <w:r>
        <w:t xml:space="preserve"> Reader may be preconfigured (e.g. from the OAM system) with the </w:t>
      </w:r>
      <w:proofErr w:type="spellStart"/>
      <w:r>
        <w:t>AIoTF</w:t>
      </w:r>
      <w:proofErr w:type="spellEnd"/>
      <w:r>
        <w:t xml:space="preserve"> selection information. The BS </w:t>
      </w:r>
      <w:proofErr w:type="spellStart"/>
      <w:r>
        <w:t>AIoT</w:t>
      </w:r>
      <w:proofErr w:type="spellEnd"/>
      <w:r>
        <w:t xml:space="preserve"> Reader initiates the establishment of TNLA and N2-like association (e.g. called N2') with the </w:t>
      </w:r>
      <w:proofErr w:type="spellStart"/>
      <w:r>
        <w:t>AIoTFs</w:t>
      </w:r>
      <w:proofErr w:type="spellEnd"/>
      <w:r>
        <w:t>.</w:t>
      </w:r>
    </w:p>
    <w:p w14:paraId="0786665F" w14:textId="77777777" w:rsidR="00B36905" w:rsidRDefault="00B36905" w:rsidP="00B36905">
      <w:pPr>
        <w:pStyle w:val="B1"/>
      </w:pPr>
      <w:r>
        <w:tab/>
        <w:t xml:space="preserve">The figure shows that the BS </w:t>
      </w:r>
      <w:proofErr w:type="spellStart"/>
      <w:r>
        <w:t>AIoT</w:t>
      </w:r>
      <w:proofErr w:type="spellEnd"/>
      <w:r>
        <w:t xml:space="preserve"> Reader establishes N2' associations and registers with the AIoTF1 and AIoTF2.</w:t>
      </w:r>
    </w:p>
    <w:p w14:paraId="4A120BB3" w14:textId="77777777" w:rsidR="00B36905" w:rsidRDefault="00B36905" w:rsidP="00B36905">
      <w:pPr>
        <w:pStyle w:val="B1"/>
      </w:pPr>
      <w:r>
        <w:t>3a-3b.</w:t>
      </w:r>
      <w:r>
        <w:tab/>
        <w:t xml:space="preserve">The AIoTF1 and AIoTF2 create its </w:t>
      </w:r>
      <w:proofErr w:type="spellStart"/>
      <w:r>
        <w:t>AIoT</w:t>
      </w:r>
      <w:proofErr w:type="spellEnd"/>
      <w:r>
        <w:t xml:space="preserve"> service area which is a combination of the </w:t>
      </w:r>
      <w:proofErr w:type="spellStart"/>
      <w:r>
        <w:t>AIoT</w:t>
      </w:r>
      <w:proofErr w:type="spellEnd"/>
      <w:r>
        <w:t xml:space="preserve"> radio coverage area received from the BS </w:t>
      </w:r>
      <w:proofErr w:type="spellStart"/>
      <w:r>
        <w:t>AIoT</w:t>
      </w:r>
      <w:proofErr w:type="spellEnd"/>
      <w:r>
        <w:t xml:space="preserve"> Readers.</w:t>
      </w:r>
    </w:p>
    <w:p w14:paraId="3157ACEB" w14:textId="77777777" w:rsidR="00B36905" w:rsidRDefault="00B36905" w:rsidP="00B36905">
      <w:pPr>
        <w:pStyle w:val="B1"/>
      </w:pPr>
      <w:r>
        <w:t>4.</w:t>
      </w:r>
      <w:r>
        <w:tab/>
        <w:t xml:space="preserve">The </w:t>
      </w:r>
      <w:proofErr w:type="spellStart"/>
      <w:r>
        <w:t>AIoTFs</w:t>
      </w:r>
      <w:proofErr w:type="spellEnd"/>
      <w:r>
        <w:t xml:space="preserve"> register with the NRF. For example, the </w:t>
      </w:r>
      <w:proofErr w:type="spellStart"/>
      <w:r>
        <w:t>AIoTFs</w:t>
      </w:r>
      <w:proofErr w:type="spellEnd"/>
      <w:r>
        <w:t xml:space="preserve"> use </w:t>
      </w:r>
      <w:proofErr w:type="spellStart"/>
      <w:r>
        <w:t>Nnrf_NFManagement_NFRegister</w:t>
      </w:r>
      <w:proofErr w:type="spellEnd"/>
      <w:r>
        <w:t xml:space="preserve"> service operation and indicate to the NRF the </w:t>
      </w:r>
      <w:proofErr w:type="spellStart"/>
      <w:r>
        <w:t>AIoTF</w:t>
      </w:r>
      <w:proofErr w:type="spellEnd"/>
      <w:r>
        <w:t xml:space="preserve"> type, the supported </w:t>
      </w:r>
      <w:proofErr w:type="spellStart"/>
      <w:r>
        <w:t>AIoT</w:t>
      </w:r>
      <w:proofErr w:type="spellEnd"/>
      <w:r>
        <w:t xml:space="preserve"> service IDs it is configured to serve (please refer to clause 6.19.3.2), the </w:t>
      </w:r>
      <w:proofErr w:type="spellStart"/>
      <w:r>
        <w:t>AIoT</w:t>
      </w:r>
      <w:proofErr w:type="spellEnd"/>
      <w:r>
        <w:t xml:space="preserve"> service area, </w:t>
      </w:r>
      <w:proofErr w:type="spellStart"/>
      <w:r>
        <w:t>AIoT</w:t>
      </w:r>
      <w:proofErr w:type="spellEnd"/>
      <w:r>
        <w:t xml:space="preserve"> capability (e.g. CP transmission or UP transmission), etc.</w:t>
      </w:r>
    </w:p>
    <w:p w14:paraId="0B917383" w14:textId="77777777" w:rsidR="00B36905" w:rsidRPr="00680484" w:rsidRDefault="00B36905" w:rsidP="00B36905">
      <w:pPr>
        <w:pStyle w:val="Heading4"/>
      </w:pPr>
      <w:bookmarkStart w:id="1767" w:name="_Toc164844029"/>
      <w:bookmarkStart w:id="1768" w:name="_Toc164944664"/>
      <w:bookmarkStart w:id="1769" w:name="_Toc168318919"/>
      <w:bookmarkStart w:id="1770" w:name="_Toc168319435"/>
      <w:bookmarkStart w:id="1771" w:name="_Toc168319690"/>
      <w:bookmarkStart w:id="1772" w:name="_Toc168319945"/>
      <w:bookmarkStart w:id="1773" w:name="_Toc168320199"/>
      <w:bookmarkStart w:id="1774" w:name="_Toc168559855"/>
      <w:bookmarkStart w:id="1775" w:name="_Toc175890905"/>
      <w:bookmarkStart w:id="1776" w:name="_Toc180645853"/>
      <w:bookmarkStart w:id="1777" w:name="_Toc183616786"/>
      <w:r w:rsidRPr="00680484">
        <w:lastRenderedPageBreak/>
        <w:t>6.19.3.2</w:t>
      </w:r>
      <w:r w:rsidRPr="00680484">
        <w:tab/>
      </w:r>
      <w:proofErr w:type="spellStart"/>
      <w:r w:rsidRPr="00680484">
        <w:t>AIoT</w:t>
      </w:r>
      <w:proofErr w:type="spellEnd"/>
      <w:r w:rsidRPr="00680484">
        <w:t xml:space="preserve"> session establishment between the </w:t>
      </w:r>
      <w:proofErr w:type="spellStart"/>
      <w:r w:rsidRPr="00680484">
        <w:t>AIoTF</w:t>
      </w:r>
      <w:proofErr w:type="spellEnd"/>
      <w:r w:rsidRPr="00680484">
        <w:t xml:space="preserve"> and the </w:t>
      </w:r>
      <w:proofErr w:type="spellStart"/>
      <w:r w:rsidRPr="00680484">
        <w:t>AIoT</w:t>
      </w:r>
      <w:proofErr w:type="spellEnd"/>
      <w:r w:rsidRPr="00680484">
        <w:t xml:space="preserve"> AF/AS and </w:t>
      </w:r>
      <w:proofErr w:type="spellStart"/>
      <w:r w:rsidRPr="00680484">
        <w:t>AIoTF</w:t>
      </w:r>
      <w:proofErr w:type="spellEnd"/>
      <w:r w:rsidRPr="00680484">
        <w:t xml:space="preserve"> and the BS </w:t>
      </w:r>
      <w:proofErr w:type="spellStart"/>
      <w:r w:rsidRPr="00680484">
        <w:t>AIoT</w:t>
      </w:r>
      <w:proofErr w:type="spellEnd"/>
      <w:r w:rsidRPr="00680484">
        <w:t xml:space="preserve"> Reader</w:t>
      </w:r>
      <w:bookmarkEnd w:id="1767"/>
      <w:bookmarkEnd w:id="1768"/>
      <w:bookmarkEnd w:id="1769"/>
      <w:bookmarkEnd w:id="1770"/>
      <w:bookmarkEnd w:id="1771"/>
      <w:bookmarkEnd w:id="1772"/>
      <w:bookmarkEnd w:id="1773"/>
      <w:bookmarkEnd w:id="1774"/>
      <w:bookmarkEnd w:id="1775"/>
      <w:bookmarkEnd w:id="1776"/>
      <w:bookmarkEnd w:id="1777"/>
    </w:p>
    <w:p w14:paraId="66092EA5" w14:textId="77777777" w:rsidR="00B36905" w:rsidRDefault="00B36905" w:rsidP="00B36905">
      <w:pPr>
        <w:rPr>
          <w:rFonts w:eastAsia="DengXian"/>
        </w:rPr>
      </w:pPr>
      <w:r>
        <w:rPr>
          <w:rFonts w:eastAsia="DengXian"/>
        </w:rPr>
        <w:t xml:space="preserve">The Figure 6.19.3.2-1 describes the signalling flow of the </w:t>
      </w:r>
      <w:proofErr w:type="spellStart"/>
      <w:r>
        <w:rPr>
          <w:rFonts w:eastAsia="DengXian"/>
        </w:rPr>
        <w:t>AIoT</w:t>
      </w:r>
      <w:proofErr w:type="spellEnd"/>
      <w:r>
        <w:rPr>
          <w:rFonts w:eastAsia="DengXian"/>
        </w:rPr>
        <w:t xml:space="preserve"> session establishment between the </w:t>
      </w:r>
      <w:proofErr w:type="spellStart"/>
      <w:r>
        <w:rPr>
          <w:rFonts w:eastAsia="DengXian"/>
        </w:rPr>
        <w:t>AIoTF</w:t>
      </w:r>
      <w:proofErr w:type="spellEnd"/>
      <w:r>
        <w:rPr>
          <w:rFonts w:eastAsia="DengXian"/>
        </w:rPr>
        <w:t xml:space="preserve"> and the </w:t>
      </w:r>
      <w:proofErr w:type="spellStart"/>
      <w:r>
        <w:rPr>
          <w:rFonts w:eastAsia="DengXian"/>
        </w:rPr>
        <w:t>AIoT</w:t>
      </w:r>
      <w:proofErr w:type="spellEnd"/>
      <w:r>
        <w:rPr>
          <w:rFonts w:eastAsia="DengXian"/>
        </w:rPr>
        <w:t xml:space="preserve"> AF/AS and between the </w:t>
      </w:r>
      <w:proofErr w:type="spellStart"/>
      <w:r>
        <w:rPr>
          <w:rFonts w:eastAsia="DengXian"/>
        </w:rPr>
        <w:t>AIoTF</w:t>
      </w:r>
      <w:proofErr w:type="spellEnd"/>
      <w:r>
        <w:rPr>
          <w:rFonts w:eastAsia="DengXian"/>
        </w:rPr>
        <w:t xml:space="preserve"> and the BS </w:t>
      </w:r>
      <w:proofErr w:type="spellStart"/>
      <w:r>
        <w:rPr>
          <w:rFonts w:eastAsia="DengXian"/>
        </w:rPr>
        <w:t>AIoT</w:t>
      </w:r>
      <w:proofErr w:type="spellEnd"/>
      <w:r>
        <w:rPr>
          <w:rFonts w:eastAsia="DengXian"/>
        </w:rPr>
        <w:t xml:space="preserve"> Reader via the N2' association. Such </w:t>
      </w:r>
      <w:proofErr w:type="spellStart"/>
      <w:r>
        <w:rPr>
          <w:rFonts w:eastAsia="DengXian"/>
        </w:rPr>
        <w:t>AIoT</w:t>
      </w:r>
      <w:proofErr w:type="spellEnd"/>
      <w:r>
        <w:rPr>
          <w:rFonts w:eastAsia="DengXian"/>
        </w:rPr>
        <w:t xml:space="preserve"> session is established for a particular </w:t>
      </w:r>
      <w:proofErr w:type="spellStart"/>
      <w:r>
        <w:rPr>
          <w:rFonts w:eastAsia="DengXian"/>
        </w:rPr>
        <w:t>AIoT</w:t>
      </w:r>
      <w:proofErr w:type="spellEnd"/>
      <w:r>
        <w:rPr>
          <w:rFonts w:eastAsia="DengXian"/>
        </w:rPr>
        <w:t xml:space="preserve"> service, e.g. inventory service or command/response service to </w:t>
      </w:r>
      <w:proofErr w:type="spellStart"/>
      <w:r>
        <w:rPr>
          <w:rFonts w:eastAsia="DengXian"/>
        </w:rPr>
        <w:t>AIoT</w:t>
      </w:r>
      <w:proofErr w:type="spellEnd"/>
      <w:r>
        <w:rPr>
          <w:rFonts w:eastAsia="DengXian"/>
        </w:rPr>
        <w:t xml:space="preserve"> devices associated with the </w:t>
      </w:r>
      <w:proofErr w:type="spellStart"/>
      <w:r>
        <w:rPr>
          <w:rFonts w:eastAsia="DengXian"/>
        </w:rPr>
        <w:t>AIoT</w:t>
      </w:r>
      <w:proofErr w:type="spellEnd"/>
      <w:r>
        <w:rPr>
          <w:rFonts w:eastAsia="DengXian"/>
        </w:rPr>
        <w:t xml:space="preserve"> service, and for a specific service area.</w:t>
      </w:r>
    </w:p>
    <w:p w14:paraId="094F69C7" w14:textId="77777777" w:rsidR="00B36905" w:rsidRDefault="00B36905" w:rsidP="00B36905">
      <w:pPr>
        <w:pStyle w:val="NO"/>
        <w:rPr>
          <w:rFonts w:eastAsia="DengXian"/>
        </w:rPr>
      </w:pPr>
      <w:r>
        <w:rPr>
          <w:rFonts w:eastAsia="DengXian"/>
        </w:rPr>
        <w:t>NOTE 1:</w:t>
      </w:r>
      <w:r>
        <w:rPr>
          <w:rFonts w:eastAsia="DengXian"/>
        </w:rPr>
        <w:tab/>
        <w:t xml:space="preserve">In one example, the </w:t>
      </w:r>
      <w:proofErr w:type="spellStart"/>
      <w:r>
        <w:rPr>
          <w:rFonts w:eastAsia="DengXian"/>
        </w:rPr>
        <w:t>AIoT</w:t>
      </w:r>
      <w:proofErr w:type="spellEnd"/>
      <w:r>
        <w:rPr>
          <w:rFonts w:eastAsia="DengXian"/>
        </w:rPr>
        <w:t xml:space="preserve"> session can be used to allow the </w:t>
      </w:r>
      <w:proofErr w:type="spellStart"/>
      <w:r>
        <w:rPr>
          <w:rFonts w:eastAsia="DengXian"/>
        </w:rPr>
        <w:t>AIoT</w:t>
      </w:r>
      <w:proofErr w:type="spellEnd"/>
      <w:r>
        <w:rPr>
          <w:rFonts w:eastAsia="DengXian"/>
        </w:rPr>
        <w:t xml:space="preserve"> AF/AS to send a single request for </w:t>
      </w:r>
      <w:proofErr w:type="spellStart"/>
      <w:r>
        <w:rPr>
          <w:rFonts w:eastAsia="DengXian"/>
        </w:rPr>
        <w:t>AIoT</w:t>
      </w:r>
      <w:proofErr w:type="spellEnd"/>
      <w:r>
        <w:rPr>
          <w:rFonts w:eastAsia="DengXian"/>
        </w:rPr>
        <w:t xml:space="preserve"> service (e.g. read the </w:t>
      </w:r>
      <w:proofErr w:type="spellStart"/>
      <w:r>
        <w:rPr>
          <w:rFonts w:eastAsia="DengXian"/>
        </w:rPr>
        <w:t>AIoT</w:t>
      </w:r>
      <w:proofErr w:type="spellEnd"/>
      <w:r>
        <w:rPr>
          <w:rFonts w:eastAsia="DengXian"/>
        </w:rPr>
        <w:t xml:space="preserve"> sensors in a certain area), enable the </w:t>
      </w:r>
      <w:proofErr w:type="spellStart"/>
      <w:r>
        <w:rPr>
          <w:rFonts w:eastAsia="DengXian"/>
        </w:rPr>
        <w:t>AIoTF</w:t>
      </w:r>
      <w:proofErr w:type="spellEnd"/>
      <w:r>
        <w:rPr>
          <w:rFonts w:eastAsia="DengXian"/>
        </w:rPr>
        <w:t xml:space="preserve"> to create and send (e.g. periodically or a single request)the </w:t>
      </w:r>
      <w:proofErr w:type="spellStart"/>
      <w:r>
        <w:rPr>
          <w:rFonts w:eastAsia="DengXian"/>
        </w:rPr>
        <w:t>AIoT</w:t>
      </w:r>
      <w:proofErr w:type="spellEnd"/>
      <w:r>
        <w:rPr>
          <w:rFonts w:eastAsia="DengXian"/>
        </w:rPr>
        <w:t xml:space="preserve"> signalling to the </w:t>
      </w:r>
      <w:proofErr w:type="spellStart"/>
      <w:r>
        <w:rPr>
          <w:rFonts w:eastAsia="DengXian"/>
        </w:rPr>
        <w:t>AIoT</w:t>
      </w:r>
      <w:proofErr w:type="spellEnd"/>
      <w:r>
        <w:rPr>
          <w:rFonts w:eastAsia="DengXian"/>
        </w:rPr>
        <w:t xml:space="preserve"> devices in the target area, and the </w:t>
      </w:r>
      <w:proofErr w:type="spellStart"/>
      <w:r>
        <w:rPr>
          <w:rFonts w:eastAsia="DengXian"/>
        </w:rPr>
        <w:t>AIoTF</w:t>
      </w:r>
      <w:proofErr w:type="spellEnd"/>
      <w:r>
        <w:rPr>
          <w:rFonts w:eastAsia="DengXian"/>
        </w:rPr>
        <w:t xml:space="preserve"> reports the retrieved </w:t>
      </w:r>
      <w:proofErr w:type="spellStart"/>
      <w:r>
        <w:rPr>
          <w:rFonts w:eastAsia="DengXian"/>
        </w:rPr>
        <w:t>AIoT</w:t>
      </w:r>
      <w:proofErr w:type="spellEnd"/>
      <w:r>
        <w:rPr>
          <w:rFonts w:eastAsia="DengXian"/>
        </w:rPr>
        <w:t xml:space="preserve"> data to the </w:t>
      </w:r>
      <w:proofErr w:type="spellStart"/>
      <w:r>
        <w:rPr>
          <w:rFonts w:eastAsia="DengXian"/>
        </w:rPr>
        <w:t>AIoT</w:t>
      </w:r>
      <w:proofErr w:type="spellEnd"/>
      <w:r>
        <w:rPr>
          <w:rFonts w:eastAsia="DengXian"/>
        </w:rPr>
        <w:t xml:space="preserve"> AF/AS. In another example, if the </w:t>
      </w:r>
      <w:proofErr w:type="spellStart"/>
      <w:r>
        <w:rPr>
          <w:rFonts w:eastAsia="DengXian"/>
        </w:rPr>
        <w:t>AIoT</w:t>
      </w:r>
      <w:proofErr w:type="spellEnd"/>
      <w:r>
        <w:rPr>
          <w:rFonts w:eastAsia="DengXian"/>
        </w:rPr>
        <w:t xml:space="preserve"> AF/AS sends the </w:t>
      </w:r>
      <w:proofErr w:type="spellStart"/>
      <w:r>
        <w:rPr>
          <w:rFonts w:eastAsia="DengXian"/>
        </w:rPr>
        <w:t>AIoT</w:t>
      </w:r>
      <w:proofErr w:type="spellEnd"/>
      <w:r>
        <w:rPr>
          <w:rFonts w:eastAsia="DengXian"/>
        </w:rPr>
        <w:t xml:space="preserve"> data for each </w:t>
      </w:r>
      <w:proofErr w:type="spellStart"/>
      <w:r>
        <w:rPr>
          <w:rFonts w:eastAsia="DengXian"/>
        </w:rPr>
        <w:t>AIoT</w:t>
      </w:r>
      <w:proofErr w:type="spellEnd"/>
      <w:r>
        <w:rPr>
          <w:rFonts w:eastAsia="DengXian"/>
        </w:rPr>
        <w:t xml:space="preserve"> device, then the </w:t>
      </w:r>
      <w:proofErr w:type="spellStart"/>
      <w:r>
        <w:rPr>
          <w:rFonts w:eastAsia="DengXian"/>
        </w:rPr>
        <w:t>AIoT</w:t>
      </w:r>
      <w:proofErr w:type="spellEnd"/>
      <w:r>
        <w:rPr>
          <w:rFonts w:eastAsia="DengXian"/>
        </w:rPr>
        <w:t xml:space="preserve"> session is established to avoid the </w:t>
      </w:r>
      <w:proofErr w:type="spellStart"/>
      <w:r>
        <w:rPr>
          <w:rFonts w:eastAsia="DengXian"/>
        </w:rPr>
        <w:t>AIoTF</w:t>
      </w:r>
      <w:proofErr w:type="spellEnd"/>
      <w:r>
        <w:rPr>
          <w:rFonts w:eastAsia="DengXian"/>
        </w:rPr>
        <w:t xml:space="preserve"> selection in a target area for each </w:t>
      </w:r>
      <w:proofErr w:type="spellStart"/>
      <w:r>
        <w:rPr>
          <w:rFonts w:eastAsia="DengXian"/>
        </w:rPr>
        <w:t>AIoT</w:t>
      </w:r>
      <w:proofErr w:type="spellEnd"/>
      <w:r>
        <w:rPr>
          <w:rFonts w:eastAsia="DengXian"/>
        </w:rPr>
        <w:t xml:space="preserve"> data to a particular area.</w:t>
      </w:r>
    </w:p>
    <w:p w14:paraId="4699B81B" w14:textId="77777777" w:rsidR="00B36905" w:rsidRPr="00680484" w:rsidRDefault="00B36905" w:rsidP="00B36905">
      <w:pPr>
        <w:pStyle w:val="TH"/>
        <w:rPr>
          <w:rFonts w:eastAsia="DengXian"/>
        </w:rPr>
      </w:pPr>
      <w:r w:rsidRPr="00680484">
        <w:object w:dxaOrig="15936" w:dyaOrig="17294" w14:anchorId="1F828B86">
          <v:shape id="_x0000_i1082" type="#_x0000_t75" style="width:481.5pt;height:522pt" o:ole="">
            <v:imagedata r:id="rId124" o:title=""/>
          </v:shape>
          <o:OLEObject Type="Embed" ProgID="Visio.Drawing.15" ShapeID="_x0000_i1082" DrawAspect="Content" ObjectID="_1794390860" r:id="rId125"/>
        </w:object>
      </w:r>
    </w:p>
    <w:p w14:paraId="1238C239" w14:textId="77777777" w:rsidR="00B36905" w:rsidRPr="002160D6" w:rsidRDefault="00B36905" w:rsidP="00B36905">
      <w:pPr>
        <w:pStyle w:val="TF"/>
      </w:pPr>
      <w:r w:rsidRPr="002160D6">
        <w:t>Figure 6.</w:t>
      </w:r>
      <w:r>
        <w:t>19</w:t>
      </w:r>
      <w:r w:rsidRPr="002160D6">
        <w:t xml:space="preserve">.3.2-1: Signalling flow for </w:t>
      </w:r>
      <w:proofErr w:type="spellStart"/>
      <w:r w:rsidRPr="002160D6">
        <w:t>AIoT</w:t>
      </w:r>
      <w:proofErr w:type="spellEnd"/>
      <w:r w:rsidRPr="002160D6">
        <w:t xml:space="preserve"> session establishment between the </w:t>
      </w:r>
      <w:proofErr w:type="spellStart"/>
      <w:r w:rsidRPr="002160D6">
        <w:t>AIoTF</w:t>
      </w:r>
      <w:proofErr w:type="spellEnd"/>
      <w:r w:rsidRPr="002160D6">
        <w:t xml:space="preserve"> and the </w:t>
      </w:r>
      <w:proofErr w:type="spellStart"/>
      <w:r w:rsidRPr="002160D6">
        <w:t>AIoT</w:t>
      </w:r>
      <w:proofErr w:type="spellEnd"/>
      <w:r w:rsidRPr="002160D6">
        <w:t xml:space="preserve"> AF/AS and </w:t>
      </w:r>
      <w:proofErr w:type="spellStart"/>
      <w:r w:rsidRPr="002160D6">
        <w:t>AIoTF</w:t>
      </w:r>
      <w:proofErr w:type="spellEnd"/>
      <w:r w:rsidRPr="002160D6">
        <w:t xml:space="preserve"> and the BS </w:t>
      </w:r>
      <w:proofErr w:type="spellStart"/>
      <w:r w:rsidRPr="002160D6">
        <w:t>AIoT</w:t>
      </w:r>
      <w:proofErr w:type="spellEnd"/>
      <w:r w:rsidRPr="002160D6">
        <w:t xml:space="preserve">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 xml:space="preserve">The UDM/UDR stores </w:t>
      </w:r>
      <w:proofErr w:type="spellStart"/>
      <w:r>
        <w:t>AIoT</w:t>
      </w:r>
      <w:proofErr w:type="spellEnd"/>
      <w:r>
        <w:t xml:space="preserve"> device subscription data and (</w:t>
      </w:r>
      <w:proofErr w:type="spellStart"/>
      <w:r>
        <w:t>AIoT</w:t>
      </w:r>
      <w:proofErr w:type="spellEnd"/>
      <w:r>
        <w:t xml:space="preserve">) application subscription data. The application subscription data contains the configuration information for the </w:t>
      </w:r>
      <w:proofErr w:type="spellStart"/>
      <w:r>
        <w:t>AIoT</w:t>
      </w:r>
      <w:proofErr w:type="spellEnd"/>
      <w:r>
        <w:t xml:space="preserve"> application (or also called </w:t>
      </w:r>
      <w:proofErr w:type="spellStart"/>
      <w:r>
        <w:t>AIoT</w:t>
      </w:r>
      <w:proofErr w:type="spellEnd"/>
      <w:r>
        <w:t xml:space="preserve"> service). The </w:t>
      </w:r>
      <w:proofErr w:type="spellStart"/>
      <w:r>
        <w:t>AIoT</w:t>
      </w:r>
      <w:proofErr w:type="spellEnd"/>
      <w:r>
        <w:t xml:space="preserve"> device subscription data can include individual device ID and corresponding credentials.</w:t>
      </w:r>
    </w:p>
    <w:p w14:paraId="6673BC36" w14:textId="77777777" w:rsidR="00B36905" w:rsidRDefault="00B36905" w:rsidP="00B36905">
      <w:pPr>
        <w:pStyle w:val="B1"/>
      </w:pPr>
      <w:r>
        <w:tab/>
        <w:t xml:space="preserve">The whole step 2, including steps 2a, 2b, 2c, and 2d, describes a request to create (or update) an </w:t>
      </w:r>
      <w:proofErr w:type="spellStart"/>
      <w:r>
        <w:t>AIoT</w:t>
      </w:r>
      <w:proofErr w:type="spellEnd"/>
      <w:r>
        <w:t xml:space="preserve"> session between the </w:t>
      </w:r>
      <w:proofErr w:type="spellStart"/>
      <w:r>
        <w:t>AIoT</w:t>
      </w:r>
      <w:proofErr w:type="spellEnd"/>
      <w:r>
        <w:t xml:space="preserve"> AF/AS and the </w:t>
      </w:r>
      <w:proofErr w:type="spellStart"/>
      <w:r>
        <w:t>AIoTF</w:t>
      </w:r>
      <w:proofErr w:type="spellEnd"/>
      <w:r>
        <w:t xml:space="preserve"> for a particular target area.</w:t>
      </w:r>
    </w:p>
    <w:p w14:paraId="01083EBC" w14:textId="77777777" w:rsidR="00B36905" w:rsidRDefault="00B36905" w:rsidP="00B36905">
      <w:pPr>
        <w:pStyle w:val="B1"/>
      </w:pPr>
      <w:r>
        <w:t>2a.</w:t>
      </w:r>
      <w:r>
        <w:tab/>
        <w:t xml:space="preserve">The NEF expose a new service to AFs offering the </w:t>
      </w:r>
      <w:proofErr w:type="spellStart"/>
      <w:r>
        <w:t>AIoT</w:t>
      </w:r>
      <w:proofErr w:type="spellEnd"/>
      <w:r>
        <w:t xml:space="preserve"> session establishment. Such service can be called </w:t>
      </w:r>
      <w:proofErr w:type="spellStart"/>
      <w:r>
        <w:t>Nnef_IoTsession</w:t>
      </w:r>
      <w:proofErr w:type="spellEnd"/>
      <w:r>
        <w:t xml:space="preserve"> and can have the service operations Create, Update and Delete. The </w:t>
      </w:r>
      <w:proofErr w:type="spellStart"/>
      <w:r>
        <w:t>AIoT</w:t>
      </w:r>
      <w:proofErr w:type="spellEnd"/>
      <w:r>
        <w:t xml:space="preserve"> AF/AS uses this service and send a request including parameters like: external </w:t>
      </w:r>
      <w:proofErr w:type="spellStart"/>
      <w:r>
        <w:t>AIoT</w:t>
      </w:r>
      <w:proofErr w:type="spellEnd"/>
      <w:r>
        <w:t xml:space="preserve"> service/application ID, service type, target transmission area, application/service description parameters (e.g. service monitoring time, periodicity for monitoring, reporting, transmission time to device, UP/CP reporting, </w:t>
      </w:r>
      <w:proofErr w:type="spellStart"/>
      <w:r>
        <w:t>AIoT</w:t>
      </w:r>
      <w:proofErr w:type="spellEnd"/>
      <w:r>
        <w:t xml:space="preserve"> AS destination address, etc.).</w:t>
      </w:r>
    </w:p>
    <w:p w14:paraId="345B60FA" w14:textId="77777777" w:rsidR="00B36905" w:rsidRDefault="00B36905" w:rsidP="00B36905">
      <w:pPr>
        <w:pStyle w:val="B1"/>
      </w:pPr>
      <w:r>
        <w:tab/>
        <w:t xml:space="preserve">The target transmission area is the area to which the to which </w:t>
      </w:r>
      <w:proofErr w:type="spellStart"/>
      <w:r>
        <w:t>AIoT</w:t>
      </w:r>
      <w:proofErr w:type="spellEnd"/>
      <w:r>
        <w:t xml:space="preserve"> data/signalling is to be transmitted. The target transmission area is mapped to one or more service areas of the </w:t>
      </w:r>
      <w:proofErr w:type="spellStart"/>
      <w:r>
        <w:t>AIoTFs</w:t>
      </w:r>
      <w:proofErr w:type="spellEnd"/>
      <w:r>
        <w:t>.</w:t>
      </w:r>
    </w:p>
    <w:p w14:paraId="30A436E1" w14:textId="77777777" w:rsidR="00B36905" w:rsidRDefault="00B36905" w:rsidP="00B36905">
      <w:pPr>
        <w:pStyle w:val="B1"/>
      </w:pPr>
      <w:r>
        <w:t>2b.</w:t>
      </w:r>
      <w:r>
        <w:tab/>
        <w:t xml:space="preserve">The NEF authenticates and authorizes the service request from the </w:t>
      </w:r>
      <w:proofErr w:type="spellStart"/>
      <w:r>
        <w:t>AIoT</w:t>
      </w:r>
      <w:proofErr w:type="spellEnd"/>
      <w:r>
        <w:t xml:space="preserve"> AF/AS.</w:t>
      </w:r>
    </w:p>
    <w:p w14:paraId="26DA35D6" w14:textId="77777777" w:rsidR="00B36905" w:rsidRDefault="00B36905" w:rsidP="00B36905">
      <w:pPr>
        <w:pStyle w:val="B1"/>
      </w:pPr>
      <w:r>
        <w:t>2c.</w:t>
      </w:r>
      <w:r>
        <w:tab/>
        <w:t xml:space="preserve">The NEF selects serving </w:t>
      </w:r>
      <w:proofErr w:type="spellStart"/>
      <w:r>
        <w:t>AIoTFs</w:t>
      </w:r>
      <w:proofErr w:type="spellEnd"/>
      <w:r>
        <w:t xml:space="preserve"> depending on 1) how the target transmission area (received in step 5a) maps to the </w:t>
      </w:r>
      <w:proofErr w:type="spellStart"/>
      <w:r>
        <w:t>AIoTF's</w:t>
      </w:r>
      <w:proofErr w:type="spellEnd"/>
      <w:r>
        <w:t xml:space="preserve"> </w:t>
      </w:r>
      <w:proofErr w:type="spellStart"/>
      <w:r>
        <w:t>AIoT</w:t>
      </w:r>
      <w:proofErr w:type="spellEnd"/>
      <w:r>
        <w:t xml:space="preserve"> service areas and 2) what is the requested service type (e.g. inventory service or read/write service (also referred as command service)).</w:t>
      </w:r>
    </w:p>
    <w:p w14:paraId="1C5017A4" w14:textId="77777777" w:rsidR="00B36905" w:rsidRDefault="00B36905" w:rsidP="00B36905">
      <w:pPr>
        <w:pStyle w:val="B1"/>
      </w:pPr>
      <w:r>
        <w:t>2d.</w:t>
      </w:r>
      <w:r>
        <w:tab/>
        <w:t xml:space="preserve">The NEF forwards the request message for </w:t>
      </w:r>
      <w:proofErr w:type="spellStart"/>
      <w:r>
        <w:t>AIoT</w:t>
      </w:r>
      <w:proofErr w:type="spellEnd"/>
      <w:r>
        <w:t xml:space="preserve"> session establishment to the selected </w:t>
      </w:r>
      <w:proofErr w:type="spellStart"/>
      <w:r>
        <w:t>AIoTF</w:t>
      </w:r>
      <w:proofErr w:type="spellEnd"/>
      <w:r>
        <w:t xml:space="preserve">. The </w:t>
      </w:r>
      <w:proofErr w:type="spellStart"/>
      <w:r>
        <w:t>AIoTF</w:t>
      </w:r>
      <w:proofErr w:type="spellEnd"/>
      <w:r>
        <w:t xml:space="preserve"> can expose a service like </w:t>
      </w:r>
      <w:proofErr w:type="spellStart"/>
      <w:r>
        <w:t>Naiotgw_Session_Create</w:t>
      </w:r>
      <w:proofErr w:type="spellEnd"/>
      <w:r>
        <w:t xml:space="preserve">. The NEF uses the </w:t>
      </w:r>
      <w:proofErr w:type="spellStart"/>
      <w:r>
        <w:t>AIoT</w:t>
      </w:r>
      <w:proofErr w:type="spellEnd"/>
      <w:r>
        <w:t xml:space="preserve"> service/application ID corresponding to the external identifier from step 2a.</w:t>
      </w:r>
    </w:p>
    <w:p w14:paraId="47A7B5F2" w14:textId="77777777" w:rsidR="00B36905" w:rsidRDefault="00B36905" w:rsidP="00B36905">
      <w:pPr>
        <w:pStyle w:val="B1"/>
      </w:pPr>
      <w:r>
        <w:t>3.</w:t>
      </w:r>
      <w:r>
        <w:tab/>
        <w:t xml:space="preserve">The </w:t>
      </w:r>
      <w:proofErr w:type="spellStart"/>
      <w:r>
        <w:t>AIoTF</w:t>
      </w:r>
      <w:proofErr w:type="spellEnd"/>
      <w:r>
        <w:t xml:space="preserve"> can retrieve from the UDM/UDR application subscription data by using the internal </w:t>
      </w:r>
      <w:proofErr w:type="spellStart"/>
      <w:r>
        <w:t>AIoT</w:t>
      </w:r>
      <w:proofErr w:type="spellEnd"/>
      <w:r>
        <w:t xml:space="preserve"> service/application ID as input parameter. The application subscription data can include credentials for network layer security to security protect (e.g. encryption and/or integrity protection) of the </w:t>
      </w:r>
      <w:proofErr w:type="spellStart"/>
      <w:r>
        <w:t>AIoT</w:t>
      </w:r>
      <w:proofErr w:type="spellEnd"/>
      <w:r>
        <w:t xml:space="preserve"> data/signalling transmitted to the </w:t>
      </w:r>
      <w:proofErr w:type="spellStart"/>
      <w:r>
        <w:t>AIoT</w:t>
      </w:r>
      <w:proofErr w:type="spellEnd"/>
      <w:r>
        <w:t xml:space="preserve"> device(s) belonging to the </w:t>
      </w:r>
      <w:proofErr w:type="spellStart"/>
      <w:r>
        <w:t>AIoT</w:t>
      </w:r>
      <w:proofErr w:type="spellEnd"/>
      <w:r>
        <w:t xml:space="preserve"> service ID.</w:t>
      </w:r>
    </w:p>
    <w:p w14:paraId="07FBF26D" w14:textId="77777777" w:rsidR="00B36905" w:rsidRDefault="00B36905" w:rsidP="00B36905">
      <w:pPr>
        <w:pStyle w:val="B1"/>
      </w:pPr>
      <w:r>
        <w:t>4.</w:t>
      </w:r>
      <w:r>
        <w:tab/>
        <w:t xml:space="preserve">The </w:t>
      </w:r>
      <w:proofErr w:type="spellStart"/>
      <w:r>
        <w:t>AIoTF</w:t>
      </w:r>
      <w:proofErr w:type="spellEnd"/>
      <w:r>
        <w:t xml:space="preserve"> creates a context for the </w:t>
      </w:r>
      <w:proofErr w:type="spellStart"/>
      <w:r>
        <w:t>AIoT</w:t>
      </w:r>
      <w:proofErr w:type="spellEnd"/>
      <w:r>
        <w:t xml:space="preserve"> service/application ID. The context may include the session service area, application/service description parameters, </w:t>
      </w:r>
      <w:proofErr w:type="spellStart"/>
      <w:r>
        <w:t>AIoT</w:t>
      </w:r>
      <w:proofErr w:type="spellEnd"/>
      <w:r>
        <w:t xml:space="preserve"> AS reporting address.</w:t>
      </w:r>
    </w:p>
    <w:p w14:paraId="678FF1CC" w14:textId="77777777" w:rsidR="00B36905" w:rsidRDefault="00B36905" w:rsidP="00B36905">
      <w:pPr>
        <w:pStyle w:val="B1"/>
      </w:pPr>
      <w:r>
        <w:tab/>
        <w:t xml:space="preserve">The session service area is the </w:t>
      </w:r>
      <w:proofErr w:type="spellStart"/>
      <w:r>
        <w:t>interclause</w:t>
      </w:r>
      <w:proofErr w:type="spellEnd"/>
      <w:r>
        <w:t xml:space="preserve"> of the target transmission area and the </w:t>
      </w:r>
      <w:proofErr w:type="spellStart"/>
      <w:r>
        <w:t>AIoTF</w:t>
      </w:r>
      <w:proofErr w:type="spellEnd"/>
      <w:r>
        <w:t xml:space="preserve">-specific </w:t>
      </w:r>
      <w:proofErr w:type="spellStart"/>
      <w:r>
        <w:t>AIoT</w:t>
      </w:r>
      <w:proofErr w:type="spellEnd"/>
      <w:r>
        <w:t xml:space="preserve"> service area. If the target transmission area is smaller than the </w:t>
      </w:r>
      <w:proofErr w:type="spellStart"/>
      <w:r>
        <w:t>AIoT</w:t>
      </w:r>
      <w:proofErr w:type="spellEnd"/>
      <w:r>
        <w:t xml:space="preserve"> service area, the </w:t>
      </w:r>
      <w:proofErr w:type="spellStart"/>
      <w:r>
        <w:t>AIoTF</w:t>
      </w:r>
      <w:proofErr w:type="spellEnd"/>
      <w:r>
        <w:t xml:space="preserve"> uses the target transmission area as session service area. The </w:t>
      </w:r>
      <w:proofErr w:type="spellStart"/>
      <w:r>
        <w:t>AIoTF</w:t>
      </w:r>
      <w:proofErr w:type="spellEnd"/>
      <w:r>
        <w:t xml:space="preserve"> find the appropriate BS </w:t>
      </w:r>
      <w:proofErr w:type="spellStart"/>
      <w:r>
        <w:t>AIoT</w:t>
      </w:r>
      <w:proofErr w:type="spellEnd"/>
      <w:r>
        <w:t xml:space="preserve"> Reader(s) to which </w:t>
      </w:r>
      <w:proofErr w:type="spellStart"/>
      <w:r>
        <w:t>AIoT</w:t>
      </w:r>
      <w:proofErr w:type="spellEnd"/>
      <w:r>
        <w:t xml:space="preserve"> data/signalling is transmitted and which are part of the session service area. If the target transmission area is larger than the </w:t>
      </w:r>
      <w:proofErr w:type="spellStart"/>
      <w:r>
        <w:t>AIoT</w:t>
      </w:r>
      <w:proofErr w:type="spellEnd"/>
      <w:r>
        <w:t xml:space="preserve"> service area, then the </w:t>
      </w:r>
      <w:proofErr w:type="spellStart"/>
      <w:r>
        <w:t>AIoTF</w:t>
      </w:r>
      <w:proofErr w:type="spellEnd"/>
      <w:r>
        <w:t xml:space="preserve"> selects its whole </w:t>
      </w:r>
      <w:proofErr w:type="spellStart"/>
      <w:r>
        <w:t>AIoT</w:t>
      </w:r>
      <w:proofErr w:type="spellEnd"/>
      <w:r>
        <w:t xml:space="preserve"> service area as session service area.</w:t>
      </w:r>
    </w:p>
    <w:p w14:paraId="183C13C7" w14:textId="77777777" w:rsidR="00B36905" w:rsidRDefault="00B36905" w:rsidP="00B36905">
      <w:pPr>
        <w:pStyle w:val="B1"/>
      </w:pPr>
      <w:r>
        <w:t>5.</w:t>
      </w:r>
      <w:r>
        <w:tab/>
        <w:t xml:space="preserve">The </w:t>
      </w:r>
      <w:proofErr w:type="spellStart"/>
      <w:r>
        <w:t>AIoTF</w:t>
      </w:r>
      <w:proofErr w:type="spellEnd"/>
      <w:r>
        <w:t xml:space="preserve"> sends a response to the </w:t>
      </w:r>
      <w:proofErr w:type="spellStart"/>
      <w:r>
        <w:t>AIoT</w:t>
      </w:r>
      <w:proofErr w:type="spellEnd"/>
      <w:r>
        <w:t xml:space="preserve"> AF/AS to acknowledge the </w:t>
      </w:r>
      <w:proofErr w:type="spellStart"/>
      <w:r>
        <w:t>AIoT</w:t>
      </w:r>
      <w:proofErr w:type="spellEnd"/>
      <w:r>
        <w:t xml:space="preserve"> session create/update request from step 2a. The response message can include the </w:t>
      </w:r>
      <w:proofErr w:type="spellStart"/>
      <w:r>
        <w:t>AIoT</w:t>
      </w:r>
      <w:proofErr w:type="spellEnd"/>
      <w:r>
        <w:t xml:space="preserve"> service/application ID, Session ID#1, session service area, etc.</w:t>
      </w:r>
    </w:p>
    <w:p w14:paraId="53CF65A6" w14:textId="77777777" w:rsidR="00B36905" w:rsidRDefault="00B36905" w:rsidP="00B36905">
      <w:pPr>
        <w:pStyle w:val="EditorsNote"/>
      </w:pPr>
      <w:r>
        <w:t>Editor's note:</w:t>
      </w:r>
      <w:r>
        <w:tab/>
        <w:t xml:space="preserve">It is FFS upon which events the </w:t>
      </w:r>
      <w:proofErr w:type="spellStart"/>
      <w:r>
        <w:t>AIoT</w:t>
      </w:r>
      <w:proofErr w:type="spellEnd"/>
      <w:r>
        <w:t xml:space="preserve"> session between the </w:t>
      </w:r>
      <w:proofErr w:type="spellStart"/>
      <w:r>
        <w:t>AIoT</w:t>
      </w:r>
      <w:proofErr w:type="spellEnd"/>
      <w:r>
        <w:t xml:space="preserve"> AF/AS and the </w:t>
      </w:r>
      <w:proofErr w:type="spellStart"/>
      <w:r>
        <w:t>AIoTF</w:t>
      </w:r>
      <w:proofErr w:type="spellEnd"/>
      <w:r>
        <w:t xml:space="preserve"> can be modified or deleted.</w:t>
      </w:r>
    </w:p>
    <w:p w14:paraId="567B7F86" w14:textId="77777777" w:rsidR="00B36905" w:rsidRDefault="00B36905" w:rsidP="00B36905">
      <w:pPr>
        <w:pStyle w:val="B1"/>
      </w:pPr>
      <w:r>
        <w:tab/>
        <w:t xml:space="preserve">The following steps 6a, 6b, 6c, 7 and 8 build a procedure for </w:t>
      </w:r>
      <w:proofErr w:type="spellStart"/>
      <w:r>
        <w:t>AIoT</w:t>
      </w:r>
      <w:proofErr w:type="spellEnd"/>
      <w:r>
        <w:t xml:space="preserve"> signalling transmission for the </w:t>
      </w:r>
      <w:proofErr w:type="spellStart"/>
      <w:r>
        <w:t>AIoT</w:t>
      </w:r>
      <w:proofErr w:type="spellEnd"/>
      <w:r>
        <w:t xml:space="preserve"> session. The </w:t>
      </w:r>
      <w:proofErr w:type="spellStart"/>
      <w:r>
        <w:t>AioT</w:t>
      </w:r>
      <w:proofErr w:type="spellEnd"/>
      <w:r>
        <w:t xml:space="preserve"> signalling to the </w:t>
      </w:r>
      <w:proofErr w:type="spellStart"/>
      <w:r>
        <w:t>AioT</w:t>
      </w:r>
      <w:proofErr w:type="spellEnd"/>
      <w:r>
        <w:t xml:space="preserve"> devices is created by the </w:t>
      </w:r>
      <w:proofErr w:type="spellStart"/>
      <w:r>
        <w:t>AioTF</w:t>
      </w:r>
      <w:proofErr w:type="spellEnd"/>
      <w:r>
        <w:t xml:space="preserve"> and the replies from the </w:t>
      </w:r>
      <w:proofErr w:type="spellStart"/>
      <w:r>
        <w:t>AioT</w:t>
      </w:r>
      <w:proofErr w:type="spellEnd"/>
      <w:r>
        <w:t xml:space="preserve"> devices are processed in the </w:t>
      </w:r>
      <w:proofErr w:type="spellStart"/>
      <w:r>
        <w:t>AIoTF</w:t>
      </w:r>
      <w:proofErr w:type="spellEnd"/>
      <w:r>
        <w:t xml:space="preserve">. The </w:t>
      </w:r>
      <w:proofErr w:type="spellStart"/>
      <w:r>
        <w:t>AIoTF</w:t>
      </w:r>
      <w:proofErr w:type="spellEnd"/>
      <w:r>
        <w:t xml:space="preserve"> sends one or more reports to the </w:t>
      </w:r>
      <w:proofErr w:type="spellStart"/>
      <w:r>
        <w:t>AIoT</w:t>
      </w:r>
      <w:proofErr w:type="spellEnd"/>
      <w:r>
        <w:t xml:space="preserve"> AF/AS for the </w:t>
      </w:r>
      <w:proofErr w:type="spellStart"/>
      <w:r>
        <w:t>AIoT</w:t>
      </w:r>
      <w:proofErr w:type="spellEnd"/>
      <w:r>
        <w:t xml:space="preserve"> session.</w:t>
      </w:r>
    </w:p>
    <w:p w14:paraId="5AD818EF" w14:textId="77777777" w:rsidR="00B36905" w:rsidRDefault="00B36905" w:rsidP="00B36905">
      <w:pPr>
        <w:pStyle w:val="B1"/>
      </w:pPr>
      <w:r>
        <w:t>6a.</w:t>
      </w:r>
      <w:r>
        <w:tab/>
        <w:t xml:space="preserve">In one option, the </w:t>
      </w:r>
      <w:proofErr w:type="spellStart"/>
      <w:r>
        <w:t>AIoTF</w:t>
      </w:r>
      <w:proofErr w:type="spellEnd"/>
      <w:r>
        <w:t xml:space="preserve"> can create an </w:t>
      </w:r>
      <w:proofErr w:type="spellStart"/>
      <w:r>
        <w:t>AIoT</w:t>
      </w:r>
      <w:proofErr w:type="spellEnd"/>
      <w:r>
        <w:t xml:space="preserve"> signalling/data to be transmitted to the </w:t>
      </w:r>
      <w:proofErr w:type="spellStart"/>
      <w:r>
        <w:t>AIoT</w:t>
      </w:r>
      <w:proofErr w:type="spellEnd"/>
      <w:r>
        <w:t xml:space="preserve"> devices. In another option, the </w:t>
      </w:r>
      <w:proofErr w:type="spellStart"/>
      <w:r>
        <w:t>AIoTF</w:t>
      </w:r>
      <w:proofErr w:type="spellEnd"/>
      <w:r>
        <w:t xml:space="preserve"> can receive DL </w:t>
      </w:r>
      <w:proofErr w:type="spellStart"/>
      <w:r>
        <w:t>AIoT</w:t>
      </w:r>
      <w:proofErr w:type="spellEnd"/>
      <w:r>
        <w:t xml:space="preserve"> data to be transmitted from the </w:t>
      </w:r>
      <w:proofErr w:type="spellStart"/>
      <w:r>
        <w:t>AIoT</w:t>
      </w:r>
      <w:proofErr w:type="spellEnd"/>
      <w:r>
        <w:t xml:space="preserve">-AS. The </w:t>
      </w:r>
      <w:proofErr w:type="spellStart"/>
      <w:r>
        <w:t>AIoTF</w:t>
      </w:r>
      <w:proofErr w:type="spellEnd"/>
      <w:r>
        <w:t xml:space="preserve"> uses a N2' procedure to carry the </w:t>
      </w:r>
      <w:proofErr w:type="spellStart"/>
      <w:r>
        <w:t>AIoT</w:t>
      </w:r>
      <w:proofErr w:type="spellEnd"/>
      <w:r>
        <w:t xml:space="preserve"> signalling/data to the BS </w:t>
      </w:r>
      <w:proofErr w:type="spellStart"/>
      <w:r>
        <w:t>AIoT</w:t>
      </w:r>
      <w:proofErr w:type="spellEnd"/>
      <w:r>
        <w:t xml:space="preserve"> Reader. The Downlink </w:t>
      </w:r>
      <w:proofErr w:type="spellStart"/>
      <w:r>
        <w:t>AIoT</w:t>
      </w:r>
      <w:proofErr w:type="spellEnd"/>
      <w:r>
        <w:t xml:space="preserve"> signalling transport message may include the target </w:t>
      </w:r>
      <w:proofErr w:type="spellStart"/>
      <w:r>
        <w:t>AIoT</w:t>
      </w:r>
      <w:proofErr w:type="spellEnd"/>
      <w:r>
        <w:t xml:space="preserve"> device ID, </w:t>
      </w:r>
      <w:proofErr w:type="spellStart"/>
      <w:r>
        <w:t>AIoT</w:t>
      </w:r>
      <w:proofErr w:type="spellEnd"/>
      <w:r>
        <w:t xml:space="preserve"> signalling, radio target area. The </w:t>
      </w:r>
      <w:proofErr w:type="spellStart"/>
      <w:r>
        <w:t>AIoT</w:t>
      </w:r>
      <w:proofErr w:type="spellEnd"/>
      <w:r>
        <w:t xml:space="preserve"> signalling may include an indication for inventory service to check the </w:t>
      </w:r>
      <w:proofErr w:type="spellStart"/>
      <w:r>
        <w:t>AIoT</w:t>
      </w:r>
      <w:proofErr w:type="spellEnd"/>
      <w:r>
        <w:t xml:space="preserve"> device ID and possibly type of good to which the </w:t>
      </w:r>
      <w:proofErr w:type="spellStart"/>
      <w:r>
        <w:t>AIoT</w:t>
      </w:r>
      <w:proofErr w:type="spellEnd"/>
      <w:r>
        <w:t xml:space="preserve"> device is attached.</w:t>
      </w:r>
    </w:p>
    <w:p w14:paraId="2F418030" w14:textId="77777777" w:rsidR="00B36905" w:rsidRDefault="00B36905" w:rsidP="00B36905">
      <w:pPr>
        <w:pStyle w:val="NO"/>
      </w:pPr>
      <w:r>
        <w:t>NOTE 2:</w:t>
      </w:r>
      <w:r>
        <w:tab/>
        <w:t xml:space="preserve">In one example, the identification of the type of good or product can be bound to the </w:t>
      </w:r>
      <w:proofErr w:type="spellStart"/>
      <w:r>
        <w:t>AIoT</w:t>
      </w:r>
      <w:proofErr w:type="spellEnd"/>
      <w:r>
        <w:t xml:space="preserve"> device identity as described in Annex A "Overview of the Electronic Product Code". In another example, a separate good or product identity ID, to which the </w:t>
      </w:r>
      <w:proofErr w:type="spellStart"/>
      <w:r>
        <w:t>AIoT</w:t>
      </w:r>
      <w:proofErr w:type="spellEnd"/>
      <w:r>
        <w:t xml:space="preserve"> device is attached, may be used, e.g. as described in GS1 organisation [11].</w:t>
      </w:r>
    </w:p>
    <w:p w14:paraId="7EDF7279" w14:textId="77777777" w:rsidR="00B36905" w:rsidRDefault="00B36905" w:rsidP="00B36905">
      <w:pPr>
        <w:pStyle w:val="NO"/>
      </w:pPr>
      <w:r>
        <w:t>NOTE 3:</w:t>
      </w:r>
      <w:r>
        <w:tab/>
        <w:t xml:space="preserve">The identification of the </w:t>
      </w:r>
      <w:proofErr w:type="spellStart"/>
      <w:r>
        <w:t>AIoT</w:t>
      </w:r>
      <w:proofErr w:type="spellEnd"/>
      <w:r>
        <w:t xml:space="preserve"> device and the applied security is not in the scope of this solution.</w:t>
      </w:r>
    </w:p>
    <w:p w14:paraId="5D377F45" w14:textId="77777777" w:rsidR="00B36905" w:rsidRDefault="00B36905" w:rsidP="00B36905">
      <w:pPr>
        <w:pStyle w:val="B1"/>
      </w:pPr>
      <w:r>
        <w:lastRenderedPageBreak/>
        <w:t>6b.</w:t>
      </w:r>
      <w:r>
        <w:tab/>
        <w:t xml:space="preserve">The BS </w:t>
      </w:r>
      <w:proofErr w:type="spellStart"/>
      <w:r>
        <w:t>AIoT</w:t>
      </w:r>
      <w:proofErr w:type="spellEnd"/>
      <w:r>
        <w:t xml:space="preserve"> Reader transmits the </w:t>
      </w:r>
      <w:proofErr w:type="spellStart"/>
      <w:r>
        <w:t>AIoT</w:t>
      </w:r>
      <w:proofErr w:type="spellEnd"/>
      <w:r>
        <w:t xml:space="preserve"> signalling to the </w:t>
      </w:r>
      <w:proofErr w:type="spellStart"/>
      <w:r>
        <w:t>AIoT</w:t>
      </w:r>
      <w:proofErr w:type="spellEnd"/>
      <w:r>
        <w:t xml:space="preserve"> device(s). The </w:t>
      </w:r>
      <w:proofErr w:type="spellStart"/>
      <w:r>
        <w:t>AIoT</w:t>
      </w:r>
      <w:proofErr w:type="spellEnd"/>
      <w:r>
        <w:t xml:space="preserve"> device can backscatter the device ID and type of good to which the </w:t>
      </w:r>
      <w:proofErr w:type="spellStart"/>
      <w:r>
        <w:t>AIoT</w:t>
      </w:r>
      <w:proofErr w:type="spellEnd"/>
      <w:r>
        <w:t xml:space="preserve"> device is attached.</w:t>
      </w:r>
    </w:p>
    <w:p w14:paraId="351A68E3" w14:textId="77777777" w:rsidR="00B36905" w:rsidRDefault="00B36905" w:rsidP="00B36905">
      <w:pPr>
        <w:pStyle w:val="B1"/>
      </w:pPr>
      <w:r>
        <w:tab/>
        <w:t xml:space="preserve">The </w:t>
      </w:r>
      <w:proofErr w:type="spellStart"/>
      <w:r>
        <w:t>AIoT</w:t>
      </w:r>
      <w:proofErr w:type="spellEnd"/>
      <w:r>
        <w:t xml:space="preserve"> device may verify the ID and security protection of the received DL </w:t>
      </w:r>
      <w:proofErr w:type="spellStart"/>
      <w:r>
        <w:t>AIoT</w:t>
      </w:r>
      <w:proofErr w:type="spellEnd"/>
      <w:r>
        <w:t xml:space="preserve"> signalling.</w:t>
      </w:r>
    </w:p>
    <w:p w14:paraId="513698BE" w14:textId="77777777" w:rsidR="00B36905" w:rsidRDefault="00B36905" w:rsidP="00B36905">
      <w:pPr>
        <w:pStyle w:val="B1"/>
      </w:pPr>
      <w:r>
        <w:t>6c.</w:t>
      </w:r>
      <w:r>
        <w:tab/>
        <w:t xml:space="preserve">The BS </w:t>
      </w:r>
      <w:proofErr w:type="spellStart"/>
      <w:r>
        <w:t>AIoT</w:t>
      </w:r>
      <w:proofErr w:type="spellEnd"/>
      <w:r>
        <w:t xml:space="preserve"> Reader receives the reply from the </w:t>
      </w:r>
      <w:proofErr w:type="spellStart"/>
      <w:r>
        <w:t>AIoT</w:t>
      </w:r>
      <w:proofErr w:type="spellEnd"/>
      <w:r>
        <w:t xml:space="preserve"> device (e.g. from the backscattered signals. The BS </w:t>
      </w:r>
      <w:proofErr w:type="spellStart"/>
      <w:r>
        <w:t>AIoT</w:t>
      </w:r>
      <w:proofErr w:type="spellEnd"/>
      <w:r>
        <w:t xml:space="preserve"> Reader creates a report transmits the report to the </w:t>
      </w:r>
      <w:proofErr w:type="spellStart"/>
      <w:r>
        <w:t>AIoTF</w:t>
      </w:r>
      <w:proofErr w:type="spellEnd"/>
      <w:r>
        <w:t>.</w:t>
      </w:r>
    </w:p>
    <w:p w14:paraId="368E876B" w14:textId="77777777" w:rsidR="00B36905" w:rsidRDefault="00B36905" w:rsidP="00B36905">
      <w:pPr>
        <w:pStyle w:val="B1"/>
      </w:pPr>
      <w:r>
        <w:t>7.</w:t>
      </w:r>
      <w:r>
        <w:tab/>
        <w:t xml:space="preserve">The </w:t>
      </w:r>
      <w:proofErr w:type="spellStart"/>
      <w:r>
        <w:t>AIoTF</w:t>
      </w:r>
      <w:proofErr w:type="spellEnd"/>
      <w:r>
        <w:t xml:space="preserve"> processes the message received from the BS </w:t>
      </w:r>
      <w:proofErr w:type="spellStart"/>
      <w:r>
        <w:t>AIoT</w:t>
      </w:r>
      <w:proofErr w:type="spellEnd"/>
      <w:r>
        <w:t xml:space="preserve"> Reader. The </w:t>
      </w:r>
      <w:proofErr w:type="spellStart"/>
      <w:r>
        <w:t>AIoTF</w:t>
      </w:r>
      <w:proofErr w:type="spellEnd"/>
      <w:r>
        <w:t xml:space="preserve"> may verify the device ID and/or other parts of the </w:t>
      </w:r>
      <w:proofErr w:type="spellStart"/>
      <w:r>
        <w:t>AIoT</w:t>
      </w:r>
      <w:proofErr w:type="spellEnd"/>
      <w:r>
        <w:t xml:space="preserve"> signalling using </w:t>
      </w:r>
      <w:proofErr w:type="spellStart"/>
      <w:r>
        <w:t>AIoT</w:t>
      </w:r>
      <w:proofErr w:type="spellEnd"/>
      <w:r>
        <w:t xml:space="preserve"> device credentials retrieved from the UDM/UDR (e.g. as part of the </w:t>
      </w:r>
      <w:proofErr w:type="spellStart"/>
      <w:r>
        <w:t>AIoT</w:t>
      </w:r>
      <w:proofErr w:type="spellEnd"/>
      <w:r>
        <w:t xml:space="preserve"> device subscription data).</w:t>
      </w:r>
    </w:p>
    <w:p w14:paraId="14EDD7E9" w14:textId="77777777" w:rsidR="00B36905" w:rsidRDefault="00B36905" w:rsidP="00B36905">
      <w:pPr>
        <w:pStyle w:val="B1"/>
      </w:pPr>
      <w:r>
        <w:t>8.</w:t>
      </w:r>
      <w:r>
        <w:tab/>
        <w:t xml:space="preserve">The </w:t>
      </w:r>
      <w:proofErr w:type="spellStart"/>
      <w:r>
        <w:t>AIoTF</w:t>
      </w:r>
      <w:proofErr w:type="spellEnd"/>
      <w:r>
        <w:t xml:space="preserve"> creates and transmits a notification message (which can be also a bulk message) to the </w:t>
      </w:r>
      <w:proofErr w:type="spellStart"/>
      <w:r>
        <w:t>AIoT</w:t>
      </w:r>
      <w:proofErr w:type="spellEnd"/>
      <w:r>
        <w:t xml:space="preserve"> AF/AS including the Session ID, </w:t>
      </w:r>
      <w:proofErr w:type="spellStart"/>
      <w:r>
        <w:t>AIoT</w:t>
      </w:r>
      <w:proofErr w:type="spellEnd"/>
      <w:r>
        <w:t xml:space="preserve"> service/application ID, </w:t>
      </w:r>
      <w:proofErr w:type="spellStart"/>
      <w:r>
        <w:t>AIoT</w:t>
      </w:r>
      <w:proofErr w:type="spellEnd"/>
      <w:r>
        <w:t xml:space="preserve"> signalling result like status of the device (e.g. type of good to which the device is attached, ID verification failed/succeeded), </w:t>
      </w:r>
      <w:proofErr w:type="spellStart"/>
      <w:r>
        <w:t>AIoT</w:t>
      </w:r>
      <w:proofErr w:type="spellEnd"/>
      <w:r>
        <w:t xml:space="preserve"> device location.</w:t>
      </w:r>
    </w:p>
    <w:p w14:paraId="0380B66D" w14:textId="77777777" w:rsidR="00B36905" w:rsidRPr="00680484" w:rsidRDefault="00B36905" w:rsidP="00B36905">
      <w:pPr>
        <w:pStyle w:val="Heading3"/>
      </w:pPr>
      <w:bookmarkStart w:id="1778" w:name="_Toc164844030"/>
      <w:bookmarkStart w:id="1779" w:name="_Toc164944665"/>
      <w:bookmarkStart w:id="1780" w:name="_Toc168318920"/>
      <w:bookmarkStart w:id="1781" w:name="_Toc168319436"/>
      <w:bookmarkStart w:id="1782" w:name="_Toc168319691"/>
      <w:bookmarkStart w:id="1783" w:name="_Toc168319946"/>
      <w:bookmarkStart w:id="1784" w:name="_Toc168320200"/>
      <w:bookmarkStart w:id="1785" w:name="_Toc168559856"/>
      <w:bookmarkStart w:id="1786" w:name="_Toc175890906"/>
      <w:bookmarkStart w:id="1787" w:name="_Toc180645854"/>
      <w:bookmarkStart w:id="1788" w:name="_Toc183616787"/>
      <w:r w:rsidRPr="00680484">
        <w:t>6.19.4</w:t>
      </w:r>
      <w:r w:rsidRPr="00680484">
        <w:tab/>
        <w:t>Impacts on existing services, entities and interfaces</w:t>
      </w:r>
      <w:bookmarkEnd w:id="1778"/>
      <w:bookmarkEnd w:id="1779"/>
      <w:bookmarkEnd w:id="1780"/>
      <w:bookmarkEnd w:id="1781"/>
      <w:bookmarkEnd w:id="1782"/>
      <w:bookmarkEnd w:id="1783"/>
      <w:bookmarkEnd w:id="1784"/>
      <w:bookmarkEnd w:id="1785"/>
      <w:bookmarkEnd w:id="1786"/>
      <w:bookmarkEnd w:id="1787"/>
      <w:bookmarkEnd w:id="1788"/>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r>
      <w:proofErr w:type="spellStart"/>
      <w:r>
        <w:t>AIoTF</w:t>
      </w:r>
      <w:proofErr w:type="spellEnd"/>
      <w:r>
        <w:t>: a new NF with the functionality described in clause 6.19.2.</w:t>
      </w:r>
    </w:p>
    <w:p w14:paraId="0A22C9FC" w14:textId="77777777" w:rsidR="00B36905" w:rsidRDefault="00B36905" w:rsidP="00B36905">
      <w:pPr>
        <w:pStyle w:val="B1"/>
      </w:pPr>
      <w:r>
        <w:t>-</w:t>
      </w:r>
      <w:r>
        <w:tab/>
        <w:t xml:space="preserve">BS </w:t>
      </w:r>
      <w:proofErr w:type="spellStart"/>
      <w:r>
        <w:t>AIoT</w:t>
      </w:r>
      <w:proofErr w:type="spellEnd"/>
      <w:r>
        <w:t xml:space="preserve"> Reader: 1) supporting </w:t>
      </w:r>
      <w:proofErr w:type="spellStart"/>
      <w:r>
        <w:t>AIoT</w:t>
      </w:r>
      <w:proofErr w:type="spellEnd"/>
      <w:r>
        <w:t xml:space="preserve"> capabilities to communication with the </w:t>
      </w:r>
      <w:proofErr w:type="spellStart"/>
      <w:r>
        <w:t>AIoT</w:t>
      </w:r>
      <w:proofErr w:type="spellEnd"/>
      <w:r>
        <w:t xml:space="preserve"> devices and 2) capabilities to select an </w:t>
      </w:r>
      <w:proofErr w:type="spellStart"/>
      <w:r>
        <w:t>AIoTF</w:t>
      </w:r>
      <w:proofErr w:type="spellEnd"/>
      <w:r>
        <w:t xml:space="preserve"> and to establish N2' association with the </w:t>
      </w:r>
      <w:proofErr w:type="spellStart"/>
      <w:r>
        <w:t>AIoTF</w:t>
      </w:r>
      <w:proofErr w:type="spellEnd"/>
      <w:r>
        <w:t>.</w:t>
      </w:r>
    </w:p>
    <w:p w14:paraId="73AB8097" w14:textId="77777777" w:rsidR="00B36905" w:rsidRDefault="00B36905" w:rsidP="00B36905">
      <w:pPr>
        <w:pStyle w:val="B1"/>
      </w:pPr>
      <w:r>
        <w:t>-</w:t>
      </w:r>
      <w:r>
        <w:tab/>
        <w:t xml:space="preserve">NEF: expose a new API for </w:t>
      </w:r>
      <w:proofErr w:type="spellStart"/>
      <w:r>
        <w:t>AIoT</w:t>
      </w:r>
      <w:proofErr w:type="spellEnd"/>
      <w:r>
        <w:t xml:space="preserve"> session creation.</w:t>
      </w:r>
    </w:p>
    <w:p w14:paraId="15711BF7" w14:textId="77777777" w:rsidR="00B36905" w:rsidRDefault="00B36905" w:rsidP="00B36905">
      <w:pPr>
        <w:pStyle w:val="B1"/>
      </w:pPr>
      <w:r>
        <w:t>-</w:t>
      </w:r>
      <w:r>
        <w:tab/>
        <w:t xml:space="preserve">UDM/UDR: store </w:t>
      </w:r>
      <w:proofErr w:type="spellStart"/>
      <w:r>
        <w:t>AIoT</w:t>
      </w:r>
      <w:proofErr w:type="spellEnd"/>
      <w:r>
        <w:t xml:space="preserve"> device subscription data and </w:t>
      </w:r>
      <w:proofErr w:type="spellStart"/>
      <w:r>
        <w:t>AIoT</w:t>
      </w:r>
      <w:proofErr w:type="spellEnd"/>
      <w:r>
        <w:t xml:space="preserve"> application subscription data.</w:t>
      </w:r>
    </w:p>
    <w:p w14:paraId="2F4A96FE" w14:textId="77777777" w:rsidR="00B36905" w:rsidRPr="007045CC" w:rsidRDefault="00B36905" w:rsidP="00B36905">
      <w:pPr>
        <w:pStyle w:val="Heading2"/>
      </w:pPr>
      <w:bookmarkStart w:id="1789" w:name="_Toc164844031"/>
      <w:bookmarkStart w:id="1790" w:name="_Toc164944666"/>
      <w:bookmarkStart w:id="1791" w:name="_Toc168318921"/>
      <w:bookmarkStart w:id="1792" w:name="_Toc168319437"/>
      <w:bookmarkStart w:id="1793" w:name="_Toc168319692"/>
      <w:bookmarkStart w:id="1794" w:name="_Toc168319947"/>
      <w:bookmarkStart w:id="1795" w:name="_Toc168320201"/>
      <w:bookmarkStart w:id="1796" w:name="_Toc168559857"/>
      <w:bookmarkStart w:id="1797" w:name="_Toc175890907"/>
      <w:bookmarkStart w:id="1798" w:name="_Toc180645855"/>
      <w:bookmarkStart w:id="1799" w:name="_Toc183616788"/>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 xml:space="preserve">E2E handling for interaction of </w:t>
      </w:r>
      <w:proofErr w:type="spellStart"/>
      <w:r w:rsidRPr="00E0723E">
        <w:t>AIoT</w:t>
      </w:r>
      <w:proofErr w:type="spellEnd"/>
      <w:r w:rsidRPr="00E0723E">
        <w:t xml:space="preserve"> Device related information</w:t>
      </w:r>
      <w:bookmarkEnd w:id="1789"/>
      <w:bookmarkEnd w:id="1790"/>
      <w:bookmarkEnd w:id="1791"/>
      <w:bookmarkEnd w:id="1792"/>
      <w:bookmarkEnd w:id="1793"/>
      <w:bookmarkEnd w:id="1794"/>
      <w:bookmarkEnd w:id="1795"/>
      <w:bookmarkEnd w:id="1796"/>
      <w:bookmarkEnd w:id="1797"/>
      <w:bookmarkEnd w:id="1798"/>
      <w:bookmarkEnd w:id="1799"/>
    </w:p>
    <w:p w14:paraId="5B8F53F5" w14:textId="77777777" w:rsidR="00B36905" w:rsidRDefault="00B36905" w:rsidP="00B36905">
      <w:pPr>
        <w:pStyle w:val="Heading3"/>
      </w:pPr>
      <w:bookmarkStart w:id="1800" w:name="_Toc164844032"/>
      <w:bookmarkStart w:id="1801" w:name="_Toc164944667"/>
      <w:bookmarkStart w:id="1802" w:name="_Toc168318922"/>
      <w:bookmarkStart w:id="1803" w:name="_Toc168319438"/>
      <w:bookmarkStart w:id="1804" w:name="_Toc168319693"/>
      <w:bookmarkStart w:id="1805" w:name="_Toc168319948"/>
      <w:bookmarkStart w:id="1806" w:name="_Toc168320202"/>
      <w:bookmarkStart w:id="1807" w:name="_Toc168559858"/>
      <w:bookmarkStart w:id="1808" w:name="_Toc175890908"/>
      <w:bookmarkStart w:id="1809" w:name="_Toc180645856"/>
      <w:bookmarkStart w:id="1810" w:name="_Toc183616789"/>
      <w:r w:rsidRPr="00822E86">
        <w:t>6.</w:t>
      </w:r>
      <w:r>
        <w:t>20</w:t>
      </w:r>
      <w:r w:rsidRPr="00822E86">
        <w:t>.</w:t>
      </w:r>
      <w:r>
        <w:t>1</w:t>
      </w:r>
      <w:r w:rsidRPr="00822E86">
        <w:rPr>
          <w:rFonts w:hint="eastAsia"/>
        </w:rPr>
        <w:tab/>
        <w:t>Description</w:t>
      </w:r>
      <w:bookmarkEnd w:id="1800"/>
      <w:bookmarkEnd w:id="1801"/>
      <w:bookmarkEnd w:id="1802"/>
      <w:bookmarkEnd w:id="1803"/>
      <w:bookmarkEnd w:id="1804"/>
      <w:bookmarkEnd w:id="1805"/>
      <w:bookmarkEnd w:id="1806"/>
      <w:bookmarkEnd w:id="1807"/>
      <w:bookmarkEnd w:id="1808"/>
      <w:bookmarkEnd w:id="1809"/>
      <w:bookmarkEnd w:id="1810"/>
    </w:p>
    <w:p w14:paraId="2494B4FF" w14:textId="77777777" w:rsidR="00B36905" w:rsidRDefault="00B36905" w:rsidP="00B36905">
      <w:pPr>
        <w:rPr>
          <w:rFonts w:eastAsia="DengXian"/>
        </w:rPr>
      </w:pPr>
      <w:r>
        <w:rPr>
          <w:rFonts w:eastAsia="DengXian"/>
        </w:rPr>
        <w:t>The solution is to address KI#1#2#3.</w:t>
      </w:r>
    </w:p>
    <w:p w14:paraId="77F0700D" w14:textId="77777777" w:rsidR="00B36905" w:rsidRDefault="00B36905" w:rsidP="00B36905">
      <w:pPr>
        <w:rPr>
          <w:rFonts w:eastAsia="DengXian"/>
        </w:rPr>
      </w:pPr>
      <w:r>
        <w:rPr>
          <w:rFonts w:eastAsia="DengXian"/>
        </w:rPr>
        <w:t xml:space="preserve">The interaction for </w:t>
      </w:r>
      <w:proofErr w:type="spellStart"/>
      <w:r>
        <w:rPr>
          <w:rFonts w:eastAsia="DengXian"/>
        </w:rPr>
        <w:t>AIoT</w:t>
      </w:r>
      <w:proofErr w:type="spellEnd"/>
      <w:r>
        <w:rPr>
          <w:rFonts w:eastAsia="DengXian"/>
        </w:rPr>
        <w:t xml:space="preserve"> Device related information may happen between </w:t>
      </w:r>
      <w:proofErr w:type="spellStart"/>
      <w:r>
        <w:rPr>
          <w:rFonts w:eastAsia="DengXian"/>
        </w:rPr>
        <w:t>AIoT</w:t>
      </w:r>
      <w:proofErr w:type="spellEnd"/>
      <w:r>
        <w:rPr>
          <w:rFonts w:eastAsia="DengXian"/>
        </w:rPr>
        <w:t xml:space="preserve"> device and </w:t>
      </w:r>
      <w:proofErr w:type="spellStart"/>
      <w:r>
        <w:rPr>
          <w:rFonts w:eastAsia="DengXian"/>
        </w:rPr>
        <w:t>AIoT</w:t>
      </w:r>
      <w:proofErr w:type="spellEnd"/>
      <w:r>
        <w:rPr>
          <w:rFonts w:eastAsia="DengXian"/>
        </w:rPr>
        <w:t xml:space="preserve"> function or AF. Those </w:t>
      </w:r>
      <w:proofErr w:type="spellStart"/>
      <w:r>
        <w:rPr>
          <w:rFonts w:eastAsia="DengXian"/>
        </w:rPr>
        <w:t>AIoT</w:t>
      </w:r>
      <w:proofErr w:type="spellEnd"/>
      <w:r>
        <w:rPr>
          <w:rFonts w:eastAsia="DengXian"/>
        </w:rPr>
        <w:t xml:space="preserve"> Device related information includes:</w:t>
      </w:r>
    </w:p>
    <w:p w14:paraId="5E07A59F" w14:textId="77777777" w:rsidR="00B36905" w:rsidRDefault="00B36905" w:rsidP="00B36905">
      <w:pPr>
        <w:pStyle w:val="B2"/>
        <w:rPr>
          <w:rFonts w:eastAsia="DengXian"/>
        </w:rPr>
      </w:pPr>
      <w:r>
        <w:rPr>
          <w:rFonts w:eastAsia="DengXian"/>
        </w:rPr>
        <w:t>-</w:t>
      </w:r>
      <w:r>
        <w:rPr>
          <w:rFonts w:eastAsia="DengXian"/>
        </w:rPr>
        <w:tab/>
        <w:t xml:space="preserve">Device UL info which is from </w:t>
      </w:r>
      <w:proofErr w:type="spellStart"/>
      <w:r>
        <w:rPr>
          <w:rFonts w:eastAsia="DengXian"/>
        </w:rPr>
        <w:t>AIoT</w:t>
      </w:r>
      <w:proofErr w:type="spellEnd"/>
      <w:r>
        <w:rPr>
          <w:rFonts w:eastAsia="DengXian"/>
        </w:rPr>
        <w:t xml:space="preserve"> device and will be sent to </w:t>
      </w:r>
      <w:proofErr w:type="spellStart"/>
      <w:r>
        <w:rPr>
          <w:rFonts w:eastAsia="DengXian"/>
        </w:rPr>
        <w:t>AIoT</w:t>
      </w:r>
      <w:proofErr w:type="spellEnd"/>
      <w:r>
        <w:rPr>
          <w:rFonts w:eastAsia="DengXian"/>
        </w:rPr>
        <w:t xml:space="preserve"> function or AF.</w:t>
      </w:r>
    </w:p>
    <w:p w14:paraId="6669AB30" w14:textId="77777777" w:rsidR="00B36905" w:rsidRDefault="00B36905" w:rsidP="00B36905">
      <w:pPr>
        <w:pStyle w:val="B2"/>
        <w:rPr>
          <w:rFonts w:eastAsia="DengXian"/>
        </w:rPr>
      </w:pPr>
      <w:r>
        <w:rPr>
          <w:rFonts w:eastAsia="DengXian"/>
        </w:rPr>
        <w:t>-</w:t>
      </w:r>
      <w:r>
        <w:rPr>
          <w:rFonts w:eastAsia="DengXian"/>
        </w:rPr>
        <w:tab/>
        <w:t xml:space="preserve">Device DL info which is from </w:t>
      </w:r>
      <w:proofErr w:type="spellStart"/>
      <w:r>
        <w:rPr>
          <w:rFonts w:eastAsia="DengXian"/>
        </w:rPr>
        <w:t>AIoT</w:t>
      </w:r>
      <w:proofErr w:type="spellEnd"/>
      <w:r>
        <w:rPr>
          <w:rFonts w:eastAsia="DengXian"/>
        </w:rPr>
        <w:t xml:space="preserve"> function or AF and will be sent to the </w:t>
      </w:r>
      <w:proofErr w:type="spellStart"/>
      <w:r>
        <w:rPr>
          <w:rFonts w:eastAsia="DengXian"/>
        </w:rPr>
        <w:t>AIoT</w:t>
      </w:r>
      <w:proofErr w:type="spellEnd"/>
      <w:r>
        <w:rPr>
          <w:rFonts w:eastAsia="DengXian"/>
        </w:rPr>
        <w:t xml:space="preserve"> device.</w:t>
      </w:r>
    </w:p>
    <w:p w14:paraId="7ED935E3" w14:textId="77777777" w:rsidR="00B36905" w:rsidRDefault="00B36905" w:rsidP="00B36905">
      <w:pPr>
        <w:rPr>
          <w:rFonts w:eastAsia="DengXian"/>
        </w:rPr>
      </w:pPr>
      <w:r>
        <w:rPr>
          <w:rFonts w:eastAsia="DengXian"/>
        </w:rPr>
        <w:t>Generally, both Device UL info and Device DL info are transparent to the reader.</w:t>
      </w:r>
    </w:p>
    <w:p w14:paraId="6DF5436B" w14:textId="77777777" w:rsidR="00B36905" w:rsidRDefault="00B36905" w:rsidP="00B36905">
      <w:pPr>
        <w:pStyle w:val="TH"/>
        <w:rPr>
          <w:rFonts w:eastAsia="DengXian"/>
        </w:rPr>
      </w:pPr>
    </w:p>
    <w:tbl>
      <w:tblPr>
        <w:tblStyle w:val="TableGri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DengXian"/>
              </w:rPr>
            </w:pPr>
            <w:r>
              <w:rPr>
                <w:rFonts w:eastAsia="DengXian"/>
              </w:rPr>
              <w:t>The legacy procedure for UE information interaction is as the following.</w:t>
            </w:r>
          </w:p>
          <w:p w14:paraId="252EF65D" w14:textId="77777777" w:rsidR="00B36905" w:rsidRDefault="00B36905" w:rsidP="002C5995">
            <w:pPr>
              <w:pStyle w:val="B2"/>
              <w:rPr>
                <w:rFonts w:eastAsia="DengXian"/>
              </w:rPr>
            </w:pPr>
            <w:r>
              <w:rPr>
                <w:rFonts w:eastAsia="DengXian"/>
              </w:rPr>
              <w:t>-</w:t>
            </w:r>
            <w:r>
              <w:rPr>
                <w:rFonts w:eastAsia="DengXian"/>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DengXian"/>
              </w:rPr>
            </w:pPr>
            <w:r>
              <w:rPr>
                <w:rFonts w:eastAsia="DengXian"/>
              </w:rPr>
              <w:t>-</w:t>
            </w:r>
            <w:r>
              <w:rPr>
                <w:rFonts w:eastAsia="DengXian"/>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DengXian"/>
              </w:rPr>
            </w:pPr>
            <w:r w:rsidRPr="00680484">
              <w:rPr>
                <w:rFonts w:eastAsia="DengXian"/>
              </w:rPr>
              <w:t>The UE association between RAN and AMF as described as the following:</w:t>
            </w:r>
          </w:p>
          <w:p w14:paraId="0D1DABCB" w14:textId="77777777" w:rsidR="00B36905" w:rsidRPr="00AF3FAB" w:rsidRDefault="00B36905" w:rsidP="002C5995">
            <w:pPr>
              <w:pStyle w:val="TAL"/>
              <w:rPr>
                <w:rFonts w:eastAsia="DengXian"/>
                <w:b/>
                <w:bCs/>
              </w:rPr>
            </w:pPr>
            <w:r w:rsidRPr="00AF3FAB">
              <w:rPr>
                <w:rFonts w:eastAsia="DengXian"/>
                <w:b/>
                <w:bCs/>
              </w:rPr>
              <w:t>9.3.3.1</w:t>
            </w:r>
            <w:r w:rsidRPr="00AF3FAB">
              <w:rPr>
                <w:rFonts w:eastAsia="DengXian"/>
                <w:b/>
                <w:bCs/>
              </w:rPr>
              <w:tab/>
              <w:t>AMF UE NGAP ID</w:t>
            </w:r>
          </w:p>
          <w:p w14:paraId="4654402B" w14:textId="77777777" w:rsidR="00B36905" w:rsidRDefault="00B36905" w:rsidP="002C5995">
            <w:pPr>
              <w:pStyle w:val="FP"/>
              <w:rPr>
                <w:rFonts w:eastAsia="DengXian"/>
              </w:rPr>
            </w:pPr>
          </w:p>
          <w:p w14:paraId="292E9F05" w14:textId="25B30D57" w:rsidR="00B36905" w:rsidRPr="00680484" w:rsidRDefault="00B36905" w:rsidP="002C5995">
            <w:pPr>
              <w:rPr>
                <w:rFonts w:eastAsia="DengXian"/>
              </w:rPr>
            </w:pPr>
            <w:r w:rsidRPr="00680484">
              <w:rPr>
                <w:rFonts w:eastAsia="DengXian"/>
              </w:rPr>
              <w:t xml:space="preserve">This IE uniquely identifies the UE association over the NG interface, as described in </w:t>
            </w:r>
            <w:r w:rsidR="004B3399" w:rsidRPr="00680484">
              <w:rPr>
                <w:rFonts w:eastAsia="DengXian"/>
              </w:rPr>
              <w:t>TS</w:t>
            </w:r>
            <w:r w:rsidR="004B3399">
              <w:rPr>
                <w:rFonts w:eastAsia="DengXian"/>
              </w:rPr>
              <w:t> </w:t>
            </w:r>
            <w:r w:rsidR="004B3399" w:rsidRPr="00680484">
              <w:rPr>
                <w:rFonts w:eastAsia="DengXian"/>
              </w:rPr>
              <w:t>38.401</w:t>
            </w:r>
            <w:r w:rsidR="004B3399">
              <w:rPr>
                <w:rFonts w:eastAsia="DengXian"/>
              </w:rPr>
              <w:t> </w:t>
            </w:r>
            <w:r w:rsidR="004B3399" w:rsidRPr="00680484">
              <w:rPr>
                <w:rFonts w:eastAsia="DengXian"/>
              </w:rPr>
              <w:t>[</w:t>
            </w:r>
            <w:r w:rsidRPr="00680484">
              <w:rPr>
                <w:rFonts w:eastAsia="DengXian"/>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DengXian"/>
              </w:rPr>
            </w:pPr>
          </w:p>
        </w:tc>
        <w:tc>
          <w:tcPr>
            <w:tcW w:w="2268" w:type="dxa"/>
            <w:tcBorders>
              <w:top w:val="single" w:sz="4" w:space="0" w:color="auto"/>
            </w:tcBorders>
          </w:tcPr>
          <w:p w14:paraId="5819E9FA"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DengXian"/>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DengXian"/>
              </w:rPr>
            </w:pPr>
          </w:p>
        </w:tc>
        <w:tc>
          <w:tcPr>
            <w:tcW w:w="2268" w:type="dxa"/>
            <w:tcBorders>
              <w:bottom w:val="single" w:sz="4" w:space="0" w:color="auto"/>
            </w:tcBorders>
          </w:tcPr>
          <w:p w14:paraId="60599025" w14:textId="77777777" w:rsidR="00B36905" w:rsidRPr="00DB66C0" w:rsidRDefault="00B36905" w:rsidP="002C5995">
            <w:pPr>
              <w:pStyle w:val="TAL"/>
              <w:rPr>
                <w:rFonts w:eastAsia="DengXian"/>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DengXian"/>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DengXian"/>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DengXian"/>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DengXian"/>
              </w:rPr>
            </w:pPr>
          </w:p>
          <w:p w14:paraId="131FB768" w14:textId="77777777" w:rsidR="00B36905" w:rsidRPr="00AF3FAB" w:rsidRDefault="00B36905" w:rsidP="002C5995">
            <w:pPr>
              <w:pStyle w:val="TAL"/>
              <w:rPr>
                <w:rFonts w:eastAsia="DengXian"/>
                <w:b/>
                <w:bCs/>
              </w:rPr>
            </w:pPr>
            <w:r w:rsidRPr="00AF3FAB">
              <w:rPr>
                <w:rFonts w:eastAsia="DengXian"/>
                <w:b/>
                <w:bCs/>
              </w:rPr>
              <w:lastRenderedPageBreak/>
              <w:t>9.3.3.2</w:t>
            </w:r>
            <w:r w:rsidRPr="00AF3FAB">
              <w:rPr>
                <w:rFonts w:eastAsia="DengXian"/>
                <w:b/>
                <w:bCs/>
              </w:rPr>
              <w:tab/>
              <w:t>RAN UE NGAP ID</w:t>
            </w:r>
          </w:p>
          <w:p w14:paraId="42CBBA4B" w14:textId="77777777" w:rsidR="00B36905" w:rsidRDefault="00B36905" w:rsidP="002C5995">
            <w:pPr>
              <w:pStyle w:val="FP"/>
              <w:rPr>
                <w:rFonts w:eastAsia="DengXian"/>
              </w:rPr>
            </w:pPr>
          </w:p>
          <w:p w14:paraId="1CB69ADA" w14:textId="77777777" w:rsidR="00B36905" w:rsidRPr="00680484" w:rsidRDefault="00B36905" w:rsidP="002C5995">
            <w:pPr>
              <w:rPr>
                <w:rFonts w:eastAsia="DengXian"/>
              </w:rPr>
            </w:pPr>
            <w:r>
              <w:rPr>
                <w:rFonts w:eastAsia="DengXian"/>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DengXian"/>
              </w:rPr>
            </w:pPr>
          </w:p>
        </w:tc>
        <w:tc>
          <w:tcPr>
            <w:tcW w:w="2268" w:type="dxa"/>
            <w:tcBorders>
              <w:top w:val="single" w:sz="4" w:space="0" w:color="auto"/>
            </w:tcBorders>
          </w:tcPr>
          <w:p w14:paraId="0C563282"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DengXian"/>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DengXian"/>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DengXian"/>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DengXian"/>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DengXian"/>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DengXian"/>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DengXian"/>
              </w:rPr>
            </w:pPr>
            <w:r>
              <w:rPr>
                <w:rFonts w:eastAsia="DengXian"/>
              </w:rPr>
              <w:t> </w:t>
            </w:r>
          </w:p>
        </w:tc>
      </w:tr>
    </w:tbl>
    <w:p w14:paraId="4AFC498C" w14:textId="77777777" w:rsidR="00B36905" w:rsidRDefault="00B36905" w:rsidP="00B36905">
      <w:pPr>
        <w:rPr>
          <w:rFonts w:eastAsia="DengXian"/>
        </w:rPr>
      </w:pPr>
    </w:p>
    <w:p w14:paraId="4B9E586D" w14:textId="77777777" w:rsidR="00B36905" w:rsidRPr="009D52DB" w:rsidRDefault="00B36905" w:rsidP="00B36905">
      <w:pPr>
        <w:rPr>
          <w:rFonts w:eastAsia="DengXian"/>
          <w:lang w:eastAsia="zh-CN"/>
        </w:rPr>
      </w:pPr>
      <w:r>
        <w:rPr>
          <w:rFonts w:eastAsia="DengXian"/>
          <w:lang w:eastAsia="zh-CN"/>
        </w:rPr>
        <w:t xml:space="preserve">W.R.T the Ambient IoT, there is also per </w:t>
      </w:r>
      <w:proofErr w:type="spellStart"/>
      <w:r>
        <w:rPr>
          <w:rFonts w:eastAsia="DengXian"/>
          <w:lang w:eastAsia="zh-CN"/>
        </w:rPr>
        <w:t>AIoT</w:t>
      </w:r>
      <w:proofErr w:type="spellEnd"/>
      <w:r>
        <w:rPr>
          <w:rFonts w:eastAsia="DengXian"/>
          <w:lang w:eastAsia="zh-CN"/>
        </w:rPr>
        <w:t xml:space="preserve"> device interaction although there is no RRC states for </w:t>
      </w:r>
      <w:proofErr w:type="spellStart"/>
      <w:r>
        <w:rPr>
          <w:rFonts w:eastAsia="DengXian"/>
          <w:lang w:eastAsia="zh-CN"/>
        </w:rPr>
        <w:t>AIoT</w:t>
      </w:r>
      <w:proofErr w:type="spellEnd"/>
      <w:r>
        <w:rPr>
          <w:rFonts w:eastAsia="DengXian"/>
          <w:lang w:eastAsia="zh-CN"/>
        </w:rPr>
        <w:t xml:space="preserve"> device, but the interaction for the </w:t>
      </w:r>
      <w:proofErr w:type="spellStart"/>
      <w:r>
        <w:rPr>
          <w:rFonts w:eastAsia="DengXian"/>
          <w:lang w:eastAsia="zh-CN"/>
        </w:rPr>
        <w:t>AIoT</w:t>
      </w:r>
      <w:proofErr w:type="spellEnd"/>
      <w:r>
        <w:rPr>
          <w:rFonts w:eastAsia="DengXian"/>
          <w:lang w:eastAsia="zh-CN"/>
        </w:rPr>
        <w:t xml:space="preserve"> device related information may happen in several rounds between </w:t>
      </w:r>
      <w:proofErr w:type="spellStart"/>
      <w:r>
        <w:rPr>
          <w:rFonts w:eastAsia="DengXian"/>
          <w:lang w:eastAsia="zh-CN"/>
        </w:rPr>
        <w:t>AIoT</w:t>
      </w:r>
      <w:proofErr w:type="spellEnd"/>
      <w:r>
        <w:rPr>
          <w:rFonts w:eastAsia="DengXian"/>
          <w:lang w:eastAsia="zh-CN"/>
        </w:rPr>
        <w:t xml:space="preserve"> device and </w:t>
      </w:r>
      <w:proofErr w:type="spellStart"/>
      <w:r>
        <w:rPr>
          <w:rFonts w:eastAsia="DengXian"/>
          <w:lang w:eastAsia="zh-CN"/>
        </w:rPr>
        <w:t>AIoT</w:t>
      </w:r>
      <w:proofErr w:type="spellEnd"/>
      <w:r>
        <w:rPr>
          <w:rFonts w:eastAsia="DengXian"/>
          <w:lang w:eastAsia="zh-CN"/>
        </w:rPr>
        <w:t xml:space="preserve"> Function or AF. E.g. authentication firstly and further read and/or write. Operation. But those detail can be transparent to the reader. So there also is requirement for per </w:t>
      </w:r>
      <w:proofErr w:type="spellStart"/>
      <w:r>
        <w:rPr>
          <w:rFonts w:eastAsia="DengXian"/>
          <w:lang w:eastAsia="zh-CN"/>
        </w:rPr>
        <w:t>AIoT</w:t>
      </w:r>
      <w:proofErr w:type="spellEnd"/>
      <w:r>
        <w:rPr>
          <w:rFonts w:eastAsia="DengXian"/>
          <w:lang w:eastAsia="zh-CN"/>
        </w:rPr>
        <w:t xml:space="preserve"> device association between the reader and the </w:t>
      </w:r>
      <w:proofErr w:type="spellStart"/>
      <w:r>
        <w:rPr>
          <w:rFonts w:eastAsia="DengXian"/>
          <w:lang w:eastAsia="zh-CN"/>
        </w:rPr>
        <w:t>AIoT</w:t>
      </w:r>
      <w:proofErr w:type="spellEnd"/>
      <w:r>
        <w:rPr>
          <w:rFonts w:eastAsia="DengXian"/>
          <w:lang w:eastAsia="zh-CN"/>
        </w:rPr>
        <w:t xml:space="preserve"> function to associate and ensure the interaction for </w:t>
      </w:r>
      <w:proofErr w:type="spellStart"/>
      <w:r>
        <w:rPr>
          <w:rFonts w:eastAsia="DengXian"/>
          <w:lang w:eastAsia="zh-CN"/>
        </w:rPr>
        <w:t>AIoT</w:t>
      </w:r>
      <w:proofErr w:type="spellEnd"/>
      <w:r>
        <w:rPr>
          <w:rFonts w:eastAsia="DengXian"/>
          <w:lang w:eastAsia="zh-CN"/>
        </w:rPr>
        <w:t xml:space="preserve"> Device related information.</w:t>
      </w:r>
    </w:p>
    <w:p w14:paraId="14B31BE7" w14:textId="77777777" w:rsidR="00B36905" w:rsidRDefault="00B36905" w:rsidP="00B36905">
      <w:pPr>
        <w:pStyle w:val="TH"/>
      </w:pPr>
      <w:r>
        <w:object w:dxaOrig="8340" w:dyaOrig="5710" w14:anchorId="6E2F6726">
          <v:shape id="_x0000_i1083" type="#_x0000_t75" style="width:369.75pt;height:252.75pt" o:ole="">
            <v:imagedata r:id="rId126" o:title=""/>
          </v:shape>
          <o:OLEObject Type="Embed" ProgID="Visio.Drawing.15" ShapeID="_x0000_i1083" DrawAspect="Content" ObjectID="_1794390861" r:id="rId127"/>
        </w:object>
      </w:r>
    </w:p>
    <w:p w14:paraId="36421947" w14:textId="77777777" w:rsidR="00B36905" w:rsidRPr="00DB66C0" w:rsidRDefault="00B36905" w:rsidP="00B36905">
      <w:pPr>
        <w:pStyle w:val="TF"/>
        <w:rPr>
          <w:rFonts w:eastAsia="DengXian"/>
        </w:rPr>
      </w:pPr>
      <w:r w:rsidRPr="00DB66C0">
        <w:t xml:space="preserve">Figure 6.20.1-1: </w:t>
      </w:r>
      <w:r w:rsidRPr="00DB66C0">
        <w:rPr>
          <w:rFonts w:eastAsia="DengXian"/>
        </w:rPr>
        <w:t xml:space="preserve">interaction for </w:t>
      </w:r>
      <w:proofErr w:type="spellStart"/>
      <w:r w:rsidRPr="00DB66C0">
        <w:rPr>
          <w:rFonts w:eastAsia="DengXian"/>
        </w:rPr>
        <w:t>AIoT</w:t>
      </w:r>
      <w:proofErr w:type="spellEnd"/>
      <w:r w:rsidRPr="00DB66C0">
        <w:rPr>
          <w:rFonts w:eastAsia="DengXian"/>
        </w:rPr>
        <w:t xml:space="preserve"> Device related information</w:t>
      </w:r>
    </w:p>
    <w:p w14:paraId="20D080A7" w14:textId="77777777" w:rsidR="00B36905" w:rsidRDefault="00B36905" w:rsidP="00B36905">
      <w:pPr>
        <w:pStyle w:val="NO"/>
        <w:rPr>
          <w:rFonts w:eastAsia="DengXian"/>
          <w:lang w:eastAsia="zh-CN"/>
        </w:rPr>
      </w:pPr>
      <w:r>
        <w:rPr>
          <w:rFonts w:eastAsia="DengXian"/>
          <w:lang w:eastAsia="zh-CN"/>
        </w:rPr>
        <w:t>NOTE:</w:t>
      </w:r>
      <w:r w:rsidRPr="002160D6">
        <w:rPr>
          <w:lang w:eastAsia="en-US"/>
        </w:rPr>
        <w:tab/>
      </w:r>
      <w:r>
        <w:rPr>
          <w:rFonts w:eastAsia="DengXian"/>
          <w:lang w:eastAsia="zh-CN"/>
        </w:rPr>
        <w:t xml:space="preserve">The AS layer ID for </w:t>
      </w:r>
      <w:proofErr w:type="spellStart"/>
      <w:r>
        <w:rPr>
          <w:rFonts w:eastAsia="DengXian"/>
          <w:lang w:eastAsia="zh-CN"/>
        </w:rPr>
        <w:t>AIoT</w:t>
      </w:r>
      <w:proofErr w:type="spellEnd"/>
      <w:r>
        <w:rPr>
          <w:rFonts w:eastAsia="DengXian"/>
          <w:lang w:eastAsia="zh-CN"/>
        </w:rPr>
        <w:t xml:space="preserve">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DengXian"/>
          <w:lang w:eastAsia="zh-CN"/>
        </w:rPr>
      </w:pPr>
      <w:r>
        <w:rPr>
          <w:rFonts w:eastAsia="DengXian"/>
          <w:lang w:eastAsia="zh-CN"/>
        </w:rPr>
        <w:t xml:space="preserve">However, there might be thousands of </w:t>
      </w:r>
      <w:proofErr w:type="spellStart"/>
      <w:r>
        <w:rPr>
          <w:rFonts w:eastAsia="DengXian"/>
          <w:lang w:eastAsia="zh-CN"/>
        </w:rPr>
        <w:t>AIoT</w:t>
      </w:r>
      <w:proofErr w:type="spellEnd"/>
      <w:r>
        <w:rPr>
          <w:rFonts w:eastAsia="DengXian"/>
          <w:lang w:eastAsia="zh-CN"/>
        </w:rPr>
        <w:t xml:space="preserve"> devices that match the </w:t>
      </w:r>
      <w:proofErr w:type="spellStart"/>
      <w:r>
        <w:rPr>
          <w:rFonts w:eastAsia="DengXian"/>
          <w:lang w:eastAsia="zh-CN"/>
        </w:rPr>
        <w:t>AIoT</w:t>
      </w:r>
      <w:proofErr w:type="spellEnd"/>
      <w:r>
        <w:rPr>
          <w:rFonts w:eastAsia="DengXian"/>
          <w:lang w:eastAsia="zh-CN"/>
        </w:rPr>
        <w:t xml:space="preserve"> operation and it is not expected to setup thousands of per </w:t>
      </w:r>
      <w:proofErr w:type="spellStart"/>
      <w:r>
        <w:rPr>
          <w:rFonts w:eastAsia="DengXian"/>
          <w:lang w:eastAsia="zh-CN"/>
        </w:rPr>
        <w:t>AIoT</w:t>
      </w:r>
      <w:proofErr w:type="spellEnd"/>
      <w:r>
        <w:rPr>
          <w:rFonts w:eastAsia="DengXian"/>
          <w:lang w:eastAsia="zh-CN"/>
        </w:rPr>
        <w:t xml:space="preserve"> device association between the reader and </w:t>
      </w:r>
      <w:proofErr w:type="spellStart"/>
      <w:r>
        <w:rPr>
          <w:rFonts w:eastAsia="DengXian"/>
          <w:lang w:eastAsia="zh-CN"/>
        </w:rPr>
        <w:t>AIoT</w:t>
      </w:r>
      <w:proofErr w:type="spellEnd"/>
      <w:r>
        <w:rPr>
          <w:rFonts w:eastAsia="DengXian"/>
          <w:lang w:eastAsia="zh-CN"/>
        </w:rPr>
        <w:t xml:space="preserve"> function. And it delays much to setup the per </w:t>
      </w:r>
      <w:proofErr w:type="spellStart"/>
      <w:r>
        <w:rPr>
          <w:rFonts w:eastAsia="DengXian"/>
          <w:lang w:eastAsia="zh-CN"/>
        </w:rPr>
        <w:t>AIoT</w:t>
      </w:r>
      <w:proofErr w:type="spellEnd"/>
      <w:r>
        <w:rPr>
          <w:rFonts w:eastAsia="DengXian"/>
          <w:lang w:eastAsia="zh-CN"/>
        </w:rPr>
        <w:t xml:space="preserve"> device association after the reader receives the initial response from the </w:t>
      </w:r>
      <w:proofErr w:type="spellStart"/>
      <w:r>
        <w:rPr>
          <w:rFonts w:eastAsia="DengXian"/>
          <w:lang w:eastAsia="zh-CN"/>
        </w:rPr>
        <w:t>AIoT</w:t>
      </w:r>
      <w:proofErr w:type="spellEnd"/>
      <w:r>
        <w:rPr>
          <w:rFonts w:eastAsia="DengXian"/>
          <w:lang w:eastAsia="zh-CN"/>
        </w:rPr>
        <w:t xml:space="preserve"> device, since the association setup delay is probably longer than the delay to finish the interaction with an </w:t>
      </w:r>
      <w:proofErr w:type="spellStart"/>
      <w:r>
        <w:rPr>
          <w:rFonts w:eastAsia="DengXian"/>
          <w:lang w:eastAsia="zh-CN"/>
        </w:rPr>
        <w:t>AIoT</w:t>
      </w:r>
      <w:proofErr w:type="spellEnd"/>
      <w:r>
        <w:rPr>
          <w:rFonts w:eastAsia="DengXian"/>
          <w:lang w:eastAsia="zh-CN"/>
        </w:rPr>
        <w:t xml:space="preserve"> device.</w:t>
      </w:r>
    </w:p>
    <w:p w14:paraId="44B4024F" w14:textId="77777777" w:rsidR="00B36905" w:rsidRDefault="00B36905" w:rsidP="00B36905">
      <w:pPr>
        <w:rPr>
          <w:rFonts w:eastAsia="DengXian"/>
          <w:lang w:eastAsia="zh-CN"/>
        </w:rPr>
      </w:pPr>
      <w:r>
        <w:rPr>
          <w:rFonts w:eastAsia="DengXian"/>
          <w:lang w:eastAsia="zh-CN"/>
        </w:rPr>
        <w:t xml:space="preserve">Hence, it is proposed the following for the per </w:t>
      </w:r>
      <w:proofErr w:type="spellStart"/>
      <w:r>
        <w:rPr>
          <w:rFonts w:eastAsia="DengXian"/>
          <w:lang w:eastAsia="zh-CN"/>
        </w:rPr>
        <w:t>AIoT</w:t>
      </w:r>
      <w:proofErr w:type="spellEnd"/>
      <w:r>
        <w:rPr>
          <w:rFonts w:eastAsia="DengXian"/>
          <w:lang w:eastAsia="zh-CN"/>
        </w:rPr>
        <w:t xml:space="preserve"> device association between the reader and </w:t>
      </w:r>
      <w:proofErr w:type="spellStart"/>
      <w:r>
        <w:rPr>
          <w:rFonts w:eastAsia="DengXian"/>
          <w:lang w:eastAsia="zh-CN"/>
        </w:rPr>
        <w:t>AIoT</w:t>
      </w:r>
      <w:proofErr w:type="spellEnd"/>
      <w:r>
        <w:rPr>
          <w:rFonts w:eastAsia="DengXian"/>
          <w:lang w:eastAsia="zh-CN"/>
        </w:rPr>
        <w:t xml:space="preserve"> function:</w:t>
      </w:r>
    </w:p>
    <w:p w14:paraId="48C9782D" w14:textId="77777777" w:rsidR="00B36905" w:rsidRDefault="00B36905" w:rsidP="00B36905">
      <w:pPr>
        <w:pStyle w:val="B1"/>
        <w:rPr>
          <w:rFonts w:eastAsia="DengXian"/>
        </w:rPr>
      </w:pPr>
      <w:r>
        <w:rPr>
          <w:rFonts w:eastAsia="DengXian"/>
        </w:rPr>
        <w:t>-</w:t>
      </w:r>
      <w:r>
        <w:rPr>
          <w:rFonts w:eastAsia="DengXian"/>
        </w:rPr>
        <w:tab/>
        <w:t xml:space="preserve">The </w:t>
      </w:r>
      <w:proofErr w:type="spellStart"/>
      <w:r>
        <w:rPr>
          <w:rFonts w:eastAsia="DengXian"/>
        </w:rPr>
        <w:t>AIoT</w:t>
      </w:r>
      <w:proofErr w:type="spellEnd"/>
      <w:r>
        <w:rPr>
          <w:rFonts w:eastAsia="DengXian"/>
        </w:rPr>
        <w:t xml:space="preserve"> function trigger to setup a list of per </w:t>
      </w:r>
      <w:proofErr w:type="spellStart"/>
      <w:r>
        <w:rPr>
          <w:rFonts w:eastAsia="DengXian"/>
        </w:rPr>
        <w:t>AIoT</w:t>
      </w:r>
      <w:proofErr w:type="spellEnd"/>
      <w:r>
        <w:rPr>
          <w:rFonts w:eastAsia="DengXian"/>
        </w:rPr>
        <w:t xml:space="preserve"> device association between the reader and </w:t>
      </w:r>
      <w:proofErr w:type="spellStart"/>
      <w:r>
        <w:rPr>
          <w:rFonts w:eastAsia="DengXian"/>
        </w:rPr>
        <w:t>AIoT</w:t>
      </w:r>
      <w:proofErr w:type="spellEnd"/>
      <w:r>
        <w:rPr>
          <w:rFonts w:eastAsia="DengXian"/>
        </w:rPr>
        <w:t xml:space="preserve"> function in advance.</w:t>
      </w:r>
    </w:p>
    <w:p w14:paraId="74142A44" w14:textId="77777777" w:rsidR="00B36905" w:rsidRDefault="00B36905" w:rsidP="00B36905">
      <w:pPr>
        <w:pStyle w:val="B1"/>
        <w:rPr>
          <w:rFonts w:eastAsia="DengXian"/>
        </w:rPr>
      </w:pPr>
      <w:r>
        <w:rPr>
          <w:rFonts w:eastAsia="DengXian"/>
        </w:rPr>
        <w:t>-</w:t>
      </w:r>
      <w:r>
        <w:rPr>
          <w:rFonts w:eastAsia="DengXian"/>
        </w:rPr>
        <w:tab/>
        <w:t xml:space="preserve">For each new discovered </w:t>
      </w:r>
      <w:proofErr w:type="spellStart"/>
      <w:r>
        <w:rPr>
          <w:rFonts w:eastAsia="DengXian"/>
        </w:rPr>
        <w:t>AIoT</w:t>
      </w:r>
      <w:proofErr w:type="spellEnd"/>
      <w:r>
        <w:rPr>
          <w:rFonts w:eastAsia="DengXian"/>
        </w:rPr>
        <w:t xml:space="preserve"> device (e.g. receiving the initial response from the </w:t>
      </w:r>
      <w:proofErr w:type="spellStart"/>
      <w:r>
        <w:rPr>
          <w:rFonts w:eastAsia="DengXian"/>
        </w:rPr>
        <w:t>AIoT</w:t>
      </w:r>
      <w:proofErr w:type="spellEnd"/>
      <w:r>
        <w:rPr>
          <w:rFonts w:eastAsia="DengXian"/>
        </w:rPr>
        <w:t xml:space="preserve"> device), the reader binds the </w:t>
      </w:r>
      <w:proofErr w:type="spellStart"/>
      <w:r>
        <w:rPr>
          <w:rFonts w:eastAsia="DengXian"/>
        </w:rPr>
        <w:t>AIoT</w:t>
      </w:r>
      <w:proofErr w:type="spellEnd"/>
      <w:r>
        <w:rPr>
          <w:rFonts w:eastAsia="DengXian"/>
        </w:rPr>
        <w:t xml:space="preserve"> device to a pre-setup per </w:t>
      </w:r>
      <w:proofErr w:type="spellStart"/>
      <w:r>
        <w:rPr>
          <w:rFonts w:eastAsia="DengXian"/>
        </w:rPr>
        <w:t>AIoT</w:t>
      </w:r>
      <w:proofErr w:type="spellEnd"/>
      <w:r>
        <w:rPr>
          <w:rFonts w:eastAsia="DengXian"/>
        </w:rPr>
        <w:t xml:space="preserve"> device association. The binding exists during the interaction with </w:t>
      </w:r>
      <w:proofErr w:type="spellStart"/>
      <w:r>
        <w:rPr>
          <w:rFonts w:eastAsia="DengXian"/>
        </w:rPr>
        <w:t>AIoT</w:t>
      </w:r>
      <w:proofErr w:type="spellEnd"/>
      <w:r>
        <w:rPr>
          <w:rFonts w:eastAsia="DengXian"/>
        </w:rPr>
        <w:t xml:space="preserve"> devices but doesn't change the states of </w:t>
      </w:r>
      <w:proofErr w:type="spellStart"/>
      <w:r>
        <w:rPr>
          <w:rFonts w:eastAsia="DengXian"/>
        </w:rPr>
        <w:t>AIoT</w:t>
      </w:r>
      <w:proofErr w:type="spellEnd"/>
      <w:r>
        <w:rPr>
          <w:rFonts w:eastAsia="DengXian"/>
        </w:rPr>
        <w:t xml:space="preserve"> device, i.e. it is still no RRC state.</w:t>
      </w:r>
    </w:p>
    <w:p w14:paraId="44A65D53" w14:textId="77777777" w:rsidR="00B36905" w:rsidRDefault="00B36905" w:rsidP="00B36905">
      <w:pPr>
        <w:pStyle w:val="B1"/>
        <w:rPr>
          <w:rFonts w:eastAsia="DengXian"/>
        </w:rPr>
      </w:pPr>
      <w:r>
        <w:rPr>
          <w:rFonts w:eastAsia="DengXian"/>
        </w:rPr>
        <w:t>-</w:t>
      </w:r>
      <w:r>
        <w:rPr>
          <w:rFonts w:eastAsia="DengXian"/>
        </w:rPr>
        <w:tab/>
        <w:t xml:space="preserve">After the interaction with the </w:t>
      </w:r>
      <w:proofErr w:type="spellStart"/>
      <w:r>
        <w:rPr>
          <w:rFonts w:eastAsia="DengXian"/>
        </w:rPr>
        <w:t>AIoT</w:t>
      </w:r>
      <w:proofErr w:type="spellEnd"/>
      <w:r>
        <w:rPr>
          <w:rFonts w:eastAsia="DengXian"/>
        </w:rPr>
        <w:t xml:space="preserve"> device finished, the binding is released and the per </w:t>
      </w:r>
      <w:proofErr w:type="spellStart"/>
      <w:r>
        <w:rPr>
          <w:rFonts w:eastAsia="DengXian"/>
        </w:rPr>
        <w:t>AIoT</w:t>
      </w:r>
      <w:proofErr w:type="spellEnd"/>
      <w:r>
        <w:rPr>
          <w:rFonts w:eastAsia="DengXian"/>
        </w:rPr>
        <w:t xml:space="preserve"> device association become available again and can be reused to bind another new discovered </w:t>
      </w:r>
      <w:proofErr w:type="spellStart"/>
      <w:r>
        <w:rPr>
          <w:rFonts w:eastAsia="DengXian"/>
        </w:rPr>
        <w:t>AIoT</w:t>
      </w:r>
      <w:proofErr w:type="spellEnd"/>
      <w:r>
        <w:rPr>
          <w:rFonts w:eastAsia="DengXian"/>
        </w:rPr>
        <w:t xml:space="preserve"> device.</w:t>
      </w:r>
    </w:p>
    <w:p w14:paraId="3D572546" w14:textId="77777777" w:rsidR="00B36905" w:rsidRDefault="00B36905" w:rsidP="00B36905">
      <w:pPr>
        <w:pStyle w:val="B1"/>
        <w:rPr>
          <w:rFonts w:eastAsia="DengXian"/>
        </w:rPr>
      </w:pPr>
      <w:r>
        <w:rPr>
          <w:rFonts w:eastAsia="DengXian"/>
        </w:rPr>
        <w:t>-</w:t>
      </w:r>
      <w:r>
        <w:rPr>
          <w:rFonts w:eastAsia="DengXian"/>
        </w:rPr>
        <w:tab/>
        <w:t xml:space="preserve">The pre-setup per </w:t>
      </w:r>
      <w:proofErr w:type="spellStart"/>
      <w:r>
        <w:rPr>
          <w:rFonts w:eastAsia="DengXian"/>
        </w:rPr>
        <w:t>AIoT</w:t>
      </w:r>
      <w:proofErr w:type="spellEnd"/>
      <w:r>
        <w:rPr>
          <w:rFonts w:eastAsia="DengXian"/>
        </w:rPr>
        <w:t xml:space="preserve"> device association doesn't necessary to be the exact number for target </w:t>
      </w:r>
      <w:proofErr w:type="spellStart"/>
      <w:r>
        <w:rPr>
          <w:rFonts w:eastAsia="DengXian"/>
        </w:rPr>
        <w:t>AIoT</w:t>
      </w:r>
      <w:proofErr w:type="spellEnd"/>
      <w:r>
        <w:rPr>
          <w:rFonts w:eastAsia="DengXian"/>
        </w:rPr>
        <w:t xml:space="preserve"> devices that match the </w:t>
      </w:r>
      <w:proofErr w:type="spellStart"/>
      <w:r>
        <w:rPr>
          <w:rFonts w:eastAsia="DengXian"/>
        </w:rPr>
        <w:t>AIoT</w:t>
      </w:r>
      <w:proofErr w:type="spellEnd"/>
      <w:r>
        <w:rPr>
          <w:rFonts w:eastAsia="DengXian"/>
        </w:rPr>
        <w:t xml:space="preserve"> operation. E.g. pre-setup per </w:t>
      </w:r>
      <w:proofErr w:type="spellStart"/>
      <w:r>
        <w:rPr>
          <w:rFonts w:eastAsia="DengXian"/>
        </w:rPr>
        <w:t>AIoT</w:t>
      </w:r>
      <w:proofErr w:type="spellEnd"/>
      <w:r>
        <w:rPr>
          <w:rFonts w:eastAsia="DengXian"/>
        </w:rPr>
        <w:t xml:space="preserve"> device association is 50, but the potential </w:t>
      </w:r>
      <w:proofErr w:type="spellStart"/>
      <w:r>
        <w:rPr>
          <w:rFonts w:eastAsia="DengXian"/>
        </w:rPr>
        <w:t>AIoT</w:t>
      </w:r>
      <w:proofErr w:type="spellEnd"/>
      <w:r>
        <w:rPr>
          <w:rFonts w:eastAsia="DengXian"/>
        </w:rPr>
        <w:t xml:space="preserve"> devices of the </w:t>
      </w:r>
      <w:proofErr w:type="spellStart"/>
      <w:r>
        <w:rPr>
          <w:rFonts w:eastAsia="DengXian"/>
        </w:rPr>
        <w:t>AIoT</w:t>
      </w:r>
      <w:proofErr w:type="spellEnd"/>
      <w:r>
        <w:rPr>
          <w:rFonts w:eastAsia="DengXian"/>
        </w:rPr>
        <w:t xml:space="preserve"> operation may be 1000. Since the </w:t>
      </w:r>
      <w:proofErr w:type="spellStart"/>
      <w:r>
        <w:rPr>
          <w:rFonts w:eastAsia="DengXian"/>
        </w:rPr>
        <w:t>AIoT</w:t>
      </w:r>
      <w:proofErr w:type="spellEnd"/>
      <w:r>
        <w:rPr>
          <w:rFonts w:eastAsia="DengXian"/>
        </w:rPr>
        <w:t xml:space="preserve"> devices discovery procedure by the reader is one by one and number of </w:t>
      </w:r>
      <w:proofErr w:type="spellStart"/>
      <w:r>
        <w:rPr>
          <w:rFonts w:eastAsia="DengXian"/>
        </w:rPr>
        <w:t>AIoT</w:t>
      </w:r>
      <w:proofErr w:type="spellEnd"/>
      <w:r>
        <w:rPr>
          <w:rFonts w:eastAsia="DengXian"/>
        </w:rPr>
        <w:t xml:space="preserve"> devices under the reader's operation in the meantime is limited, so the limited number of pre-setup per </w:t>
      </w:r>
      <w:proofErr w:type="spellStart"/>
      <w:r>
        <w:rPr>
          <w:rFonts w:eastAsia="DengXian"/>
        </w:rPr>
        <w:t>AIoT</w:t>
      </w:r>
      <w:proofErr w:type="spellEnd"/>
      <w:r>
        <w:rPr>
          <w:rFonts w:eastAsia="DengXian"/>
        </w:rPr>
        <w:t xml:space="preserve"> device association are sufficient and efficient to support the </w:t>
      </w:r>
      <w:proofErr w:type="spellStart"/>
      <w:r>
        <w:rPr>
          <w:rFonts w:eastAsia="DengXian"/>
        </w:rPr>
        <w:t>AIoT</w:t>
      </w:r>
      <w:proofErr w:type="spellEnd"/>
      <w:r>
        <w:rPr>
          <w:rFonts w:eastAsia="DengXian"/>
        </w:rPr>
        <w:t xml:space="preserve"> operation.</w:t>
      </w:r>
    </w:p>
    <w:p w14:paraId="533DCC64" w14:textId="77777777" w:rsidR="00B36905" w:rsidRPr="00DB66C0" w:rsidRDefault="00B36905" w:rsidP="00B36905">
      <w:pPr>
        <w:rPr>
          <w:rFonts w:eastAsia="DengXian"/>
        </w:rPr>
      </w:pPr>
      <w:r>
        <w:rPr>
          <w:rFonts w:eastAsia="DengXian"/>
        </w:rPr>
        <w:lastRenderedPageBreak/>
        <w:t xml:space="preserve">As shown figure 6.20.1-2, for one </w:t>
      </w:r>
      <w:proofErr w:type="spellStart"/>
      <w:r>
        <w:rPr>
          <w:rFonts w:eastAsia="DengXian"/>
        </w:rPr>
        <w:t>AIoT</w:t>
      </w:r>
      <w:proofErr w:type="spellEnd"/>
      <w:r>
        <w:rPr>
          <w:rFonts w:eastAsia="DengXian"/>
        </w:rPr>
        <w:t xml:space="preserve"> operation, the </w:t>
      </w:r>
      <w:proofErr w:type="spellStart"/>
      <w:r>
        <w:rPr>
          <w:rFonts w:eastAsia="DengXian"/>
        </w:rPr>
        <w:t>AIoT</w:t>
      </w:r>
      <w:proofErr w:type="spellEnd"/>
      <w:r>
        <w:rPr>
          <w:rFonts w:eastAsia="DengXian"/>
        </w:rPr>
        <w:t xml:space="preserve"> function can setup separate association with multiple readers for one </w:t>
      </w:r>
      <w:proofErr w:type="spellStart"/>
      <w:r>
        <w:rPr>
          <w:rFonts w:eastAsia="DengXian"/>
        </w:rPr>
        <w:t>AIoT</w:t>
      </w:r>
      <w:proofErr w:type="spellEnd"/>
      <w:r>
        <w:rPr>
          <w:rFonts w:eastAsia="DengXian"/>
        </w:rPr>
        <w:t xml:space="preserve"> operation session. And under each reader, a list of per </w:t>
      </w:r>
      <w:proofErr w:type="spellStart"/>
      <w:r>
        <w:rPr>
          <w:rFonts w:eastAsia="DengXian"/>
        </w:rPr>
        <w:t>AIoT</w:t>
      </w:r>
      <w:proofErr w:type="spellEnd"/>
      <w:r>
        <w:rPr>
          <w:rFonts w:eastAsia="DengXian"/>
        </w:rPr>
        <w:t xml:space="preserve"> Device association is pre-setup and will be used to associate and ensure the information related the discovered </w:t>
      </w:r>
      <w:proofErr w:type="spellStart"/>
      <w:r>
        <w:rPr>
          <w:rFonts w:eastAsia="DengXian"/>
        </w:rPr>
        <w:t>AIoT</w:t>
      </w:r>
      <w:proofErr w:type="spellEnd"/>
      <w:r>
        <w:rPr>
          <w:rFonts w:eastAsia="DengXian"/>
        </w:rPr>
        <w:t xml:space="preserve"> Devices.</w:t>
      </w:r>
    </w:p>
    <w:p w14:paraId="04D6E9A1" w14:textId="254D66FB" w:rsidR="00B36905" w:rsidRPr="00DB66C0" w:rsidRDefault="00A855AE" w:rsidP="00B36905">
      <w:pPr>
        <w:pStyle w:val="TH"/>
      </w:pPr>
      <w:r w:rsidRPr="00DB66C0">
        <w:object w:dxaOrig="10350" w:dyaOrig="4270" w14:anchorId="2B9503FC">
          <v:shape id="_x0000_i1084" type="#_x0000_t75" style="width:480pt;height:199.5pt" o:ole="">
            <v:imagedata r:id="rId128" o:title=""/>
          </v:shape>
          <o:OLEObject Type="Embed" ProgID="Visio.Drawing.15" ShapeID="_x0000_i1084" DrawAspect="Content" ObjectID="_1794390862" r:id="rId129"/>
        </w:object>
      </w:r>
    </w:p>
    <w:p w14:paraId="43CD7C09" w14:textId="77777777" w:rsidR="00B36905" w:rsidRPr="00DB66C0" w:rsidRDefault="00B36905" w:rsidP="00B36905">
      <w:pPr>
        <w:pStyle w:val="TF"/>
        <w:rPr>
          <w:rFonts w:eastAsia="Yu Mincho"/>
        </w:rPr>
      </w:pPr>
      <w:r w:rsidRPr="00DB66C0">
        <w:t xml:space="preserve">Figure 6.20.1-2: Multiple per </w:t>
      </w:r>
      <w:proofErr w:type="spellStart"/>
      <w:r w:rsidRPr="00DB66C0">
        <w:t>AIoT</w:t>
      </w:r>
      <w:proofErr w:type="spellEnd"/>
      <w:r w:rsidRPr="00DB66C0">
        <w:t xml:space="preserve"> device Association within an </w:t>
      </w:r>
      <w:proofErr w:type="spellStart"/>
      <w:r w:rsidRPr="00DB66C0">
        <w:t>AIoT</w:t>
      </w:r>
      <w:proofErr w:type="spellEnd"/>
      <w:r w:rsidRPr="00DB66C0">
        <w:t xml:space="preserve"> operation</w:t>
      </w:r>
    </w:p>
    <w:p w14:paraId="3D1C481A" w14:textId="77777777" w:rsidR="00B36905" w:rsidRDefault="00B36905" w:rsidP="00B36905">
      <w:pPr>
        <w:pStyle w:val="Heading3"/>
      </w:pPr>
      <w:bookmarkStart w:id="1811" w:name="_Toc164844035"/>
      <w:bookmarkStart w:id="1812" w:name="_Toc164944668"/>
      <w:bookmarkStart w:id="1813" w:name="_Toc168318923"/>
      <w:bookmarkStart w:id="1814" w:name="_Toc168319439"/>
      <w:bookmarkStart w:id="1815" w:name="_Toc168319694"/>
      <w:bookmarkStart w:id="1816" w:name="_Toc168319949"/>
      <w:bookmarkStart w:id="1817" w:name="_Toc168320203"/>
      <w:bookmarkStart w:id="1818" w:name="_Toc168559859"/>
      <w:bookmarkStart w:id="1819" w:name="_Toc175890909"/>
      <w:bookmarkStart w:id="1820" w:name="_Toc180645857"/>
      <w:bookmarkStart w:id="1821" w:name="_Toc183616790"/>
      <w:r w:rsidRPr="00822E86">
        <w:lastRenderedPageBreak/>
        <w:t>6.</w:t>
      </w:r>
      <w:r>
        <w:t>20</w:t>
      </w:r>
      <w:r w:rsidRPr="00822E86">
        <w:t>.</w:t>
      </w:r>
      <w:r>
        <w:t>2</w:t>
      </w:r>
      <w:r w:rsidRPr="00822E86">
        <w:tab/>
        <w:t>Procedures</w:t>
      </w:r>
      <w:bookmarkEnd w:id="1811"/>
      <w:bookmarkEnd w:id="1812"/>
      <w:bookmarkEnd w:id="1813"/>
      <w:bookmarkEnd w:id="1814"/>
      <w:bookmarkEnd w:id="1815"/>
      <w:bookmarkEnd w:id="1816"/>
      <w:bookmarkEnd w:id="1817"/>
      <w:bookmarkEnd w:id="1818"/>
      <w:bookmarkEnd w:id="1819"/>
      <w:bookmarkEnd w:id="1820"/>
      <w:bookmarkEnd w:id="1821"/>
    </w:p>
    <w:p w14:paraId="0106D754" w14:textId="77777777" w:rsidR="00B36905" w:rsidRPr="00D6146A" w:rsidRDefault="00B36905" w:rsidP="00B36905">
      <w:pPr>
        <w:pStyle w:val="Heading4"/>
        <w:rPr>
          <w:lang w:eastAsia="zh-CN"/>
        </w:rPr>
      </w:pPr>
      <w:bookmarkStart w:id="1822" w:name="_Toc164844036"/>
      <w:bookmarkStart w:id="1823" w:name="_Toc164944669"/>
      <w:bookmarkStart w:id="1824" w:name="_Toc168318924"/>
      <w:bookmarkStart w:id="1825" w:name="_Toc168319440"/>
      <w:bookmarkStart w:id="1826" w:name="_Toc168319695"/>
      <w:bookmarkStart w:id="1827" w:name="_Toc168319950"/>
      <w:bookmarkStart w:id="1828" w:name="_Toc168320204"/>
      <w:bookmarkStart w:id="1829" w:name="_Toc168559860"/>
      <w:bookmarkStart w:id="1830" w:name="_Toc175890910"/>
      <w:bookmarkStart w:id="1831" w:name="_Toc180645858"/>
      <w:bookmarkStart w:id="1832" w:name="_Toc183616791"/>
      <w:r w:rsidRPr="00822E86">
        <w:t>6.</w:t>
      </w:r>
      <w:r>
        <w:t>20</w:t>
      </w:r>
      <w:r w:rsidRPr="00822E86">
        <w:t>.</w:t>
      </w:r>
      <w:r>
        <w:t>2.1</w:t>
      </w:r>
      <w:r w:rsidRPr="00822E86">
        <w:tab/>
      </w:r>
      <w:r>
        <w:rPr>
          <w:lang w:eastAsia="zh-CN"/>
        </w:rPr>
        <w:t xml:space="preserve">The interaction for </w:t>
      </w:r>
      <w:proofErr w:type="spellStart"/>
      <w:r>
        <w:rPr>
          <w:lang w:eastAsia="zh-CN"/>
        </w:rPr>
        <w:t>AIoT</w:t>
      </w:r>
      <w:proofErr w:type="spellEnd"/>
      <w:r>
        <w:rPr>
          <w:lang w:eastAsia="zh-CN"/>
        </w:rPr>
        <w:t xml:space="preserve"> Device among </w:t>
      </w:r>
      <w:proofErr w:type="spellStart"/>
      <w:r>
        <w:rPr>
          <w:lang w:eastAsia="zh-CN"/>
        </w:rPr>
        <w:t>AIoT</w:t>
      </w:r>
      <w:proofErr w:type="spellEnd"/>
      <w:r>
        <w:rPr>
          <w:lang w:eastAsia="zh-CN"/>
        </w:rPr>
        <w:t xml:space="preserve"> device, reader and </w:t>
      </w:r>
      <w:proofErr w:type="spellStart"/>
      <w:r>
        <w:rPr>
          <w:lang w:eastAsia="zh-CN"/>
        </w:rPr>
        <w:t>AIoT</w:t>
      </w:r>
      <w:proofErr w:type="spellEnd"/>
      <w:r>
        <w:rPr>
          <w:lang w:eastAsia="zh-CN"/>
        </w:rPr>
        <w:t xml:space="preserve"> Function</w:t>
      </w:r>
      <w:bookmarkEnd w:id="1822"/>
      <w:bookmarkEnd w:id="1823"/>
      <w:bookmarkEnd w:id="1824"/>
      <w:bookmarkEnd w:id="1825"/>
      <w:bookmarkEnd w:id="1826"/>
      <w:bookmarkEnd w:id="1827"/>
      <w:bookmarkEnd w:id="1828"/>
      <w:bookmarkEnd w:id="1829"/>
      <w:bookmarkEnd w:id="1830"/>
      <w:bookmarkEnd w:id="1831"/>
      <w:bookmarkEnd w:id="1832"/>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5" type="#_x0000_t75" style="width:481.5pt;height:495.75pt" o:ole="">
            <v:imagedata r:id="rId130" o:title=""/>
          </v:shape>
          <o:OLEObject Type="Embed" ProgID="Visio.Drawing.15" ShapeID="_x0000_i1085" DrawAspect="Content" ObjectID="_1794390863"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 xml:space="preserve">An AF requests </w:t>
      </w:r>
      <w:proofErr w:type="spellStart"/>
      <w:r>
        <w:t>AIoT</w:t>
      </w:r>
      <w:proofErr w:type="spellEnd"/>
      <w:r>
        <w:t xml:space="preserve"> operation to the </w:t>
      </w:r>
      <w:proofErr w:type="spellStart"/>
      <w:r>
        <w:t>AIoT</w:t>
      </w:r>
      <w:proofErr w:type="spellEnd"/>
      <w:r>
        <w:t xml:space="preserve"> Function directly or via NEF.</w:t>
      </w:r>
    </w:p>
    <w:p w14:paraId="218CFADC" w14:textId="77777777" w:rsidR="00B36905" w:rsidRDefault="00B36905" w:rsidP="00B36905">
      <w:pPr>
        <w:pStyle w:val="B1"/>
      </w:pPr>
      <w:r>
        <w:t>2.</w:t>
      </w:r>
      <w:r>
        <w:tab/>
      </w:r>
      <w:proofErr w:type="spellStart"/>
      <w:r>
        <w:t>AIoT</w:t>
      </w:r>
      <w:proofErr w:type="spellEnd"/>
      <w:r>
        <w:t xml:space="preserve"> Function allocates an </w:t>
      </w:r>
      <w:proofErr w:type="spellStart"/>
      <w:r>
        <w:t>AIoT</w:t>
      </w:r>
      <w:proofErr w:type="spellEnd"/>
      <w:r>
        <w:t xml:space="preserve"> operation session ID used for the once invoked </w:t>
      </w:r>
      <w:proofErr w:type="spellStart"/>
      <w:r>
        <w:t>AIoT</w:t>
      </w:r>
      <w:proofErr w:type="spellEnd"/>
      <w:r>
        <w:t xml:space="preserve"> operation request and it is used to associate the information related to </w:t>
      </w:r>
      <w:proofErr w:type="spellStart"/>
      <w:r>
        <w:t>AIoT</w:t>
      </w:r>
      <w:proofErr w:type="spellEnd"/>
      <w:r>
        <w:t xml:space="preserve"> operation during the </w:t>
      </w:r>
      <w:proofErr w:type="spellStart"/>
      <w:r>
        <w:t>AIoT</w:t>
      </w:r>
      <w:proofErr w:type="spellEnd"/>
      <w:r>
        <w:t xml:space="preserve"> operation session. The </w:t>
      </w:r>
      <w:proofErr w:type="spellStart"/>
      <w:r>
        <w:t>AIoT</w:t>
      </w:r>
      <w:proofErr w:type="spellEnd"/>
      <w:r>
        <w:t xml:space="preserve"> function requires the </w:t>
      </w:r>
      <w:proofErr w:type="spellStart"/>
      <w:r>
        <w:t>AIoT</w:t>
      </w:r>
      <w:proofErr w:type="spellEnd"/>
      <w:r>
        <w:t xml:space="preserve"> operation association setup to the selected readers, including: the </w:t>
      </w:r>
      <w:proofErr w:type="spellStart"/>
      <w:r>
        <w:t>AIoT</w:t>
      </w:r>
      <w:proofErr w:type="spellEnd"/>
      <w:r>
        <w:t xml:space="preserve"> operation session ID, </w:t>
      </w:r>
      <w:proofErr w:type="spellStart"/>
      <w:r>
        <w:t>AIoT</w:t>
      </w:r>
      <w:proofErr w:type="spellEnd"/>
      <w:r>
        <w:t xml:space="preserve"> operation information, a list of per </w:t>
      </w:r>
      <w:proofErr w:type="spellStart"/>
      <w:r>
        <w:t>AIoT</w:t>
      </w:r>
      <w:proofErr w:type="spellEnd"/>
      <w:r>
        <w:t xml:space="preserve"> device association setup requirement, etc.</w:t>
      </w:r>
    </w:p>
    <w:p w14:paraId="3880978C" w14:textId="77777777" w:rsidR="00B36905" w:rsidRDefault="00B36905" w:rsidP="00B36905">
      <w:pPr>
        <w:pStyle w:val="B1"/>
      </w:pPr>
      <w:r>
        <w:t>3.</w:t>
      </w:r>
      <w:r>
        <w:tab/>
        <w:t xml:space="preserve">The reader accepts to setup the </w:t>
      </w:r>
      <w:proofErr w:type="spellStart"/>
      <w:r>
        <w:t>AIoT</w:t>
      </w:r>
      <w:proofErr w:type="spellEnd"/>
      <w:r>
        <w:t xml:space="preserve"> operation association and a list of per </w:t>
      </w:r>
      <w:proofErr w:type="spellStart"/>
      <w:r>
        <w:t>AIoT</w:t>
      </w:r>
      <w:proofErr w:type="spellEnd"/>
      <w:r>
        <w:t xml:space="preserve"> device associations.</w:t>
      </w:r>
    </w:p>
    <w:p w14:paraId="3842B698" w14:textId="77777777" w:rsidR="00B36905" w:rsidRDefault="00B36905" w:rsidP="00B36905">
      <w:pPr>
        <w:pStyle w:val="B1"/>
      </w:pPr>
      <w:r>
        <w:t>4.</w:t>
      </w:r>
      <w:r>
        <w:tab/>
        <w:t xml:space="preserve">The reader uses the </w:t>
      </w:r>
      <w:proofErr w:type="spellStart"/>
      <w:r>
        <w:t>AIoT</w:t>
      </w:r>
      <w:proofErr w:type="spellEnd"/>
      <w:r>
        <w:t xml:space="preserve"> operation information to trigger AS </w:t>
      </w:r>
      <w:proofErr w:type="spellStart"/>
      <w:r>
        <w:t>AIoT</w:t>
      </w:r>
      <w:proofErr w:type="spellEnd"/>
      <w:r>
        <w:t xml:space="preserve"> signalling, including the </w:t>
      </w:r>
      <w:proofErr w:type="spellStart"/>
      <w:r>
        <w:t>AIoT</w:t>
      </w:r>
      <w:proofErr w:type="spellEnd"/>
      <w:r>
        <w:t xml:space="preserve"> operation session ID.</w:t>
      </w:r>
    </w:p>
    <w:p w14:paraId="7263ABCC" w14:textId="77777777" w:rsidR="00B36905" w:rsidRDefault="00B36905" w:rsidP="00B36905">
      <w:pPr>
        <w:pStyle w:val="B1"/>
      </w:pPr>
      <w:r>
        <w:lastRenderedPageBreak/>
        <w:t>5.</w:t>
      </w:r>
      <w:r>
        <w:tab/>
        <w:t xml:space="preserve">The </w:t>
      </w:r>
      <w:proofErr w:type="spellStart"/>
      <w:r>
        <w:t>AIoT</w:t>
      </w:r>
      <w:proofErr w:type="spellEnd"/>
      <w:r>
        <w:t xml:space="preserve"> Device-A feedback the initial response (Device-A UL Info, AS layer Device ID, </w:t>
      </w:r>
      <w:proofErr w:type="spellStart"/>
      <w:r>
        <w:t>AIoT</w:t>
      </w:r>
      <w:proofErr w:type="spellEnd"/>
      <w:r>
        <w:t xml:space="preserve"> operation session ID).</w:t>
      </w:r>
    </w:p>
    <w:p w14:paraId="74C2B55B" w14:textId="77777777" w:rsidR="00B36905" w:rsidRDefault="00B36905" w:rsidP="00B36905">
      <w:pPr>
        <w:pStyle w:val="NO"/>
      </w:pPr>
      <w:r>
        <w:t>NOTE 1:</w:t>
      </w:r>
      <w:r>
        <w:tab/>
        <w:t xml:space="preserve">Device-A presents one </w:t>
      </w:r>
      <w:proofErr w:type="spellStart"/>
      <w:r>
        <w:t>AIoT</w:t>
      </w:r>
      <w:proofErr w:type="spellEnd"/>
      <w:r>
        <w:t xml:space="preserve"> device. The </w:t>
      </w:r>
      <w:proofErr w:type="spellStart"/>
      <w:r>
        <w:t>AIoT</w:t>
      </w:r>
      <w:proofErr w:type="spellEnd"/>
      <w:r>
        <w:t xml:space="preserve"> operation session ID in step5 is the </w:t>
      </w:r>
      <w:proofErr w:type="spellStart"/>
      <w:r>
        <w:t>AIoT</w:t>
      </w:r>
      <w:proofErr w:type="spellEnd"/>
      <w:r>
        <w:t xml:space="preserve"> operation session ID received in step4. It is used by the reader to identify the related </w:t>
      </w:r>
      <w:proofErr w:type="spellStart"/>
      <w:r>
        <w:t>AIoT</w:t>
      </w:r>
      <w:proofErr w:type="spellEnd"/>
      <w:r>
        <w:t xml:space="preserve"> operation session and </w:t>
      </w:r>
      <w:proofErr w:type="spellStart"/>
      <w:r>
        <w:t>AIoT</w:t>
      </w:r>
      <w:proofErr w:type="spellEnd"/>
      <w:r>
        <w:t xml:space="preserve"> function that should receive the Device-A UL Info.</w:t>
      </w:r>
    </w:p>
    <w:p w14:paraId="6CB454D3" w14:textId="77777777" w:rsidR="00B36905" w:rsidRDefault="00B36905" w:rsidP="00B36905">
      <w:pPr>
        <w:pStyle w:val="B1"/>
      </w:pPr>
      <w:r>
        <w:t>6.</w:t>
      </w:r>
      <w:r>
        <w:tab/>
        <w:t xml:space="preserve">The reader binds new discovered Device-A to an available per </w:t>
      </w:r>
      <w:proofErr w:type="spellStart"/>
      <w:r>
        <w:t>AIoT</w:t>
      </w:r>
      <w:proofErr w:type="spellEnd"/>
      <w:r>
        <w:t xml:space="preserve"> device association.</w:t>
      </w:r>
    </w:p>
    <w:p w14:paraId="5D270ABA" w14:textId="77777777" w:rsidR="00B36905" w:rsidRDefault="00B36905" w:rsidP="00B36905">
      <w:pPr>
        <w:pStyle w:val="NO"/>
      </w:pPr>
      <w:r>
        <w:t>NOTE 2:</w:t>
      </w:r>
      <w:r>
        <w:tab/>
        <w:t xml:space="preserve">There might be multiple bind per </w:t>
      </w:r>
      <w:proofErr w:type="spellStart"/>
      <w:r>
        <w:t>AIoT</w:t>
      </w:r>
      <w:proofErr w:type="spellEnd"/>
      <w:r>
        <w:t xml:space="preserve"> device associations ongoing in the meantime.</w:t>
      </w:r>
    </w:p>
    <w:p w14:paraId="3DD366F3" w14:textId="77777777" w:rsidR="00B36905" w:rsidRDefault="00B36905" w:rsidP="00B36905">
      <w:pPr>
        <w:pStyle w:val="B1"/>
      </w:pPr>
      <w:r>
        <w:t>7.</w:t>
      </w:r>
      <w:r>
        <w:tab/>
        <w:t xml:space="preserve">The reader uses the bind per </w:t>
      </w:r>
      <w:proofErr w:type="spellStart"/>
      <w:r>
        <w:t>AIoT</w:t>
      </w:r>
      <w:proofErr w:type="spellEnd"/>
      <w:r>
        <w:t xml:space="preserve"> device association to forward the Device-A UL Info to the </w:t>
      </w:r>
      <w:proofErr w:type="spellStart"/>
      <w:r>
        <w:t>AIoT</w:t>
      </w:r>
      <w:proofErr w:type="spellEnd"/>
      <w:r>
        <w:t xml:space="preserve"> function which is determined via the </w:t>
      </w:r>
      <w:proofErr w:type="spellStart"/>
      <w:r>
        <w:t>AIoT</w:t>
      </w:r>
      <w:proofErr w:type="spellEnd"/>
      <w:r>
        <w:t xml:space="preserve"> operation session ID.</w:t>
      </w:r>
    </w:p>
    <w:p w14:paraId="722148E6" w14:textId="77777777" w:rsidR="00B36905" w:rsidRDefault="00B36905" w:rsidP="00B36905">
      <w:pPr>
        <w:pStyle w:val="B1"/>
      </w:pPr>
      <w:r>
        <w:t>8.</w:t>
      </w:r>
      <w:r>
        <w:tab/>
        <w:t xml:space="preserve">The </w:t>
      </w:r>
      <w:proofErr w:type="spellStart"/>
      <w:r>
        <w:t>AIoT</w:t>
      </w:r>
      <w:proofErr w:type="spellEnd"/>
      <w:r>
        <w:t xml:space="preserve"> function receives the Device-A UL Info from per </w:t>
      </w:r>
      <w:proofErr w:type="spellStart"/>
      <w:r>
        <w:t>AIoT</w:t>
      </w:r>
      <w:proofErr w:type="spellEnd"/>
      <w:r>
        <w:t xml:space="preserve"> device association and binds Device-A and the </w:t>
      </w:r>
      <w:proofErr w:type="spellStart"/>
      <w:r>
        <w:t>AIoT</w:t>
      </w:r>
      <w:proofErr w:type="spellEnd"/>
      <w:r>
        <w:t xml:space="preserve"> device association together.</w:t>
      </w:r>
    </w:p>
    <w:p w14:paraId="01F68A7B" w14:textId="77777777" w:rsidR="00B36905" w:rsidRDefault="00B36905" w:rsidP="00B36905">
      <w:pPr>
        <w:pStyle w:val="B1"/>
      </w:pPr>
      <w:r>
        <w:t>9.</w:t>
      </w:r>
      <w:r>
        <w:tab/>
        <w:t xml:space="preserve">If there is further info for Device-A, the </w:t>
      </w:r>
      <w:proofErr w:type="spellStart"/>
      <w:r>
        <w:t>AIoT</w:t>
      </w:r>
      <w:proofErr w:type="spellEnd"/>
      <w:r>
        <w:t xml:space="preserve"> function uses the bind per </w:t>
      </w:r>
      <w:proofErr w:type="spellStart"/>
      <w:r>
        <w:t>AIoT</w:t>
      </w:r>
      <w:proofErr w:type="spellEnd"/>
      <w:r>
        <w:t xml:space="preserve"> device association to forward the Device-A DL Info to the reader.</w:t>
      </w:r>
    </w:p>
    <w:p w14:paraId="6A2B4BF3" w14:textId="77777777" w:rsidR="00B36905" w:rsidRDefault="00B36905" w:rsidP="00B36905">
      <w:pPr>
        <w:pStyle w:val="B1"/>
      </w:pPr>
      <w:r>
        <w:t>10.</w:t>
      </w:r>
      <w:r>
        <w:tab/>
        <w:t xml:space="preserve">The reader forwards the received Device-A DL Info to Device-A based on the binding between Device-A and per </w:t>
      </w:r>
      <w:proofErr w:type="spellStart"/>
      <w:r>
        <w:t>AIoT</w:t>
      </w:r>
      <w:proofErr w:type="spellEnd"/>
      <w:r>
        <w:t xml:space="preserve"> device association.</w:t>
      </w:r>
    </w:p>
    <w:p w14:paraId="1A0D9D1F" w14:textId="77777777" w:rsidR="00B36905" w:rsidRDefault="00B36905" w:rsidP="00B36905">
      <w:pPr>
        <w:pStyle w:val="B1"/>
      </w:pPr>
      <w:r>
        <w:t>11-12:</w:t>
      </w:r>
      <w:r>
        <w:tab/>
        <w:t xml:space="preserve">The reader forwards the received Device-A UL Info to the </w:t>
      </w:r>
      <w:proofErr w:type="spellStart"/>
      <w:r>
        <w:t>AIoT</w:t>
      </w:r>
      <w:proofErr w:type="spellEnd"/>
      <w:r>
        <w:t xml:space="preserve"> </w:t>
      </w:r>
      <w:proofErr w:type="spellStart"/>
      <w:r>
        <w:t>funcion</w:t>
      </w:r>
      <w:proofErr w:type="spellEnd"/>
      <w:r>
        <w:t xml:space="preserve"> based on the binding between Device-A and per </w:t>
      </w:r>
      <w:proofErr w:type="spellStart"/>
      <w:r>
        <w:t>AIoT</w:t>
      </w:r>
      <w:proofErr w:type="spellEnd"/>
      <w:r>
        <w:t xml:space="preserve">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 xml:space="preserve">After finished the interaction with the </w:t>
      </w:r>
      <w:proofErr w:type="spellStart"/>
      <w:r>
        <w:t>AIoT</w:t>
      </w:r>
      <w:proofErr w:type="spellEnd"/>
      <w:r>
        <w:t xml:space="preserve"> device, the </w:t>
      </w:r>
      <w:proofErr w:type="spellStart"/>
      <w:r>
        <w:t>AIoT</w:t>
      </w:r>
      <w:proofErr w:type="spellEnd"/>
      <w:r>
        <w:t xml:space="preserve"> function can trigger to release the binding and the per </w:t>
      </w:r>
      <w:proofErr w:type="spellStart"/>
      <w:r>
        <w:t>AIoT</w:t>
      </w:r>
      <w:proofErr w:type="spellEnd"/>
      <w:r>
        <w:t xml:space="preserve"> device association becomes available again and can be used for another additional discovered </w:t>
      </w:r>
      <w:proofErr w:type="spellStart"/>
      <w:r>
        <w:t>AIoT</w:t>
      </w:r>
      <w:proofErr w:type="spellEnd"/>
      <w:r>
        <w:t xml:space="preserve"> device.</w:t>
      </w:r>
    </w:p>
    <w:p w14:paraId="177BEDFB" w14:textId="77777777" w:rsidR="00B36905" w:rsidRDefault="00B36905" w:rsidP="00B36905">
      <w:pPr>
        <w:pStyle w:val="B1"/>
      </w:pPr>
      <w:r>
        <w:t>15.</w:t>
      </w:r>
      <w:r>
        <w:tab/>
        <w:t xml:space="preserve">If the reader doesn't receive new </w:t>
      </w:r>
      <w:proofErr w:type="spellStart"/>
      <w:r>
        <w:t>AIoT</w:t>
      </w:r>
      <w:proofErr w:type="spellEnd"/>
      <w:r>
        <w:t xml:space="preserve"> device response any more, the reader notifies the situation to the </w:t>
      </w:r>
      <w:proofErr w:type="spellStart"/>
      <w:r>
        <w:t>AIoT</w:t>
      </w:r>
      <w:proofErr w:type="spellEnd"/>
      <w:r>
        <w:t xml:space="preserve"> function. Based on the received notification, the </w:t>
      </w:r>
      <w:proofErr w:type="spellStart"/>
      <w:r>
        <w:t>AIoT</w:t>
      </w:r>
      <w:proofErr w:type="spellEnd"/>
      <w:r>
        <w:t xml:space="preserve"> function may update the </w:t>
      </w:r>
      <w:proofErr w:type="spellStart"/>
      <w:r>
        <w:t>AIoT</w:t>
      </w:r>
      <w:proofErr w:type="spellEnd"/>
      <w:r>
        <w:t xml:space="preserve"> operation information to the reader or end the </w:t>
      </w:r>
      <w:proofErr w:type="spellStart"/>
      <w:r>
        <w:t>AIoT</w:t>
      </w:r>
      <w:proofErr w:type="spellEnd"/>
      <w:r>
        <w:t xml:space="preserve"> operation with the reader. The </w:t>
      </w:r>
      <w:proofErr w:type="spellStart"/>
      <w:r>
        <w:t>AIoF</w:t>
      </w:r>
      <w:proofErr w:type="spellEnd"/>
      <w:r>
        <w:t xml:space="preserve"> Function may also notify the situation to the AF and let AF to determine update the </w:t>
      </w:r>
      <w:proofErr w:type="spellStart"/>
      <w:r>
        <w:t>AIoT</w:t>
      </w:r>
      <w:proofErr w:type="spellEnd"/>
      <w:r>
        <w:t xml:space="preserve"> operation information or end the </w:t>
      </w:r>
      <w:proofErr w:type="spellStart"/>
      <w:r>
        <w:t>AIoT</w:t>
      </w:r>
      <w:proofErr w:type="spellEnd"/>
      <w:r>
        <w:t xml:space="preserve"> operation.</w:t>
      </w:r>
    </w:p>
    <w:p w14:paraId="0865877C" w14:textId="77777777" w:rsidR="00B36905" w:rsidRDefault="00B36905" w:rsidP="00B36905">
      <w:pPr>
        <w:pStyle w:val="B1"/>
      </w:pPr>
      <w:r>
        <w:t>16.</w:t>
      </w:r>
      <w:r>
        <w:tab/>
        <w:t xml:space="preserve">When the </w:t>
      </w:r>
      <w:proofErr w:type="spellStart"/>
      <w:r>
        <w:t>AIoT</w:t>
      </w:r>
      <w:proofErr w:type="spellEnd"/>
      <w:r>
        <w:t xml:space="preserve"> operation ends, the </w:t>
      </w:r>
      <w:proofErr w:type="spellStart"/>
      <w:r>
        <w:t>AIoT</w:t>
      </w:r>
      <w:proofErr w:type="spellEnd"/>
      <w:r>
        <w:t xml:space="preserve"> function reports to </w:t>
      </w:r>
      <w:proofErr w:type="spellStart"/>
      <w:r>
        <w:t>AIoT</w:t>
      </w:r>
      <w:proofErr w:type="spellEnd"/>
      <w:r>
        <w:t xml:space="preserve"> operation result to the AF.</w:t>
      </w:r>
    </w:p>
    <w:p w14:paraId="3A0B5698" w14:textId="77777777" w:rsidR="00B36905" w:rsidRDefault="00B36905" w:rsidP="00B36905">
      <w:pPr>
        <w:pStyle w:val="Heading4"/>
        <w:rPr>
          <w:lang w:eastAsia="zh-CN"/>
        </w:rPr>
      </w:pPr>
      <w:bookmarkStart w:id="1833" w:name="_Toc164844037"/>
      <w:bookmarkStart w:id="1834" w:name="_Toc164944670"/>
      <w:bookmarkStart w:id="1835" w:name="_Toc168318925"/>
      <w:bookmarkStart w:id="1836" w:name="_Toc168319441"/>
      <w:bookmarkStart w:id="1837" w:name="_Toc168319696"/>
      <w:bookmarkStart w:id="1838" w:name="_Toc168319951"/>
      <w:bookmarkStart w:id="1839" w:name="_Toc168320205"/>
      <w:bookmarkStart w:id="1840" w:name="_Toc168559861"/>
      <w:bookmarkStart w:id="1841" w:name="_Toc175890911"/>
      <w:bookmarkStart w:id="1842" w:name="_Toc180645859"/>
      <w:bookmarkStart w:id="1843" w:name="_Toc183616792"/>
      <w:r w:rsidRPr="00822E86">
        <w:lastRenderedPageBreak/>
        <w:t>6.</w:t>
      </w:r>
      <w:r>
        <w:t>20</w:t>
      </w:r>
      <w:r w:rsidRPr="00822E86">
        <w:t>.</w:t>
      </w:r>
      <w:r>
        <w:t>2.2</w:t>
      </w:r>
      <w:r w:rsidRPr="00822E86">
        <w:tab/>
      </w:r>
      <w:r>
        <w:rPr>
          <w:lang w:eastAsia="zh-CN"/>
        </w:rPr>
        <w:t xml:space="preserve">The interaction for </w:t>
      </w:r>
      <w:proofErr w:type="spellStart"/>
      <w:r>
        <w:rPr>
          <w:lang w:eastAsia="zh-CN"/>
        </w:rPr>
        <w:t>AIoT</w:t>
      </w:r>
      <w:proofErr w:type="spellEnd"/>
      <w:r>
        <w:rPr>
          <w:lang w:eastAsia="zh-CN"/>
        </w:rPr>
        <w:t xml:space="preserve"> Device among </w:t>
      </w:r>
      <w:proofErr w:type="spellStart"/>
      <w:r>
        <w:rPr>
          <w:lang w:eastAsia="zh-CN"/>
        </w:rPr>
        <w:t>AIoT</w:t>
      </w:r>
      <w:proofErr w:type="spellEnd"/>
      <w:r>
        <w:rPr>
          <w:lang w:eastAsia="zh-CN"/>
        </w:rPr>
        <w:t xml:space="preserve"> device, reader, </w:t>
      </w:r>
      <w:proofErr w:type="spellStart"/>
      <w:r>
        <w:rPr>
          <w:lang w:eastAsia="zh-CN"/>
        </w:rPr>
        <w:t>AIoT</w:t>
      </w:r>
      <w:proofErr w:type="spellEnd"/>
      <w:r>
        <w:rPr>
          <w:lang w:eastAsia="zh-CN"/>
        </w:rPr>
        <w:t xml:space="preserve"> Function and AF</w:t>
      </w:r>
      <w:bookmarkEnd w:id="1833"/>
      <w:bookmarkEnd w:id="1834"/>
      <w:bookmarkEnd w:id="1835"/>
      <w:bookmarkEnd w:id="1836"/>
      <w:bookmarkEnd w:id="1837"/>
      <w:bookmarkEnd w:id="1838"/>
      <w:bookmarkEnd w:id="1839"/>
      <w:bookmarkEnd w:id="1840"/>
      <w:bookmarkEnd w:id="1841"/>
      <w:bookmarkEnd w:id="1842"/>
      <w:bookmarkEnd w:id="1843"/>
    </w:p>
    <w:p w14:paraId="6005E80C" w14:textId="77777777" w:rsidR="00B36905" w:rsidRPr="000F01D6" w:rsidRDefault="00B36905" w:rsidP="00B36905">
      <w:pPr>
        <w:pStyle w:val="TH"/>
      </w:pPr>
      <w:r w:rsidRPr="000F01D6">
        <w:object w:dxaOrig="13711" w:dyaOrig="11140" w14:anchorId="72F585D5">
          <v:shape id="_x0000_i1086" type="#_x0000_t75" style="width:482.25pt;height:390.75pt" o:ole="">
            <v:imagedata r:id="rId132" o:title=""/>
          </v:shape>
          <o:OLEObject Type="Embed" ProgID="Visio.Drawing.15" ShapeID="_x0000_i1086" DrawAspect="Content" ObjectID="_1794390864"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 xml:space="preserve">If Device-A UL Info is for AF, the </w:t>
      </w:r>
      <w:proofErr w:type="spellStart"/>
      <w:r>
        <w:t>AIoT</w:t>
      </w:r>
      <w:proofErr w:type="spellEnd"/>
      <w:r>
        <w:t xml:space="preserve"> function forward it the AF with the </w:t>
      </w:r>
      <w:proofErr w:type="spellStart"/>
      <w:r>
        <w:t>AIoT</w:t>
      </w:r>
      <w:proofErr w:type="spellEnd"/>
      <w:r>
        <w:t xml:space="preserve"> operation session ID.</w:t>
      </w:r>
    </w:p>
    <w:p w14:paraId="4EA36739" w14:textId="77777777" w:rsidR="00B36905" w:rsidRDefault="00B36905" w:rsidP="00B36905">
      <w:pPr>
        <w:pStyle w:val="NO"/>
      </w:pPr>
      <w:r>
        <w:t>NOTE 1:</w:t>
      </w:r>
      <w:r>
        <w:tab/>
        <w:t xml:space="preserve">Device-A present one </w:t>
      </w:r>
      <w:proofErr w:type="spellStart"/>
      <w:r>
        <w:t>AIoT</w:t>
      </w:r>
      <w:proofErr w:type="spellEnd"/>
      <w:r>
        <w:t xml:space="preserve"> device.10. Optionally, the AF may send to the </w:t>
      </w:r>
      <w:proofErr w:type="spellStart"/>
      <w:r>
        <w:t>AIoT</w:t>
      </w:r>
      <w:proofErr w:type="spellEnd"/>
      <w:r>
        <w:t xml:space="preserve"> function the Device-A DL Info with the </w:t>
      </w:r>
      <w:proofErr w:type="spellStart"/>
      <w:r>
        <w:t>AIoT</w:t>
      </w:r>
      <w:proofErr w:type="spellEnd"/>
      <w:r>
        <w:t xml:space="preserve"> operation session ID, or the AF notifies the </w:t>
      </w:r>
      <w:proofErr w:type="spellStart"/>
      <w:r>
        <w:t>AIoT</w:t>
      </w:r>
      <w:proofErr w:type="spellEnd"/>
      <w:r>
        <w:t xml:space="preserve"> function that the interaction with </w:t>
      </w:r>
      <w:proofErr w:type="spellStart"/>
      <w:r>
        <w:t>AIoT</w:t>
      </w:r>
      <w:proofErr w:type="spellEnd"/>
      <w:r>
        <w:t xml:space="preserve"> Device-A is finished.</w:t>
      </w:r>
    </w:p>
    <w:p w14:paraId="6DBBD6A9" w14:textId="77777777" w:rsidR="00B36905" w:rsidRDefault="00B36905" w:rsidP="00B36905">
      <w:pPr>
        <w:pStyle w:val="B1"/>
      </w:pPr>
      <w:r>
        <w:t>11.</w:t>
      </w:r>
      <w:r>
        <w:tab/>
        <w:t xml:space="preserve">The reader forwards the received Device-A DL Info to the reader based on the binding between Device-A and per </w:t>
      </w:r>
      <w:proofErr w:type="spellStart"/>
      <w:r>
        <w:t>AIoT</w:t>
      </w:r>
      <w:proofErr w:type="spellEnd"/>
      <w:r>
        <w:t xml:space="preserve"> device association.</w:t>
      </w:r>
    </w:p>
    <w:p w14:paraId="5A27133E" w14:textId="77777777" w:rsidR="00B36905" w:rsidRDefault="00B36905" w:rsidP="00B36905">
      <w:pPr>
        <w:pStyle w:val="B1"/>
      </w:pPr>
      <w:r>
        <w:t>12.</w:t>
      </w:r>
      <w:r>
        <w:tab/>
        <w:t xml:space="preserve">The reader forwards the received Device-A DL Info to Device-A based on the binding between Device-A and per </w:t>
      </w:r>
      <w:proofErr w:type="spellStart"/>
      <w:r>
        <w:t>AIoT</w:t>
      </w:r>
      <w:proofErr w:type="spellEnd"/>
      <w:r>
        <w:t xml:space="preserve"> device association.</w:t>
      </w:r>
    </w:p>
    <w:p w14:paraId="281A297C" w14:textId="77777777" w:rsidR="00B36905" w:rsidRDefault="00B36905" w:rsidP="00B36905">
      <w:pPr>
        <w:pStyle w:val="NO"/>
      </w:pPr>
      <w:r>
        <w:t>NOTE 2:</w:t>
      </w:r>
      <w:r>
        <w:tab/>
        <w:t xml:space="preserve">The UL and DL interaction among </w:t>
      </w:r>
      <w:proofErr w:type="spellStart"/>
      <w:r>
        <w:t>AIoT</w:t>
      </w:r>
      <w:proofErr w:type="spellEnd"/>
      <w:r>
        <w:t xml:space="preserve"> Device, </w:t>
      </w:r>
      <w:proofErr w:type="spellStart"/>
      <w:r>
        <w:t>AIoT</w:t>
      </w:r>
      <w:proofErr w:type="spellEnd"/>
      <w:r>
        <w:t xml:space="preserve"> function and AF may be repeated.</w:t>
      </w:r>
    </w:p>
    <w:p w14:paraId="0EB64C79" w14:textId="77777777" w:rsidR="00B36905" w:rsidRDefault="00B36905" w:rsidP="00B36905">
      <w:pPr>
        <w:pStyle w:val="B1"/>
      </w:pPr>
      <w:r>
        <w:t>13.</w:t>
      </w:r>
      <w:r>
        <w:tab/>
        <w:t xml:space="preserve">After finished the interaction with the </w:t>
      </w:r>
      <w:proofErr w:type="spellStart"/>
      <w:r>
        <w:t>AIoT</w:t>
      </w:r>
      <w:proofErr w:type="spellEnd"/>
      <w:r>
        <w:t xml:space="preserve"> device, the AF notifies the </w:t>
      </w:r>
      <w:proofErr w:type="spellStart"/>
      <w:r>
        <w:t>AIoT</w:t>
      </w:r>
      <w:proofErr w:type="spellEnd"/>
      <w:r>
        <w:t xml:space="preserve"> function that the interaction with </w:t>
      </w:r>
      <w:proofErr w:type="spellStart"/>
      <w:r>
        <w:t>AIoT</w:t>
      </w:r>
      <w:proofErr w:type="spellEnd"/>
      <w:r>
        <w:t xml:space="preserve"> Device-A is finished.</w:t>
      </w:r>
    </w:p>
    <w:p w14:paraId="02A069F2" w14:textId="77777777" w:rsidR="00B36905" w:rsidRDefault="00B36905" w:rsidP="00B36905">
      <w:pPr>
        <w:pStyle w:val="B1"/>
      </w:pPr>
      <w:r>
        <w:t xml:space="preserve">14-15. The </w:t>
      </w:r>
      <w:proofErr w:type="spellStart"/>
      <w:r>
        <w:t>AIoT</w:t>
      </w:r>
      <w:proofErr w:type="spellEnd"/>
      <w:r>
        <w:t xml:space="preserve"> function can trigger to release the binding and the per </w:t>
      </w:r>
      <w:proofErr w:type="spellStart"/>
      <w:r>
        <w:t>AIoT</w:t>
      </w:r>
      <w:proofErr w:type="spellEnd"/>
      <w:r>
        <w:t xml:space="preserve"> device association becomes available again and can be used for another additional discovered </w:t>
      </w:r>
      <w:proofErr w:type="spellStart"/>
      <w:r>
        <w:t>AIoT</w:t>
      </w:r>
      <w:proofErr w:type="spellEnd"/>
      <w:r>
        <w:t xml:space="preserve"> device.</w:t>
      </w:r>
    </w:p>
    <w:p w14:paraId="5F0D0DED" w14:textId="77777777" w:rsidR="00B36905" w:rsidRPr="000F01D6" w:rsidRDefault="00B36905" w:rsidP="00B36905">
      <w:r>
        <w:t xml:space="preserve">If the reader doesn't receive new </w:t>
      </w:r>
      <w:proofErr w:type="spellStart"/>
      <w:r>
        <w:t>AIoT</w:t>
      </w:r>
      <w:proofErr w:type="spellEnd"/>
      <w:r>
        <w:t xml:space="preserve"> device response any more, the reader notifies the situation to the </w:t>
      </w:r>
      <w:proofErr w:type="spellStart"/>
      <w:r>
        <w:t>AIoT</w:t>
      </w:r>
      <w:proofErr w:type="spellEnd"/>
      <w:r>
        <w:t xml:space="preserve"> function. Based on the received notification, the </w:t>
      </w:r>
      <w:proofErr w:type="spellStart"/>
      <w:r>
        <w:t>AIoT</w:t>
      </w:r>
      <w:proofErr w:type="spellEnd"/>
      <w:r>
        <w:t xml:space="preserve"> function may update the </w:t>
      </w:r>
      <w:proofErr w:type="spellStart"/>
      <w:r>
        <w:t>AIoT</w:t>
      </w:r>
      <w:proofErr w:type="spellEnd"/>
      <w:r>
        <w:t xml:space="preserve"> operation information to the reader or end </w:t>
      </w:r>
      <w:r>
        <w:lastRenderedPageBreak/>
        <w:t xml:space="preserve">the </w:t>
      </w:r>
      <w:proofErr w:type="spellStart"/>
      <w:r>
        <w:t>AIoT</w:t>
      </w:r>
      <w:proofErr w:type="spellEnd"/>
      <w:r>
        <w:t xml:space="preserve"> operation with the reader. The </w:t>
      </w:r>
      <w:proofErr w:type="spellStart"/>
      <w:r>
        <w:t>AIoT</w:t>
      </w:r>
      <w:proofErr w:type="spellEnd"/>
      <w:r>
        <w:t xml:space="preserve"> Function may also notify the situation to the AF and let AF to determine update the </w:t>
      </w:r>
      <w:proofErr w:type="spellStart"/>
      <w:r>
        <w:t>AIoT</w:t>
      </w:r>
      <w:proofErr w:type="spellEnd"/>
      <w:r>
        <w:t xml:space="preserve"> operation information or end the </w:t>
      </w:r>
      <w:proofErr w:type="spellStart"/>
      <w:r>
        <w:t>AIoT</w:t>
      </w:r>
      <w:proofErr w:type="spellEnd"/>
      <w:r>
        <w:t xml:space="preserve"> operation.</w:t>
      </w:r>
    </w:p>
    <w:p w14:paraId="12DC32F7" w14:textId="77777777" w:rsidR="00B36905" w:rsidRDefault="00B36905" w:rsidP="00B36905">
      <w:pPr>
        <w:pStyle w:val="Heading3"/>
      </w:pPr>
      <w:bookmarkStart w:id="1844" w:name="_Toc164844038"/>
      <w:bookmarkStart w:id="1845" w:name="_Toc164944671"/>
      <w:bookmarkStart w:id="1846" w:name="_Toc168318926"/>
      <w:bookmarkStart w:id="1847" w:name="_Toc168319442"/>
      <w:bookmarkStart w:id="1848" w:name="_Toc168319697"/>
      <w:bookmarkStart w:id="1849" w:name="_Toc168319952"/>
      <w:bookmarkStart w:id="1850" w:name="_Toc168320206"/>
      <w:bookmarkStart w:id="1851" w:name="_Toc168559862"/>
      <w:bookmarkStart w:id="1852" w:name="_Toc175890912"/>
      <w:bookmarkStart w:id="1853" w:name="_Toc180645860"/>
      <w:bookmarkStart w:id="1854" w:name="_Toc183616793"/>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1844"/>
      <w:bookmarkEnd w:id="1845"/>
      <w:bookmarkEnd w:id="1846"/>
      <w:bookmarkEnd w:id="1847"/>
      <w:bookmarkEnd w:id="1848"/>
      <w:bookmarkEnd w:id="1849"/>
      <w:bookmarkEnd w:id="1850"/>
      <w:bookmarkEnd w:id="1851"/>
      <w:bookmarkEnd w:id="1852"/>
      <w:bookmarkEnd w:id="1853"/>
      <w:bookmarkEnd w:id="1854"/>
    </w:p>
    <w:p w14:paraId="249BED7F" w14:textId="77777777" w:rsidR="00B36905" w:rsidRDefault="00B36905" w:rsidP="00B36905">
      <w:pPr>
        <w:pStyle w:val="EditorsNote"/>
        <w:rPr>
          <w:rFonts w:eastAsia="DengXian"/>
        </w:rPr>
      </w:pPr>
      <w:r w:rsidRPr="00AF3FAB">
        <w:rPr>
          <w:rFonts w:eastAsia="DengXian"/>
        </w:rPr>
        <w:t>Editor's note:</w:t>
      </w:r>
      <w:r w:rsidRPr="00AF3FAB">
        <w:rPr>
          <w:rFonts w:eastAsia="DengXian"/>
        </w:rPr>
        <w:tab/>
        <w:t>This clause captures impacts on existing services, entities and interfaces.</w:t>
      </w:r>
    </w:p>
    <w:p w14:paraId="0CF2EAB8" w14:textId="77777777" w:rsidR="00B36905" w:rsidRPr="00DE3925" w:rsidRDefault="00B36905" w:rsidP="00B36905">
      <w:pPr>
        <w:rPr>
          <w:rFonts w:eastAsia="DengXian"/>
          <w:lang w:eastAsia="zh-CN"/>
        </w:rPr>
      </w:pPr>
    </w:p>
    <w:p w14:paraId="5E23568E" w14:textId="77777777" w:rsidR="00B36905" w:rsidRPr="00723221" w:rsidRDefault="00B36905" w:rsidP="00B36905">
      <w:pPr>
        <w:pStyle w:val="Heading2"/>
      </w:pPr>
      <w:bookmarkStart w:id="1855" w:name="_Toc164844039"/>
      <w:bookmarkStart w:id="1856" w:name="_Toc164944672"/>
      <w:bookmarkStart w:id="1857" w:name="_Toc168318927"/>
      <w:bookmarkStart w:id="1858" w:name="_Toc168319443"/>
      <w:bookmarkStart w:id="1859" w:name="_Toc168319698"/>
      <w:bookmarkStart w:id="1860" w:name="_Toc168319953"/>
      <w:bookmarkStart w:id="1861" w:name="_Toc168320207"/>
      <w:bookmarkStart w:id="1862" w:name="_Toc168559863"/>
      <w:bookmarkStart w:id="1863" w:name="_Toc175890913"/>
      <w:bookmarkStart w:id="1864" w:name="_Toc180645861"/>
      <w:bookmarkStart w:id="1865" w:name="_Toc183616794"/>
      <w:r>
        <w:t>6.</w:t>
      </w:r>
      <w:r>
        <w:rPr>
          <w:lang w:eastAsia="zh-CN"/>
        </w:rPr>
        <w:t>21</w:t>
      </w:r>
      <w:r>
        <w:tab/>
        <w:t>Solution #</w:t>
      </w:r>
      <w:r>
        <w:rPr>
          <w:lang w:eastAsia="zh-CN"/>
        </w:rPr>
        <w:t>21</w:t>
      </w:r>
      <w:r w:rsidRPr="00723221">
        <w:t xml:space="preserve">: </w:t>
      </w:r>
      <w:r w:rsidRPr="003F334D">
        <w:t xml:space="preserve">Architecture enhancement to support </w:t>
      </w:r>
      <w:proofErr w:type="spellStart"/>
      <w:r w:rsidRPr="003F334D">
        <w:t>AIoT</w:t>
      </w:r>
      <w:proofErr w:type="spellEnd"/>
      <w:r w:rsidRPr="003F334D">
        <w:t xml:space="preserve"> services for topology 2</w:t>
      </w:r>
      <w:bookmarkEnd w:id="1855"/>
      <w:bookmarkEnd w:id="1856"/>
      <w:bookmarkEnd w:id="1857"/>
      <w:bookmarkEnd w:id="1858"/>
      <w:bookmarkEnd w:id="1859"/>
      <w:bookmarkEnd w:id="1860"/>
      <w:bookmarkEnd w:id="1861"/>
      <w:bookmarkEnd w:id="1862"/>
      <w:bookmarkEnd w:id="1863"/>
      <w:bookmarkEnd w:id="1864"/>
      <w:bookmarkEnd w:id="1865"/>
    </w:p>
    <w:p w14:paraId="0CBC6AE4" w14:textId="77777777" w:rsidR="00B36905" w:rsidRPr="00723221" w:rsidRDefault="00B36905" w:rsidP="00B36905">
      <w:pPr>
        <w:pStyle w:val="Heading3"/>
      </w:pPr>
      <w:bookmarkStart w:id="1866" w:name="_Toc164844040"/>
      <w:bookmarkStart w:id="1867" w:name="_Toc164944673"/>
      <w:bookmarkStart w:id="1868" w:name="_Toc168318928"/>
      <w:bookmarkStart w:id="1869" w:name="_Toc168319444"/>
      <w:bookmarkStart w:id="1870" w:name="_Toc168319699"/>
      <w:bookmarkStart w:id="1871" w:name="_Toc168319954"/>
      <w:bookmarkStart w:id="1872" w:name="_Toc168320208"/>
      <w:bookmarkStart w:id="1873" w:name="_Toc168559864"/>
      <w:bookmarkStart w:id="1874" w:name="_Toc175890914"/>
      <w:bookmarkStart w:id="1875" w:name="_Toc180645862"/>
      <w:bookmarkStart w:id="1876" w:name="_Toc183616795"/>
      <w:r>
        <w:t>6.</w:t>
      </w:r>
      <w:r>
        <w:rPr>
          <w:lang w:eastAsia="zh-CN"/>
        </w:rPr>
        <w:t>21</w:t>
      </w:r>
      <w:r w:rsidRPr="00723221">
        <w:t>.1</w:t>
      </w:r>
      <w:r w:rsidRPr="00723221">
        <w:tab/>
        <w:t>Description</w:t>
      </w:r>
      <w:bookmarkEnd w:id="1866"/>
      <w:bookmarkEnd w:id="1867"/>
      <w:bookmarkEnd w:id="1868"/>
      <w:bookmarkEnd w:id="1869"/>
      <w:bookmarkEnd w:id="1870"/>
      <w:bookmarkEnd w:id="1871"/>
      <w:bookmarkEnd w:id="1872"/>
      <w:bookmarkEnd w:id="1873"/>
      <w:bookmarkEnd w:id="1874"/>
      <w:bookmarkEnd w:id="1875"/>
      <w:bookmarkEnd w:id="1876"/>
    </w:p>
    <w:p w14:paraId="335D767C" w14:textId="0D4BE08E"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4B3399">
        <w:t>TR 38.848 [</w:t>
      </w:r>
      <w:r>
        <w:t>7].</w:t>
      </w:r>
    </w:p>
    <w:p w14:paraId="23973BBB" w14:textId="77777777" w:rsidR="00B36905" w:rsidRDefault="00B36905" w:rsidP="00B36905">
      <w:r>
        <w:t xml:space="preserve">The Figure 6.21.1-1 illustrates the system architecture to support </w:t>
      </w:r>
      <w:proofErr w:type="spellStart"/>
      <w:r>
        <w:t>AIoT</w:t>
      </w:r>
      <w:proofErr w:type="spellEnd"/>
      <w:r>
        <w:t xml:space="preserve"> services for Topology 2.</w:t>
      </w:r>
    </w:p>
    <w:p w14:paraId="7FBCB880" w14:textId="037A3F96" w:rsidR="00A855AE" w:rsidRDefault="00A855AE" w:rsidP="00C76F30">
      <w:pPr>
        <w:pStyle w:val="TH"/>
      </w:pPr>
      <w:r>
        <w:object w:dxaOrig="7371" w:dyaOrig="4392" w14:anchorId="595A7EBB">
          <v:shape id="_x0000_i1087" type="#_x0000_t75" style="width:369pt;height:218.25pt" o:ole="">
            <v:imagedata r:id="rId134" o:title=""/>
          </v:shape>
          <o:OLEObject Type="Embed" ProgID="Word.Picture.8" ShapeID="_x0000_i1087" DrawAspect="Content" ObjectID="_1794390865" r:id="rId135"/>
        </w:object>
      </w:r>
    </w:p>
    <w:p w14:paraId="22C3C925" w14:textId="77777777" w:rsidR="00B36905" w:rsidRPr="000F01D6" w:rsidRDefault="00B36905" w:rsidP="00B36905">
      <w:pPr>
        <w:pStyle w:val="TF"/>
      </w:pPr>
      <w:bookmarkStart w:id="1877" w:name="_MON_1773554608"/>
      <w:bookmarkStart w:id="1878" w:name="_MON_1773483286"/>
      <w:bookmarkStart w:id="1879" w:name="_MON_1773483804"/>
      <w:bookmarkStart w:id="1880" w:name="_MON_1773483930"/>
      <w:bookmarkStart w:id="1881" w:name="_MON_1773483972"/>
      <w:bookmarkStart w:id="1882" w:name="_MON_1773483983"/>
      <w:bookmarkStart w:id="1883" w:name="_MON_1773483986"/>
      <w:bookmarkEnd w:id="1877"/>
      <w:bookmarkEnd w:id="1878"/>
      <w:bookmarkEnd w:id="1879"/>
      <w:bookmarkEnd w:id="1880"/>
      <w:bookmarkEnd w:id="1881"/>
      <w:bookmarkEnd w:id="1882"/>
      <w:bookmarkEnd w:id="1883"/>
      <w:r w:rsidRPr="000F01D6">
        <w:rPr>
          <w:rFonts w:hint="eastAsia"/>
        </w:rPr>
        <w:t xml:space="preserve">Figure </w:t>
      </w:r>
      <w:r w:rsidRPr="000F01D6">
        <w:t>6.21.1-1:</w:t>
      </w:r>
      <w:r w:rsidRPr="000F01D6">
        <w:rPr>
          <w:rFonts w:hint="eastAsia"/>
        </w:rPr>
        <w:t xml:space="preserve"> </w:t>
      </w:r>
      <w:r w:rsidRPr="000F01D6">
        <w:t xml:space="preserve">System Architecture to support </w:t>
      </w:r>
      <w:proofErr w:type="spellStart"/>
      <w:r w:rsidRPr="000F01D6">
        <w:t>AIoT</w:t>
      </w:r>
      <w:proofErr w:type="spellEnd"/>
      <w:r w:rsidRPr="000F01D6">
        <w:t xml:space="preserve"> </w:t>
      </w:r>
      <w:r w:rsidRPr="000F01D6">
        <w:rPr>
          <w:rFonts w:hint="eastAsia"/>
        </w:rPr>
        <w:t>Services for Topology 2</w:t>
      </w:r>
    </w:p>
    <w:p w14:paraId="4C08559A" w14:textId="5EA1A6C8" w:rsidR="00B36905" w:rsidRDefault="00B36905" w:rsidP="00B36905">
      <w:r>
        <w:t xml:space="preserve">The system architecture and functions as defined in </w:t>
      </w:r>
      <w:r w:rsidR="004B3399">
        <w:t>TS 23.501 [</w:t>
      </w:r>
      <w:r>
        <w:t>4] are used as basis to support the Ambient IoT services (e.g. Inventory, Command) with the following clarifications:</w:t>
      </w:r>
    </w:p>
    <w:p w14:paraId="76C8C185" w14:textId="35FE0E14" w:rsidR="00B36905" w:rsidRDefault="00B36905" w:rsidP="00B36905">
      <w:pPr>
        <w:pStyle w:val="B1"/>
      </w:pPr>
      <w:r>
        <w:t>-</w:t>
      </w:r>
      <w:r>
        <w:tab/>
      </w:r>
      <w:proofErr w:type="spellStart"/>
      <w:r w:rsidR="006B6ADA">
        <w:rPr>
          <w:rFonts w:hint="eastAsia"/>
          <w:lang w:eastAsia="zh-CN"/>
        </w:rPr>
        <w:t>AIoTF</w:t>
      </w:r>
      <w:proofErr w:type="spellEnd"/>
      <w:r>
        <w:t xml:space="preserve"> is </w:t>
      </w:r>
      <w:r w:rsidR="006B6ADA">
        <w:rPr>
          <w:rFonts w:hint="eastAsia"/>
          <w:lang w:eastAsia="zh-CN"/>
        </w:rPr>
        <w:t>introduced</w:t>
      </w:r>
      <w:r>
        <w:t xml:space="preserve"> to support transfer of service request from AF (via NEF) to UE, and transfer of service response from UE to AF (via NEF).</w:t>
      </w:r>
    </w:p>
    <w:p w14:paraId="0EB4FD96" w14:textId="2F0BC52D" w:rsidR="00B36905" w:rsidRDefault="00B36905" w:rsidP="00B36905">
      <w:pPr>
        <w:pStyle w:val="B1"/>
      </w:pPr>
      <w:r>
        <w:t>-</w:t>
      </w:r>
      <w:r>
        <w:tab/>
        <w:t xml:space="preserve">NEF is enhanced to support transfer of service request from AF to </w:t>
      </w:r>
      <w:proofErr w:type="spellStart"/>
      <w:r w:rsidR="006B6ADA">
        <w:rPr>
          <w:rFonts w:hint="eastAsia"/>
          <w:lang w:eastAsia="zh-CN"/>
        </w:rPr>
        <w:t>AIoTF</w:t>
      </w:r>
      <w:proofErr w:type="spellEnd"/>
      <w:r>
        <w:t xml:space="preserve">, and transfer of service response from </w:t>
      </w:r>
      <w:proofErr w:type="spellStart"/>
      <w:r w:rsidR="006B6ADA">
        <w:rPr>
          <w:rFonts w:hint="eastAsia"/>
          <w:lang w:eastAsia="zh-CN"/>
        </w:rPr>
        <w:t>AIoTF</w:t>
      </w:r>
      <w:proofErr w:type="spellEnd"/>
      <w:r>
        <w:t xml:space="preserve"> to AF.</w:t>
      </w:r>
    </w:p>
    <w:p w14:paraId="5071171E" w14:textId="66793AF6" w:rsidR="00B36905" w:rsidRDefault="00B36905" w:rsidP="00B36905">
      <w:pPr>
        <w:pStyle w:val="B1"/>
      </w:pPr>
      <w:r>
        <w:t>-</w:t>
      </w:r>
      <w:r>
        <w:tab/>
        <w:t xml:space="preserve">UDM is enhanced to support authorize </w:t>
      </w:r>
      <w:proofErr w:type="spellStart"/>
      <w:r>
        <w:t>AIoT</w:t>
      </w:r>
      <w:proofErr w:type="spellEnd"/>
      <w:r>
        <w:t xml:space="preserve"> service request from AF, and </w:t>
      </w:r>
      <w:proofErr w:type="spellStart"/>
      <w:r>
        <w:t>AIoT</w:t>
      </w:r>
      <w:proofErr w:type="spellEnd"/>
      <w:r>
        <w:t xml:space="preserve"> service response from UE.</w:t>
      </w:r>
    </w:p>
    <w:p w14:paraId="53D7DA97" w14:textId="0B3F1D60" w:rsidR="006B6ADA" w:rsidRDefault="006B6ADA" w:rsidP="00B36905">
      <w:pPr>
        <w:pStyle w:val="B1"/>
      </w:pPr>
      <w:r w:rsidRPr="0075334E">
        <w:rPr>
          <w:rFonts w:hint="eastAsia"/>
          <w:lang w:eastAsia="zh-CN"/>
        </w:rPr>
        <w:t>-</w:t>
      </w:r>
      <w:r w:rsidRPr="0075334E">
        <w:rPr>
          <w:rFonts w:hint="eastAsia"/>
          <w:lang w:eastAsia="zh-CN"/>
        </w:rPr>
        <w:tab/>
        <w:t xml:space="preserve">AMF is enhanced to support authorization of UE communication with </w:t>
      </w:r>
      <w:proofErr w:type="spellStart"/>
      <w:r w:rsidRPr="0075334E">
        <w:rPr>
          <w:rFonts w:hint="eastAsia"/>
          <w:lang w:eastAsia="zh-CN"/>
        </w:rPr>
        <w:t>AIoT</w:t>
      </w:r>
      <w:proofErr w:type="spellEnd"/>
      <w:r w:rsidRPr="0075334E">
        <w:rPr>
          <w:rFonts w:hint="eastAsia"/>
          <w:lang w:eastAsia="zh-CN"/>
        </w:rPr>
        <w:t xml:space="preserve"> Device, and to support transfer of service </w:t>
      </w:r>
      <w:r w:rsidRPr="0075334E">
        <w:rPr>
          <w:lang w:eastAsia="zh-CN"/>
        </w:rPr>
        <w:t>request</w:t>
      </w:r>
      <w:r w:rsidRPr="0075334E">
        <w:rPr>
          <w:rFonts w:hint="eastAsia"/>
          <w:lang w:eastAsia="zh-CN"/>
        </w:rPr>
        <w:t xml:space="preserve"> from </w:t>
      </w:r>
      <w:proofErr w:type="spellStart"/>
      <w:r w:rsidRPr="0075334E">
        <w:rPr>
          <w:rFonts w:hint="eastAsia"/>
          <w:lang w:eastAsia="zh-CN"/>
        </w:rPr>
        <w:t>AIoTF</w:t>
      </w:r>
      <w:proofErr w:type="spellEnd"/>
      <w:r w:rsidRPr="0075334E">
        <w:rPr>
          <w:rFonts w:hint="eastAsia"/>
          <w:lang w:eastAsia="zh-CN"/>
        </w:rPr>
        <w:t xml:space="preserve"> to UE and transfer of service response from UE to </w:t>
      </w:r>
      <w:proofErr w:type="spellStart"/>
      <w:r w:rsidRPr="0075334E">
        <w:rPr>
          <w:rFonts w:hint="eastAsia"/>
          <w:lang w:eastAsia="zh-CN"/>
        </w:rPr>
        <w:t>AIoTF</w:t>
      </w:r>
      <w:proofErr w:type="spellEnd"/>
      <w:r w:rsidRPr="0075334E">
        <w:rPr>
          <w:rFonts w:hint="eastAsia"/>
          <w:lang w:eastAsia="zh-CN"/>
        </w:rPr>
        <w:t>.</w:t>
      </w:r>
    </w:p>
    <w:p w14:paraId="1D90B982" w14:textId="719809B7" w:rsidR="00B36905" w:rsidRDefault="00B36905" w:rsidP="00B36905">
      <w:pPr>
        <w:pStyle w:val="B1"/>
      </w:pPr>
      <w:r>
        <w:t>-</w:t>
      </w:r>
      <w:r>
        <w:tab/>
        <w:t xml:space="preserve">UE is enhanced to support </w:t>
      </w:r>
      <w:r w:rsidR="004B27B2">
        <w:rPr>
          <w:lang w:eastAsia="zh-CN"/>
        </w:rPr>
        <w:t>communication</w:t>
      </w:r>
      <w:r w:rsidR="004B27B2">
        <w:rPr>
          <w:rFonts w:hint="eastAsia"/>
          <w:lang w:eastAsia="zh-CN"/>
        </w:rPr>
        <w:t xml:space="preserve"> with </w:t>
      </w:r>
      <w:proofErr w:type="spellStart"/>
      <w:r w:rsidR="004B27B2">
        <w:rPr>
          <w:rFonts w:hint="eastAsia"/>
          <w:lang w:eastAsia="zh-CN"/>
        </w:rPr>
        <w:t>AIoT</w:t>
      </w:r>
      <w:proofErr w:type="spellEnd"/>
      <w:r w:rsidR="004B27B2">
        <w:rPr>
          <w:rFonts w:hint="eastAsia"/>
          <w:lang w:eastAsia="zh-CN"/>
        </w:rPr>
        <w:t xml:space="preserve"> Device and interaction with </w:t>
      </w:r>
      <w:proofErr w:type="spellStart"/>
      <w:r w:rsidR="004B27B2">
        <w:rPr>
          <w:rFonts w:hint="eastAsia"/>
          <w:lang w:eastAsia="zh-CN"/>
        </w:rPr>
        <w:t>AIoTF</w:t>
      </w:r>
      <w:proofErr w:type="spellEnd"/>
      <w:r>
        <w:t>.</w:t>
      </w:r>
    </w:p>
    <w:p w14:paraId="5429815F" w14:textId="77777777" w:rsidR="00B36905" w:rsidRPr="000F01D6" w:rsidRDefault="00B36905" w:rsidP="00B36905">
      <w:r>
        <w:t xml:space="preserve">The Figure 6.21.1-2 illustrates the protocol stack to support </w:t>
      </w:r>
      <w:proofErr w:type="spellStart"/>
      <w:r>
        <w:t>AIoT</w:t>
      </w:r>
      <w:proofErr w:type="spellEnd"/>
      <w:r>
        <w:t xml:space="preserve"> services for Topology 2.</w:t>
      </w:r>
    </w:p>
    <w:p w14:paraId="57550ED9" w14:textId="58D15BA5" w:rsidR="00B36905" w:rsidRPr="000F01D6" w:rsidRDefault="00237E72" w:rsidP="00B36905">
      <w:pPr>
        <w:pStyle w:val="TH"/>
      </w:pPr>
      <w:r>
        <w:object w:dxaOrig="15210" w:dyaOrig="4160" w14:anchorId="6DC9A09D">
          <v:shape id="_x0000_i1088" type="#_x0000_t75" style="width:481.5pt;height:131.25pt" o:ole="">
            <v:imagedata r:id="rId136" o:title=""/>
          </v:shape>
          <o:OLEObject Type="Embed" ProgID="Visio.Drawing.15" ShapeID="_x0000_i1088" DrawAspect="Content" ObjectID="_1794390866"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w:t>
      </w:r>
      <w:proofErr w:type="spellStart"/>
      <w:r w:rsidRPr="000F01D6">
        <w:t>AIoT</w:t>
      </w:r>
      <w:proofErr w:type="spellEnd"/>
      <w:r w:rsidRPr="000F01D6">
        <w:t xml:space="preserve"> </w:t>
      </w:r>
      <w:r w:rsidRPr="000F01D6">
        <w:rPr>
          <w:rFonts w:hint="eastAsia"/>
        </w:rPr>
        <w:t>Services for Topology 2</w:t>
      </w:r>
    </w:p>
    <w:p w14:paraId="0848DE6A" w14:textId="77777777" w:rsidR="00B36905" w:rsidRDefault="00B36905" w:rsidP="00B36905">
      <w:r>
        <w:t xml:space="preserve">As shown in the Figure 6.21.1-2, it is assumed </w:t>
      </w:r>
      <w:proofErr w:type="spellStart"/>
      <w:r>
        <w:t>AIoT</w:t>
      </w:r>
      <w:proofErr w:type="spellEnd"/>
      <w:r>
        <w:t xml:space="preserve"> Device communicates with UE via a new interface </w:t>
      </w:r>
      <w:proofErr w:type="spellStart"/>
      <w:r>
        <w:t>AIoT</w:t>
      </w:r>
      <w:proofErr w:type="spellEnd"/>
      <w:r>
        <w:t xml:space="preserve"> and both Access Stratum layer and Non-Access Stratum layer are supported. The UE communicates with the network using the existing </w:t>
      </w:r>
      <w:proofErr w:type="spellStart"/>
      <w:r>
        <w:t>Uu</w:t>
      </w:r>
      <w:proofErr w:type="spellEnd"/>
      <w:r>
        <w:t xml:space="preserve">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 xml:space="preserve">For topology 2, the UE performs the Reader functions to send </w:t>
      </w:r>
      <w:proofErr w:type="spellStart"/>
      <w:r>
        <w:t>AIoT</w:t>
      </w:r>
      <w:proofErr w:type="spellEnd"/>
      <w:r>
        <w:t xml:space="preserve"> service request (e.g. Inventory, Command) to the </w:t>
      </w:r>
      <w:proofErr w:type="spellStart"/>
      <w:r>
        <w:t>AIoT</w:t>
      </w:r>
      <w:proofErr w:type="spellEnd"/>
      <w:r>
        <w:t xml:space="preserve"> Devices and receive </w:t>
      </w:r>
      <w:proofErr w:type="spellStart"/>
      <w:r>
        <w:t>AIoT</w:t>
      </w:r>
      <w:proofErr w:type="spellEnd"/>
      <w:r>
        <w:t xml:space="preserve"> service response (e.g. Device ID, </w:t>
      </w:r>
      <w:proofErr w:type="spellStart"/>
      <w:r>
        <w:t>AIoT</w:t>
      </w:r>
      <w:proofErr w:type="spellEnd"/>
      <w:r>
        <w:t xml:space="preserve"> data) from the </w:t>
      </w:r>
      <w:proofErr w:type="spellStart"/>
      <w:r>
        <w:t>AIoT</w:t>
      </w:r>
      <w:proofErr w:type="spellEnd"/>
      <w:r>
        <w:t xml:space="preserve"> Devices. The UE also acts as an intermediate node which is under the network control. This solution proposes a control plane based solution for core network to select the UE and to transfer the </w:t>
      </w:r>
      <w:proofErr w:type="spellStart"/>
      <w:r>
        <w:t>AIoT</w:t>
      </w:r>
      <w:proofErr w:type="spellEnd"/>
      <w:r>
        <w:t xml:space="preserve"> service request/response between UE and AF.</w:t>
      </w:r>
    </w:p>
    <w:p w14:paraId="257D4224" w14:textId="5A12264C" w:rsidR="00B36905" w:rsidRDefault="00B36905" w:rsidP="00B36905">
      <w:r>
        <w:t xml:space="preserve">The AF requests service operation for an </w:t>
      </w:r>
      <w:proofErr w:type="spellStart"/>
      <w:r>
        <w:t>AIoT</w:t>
      </w:r>
      <w:proofErr w:type="spellEnd"/>
      <w:r>
        <w:t xml:space="preserve"> Device or a group of </w:t>
      </w:r>
      <w:proofErr w:type="spellStart"/>
      <w:r>
        <w:t>AIoT</w:t>
      </w:r>
      <w:proofErr w:type="spellEnd"/>
      <w:r>
        <w:t xml:space="preserve"> Devices or all of </w:t>
      </w:r>
      <w:proofErr w:type="spellStart"/>
      <w:r>
        <w:t>AIoT</w:t>
      </w:r>
      <w:proofErr w:type="spellEnd"/>
      <w:r>
        <w:t xml:space="preserve"> Devices via the NEF, and the NEF forwards the requested service operation to the </w:t>
      </w:r>
      <w:proofErr w:type="spellStart"/>
      <w:r w:rsidR="00237E72">
        <w:rPr>
          <w:rFonts w:hint="eastAsia"/>
          <w:lang w:eastAsia="zh-CN"/>
        </w:rPr>
        <w:t>AIoTF</w:t>
      </w:r>
      <w:proofErr w:type="spellEnd"/>
      <w:r>
        <w:t xml:space="preserve">. The </w:t>
      </w:r>
      <w:proofErr w:type="spellStart"/>
      <w:r w:rsidR="00237E72">
        <w:rPr>
          <w:rFonts w:hint="eastAsia"/>
          <w:lang w:eastAsia="zh-CN"/>
        </w:rPr>
        <w:t>AIoTF</w:t>
      </w:r>
      <w:proofErr w:type="spellEnd"/>
      <w:r>
        <w:t xml:space="preserve"> selects the UE and delivers the requested service operation to the UE. The UE performs service operation (e.g. Inventory, Command) with the </w:t>
      </w:r>
      <w:proofErr w:type="spellStart"/>
      <w:r>
        <w:t>AIoT</w:t>
      </w:r>
      <w:proofErr w:type="spellEnd"/>
      <w:r>
        <w:t xml:space="preserve"> Devices and transfers the </w:t>
      </w:r>
      <w:proofErr w:type="spellStart"/>
      <w:r>
        <w:t>AIoT</w:t>
      </w:r>
      <w:proofErr w:type="spellEnd"/>
      <w:r>
        <w:t xml:space="preserve"> information (e.g. Device ID, </w:t>
      </w:r>
      <w:proofErr w:type="spellStart"/>
      <w:r>
        <w:t>AIoT</w:t>
      </w:r>
      <w:proofErr w:type="spellEnd"/>
      <w:r>
        <w:t xml:space="preserve"> data) received from the </w:t>
      </w:r>
      <w:proofErr w:type="spellStart"/>
      <w:r>
        <w:t>AIoT</w:t>
      </w:r>
      <w:proofErr w:type="spellEnd"/>
      <w:r>
        <w:t xml:space="preserve"> Devices to the </w:t>
      </w:r>
      <w:proofErr w:type="spellStart"/>
      <w:r w:rsidR="00237E72">
        <w:rPr>
          <w:rFonts w:hint="eastAsia"/>
          <w:lang w:eastAsia="zh-CN"/>
        </w:rPr>
        <w:t>AIoTF</w:t>
      </w:r>
      <w:proofErr w:type="spellEnd"/>
      <w:r>
        <w:t xml:space="preserve">. The </w:t>
      </w:r>
      <w:proofErr w:type="spellStart"/>
      <w:r w:rsidR="00237E72">
        <w:rPr>
          <w:rFonts w:hint="eastAsia"/>
          <w:lang w:eastAsia="zh-CN"/>
        </w:rPr>
        <w:t>AIoTF</w:t>
      </w:r>
      <w:proofErr w:type="spellEnd"/>
      <w:r>
        <w:t xml:space="preserve"> then sends the </w:t>
      </w:r>
      <w:proofErr w:type="spellStart"/>
      <w:r>
        <w:t>AIoT</w:t>
      </w:r>
      <w:proofErr w:type="spellEnd"/>
      <w:r>
        <w:t xml:space="preserve"> information the AF via the NEF.</w:t>
      </w:r>
    </w:p>
    <w:p w14:paraId="515F2476" w14:textId="77777777" w:rsidR="00B36905" w:rsidRPr="00723221" w:rsidRDefault="00B36905" w:rsidP="00B36905">
      <w:pPr>
        <w:pStyle w:val="Heading3"/>
      </w:pPr>
      <w:bookmarkStart w:id="1884" w:name="_Toc164844041"/>
      <w:bookmarkStart w:id="1885" w:name="_Toc164944674"/>
      <w:bookmarkStart w:id="1886" w:name="_Toc168318929"/>
      <w:bookmarkStart w:id="1887" w:name="_Toc168319445"/>
      <w:bookmarkStart w:id="1888" w:name="_Toc168319700"/>
      <w:bookmarkStart w:id="1889" w:name="_Toc168319955"/>
      <w:bookmarkStart w:id="1890" w:name="_Toc168320209"/>
      <w:bookmarkStart w:id="1891" w:name="_Toc168559865"/>
      <w:bookmarkStart w:id="1892" w:name="_Toc175890915"/>
      <w:bookmarkStart w:id="1893" w:name="_Toc180645863"/>
      <w:bookmarkStart w:id="1894" w:name="_Toc183616796"/>
      <w:r>
        <w:t>6.</w:t>
      </w:r>
      <w:r>
        <w:rPr>
          <w:lang w:eastAsia="zh-CN"/>
        </w:rPr>
        <w:t>21</w:t>
      </w:r>
      <w:r w:rsidRPr="00723221">
        <w:t>.2</w:t>
      </w:r>
      <w:r w:rsidRPr="00723221">
        <w:tab/>
        <w:t>Procedures</w:t>
      </w:r>
      <w:bookmarkEnd w:id="1884"/>
      <w:bookmarkEnd w:id="1885"/>
      <w:bookmarkEnd w:id="1886"/>
      <w:bookmarkEnd w:id="1887"/>
      <w:bookmarkEnd w:id="1888"/>
      <w:bookmarkEnd w:id="1889"/>
      <w:bookmarkEnd w:id="1890"/>
      <w:bookmarkEnd w:id="1891"/>
      <w:bookmarkEnd w:id="1892"/>
      <w:bookmarkEnd w:id="1893"/>
      <w:bookmarkEnd w:id="1894"/>
    </w:p>
    <w:p w14:paraId="4A06A459" w14:textId="77777777" w:rsidR="00B36905" w:rsidRPr="00723221" w:rsidRDefault="00B36905" w:rsidP="00B36905">
      <w:r>
        <w:t xml:space="preserve">Depicted in Figure 6.21.2-1 is the procedure to support </w:t>
      </w:r>
      <w:proofErr w:type="spellStart"/>
      <w:r>
        <w:t>AIoT</w:t>
      </w:r>
      <w:proofErr w:type="spellEnd"/>
      <w:r>
        <w:t xml:space="preserve"> Services for Topology 2.</w:t>
      </w:r>
    </w:p>
    <w:p w14:paraId="7BDBD03B" w14:textId="2972F236" w:rsidR="00B36905" w:rsidRPr="00723221" w:rsidRDefault="00EF6B86" w:rsidP="00B36905">
      <w:pPr>
        <w:pStyle w:val="TH"/>
        <w:rPr>
          <w:lang w:eastAsia="zh-CN"/>
        </w:rPr>
      </w:pPr>
      <w:r>
        <w:object w:dxaOrig="12050" w:dyaOrig="7860" w14:anchorId="12720644">
          <v:shape id="_x0000_i1089" type="#_x0000_t75" style="width:427.5pt;height:280.5pt" o:ole="">
            <v:imagedata r:id="rId138" o:title=""/>
          </v:shape>
          <o:OLEObject Type="Embed" ProgID="Visio.Drawing.11" ShapeID="_x0000_i1089" DrawAspect="Content" ObjectID="_1794390867"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 xml:space="preserve">to support </w:t>
      </w:r>
      <w:proofErr w:type="spellStart"/>
      <w:r w:rsidRPr="000F01D6">
        <w:t>AIoT</w:t>
      </w:r>
      <w:proofErr w:type="spellEnd"/>
      <w:r w:rsidRPr="000F01D6">
        <w:t xml:space="preserve"> Services for Topology 2</w:t>
      </w:r>
    </w:p>
    <w:p w14:paraId="6852A7E4" w14:textId="58884FEF" w:rsidR="00B36905" w:rsidRDefault="00B36905" w:rsidP="00B36905">
      <w:pPr>
        <w:pStyle w:val="B1"/>
      </w:pPr>
      <w:r>
        <w:lastRenderedPageBreak/>
        <w:t>1.</w:t>
      </w:r>
      <w:r>
        <w:tab/>
        <w:t xml:space="preserve">UE performs Registration procedure as defined in </w:t>
      </w:r>
      <w:r w:rsidR="004B3399">
        <w:t>TS 23.502 [</w:t>
      </w:r>
      <w:r>
        <w:t xml:space="preserve">5]. The UE includes </w:t>
      </w:r>
      <w:proofErr w:type="spellStart"/>
      <w:r>
        <w:t>AIoT</w:t>
      </w:r>
      <w:proofErr w:type="spellEnd"/>
      <w:r>
        <w:t xml:space="preserve"> Communication Indication in the Registration Request message and the </w:t>
      </w:r>
      <w:proofErr w:type="spellStart"/>
      <w:r>
        <w:t>AIoT</w:t>
      </w:r>
      <w:proofErr w:type="spellEnd"/>
      <w:r>
        <w:t xml:space="preserve"> Communication Indication indicates whether UE supports communication with </w:t>
      </w:r>
      <w:proofErr w:type="spellStart"/>
      <w:r>
        <w:t>AIoT</w:t>
      </w:r>
      <w:proofErr w:type="spellEnd"/>
      <w:r>
        <w:t xml:space="preserve"> Devices. If the UE is authorized to communicate with the </w:t>
      </w:r>
      <w:proofErr w:type="spellStart"/>
      <w:r>
        <w:t>AIoT</w:t>
      </w:r>
      <w:proofErr w:type="spellEnd"/>
      <w:r>
        <w:t xml:space="preserve"> Devices, the AMF includes authorized information in the Registration Accept message to the UE.</w:t>
      </w:r>
    </w:p>
    <w:p w14:paraId="45FFC0FA" w14:textId="11F4966D" w:rsidR="00B36905" w:rsidRDefault="00B36905" w:rsidP="00B36905">
      <w:pPr>
        <w:pStyle w:val="B1"/>
      </w:pPr>
      <w:r>
        <w:t>2.</w:t>
      </w:r>
      <w:r>
        <w:tab/>
        <w:t xml:space="preserve">AF sends an </w:t>
      </w:r>
      <w:proofErr w:type="spellStart"/>
      <w:r>
        <w:t>AIoT</w:t>
      </w:r>
      <w:proofErr w:type="spellEnd"/>
      <w:r>
        <w:t xml:space="preserve">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3D36A0C8" w14:textId="03362B82" w:rsidR="00B36905" w:rsidRDefault="00B36905" w:rsidP="00B36905">
      <w:pPr>
        <w:pStyle w:val="B1"/>
      </w:pPr>
      <w:r>
        <w:t>3.</w:t>
      </w:r>
      <w:r>
        <w:tab/>
        <w:t xml:space="preserve">The NEF checks if the AF is authorized to request the </w:t>
      </w:r>
      <w:proofErr w:type="spellStart"/>
      <w:r>
        <w:t>AIoT</w:t>
      </w:r>
      <w:proofErr w:type="spellEnd"/>
      <w:r>
        <w:t xml:space="preserve"> service and requests for the serving </w:t>
      </w:r>
      <w:proofErr w:type="spellStart"/>
      <w:r w:rsidR="00EF6B86">
        <w:rPr>
          <w:rFonts w:hint="eastAsia"/>
          <w:lang w:eastAsia="zh-CN"/>
        </w:rPr>
        <w:t>AIoTF</w:t>
      </w:r>
      <w:proofErr w:type="spellEnd"/>
      <w:r>
        <w:t xml:space="preserve"> of the UE if UE ID is provided in step 2.</w:t>
      </w:r>
    </w:p>
    <w:p w14:paraId="73C2DC9D" w14:textId="5D8F4EA3" w:rsidR="00B36905" w:rsidRDefault="00B36905" w:rsidP="00B36905">
      <w:pPr>
        <w:pStyle w:val="B1"/>
      </w:pPr>
      <w:r>
        <w:t>4.</w:t>
      </w:r>
      <w:r>
        <w:tab/>
        <w:t xml:space="preserve">The NEF selects the </w:t>
      </w:r>
      <w:proofErr w:type="spellStart"/>
      <w:r w:rsidR="00EF6B86">
        <w:rPr>
          <w:rFonts w:hint="eastAsia"/>
          <w:lang w:eastAsia="zh-CN"/>
        </w:rPr>
        <w:t>AIoTF</w:t>
      </w:r>
      <w:proofErr w:type="spellEnd"/>
      <w:r>
        <w:t xml:space="preserve"> either using the serving </w:t>
      </w:r>
      <w:proofErr w:type="spellStart"/>
      <w:r w:rsidR="00EF6B86">
        <w:rPr>
          <w:rFonts w:hint="eastAsia"/>
          <w:lang w:eastAsia="zh-CN"/>
        </w:rPr>
        <w:t>AIoTF</w:t>
      </w:r>
      <w:proofErr w:type="spellEnd"/>
      <w:r>
        <w:t xml:space="preserve"> retrieved from UDM in step 3 or mapping the area information to the corresponding </w:t>
      </w:r>
      <w:proofErr w:type="spellStart"/>
      <w:r w:rsidR="00EF6B86">
        <w:rPr>
          <w:rFonts w:hint="eastAsia"/>
          <w:lang w:eastAsia="zh-CN"/>
        </w:rPr>
        <w:t>AIoTF</w:t>
      </w:r>
      <w:proofErr w:type="spellEnd"/>
      <w:r>
        <w:t xml:space="preserve">, and forwards the requested service operation to the </w:t>
      </w:r>
      <w:proofErr w:type="spellStart"/>
      <w:r w:rsidR="00EF6B86">
        <w:rPr>
          <w:rFonts w:hint="eastAsia"/>
          <w:lang w:eastAsia="zh-CN"/>
        </w:rPr>
        <w:t>AIoTF</w:t>
      </w:r>
      <w:proofErr w:type="spellEnd"/>
      <w:r>
        <w:t xml:space="preserve"> using </w:t>
      </w:r>
      <w:proofErr w:type="spellStart"/>
      <w:r>
        <w:t>AIoT</w:t>
      </w:r>
      <w:proofErr w:type="spellEnd"/>
      <w:r>
        <w:t xml:space="preserve"> Service Request (Device ID, UE ID, requested service operation) message. The UE ID is SUPI of UE.</w:t>
      </w:r>
    </w:p>
    <w:p w14:paraId="15966993" w14:textId="7488B064" w:rsidR="00B36905" w:rsidRDefault="00B36905" w:rsidP="00B36905">
      <w:pPr>
        <w:pStyle w:val="B1"/>
      </w:pPr>
      <w:r>
        <w:t>5.</w:t>
      </w:r>
      <w:r>
        <w:tab/>
        <w:t xml:space="preserve">The </w:t>
      </w:r>
      <w:proofErr w:type="spellStart"/>
      <w:r w:rsidR="00EF6B86">
        <w:rPr>
          <w:rFonts w:hint="eastAsia"/>
          <w:lang w:eastAsia="zh-CN"/>
        </w:rPr>
        <w:t>AIoTF</w:t>
      </w:r>
      <w:proofErr w:type="spellEnd"/>
      <w:r>
        <w:t xml:space="preserve"> selects the UE (if not provided in step 4) for </w:t>
      </w:r>
      <w:proofErr w:type="spellStart"/>
      <w:r>
        <w:t>AIoT</w:t>
      </w:r>
      <w:proofErr w:type="spellEnd"/>
      <w:r>
        <w:t xml:space="preserve"> service operation.</w:t>
      </w:r>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p>
    <w:p w14:paraId="7616749C" w14:textId="5F14C8EC" w:rsidR="00B36905" w:rsidRDefault="00B36905" w:rsidP="00B36905">
      <w:pPr>
        <w:pStyle w:val="B1"/>
      </w:pPr>
      <w:r>
        <w:t>6.</w:t>
      </w:r>
      <w:r>
        <w:tab/>
        <w:t xml:space="preserve">The </w:t>
      </w:r>
      <w:proofErr w:type="spellStart"/>
      <w:r w:rsidR="00EF6B86">
        <w:rPr>
          <w:rFonts w:hint="eastAsia"/>
          <w:lang w:eastAsia="zh-CN"/>
        </w:rPr>
        <w:t>AIoTF</w:t>
      </w:r>
      <w:proofErr w:type="spellEnd"/>
      <w:r>
        <w:t xml:space="preserve"> may derive the service operation based on the requested service operation and include the service operation in a </w:t>
      </w:r>
      <w:proofErr w:type="spellStart"/>
      <w:r w:rsidR="00EF6B86">
        <w:rPr>
          <w:rFonts w:hint="eastAsia"/>
          <w:lang w:eastAsia="zh-CN"/>
        </w:rPr>
        <w:t>AIoT</w:t>
      </w:r>
      <w:proofErr w:type="spellEnd"/>
      <w:r w:rsidR="00EF6B86">
        <w:rPr>
          <w:rFonts w:hint="eastAsia"/>
          <w:lang w:eastAsia="zh-CN"/>
        </w:rPr>
        <w:t xml:space="preserve"> Service Request</w:t>
      </w:r>
      <w:r>
        <w:t xml:space="preserve"> message (Device ID, service operation) to the UE</w:t>
      </w:r>
      <w:r w:rsidR="00EF6B86">
        <w:rPr>
          <w:rFonts w:hint="eastAsia"/>
          <w:lang w:eastAsia="zh-CN"/>
        </w:rPr>
        <w:t xml:space="preserve"> via the AMF</w:t>
      </w:r>
      <w:r>
        <w:t xml:space="preserve">, or the </w:t>
      </w:r>
      <w:proofErr w:type="spellStart"/>
      <w:r w:rsidR="00EF6B86">
        <w:rPr>
          <w:rFonts w:hint="eastAsia"/>
          <w:lang w:eastAsia="zh-CN"/>
        </w:rPr>
        <w:t>AIoTF</w:t>
      </w:r>
      <w:proofErr w:type="spellEnd"/>
      <w:r>
        <w:t xml:space="preserve"> may include the requested service operation as a container in a </w:t>
      </w:r>
      <w:proofErr w:type="spellStart"/>
      <w:r w:rsidR="00EF6B86">
        <w:rPr>
          <w:rFonts w:hint="eastAsia"/>
          <w:lang w:eastAsia="zh-CN"/>
        </w:rPr>
        <w:t>AIoT</w:t>
      </w:r>
      <w:proofErr w:type="spellEnd"/>
      <w:r w:rsidR="00EF6B86">
        <w:rPr>
          <w:rFonts w:hint="eastAsia"/>
          <w:lang w:eastAsia="zh-CN"/>
        </w:rPr>
        <w:t xml:space="preserve"> Service Request</w:t>
      </w:r>
      <w:r>
        <w:t xml:space="preserve"> message (Device ID, service operation) to the UE</w:t>
      </w:r>
      <w:r w:rsidR="00EF6B86">
        <w:rPr>
          <w:rFonts w:hint="eastAsia"/>
          <w:lang w:eastAsia="zh-CN"/>
        </w:rPr>
        <w:t xml:space="preserve"> via the AMF</w:t>
      </w:r>
      <w:r>
        <w:t xml:space="preserve">. If the UE is in CM_IDLE state, the network initiated service request procedure is performed before sending the </w:t>
      </w:r>
      <w:proofErr w:type="spellStart"/>
      <w:r w:rsidR="00EF6B86">
        <w:rPr>
          <w:rFonts w:hint="eastAsia"/>
          <w:lang w:eastAsia="zh-CN"/>
        </w:rPr>
        <w:t>AIoT</w:t>
      </w:r>
      <w:proofErr w:type="spellEnd"/>
      <w:r w:rsidR="00EF6B86">
        <w:rPr>
          <w:rFonts w:hint="eastAsia"/>
          <w:lang w:eastAsia="zh-CN"/>
        </w:rPr>
        <w:t xml:space="preserve"> Service Request</w:t>
      </w:r>
      <w:r>
        <w:t xml:space="preserve"> message.</w:t>
      </w:r>
    </w:p>
    <w:p w14:paraId="56848D6A" w14:textId="77777777" w:rsidR="00B36905" w:rsidRDefault="00B36905" w:rsidP="00B36905">
      <w:pPr>
        <w:pStyle w:val="B1"/>
      </w:pPr>
      <w:r>
        <w:t>7.</w:t>
      </w:r>
      <w:r>
        <w:tab/>
        <w:t xml:space="preserve">The UE (Reader) performs AS procedure (e.g. paging-like procedure) with Ambient IoT Devices. The UE may include an </w:t>
      </w:r>
      <w:proofErr w:type="spellStart"/>
      <w:r>
        <w:t>AIoT</w:t>
      </w:r>
      <w:proofErr w:type="spellEnd"/>
      <w:r>
        <w: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 xml:space="preserve">The Ambient IoT Device sends and </w:t>
      </w:r>
      <w:proofErr w:type="spellStart"/>
      <w:r>
        <w:t>AIoT</w:t>
      </w:r>
      <w:proofErr w:type="spellEnd"/>
      <w:r>
        <w:t xml:space="preserve">-NAS message (Device ID, </w:t>
      </w:r>
      <w:proofErr w:type="spellStart"/>
      <w:r>
        <w:t>AIoT</w:t>
      </w:r>
      <w:proofErr w:type="spellEnd"/>
      <w:r>
        <w:t xml:space="preserve"> data) over AS message. If the service operation is Inventory, the Device ID is included in the </w:t>
      </w:r>
      <w:proofErr w:type="spellStart"/>
      <w:r>
        <w:t>AIoT</w:t>
      </w:r>
      <w:proofErr w:type="spellEnd"/>
      <w:r>
        <w:t xml:space="preserve">-NAS message. If the service operation is Command (e.g. Read), the </w:t>
      </w:r>
      <w:proofErr w:type="spellStart"/>
      <w:r>
        <w:t>AIoT</w:t>
      </w:r>
      <w:proofErr w:type="spellEnd"/>
      <w:r>
        <w:t xml:space="preserve"> data along with the Device ID are included in the </w:t>
      </w:r>
      <w:proofErr w:type="spellStart"/>
      <w:r>
        <w:t>AIoT</w:t>
      </w:r>
      <w:proofErr w:type="spellEnd"/>
      <w:r>
        <w:t>-NAS message if requested by the service operation.</w:t>
      </w:r>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 xml:space="preserve">The security protection of </w:t>
      </w:r>
      <w:proofErr w:type="spellStart"/>
      <w:r>
        <w:t>AIoT</w:t>
      </w:r>
      <w:proofErr w:type="spellEnd"/>
      <w:r>
        <w:t>-NAS message</w:t>
      </w:r>
      <w:r w:rsidR="00EF6B86">
        <w:rPr>
          <w:rFonts w:hint="eastAsia"/>
          <w:lang w:eastAsia="zh-CN"/>
        </w:rPr>
        <w:t xml:space="preserve"> including group security</w:t>
      </w:r>
      <w:r>
        <w:t xml:space="preserve"> is to be designed by SA WG3.</w:t>
      </w:r>
    </w:p>
    <w:p w14:paraId="5C2A758E" w14:textId="4281B7BD" w:rsidR="00EF6B86" w:rsidRDefault="00EF6B86" w:rsidP="00EF6B86">
      <w:pPr>
        <w:pStyle w:val="B1"/>
        <w:rPr>
          <w:lang w:eastAsia="zh-CN"/>
        </w:rPr>
      </w:pPr>
      <w:r>
        <w:t>10</w:t>
      </w:r>
      <w:r w:rsidR="00B36905">
        <w:t>.</w:t>
      </w:r>
      <w:r w:rsidR="00B36905">
        <w:tab/>
        <w:t xml:space="preserve">The UE sends an </w:t>
      </w:r>
      <w:proofErr w:type="spellStart"/>
      <w:r>
        <w:rPr>
          <w:rFonts w:hint="eastAsia"/>
          <w:lang w:eastAsia="zh-CN"/>
        </w:rPr>
        <w:t>AIoT</w:t>
      </w:r>
      <w:proofErr w:type="spellEnd"/>
      <w:r>
        <w:rPr>
          <w:rFonts w:hint="eastAsia"/>
          <w:lang w:eastAsia="zh-CN"/>
        </w:rPr>
        <w:t xml:space="preserve"> Service Response</w:t>
      </w:r>
      <w:r w:rsidR="00B36905">
        <w:t xml:space="preserve"> message (Device ID, </w:t>
      </w:r>
      <w:proofErr w:type="spellStart"/>
      <w:r w:rsidR="00B36905">
        <w:t>AIoT</w:t>
      </w:r>
      <w:proofErr w:type="spellEnd"/>
      <w:r w:rsidR="00B36905">
        <w:t xml:space="preserve"> data) to the </w:t>
      </w:r>
      <w:proofErr w:type="spellStart"/>
      <w:r>
        <w:rPr>
          <w:rFonts w:hint="eastAsia"/>
          <w:lang w:eastAsia="zh-CN"/>
        </w:rPr>
        <w:t>AIoTF</w:t>
      </w:r>
      <w:proofErr w:type="spellEnd"/>
      <w:r>
        <w:rPr>
          <w:rFonts w:hint="eastAsia"/>
          <w:lang w:eastAsia="zh-CN"/>
        </w:rPr>
        <w:t xml:space="preserve"> via the AMF</w:t>
      </w:r>
      <w:r w:rsidR="00B36905">
        <w:t>.</w:t>
      </w:r>
    </w:p>
    <w:p w14:paraId="6B7145CE" w14:textId="63ECB65B" w:rsidR="00EF6B86" w:rsidRDefault="00EF6B86" w:rsidP="00EF6B86">
      <w:pPr>
        <w:pStyle w:val="B1"/>
      </w:pPr>
      <w:r>
        <w:t>1</w:t>
      </w:r>
      <w:r>
        <w:rPr>
          <w:rFonts w:hint="eastAsia"/>
          <w:lang w:eastAsia="zh-CN"/>
        </w:rPr>
        <w:t>1</w:t>
      </w:r>
      <w:r>
        <w:t>.</w:t>
      </w:r>
      <w:r>
        <w:tab/>
      </w:r>
      <w:r>
        <w:rPr>
          <w:rFonts w:hint="eastAsia"/>
          <w:lang w:eastAsia="zh-CN"/>
        </w:rPr>
        <w:t>T</w:t>
      </w:r>
      <w:r>
        <w:t xml:space="preserve">he </w:t>
      </w:r>
      <w:proofErr w:type="spellStart"/>
      <w:r>
        <w:t>A</w:t>
      </w:r>
      <w:r>
        <w:rPr>
          <w:rFonts w:hint="eastAsia"/>
          <w:lang w:eastAsia="zh-CN"/>
        </w:rPr>
        <w:t>IoTF</w:t>
      </w:r>
      <w:proofErr w:type="spellEnd"/>
      <w:r w:rsidRPr="004C566F">
        <w:t xml:space="preserve"> performs validation based on the device subscription-like information received from the UDM, including Device ID validation.</w:t>
      </w:r>
    </w:p>
    <w:p w14:paraId="76D7D8C8" w14:textId="0572B78A" w:rsidR="00B36905" w:rsidRDefault="00B36905" w:rsidP="00B36905">
      <w:pPr>
        <w:pStyle w:val="B1"/>
      </w:pPr>
      <w:r>
        <w:t>12.</w:t>
      </w:r>
      <w:r>
        <w:tab/>
        <w:t xml:space="preserve">The </w:t>
      </w:r>
      <w:proofErr w:type="spellStart"/>
      <w:r w:rsidR="00EF6B86">
        <w:rPr>
          <w:rFonts w:hint="eastAsia"/>
          <w:lang w:eastAsia="zh-CN"/>
        </w:rPr>
        <w:t>AIoTF</w:t>
      </w:r>
      <w:proofErr w:type="spellEnd"/>
      <w:r>
        <w:t xml:space="preserve"> responds to the NEF using </w:t>
      </w:r>
      <w:proofErr w:type="spellStart"/>
      <w:r>
        <w:t>AIoT</w:t>
      </w:r>
      <w:proofErr w:type="spellEnd"/>
      <w:r>
        <w:t xml:space="preserve"> Service Response (Device ID, </w:t>
      </w:r>
      <w:proofErr w:type="spellStart"/>
      <w:r>
        <w:t>AIoT</w:t>
      </w:r>
      <w:proofErr w:type="spellEnd"/>
      <w:r>
        <w:t xml:space="preserve"> data) message.</w:t>
      </w:r>
    </w:p>
    <w:p w14:paraId="51A45FB3" w14:textId="77777777" w:rsidR="00B36905" w:rsidRDefault="00B36905" w:rsidP="00B36905">
      <w:pPr>
        <w:pStyle w:val="B1"/>
      </w:pPr>
      <w:r>
        <w:t>13.</w:t>
      </w:r>
      <w:r>
        <w:tab/>
        <w:t xml:space="preserve">The NEF responds to the AF using </w:t>
      </w:r>
      <w:proofErr w:type="spellStart"/>
      <w:r>
        <w:t>AIoT</w:t>
      </w:r>
      <w:proofErr w:type="spellEnd"/>
      <w:r>
        <w:t xml:space="preserve"> Service Response (Device ID, </w:t>
      </w:r>
      <w:proofErr w:type="spellStart"/>
      <w:r>
        <w:t>AIoT</w:t>
      </w:r>
      <w:proofErr w:type="spellEnd"/>
      <w:r>
        <w:t xml:space="preserve"> data) message.</w:t>
      </w:r>
    </w:p>
    <w:p w14:paraId="29F8375C" w14:textId="77777777" w:rsidR="00B36905" w:rsidRPr="00723221" w:rsidRDefault="00B36905" w:rsidP="00B36905">
      <w:pPr>
        <w:pStyle w:val="Heading3"/>
      </w:pPr>
      <w:bookmarkStart w:id="1895" w:name="_Toc164844042"/>
      <w:bookmarkStart w:id="1896" w:name="_Toc164944675"/>
      <w:bookmarkStart w:id="1897" w:name="_Toc168318930"/>
      <w:bookmarkStart w:id="1898" w:name="_Toc168319446"/>
      <w:bookmarkStart w:id="1899" w:name="_Toc168319701"/>
      <w:bookmarkStart w:id="1900" w:name="_Toc168319956"/>
      <w:bookmarkStart w:id="1901" w:name="_Toc168320210"/>
      <w:bookmarkStart w:id="1902" w:name="_Toc168559866"/>
      <w:bookmarkStart w:id="1903" w:name="_Toc175890916"/>
      <w:bookmarkStart w:id="1904" w:name="_Toc180645864"/>
      <w:bookmarkStart w:id="1905" w:name="_Toc183616797"/>
      <w:r>
        <w:t>6.</w:t>
      </w:r>
      <w:r>
        <w:rPr>
          <w:lang w:eastAsia="zh-CN"/>
        </w:rPr>
        <w:t>21</w:t>
      </w:r>
      <w:r w:rsidRPr="00723221">
        <w:t>.3</w:t>
      </w:r>
      <w:r w:rsidRPr="00723221">
        <w:tab/>
        <w:t>Impacts on services, entities and interfaces</w:t>
      </w:r>
      <w:bookmarkEnd w:id="1895"/>
      <w:bookmarkEnd w:id="1896"/>
      <w:bookmarkEnd w:id="1897"/>
      <w:bookmarkEnd w:id="1898"/>
      <w:bookmarkEnd w:id="1899"/>
      <w:bookmarkEnd w:id="1900"/>
      <w:bookmarkEnd w:id="1901"/>
      <w:bookmarkEnd w:id="1902"/>
      <w:bookmarkEnd w:id="1903"/>
      <w:bookmarkEnd w:id="1904"/>
      <w:bookmarkEnd w:id="1905"/>
    </w:p>
    <w:p w14:paraId="009B239A" w14:textId="77777777" w:rsidR="00EF6B86" w:rsidRPr="001E6FE4" w:rsidRDefault="00EF6B86" w:rsidP="001E6FE4">
      <w:pPr>
        <w:rPr>
          <w:b/>
          <w:bCs/>
          <w:lang w:eastAsia="zh-CN"/>
        </w:rPr>
      </w:pPr>
      <w:proofErr w:type="spellStart"/>
      <w:r w:rsidRPr="001E6FE4">
        <w:rPr>
          <w:rFonts w:hint="eastAsia"/>
          <w:b/>
          <w:bCs/>
          <w:lang w:eastAsia="zh-CN"/>
        </w:rPr>
        <w:t>AIoTF</w:t>
      </w:r>
      <w:proofErr w:type="spellEnd"/>
      <w:r w:rsidRPr="001E6FE4">
        <w:rPr>
          <w:rFonts w:hint="eastAsia"/>
          <w:b/>
          <w:bCs/>
          <w:lang w:eastAsia="zh-CN"/>
        </w:rPr>
        <w:t>:</w:t>
      </w:r>
    </w:p>
    <w:p w14:paraId="5AB187B6" w14:textId="77777777" w:rsidR="00EF6B86" w:rsidRPr="0075334E" w:rsidRDefault="00EF6B86" w:rsidP="00EF6B86">
      <w:pPr>
        <w:pStyle w:val="B1"/>
      </w:pPr>
      <w:r w:rsidRPr="0075334E">
        <w:t>-</w:t>
      </w:r>
      <w:r w:rsidRPr="0075334E">
        <w:tab/>
      </w:r>
      <w:proofErr w:type="spellStart"/>
      <w:r w:rsidRPr="0075334E">
        <w:rPr>
          <w:rFonts w:hint="eastAsia"/>
          <w:lang w:eastAsia="zh-CN"/>
        </w:rPr>
        <w:t>AIoTF</w:t>
      </w:r>
      <w:proofErr w:type="spellEnd"/>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p>
    <w:p w14:paraId="67B036DE" w14:textId="77777777" w:rsidR="00EF6B86" w:rsidRPr="001E6FE4" w:rsidRDefault="00EF6B86" w:rsidP="001E6FE4">
      <w:pPr>
        <w:rPr>
          <w:b/>
          <w:bCs/>
          <w:lang w:eastAsia="zh-CN"/>
        </w:rPr>
      </w:pPr>
      <w:r w:rsidRPr="001E6FE4">
        <w:rPr>
          <w:rFonts w:hint="eastAsia"/>
          <w:b/>
          <w:bCs/>
          <w:lang w:eastAsia="zh-CN"/>
        </w:rPr>
        <w:t>NEF:</w:t>
      </w:r>
    </w:p>
    <w:p w14:paraId="6E35E193" w14:textId="77777777" w:rsidR="00EF6B86" w:rsidRPr="0075334E" w:rsidRDefault="00EF6B86" w:rsidP="00EF6B86">
      <w:pPr>
        <w:pStyle w:val="B1"/>
      </w:pPr>
      <w:r w:rsidRPr="0075334E">
        <w:lastRenderedPageBreak/>
        <w:t>-</w:t>
      </w:r>
      <w:r w:rsidRPr="0075334E">
        <w:tab/>
        <w:t xml:space="preserve">NEF is enhanced to support transfer of service request from AF to </w:t>
      </w:r>
      <w:proofErr w:type="spellStart"/>
      <w:r w:rsidRPr="0075334E">
        <w:t>A</w:t>
      </w:r>
      <w:r w:rsidRPr="0075334E">
        <w:rPr>
          <w:rFonts w:hint="eastAsia"/>
          <w:lang w:eastAsia="zh-CN"/>
        </w:rPr>
        <w:t>IoTF</w:t>
      </w:r>
      <w:proofErr w:type="spellEnd"/>
      <w:r w:rsidRPr="0075334E">
        <w:t xml:space="preserve">, and transfer of service response from </w:t>
      </w:r>
      <w:proofErr w:type="spellStart"/>
      <w:r w:rsidRPr="0075334E">
        <w:t>A</w:t>
      </w:r>
      <w:r w:rsidRPr="0075334E">
        <w:rPr>
          <w:rFonts w:hint="eastAsia"/>
          <w:lang w:eastAsia="zh-CN"/>
        </w:rPr>
        <w:t>IoTF</w:t>
      </w:r>
      <w:proofErr w:type="spellEnd"/>
      <w:r w:rsidRPr="0075334E">
        <w:t xml:space="preserve"> to AF.</w:t>
      </w:r>
    </w:p>
    <w:p w14:paraId="241BB911" w14:textId="77777777" w:rsidR="00EF6B86" w:rsidRPr="001E6FE4" w:rsidRDefault="00EF6B86" w:rsidP="001E6FE4">
      <w:pPr>
        <w:rPr>
          <w:b/>
          <w:bCs/>
          <w:lang w:eastAsia="zh-CN"/>
        </w:rPr>
      </w:pPr>
      <w:r w:rsidRPr="001E6FE4">
        <w:rPr>
          <w:rFonts w:hint="eastAsia"/>
          <w:b/>
          <w:bCs/>
          <w:lang w:eastAsia="zh-CN"/>
        </w:rPr>
        <w:t>UDM:</w:t>
      </w:r>
    </w:p>
    <w:p w14:paraId="569793F8" w14:textId="77777777" w:rsidR="00EF6B86" w:rsidRPr="0075334E" w:rsidRDefault="00EF6B86" w:rsidP="00EF6B86">
      <w:pPr>
        <w:pStyle w:val="B1"/>
      </w:pPr>
      <w:r w:rsidRPr="0075334E">
        <w:t>-</w:t>
      </w:r>
      <w:r w:rsidRPr="0075334E">
        <w:tab/>
        <w:t xml:space="preserve">UDM is enhanced to support authorize </w:t>
      </w:r>
      <w:proofErr w:type="spellStart"/>
      <w:r w:rsidRPr="0075334E">
        <w:t>AIoT</w:t>
      </w:r>
      <w:proofErr w:type="spellEnd"/>
      <w:r w:rsidRPr="0075334E">
        <w:t xml:space="preserve"> service request from AF, and </w:t>
      </w:r>
      <w:proofErr w:type="spellStart"/>
      <w:r w:rsidRPr="0075334E">
        <w:t>AIoT</w:t>
      </w:r>
      <w:proofErr w:type="spellEnd"/>
      <w:r w:rsidRPr="0075334E">
        <w:t xml:space="preserve"> service response from UE.</w:t>
      </w:r>
    </w:p>
    <w:p w14:paraId="10148649" w14:textId="77777777" w:rsidR="00EF6B86" w:rsidRPr="001E6FE4" w:rsidRDefault="00EF6B86" w:rsidP="001E6FE4">
      <w:pPr>
        <w:rPr>
          <w:b/>
          <w:bCs/>
          <w:lang w:eastAsia="zh-CN"/>
        </w:rPr>
      </w:pPr>
      <w:r w:rsidRPr="001E6FE4">
        <w:rPr>
          <w:rFonts w:hint="eastAsia"/>
          <w:b/>
          <w:bCs/>
          <w:lang w:eastAsia="zh-CN"/>
        </w:rPr>
        <w:t>AMF:</w:t>
      </w:r>
    </w:p>
    <w:p w14:paraId="7E70554A" w14:textId="77777777" w:rsidR="00EF6B86" w:rsidRDefault="00EF6B86" w:rsidP="00EF6B86">
      <w:pPr>
        <w:pStyle w:val="B1"/>
      </w:pPr>
      <w:r w:rsidRPr="0075334E">
        <w:t>-</w:t>
      </w:r>
      <w:r w:rsidRPr="0075334E">
        <w:tab/>
      </w:r>
      <w:r w:rsidRPr="0075334E">
        <w:rPr>
          <w:rFonts w:hint="eastAsia"/>
          <w:lang w:eastAsia="zh-CN"/>
        </w:rPr>
        <w:t xml:space="preserve">AMF is enhanced to support authorization of UE communication with </w:t>
      </w:r>
      <w:proofErr w:type="spellStart"/>
      <w:r w:rsidRPr="0075334E">
        <w:rPr>
          <w:rFonts w:hint="eastAsia"/>
          <w:lang w:eastAsia="zh-CN"/>
        </w:rPr>
        <w:t>AIoT</w:t>
      </w:r>
      <w:proofErr w:type="spellEnd"/>
      <w:r w:rsidRPr="0075334E">
        <w:rPr>
          <w:rFonts w:hint="eastAsia"/>
          <w:lang w:eastAsia="zh-CN"/>
        </w:rPr>
        <w:t xml:space="preserve"> Device, and to support transfer of service </w:t>
      </w:r>
      <w:r w:rsidRPr="0075334E">
        <w:rPr>
          <w:lang w:eastAsia="zh-CN"/>
        </w:rPr>
        <w:t>request</w:t>
      </w:r>
      <w:r w:rsidRPr="0075334E">
        <w:rPr>
          <w:rFonts w:hint="eastAsia"/>
          <w:lang w:eastAsia="zh-CN"/>
        </w:rPr>
        <w:t xml:space="preserve"> from </w:t>
      </w:r>
      <w:proofErr w:type="spellStart"/>
      <w:r w:rsidRPr="0075334E">
        <w:rPr>
          <w:rFonts w:hint="eastAsia"/>
          <w:lang w:eastAsia="zh-CN"/>
        </w:rPr>
        <w:t>AIoTF</w:t>
      </w:r>
      <w:proofErr w:type="spellEnd"/>
      <w:r w:rsidRPr="0075334E">
        <w:rPr>
          <w:rFonts w:hint="eastAsia"/>
          <w:lang w:eastAsia="zh-CN"/>
        </w:rPr>
        <w:t xml:space="preserve"> to UE and transfer of service response from UE to </w:t>
      </w:r>
      <w:proofErr w:type="spellStart"/>
      <w:r w:rsidRPr="0075334E">
        <w:rPr>
          <w:rFonts w:hint="eastAsia"/>
          <w:lang w:eastAsia="zh-CN"/>
        </w:rPr>
        <w:t>AIoTF</w:t>
      </w:r>
      <w:proofErr w:type="spellEnd"/>
      <w:r w:rsidRPr="0075334E">
        <w:rPr>
          <w:rFonts w:hint="eastAsia"/>
          <w:lang w:eastAsia="zh-CN"/>
        </w:rPr>
        <w:t>.</w:t>
      </w:r>
    </w:p>
    <w:p w14:paraId="3684EF9E" w14:textId="77777777" w:rsidR="00EF6B86" w:rsidRPr="001E6FE4" w:rsidRDefault="00EF6B86" w:rsidP="001E6FE4">
      <w:pPr>
        <w:rPr>
          <w:b/>
          <w:bCs/>
          <w:lang w:eastAsia="zh-CN"/>
        </w:rPr>
      </w:pPr>
      <w:r w:rsidRPr="001E6FE4">
        <w:rPr>
          <w:rFonts w:hint="eastAsia"/>
          <w:b/>
          <w:bCs/>
          <w:lang w:eastAsia="zh-CN"/>
        </w:rPr>
        <w:t>UE:</w:t>
      </w:r>
    </w:p>
    <w:p w14:paraId="24E9646E" w14:textId="77777777" w:rsidR="00EF6B86" w:rsidRDefault="00EF6B86" w:rsidP="00EF6B86">
      <w:pPr>
        <w:pStyle w:val="B1"/>
      </w:pPr>
      <w:r>
        <w:t>-</w:t>
      </w:r>
      <w:r>
        <w:tab/>
        <w:t xml:space="preserve">UE is enhanced to support </w:t>
      </w:r>
      <w:r>
        <w:rPr>
          <w:rFonts w:hint="eastAsia"/>
          <w:lang w:eastAsia="zh-CN"/>
        </w:rPr>
        <w:t xml:space="preserve">communication with </w:t>
      </w:r>
      <w:proofErr w:type="spellStart"/>
      <w:r>
        <w:rPr>
          <w:rFonts w:hint="eastAsia"/>
          <w:lang w:eastAsia="zh-CN"/>
        </w:rPr>
        <w:t>AIoT</w:t>
      </w:r>
      <w:proofErr w:type="spellEnd"/>
      <w:r>
        <w:rPr>
          <w:rFonts w:hint="eastAsia"/>
          <w:lang w:eastAsia="zh-CN"/>
        </w:rPr>
        <w:t xml:space="preserve"> Device</w:t>
      </w:r>
      <w:r>
        <w:t>.</w:t>
      </w:r>
    </w:p>
    <w:p w14:paraId="252C653F" w14:textId="77777777" w:rsidR="00B36905" w:rsidRPr="0006313A" w:rsidRDefault="00B36905" w:rsidP="00B36905">
      <w:pPr>
        <w:pStyle w:val="Heading2"/>
      </w:pPr>
      <w:bookmarkStart w:id="1906" w:name="_Toc164844043"/>
      <w:bookmarkStart w:id="1907" w:name="_Toc164944676"/>
      <w:bookmarkStart w:id="1908" w:name="_Toc168318931"/>
      <w:bookmarkStart w:id="1909" w:name="_Toc168319447"/>
      <w:bookmarkStart w:id="1910" w:name="_Toc168319702"/>
      <w:bookmarkStart w:id="1911" w:name="_Toc168319957"/>
      <w:bookmarkStart w:id="1912" w:name="_Toc168320211"/>
      <w:bookmarkStart w:id="1913" w:name="_Toc168559867"/>
      <w:bookmarkStart w:id="1914" w:name="_Toc175890917"/>
      <w:bookmarkStart w:id="1915" w:name="_Toc180645865"/>
      <w:bookmarkStart w:id="1916" w:name="_Toc183616798"/>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1906"/>
      <w:bookmarkEnd w:id="1907"/>
      <w:bookmarkEnd w:id="1908"/>
      <w:bookmarkEnd w:id="1909"/>
      <w:bookmarkEnd w:id="1910"/>
      <w:bookmarkEnd w:id="1911"/>
      <w:bookmarkEnd w:id="1912"/>
      <w:bookmarkEnd w:id="1913"/>
      <w:bookmarkEnd w:id="1914"/>
      <w:bookmarkEnd w:id="1915"/>
      <w:bookmarkEnd w:id="1916"/>
    </w:p>
    <w:p w14:paraId="3334EF37" w14:textId="77777777" w:rsidR="00B36905" w:rsidRDefault="00B36905" w:rsidP="00B36905">
      <w:pPr>
        <w:pStyle w:val="Heading3"/>
      </w:pPr>
      <w:bookmarkStart w:id="1917" w:name="_Toc164844044"/>
      <w:bookmarkStart w:id="1918" w:name="_Toc164944677"/>
      <w:bookmarkStart w:id="1919" w:name="_Toc168318932"/>
      <w:bookmarkStart w:id="1920" w:name="_Toc168319448"/>
      <w:bookmarkStart w:id="1921" w:name="_Toc168319703"/>
      <w:bookmarkStart w:id="1922" w:name="_Toc168319958"/>
      <w:bookmarkStart w:id="1923" w:name="_Toc168320212"/>
      <w:bookmarkStart w:id="1924" w:name="_Toc168559868"/>
      <w:bookmarkStart w:id="1925" w:name="_Toc175890918"/>
      <w:bookmarkStart w:id="1926" w:name="_Toc180645866"/>
      <w:bookmarkStart w:id="1927" w:name="_Toc183616799"/>
      <w:r w:rsidRPr="0006313A">
        <w:t>6.</w:t>
      </w:r>
      <w:r>
        <w:t>22</w:t>
      </w:r>
      <w:r w:rsidRPr="0006313A">
        <w:t>.1</w:t>
      </w:r>
      <w:r w:rsidRPr="0006313A">
        <w:rPr>
          <w:rFonts w:hint="eastAsia"/>
        </w:rPr>
        <w:tab/>
        <w:t>Description</w:t>
      </w:r>
      <w:bookmarkEnd w:id="1917"/>
      <w:bookmarkEnd w:id="1918"/>
      <w:bookmarkEnd w:id="1919"/>
      <w:bookmarkEnd w:id="1920"/>
      <w:bookmarkEnd w:id="1921"/>
      <w:bookmarkEnd w:id="1922"/>
      <w:bookmarkEnd w:id="1923"/>
      <w:bookmarkEnd w:id="1924"/>
      <w:bookmarkEnd w:id="1925"/>
      <w:bookmarkEnd w:id="1926"/>
      <w:bookmarkEnd w:id="1927"/>
    </w:p>
    <w:p w14:paraId="10C9D5D8" w14:textId="77777777" w:rsidR="00B36905" w:rsidRPr="00D41D9A" w:rsidRDefault="00B36905" w:rsidP="00B36905">
      <w:pPr>
        <w:pStyle w:val="Heading4"/>
        <w:rPr>
          <w:lang w:eastAsia="ko-KR"/>
        </w:rPr>
      </w:pPr>
      <w:bookmarkStart w:id="1928" w:name="_Toc164844045"/>
      <w:bookmarkStart w:id="1929" w:name="_Toc164944678"/>
      <w:bookmarkStart w:id="1930" w:name="_Toc168318933"/>
      <w:bookmarkStart w:id="1931" w:name="_Toc168319449"/>
      <w:bookmarkStart w:id="1932" w:name="_Toc168319704"/>
      <w:bookmarkStart w:id="1933" w:name="_Toc168319959"/>
      <w:bookmarkStart w:id="1934" w:name="_Toc168320213"/>
      <w:bookmarkStart w:id="1935" w:name="_Toc168559869"/>
      <w:bookmarkStart w:id="1936" w:name="_Toc175890919"/>
      <w:bookmarkStart w:id="1937" w:name="_Toc180645867"/>
      <w:bookmarkStart w:id="1938" w:name="_Toc183616800"/>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1928"/>
      <w:bookmarkEnd w:id="1929"/>
      <w:bookmarkEnd w:id="1930"/>
      <w:bookmarkEnd w:id="1931"/>
      <w:bookmarkEnd w:id="1932"/>
      <w:bookmarkEnd w:id="1933"/>
      <w:bookmarkEnd w:id="1934"/>
      <w:bookmarkEnd w:id="1935"/>
      <w:bookmarkEnd w:id="1936"/>
      <w:bookmarkEnd w:id="1937"/>
      <w:bookmarkEnd w:id="1938"/>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 xml:space="preserve">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w:t>
      </w:r>
      <w:proofErr w:type="spellStart"/>
      <w:r>
        <w:t>AIoT</w:t>
      </w:r>
      <w:proofErr w:type="spellEnd"/>
      <w:r>
        <w:t xml:space="preserve">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Heading4"/>
        <w:rPr>
          <w:lang w:eastAsia="ko-KR"/>
        </w:rPr>
      </w:pPr>
      <w:bookmarkStart w:id="1939" w:name="_Toc164844046"/>
      <w:bookmarkStart w:id="1940" w:name="_Toc164944679"/>
      <w:bookmarkStart w:id="1941" w:name="_Toc168318934"/>
      <w:bookmarkStart w:id="1942" w:name="_Toc168319450"/>
      <w:bookmarkStart w:id="1943" w:name="_Toc168319705"/>
      <w:bookmarkStart w:id="1944" w:name="_Toc168319960"/>
      <w:bookmarkStart w:id="1945" w:name="_Toc168320214"/>
      <w:bookmarkStart w:id="1946" w:name="_Toc168559870"/>
      <w:bookmarkStart w:id="1947" w:name="_Toc175890920"/>
      <w:bookmarkStart w:id="1948" w:name="_Toc180645868"/>
      <w:bookmarkStart w:id="1949" w:name="_Toc183616801"/>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1939"/>
      <w:bookmarkEnd w:id="1940"/>
      <w:bookmarkEnd w:id="1941"/>
      <w:bookmarkEnd w:id="1942"/>
      <w:bookmarkEnd w:id="1943"/>
      <w:bookmarkEnd w:id="1944"/>
      <w:bookmarkEnd w:id="1945"/>
      <w:bookmarkEnd w:id="1946"/>
      <w:bookmarkEnd w:id="1947"/>
      <w:bookmarkEnd w:id="1948"/>
      <w:bookmarkEnd w:id="1949"/>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90" type="#_x0000_t75" style="width:481.5pt;height:179.25pt" o:ole="">
            <v:imagedata r:id="rId140" o:title=""/>
          </v:shape>
          <o:OLEObject Type="Embed" ProgID="Visio.Drawing.15" ShapeID="_x0000_i1090" DrawAspect="Content" ObjectID="_1794390868"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1B38325F" w:rsidR="00B36905" w:rsidRDefault="00B36905" w:rsidP="00B36905">
      <w:r>
        <w:t xml:space="preserve">The functional entities defined in </w:t>
      </w:r>
      <w:r w:rsidR="004B3399">
        <w:t>TS 23.501 [</w:t>
      </w:r>
      <w:r>
        <w:t>4] are reused with the exception for the following additions:</w:t>
      </w:r>
    </w:p>
    <w:p w14:paraId="30B82063" w14:textId="77777777" w:rsidR="00B36905" w:rsidRDefault="00B36905" w:rsidP="00B36905">
      <w:pPr>
        <w:pStyle w:val="B1"/>
      </w:pPr>
      <w:r>
        <w:t>-</w:t>
      </w:r>
      <w:r>
        <w:tab/>
        <w:t xml:space="preserve">UDM/UDR: The authorization information of Intermediate UE for </w:t>
      </w:r>
      <w:proofErr w:type="spellStart"/>
      <w:r>
        <w:t>AIoT</w:t>
      </w:r>
      <w:proofErr w:type="spellEnd"/>
      <w:r>
        <w:t xml:space="preserve"> is stored in UE subscription data</w:t>
      </w:r>
    </w:p>
    <w:p w14:paraId="22BF483D" w14:textId="77777777" w:rsidR="00B36905" w:rsidRDefault="00B36905" w:rsidP="00B36905">
      <w:pPr>
        <w:pStyle w:val="B1"/>
      </w:pPr>
      <w:r>
        <w:lastRenderedPageBreak/>
        <w:t>-</w:t>
      </w:r>
      <w:r>
        <w:tab/>
        <w:t xml:space="preserve">AMF: Receive </w:t>
      </w:r>
      <w:proofErr w:type="spellStart"/>
      <w:r>
        <w:t>AIoT</w:t>
      </w:r>
      <w:proofErr w:type="spellEnd"/>
      <w:r>
        <w:t xml:space="preserve">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 xml:space="preserve">Receive command results from </w:t>
      </w:r>
      <w:proofErr w:type="spellStart"/>
      <w:r>
        <w:t>AIoT</w:t>
      </w:r>
      <w:proofErr w:type="spellEnd"/>
      <w:r>
        <w:t xml:space="preserve">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Heading4"/>
        <w:rPr>
          <w:lang w:eastAsia="ko-KR"/>
        </w:rPr>
      </w:pPr>
      <w:bookmarkStart w:id="1950" w:name="_Toc164844047"/>
      <w:bookmarkStart w:id="1951" w:name="_Toc164944680"/>
      <w:bookmarkStart w:id="1952" w:name="_Toc168318935"/>
      <w:bookmarkStart w:id="1953" w:name="_Toc168319451"/>
      <w:bookmarkStart w:id="1954" w:name="_Toc168319706"/>
      <w:bookmarkStart w:id="1955" w:name="_Toc168319961"/>
      <w:bookmarkStart w:id="1956" w:name="_Toc168320215"/>
      <w:bookmarkStart w:id="1957" w:name="_Toc168559871"/>
      <w:bookmarkStart w:id="1958" w:name="_Toc175890921"/>
      <w:bookmarkStart w:id="1959" w:name="_Toc180645869"/>
      <w:bookmarkStart w:id="1960" w:name="_Toc183616802"/>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1950"/>
      <w:bookmarkEnd w:id="1951"/>
      <w:bookmarkEnd w:id="1952"/>
      <w:bookmarkEnd w:id="1953"/>
      <w:bookmarkEnd w:id="1954"/>
      <w:bookmarkEnd w:id="1955"/>
      <w:bookmarkEnd w:id="1956"/>
      <w:bookmarkEnd w:id="1957"/>
      <w:bookmarkEnd w:id="1958"/>
      <w:bookmarkEnd w:id="1959"/>
      <w:bookmarkEnd w:id="1960"/>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1" type="#_x0000_t75" style="width:481.5pt;height:165.75pt" o:ole="">
            <v:imagedata r:id="rId142" o:title=""/>
          </v:shape>
          <o:OLEObject Type="Embed" ProgID="Visio.Drawing.15" ShapeID="_x0000_i1091" DrawAspect="Content" ObjectID="_1794390869"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DengXian"/>
        </w:rPr>
      </w:pPr>
      <w:r>
        <w:rPr>
          <w:rFonts w:eastAsia="DengXian"/>
        </w:rPr>
        <w:t>Within the protocol stack:</w:t>
      </w:r>
    </w:p>
    <w:p w14:paraId="61513BBC" w14:textId="77777777" w:rsidR="00B36905" w:rsidRDefault="00B36905" w:rsidP="00B36905">
      <w:pPr>
        <w:pStyle w:val="B1"/>
        <w:rPr>
          <w:rFonts w:eastAsia="DengXian"/>
        </w:rPr>
      </w:pPr>
      <w:r>
        <w:rPr>
          <w:rFonts w:eastAsia="DengXian"/>
        </w:rPr>
        <w:t>-</w:t>
      </w:r>
      <w:r>
        <w:rPr>
          <w:rFonts w:eastAsia="DengXian"/>
        </w:rPr>
        <w:tab/>
        <w:t xml:space="preserve">UE </w:t>
      </w:r>
      <w:proofErr w:type="spellStart"/>
      <w:r>
        <w:rPr>
          <w:rFonts w:eastAsia="DengXian"/>
        </w:rPr>
        <w:t>AIoT</w:t>
      </w:r>
      <w:proofErr w:type="spellEnd"/>
      <w:r>
        <w:rPr>
          <w:rFonts w:eastAsia="DengXian"/>
        </w:rPr>
        <w:t xml:space="preserve"> layer: between AF and UE reader. AF provides Ambient IoT operation commands to </w:t>
      </w:r>
      <w:proofErr w:type="spellStart"/>
      <w:r>
        <w:rPr>
          <w:rFonts w:eastAsia="DengXian"/>
        </w:rPr>
        <w:t>Intermeidate</w:t>
      </w:r>
      <w:proofErr w:type="spellEnd"/>
      <w:r>
        <w:rPr>
          <w:rFonts w:eastAsia="DengXian"/>
        </w:rPr>
        <w:t xml:space="preserve"> UEs via UE </w:t>
      </w:r>
      <w:proofErr w:type="spellStart"/>
      <w:r>
        <w:rPr>
          <w:rFonts w:eastAsia="DengXian"/>
        </w:rPr>
        <w:t>AIoT</w:t>
      </w:r>
      <w:proofErr w:type="spellEnd"/>
      <w:r>
        <w:rPr>
          <w:rFonts w:eastAsia="DengXian"/>
        </w:rPr>
        <w:t xml:space="preserve"> layer.</w:t>
      </w:r>
    </w:p>
    <w:p w14:paraId="046D76CA" w14:textId="77777777" w:rsidR="00B36905" w:rsidRDefault="00B36905" w:rsidP="00B36905">
      <w:pPr>
        <w:pStyle w:val="B1"/>
        <w:rPr>
          <w:rFonts w:eastAsia="DengXian"/>
        </w:rPr>
      </w:pPr>
      <w:r>
        <w:rPr>
          <w:rFonts w:eastAsia="DengXian"/>
        </w:rPr>
        <w:t>-</w:t>
      </w:r>
      <w:r>
        <w:rPr>
          <w:rFonts w:eastAsia="DengXian"/>
        </w:rPr>
        <w:tab/>
        <w:t xml:space="preserve">Command layer: The command layer protocol between </w:t>
      </w:r>
      <w:proofErr w:type="spellStart"/>
      <w:r>
        <w:rPr>
          <w:rFonts w:eastAsia="DengXian"/>
        </w:rPr>
        <w:t>AIoT</w:t>
      </w:r>
      <w:proofErr w:type="spellEnd"/>
      <w:r>
        <w:rPr>
          <w:rFonts w:eastAsia="DengXian"/>
        </w:rPr>
        <w:t xml:space="preserve"> devices and AF, including, e.g. read, write, execute, etc.</w:t>
      </w:r>
    </w:p>
    <w:p w14:paraId="7672CE8A" w14:textId="77777777" w:rsidR="00B36905" w:rsidRDefault="00B36905" w:rsidP="00B36905">
      <w:pPr>
        <w:pStyle w:val="B1"/>
        <w:rPr>
          <w:rFonts w:eastAsia="DengXian"/>
        </w:rPr>
      </w:pPr>
      <w:r>
        <w:rPr>
          <w:rFonts w:eastAsia="DengXian"/>
        </w:rPr>
        <w:t>-</w:t>
      </w:r>
      <w:r>
        <w:rPr>
          <w:rFonts w:eastAsia="DengXian"/>
        </w:rPr>
        <w:tab/>
      </w:r>
      <w:proofErr w:type="spellStart"/>
      <w:r>
        <w:rPr>
          <w:rFonts w:eastAsia="DengXian"/>
        </w:rPr>
        <w:t>Uu</w:t>
      </w:r>
      <w:proofErr w:type="spellEnd"/>
      <w:r>
        <w:rPr>
          <w:rFonts w:eastAsia="DengXian"/>
        </w:rPr>
        <w:t xml:space="preserve"> AS layer: On top of the existing </w:t>
      </w:r>
      <w:proofErr w:type="spellStart"/>
      <w:r>
        <w:rPr>
          <w:rFonts w:eastAsia="DengXian"/>
        </w:rPr>
        <w:t>Uu</w:t>
      </w:r>
      <w:proofErr w:type="spellEnd"/>
      <w:r>
        <w:rPr>
          <w:rFonts w:eastAsia="DengXian"/>
        </w:rPr>
        <w:t xml:space="preserve"> AS layer, radio resource information request from UE reader to NG-RAN.</w:t>
      </w:r>
    </w:p>
    <w:p w14:paraId="2D6A75F3" w14:textId="77777777" w:rsidR="00B36905" w:rsidRDefault="00B36905" w:rsidP="00B36905">
      <w:pPr>
        <w:rPr>
          <w:rFonts w:eastAsia="DengXian"/>
        </w:rPr>
      </w:pPr>
      <w:r>
        <w:rPr>
          <w:rFonts w:eastAsia="DengXian"/>
        </w:rPr>
        <w:t xml:space="preserve">It is assumed that the end-to-end protection is implemented between AF and </w:t>
      </w:r>
      <w:proofErr w:type="spellStart"/>
      <w:r>
        <w:rPr>
          <w:rFonts w:eastAsia="DengXian"/>
        </w:rPr>
        <w:t>AIoT</w:t>
      </w:r>
      <w:proofErr w:type="spellEnd"/>
      <w:r>
        <w:rPr>
          <w:rFonts w:eastAsia="DengXian"/>
        </w:rPr>
        <w:t xml:space="preserve"> devices.</w:t>
      </w:r>
    </w:p>
    <w:p w14:paraId="683BC1D1" w14:textId="77777777" w:rsidR="00B36905" w:rsidRDefault="00B36905" w:rsidP="00B36905">
      <w:pPr>
        <w:pStyle w:val="NO"/>
        <w:rPr>
          <w:rFonts w:eastAsia="DengXian"/>
        </w:rPr>
      </w:pPr>
      <w:r>
        <w:rPr>
          <w:rFonts w:eastAsia="DengXian"/>
        </w:rPr>
        <w:t>NOTE 1:</w:t>
      </w:r>
      <w:r>
        <w:rPr>
          <w:rFonts w:eastAsia="DengXian"/>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DengXian"/>
        </w:rPr>
      </w:pPr>
      <w:r>
        <w:rPr>
          <w:rFonts w:eastAsia="DengXian"/>
        </w:rPr>
        <w:t>NOTE 2:</w:t>
      </w:r>
      <w:r>
        <w:rPr>
          <w:rFonts w:eastAsia="DengXian"/>
        </w:rPr>
        <w:tab/>
        <w:t xml:space="preserve">The Details of the protection between </w:t>
      </w:r>
      <w:proofErr w:type="spellStart"/>
      <w:r>
        <w:rPr>
          <w:rFonts w:eastAsia="DengXian"/>
        </w:rPr>
        <w:t>AIoT</w:t>
      </w:r>
      <w:proofErr w:type="spellEnd"/>
      <w:r>
        <w:rPr>
          <w:rFonts w:eastAsia="DengXian"/>
        </w:rPr>
        <w:t xml:space="preserve"> device and AF and the protection between </w:t>
      </w:r>
      <w:proofErr w:type="spellStart"/>
      <w:r>
        <w:rPr>
          <w:rFonts w:eastAsia="DengXian"/>
        </w:rPr>
        <w:t>AIoT</w:t>
      </w:r>
      <w:proofErr w:type="spellEnd"/>
      <w:r>
        <w:rPr>
          <w:rFonts w:eastAsia="DengXian"/>
        </w:rPr>
        <w:t xml:space="preserve"> device and UE reader are assumed to be addressed by SA WG3.</w:t>
      </w:r>
    </w:p>
    <w:p w14:paraId="0091443E" w14:textId="77777777" w:rsidR="00B36905" w:rsidRDefault="00B36905" w:rsidP="00B36905">
      <w:pPr>
        <w:rPr>
          <w:rFonts w:eastAsia="DengXian"/>
        </w:rPr>
      </w:pPr>
      <w:r>
        <w:rPr>
          <w:rFonts w:eastAsia="DengXian"/>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DengXian"/>
        </w:rPr>
      </w:pPr>
      <w:r>
        <w:rPr>
          <w:rFonts w:eastAsia="DengXian"/>
        </w:rPr>
        <w:lastRenderedPageBreak/>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Heading3"/>
      </w:pPr>
      <w:bookmarkStart w:id="1961" w:name="_Toc164844048"/>
      <w:bookmarkStart w:id="1962" w:name="_Toc164944681"/>
      <w:bookmarkStart w:id="1963" w:name="_Toc168318936"/>
      <w:bookmarkStart w:id="1964" w:name="_Toc168319452"/>
      <w:bookmarkStart w:id="1965" w:name="_Toc168319707"/>
      <w:bookmarkStart w:id="1966" w:name="_Toc168319962"/>
      <w:bookmarkStart w:id="1967" w:name="_Toc168320216"/>
      <w:bookmarkStart w:id="1968" w:name="_Toc168559872"/>
      <w:bookmarkStart w:id="1969" w:name="_Toc175890922"/>
      <w:bookmarkStart w:id="1970" w:name="_Toc180645870"/>
      <w:bookmarkStart w:id="1971" w:name="_Toc183616803"/>
      <w:r w:rsidRPr="0006313A">
        <w:t>6.</w:t>
      </w:r>
      <w:r>
        <w:t>22</w:t>
      </w:r>
      <w:r w:rsidRPr="0006313A">
        <w:t>.2</w:t>
      </w:r>
      <w:r w:rsidRPr="0006313A">
        <w:tab/>
        <w:t>Procedures</w:t>
      </w:r>
      <w:bookmarkEnd w:id="1961"/>
      <w:bookmarkEnd w:id="1962"/>
      <w:bookmarkEnd w:id="1963"/>
      <w:bookmarkEnd w:id="1964"/>
      <w:bookmarkEnd w:id="1965"/>
      <w:bookmarkEnd w:id="1966"/>
      <w:bookmarkEnd w:id="1967"/>
      <w:bookmarkEnd w:id="1968"/>
      <w:bookmarkEnd w:id="1969"/>
      <w:bookmarkEnd w:id="1970"/>
      <w:bookmarkEnd w:id="1971"/>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Heading4"/>
      </w:pPr>
      <w:bookmarkStart w:id="1972" w:name="_Toc164844049"/>
      <w:bookmarkStart w:id="1973" w:name="_Toc164944682"/>
      <w:bookmarkStart w:id="1974" w:name="_Toc168318937"/>
      <w:bookmarkStart w:id="1975" w:name="_Toc168319453"/>
      <w:bookmarkStart w:id="1976" w:name="_Toc168319708"/>
      <w:bookmarkStart w:id="1977" w:name="_Toc168319963"/>
      <w:bookmarkStart w:id="1978" w:name="_Toc168320217"/>
      <w:bookmarkStart w:id="1979" w:name="_Toc168559873"/>
      <w:bookmarkStart w:id="1980" w:name="_Toc175890923"/>
      <w:bookmarkStart w:id="1981" w:name="_Toc180645871"/>
      <w:bookmarkStart w:id="1982" w:name="_Toc183616804"/>
      <w:r w:rsidRPr="0006313A">
        <w:t>6.</w:t>
      </w:r>
      <w:r>
        <w:t>22</w:t>
      </w:r>
      <w:r w:rsidRPr="0006313A">
        <w:t>.2.1</w:t>
      </w:r>
      <w:r w:rsidRPr="0006313A">
        <w:tab/>
      </w:r>
      <w:proofErr w:type="spellStart"/>
      <w:r w:rsidRPr="0006313A">
        <w:rPr>
          <w:lang w:eastAsia="zh-CN"/>
        </w:rPr>
        <w:t>AIoT</w:t>
      </w:r>
      <w:proofErr w:type="spellEnd"/>
      <w:r w:rsidRPr="0006313A">
        <w:rPr>
          <w:lang w:eastAsia="zh-CN"/>
        </w:rPr>
        <w:t xml:space="preserve"> Service Authorization for Intermediate UE</w:t>
      </w:r>
      <w:bookmarkEnd w:id="1972"/>
      <w:bookmarkEnd w:id="1973"/>
      <w:bookmarkEnd w:id="1974"/>
      <w:bookmarkEnd w:id="1975"/>
      <w:bookmarkEnd w:id="1976"/>
      <w:bookmarkEnd w:id="1977"/>
      <w:bookmarkEnd w:id="1978"/>
      <w:bookmarkEnd w:id="1979"/>
      <w:bookmarkEnd w:id="1980"/>
      <w:bookmarkEnd w:id="1981"/>
      <w:bookmarkEnd w:id="1982"/>
    </w:p>
    <w:p w14:paraId="370F2B86" w14:textId="55387D6C" w:rsidR="00B36905" w:rsidRDefault="00B36905" w:rsidP="00B36905">
      <w:r>
        <w:t xml:space="preserve">The Registration procedure for UE is performed as defined in clause 4.2.2.2 of </w:t>
      </w:r>
      <w:r w:rsidR="004B3399">
        <w:t>TS 23.502 [</w:t>
      </w:r>
      <w:r w:rsidR="008D69BE">
        <w:t>5]</w:t>
      </w:r>
      <w:r>
        <w:t xml:space="preserve"> with the following additions:</w:t>
      </w:r>
    </w:p>
    <w:p w14:paraId="5C057C35" w14:textId="77777777" w:rsidR="00B36905" w:rsidRDefault="00B36905" w:rsidP="00B36905">
      <w:pPr>
        <w:pStyle w:val="B1"/>
      </w:pPr>
      <w:r>
        <w:t>-</w:t>
      </w:r>
      <w:r>
        <w:tab/>
        <w:t xml:space="preserve">UE includes the </w:t>
      </w:r>
      <w:proofErr w:type="spellStart"/>
      <w:r>
        <w:t>AIoT</w:t>
      </w:r>
      <w:proofErr w:type="spellEnd"/>
      <w:r>
        <w:t xml:space="preserve"> Intermediate node capability as part of "5GMM capability" in Registration Request message.</w:t>
      </w:r>
    </w:p>
    <w:p w14:paraId="597AF6DC" w14:textId="77777777" w:rsidR="00B36905" w:rsidRDefault="00B36905" w:rsidP="00B36905">
      <w:pPr>
        <w:pStyle w:val="B1"/>
      </w:pPr>
      <w:r>
        <w:t>-</w:t>
      </w:r>
      <w:r>
        <w:tab/>
        <w:t xml:space="preserve">The AMF obtains the </w:t>
      </w:r>
      <w:proofErr w:type="spellStart"/>
      <w:r>
        <w:t>AIoT</w:t>
      </w:r>
      <w:proofErr w:type="spellEnd"/>
      <w:r>
        <w:t xml:space="preserve"> Subscription data as part of the user subscription data from UDM using </w:t>
      </w:r>
      <w:proofErr w:type="spellStart"/>
      <w:r>
        <w:t>Nudm_SDM</w:t>
      </w:r>
      <w:proofErr w:type="spellEnd"/>
      <w:r>
        <w:t xml:space="preserve"> service</w:t>
      </w:r>
    </w:p>
    <w:p w14:paraId="5D5D4E8E" w14:textId="77777777" w:rsidR="00B36905" w:rsidRDefault="00B36905" w:rsidP="00B36905">
      <w:pPr>
        <w:pStyle w:val="B1"/>
      </w:pPr>
      <w:r>
        <w:t>-</w:t>
      </w:r>
      <w:r>
        <w:tab/>
        <w:t xml:space="preserve">The AMF determines whether the UE is authorized to work as Intermediate UE for </w:t>
      </w:r>
      <w:proofErr w:type="spellStart"/>
      <w:r>
        <w:t>AIoT</w:t>
      </w:r>
      <w:proofErr w:type="spellEnd"/>
      <w:r>
        <w:t xml:space="preserve"> based on UE's </w:t>
      </w:r>
      <w:proofErr w:type="spellStart"/>
      <w:r>
        <w:t>AIoT</w:t>
      </w:r>
      <w:proofErr w:type="spellEnd"/>
      <w:r>
        <w:t xml:space="preserve"> Intermediate node capability and the </w:t>
      </w:r>
      <w:proofErr w:type="spellStart"/>
      <w:r>
        <w:t>AIoT</w:t>
      </w:r>
      <w:proofErr w:type="spellEnd"/>
      <w:r>
        <w:t xml:space="preserve"> Subscription data. The AMF includes the authorization information as part of UE context in NGAP message sent to NG-RAN.</w:t>
      </w:r>
    </w:p>
    <w:p w14:paraId="5F9B885B" w14:textId="77777777" w:rsidR="00B36905" w:rsidRDefault="00B36905" w:rsidP="00B36905">
      <w:r>
        <w:t xml:space="preserve">In Service Request procedure, N2 Handover procedure, </w:t>
      </w:r>
      <w:proofErr w:type="spellStart"/>
      <w:r>
        <w:t>Xn</w:t>
      </w:r>
      <w:proofErr w:type="spellEnd"/>
      <w:r>
        <w:t xml:space="preserve"> Handover procedure, and when receiving Subscriber Data Update to AMF, the AMF includes the authorization information in NGAP message sent to NG-RAN.</w:t>
      </w:r>
    </w:p>
    <w:p w14:paraId="6CCB050A" w14:textId="77777777" w:rsidR="00B36905" w:rsidRPr="0006313A" w:rsidRDefault="00B36905" w:rsidP="00B36905">
      <w:pPr>
        <w:pStyle w:val="Heading4"/>
        <w:rPr>
          <w:lang w:eastAsia="zh-CN"/>
        </w:rPr>
      </w:pPr>
      <w:bookmarkStart w:id="1983" w:name="_Toc164844050"/>
      <w:bookmarkStart w:id="1984" w:name="_Toc164944683"/>
      <w:bookmarkStart w:id="1985" w:name="_Toc168318938"/>
      <w:bookmarkStart w:id="1986" w:name="_Toc168319454"/>
      <w:bookmarkStart w:id="1987" w:name="_Toc168319709"/>
      <w:bookmarkStart w:id="1988" w:name="_Toc168319964"/>
      <w:bookmarkStart w:id="1989" w:name="_Toc168320218"/>
      <w:bookmarkStart w:id="1990" w:name="_Toc168559874"/>
      <w:bookmarkStart w:id="1991" w:name="_Toc175890924"/>
      <w:bookmarkStart w:id="1992" w:name="_Toc180645872"/>
      <w:bookmarkStart w:id="1993" w:name="_Toc183616805"/>
      <w:r w:rsidRPr="0006313A">
        <w:t>6.</w:t>
      </w:r>
      <w:r>
        <w:t>22</w:t>
      </w:r>
      <w:r w:rsidRPr="0006313A">
        <w:t>.2.2</w:t>
      </w:r>
      <w:r w:rsidRPr="0006313A">
        <w:tab/>
      </w:r>
      <w:r w:rsidRPr="0006313A">
        <w:rPr>
          <w:lang w:eastAsia="zh-CN"/>
        </w:rPr>
        <w:t>Inventory Procedure</w:t>
      </w:r>
      <w:bookmarkEnd w:id="1983"/>
      <w:bookmarkEnd w:id="1984"/>
      <w:bookmarkEnd w:id="1985"/>
      <w:bookmarkEnd w:id="1986"/>
      <w:bookmarkEnd w:id="1987"/>
      <w:bookmarkEnd w:id="1988"/>
      <w:bookmarkEnd w:id="1989"/>
      <w:bookmarkEnd w:id="1990"/>
      <w:bookmarkEnd w:id="1991"/>
      <w:bookmarkEnd w:id="1992"/>
      <w:bookmarkEnd w:id="1993"/>
    </w:p>
    <w:p w14:paraId="438D45BF" w14:textId="77777777" w:rsidR="00B36905" w:rsidRPr="000F01D6" w:rsidRDefault="00B36905" w:rsidP="00B36905">
      <w:r w:rsidRPr="000F01D6">
        <w:t xml:space="preserve">The Inventory procedure can be initiated by the AF to discover one or more </w:t>
      </w:r>
      <w:proofErr w:type="spellStart"/>
      <w:r w:rsidRPr="000F01D6">
        <w:t>AIoT</w:t>
      </w:r>
      <w:proofErr w:type="spellEnd"/>
      <w:r w:rsidRPr="000F01D6">
        <w:t xml:space="preserve">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2" type="#_x0000_t75" style="width:481.5pt;height:282pt" o:ole="">
            <v:imagedata r:id="rId144" o:title=""/>
          </v:shape>
          <o:OLEObject Type="Embed" ProgID="Visio.Drawing.15" ShapeID="_x0000_i1092" DrawAspect="Content" ObjectID="_1794390870"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lastRenderedPageBreak/>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6E07DDF1" w:rsidR="00B36905" w:rsidRDefault="00B36905" w:rsidP="00B36905">
      <w:pPr>
        <w:pStyle w:val="B1"/>
      </w:pPr>
      <w:r>
        <w:t>-</w:t>
      </w:r>
      <w:r>
        <w:tab/>
        <w:t xml:space="preserve">The device information could be device ID, device group ID, and/or device type. The device type refers to type 1, 2A or 2B in </w:t>
      </w:r>
      <w:r w:rsidR="004B3399">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 xml:space="preserve">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w:t>
      </w:r>
      <w:proofErr w:type="spellStart"/>
      <w:r>
        <w:t>AIoT</w:t>
      </w:r>
      <w:proofErr w:type="spellEnd"/>
      <w:r>
        <w:t xml:space="preserve">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 xml:space="preserve">The Intermediate UE initiates inventory based on device information as well as the inventory strategy information provided by the AF. To be able to differentiate readers in delta inventory, the Intermediate UE may provide reader identity information to enable the </w:t>
      </w:r>
      <w:proofErr w:type="spellStart"/>
      <w:r>
        <w:t>AIoT</w:t>
      </w:r>
      <w:proofErr w:type="spellEnd"/>
      <w:r>
        <w:t xml:space="preserve">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 xml:space="preserve">The </w:t>
      </w:r>
      <w:proofErr w:type="spellStart"/>
      <w:r>
        <w:t>AIoT</w:t>
      </w:r>
      <w:proofErr w:type="spellEnd"/>
      <w:r>
        <w:t xml:space="preserve"> Device reports the device ID. If the Inventory procedure indicates only who haven't performed the inventory procedure should respond, and if the </w:t>
      </w:r>
      <w:proofErr w:type="spellStart"/>
      <w:r>
        <w:t>AIoT</w:t>
      </w:r>
      <w:proofErr w:type="spellEnd"/>
      <w:r>
        <w:t xml:space="preserve"> Device has performed the inventory procedure towards this reader, it should skip the reporting.</w:t>
      </w:r>
    </w:p>
    <w:p w14:paraId="220CBED5" w14:textId="77777777" w:rsidR="00B36905" w:rsidRDefault="00B36905" w:rsidP="00B36905">
      <w:pPr>
        <w:pStyle w:val="B1"/>
      </w:pPr>
      <w:r>
        <w:t>7.</w:t>
      </w:r>
      <w:r>
        <w:tab/>
        <w:t xml:space="preserve">The Intermediate UE may perform aggregation for the device ID, based on the report aggregation information provided by the AF. Within the aggregation period, the Intermediate UE will buffer the device IDs reported from the </w:t>
      </w:r>
      <w:proofErr w:type="spellStart"/>
      <w:r>
        <w:t>AIoT</w:t>
      </w:r>
      <w:proofErr w:type="spellEnd"/>
      <w:r>
        <w:t xml:space="preserve">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Heading4"/>
      </w:pPr>
      <w:bookmarkStart w:id="1994" w:name="_Toc164844051"/>
      <w:bookmarkStart w:id="1995" w:name="_Toc164944684"/>
      <w:bookmarkStart w:id="1996" w:name="_Toc168318939"/>
      <w:bookmarkStart w:id="1997" w:name="_Toc168319455"/>
      <w:bookmarkStart w:id="1998" w:name="_Toc168319710"/>
      <w:bookmarkStart w:id="1999" w:name="_Toc168319965"/>
      <w:bookmarkStart w:id="2000" w:name="_Toc168320219"/>
      <w:bookmarkStart w:id="2001" w:name="_Toc168559875"/>
      <w:bookmarkStart w:id="2002" w:name="_Toc175890925"/>
      <w:bookmarkStart w:id="2003" w:name="_Toc180645873"/>
      <w:bookmarkStart w:id="2004" w:name="_Toc183616806"/>
      <w:r w:rsidRPr="0006313A">
        <w:t>6.</w:t>
      </w:r>
      <w:r>
        <w:t>22</w:t>
      </w:r>
      <w:r w:rsidRPr="0006313A">
        <w:t>.2.3</w:t>
      </w:r>
      <w:r w:rsidRPr="0006313A">
        <w:tab/>
        <w:t>Command Procedure</w:t>
      </w:r>
      <w:bookmarkEnd w:id="1994"/>
      <w:bookmarkEnd w:id="1995"/>
      <w:bookmarkEnd w:id="1996"/>
      <w:bookmarkEnd w:id="1997"/>
      <w:bookmarkEnd w:id="1998"/>
      <w:bookmarkEnd w:id="1999"/>
      <w:bookmarkEnd w:id="2000"/>
      <w:bookmarkEnd w:id="2001"/>
      <w:bookmarkEnd w:id="2002"/>
      <w:bookmarkEnd w:id="2003"/>
      <w:bookmarkEnd w:id="2004"/>
    </w:p>
    <w:p w14:paraId="2F93554F" w14:textId="77777777" w:rsidR="00B36905" w:rsidRPr="000F01D6" w:rsidRDefault="00B36905" w:rsidP="00B36905">
      <w:r>
        <w:t xml:space="preserve">The Command procedure is initiated by the AF to request one or more </w:t>
      </w:r>
      <w:proofErr w:type="spellStart"/>
      <w:r>
        <w:t>AIoT</w:t>
      </w:r>
      <w:proofErr w:type="spellEnd"/>
      <w:r>
        <w:t xml:space="preserve">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3" type="#_x0000_t75" style="width:481.5pt;height:282pt" o:ole="">
            <v:imagedata r:id="rId146" o:title=""/>
          </v:shape>
          <o:OLEObject Type="Embed" ProgID="Visio.Drawing.15" ShapeID="_x0000_i1093" DrawAspect="Content" ObjectID="_1794390871"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6C34A95A" w:rsidR="00B36905" w:rsidRDefault="00B36905" w:rsidP="00B36905">
      <w:pPr>
        <w:pStyle w:val="B2"/>
      </w:pPr>
      <w:r>
        <w:t>-</w:t>
      </w:r>
      <w:r>
        <w:tab/>
        <w:t xml:space="preserve">The device information could be device ID, device group ID, and/or device type. The device type refers to type 1, 2A or 2B in </w:t>
      </w:r>
      <w:r w:rsidR="004B3399">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 xml:space="preserve">The Intermediate UE delivers the command to the </w:t>
      </w:r>
      <w:proofErr w:type="spellStart"/>
      <w:r>
        <w:t>AIoT</w:t>
      </w:r>
      <w:proofErr w:type="spellEnd"/>
      <w:r>
        <w:t xml:space="preserve"> devices.</w:t>
      </w:r>
    </w:p>
    <w:p w14:paraId="7C7C6E11" w14:textId="77777777" w:rsidR="00B36905" w:rsidRDefault="00B36905" w:rsidP="00B36905">
      <w:pPr>
        <w:pStyle w:val="B1"/>
      </w:pPr>
      <w:r>
        <w:t>6.</w:t>
      </w:r>
      <w:r>
        <w:tab/>
        <w:t xml:space="preserve">The </w:t>
      </w:r>
      <w:proofErr w:type="spellStart"/>
      <w:r>
        <w:t>AIoT</w:t>
      </w:r>
      <w:proofErr w:type="spellEnd"/>
      <w:r>
        <w:t xml:space="preserve"> Device executes the command and send back the result to the Intermediate UE if needed.</w:t>
      </w:r>
    </w:p>
    <w:p w14:paraId="4C977198" w14:textId="77777777" w:rsidR="00B36905" w:rsidRDefault="00B36905" w:rsidP="00B36905">
      <w:pPr>
        <w:pStyle w:val="B1"/>
      </w:pPr>
      <w:r>
        <w:t>7.</w:t>
      </w:r>
      <w:r>
        <w:tab/>
        <w:t xml:space="preserve">The Intermediate UE may perform aggregation for the result, based on the report aggregation information provided by the AF. Within the aggregation period, the Intermediate UE will buffer the results from the </w:t>
      </w:r>
      <w:proofErr w:type="spellStart"/>
      <w:r>
        <w:t>AIoT</w:t>
      </w:r>
      <w:proofErr w:type="spellEnd"/>
      <w:r>
        <w:t xml:space="preserve">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lastRenderedPageBreak/>
        <w:t>8.</w:t>
      </w:r>
      <w:r>
        <w:tab/>
        <w:t>The Intermediate UE sends Command Response or Notification Request towards the AF for the result or the aggregated results.</w:t>
      </w:r>
    </w:p>
    <w:p w14:paraId="01D0C066" w14:textId="77777777" w:rsidR="00B36905" w:rsidRPr="0006313A" w:rsidRDefault="00B36905" w:rsidP="00B36905">
      <w:pPr>
        <w:pStyle w:val="Heading3"/>
      </w:pPr>
      <w:bookmarkStart w:id="2005" w:name="_Toc164844052"/>
      <w:bookmarkStart w:id="2006" w:name="_Toc164944685"/>
      <w:bookmarkStart w:id="2007" w:name="_Toc168318940"/>
      <w:bookmarkStart w:id="2008" w:name="_Toc168319456"/>
      <w:bookmarkStart w:id="2009" w:name="_Toc168319711"/>
      <w:bookmarkStart w:id="2010" w:name="_Toc168319966"/>
      <w:bookmarkStart w:id="2011" w:name="_Toc168320220"/>
      <w:bookmarkStart w:id="2012" w:name="_Toc168559876"/>
      <w:bookmarkStart w:id="2013" w:name="_Toc175890926"/>
      <w:bookmarkStart w:id="2014" w:name="_Toc180645874"/>
      <w:bookmarkStart w:id="2015" w:name="_Toc183616807"/>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2005"/>
      <w:bookmarkEnd w:id="2006"/>
      <w:bookmarkEnd w:id="2007"/>
      <w:bookmarkEnd w:id="2008"/>
      <w:bookmarkEnd w:id="2009"/>
      <w:bookmarkEnd w:id="2010"/>
      <w:bookmarkEnd w:id="2011"/>
      <w:bookmarkEnd w:id="2012"/>
      <w:bookmarkEnd w:id="2013"/>
      <w:bookmarkEnd w:id="2014"/>
      <w:bookmarkEnd w:id="2015"/>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 xml:space="preserve">Store the authorization information of Intermediate UE for </w:t>
      </w:r>
      <w:proofErr w:type="spellStart"/>
      <w:r w:rsidRPr="000F01D6">
        <w:t>AIoT</w:t>
      </w:r>
      <w:proofErr w:type="spellEnd"/>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 xml:space="preserve">Receive </w:t>
      </w:r>
      <w:proofErr w:type="spellStart"/>
      <w:r>
        <w:t>AIoT</w:t>
      </w:r>
      <w:proofErr w:type="spellEnd"/>
      <w:r>
        <w:t xml:space="preserve">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 xml:space="preserve">Receive responses from </w:t>
      </w:r>
      <w:proofErr w:type="spellStart"/>
      <w:r>
        <w:t>AIoT</w:t>
      </w:r>
      <w:proofErr w:type="spellEnd"/>
      <w:r>
        <w:t xml:space="preserve">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Heading2"/>
      </w:pPr>
      <w:bookmarkStart w:id="2016" w:name="_Toc164844053"/>
      <w:bookmarkStart w:id="2017" w:name="_Toc164944686"/>
      <w:bookmarkStart w:id="2018" w:name="_Toc168318941"/>
      <w:bookmarkStart w:id="2019" w:name="_Toc168319457"/>
      <w:bookmarkStart w:id="2020" w:name="_Toc168319712"/>
      <w:bookmarkStart w:id="2021" w:name="_Toc168319967"/>
      <w:bookmarkStart w:id="2022" w:name="_Toc168320221"/>
      <w:bookmarkStart w:id="2023" w:name="_Toc168559877"/>
      <w:bookmarkStart w:id="2024" w:name="_Toc175890927"/>
      <w:bookmarkStart w:id="2025" w:name="_Toc180645875"/>
      <w:bookmarkStart w:id="2026" w:name="_Toc183616808"/>
      <w:r w:rsidRPr="00F813FC">
        <w:t>6.</w:t>
      </w:r>
      <w:r>
        <w:t>23</w:t>
      </w:r>
      <w:r w:rsidRPr="00F813FC">
        <w:tab/>
        <w:t>Solution #</w:t>
      </w:r>
      <w:r>
        <w:t>23</w:t>
      </w:r>
      <w:r w:rsidRPr="00F813FC">
        <w:t>: UE reader selection for inventory procedure</w:t>
      </w:r>
      <w:bookmarkEnd w:id="2016"/>
      <w:bookmarkEnd w:id="2017"/>
      <w:bookmarkEnd w:id="2018"/>
      <w:bookmarkEnd w:id="2019"/>
      <w:bookmarkEnd w:id="2020"/>
      <w:bookmarkEnd w:id="2021"/>
      <w:bookmarkEnd w:id="2022"/>
      <w:bookmarkEnd w:id="2023"/>
      <w:bookmarkEnd w:id="2024"/>
      <w:bookmarkEnd w:id="2025"/>
      <w:bookmarkEnd w:id="2026"/>
    </w:p>
    <w:p w14:paraId="4CE0D965" w14:textId="77777777" w:rsidR="00B36905" w:rsidRPr="00F813FC" w:rsidRDefault="00B36905" w:rsidP="00B36905">
      <w:pPr>
        <w:pStyle w:val="Heading3"/>
      </w:pPr>
      <w:bookmarkStart w:id="2027" w:name="_Toc164844054"/>
      <w:bookmarkStart w:id="2028" w:name="_Toc164944687"/>
      <w:bookmarkStart w:id="2029" w:name="_Toc168318942"/>
      <w:bookmarkStart w:id="2030" w:name="_Toc168319458"/>
      <w:bookmarkStart w:id="2031" w:name="_Toc168319713"/>
      <w:bookmarkStart w:id="2032" w:name="_Toc168319968"/>
      <w:bookmarkStart w:id="2033" w:name="_Toc168320222"/>
      <w:bookmarkStart w:id="2034" w:name="_Toc168559878"/>
      <w:bookmarkStart w:id="2035" w:name="_Toc175890928"/>
      <w:bookmarkStart w:id="2036" w:name="_Toc180645876"/>
      <w:bookmarkStart w:id="2037" w:name="_Toc183616809"/>
      <w:r w:rsidRPr="00F813FC">
        <w:t>6.</w:t>
      </w:r>
      <w:r>
        <w:t>23</w:t>
      </w:r>
      <w:r w:rsidRPr="00F813FC">
        <w:t>.1</w:t>
      </w:r>
      <w:r w:rsidRPr="00F813FC">
        <w:tab/>
        <w:t>Description</w:t>
      </w:r>
      <w:bookmarkEnd w:id="2027"/>
      <w:bookmarkEnd w:id="2028"/>
      <w:bookmarkEnd w:id="2029"/>
      <w:bookmarkEnd w:id="2030"/>
      <w:bookmarkEnd w:id="2031"/>
      <w:bookmarkEnd w:id="2032"/>
      <w:bookmarkEnd w:id="2033"/>
      <w:bookmarkEnd w:id="2034"/>
      <w:bookmarkEnd w:id="2035"/>
      <w:bookmarkEnd w:id="2036"/>
      <w:bookmarkEnd w:id="2037"/>
    </w:p>
    <w:p w14:paraId="6900DECA" w14:textId="77777777" w:rsidR="00B36905" w:rsidRPr="00F813FC" w:rsidRDefault="00B36905" w:rsidP="00B36905">
      <w:pPr>
        <w:pStyle w:val="Heading4"/>
        <w:rPr>
          <w:rFonts w:eastAsia="MS Mincho"/>
        </w:rPr>
      </w:pPr>
      <w:bookmarkStart w:id="2038" w:name="_Toc164844055"/>
      <w:bookmarkStart w:id="2039" w:name="_Toc164944688"/>
      <w:bookmarkStart w:id="2040" w:name="_Toc168318943"/>
      <w:bookmarkStart w:id="2041" w:name="_Toc168319459"/>
      <w:bookmarkStart w:id="2042" w:name="_Toc168319714"/>
      <w:bookmarkStart w:id="2043" w:name="_Toc168319969"/>
      <w:bookmarkStart w:id="2044" w:name="_Toc168320223"/>
      <w:bookmarkStart w:id="2045" w:name="_Toc168559879"/>
      <w:bookmarkStart w:id="2046" w:name="_Toc175890929"/>
      <w:bookmarkStart w:id="2047" w:name="_Toc180645877"/>
      <w:bookmarkStart w:id="2048" w:name="_Toc183616810"/>
      <w:r w:rsidRPr="00F813FC">
        <w:t>6.</w:t>
      </w:r>
      <w:r>
        <w:t>23</w:t>
      </w:r>
      <w:r w:rsidRPr="00F813FC">
        <w:t>.1.1</w:t>
      </w:r>
      <w:r w:rsidRPr="00F813FC">
        <w:tab/>
        <w:t>Definition</w:t>
      </w:r>
      <w:bookmarkEnd w:id="2038"/>
      <w:bookmarkEnd w:id="2039"/>
      <w:bookmarkEnd w:id="2040"/>
      <w:bookmarkEnd w:id="2041"/>
      <w:bookmarkEnd w:id="2042"/>
      <w:bookmarkEnd w:id="2043"/>
      <w:bookmarkEnd w:id="2044"/>
      <w:bookmarkEnd w:id="2045"/>
      <w:bookmarkEnd w:id="2046"/>
      <w:bookmarkEnd w:id="2047"/>
      <w:bookmarkEnd w:id="2048"/>
    </w:p>
    <w:p w14:paraId="616FE930" w14:textId="77777777" w:rsidR="00B36905" w:rsidRPr="00F813FC" w:rsidRDefault="00B36905" w:rsidP="00B36905">
      <w:proofErr w:type="spellStart"/>
      <w:r w:rsidRPr="00F813FC">
        <w:rPr>
          <w:b/>
        </w:rPr>
        <w:t>AIoT</w:t>
      </w:r>
      <w:proofErr w:type="spellEnd"/>
      <w:r w:rsidRPr="00F813FC">
        <w:rPr>
          <w:b/>
        </w:rPr>
        <w:t xml:space="preserve"> device capability</w:t>
      </w:r>
      <w:r w:rsidRPr="00F813FC">
        <w:t xml:space="preserve">: e.g. inventory frequency, etc. Different </w:t>
      </w:r>
      <w:proofErr w:type="spellStart"/>
      <w:r w:rsidRPr="00F813FC">
        <w:t>AIoT</w:t>
      </w:r>
      <w:proofErr w:type="spellEnd"/>
      <w:r w:rsidRPr="00F813FC">
        <w:t xml:space="preserve">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xml:space="preserve">: part of the intermediate node UE, which can communicate with the </w:t>
      </w:r>
      <w:proofErr w:type="spellStart"/>
      <w:r w:rsidRPr="00F813FC">
        <w:t>AIoT</w:t>
      </w:r>
      <w:proofErr w:type="spellEnd"/>
      <w:r w:rsidRPr="00F813FC">
        <w:t xml:space="preserve"> device via radio interface</w:t>
      </w:r>
      <w:r>
        <w:t>.</w:t>
      </w:r>
    </w:p>
    <w:p w14:paraId="61BF0725" w14:textId="77777777" w:rsidR="00B36905" w:rsidRPr="00F813FC" w:rsidRDefault="00B36905" w:rsidP="00B36905">
      <w:r w:rsidRPr="00F813FC">
        <w:rPr>
          <w:b/>
        </w:rPr>
        <w:t>UE reader capability</w:t>
      </w:r>
      <w:r w:rsidRPr="00F813FC">
        <w:t xml:space="preserve">: e.g. inventory frequency, etc. Different readers may support different inventory frequencies, and the inventory frequency supported by the reader may be different from the inventory frequency supported by the </w:t>
      </w:r>
      <w:proofErr w:type="spellStart"/>
      <w:r w:rsidRPr="00F813FC">
        <w:t>AIoT</w:t>
      </w:r>
      <w:proofErr w:type="spellEnd"/>
      <w:r w:rsidRPr="00F813FC">
        <w:t xml:space="preserve">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Heading4"/>
      </w:pPr>
      <w:bookmarkStart w:id="2049" w:name="_Toc164844056"/>
      <w:bookmarkStart w:id="2050" w:name="_Toc164944689"/>
      <w:bookmarkStart w:id="2051" w:name="_Toc168318944"/>
      <w:bookmarkStart w:id="2052" w:name="_Toc168319460"/>
      <w:bookmarkStart w:id="2053" w:name="_Toc168319715"/>
      <w:bookmarkStart w:id="2054" w:name="_Toc168319970"/>
      <w:bookmarkStart w:id="2055" w:name="_Toc168320224"/>
      <w:bookmarkStart w:id="2056" w:name="_Toc168559880"/>
      <w:bookmarkStart w:id="2057" w:name="_Toc175890930"/>
      <w:bookmarkStart w:id="2058" w:name="_Toc180645878"/>
      <w:bookmarkStart w:id="2059" w:name="_Toc183616811"/>
      <w:r w:rsidRPr="00F813FC">
        <w:t>6.</w:t>
      </w:r>
      <w:r>
        <w:t>23</w:t>
      </w:r>
      <w:r w:rsidRPr="00F813FC">
        <w:t>.1.2</w:t>
      </w:r>
      <w:r w:rsidRPr="00F813FC">
        <w:tab/>
        <w:t>General</w:t>
      </w:r>
      <w:bookmarkEnd w:id="2049"/>
      <w:bookmarkEnd w:id="2050"/>
      <w:bookmarkEnd w:id="2051"/>
      <w:bookmarkEnd w:id="2052"/>
      <w:bookmarkEnd w:id="2053"/>
      <w:bookmarkEnd w:id="2054"/>
      <w:bookmarkEnd w:id="2055"/>
      <w:bookmarkEnd w:id="2056"/>
      <w:bookmarkEnd w:id="2057"/>
      <w:bookmarkEnd w:id="2058"/>
      <w:bookmarkEnd w:id="2059"/>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 xml:space="preserve">The AF (i.e. third party) uses a bulk of </w:t>
      </w:r>
      <w:proofErr w:type="spellStart"/>
      <w:r>
        <w:t>AIoT</w:t>
      </w:r>
      <w:proofErr w:type="spellEnd"/>
      <w:r>
        <w:t xml:space="preserve"> devices that have the same </w:t>
      </w:r>
      <w:proofErr w:type="spellStart"/>
      <w:r>
        <w:t>AIoT</w:t>
      </w:r>
      <w:proofErr w:type="spellEnd"/>
      <w:r>
        <w:t xml:space="preserve"> device capabilities, e.g. the same inventory frequency, etc.;</w:t>
      </w:r>
    </w:p>
    <w:p w14:paraId="3F229736" w14:textId="77777777" w:rsidR="00B36905" w:rsidRDefault="00B36905" w:rsidP="00B36905">
      <w:pPr>
        <w:pStyle w:val="B1"/>
      </w:pPr>
      <w:r>
        <w:t>-</w:t>
      </w:r>
      <w:r>
        <w:tab/>
        <w:t xml:space="preserve">the AF holds the </w:t>
      </w:r>
      <w:proofErr w:type="spellStart"/>
      <w:r>
        <w:t>AIoT</w:t>
      </w:r>
      <w:proofErr w:type="spellEnd"/>
      <w:r>
        <w:t xml:space="preserve">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lastRenderedPageBreak/>
        <w:t>This solution proposes to select the appropriate UE readers before performing the inventory procedure.</w:t>
      </w:r>
    </w:p>
    <w:p w14:paraId="13CE107A" w14:textId="77777777" w:rsidR="00B36905" w:rsidRPr="00F813FC" w:rsidRDefault="00B36905" w:rsidP="00B36905">
      <w:pPr>
        <w:pStyle w:val="Heading4"/>
      </w:pPr>
      <w:bookmarkStart w:id="2060" w:name="_Toc164844057"/>
      <w:bookmarkStart w:id="2061" w:name="_Toc164944690"/>
      <w:bookmarkStart w:id="2062" w:name="_Toc168318945"/>
      <w:bookmarkStart w:id="2063" w:name="_Toc168319461"/>
      <w:bookmarkStart w:id="2064" w:name="_Toc168319716"/>
      <w:bookmarkStart w:id="2065" w:name="_Toc168319971"/>
      <w:bookmarkStart w:id="2066" w:name="_Toc168320225"/>
      <w:bookmarkStart w:id="2067" w:name="_Toc168559881"/>
      <w:bookmarkStart w:id="2068" w:name="_Toc175890931"/>
      <w:bookmarkStart w:id="2069" w:name="_Toc180645879"/>
      <w:bookmarkStart w:id="2070" w:name="_Toc183616812"/>
      <w:r w:rsidRPr="00F813FC">
        <w:t>6.</w:t>
      </w:r>
      <w:r>
        <w:t>23</w:t>
      </w:r>
      <w:r w:rsidRPr="00F813FC">
        <w:t>.1.3</w:t>
      </w:r>
      <w:r w:rsidRPr="00F813FC">
        <w:tab/>
        <w:t>Architecture and Principles</w:t>
      </w:r>
      <w:bookmarkEnd w:id="2060"/>
      <w:bookmarkEnd w:id="2061"/>
      <w:bookmarkEnd w:id="2062"/>
      <w:bookmarkEnd w:id="2063"/>
      <w:bookmarkEnd w:id="2064"/>
      <w:bookmarkEnd w:id="2065"/>
      <w:bookmarkEnd w:id="2066"/>
      <w:bookmarkEnd w:id="2067"/>
      <w:bookmarkEnd w:id="2068"/>
      <w:bookmarkEnd w:id="2069"/>
      <w:bookmarkEnd w:id="2070"/>
    </w:p>
    <w:p w14:paraId="635AE6C5" w14:textId="77777777" w:rsidR="00B36905" w:rsidRPr="001D5E60" w:rsidRDefault="00B36905" w:rsidP="00B36905">
      <w:pPr>
        <w:pStyle w:val="TH"/>
      </w:pPr>
      <w:r w:rsidRPr="001D5E60">
        <w:object w:dxaOrig="11641" w:dyaOrig="5771" w14:anchorId="26E87FAC">
          <v:shape id="_x0000_i1094" type="#_x0000_t75" style="width:333pt;height:165.75pt" o:ole="">
            <v:imagedata r:id="rId148" o:title=""/>
          </v:shape>
          <o:OLEObject Type="Embed" ProgID="Visio.Drawing.15" ShapeID="_x0000_i1094" DrawAspect="Content" ObjectID="_1794390872"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 xml:space="preserve">AF provides the </w:t>
      </w:r>
      <w:proofErr w:type="spellStart"/>
      <w:r>
        <w:t>AIoT</w:t>
      </w:r>
      <w:proofErr w:type="spellEnd"/>
      <w:r>
        <w:t xml:space="preserve"> device capability to the Ambient IoT Function (</w:t>
      </w:r>
      <w:proofErr w:type="spellStart"/>
      <w:r>
        <w:t>AIoTF</w:t>
      </w:r>
      <w:proofErr w:type="spellEnd"/>
      <w:r>
        <w:t>);</w:t>
      </w:r>
    </w:p>
    <w:p w14:paraId="1722A116" w14:textId="77777777" w:rsidR="00B36905" w:rsidRDefault="00B36905" w:rsidP="00B36905">
      <w:pPr>
        <w:pStyle w:val="B2"/>
      </w:pPr>
      <w:r>
        <w:t>-</w:t>
      </w:r>
      <w:r>
        <w:tab/>
        <w:t xml:space="preserve">the selection of the intermediate node UE will be based on: the </w:t>
      </w:r>
      <w:proofErr w:type="spellStart"/>
      <w:r>
        <w:t>AIoT</w:t>
      </w:r>
      <w:proofErr w:type="spellEnd"/>
      <w:r>
        <w:t xml:space="preserve"> device capability, the inventory area wherein the </w:t>
      </w:r>
      <w:proofErr w:type="spellStart"/>
      <w:r>
        <w:t>AIoT</w:t>
      </w:r>
      <w:proofErr w:type="spellEnd"/>
      <w:r>
        <w:t xml:space="preserve"> devices are supposed to be, and the </w:t>
      </w:r>
      <w:proofErr w:type="spellStart"/>
      <w:r>
        <w:t>the</w:t>
      </w:r>
      <w:proofErr w:type="spellEnd"/>
      <w:r>
        <w:t xml:space="preserve"> UE reader capability.</w:t>
      </w:r>
    </w:p>
    <w:p w14:paraId="268A872F" w14:textId="77777777" w:rsidR="00B36905" w:rsidRDefault="00B36905" w:rsidP="00B36905">
      <w:pPr>
        <w:pStyle w:val="B1"/>
      </w:pPr>
      <w:r>
        <w:t>-</w:t>
      </w:r>
      <w:r>
        <w:tab/>
      </w:r>
      <w:proofErr w:type="spellStart"/>
      <w:r>
        <w:t>AIoTF</w:t>
      </w:r>
      <w:proofErr w:type="spellEnd"/>
      <w:r>
        <w:t xml:space="preserve">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0152F708" w:rsidR="00B36905" w:rsidRPr="00F813FC" w:rsidRDefault="00B36905" w:rsidP="00B36905">
      <w:pPr>
        <w:pStyle w:val="Heading3"/>
      </w:pPr>
      <w:bookmarkStart w:id="2071" w:name="_Toc164844058"/>
      <w:bookmarkStart w:id="2072" w:name="_Toc164944691"/>
      <w:bookmarkStart w:id="2073" w:name="_Toc168318946"/>
      <w:bookmarkStart w:id="2074" w:name="_Toc168319462"/>
      <w:bookmarkStart w:id="2075" w:name="_Toc168319717"/>
      <w:bookmarkStart w:id="2076" w:name="_Toc168319972"/>
      <w:bookmarkStart w:id="2077" w:name="_Toc168320226"/>
      <w:bookmarkStart w:id="2078" w:name="_Toc168559882"/>
      <w:bookmarkStart w:id="2079" w:name="_Toc175890932"/>
      <w:bookmarkStart w:id="2080" w:name="_Toc180645880"/>
      <w:bookmarkStart w:id="2081" w:name="_Toc183616813"/>
      <w:r w:rsidRPr="00F813FC">
        <w:t>6.</w:t>
      </w:r>
      <w:r>
        <w:t>23</w:t>
      </w:r>
      <w:r w:rsidRPr="00F813FC">
        <w:t>.2</w:t>
      </w:r>
      <w:r w:rsidRPr="00F813FC">
        <w:tab/>
        <w:t>Procedures</w:t>
      </w:r>
      <w:bookmarkEnd w:id="2071"/>
      <w:bookmarkEnd w:id="2072"/>
      <w:bookmarkEnd w:id="2073"/>
      <w:bookmarkEnd w:id="2074"/>
      <w:bookmarkEnd w:id="2075"/>
      <w:bookmarkEnd w:id="2076"/>
      <w:bookmarkEnd w:id="2077"/>
      <w:bookmarkEnd w:id="2078"/>
      <w:bookmarkEnd w:id="2079"/>
      <w:bookmarkEnd w:id="2080"/>
      <w:bookmarkEnd w:id="2081"/>
    </w:p>
    <w:p w14:paraId="0E508270" w14:textId="77777777" w:rsidR="00B36905" w:rsidRPr="00F813FC" w:rsidRDefault="00B36905" w:rsidP="00B36905">
      <w:r>
        <w:t>This clause provides how to select the UE readers that will be used for the inventory procedure.</w:t>
      </w:r>
    </w:p>
    <w:p w14:paraId="41A8AFB8" w14:textId="417B3601" w:rsidR="00B36905" w:rsidRPr="001D5E60" w:rsidRDefault="005D2834" w:rsidP="00B36905">
      <w:pPr>
        <w:pStyle w:val="TH"/>
      </w:pPr>
      <w:r>
        <w:object w:dxaOrig="13511" w:dyaOrig="7241" w14:anchorId="1B18591F">
          <v:shape id="_x0000_i1095" type="#_x0000_t75" style="width:481.5pt;height:258pt" o:ole="">
            <v:imagedata r:id="rId150" o:title=""/>
          </v:shape>
          <o:OLEObject Type="Embed" ProgID="Visio.Drawing.15" ShapeID="_x0000_i1095" DrawAspect="Content" ObjectID="_1794390873"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 xml:space="preserve">The intermediate node UE performs the registration procedure. The </w:t>
      </w:r>
      <w:proofErr w:type="spellStart"/>
      <w:r>
        <w:t>AIoT</w:t>
      </w:r>
      <w:proofErr w:type="spellEnd"/>
      <w:r>
        <w:t xml:space="preserve"> UE reader capabilities (e.g. supported inventory frequency) will be transmitted to the AMF via the NAS message (e.g. the Registration Request message).</w:t>
      </w:r>
    </w:p>
    <w:p w14:paraId="6DC4A90E" w14:textId="2ED39E22" w:rsidR="00B36905" w:rsidRDefault="00B36905" w:rsidP="00B36905">
      <w:pPr>
        <w:pStyle w:val="B1"/>
      </w:pPr>
      <w:r>
        <w:t>2.</w:t>
      </w:r>
      <w:r>
        <w:tab/>
        <w:t xml:space="preserve">The AF sends to the </w:t>
      </w:r>
      <w:r w:rsidR="005D2834">
        <w:t>NEF</w:t>
      </w:r>
      <w:r>
        <w:t xml:space="preserve"> the inventory request information that includes: inventory area information, </w:t>
      </w:r>
      <w:proofErr w:type="spellStart"/>
      <w:r>
        <w:t>AIoT</w:t>
      </w:r>
      <w:proofErr w:type="spellEnd"/>
      <w:r>
        <w:t xml:space="preserve"> device capabilities (e.g. supported frequency, etc.), etc. The inventory area information defined by the third party indicates the area where the </w:t>
      </w:r>
      <w:proofErr w:type="spellStart"/>
      <w:r>
        <w:t>AIoT</w:t>
      </w:r>
      <w:proofErr w:type="spellEnd"/>
      <w:r>
        <w:t xml:space="preserve"> devices are supposed to be.</w:t>
      </w:r>
    </w:p>
    <w:p w14:paraId="6AA4DFB3" w14:textId="076639B3" w:rsidR="00153A93" w:rsidRDefault="005D2834" w:rsidP="00B36905">
      <w:pPr>
        <w:pStyle w:val="B1"/>
      </w:pPr>
      <w:r w:rsidRPr="00F30A6E">
        <w:t>2a.</w:t>
      </w:r>
      <w:r w:rsidRPr="00F30A6E">
        <w:tab/>
        <w:t xml:space="preserve">The NEF maps the inventory area information to 3GPP based location information (e.g. TA(s), cell ID(s), etc.), and then selects the </w:t>
      </w:r>
      <w:proofErr w:type="spellStart"/>
      <w:r w:rsidRPr="00F30A6E">
        <w:t>AIoTF</w:t>
      </w:r>
      <w:proofErr w:type="spellEnd"/>
      <w:r w:rsidRPr="00F30A6E">
        <w:t xml:space="preserve">(s) based on the mapped location information. The mapping between </w:t>
      </w:r>
      <w:r w:rsidRPr="005D2834">
        <w:t>AF requested inventory area information and 3GPP defined location information is stored in NEF locally</w:t>
      </w:r>
      <w:r w:rsidRPr="00F30A6E">
        <w:t xml:space="preserve">. The NEF sends to each of the selected </w:t>
      </w:r>
      <w:proofErr w:type="spellStart"/>
      <w:r w:rsidRPr="00F30A6E">
        <w:t>AIoTF</w:t>
      </w:r>
      <w:proofErr w:type="spellEnd"/>
      <w:r w:rsidRPr="00F30A6E">
        <w:t xml:space="preserve"> the inventory request information received from the AF with the mapped location information.</w:t>
      </w:r>
    </w:p>
    <w:p w14:paraId="22CB61FA" w14:textId="23E89ED9" w:rsidR="00B36905" w:rsidRDefault="00B36905" w:rsidP="00B36905">
      <w:pPr>
        <w:pStyle w:val="B1"/>
      </w:pPr>
      <w:r>
        <w:t>3.</w:t>
      </w:r>
      <w:r>
        <w:tab/>
      </w:r>
      <w:r w:rsidR="005D2834" w:rsidRPr="00F30A6E">
        <w:t xml:space="preserve">The </w:t>
      </w:r>
      <w:proofErr w:type="spellStart"/>
      <w:r w:rsidR="005D2834" w:rsidRPr="00F30A6E">
        <w:t>AIoTF</w:t>
      </w:r>
      <w:proofErr w:type="spellEnd"/>
      <w:r w:rsidR="005D2834" w:rsidRPr="00F30A6E">
        <w:t xml:space="preserve"> selects the AMF(s) based on the mapped location information provided by NEF in step 2a.</w:t>
      </w:r>
      <w:r w:rsidR="005D2834" w:rsidRPr="005D2834">
        <w:t xml:space="preserve"> </w:t>
      </w:r>
      <w:r w:rsidR="005D2834" w:rsidRPr="00F30A6E">
        <w:t>If multiple AMFs serve the same area, then all AMFs serving the area or a subset of the AMFs could be selected based on the AMF load information</w:t>
      </w:r>
      <w:r>
        <w:t>.</w:t>
      </w:r>
    </w:p>
    <w:p w14:paraId="47E7A89D" w14:textId="77777777" w:rsidR="00B36905" w:rsidRDefault="00B36905" w:rsidP="00B36905">
      <w:pPr>
        <w:pStyle w:val="B1"/>
      </w:pPr>
      <w:r>
        <w:t>4.</w:t>
      </w:r>
      <w:r>
        <w:tab/>
        <w:t xml:space="preserve">The </w:t>
      </w:r>
      <w:proofErr w:type="spellStart"/>
      <w:r>
        <w:t>AIoTF</w:t>
      </w:r>
      <w:proofErr w:type="spellEnd"/>
      <w:r>
        <w:t xml:space="preserve">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 xml:space="preserve">The </w:t>
      </w:r>
      <w:proofErr w:type="spellStart"/>
      <w:r>
        <w:t>AIoTF</w:t>
      </w:r>
      <w:proofErr w:type="spellEnd"/>
      <w:r>
        <w:t xml:space="preserve"> selects the appropriate intermediate node UEs that will be engaged in the inventory procedure. The inventory frequency of the intermediate UE should overlap with the inventory frequency supported by the </w:t>
      </w:r>
      <w:proofErr w:type="spellStart"/>
      <w:r>
        <w:t>AIoT</w:t>
      </w:r>
      <w:proofErr w:type="spellEnd"/>
      <w:r>
        <w:t xml:space="preserve">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r w:rsidR="005D2834">
        <w:rPr>
          <w:rFonts w:eastAsia="MS Mincho"/>
        </w:rPr>
        <w:t> </w:t>
      </w:r>
      <w:r w:rsidR="005D2834">
        <w:t>1</w:t>
      </w:r>
      <w:r>
        <w:t>:</w:t>
      </w:r>
      <w:r>
        <w:tab/>
        <w:t xml:space="preserve">It depends on operator's policy or configuration that there can be different selection criteria of the intermediate node, e.g. based on the frequency capability of the </w:t>
      </w:r>
      <w:proofErr w:type="spellStart"/>
      <w:r>
        <w:t>AIoT</w:t>
      </w:r>
      <w:proofErr w:type="spellEnd"/>
      <w:r>
        <w:t xml:space="preserve"> device and the intermediate node.</w:t>
      </w:r>
    </w:p>
    <w:p w14:paraId="4CEC2493" w14:textId="33624B76" w:rsidR="00153A93" w:rsidRPr="00153A93" w:rsidRDefault="005D2834">
      <w:pPr>
        <w:pStyle w:val="NO"/>
      </w:pPr>
      <w:r w:rsidRPr="001E6FE4">
        <w:t>NOTE 2:</w:t>
      </w:r>
      <w:r w:rsidRPr="001E6FE4">
        <w:tab/>
        <w:t>O</w:t>
      </w:r>
      <w:r>
        <w:t>ther aspects of the inventory procedure can be carried out using other solutions (e.g. solution #11).</w:t>
      </w:r>
    </w:p>
    <w:p w14:paraId="3FA7124D" w14:textId="77777777" w:rsidR="00B36905" w:rsidRPr="00F813FC" w:rsidRDefault="00B36905" w:rsidP="00B36905">
      <w:pPr>
        <w:pStyle w:val="Heading3"/>
      </w:pPr>
      <w:bookmarkStart w:id="2082" w:name="_Toc164844059"/>
      <w:bookmarkStart w:id="2083" w:name="_Toc164944692"/>
      <w:bookmarkStart w:id="2084" w:name="_Toc168318947"/>
      <w:bookmarkStart w:id="2085" w:name="_Toc168319463"/>
      <w:bookmarkStart w:id="2086" w:name="_Toc168319718"/>
      <w:bookmarkStart w:id="2087" w:name="_Toc168319973"/>
      <w:bookmarkStart w:id="2088" w:name="_Toc168320227"/>
      <w:bookmarkStart w:id="2089" w:name="_Toc168559883"/>
      <w:bookmarkStart w:id="2090" w:name="_Toc175890933"/>
      <w:bookmarkStart w:id="2091" w:name="_Toc180645881"/>
      <w:bookmarkStart w:id="2092" w:name="_Toc183616814"/>
      <w:r w:rsidRPr="00F813FC">
        <w:t>6.</w:t>
      </w:r>
      <w:r>
        <w:t>23</w:t>
      </w:r>
      <w:r w:rsidRPr="00F813FC">
        <w:t>.3</w:t>
      </w:r>
      <w:r w:rsidRPr="00F813FC">
        <w:tab/>
        <w:t>Impacts on services, entities and interfaces</w:t>
      </w:r>
      <w:bookmarkEnd w:id="2082"/>
      <w:bookmarkEnd w:id="2083"/>
      <w:bookmarkEnd w:id="2084"/>
      <w:bookmarkEnd w:id="2085"/>
      <w:bookmarkEnd w:id="2086"/>
      <w:bookmarkEnd w:id="2087"/>
      <w:bookmarkEnd w:id="2088"/>
      <w:bookmarkEnd w:id="2089"/>
      <w:bookmarkEnd w:id="2090"/>
      <w:bookmarkEnd w:id="2091"/>
      <w:bookmarkEnd w:id="2092"/>
    </w:p>
    <w:p w14:paraId="46591298" w14:textId="77777777" w:rsidR="005D2834" w:rsidRPr="002213D1" w:rsidRDefault="005D2834" w:rsidP="005D2834">
      <w:pPr>
        <w:rPr>
          <w:b/>
          <w:bCs/>
        </w:rPr>
      </w:pPr>
      <w:r w:rsidRPr="002213D1">
        <w:rPr>
          <w:b/>
          <w:bCs/>
        </w:rPr>
        <w:t>NEF:</w:t>
      </w:r>
    </w:p>
    <w:p w14:paraId="622B21C4" w14:textId="77777777" w:rsidR="005D2834" w:rsidRDefault="005D2834" w:rsidP="005D2834">
      <w:pPr>
        <w:pStyle w:val="B1"/>
      </w:pPr>
      <w:r>
        <w:t>-</w:t>
      </w:r>
      <w:r>
        <w:tab/>
      </w:r>
      <w:r w:rsidRPr="001736B7">
        <w:t xml:space="preserve">NEF is enhanced to support transfer of </w:t>
      </w:r>
      <w:proofErr w:type="spellStart"/>
      <w:r>
        <w:t>AIoT</w:t>
      </w:r>
      <w:proofErr w:type="spellEnd"/>
      <w:r>
        <w:t xml:space="preserve"> </w:t>
      </w:r>
      <w:r w:rsidRPr="001736B7">
        <w:t xml:space="preserve">service request from AF to </w:t>
      </w:r>
      <w:proofErr w:type="spellStart"/>
      <w:r w:rsidRPr="001736B7">
        <w:t>AIoTF</w:t>
      </w:r>
      <w:proofErr w:type="spellEnd"/>
      <w:r>
        <w:t>.</w:t>
      </w:r>
    </w:p>
    <w:p w14:paraId="2BBB4029" w14:textId="77777777" w:rsidR="005D2834" w:rsidRDefault="005D2834" w:rsidP="005D2834">
      <w:proofErr w:type="spellStart"/>
      <w:r>
        <w:rPr>
          <w:b/>
          <w:bCs/>
        </w:rPr>
        <w:lastRenderedPageBreak/>
        <w:t>AIo</w:t>
      </w:r>
      <w:r w:rsidRPr="00FF6B34">
        <w:rPr>
          <w:b/>
          <w:bCs/>
        </w:rPr>
        <w:t>TF</w:t>
      </w:r>
      <w:proofErr w:type="spellEnd"/>
      <w:r w:rsidRPr="00FF6B34">
        <w:rPr>
          <w:b/>
          <w:bCs/>
        </w:rPr>
        <w:t>:</w:t>
      </w:r>
    </w:p>
    <w:p w14:paraId="49992435" w14:textId="77777777" w:rsidR="005D2834" w:rsidRDefault="005D2834" w:rsidP="005D2834">
      <w:pPr>
        <w:pStyle w:val="B1"/>
      </w:pPr>
      <w:r>
        <w:t>-</w:t>
      </w:r>
      <w:r>
        <w:tab/>
      </w:r>
      <w:proofErr w:type="spellStart"/>
      <w:r>
        <w:t>AIoTF</w:t>
      </w:r>
      <w:proofErr w:type="spellEnd"/>
      <w:r>
        <w:t xml:space="preserve"> is introduced to support mapping the </w:t>
      </w:r>
      <w:proofErr w:type="spellStart"/>
      <w:r>
        <w:t>AIoT</w:t>
      </w:r>
      <w:proofErr w:type="spellEnd"/>
      <w:r>
        <w:t xml:space="preserve"> related information from the third party defined format to the 3GPP defined format;</w:t>
      </w:r>
    </w:p>
    <w:p w14:paraId="130EF1C1" w14:textId="77777777" w:rsidR="005D2834" w:rsidRDefault="005D2834" w:rsidP="005D2834">
      <w:pPr>
        <w:pStyle w:val="B1"/>
      </w:pPr>
      <w:r>
        <w:t>-</w:t>
      </w:r>
      <w:r>
        <w:tab/>
        <w:t xml:space="preserve">Supports selecting </w:t>
      </w:r>
      <w:r w:rsidRPr="008F6AD1">
        <w:t>intermediate node</w:t>
      </w:r>
      <w:r>
        <w:t>.</w:t>
      </w:r>
    </w:p>
    <w:p w14:paraId="3F5D2D30" w14:textId="77777777" w:rsidR="005D2834" w:rsidRPr="002213D1" w:rsidRDefault="005D2834" w:rsidP="005D2834">
      <w:pPr>
        <w:rPr>
          <w:b/>
          <w:bCs/>
        </w:rPr>
      </w:pPr>
      <w:r w:rsidRPr="002213D1">
        <w:rPr>
          <w:b/>
          <w:bCs/>
        </w:rPr>
        <w:t>AMF:</w:t>
      </w:r>
    </w:p>
    <w:p w14:paraId="749B6D7D" w14:textId="77777777" w:rsidR="005D2834" w:rsidRDefault="005D2834" w:rsidP="005D2834">
      <w:pPr>
        <w:pStyle w:val="B1"/>
      </w:pPr>
      <w:r>
        <w:t>-</w:t>
      </w:r>
      <w:r>
        <w:tab/>
        <w:t xml:space="preserve">Supports providing the information of the intermediate node UE to the </w:t>
      </w:r>
      <w:proofErr w:type="spellStart"/>
      <w:r w:rsidRPr="00984EDE">
        <w:t>AIoTF</w:t>
      </w:r>
      <w:proofErr w:type="spellEnd"/>
      <w:r>
        <w:t>.</w:t>
      </w:r>
    </w:p>
    <w:p w14:paraId="09C45990" w14:textId="77777777" w:rsidR="005D2834" w:rsidRPr="0019198A" w:rsidRDefault="005D2834" w:rsidP="005D2834">
      <w:pPr>
        <w:rPr>
          <w:b/>
          <w:bCs/>
        </w:rPr>
      </w:pPr>
      <w:r w:rsidRPr="0019198A">
        <w:rPr>
          <w:b/>
          <w:bCs/>
        </w:rPr>
        <w:t>UE:</w:t>
      </w:r>
    </w:p>
    <w:p w14:paraId="4CAC943F" w14:textId="77777777" w:rsidR="005D2834" w:rsidRDefault="005D2834" w:rsidP="005D2834">
      <w:pPr>
        <w:pStyle w:val="B1"/>
      </w:pPr>
      <w:r>
        <w:t>-</w:t>
      </w:r>
      <w:r>
        <w:tab/>
        <w:t xml:space="preserve">UE is enhanced to support indicating its capability to support </w:t>
      </w:r>
      <w:proofErr w:type="spellStart"/>
      <w:r>
        <w:t>AIoT</w:t>
      </w:r>
      <w:proofErr w:type="spellEnd"/>
      <w:r>
        <w:t xml:space="preserve"> services to AMF (e.g. in registration message).</w:t>
      </w:r>
    </w:p>
    <w:p w14:paraId="0CAABCB6" w14:textId="77777777" w:rsidR="00B36905" w:rsidRPr="00806AFF" w:rsidRDefault="00B36905" w:rsidP="00B36905">
      <w:pPr>
        <w:pStyle w:val="Heading2"/>
        <w:rPr>
          <w:rFonts w:eastAsia="SimSun"/>
        </w:rPr>
      </w:pPr>
      <w:bookmarkStart w:id="2093" w:name="_Toc157674380"/>
      <w:bookmarkStart w:id="2094" w:name="_Toc157682321"/>
      <w:bookmarkStart w:id="2095" w:name="_Toc164844060"/>
      <w:bookmarkStart w:id="2096" w:name="_Toc164944693"/>
      <w:bookmarkStart w:id="2097" w:name="_Toc168318948"/>
      <w:bookmarkStart w:id="2098" w:name="_Toc168319464"/>
      <w:bookmarkStart w:id="2099" w:name="_Toc168319719"/>
      <w:bookmarkStart w:id="2100" w:name="_Toc168319974"/>
      <w:bookmarkStart w:id="2101" w:name="_Toc168320228"/>
      <w:bookmarkStart w:id="2102" w:name="_Toc168559884"/>
      <w:bookmarkStart w:id="2103" w:name="_Toc175890934"/>
      <w:bookmarkStart w:id="2104" w:name="_Toc180645882"/>
      <w:bookmarkStart w:id="2105" w:name="_Toc183616815"/>
      <w:r w:rsidRPr="00806AFF">
        <w:rPr>
          <w:rFonts w:eastAsia="SimSun"/>
        </w:rPr>
        <w:t>6.</w:t>
      </w:r>
      <w:r>
        <w:rPr>
          <w:rFonts w:eastAsia="SimSun"/>
        </w:rPr>
        <w:t>24</w:t>
      </w:r>
      <w:r w:rsidRPr="00806AFF">
        <w:rPr>
          <w:rFonts w:eastAsia="SimSun"/>
        </w:rPr>
        <w:tab/>
        <w:t>Solution #</w:t>
      </w:r>
      <w:r>
        <w:rPr>
          <w:rFonts w:eastAsia="SimSun"/>
        </w:rPr>
        <w:t>24</w:t>
      </w:r>
      <w:r w:rsidRPr="00806AFF">
        <w:rPr>
          <w:rFonts w:eastAsia="SimSun"/>
        </w:rPr>
        <w:t xml:space="preserve">: </w:t>
      </w:r>
      <w:bookmarkEnd w:id="2093"/>
      <w:bookmarkEnd w:id="2094"/>
      <w:r>
        <w:rPr>
          <w:rFonts w:eastAsia="SimSun"/>
        </w:rPr>
        <w:t>Availability Reporting without Ambient IoT Device Timers</w:t>
      </w:r>
      <w:bookmarkEnd w:id="2095"/>
      <w:bookmarkEnd w:id="2096"/>
      <w:bookmarkEnd w:id="2097"/>
      <w:bookmarkEnd w:id="2098"/>
      <w:bookmarkEnd w:id="2099"/>
      <w:bookmarkEnd w:id="2100"/>
      <w:bookmarkEnd w:id="2101"/>
      <w:bookmarkEnd w:id="2102"/>
      <w:bookmarkEnd w:id="2103"/>
      <w:bookmarkEnd w:id="2104"/>
      <w:bookmarkEnd w:id="2105"/>
      <w:r w:rsidRPr="00806AFF">
        <w:rPr>
          <w:rFonts w:eastAsia="SimSun"/>
        </w:rPr>
        <w:t xml:space="preserve"> </w:t>
      </w:r>
    </w:p>
    <w:p w14:paraId="0D1652EF" w14:textId="77777777" w:rsidR="00B36905" w:rsidRPr="001D5E60" w:rsidRDefault="00B36905" w:rsidP="00B36905">
      <w:pPr>
        <w:pStyle w:val="Heading3"/>
        <w:rPr>
          <w:rFonts w:eastAsia="SimSun"/>
        </w:rPr>
      </w:pPr>
      <w:bookmarkStart w:id="2106" w:name="_Toc157674382"/>
      <w:bookmarkStart w:id="2107" w:name="_Toc157682323"/>
      <w:bookmarkStart w:id="2108" w:name="_Toc164844061"/>
      <w:bookmarkStart w:id="2109" w:name="_Toc164944694"/>
      <w:bookmarkStart w:id="2110" w:name="_Toc168318949"/>
      <w:bookmarkStart w:id="2111" w:name="_Toc168319465"/>
      <w:bookmarkStart w:id="2112" w:name="_Toc168319720"/>
      <w:bookmarkStart w:id="2113" w:name="_Toc168319975"/>
      <w:bookmarkStart w:id="2114" w:name="_Toc168320229"/>
      <w:bookmarkStart w:id="2115" w:name="_Toc168559885"/>
      <w:bookmarkStart w:id="2116" w:name="_Toc175890935"/>
      <w:bookmarkStart w:id="2117" w:name="_Toc180645883"/>
      <w:bookmarkStart w:id="2118" w:name="_Toc183616816"/>
      <w:r w:rsidRPr="001D5E60">
        <w:rPr>
          <w:rFonts w:eastAsia="SimSun"/>
        </w:rPr>
        <w:t>6.24.1</w:t>
      </w:r>
      <w:r w:rsidRPr="001D5E60">
        <w:rPr>
          <w:rFonts w:eastAsia="SimSun"/>
        </w:rPr>
        <w:tab/>
        <w:t>Functional Description</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Heading3"/>
        <w:rPr>
          <w:rFonts w:eastAsia="SimSun"/>
        </w:rPr>
      </w:pPr>
      <w:bookmarkStart w:id="2119" w:name="_Toc157674383"/>
      <w:bookmarkStart w:id="2120" w:name="_Toc157682324"/>
      <w:bookmarkStart w:id="2121" w:name="_Toc164844062"/>
      <w:bookmarkStart w:id="2122" w:name="_Toc164944695"/>
      <w:bookmarkStart w:id="2123" w:name="_Toc168318950"/>
      <w:bookmarkStart w:id="2124" w:name="_Toc168319466"/>
      <w:bookmarkStart w:id="2125" w:name="_Toc168319721"/>
      <w:bookmarkStart w:id="2126" w:name="_Toc168319976"/>
      <w:bookmarkStart w:id="2127" w:name="_Toc168320230"/>
      <w:bookmarkStart w:id="2128" w:name="_Toc168559886"/>
      <w:bookmarkStart w:id="2129" w:name="_Toc175890936"/>
      <w:bookmarkStart w:id="2130" w:name="_Toc180645884"/>
      <w:bookmarkStart w:id="2131" w:name="_Toc183616817"/>
      <w:r w:rsidRPr="001D5E60">
        <w:rPr>
          <w:rFonts w:eastAsia="SimSun"/>
        </w:rPr>
        <w:t>6.24.2</w:t>
      </w:r>
      <w:r w:rsidRPr="001D5E60">
        <w:rPr>
          <w:rFonts w:eastAsia="SimSun"/>
        </w:rPr>
        <w:tab/>
        <w:t>Procedures</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30pt;height:446.25pt" o:ole="">
            <v:imagedata r:id="rId152" o:title=""/>
          </v:shape>
          <o:OLEObject Type="Embed" ProgID="Visio.Drawing.15" ShapeID="_x0000_i1096" DrawAspect="Content" ObjectID="_1794390874" r:id="rId153"/>
        </w:object>
      </w:r>
    </w:p>
    <w:p w14:paraId="7E349107" w14:textId="77777777" w:rsidR="00B36905" w:rsidRPr="001D5E60" w:rsidRDefault="00B36905" w:rsidP="00B36905">
      <w:pPr>
        <w:pStyle w:val="TF"/>
      </w:pPr>
      <w:bookmarkStart w:id="2132" w:name="_CRFigure4_16_7_21"/>
      <w:r w:rsidRPr="001D5E60">
        <w:t xml:space="preserve">Figure </w:t>
      </w:r>
      <w:bookmarkEnd w:id="2132"/>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Heading3"/>
        <w:rPr>
          <w:rFonts w:eastAsia="SimSun"/>
        </w:rPr>
      </w:pPr>
      <w:bookmarkStart w:id="2133" w:name="_Toc157674384"/>
      <w:bookmarkStart w:id="2134" w:name="_Toc157682325"/>
      <w:bookmarkStart w:id="2135" w:name="_Toc164844063"/>
      <w:bookmarkStart w:id="2136" w:name="_Toc164944696"/>
      <w:bookmarkStart w:id="2137" w:name="_Toc168318951"/>
      <w:bookmarkStart w:id="2138" w:name="_Toc168319467"/>
      <w:bookmarkStart w:id="2139" w:name="_Toc168319722"/>
      <w:bookmarkStart w:id="2140" w:name="_Toc168319977"/>
      <w:bookmarkStart w:id="2141" w:name="_Toc168320231"/>
      <w:bookmarkStart w:id="2142" w:name="_Toc168559887"/>
      <w:bookmarkStart w:id="2143" w:name="_Toc175890937"/>
      <w:bookmarkStart w:id="2144" w:name="_Toc180645885"/>
      <w:bookmarkStart w:id="2145" w:name="_Toc183616818"/>
      <w:r w:rsidRPr="001D5E60">
        <w:rPr>
          <w:rFonts w:eastAsia="SimSun"/>
        </w:rPr>
        <w:t>6.24.3</w:t>
      </w:r>
      <w:r w:rsidRPr="001D5E60">
        <w:rPr>
          <w:rFonts w:eastAsia="SimSun"/>
        </w:rPr>
        <w:tab/>
        <w:t>Impacts on existing services, entities and interfaces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Heading2"/>
      </w:pPr>
      <w:bookmarkStart w:id="2146" w:name="_Toc168318952"/>
      <w:bookmarkStart w:id="2147" w:name="_Toc168319468"/>
      <w:bookmarkStart w:id="2148" w:name="_Toc168319723"/>
      <w:bookmarkStart w:id="2149" w:name="_Toc168319978"/>
      <w:bookmarkStart w:id="2150" w:name="_Toc168320232"/>
      <w:bookmarkStart w:id="2151" w:name="_Toc168559888"/>
      <w:bookmarkStart w:id="2152" w:name="_Toc175890938"/>
      <w:bookmarkStart w:id="2153" w:name="_Toc180645886"/>
      <w:bookmarkStart w:id="2154" w:name="_Toc183616819"/>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2146"/>
      <w:bookmarkEnd w:id="2147"/>
      <w:bookmarkEnd w:id="2148"/>
      <w:bookmarkEnd w:id="2149"/>
      <w:bookmarkEnd w:id="2150"/>
      <w:bookmarkEnd w:id="2151"/>
      <w:bookmarkEnd w:id="2152"/>
      <w:bookmarkEnd w:id="2153"/>
      <w:bookmarkEnd w:id="2154"/>
    </w:p>
    <w:p w14:paraId="1DF7ED7C" w14:textId="1E61CA90" w:rsidR="00610403" w:rsidRPr="00647245" w:rsidRDefault="00610403" w:rsidP="00610403">
      <w:pPr>
        <w:pStyle w:val="Heading3"/>
      </w:pPr>
      <w:bookmarkStart w:id="2155" w:name="_Toc168318953"/>
      <w:bookmarkStart w:id="2156" w:name="_Toc168319469"/>
      <w:bookmarkStart w:id="2157" w:name="_Toc168319724"/>
      <w:bookmarkStart w:id="2158" w:name="_Toc168319979"/>
      <w:bookmarkStart w:id="2159" w:name="_Toc168320233"/>
      <w:bookmarkStart w:id="2160" w:name="_Toc168559889"/>
      <w:bookmarkStart w:id="2161" w:name="_Toc175890939"/>
      <w:bookmarkStart w:id="2162" w:name="_Toc180645887"/>
      <w:bookmarkStart w:id="2163" w:name="_Toc183616820"/>
      <w:r w:rsidRPr="00647245">
        <w:t>6.</w:t>
      </w:r>
      <w:r w:rsidR="006A71E0" w:rsidRPr="00647245">
        <w:t>25</w:t>
      </w:r>
      <w:r w:rsidRPr="00647245">
        <w:t>.1</w:t>
      </w:r>
      <w:r w:rsidRPr="00647245">
        <w:rPr>
          <w:rFonts w:hint="eastAsia"/>
        </w:rPr>
        <w:tab/>
        <w:t>Description</w:t>
      </w:r>
      <w:bookmarkEnd w:id="2155"/>
      <w:bookmarkEnd w:id="2156"/>
      <w:bookmarkEnd w:id="2157"/>
      <w:bookmarkEnd w:id="2158"/>
      <w:bookmarkEnd w:id="2159"/>
      <w:bookmarkEnd w:id="2160"/>
      <w:bookmarkEnd w:id="2161"/>
      <w:bookmarkEnd w:id="2162"/>
      <w:bookmarkEnd w:id="2163"/>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5pt;height:156.75pt" o:ole="">
            <v:imagedata r:id="rId154" o:title=""/>
          </v:shape>
          <o:OLEObject Type="Embed" ProgID="Word.Picture.8" ShapeID="_x0000_i1097" DrawAspect="Content" ObjectID="_1794390875" r:id="rId155"/>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proofErr w:type="spellStart"/>
            <w:r w:rsidRPr="00647245">
              <w:rPr>
                <w:rFonts w:eastAsia="Malgun Gothic"/>
              </w:rPr>
              <w:t>O</w:t>
            </w:r>
            <w:r w:rsidRPr="00647245">
              <w:rPr>
                <w:rFonts w:eastAsia="Malgun Gothic" w:hint="eastAsia"/>
              </w:rPr>
              <w:t>M_Subscribed</w:t>
            </w:r>
            <w:proofErr w:type="spellEnd"/>
            <w:r w:rsidRPr="00647245">
              <w:rPr>
                <w:rFonts w:eastAsia="Malgun Gothic" w:hint="eastAsia"/>
              </w:rPr>
              <w:t xml:space="preserve"> or </w:t>
            </w:r>
            <w:proofErr w:type="spellStart"/>
            <w:r w:rsidRPr="00647245">
              <w:rPr>
                <w:rFonts w:eastAsia="Malgun Gothic"/>
              </w:rPr>
              <w:t>O</w:t>
            </w:r>
            <w:r w:rsidRPr="00647245">
              <w:rPr>
                <w:rFonts w:eastAsia="Malgun Gothic" w:hint="eastAsia"/>
              </w:rPr>
              <w:t>M_Unsubscribed</w:t>
            </w:r>
            <w:proofErr w:type="spellEnd"/>
            <w:r w:rsidRPr="00647245">
              <w:rPr>
                <w:rFonts w:eastAsia="Malgun Gothic" w:hint="eastAsia"/>
              </w:rPr>
              <w:t>)</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 xml:space="preserve">RM states of each Ambient IoT (either </w:t>
            </w:r>
            <w:proofErr w:type="spellStart"/>
            <w:r w:rsidRPr="00647245">
              <w:rPr>
                <w:rFonts w:eastAsia="Malgun Gothic" w:hint="eastAsia"/>
              </w:rPr>
              <w:t>RM_Registered</w:t>
            </w:r>
            <w:proofErr w:type="spellEnd"/>
            <w:r w:rsidRPr="00647245">
              <w:rPr>
                <w:rFonts w:eastAsia="Malgun Gothic" w:hint="eastAsia"/>
              </w:rPr>
              <w:t xml:space="preserve"> or </w:t>
            </w:r>
            <w:proofErr w:type="spellStart"/>
            <w:r w:rsidRPr="00647245">
              <w:rPr>
                <w:rFonts w:eastAsia="Malgun Gothic" w:hint="eastAsia"/>
              </w:rPr>
              <w:t>RM_Deregistered</w:t>
            </w:r>
            <w:proofErr w:type="spellEnd"/>
            <w:r w:rsidRPr="00647245">
              <w:rPr>
                <w:rFonts w:eastAsia="Malgun Gothic" w:hint="eastAsia"/>
              </w:rPr>
              <w:t>)</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 xml:space="preserve">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w:t>
      </w:r>
      <w:proofErr w:type="spellStart"/>
      <w:r>
        <w:rPr>
          <w:rFonts w:eastAsia="Malgun Gothic"/>
          <w:lang w:eastAsia="ko-KR"/>
        </w:rPr>
        <w:t>unsubscription</w:t>
      </w:r>
      <w:proofErr w:type="spellEnd"/>
      <w:r>
        <w:rPr>
          <w:rFonts w:eastAsia="Malgun Gothic"/>
          <w:lang w:eastAsia="ko-KR"/>
        </w:rPr>
        <w:t>,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0.75pt;height:122.25pt" o:ole="">
            <v:imagedata r:id="rId156" o:title=""/>
          </v:shape>
          <o:OLEObject Type="Embed" ProgID="Visio.Drawing.15" ShapeID="_x0000_i1098" DrawAspect="Content" ObjectID="_1794390876" r:id="rId157"/>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Heading3"/>
      </w:pPr>
      <w:bookmarkStart w:id="2164" w:name="_Toc168318954"/>
      <w:bookmarkStart w:id="2165" w:name="_Toc168319470"/>
      <w:bookmarkStart w:id="2166" w:name="_Toc168319725"/>
      <w:bookmarkStart w:id="2167" w:name="_Toc168319980"/>
      <w:bookmarkStart w:id="2168" w:name="_Toc168320234"/>
      <w:bookmarkStart w:id="2169" w:name="_Toc168559890"/>
      <w:bookmarkStart w:id="2170" w:name="_Toc175890940"/>
      <w:bookmarkStart w:id="2171" w:name="_Toc180645888"/>
      <w:bookmarkStart w:id="2172" w:name="_Toc183616821"/>
      <w:r w:rsidRPr="00610403">
        <w:t>6.</w:t>
      </w:r>
      <w:r w:rsidR="006A71E0">
        <w:t>25</w:t>
      </w:r>
      <w:r w:rsidRPr="00610403">
        <w:t>.2</w:t>
      </w:r>
      <w:r w:rsidRPr="00610403">
        <w:tab/>
        <w:t>Procedures</w:t>
      </w:r>
      <w:bookmarkEnd w:id="2164"/>
      <w:bookmarkEnd w:id="2165"/>
      <w:bookmarkEnd w:id="2166"/>
      <w:bookmarkEnd w:id="2167"/>
      <w:bookmarkEnd w:id="2168"/>
      <w:bookmarkEnd w:id="2169"/>
      <w:bookmarkEnd w:id="2170"/>
      <w:bookmarkEnd w:id="2171"/>
      <w:bookmarkEnd w:id="2172"/>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5pt;height:219.75pt" o:ole="">
            <v:imagedata r:id="rId158" o:title=""/>
          </v:shape>
          <o:OLEObject Type="Embed" ProgID="Visio.Drawing.15" ShapeID="_x0000_i1099" DrawAspect="Content" ObjectID="_1794390877" r:id="rId159"/>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 xml:space="preserve">AF sends </w:t>
      </w:r>
      <w:proofErr w:type="spellStart"/>
      <w:r>
        <w:rPr>
          <w:lang w:eastAsia="ko-KR"/>
        </w:rPr>
        <w:t>AmbientIoT</w:t>
      </w:r>
      <w:proofErr w:type="spellEnd"/>
      <w:r>
        <w:rPr>
          <w:lang w:eastAsia="ko-KR"/>
        </w:rPr>
        <w:t xml:space="preserve">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 xml:space="preserve">NEF sends </w:t>
      </w:r>
      <w:proofErr w:type="spellStart"/>
      <w:r>
        <w:rPr>
          <w:lang w:eastAsia="ko-KR"/>
        </w:rPr>
        <w:t>AmbientIoT</w:t>
      </w:r>
      <w:proofErr w:type="spellEnd"/>
      <w:r>
        <w:rPr>
          <w:lang w:eastAsia="ko-KR"/>
        </w:rPr>
        <w:t xml:space="preserve">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 xml:space="preserve">UDM sends NEF </w:t>
      </w:r>
      <w:proofErr w:type="spellStart"/>
      <w:r>
        <w:rPr>
          <w:lang w:eastAsia="ko-KR"/>
        </w:rPr>
        <w:t>AmbientIoT</w:t>
      </w:r>
      <w:proofErr w:type="spellEnd"/>
      <w:r>
        <w:rPr>
          <w:lang w:eastAsia="ko-KR"/>
        </w:rPr>
        <w:t xml:space="preserve">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 xml:space="preserve">NEF sends AF </w:t>
      </w:r>
      <w:proofErr w:type="spellStart"/>
      <w:r>
        <w:rPr>
          <w:lang w:eastAsia="ko-KR"/>
        </w:rPr>
        <w:t>AmbientIoT</w:t>
      </w:r>
      <w:proofErr w:type="spellEnd"/>
      <w:r>
        <w:rPr>
          <w:lang w:eastAsia="ko-KR"/>
        </w:rPr>
        <w:t xml:space="preserve"> Subscription Response.</w:t>
      </w:r>
    </w:p>
    <w:p w14:paraId="0AFAA500" w14:textId="0F1FAC6A" w:rsidR="00610403" w:rsidRPr="005C1293" w:rsidRDefault="00F40E8C" w:rsidP="00F40E8C">
      <w:pPr>
        <w:rPr>
          <w:lang w:eastAsia="ko-KR"/>
        </w:rPr>
      </w:pPr>
      <w:r>
        <w:rPr>
          <w:lang w:eastAsia="ko-KR"/>
        </w:rPr>
        <w:t xml:space="preserve">Overall Procedures of </w:t>
      </w:r>
      <w:proofErr w:type="spellStart"/>
      <w:r>
        <w:rPr>
          <w:lang w:eastAsia="ko-KR"/>
        </w:rPr>
        <w:t>Unsubscription</w:t>
      </w:r>
      <w:proofErr w:type="spellEnd"/>
      <w:r>
        <w:rPr>
          <w:lang w:eastAsia="ko-KR"/>
        </w:rPr>
        <w:t xml:space="preserve">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5pt;height:219.75pt" o:ole="">
            <v:imagedata r:id="rId160" o:title=""/>
          </v:shape>
          <o:OLEObject Type="Embed" ProgID="Visio.Drawing.15" ShapeID="_x0000_i1100" DrawAspect="Content" ObjectID="_1794390878" r:id="rId161"/>
        </w:object>
      </w:r>
    </w:p>
    <w:p w14:paraId="6648F1B2" w14:textId="259FB834" w:rsidR="00610403" w:rsidRDefault="00610403" w:rsidP="00F40E8C">
      <w:pPr>
        <w:pStyle w:val="TF"/>
      </w:pPr>
      <w:r>
        <w:t>Figure 6.</w:t>
      </w:r>
      <w:r w:rsidR="000C5152">
        <w:t>25</w:t>
      </w:r>
      <w:r>
        <w:t xml:space="preserve">.2-2: </w:t>
      </w:r>
      <w:proofErr w:type="spellStart"/>
      <w:r>
        <w:t>Uns</w:t>
      </w:r>
      <w:r w:rsidRPr="000A3C52">
        <w:t>ubscription</w:t>
      </w:r>
      <w:proofErr w:type="spellEnd"/>
      <w:r w:rsidRPr="000A3C52">
        <w:t xml:space="preserve">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 xml:space="preserve">AF sends </w:t>
      </w:r>
      <w:proofErr w:type="spellStart"/>
      <w:r>
        <w:rPr>
          <w:lang w:eastAsia="ko-KR"/>
        </w:rPr>
        <w:t>AmbientIoT</w:t>
      </w:r>
      <w:proofErr w:type="spellEnd"/>
      <w:r>
        <w:rPr>
          <w:lang w:eastAsia="ko-KR"/>
        </w:rPr>
        <w:t xml:space="preserve"> </w:t>
      </w:r>
      <w:proofErr w:type="spellStart"/>
      <w:r>
        <w:rPr>
          <w:lang w:eastAsia="ko-KR"/>
        </w:rPr>
        <w:t>Unsubscription</w:t>
      </w:r>
      <w:proofErr w:type="spellEnd"/>
      <w:r>
        <w:rPr>
          <w:lang w:eastAsia="ko-KR"/>
        </w:rPr>
        <w:t xml:space="preserve"> Request to NEF. It contains AF ID, Usage ID.</w:t>
      </w:r>
    </w:p>
    <w:p w14:paraId="7450A8E7" w14:textId="77777777" w:rsidR="00F40E8C" w:rsidRDefault="00F40E8C" w:rsidP="00F40E8C">
      <w:pPr>
        <w:pStyle w:val="B1"/>
        <w:rPr>
          <w:lang w:eastAsia="ko-KR"/>
        </w:rPr>
      </w:pPr>
      <w:r>
        <w:rPr>
          <w:lang w:eastAsia="ko-KR"/>
        </w:rPr>
        <w:t>2.</w:t>
      </w:r>
      <w:r>
        <w:rPr>
          <w:lang w:eastAsia="ko-KR"/>
        </w:rPr>
        <w:tab/>
        <w:t xml:space="preserve">NEF sends </w:t>
      </w:r>
      <w:proofErr w:type="spellStart"/>
      <w:r>
        <w:rPr>
          <w:lang w:eastAsia="ko-KR"/>
        </w:rPr>
        <w:t>AmbientIoT</w:t>
      </w:r>
      <w:proofErr w:type="spellEnd"/>
      <w:r>
        <w:rPr>
          <w:lang w:eastAsia="ko-KR"/>
        </w:rPr>
        <w:t xml:space="preserve"> </w:t>
      </w:r>
      <w:proofErr w:type="spellStart"/>
      <w:r>
        <w:rPr>
          <w:lang w:eastAsia="ko-KR"/>
        </w:rPr>
        <w:t>Unsubscriptin</w:t>
      </w:r>
      <w:proofErr w:type="spellEnd"/>
      <w:r>
        <w:rPr>
          <w:lang w:eastAsia="ko-KR"/>
        </w:rPr>
        <w:t xml:space="preserve"> Request to UDM.</w:t>
      </w:r>
    </w:p>
    <w:p w14:paraId="4278D8AB" w14:textId="77777777" w:rsidR="00F40E8C" w:rsidRDefault="00F40E8C" w:rsidP="00F40E8C">
      <w:pPr>
        <w:pStyle w:val="B1"/>
        <w:rPr>
          <w:lang w:eastAsia="ko-KR"/>
        </w:rPr>
      </w:pPr>
      <w:r>
        <w:rPr>
          <w:lang w:eastAsia="ko-KR"/>
        </w:rPr>
        <w:t>3.</w:t>
      </w:r>
      <w:r>
        <w:rPr>
          <w:lang w:eastAsia="ko-KR"/>
        </w:rPr>
        <w:tab/>
        <w:t xml:space="preserve">Handling </w:t>
      </w:r>
      <w:proofErr w:type="spellStart"/>
      <w:r>
        <w:rPr>
          <w:lang w:eastAsia="ko-KR"/>
        </w:rPr>
        <w:t>Unsubscription</w:t>
      </w:r>
      <w:proofErr w:type="spellEnd"/>
      <w:r>
        <w:rPr>
          <w:lang w:eastAsia="ko-KR"/>
        </w:rPr>
        <w:t xml:space="preserve">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 xml:space="preserve">UDM sends NEF </w:t>
      </w:r>
      <w:proofErr w:type="spellStart"/>
      <w:r>
        <w:rPr>
          <w:lang w:eastAsia="ko-KR"/>
        </w:rPr>
        <w:t>AmbientIoT</w:t>
      </w:r>
      <w:proofErr w:type="spellEnd"/>
      <w:r>
        <w:rPr>
          <w:lang w:eastAsia="ko-KR"/>
        </w:rPr>
        <w:t xml:space="preserve"> </w:t>
      </w:r>
      <w:proofErr w:type="spellStart"/>
      <w:r>
        <w:rPr>
          <w:lang w:eastAsia="ko-KR"/>
        </w:rPr>
        <w:t>Unsubscription</w:t>
      </w:r>
      <w:proofErr w:type="spellEnd"/>
      <w:r>
        <w:rPr>
          <w:lang w:eastAsia="ko-KR"/>
        </w:rPr>
        <w:t xml:space="preserve"> Response. It includes Result of </w:t>
      </w:r>
      <w:proofErr w:type="spellStart"/>
      <w:r>
        <w:rPr>
          <w:lang w:eastAsia="ko-KR"/>
        </w:rPr>
        <w:t>Unsubscription</w:t>
      </w:r>
      <w:proofErr w:type="spellEnd"/>
      <w:r>
        <w:rPr>
          <w:lang w:eastAsia="ko-KR"/>
        </w:rPr>
        <w:t xml:space="preserve"> Request.</w:t>
      </w:r>
    </w:p>
    <w:p w14:paraId="4CBF8520" w14:textId="77777777" w:rsidR="00F40E8C" w:rsidRDefault="00F40E8C" w:rsidP="00F40E8C">
      <w:pPr>
        <w:pStyle w:val="B1"/>
        <w:rPr>
          <w:lang w:eastAsia="ko-KR"/>
        </w:rPr>
      </w:pPr>
      <w:r>
        <w:rPr>
          <w:lang w:eastAsia="ko-KR"/>
        </w:rPr>
        <w:t>5.</w:t>
      </w:r>
      <w:r>
        <w:rPr>
          <w:lang w:eastAsia="ko-KR"/>
        </w:rPr>
        <w:tab/>
        <w:t xml:space="preserve">NEF sends AF </w:t>
      </w:r>
      <w:proofErr w:type="spellStart"/>
      <w:r>
        <w:rPr>
          <w:lang w:eastAsia="ko-KR"/>
        </w:rPr>
        <w:t>AmbientIoT</w:t>
      </w:r>
      <w:proofErr w:type="spellEnd"/>
      <w:r>
        <w:rPr>
          <w:lang w:eastAsia="ko-KR"/>
        </w:rPr>
        <w:t xml:space="preserve"> </w:t>
      </w:r>
      <w:proofErr w:type="spellStart"/>
      <w:r>
        <w:rPr>
          <w:lang w:eastAsia="ko-KR"/>
        </w:rPr>
        <w:t>Unsubscription</w:t>
      </w:r>
      <w:proofErr w:type="spellEnd"/>
      <w:r>
        <w:rPr>
          <w:lang w:eastAsia="ko-KR"/>
        </w:rPr>
        <w:t xml:space="preserve"> Response.</w:t>
      </w:r>
    </w:p>
    <w:p w14:paraId="275E8217" w14:textId="53BB563E" w:rsidR="00610403" w:rsidRPr="00F40E8C" w:rsidRDefault="00610403" w:rsidP="00610403">
      <w:pPr>
        <w:pStyle w:val="Heading3"/>
      </w:pPr>
      <w:bookmarkStart w:id="2173" w:name="_Toc168318955"/>
      <w:bookmarkStart w:id="2174" w:name="_Toc168319471"/>
      <w:bookmarkStart w:id="2175" w:name="_Toc168319726"/>
      <w:bookmarkStart w:id="2176" w:name="_Toc168319981"/>
      <w:bookmarkStart w:id="2177" w:name="_Toc168320235"/>
      <w:bookmarkStart w:id="2178" w:name="_Toc168559891"/>
      <w:bookmarkStart w:id="2179" w:name="_Toc175890941"/>
      <w:bookmarkStart w:id="2180" w:name="_Toc180645889"/>
      <w:bookmarkStart w:id="2181" w:name="_Toc183616822"/>
      <w:r w:rsidRPr="00F40E8C">
        <w:t>6.</w:t>
      </w:r>
      <w:r w:rsidR="006A71E0" w:rsidRPr="00F40E8C">
        <w:t>25</w:t>
      </w:r>
      <w:r w:rsidRPr="00F40E8C">
        <w:t>.3</w:t>
      </w:r>
      <w:r w:rsidRPr="00F40E8C">
        <w:tab/>
        <w:t>Impacts on services, entities and interfaces</w:t>
      </w:r>
      <w:bookmarkEnd w:id="2173"/>
      <w:bookmarkEnd w:id="2174"/>
      <w:bookmarkEnd w:id="2175"/>
      <w:bookmarkEnd w:id="2176"/>
      <w:bookmarkEnd w:id="2177"/>
      <w:bookmarkEnd w:id="2178"/>
      <w:bookmarkEnd w:id="2179"/>
      <w:bookmarkEnd w:id="2180"/>
      <w:bookmarkEnd w:id="2181"/>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Heading2"/>
      </w:pPr>
      <w:bookmarkStart w:id="2182" w:name="_Toc168318956"/>
      <w:bookmarkStart w:id="2183" w:name="_Toc168319472"/>
      <w:bookmarkStart w:id="2184" w:name="_Toc168319727"/>
      <w:bookmarkStart w:id="2185" w:name="_Toc168319982"/>
      <w:bookmarkStart w:id="2186" w:name="_Toc168320236"/>
      <w:bookmarkStart w:id="2187" w:name="_Toc168559892"/>
      <w:bookmarkStart w:id="2188" w:name="_Toc175890942"/>
      <w:bookmarkStart w:id="2189" w:name="_Toc180645890"/>
      <w:bookmarkStart w:id="2190" w:name="_Toc183616823"/>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2182"/>
      <w:bookmarkEnd w:id="2183"/>
      <w:bookmarkEnd w:id="2184"/>
      <w:bookmarkEnd w:id="2185"/>
      <w:bookmarkEnd w:id="2186"/>
      <w:bookmarkEnd w:id="2187"/>
      <w:bookmarkEnd w:id="2188"/>
      <w:bookmarkEnd w:id="2189"/>
      <w:bookmarkEnd w:id="2190"/>
    </w:p>
    <w:p w14:paraId="2B225579" w14:textId="4EC90B2B" w:rsidR="008228F0" w:rsidRPr="00822E86" w:rsidRDefault="008228F0" w:rsidP="008228F0">
      <w:pPr>
        <w:pStyle w:val="Heading3"/>
      </w:pPr>
      <w:bookmarkStart w:id="2191" w:name="_Toc168318957"/>
      <w:bookmarkStart w:id="2192" w:name="_Toc168319473"/>
      <w:bookmarkStart w:id="2193" w:name="_Toc168319728"/>
      <w:bookmarkStart w:id="2194" w:name="_Toc168319983"/>
      <w:bookmarkStart w:id="2195" w:name="_Toc168320237"/>
      <w:bookmarkStart w:id="2196" w:name="_Toc168559893"/>
      <w:bookmarkStart w:id="2197" w:name="_Toc175890943"/>
      <w:bookmarkStart w:id="2198" w:name="_Toc180645891"/>
      <w:bookmarkStart w:id="2199" w:name="_Toc183616824"/>
      <w:r w:rsidRPr="00822E86">
        <w:t>6.</w:t>
      </w:r>
      <w:r w:rsidR="006A71E0">
        <w:t>26</w:t>
      </w:r>
      <w:r w:rsidRPr="00822E86">
        <w:t>.</w:t>
      </w:r>
      <w:r>
        <w:t>1</w:t>
      </w:r>
      <w:r w:rsidRPr="00822E86">
        <w:rPr>
          <w:rFonts w:hint="eastAsia"/>
        </w:rPr>
        <w:tab/>
        <w:t>Description</w:t>
      </w:r>
      <w:bookmarkEnd w:id="2191"/>
      <w:bookmarkEnd w:id="2192"/>
      <w:bookmarkEnd w:id="2193"/>
      <w:bookmarkEnd w:id="2194"/>
      <w:bookmarkEnd w:id="2195"/>
      <w:bookmarkEnd w:id="2196"/>
      <w:bookmarkEnd w:id="2197"/>
      <w:bookmarkEnd w:id="2198"/>
      <w:bookmarkEnd w:id="2199"/>
    </w:p>
    <w:p w14:paraId="5F35D454" w14:textId="67B93450" w:rsidR="008228F0" w:rsidRPr="00A639D7" w:rsidRDefault="008228F0" w:rsidP="008228F0">
      <w:pPr>
        <w:pStyle w:val="Heading4"/>
        <w:rPr>
          <w:rFonts w:eastAsiaTheme="minorEastAsia"/>
          <w:lang w:eastAsia="zh-CN"/>
        </w:rPr>
      </w:pPr>
      <w:bookmarkStart w:id="2200" w:name="_Toc168318958"/>
      <w:bookmarkStart w:id="2201" w:name="_Toc168319474"/>
      <w:bookmarkStart w:id="2202" w:name="_Toc168319729"/>
      <w:bookmarkStart w:id="2203" w:name="_Toc168319984"/>
      <w:bookmarkStart w:id="2204" w:name="_Toc168320238"/>
      <w:bookmarkStart w:id="2205" w:name="_Toc168559894"/>
      <w:bookmarkStart w:id="2206" w:name="_Toc175890944"/>
      <w:bookmarkStart w:id="2207" w:name="_Toc180645892"/>
      <w:bookmarkStart w:id="2208" w:name="_Toc183616825"/>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2200"/>
      <w:bookmarkEnd w:id="2201"/>
      <w:bookmarkEnd w:id="2202"/>
      <w:bookmarkEnd w:id="2203"/>
      <w:bookmarkEnd w:id="2204"/>
      <w:bookmarkEnd w:id="2205"/>
      <w:bookmarkEnd w:id="2206"/>
      <w:bookmarkEnd w:id="2207"/>
      <w:bookmarkEnd w:id="2208"/>
    </w:p>
    <w:p w14:paraId="4BA2BF65" w14:textId="77777777" w:rsidR="00F40E8C" w:rsidRDefault="00F40E8C" w:rsidP="00F40E8C">
      <w:pPr>
        <w:rPr>
          <w:rFonts w:eastAsia="DengXian"/>
          <w:lang w:eastAsia="zh-CN"/>
        </w:rPr>
      </w:pPr>
      <w:r>
        <w:rPr>
          <w:rFonts w:eastAsia="DengXian"/>
          <w:lang w:eastAsia="zh-CN"/>
        </w:rPr>
        <w:t>There are two connectivity topologies are studied:</w:t>
      </w:r>
    </w:p>
    <w:p w14:paraId="243CF013" w14:textId="77777777" w:rsidR="00F40E8C" w:rsidRPr="00AC44AA" w:rsidRDefault="00F40E8C" w:rsidP="00F40E8C">
      <w:pPr>
        <w:pStyle w:val="B1"/>
        <w:rPr>
          <w:rFonts w:eastAsia="DengXian"/>
          <w:lang w:val="fr-FR" w:eastAsia="zh-CN"/>
        </w:rPr>
      </w:pPr>
      <w:r w:rsidRPr="00AC44AA">
        <w:rPr>
          <w:rFonts w:eastAsia="DengXian"/>
          <w:lang w:val="fr-FR" w:eastAsia="zh-CN"/>
        </w:rPr>
        <w:t>-</w:t>
      </w:r>
      <w:r w:rsidRPr="00AC44AA">
        <w:rPr>
          <w:rFonts w:eastAsia="DengXian"/>
          <w:lang w:val="fr-FR" w:eastAsia="zh-CN"/>
        </w:rPr>
        <w:tab/>
      </w:r>
      <w:proofErr w:type="spellStart"/>
      <w:r w:rsidRPr="00AC44AA">
        <w:rPr>
          <w:rFonts w:eastAsia="DengXian"/>
          <w:lang w:val="fr-FR" w:eastAsia="zh-CN"/>
        </w:rPr>
        <w:t>Topology</w:t>
      </w:r>
      <w:proofErr w:type="spellEnd"/>
      <w:r w:rsidRPr="00AC44AA">
        <w:rPr>
          <w:rFonts w:eastAsia="DengXian"/>
          <w:lang w:val="fr-FR" w:eastAsia="zh-CN"/>
        </w:rPr>
        <w:t xml:space="preserve"> 1: BS &lt;--&gt; Ambient IoT </w:t>
      </w:r>
      <w:proofErr w:type="spellStart"/>
      <w:r w:rsidRPr="00AC44AA">
        <w:rPr>
          <w:rFonts w:eastAsia="DengXian"/>
          <w:lang w:val="fr-FR" w:eastAsia="zh-CN"/>
        </w:rPr>
        <w:t>Device</w:t>
      </w:r>
      <w:proofErr w:type="spellEnd"/>
      <w:r w:rsidRPr="00AC44AA">
        <w:rPr>
          <w:rFonts w:eastAsia="DengXian"/>
          <w:lang w:val="fr-FR" w:eastAsia="zh-CN"/>
        </w:rPr>
        <w:t>;</w:t>
      </w:r>
    </w:p>
    <w:p w14:paraId="42E76080" w14:textId="77777777" w:rsidR="00F40E8C" w:rsidRDefault="00F40E8C" w:rsidP="00F40E8C">
      <w:pPr>
        <w:pStyle w:val="B1"/>
        <w:rPr>
          <w:rFonts w:eastAsia="DengXian"/>
          <w:lang w:eastAsia="zh-CN"/>
        </w:rPr>
      </w:pPr>
      <w:r>
        <w:rPr>
          <w:rFonts w:eastAsia="DengXian"/>
          <w:lang w:eastAsia="zh-CN"/>
        </w:rPr>
        <w:t>-</w:t>
      </w:r>
      <w:r>
        <w:rPr>
          <w:rFonts w:eastAsia="DengXian"/>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DengXian"/>
          <w:lang w:eastAsia="zh-CN"/>
        </w:rPr>
      </w:pPr>
      <w:r>
        <w:rPr>
          <w:rFonts w:eastAsia="DengXian"/>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DengXian"/>
          <w:lang w:eastAsia="zh-CN"/>
        </w:rPr>
      </w:pPr>
      <w:r>
        <w:rPr>
          <w:rFonts w:eastAsia="DengXian"/>
          <w:lang w:eastAsia="zh-CN"/>
        </w:rPr>
        <w:t xml:space="preserve">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w:t>
      </w:r>
      <w:proofErr w:type="spellStart"/>
      <w:r>
        <w:rPr>
          <w:rFonts w:eastAsia="DengXian"/>
          <w:lang w:eastAsia="zh-CN"/>
        </w:rPr>
        <w:t>AIoT</w:t>
      </w:r>
      <w:proofErr w:type="spellEnd"/>
      <w:r>
        <w:rPr>
          <w:rFonts w:eastAsia="DengXian"/>
          <w:lang w:eastAsia="zh-CN"/>
        </w:rPr>
        <w:t xml:space="preserve"> service request.</w:t>
      </w:r>
    </w:p>
    <w:p w14:paraId="71660C5B" w14:textId="77777777" w:rsidR="00F40E8C" w:rsidRDefault="00F40E8C" w:rsidP="00F40E8C">
      <w:pPr>
        <w:rPr>
          <w:rFonts w:eastAsia="DengXian"/>
          <w:lang w:eastAsia="zh-CN"/>
        </w:rPr>
      </w:pPr>
      <w:r>
        <w:rPr>
          <w:rFonts w:eastAsia="DengXian"/>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DengXian"/>
          <w:lang w:eastAsia="zh-CN"/>
        </w:rPr>
      </w:pPr>
      <w:r w:rsidRPr="00F40E8C">
        <w:rPr>
          <w:rFonts w:eastAsia="DengXian"/>
          <w:b/>
          <w:bCs/>
          <w:lang w:eastAsia="zh-CN"/>
        </w:rPr>
        <w:t>Target Set:</w:t>
      </w:r>
      <w:r>
        <w:rPr>
          <w:rFonts w:eastAsia="DengXian"/>
          <w:lang w:eastAsia="zh-CN"/>
        </w:rPr>
        <w:t xml:space="preserve"> 1 or more readers which are grouped to perform the Ambient IoT service operation.</w:t>
      </w:r>
    </w:p>
    <w:p w14:paraId="69E3884A" w14:textId="77777777" w:rsidR="00F40E8C" w:rsidRDefault="00F40E8C" w:rsidP="00F40E8C">
      <w:pPr>
        <w:rPr>
          <w:rFonts w:eastAsia="DengXian"/>
          <w:lang w:eastAsia="zh-CN"/>
        </w:rPr>
      </w:pPr>
      <w:r w:rsidRPr="00F40E8C">
        <w:rPr>
          <w:rFonts w:eastAsia="DengXian"/>
          <w:b/>
          <w:bCs/>
          <w:lang w:eastAsia="zh-CN"/>
        </w:rPr>
        <w:t>Target Set ID:</w:t>
      </w:r>
      <w:r>
        <w:rPr>
          <w:rFonts w:eastAsia="DengXian"/>
          <w:lang w:eastAsia="zh-CN"/>
        </w:rPr>
        <w:t xml:space="preserve"> An identifier of the Target Set.</w:t>
      </w:r>
    </w:p>
    <w:p w14:paraId="3F869A3A" w14:textId="77777777" w:rsidR="00F40E8C" w:rsidRDefault="00F40E8C" w:rsidP="00F40E8C">
      <w:pPr>
        <w:rPr>
          <w:rFonts w:eastAsia="DengXian"/>
          <w:lang w:eastAsia="zh-CN"/>
        </w:rPr>
      </w:pPr>
      <w:r>
        <w:rPr>
          <w:rFonts w:eastAsia="DengXian"/>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DengXian"/>
          <w:lang w:eastAsia="zh-CN"/>
        </w:rPr>
      </w:pPr>
      <w:r>
        <w:rPr>
          <w:rFonts w:eastAsia="DengXian"/>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DengXian"/>
          <w:lang w:eastAsia="zh-CN"/>
        </w:rPr>
      </w:pPr>
      <w:r>
        <w:rPr>
          <w:rFonts w:eastAsia="DengXian"/>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 xml:space="preserve">The procedure to support </w:t>
      </w:r>
      <w:proofErr w:type="spellStart"/>
      <w:r>
        <w:rPr>
          <w:rFonts w:eastAsiaTheme="minorEastAsia"/>
          <w:lang w:eastAsia="zh-CN"/>
        </w:rPr>
        <w:t>AIoT</w:t>
      </w:r>
      <w:proofErr w:type="spellEnd"/>
      <w:r>
        <w:rPr>
          <w:rFonts w:eastAsiaTheme="minorEastAsia"/>
          <w:lang w:eastAsia="zh-CN"/>
        </w:rPr>
        <w:t xml:space="preserve"> service between 5GC and </w:t>
      </w:r>
      <w:proofErr w:type="spellStart"/>
      <w:r>
        <w:rPr>
          <w:rFonts w:eastAsiaTheme="minorEastAsia"/>
          <w:lang w:eastAsia="zh-CN"/>
        </w:rPr>
        <w:t>AIoT</w:t>
      </w:r>
      <w:proofErr w:type="spellEnd"/>
      <w:r>
        <w:rPr>
          <w:rFonts w:eastAsiaTheme="minorEastAsia"/>
          <w:lang w:eastAsia="zh-CN"/>
        </w:rPr>
        <w:t xml:space="preserve">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0.75pt;height:267pt" o:ole="">
            <v:imagedata r:id="rId162" o:title=""/>
          </v:shape>
          <o:OLEObject Type="Embed" ProgID="Visio.Drawing.15" ShapeID="_x0000_i1101" DrawAspect="Content" ObjectID="_1794390879" r:id="rId163"/>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Heading4"/>
        <w:rPr>
          <w:lang w:eastAsia="zh-CN"/>
        </w:rPr>
      </w:pPr>
      <w:bookmarkStart w:id="2209" w:name="_Toc168318959"/>
      <w:bookmarkStart w:id="2210" w:name="_Toc168319475"/>
      <w:bookmarkStart w:id="2211" w:name="_Toc168319730"/>
      <w:bookmarkStart w:id="2212" w:name="_Toc168319985"/>
      <w:bookmarkStart w:id="2213" w:name="_Toc168320239"/>
      <w:bookmarkStart w:id="2214" w:name="_Toc168559895"/>
      <w:bookmarkStart w:id="2215" w:name="_Toc175890945"/>
      <w:bookmarkStart w:id="2216" w:name="_Toc180645893"/>
      <w:bookmarkStart w:id="2217" w:name="_Toc183616826"/>
      <w:r>
        <w:rPr>
          <w:lang w:eastAsia="zh-CN"/>
        </w:rPr>
        <w:t>6.</w:t>
      </w:r>
      <w:r w:rsidR="006A71E0">
        <w:rPr>
          <w:lang w:eastAsia="zh-CN"/>
        </w:rPr>
        <w:t>26</w:t>
      </w:r>
      <w:r>
        <w:rPr>
          <w:lang w:eastAsia="zh-CN"/>
        </w:rPr>
        <w:t>.1.2</w:t>
      </w:r>
      <w:r>
        <w:rPr>
          <w:lang w:eastAsia="zh-CN"/>
        </w:rPr>
        <w:tab/>
        <w:t>Example Target Sets</w:t>
      </w:r>
      <w:bookmarkEnd w:id="2209"/>
      <w:bookmarkEnd w:id="2210"/>
      <w:bookmarkEnd w:id="2211"/>
      <w:bookmarkEnd w:id="2212"/>
      <w:bookmarkEnd w:id="2213"/>
      <w:bookmarkEnd w:id="2214"/>
      <w:bookmarkEnd w:id="2215"/>
      <w:bookmarkEnd w:id="2216"/>
      <w:bookmarkEnd w:id="2217"/>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1.25pt;height:495.75pt" o:ole="">
            <v:imagedata r:id="rId164" o:title=""/>
          </v:shape>
          <o:OLEObject Type="Embed" ProgID="Visio.Drawing.15" ShapeID="_x0000_i1102" DrawAspect="Content" ObjectID="_1794390880" r:id="rId165"/>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TableGri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 xml:space="preserve">Target Set ID 2, then just uses BS Reader 1. This could be used to determine when </w:t>
      </w:r>
      <w:proofErr w:type="spellStart"/>
      <w:r>
        <w:rPr>
          <w:lang w:eastAsia="zh-CN"/>
        </w:rPr>
        <w:t>AIoT</w:t>
      </w:r>
      <w:proofErr w:type="spellEnd"/>
      <w:r>
        <w:rPr>
          <w:lang w:eastAsia="zh-CN"/>
        </w:rPr>
        <w:t xml:space="preserve">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 xml:space="preserve">Target Set ID 3, then BS Reader 1, BS Reader 2, BS Reader 3 and BS Reader 4 would be used. This could be used, for example, to determine </w:t>
      </w:r>
      <w:proofErr w:type="spellStart"/>
      <w:r>
        <w:rPr>
          <w:lang w:eastAsia="zh-CN"/>
        </w:rPr>
        <w:t>AIoT</w:t>
      </w:r>
      <w:proofErr w:type="spellEnd"/>
      <w:r>
        <w:rPr>
          <w:lang w:eastAsia="zh-CN"/>
        </w:rPr>
        <w:t xml:space="preserve">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Heading4"/>
        <w:rPr>
          <w:rFonts w:eastAsiaTheme="minorEastAsia"/>
          <w:lang w:eastAsia="zh-CN"/>
        </w:rPr>
      </w:pPr>
      <w:bookmarkStart w:id="2218" w:name="_Toc168318960"/>
      <w:bookmarkStart w:id="2219" w:name="_Toc168319476"/>
      <w:bookmarkStart w:id="2220" w:name="_Toc168319731"/>
      <w:bookmarkStart w:id="2221" w:name="_Toc168319986"/>
      <w:bookmarkStart w:id="2222" w:name="_Toc168320240"/>
      <w:bookmarkStart w:id="2223" w:name="_Toc168559896"/>
      <w:bookmarkStart w:id="2224" w:name="_Toc175890946"/>
      <w:bookmarkStart w:id="2225" w:name="_Toc180645894"/>
      <w:bookmarkStart w:id="2226" w:name="_Toc183616827"/>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2218"/>
      <w:bookmarkEnd w:id="2219"/>
      <w:bookmarkEnd w:id="2220"/>
      <w:bookmarkEnd w:id="2221"/>
      <w:bookmarkEnd w:id="2222"/>
      <w:bookmarkEnd w:id="2223"/>
      <w:bookmarkEnd w:id="2224"/>
      <w:bookmarkEnd w:id="2225"/>
      <w:bookmarkEnd w:id="2226"/>
    </w:p>
    <w:p w14:paraId="7DC4E0FF" w14:textId="0A6117BF" w:rsidR="008228F0" w:rsidRPr="003A330F" w:rsidRDefault="008228F0" w:rsidP="008228F0">
      <w:pPr>
        <w:pStyle w:val="Heading5"/>
        <w:rPr>
          <w:lang w:eastAsia="zh-CN"/>
        </w:rPr>
      </w:pPr>
      <w:bookmarkStart w:id="2227" w:name="_Toc168318961"/>
      <w:bookmarkStart w:id="2228" w:name="_Toc168319477"/>
      <w:bookmarkStart w:id="2229" w:name="_Toc168319732"/>
      <w:bookmarkStart w:id="2230" w:name="_Toc168319987"/>
      <w:bookmarkStart w:id="2231" w:name="_Toc168320241"/>
      <w:bookmarkStart w:id="2232" w:name="_Toc168559897"/>
      <w:bookmarkStart w:id="2233" w:name="_Toc175890947"/>
      <w:bookmarkStart w:id="2234" w:name="_Toc180645895"/>
      <w:bookmarkStart w:id="2235" w:name="_Toc183616828"/>
      <w:r>
        <w:rPr>
          <w:lang w:eastAsia="zh-CN"/>
        </w:rPr>
        <w:t>6.</w:t>
      </w:r>
      <w:r w:rsidR="006A71E0">
        <w:rPr>
          <w:lang w:eastAsia="zh-CN"/>
        </w:rPr>
        <w:t>26</w:t>
      </w:r>
      <w:r>
        <w:rPr>
          <w:lang w:eastAsia="zh-CN"/>
        </w:rPr>
        <w:t>.1.2.0</w:t>
      </w:r>
      <w:r>
        <w:rPr>
          <w:lang w:eastAsia="zh-CN"/>
        </w:rPr>
        <w:tab/>
        <w:t>Overview</w:t>
      </w:r>
      <w:bookmarkEnd w:id="2227"/>
      <w:bookmarkEnd w:id="2228"/>
      <w:bookmarkEnd w:id="2229"/>
      <w:bookmarkEnd w:id="2230"/>
      <w:bookmarkEnd w:id="2231"/>
      <w:bookmarkEnd w:id="2232"/>
      <w:bookmarkEnd w:id="2233"/>
      <w:bookmarkEnd w:id="2234"/>
      <w:bookmarkEnd w:id="2235"/>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SimSun"/>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 xml:space="preserve">The NEF supports a new </w:t>
      </w:r>
      <w:proofErr w:type="spellStart"/>
      <w:r w:rsidRPr="00364C1E">
        <w:t>Nnef_AIoT</w:t>
      </w:r>
      <w:proofErr w:type="spellEnd"/>
      <w:r w:rsidRPr="00364C1E">
        <w:t xml:space="preserve"> service with the operations described in table 6.</w:t>
      </w:r>
      <w:r>
        <w:t>17</w:t>
      </w:r>
      <w:r w:rsidRPr="00364C1E">
        <w:t>.2.3-1.</w:t>
      </w:r>
    </w:p>
    <w:p w14:paraId="4A5A98D7" w14:textId="54A77243" w:rsidR="008228F0" w:rsidRPr="00E13D5C" w:rsidRDefault="008228F0" w:rsidP="008228F0">
      <w:pPr>
        <w:pStyle w:val="Heading5"/>
        <w:rPr>
          <w:rFonts w:eastAsia="MS Mincho"/>
        </w:rPr>
      </w:pPr>
      <w:bookmarkStart w:id="2236" w:name="_Toc168318962"/>
      <w:bookmarkStart w:id="2237" w:name="_Toc168319478"/>
      <w:bookmarkStart w:id="2238" w:name="_Toc168319733"/>
      <w:bookmarkStart w:id="2239" w:name="_Toc168319988"/>
      <w:bookmarkStart w:id="2240" w:name="_Toc168320242"/>
      <w:bookmarkStart w:id="2241" w:name="_Toc168559898"/>
      <w:bookmarkStart w:id="2242" w:name="_Toc175890948"/>
      <w:bookmarkStart w:id="2243" w:name="_Toc180645896"/>
      <w:bookmarkStart w:id="2244" w:name="_Toc183616829"/>
      <w:r>
        <w:rPr>
          <w:rFonts w:eastAsia="SimSun"/>
          <w:lang w:eastAsia="zh-CN"/>
        </w:rPr>
        <w:t>6.</w:t>
      </w:r>
      <w:r w:rsidR="006A71E0">
        <w:rPr>
          <w:rFonts w:eastAsia="SimSun"/>
          <w:lang w:eastAsia="zh-CN"/>
        </w:rPr>
        <w:t>26</w:t>
      </w:r>
      <w:r>
        <w:rPr>
          <w:rFonts w:eastAsia="SimSun"/>
          <w:lang w:eastAsia="zh-CN"/>
        </w:rPr>
        <w:t>.1.2.1</w:t>
      </w:r>
      <w:r>
        <w:rPr>
          <w:rFonts w:eastAsia="SimSun"/>
          <w:lang w:eastAsia="zh-CN"/>
        </w:rPr>
        <w:tab/>
        <w:t xml:space="preserve">Inventory </w:t>
      </w:r>
      <w:r>
        <w:rPr>
          <w:lang w:eastAsia="zh-CN"/>
        </w:rPr>
        <w:t>service operation</w:t>
      </w:r>
      <w:bookmarkEnd w:id="2236"/>
      <w:bookmarkEnd w:id="2237"/>
      <w:bookmarkEnd w:id="2238"/>
      <w:bookmarkEnd w:id="2239"/>
      <w:bookmarkEnd w:id="2240"/>
      <w:bookmarkEnd w:id="2241"/>
      <w:bookmarkEnd w:id="2242"/>
      <w:bookmarkEnd w:id="2243"/>
      <w:bookmarkEnd w:id="2244"/>
    </w:p>
    <w:p w14:paraId="10A6508B" w14:textId="40851313" w:rsidR="008228F0" w:rsidRPr="006A71E0" w:rsidRDefault="008228F0" w:rsidP="00F40E8C">
      <w:pPr>
        <w:pStyle w:val="H6"/>
      </w:pPr>
      <w:bookmarkStart w:id="2245" w:name="_Toc168318963"/>
      <w:bookmarkStart w:id="2246" w:name="_Toc168319479"/>
      <w:bookmarkStart w:id="2247" w:name="_Toc168319734"/>
      <w:bookmarkStart w:id="2248" w:name="_Toc168319989"/>
      <w:bookmarkStart w:id="2249" w:name="_Toc168320243"/>
      <w:r w:rsidRPr="006A71E0">
        <w:rPr>
          <w:rFonts w:eastAsia="SimSun"/>
          <w:lang w:eastAsia="zh-CN"/>
        </w:rPr>
        <w:t>6.</w:t>
      </w:r>
      <w:r w:rsidR="006A71E0" w:rsidRPr="006A71E0">
        <w:rPr>
          <w:rFonts w:eastAsia="SimSun"/>
          <w:lang w:eastAsia="zh-CN"/>
        </w:rPr>
        <w:t>26</w:t>
      </w:r>
      <w:r w:rsidRPr="006A71E0">
        <w:rPr>
          <w:rFonts w:eastAsia="SimSun"/>
          <w:lang w:eastAsia="zh-CN"/>
        </w:rPr>
        <w:t>.1.2.1.1</w:t>
      </w:r>
      <w:r w:rsidRPr="006A71E0">
        <w:rPr>
          <w:rFonts w:eastAsia="SimSun"/>
          <w:lang w:eastAsia="zh-CN"/>
        </w:rPr>
        <w:tab/>
      </w:r>
      <w:proofErr w:type="spellStart"/>
      <w:r w:rsidRPr="006A71E0">
        <w:rPr>
          <w:rFonts w:eastAsia="SimSun"/>
          <w:lang w:eastAsia="zh-CN"/>
        </w:rPr>
        <w:t>Nnef_AIoT_</w:t>
      </w:r>
      <w:r w:rsidRPr="006A71E0">
        <w:rPr>
          <w:lang w:eastAsia="zh-CN"/>
        </w:rPr>
        <w:t>Inventory</w:t>
      </w:r>
      <w:proofErr w:type="spellEnd"/>
      <w:r w:rsidRPr="006A71E0">
        <w:rPr>
          <w:lang w:eastAsia="zh-CN"/>
        </w:rPr>
        <w:t xml:space="preserve"> service operation</w:t>
      </w:r>
      <w:bookmarkEnd w:id="2245"/>
      <w:bookmarkEnd w:id="2246"/>
      <w:bookmarkEnd w:id="2247"/>
      <w:bookmarkEnd w:id="2248"/>
      <w:bookmarkEnd w:id="2249"/>
    </w:p>
    <w:p w14:paraId="576C8F34"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proofErr w:type="spellStart"/>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w:t>
      </w:r>
      <w:proofErr w:type="spellEnd"/>
    </w:p>
    <w:p w14:paraId="7ABEAC42"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sidRPr="00364C1E">
        <w:t xml:space="preserve">The inventory operations for the </w:t>
      </w:r>
      <w:proofErr w:type="spellStart"/>
      <w:r w:rsidRPr="00364C1E">
        <w:t>Nnef_AIoT</w:t>
      </w:r>
      <w:proofErr w:type="spellEnd"/>
      <w:r w:rsidRPr="00364C1E">
        <w:t xml:space="preserve"> service allows the consumer to </w:t>
      </w:r>
      <w:r w:rsidRPr="00364C1E">
        <w:rPr>
          <w:rFonts w:eastAsia="SimSun"/>
        </w:rPr>
        <w:t xml:space="preserve">request to perform an inventory device operation for an </w:t>
      </w:r>
      <w:proofErr w:type="spellStart"/>
      <w:r w:rsidRPr="00364C1E">
        <w:rPr>
          <w:rFonts w:eastAsia="SimSun"/>
        </w:rPr>
        <w:t>AIoT</w:t>
      </w:r>
      <w:proofErr w:type="spellEnd"/>
      <w:r w:rsidRPr="00364C1E">
        <w:rPr>
          <w:rFonts w:eastAsia="SimSun"/>
        </w:rPr>
        <w:t xml:space="preserve"> device or a group of </w:t>
      </w:r>
      <w:proofErr w:type="spellStart"/>
      <w:r w:rsidRPr="00364C1E">
        <w:rPr>
          <w:rFonts w:eastAsia="SimSun"/>
        </w:rPr>
        <w:t>AIoT</w:t>
      </w:r>
      <w:proofErr w:type="spellEnd"/>
      <w:r w:rsidRPr="00364C1E">
        <w:rPr>
          <w:rFonts w:eastAsia="SimSun"/>
        </w:rPr>
        <w:t xml:space="preserve"> devices</w:t>
      </w:r>
      <w:r>
        <w:rPr>
          <w:rFonts w:eastAsia="SimSun"/>
        </w:rPr>
        <w:t xml:space="preserve"> via a set of reader(s)</w:t>
      </w:r>
      <w:r w:rsidRPr="00364C1E">
        <w:t>.</w:t>
      </w:r>
    </w:p>
    <w:p w14:paraId="7FE34F2B" w14:textId="77777777" w:rsidR="008228F0" w:rsidRDefault="008228F0" w:rsidP="008228F0">
      <w:pPr>
        <w:rPr>
          <w:rFonts w:eastAsia="SimSun"/>
        </w:rPr>
      </w:pPr>
      <w:r>
        <w:rPr>
          <w:rFonts w:eastAsia="SimSun"/>
          <w:b/>
        </w:rPr>
        <w:lastRenderedPageBreak/>
        <w:t>Inputs, Required</w:t>
      </w:r>
      <w:r w:rsidRPr="00140E21">
        <w:rPr>
          <w:rFonts w:eastAsia="SimSun"/>
          <w:b/>
        </w:rPr>
        <w:t>:</w:t>
      </w:r>
      <w:r>
        <w:t xml:space="preserve"> None.</w:t>
      </w:r>
    </w:p>
    <w:p w14:paraId="4E6113BD" w14:textId="77777777" w:rsidR="008228F0" w:rsidRPr="004F66C5" w:rsidRDefault="008228F0" w:rsidP="008228F0">
      <w:pPr>
        <w:rPr>
          <w:rFonts w:eastAsia="SimSun"/>
        </w:rPr>
      </w:pPr>
      <w:r>
        <w:rPr>
          <w:rFonts w:eastAsia="SimSun"/>
          <w:b/>
        </w:rPr>
        <w:t>Inputs, Optional</w:t>
      </w:r>
      <w:r w:rsidRPr="00140E21">
        <w:rPr>
          <w:rFonts w:eastAsia="SimSun"/>
          <w:b/>
        </w:rPr>
        <w:t>:</w:t>
      </w:r>
      <w:r>
        <w:rPr>
          <w:rFonts w:eastAsia="SimSun"/>
        </w:rPr>
        <w:t xml:space="preserve"> </w:t>
      </w:r>
      <w:r w:rsidRPr="0064329A">
        <w:t>Target Set ID</w:t>
      </w:r>
    </w:p>
    <w:p w14:paraId="7D3F21E2"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Pr>
          <w:rFonts w:eastAsia="SimSun"/>
          <w:lang w:eastAsia="zh-CN"/>
        </w:rPr>
        <w:t xml:space="preserve">Status, </w:t>
      </w:r>
      <w:r w:rsidRPr="00140E21">
        <w:t xml:space="preserve">Correlation </w:t>
      </w:r>
      <w:r>
        <w:t>Information</w:t>
      </w:r>
      <w:r w:rsidRPr="00140E21">
        <w:rPr>
          <w:rFonts w:eastAsia="SimSun"/>
          <w:i/>
        </w:rPr>
        <w:t>.</w:t>
      </w:r>
    </w:p>
    <w:p w14:paraId="7A03CE57" w14:textId="103D7EE5" w:rsidR="008228F0" w:rsidRPr="006A71E0" w:rsidRDefault="008228F0" w:rsidP="00F40E8C">
      <w:pPr>
        <w:pStyle w:val="H6"/>
      </w:pPr>
      <w:bookmarkStart w:id="2250" w:name="_Toc168318964"/>
      <w:bookmarkStart w:id="2251" w:name="_Toc168319480"/>
      <w:bookmarkStart w:id="2252" w:name="_Toc168319735"/>
      <w:bookmarkStart w:id="2253" w:name="_Toc168319990"/>
      <w:bookmarkStart w:id="2254" w:name="_Toc168320244"/>
      <w:r w:rsidRPr="006A71E0">
        <w:rPr>
          <w:rFonts w:eastAsia="SimSun"/>
          <w:lang w:eastAsia="zh-CN"/>
        </w:rPr>
        <w:t>6.</w:t>
      </w:r>
      <w:r w:rsidR="006A71E0" w:rsidRPr="006A71E0">
        <w:rPr>
          <w:rFonts w:eastAsia="SimSun"/>
          <w:lang w:eastAsia="zh-CN"/>
        </w:rPr>
        <w:t>26</w:t>
      </w:r>
      <w:r w:rsidRPr="006A71E0">
        <w:rPr>
          <w:rFonts w:eastAsia="SimSun"/>
          <w:lang w:eastAsia="zh-CN"/>
        </w:rPr>
        <w:t>.1.2.1.2</w:t>
      </w:r>
      <w:r w:rsidRPr="006A71E0">
        <w:rPr>
          <w:rFonts w:eastAsia="SimSun"/>
          <w:lang w:eastAsia="zh-CN"/>
        </w:rPr>
        <w:tab/>
      </w:r>
      <w:proofErr w:type="spellStart"/>
      <w:r w:rsidRPr="006A71E0">
        <w:rPr>
          <w:rFonts w:eastAsia="SimSun"/>
          <w:lang w:eastAsia="zh-CN"/>
        </w:rPr>
        <w:t>Nnef_AIoT_</w:t>
      </w:r>
      <w:r w:rsidRPr="006A71E0">
        <w:rPr>
          <w:lang w:eastAsia="zh-CN"/>
        </w:rPr>
        <w:t>Inventory_Notification</w:t>
      </w:r>
      <w:proofErr w:type="spellEnd"/>
      <w:r w:rsidRPr="006A71E0">
        <w:rPr>
          <w:lang w:eastAsia="zh-CN"/>
        </w:rPr>
        <w:t xml:space="preserve"> service operation</w:t>
      </w:r>
      <w:bookmarkEnd w:id="2250"/>
      <w:bookmarkEnd w:id="2251"/>
      <w:bookmarkEnd w:id="2252"/>
      <w:bookmarkEnd w:id="2253"/>
      <w:bookmarkEnd w:id="2254"/>
    </w:p>
    <w:p w14:paraId="7F0FC787"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proofErr w:type="spellStart"/>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InventoryNotification</w:t>
      </w:r>
      <w:proofErr w:type="spellEnd"/>
    </w:p>
    <w:p w14:paraId="1B6683DA"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Pr>
          <w:rFonts w:eastAsia="SimSun"/>
        </w:rPr>
        <w:t>Inventory results from a requested inventory operation.</w:t>
      </w:r>
    </w:p>
    <w:p w14:paraId="46DCF4C6" w14:textId="77777777" w:rsidR="008228F0" w:rsidRPr="00140E21" w:rsidRDefault="008228F0" w:rsidP="008228F0">
      <w:pPr>
        <w:rPr>
          <w:rFonts w:eastAsia="SimSun"/>
        </w:rPr>
      </w:pPr>
      <w:r>
        <w:rPr>
          <w:rFonts w:eastAsia="SimSun"/>
          <w:b/>
        </w:rPr>
        <w:t>Inputs, Required</w:t>
      </w:r>
      <w:r w:rsidRPr="00140E21">
        <w:rPr>
          <w:rFonts w:eastAsia="SimSun"/>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sidRPr="00140E21">
        <w:t xml:space="preserve">Correlation </w:t>
      </w:r>
      <w:r>
        <w:t xml:space="preserve">Information, </w:t>
      </w:r>
      <w:r>
        <w:rPr>
          <w:rFonts w:eastAsia="SimSun"/>
          <w:lang w:eastAsia="zh-CN"/>
        </w:rPr>
        <w:t>Status</w:t>
      </w:r>
      <w:r>
        <w:t>,</w:t>
      </w:r>
      <w:r w:rsidRPr="0064329A">
        <w:rPr>
          <w:rFonts w:eastAsia="SimSun"/>
          <w:lang w:eastAsia="zh-CN"/>
        </w:rPr>
        <w:t xml:space="preserve"> List </w:t>
      </w:r>
      <w:proofErr w:type="spellStart"/>
      <w:r w:rsidRPr="0064329A">
        <w:rPr>
          <w:rFonts w:eastAsia="SimSun"/>
          <w:lang w:eastAsia="zh-CN"/>
        </w:rPr>
        <w:t>AIoT</w:t>
      </w:r>
      <w:proofErr w:type="spellEnd"/>
      <w:r w:rsidRPr="0064329A">
        <w:rPr>
          <w:rFonts w:eastAsia="SimSun"/>
          <w:lang w:eastAsia="zh-CN"/>
        </w:rPr>
        <w:t xml:space="preserve"> Devices ID(s).</w:t>
      </w:r>
    </w:p>
    <w:p w14:paraId="16B8763C" w14:textId="00641D39" w:rsidR="008228F0" w:rsidRDefault="008228F0" w:rsidP="008228F0">
      <w:pPr>
        <w:pStyle w:val="Heading3"/>
      </w:pPr>
      <w:bookmarkStart w:id="2255" w:name="_Toc168318965"/>
      <w:bookmarkStart w:id="2256" w:name="_Toc168319481"/>
      <w:bookmarkStart w:id="2257" w:name="_Toc168319736"/>
      <w:bookmarkStart w:id="2258" w:name="_Toc168319991"/>
      <w:bookmarkStart w:id="2259" w:name="_Toc168320245"/>
      <w:bookmarkStart w:id="2260" w:name="_Toc168559899"/>
      <w:bookmarkStart w:id="2261" w:name="_Toc175890949"/>
      <w:bookmarkStart w:id="2262" w:name="_Toc180645897"/>
      <w:bookmarkStart w:id="2263" w:name="_Toc183616830"/>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2255"/>
      <w:bookmarkEnd w:id="2256"/>
      <w:bookmarkEnd w:id="2257"/>
      <w:bookmarkEnd w:id="2258"/>
      <w:bookmarkEnd w:id="2259"/>
      <w:bookmarkEnd w:id="2260"/>
      <w:bookmarkEnd w:id="2261"/>
      <w:bookmarkEnd w:id="2262"/>
      <w:bookmarkEnd w:id="2263"/>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2264" w:name="_MON_1777106971"/>
    <w:bookmarkEnd w:id="2264"/>
    <w:p w14:paraId="3D86FBB1" w14:textId="77777777" w:rsidR="008228F0" w:rsidRPr="00822E86" w:rsidRDefault="008228F0" w:rsidP="00F40E8C">
      <w:pPr>
        <w:pStyle w:val="TH"/>
        <w:rPr>
          <w:rFonts w:eastAsia="DengXian"/>
          <w:lang w:eastAsia="zh-CN"/>
        </w:rPr>
      </w:pPr>
      <w:r>
        <w:rPr>
          <w:rFonts w:eastAsia="DengXian"/>
          <w:lang w:eastAsia="zh-CN"/>
        </w:rPr>
        <w:object w:dxaOrig="8306" w:dyaOrig="4533" w14:anchorId="559011B6">
          <v:shape id="_x0000_i1103" type="#_x0000_t75" style="width:414.75pt;height:225.75pt" o:ole="">
            <v:imagedata r:id="rId166" o:title=""/>
          </v:shape>
          <o:OLEObject Type="Embed" ProgID="Word.Document.12" ShapeID="_x0000_i1103" DrawAspect="Content" ObjectID="_1794390881" r:id="rId167">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 xml:space="preserve">.2-1: Procedure for unified API between 5GC and AF to support </w:t>
      </w:r>
      <w:proofErr w:type="spellStart"/>
      <w:r w:rsidRPr="00F40E8C">
        <w:t>AIoT</w:t>
      </w:r>
      <w:proofErr w:type="spellEnd"/>
      <w:r w:rsidRPr="00F40E8C">
        <w:t xml:space="preserve">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 xml:space="preserve">NEF sends a service request to the </w:t>
      </w:r>
      <w:proofErr w:type="spellStart"/>
      <w:r w:rsidRPr="00F40E8C">
        <w:rPr>
          <w:rFonts w:eastAsiaTheme="minorEastAsia"/>
        </w:rPr>
        <w:t>AIoT</w:t>
      </w:r>
      <w:proofErr w:type="spellEnd"/>
      <w:r w:rsidRPr="00F40E8C">
        <w:rPr>
          <w:rFonts w:eastAsiaTheme="minorEastAsia"/>
        </w:rPr>
        <w:t xml:space="preserve"> function (e.g. </w:t>
      </w:r>
      <w:proofErr w:type="spellStart"/>
      <w:r w:rsidRPr="00F40E8C">
        <w:rPr>
          <w:rFonts w:eastAsiaTheme="minorEastAsia"/>
        </w:rPr>
        <w:t>AIoTMF</w:t>
      </w:r>
      <w:proofErr w:type="spellEnd"/>
      <w:r w:rsidRPr="00F40E8C">
        <w:rPr>
          <w:rFonts w:eastAsiaTheme="minorEastAsia"/>
        </w:rPr>
        <w:t xml:space="preserve">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Heading3"/>
      </w:pPr>
      <w:bookmarkStart w:id="2265" w:name="_Toc168318966"/>
      <w:bookmarkStart w:id="2266" w:name="_Toc168319482"/>
      <w:bookmarkStart w:id="2267" w:name="_Toc168319737"/>
      <w:bookmarkStart w:id="2268" w:name="_Toc168319992"/>
      <w:bookmarkStart w:id="2269" w:name="_Toc168320246"/>
      <w:bookmarkStart w:id="2270" w:name="_Toc168559900"/>
      <w:bookmarkStart w:id="2271" w:name="_Toc175890950"/>
      <w:bookmarkStart w:id="2272" w:name="_Toc180645898"/>
      <w:bookmarkStart w:id="2273" w:name="_Toc183616831"/>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2265"/>
      <w:bookmarkEnd w:id="2266"/>
      <w:bookmarkEnd w:id="2267"/>
      <w:bookmarkEnd w:id="2268"/>
      <w:bookmarkEnd w:id="2269"/>
      <w:bookmarkEnd w:id="2270"/>
      <w:bookmarkEnd w:id="2271"/>
      <w:bookmarkEnd w:id="2272"/>
      <w:bookmarkEnd w:id="2273"/>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proofErr w:type="spellStart"/>
      <w:r w:rsidRPr="00F40E8C">
        <w:rPr>
          <w:b/>
          <w:bCs/>
        </w:rPr>
        <w:t>AIoT</w:t>
      </w:r>
      <w:proofErr w:type="spellEnd"/>
      <w:r w:rsidRPr="00F40E8C">
        <w:rPr>
          <w:b/>
          <w:bCs/>
        </w:rPr>
        <w:t xml:space="preserve">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Heading2"/>
      </w:pPr>
      <w:bookmarkStart w:id="2274" w:name="_Toc168318967"/>
      <w:bookmarkStart w:id="2275" w:name="_Toc168319483"/>
      <w:bookmarkStart w:id="2276" w:name="_Toc168319738"/>
      <w:bookmarkStart w:id="2277" w:name="_Toc168319993"/>
      <w:bookmarkStart w:id="2278" w:name="_Toc168320247"/>
      <w:bookmarkStart w:id="2279" w:name="_Toc168559901"/>
      <w:bookmarkStart w:id="2280" w:name="_Toc175890951"/>
      <w:bookmarkStart w:id="2281" w:name="_Toc180645899"/>
      <w:bookmarkStart w:id="2282" w:name="_Toc183616832"/>
      <w:r w:rsidRPr="00F94631">
        <w:t>6.</w:t>
      </w:r>
      <w:r w:rsidR="007B2097">
        <w:t>27</w:t>
      </w:r>
      <w:r w:rsidRPr="00F94631">
        <w:tab/>
        <w:t>Solution #</w:t>
      </w:r>
      <w:r w:rsidR="007B2097">
        <w:t>27</w:t>
      </w:r>
      <w:r w:rsidRPr="00F94631">
        <w:t xml:space="preserve">: </w:t>
      </w:r>
      <w:proofErr w:type="spellStart"/>
      <w:r w:rsidRPr="00F94631">
        <w:t>AIoT</w:t>
      </w:r>
      <w:proofErr w:type="spellEnd"/>
      <w:r w:rsidRPr="00F94631">
        <w:t xml:space="preserve"> service operation with privacy and authentication protection.</w:t>
      </w:r>
      <w:bookmarkEnd w:id="2274"/>
      <w:bookmarkEnd w:id="2275"/>
      <w:bookmarkEnd w:id="2276"/>
      <w:bookmarkEnd w:id="2277"/>
      <w:bookmarkEnd w:id="2278"/>
      <w:bookmarkEnd w:id="2279"/>
      <w:bookmarkEnd w:id="2280"/>
      <w:bookmarkEnd w:id="2281"/>
      <w:bookmarkEnd w:id="2282"/>
    </w:p>
    <w:p w14:paraId="0ECCA165" w14:textId="51C5125F" w:rsidR="0042256E" w:rsidRPr="00F94631" w:rsidRDefault="0042256E" w:rsidP="0042256E">
      <w:pPr>
        <w:pStyle w:val="Heading3"/>
      </w:pPr>
      <w:bookmarkStart w:id="2283" w:name="_Toc168318968"/>
      <w:bookmarkStart w:id="2284" w:name="_Toc168319484"/>
      <w:bookmarkStart w:id="2285" w:name="_Toc168319739"/>
      <w:bookmarkStart w:id="2286" w:name="_Toc168319994"/>
      <w:bookmarkStart w:id="2287" w:name="_Toc168320248"/>
      <w:bookmarkStart w:id="2288" w:name="_Toc168559902"/>
      <w:bookmarkStart w:id="2289" w:name="_Toc175890952"/>
      <w:bookmarkStart w:id="2290" w:name="_Toc180645900"/>
      <w:bookmarkStart w:id="2291" w:name="_Toc183616833"/>
      <w:r w:rsidRPr="00F94631">
        <w:t>6.</w:t>
      </w:r>
      <w:r w:rsidR="00105B66">
        <w:t>27</w:t>
      </w:r>
      <w:r w:rsidRPr="00F94631">
        <w:t>.1</w:t>
      </w:r>
      <w:r w:rsidRPr="00F94631">
        <w:tab/>
        <w:t>Description</w:t>
      </w:r>
      <w:bookmarkEnd w:id="2283"/>
      <w:bookmarkEnd w:id="2284"/>
      <w:bookmarkEnd w:id="2285"/>
      <w:bookmarkEnd w:id="2286"/>
      <w:bookmarkEnd w:id="2287"/>
      <w:bookmarkEnd w:id="2288"/>
      <w:bookmarkEnd w:id="2289"/>
      <w:bookmarkEnd w:id="2290"/>
      <w:bookmarkEnd w:id="2291"/>
    </w:p>
    <w:p w14:paraId="5B5861DA" w14:textId="75612DC9" w:rsidR="0042256E" w:rsidRPr="00F40E8C" w:rsidRDefault="00F40E8C" w:rsidP="0042256E">
      <w:pPr>
        <w:rPr>
          <w:rFonts w:eastAsia="DengXian"/>
        </w:rPr>
      </w:pPr>
      <w:r>
        <w:rPr>
          <w:rFonts w:eastAsia="DengXian"/>
        </w:rPr>
        <w:t xml:space="preserve">This solution address KI#3 and proposes procedures that provides privacy and authentication protected Ambient IoT service (Command and Inventory) for both the operator and the </w:t>
      </w:r>
      <w:proofErr w:type="spellStart"/>
      <w:r>
        <w:rPr>
          <w:rFonts w:eastAsia="DengXian"/>
        </w:rPr>
        <w:t>AIoT</w:t>
      </w:r>
      <w:proofErr w:type="spellEnd"/>
      <w:r>
        <w:rPr>
          <w:rFonts w:eastAsia="DengXian"/>
        </w:rPr>
        <w:t xml:space="preserve"> device. The </w:t>
      </w:r>
      <w:proofErr w:type="spellStart"/>
      <w:r>
        <w:rPr>
          <w:rFonts w:eastAsia="DengXian"/>
        </w:rPr>
        <w:t>AIoT</w:t>
      </w:r>
      <w:proofErr w:type="spellEnd"/>
      <w:r>
        <w:rPr>
          <w:rFonts w:eastAsia="DengXian"/>
        </w:rPr>
        <w:t xml:space="preserve"> device must know that the Reader (UE or Base station) is an authorized Reader to receive e.g</w:t>
      </w:r>
      <w:r w:rsidR="000C164D">
        <w:rPr>
          <w:rFonts w:eastAsia="DengXian"/>
        </w:rPr>
        <w:t>.</w:t>
      </w:r>
      <w:r>
        <w:rPr>
          <w:rFonts w:eastAsia="DengXian"/>
        </w:rPr>
        <w:t xml:space="preserve"> sensor information from the </w:t>
      </w:r>
      <w:proofErr w:type="spellStart"/>
      <w:r>
        <w:rPr>
          <w:rFonts w:eastAsia="DengXian"/>
        </w:rPr>
        <w:t>AIoT</w:t>
      </w:r>
      <w:proofErr w:type="spellEnd"/>
      <w:r>
        <w:rPr>
          <w:rFonts w:eastAsia="DengXian"/>
        </w:rPr>
        <w:t xml:space="preserve"> device and/or send commands to the </w:t>
      </w:r>
      <w:proofErr w:type="spellStart"/>
      <w:r>
        <w:rPr>
          <w:rFonts w:eastAsia="DengXian"/>
        </w:rPr>
        <w:t>AIoT</w:t>
      </w:r>
      <w:proofErr w:type="spellEnd"/>
      <w:r>
        <w:rPr>
          <w:rFonts w:eastAsia="DengXian"/>
        </w:rPr>
        <w:t xml:space="preserve"> device. Equally important is that the information received by the Reader originates from an authentic </w:t>
      </w:r>
      <w:proofErr w:type="spellStart"/>
      <w:r>
        <w:rPr>
          <w:rFonts w:eastAsia="DengXian"/>
        </w:rPr>
        <w:t>AIoT</w:t>
      </w:r>
      <w:proofErr w:type="spellEnd"/>
      <w:r>
        <w:rPr>
          <w:rFonts w:eastAsia="DengXian"/>
        </w:rPr>
        <w:t xml:space="preserve"> device i.e</w:t>
      </w:r>
      <w:r w:rsidR="000C164D">
        <w:rPr>
          <w:rFonts w:eastAsia="DengXian"/>
        </w:rPr>
        <w:t>.</w:t>
      </w:r>
      <w:r>
        <w:rPr>
          <w:rFonts w:eastAsia="DengXian"/>
        </w:rPr>
        <w:t xml:space="preserve"> the network can detect when a fake </w:t>
      </w:r>
      <w:proofErr w:type="spellStart"/>
      <w:r>
        <w:rPr>
          <w:rFonts w:eastAsia="DengXian"/>
        </w:rPr>
        <w:t>AIoT</w:t>
      </w:r>
      <w:proofErr w:type="spellEnd"/>
      <w:r>
        <w:rPr>
          <w:rFonts w:eastAsia="DengXian"/>
        </w:rPr>
        <w:t xml:space="preserve"> device responds to an Inventory request. Solution 16 (</w:t>
      </w:r>
      <w:proofErr w:type="spellStart"/>
      <w:r>
        <w:rPr>
          <w:rFonts w:eastAsia="DengXian"/>
        </w:rPr>
        <w:t>AIoT</w:t>
      </w:r>
      <w:proofErr w:type="spellEnd"/>
      <w:r>
        <w:rPr>
          <w:rFonts w:eastAsia="DengXian"/>
        </w:rPr>
        <w:t xml:space="preserve"> Registration/Onboarding) and solution 1 (</w:t>
      </w:r>
      <w:proofErr w:type="spellStart"/>
      <w:r>
        <w:rPr>
          <w:rFonts w:eastAsia="DengXian"/>
        </w:rPr>
        <w:t>AIoT</w:t>
      </w:r>
      <w:proofErr w:type="spellEnd"/>
      <w:r>
        <w:rPr>
          <w:rFonts w:eastAsia="DengXian"/>
        </w:rPr>
        <w:t xml:space="preserve"> Temporary Identifier Control) provide important components of such system, but they do not provide the full system solution for providing privacy and authentication protected Ambient IoT services.</w:t>
      </w:r>
    </w:p>
    <w:p w14:paraId="68AED0F1" w14:textId="3B12E9B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w:t>
      </w:r>
      <w:r w:rsidR="004B3399">
        <w:rPr>
          <w:lang w:eastAsia="zh-CN"/>
        </w:rPr>
        <w:t> WG</w:t>
      </w:r>
      <w:r>
        <w:rPr>
          <w:lang w:eastAsia="zh-CN"/>
        </w:rPr>
        <w:t>3 requirement on privacy check is up to SA WG3 to determine.</w:t>
      </w:r>
    </w:p>
    <w:p w14:paraId="1592AB35" w14:textId="77777777" w:rsidR="0042256E" w:rsidRPr="00F40E8C" w:rsidRDefault="0042256E" w:rsidP="0042256E">
      <w:pPr>
        <w:rPr>
          <w:rFonts w:eastAsia="DengXian"/>
        </w:rPr>
      </w:pPr>
      <w:r w:rsidRPr="00F40E8C">
        <w:rPr>
          <w:rFonts w:eastAsia="DengXian"/>
        </w:rPr>
        <w:t>The solution is based on the following assumptions:</w:t>
      </w:r>
    </w:p>
    <w:p w14:paraId="35D3A9C6" w14:textId="77777777" w:rsidR="00F40E8C" w:rsidRDefault="00F40E8C" w:rsidP="00F40E8C">
      <w:pPr>
        <w:pStyle w:val="B1"/>
      </w:pPr>
      <w:r>
        <w:t>-</w:t>
      </w:r>
      <w:r>
        <w:tab/>
        <w:t xml:space="preserve">The </w:t>
      </w:r>
      <w:proofErr w:type="spellStart"/>
      <w:r>
        <w:t>AIoT</w:t>
      </w:r>
      <w:proofErr w:type="spellEnd"/>
      <w:r>
        <w:t xml:space="preserve"> device must be registered/onboarded in the network as described in solution 16, and both the </w:t>
      </w:r>
      <w:proofErr w:type="spellStart"/>
      <w:r>
        <w:t>AIoT</w:t>
      </w:r>
      <w:proofErr w:type="spellEnd"/>
      <w:r>
        <w:t xml:space="preserve"> device and Network holds necessary parameters/information used when providing a secure Ambient IoT service.</w:t>
      </w:r>
    </w:p>
    <w:p w14:paraId="77EC036C" w14:textId="588BEF26" w:rsidR="00F40E8C" w:rsidRDefault="00F40E8C" w:rsidP="00F40E8C">
      <w:pPr>
        <w:pStyle w:val="B1"/>
      </w:pPr>
      <w:r>
        <w:t>-</w:t>
      </w:r>
      <w:r>
        <w:tab/>
        <w:t xml:space="preserve">The </w:t>
      </w:r>
      <w:proofErr w:type="spellStart"/>
      <w:r>
        <w:t>AIoT</w:t>
      </w:r>
      <w:proofErr w:type="spellEnd"/>
      <w:r>
        <w:t xml:space="preserve"> Reader (UE or Base station) and </w:t>
      </w:r>
      <w:proofErr w:type="spellStart"/>
      <w:r>
        <w:t>AIoT</w:t>
      </w:r>
      <w:proofErr w:type="spellEnd"/>
      <w:r>
        <w:t xml:space="preserve"> device only send the </w:t>
      </w:r>
      <w:proofErr w:type="spellStart"/>
      <w:r>
        <w:t>AIoT</w:t>
      </w:r>
      <w:proofErr w:type="spellEnd"/>
      <w:r>
        <w:t xml:space="preserve"> ID (Temporary ID) once over the radio interface as described in solution 1. This provides e.g</w:t>
      </w:r>
      <w:r w:rsidR="000C164D">
        <w:t>.</w:t>
      </w:r>
      <w:r>
        <w:t xml:space="preserve"> the </w:t>
      </w:r>
      <w:proofErr w:type="spellStart"/>
      <w:r>
        <w:t>AIoT</w:t>
      </w:r>
      <w:proofErr w:type="spellEnd"/>
      <w:r>
        <w:t xml:space="preserve"> device privacy protection and prevent unauthorized </w:t>
      </w:r>
      <w:proofErr w:type="spellStart"/>
      <w:r>
        <w:t>AIoT</w:t>
      </w:r>
      <w:proofErr w:type="spellEnd"/>
      <w:r>
        <w:t xml:space="preserve"> device tracking.</w:t>
      </w:r>
    </w:p>
    <w:p w14:paraId="7C7292FE" w14:textId="592042BD" w:rsidR="00F40E8C" w:rsidRDefault="00F40E8C" w:rsidP="00F40E8C">
      <w:pPr>
        <w:pStyle w:val="B1"/>
      </w:pPr>
      <w:r>
        <w:t>-</w:t>
      </w:r>
      <w:r>
        <w:tab/>
        <w:t xml:space="preserve">In case of Inventory service, the CN NF derives the permanent </w:t>
      </w:r>
      <w:proofErr w:type="spellStart"/>
      <w:r>
        <w:t>AIoT</w:t>
      </w:r>
      <w:proofErr w:type="spellEnd"/>
      <w:r>
        <w:t xml:space="preserve"> device ID of the registered </w:t>
      </w:r>
      <w:proofErr w:type="spellStart"/>
      <w:r>
        <w:t>AIoT</w:t>
      </w:r>
      <w:proofErr w:type="spellEnd"/>
      <w:r>
        <w:t xml:space="preserve"> device from the Temporary ID received by the </w:t>
      </w:r>
      <w:proofErr w:type="spellStart"/>
      <w:r>
        <w:t>AIoT</w:t>
      </w:r>
      <w:proofErr w:type="spellEnd"/>
      <w:r>
        <w:t xml:space="preserve"> device i.e</w:t>
      </w:r>
      <w:r w:rsidR="000C164D">
        <w:t>.</w:t>
      </w:r>
      <w:r>
        <w:t xml:space="preserve"> the CN NF can authenticate the Temporary ID belongs to the registered </w:t>
      </w:r>
      <w:proofErr w:type="spellStart"/>
      <w:r>
        <w:t>AIoT</w:t>
      </w:r>
      <w:proofErr w:type="spellEnd"/>
      <w:r>
        <w:t xml:space="preserve"> device. The CN NF knows based on the Inventory request from the AF the expected Temporary IDs to receive as only registered </w:t>
      </w:r>
      <w:proofErr w:type="spellStart"/>
      <w:r>
        <w:t>AIoT</w:t>
      </w:r>
      <w:proofErr w:type="spellEnd"/>
      <w:r>
        <w:t xml:space="preserve"> devices will respond to the Inventory request and the inventory request includes Owner ID or Group ID. In case CN NF changes, it is expected that the </w:t>
      </w:r>
      <w:proofErr w:type="spellStart"/>
      <w:r>
        <w:t>AIoT</w:t>
      </w:r>
      <w:proofErr w:type="spellEnd"/>
      <w:r>
        <w:t xml:space="preserve"> device context can be transferred from the old CN NF to the new CN NF.</w:t>
      </w:r>
    </w:p>
    <w:p w14:paraId="2BB9C17A" w14:textId="78818EC0" w:rsidR="0042256E" w:rsidRPr="00F40E8C" w:rsidRDefault="00F40E8C" w:rsidP="00F40E8C">
      <w:pPr>
        <w:pStyle w:val="EditorsNote"/>
      </w:pPr>
      <w:r>
        <w:t>Editor's note:</w:t>
      </w:r>
      <w:r>
        <w:tab/>
        <w:t xml:space="preserve">There is a risk that the </w:t>
      </w:r>
      <w:proofErr w:type="spellStart"/>
      <w:r>
        <w:t>AIoT</w:t>
      </w:r>
      <w:proofErr w:type="spellEnd"/>
      <w:r>
        <w:t xml:space="preserve"> device and CN NF Temporary ID generation get out-of-synch as documented in solution 1. As the Temporary ID generation algorithm is expected to be deterministic, it would be possible for the CN NF to check further Temporary ID(s), to re-synchronize with the </w:t>
      </w:r>
      <w:proofErr w:type="spellStart"/>
      <w:r>
        <w:t>AIoT</w:t>
      </w:r>
      <w:proofErr w:type="spellEnd"/>
      <w:r>
        <w:t xml:space="preserve"> device. However, as mention in an editor's note in solution 1, details of such re-synchronization should be specified by SA</w:t>
      </w:r>
      <w:r w:rsidR="004B3399">
        <w:t> WG</w:t>
      </w:r>
      <w:r>
        <w:t>3.</w:t>
      </w:r>
    </w:p>
    <w:p w14:paraId="79B9235E" w14:textId="22510425" w:rsidR="00F40E8C" w:rsidRDefault="00F40E8C" w:rsidP="00F40E8C">
      <w:pPr>
        <w:pStyle w:val="B1"/>
        <w:rPr>
          <w:lang w:eastAsia="zh-CN"/>
        </w:rPr>
      </w:pPr>
      <w:r>
        <w:rPr>
          <w:lang w:eastAsia="zh-CN"/>
        </w:rPr>
        <w:t>-</w:t>
      </w:r>
      <w:r>
        <w:rPr>
          <w:lang w:eastAsia="zh-CN"/>
        </w:rPr>
        <w:tab/>
        <w:t xml:space="preserve">In case of Command service, the </w:t>
      </w:r>
      <w:proofErr w:type="spellStart"/>
      <w:r>
        <w:rPr>
          <w:lang w:eastAsia="zh-CN"/>
        </w:rPr>
        <w:t>AIoT</w:t>
      </w:r>
      <w:proofErr w:type="spellEnd"/>
      <w:r>
        <w:rPr>
          <w:lang w:eastAsia="zh-CN"/>
        </w:rPr>
        <w:t xml:space="preserve"> device authenticates the Reader when matching the Temporary ID received by the Reader i.e</w:t>
      </w:r>
      <w:r w:rsidR="000C164D">
        <w:rPr>
          <w:lang w:eastAsia="zh-CN"/>
        </w:rPr>
        <w:t>.</w:t>
      </w:r>
      <w:r>
        <w:rPr>
          <w:lang w:eastAsia="zh-CN"/>
        </w:rPr>
        <w:t xml:space="preserve"> the </w:t>
      </w:r>
      <w:proofErr w:type="spellStart"/>
      <w:r>
        <w:rPr>
          <w:lang w:eastAsia="zh-CN"/>
        </w:rPr>
        <w:t>AIoT</w:t>
      </w:r>
      <w:proofErr w:type="spellEnd"/>
      <w:r>
        <w:rPr>
          <w:lang w:eastAsia="zh-CN"/>
        </w:rPr>
        <w:t xml:space="preserve"> device only responds when it receives an expected Temporary ID from the reader (as described in solution 1). The CN NF performs the validation of the Command response by checking that the response includes the expected Temporary ID of the </w:t>
      </w:r>
      <w:proofErr w:type="spellStart"/>
      <w:r>
        <w:rPr>
          <w:lang w:eastAsia="zh-CN"/>
        </w:rPr>
        <w:t>AIoT</w:t>
      </w:r>
      <w:proofErr w:type="spellEnd"/>
      <w:r>
        <w:rPr>
          <w:lang w:eastAsia="zh-CN"/>
        </w:rPr>
        <w:t xml:space="preserve">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 xml:space="preserve">The AF may provide assistance information to the network when invoking an </w:t>
      </w:r>
      <w:proofErr w:type="spellStart"/>
      <w:r>
        <w:rPr>
          <w:lang w:eastAsia="zh-CN"/>
        </w:rPr>
        <w:t>AIoT</w:t>
      </w:r>
      <w:proofErr w:type="spellEnd"/>
      <w:r>
        <w:rPr>
          <w:lang w:eastAsia="zh-CN"/>
        </w:rPr>
        <w:t xml:space="preserve"> service. The assistance information can be e.g. the location/area to perform Inventory, expected number of </w:t>
      </w:r>
      <w:proofErr w:type="spellStart"/>
      <w:r>
        <w:rPr>
          <w:lang w:eastAsia="zh-CN"/>
        </w:rPr>
        <w:t>AIoT</w:t>
      </w:r>
      <w:proofErr w:type="spellEnd"/>
      <w:r>
        <w:rPr>
          <w:lang w:eastAsia="zh-CN"/>
        </w:rPr>
        <w:t xml:space="preserve"> devices in the area, what type of </w:t>
      </w:r>
      <w:proofErr w:type="spellStart"/>
      <w:r>
        <w:rPr>
          <w:lang w:eastAsia="zh-CN"/>
        </w:rPr>
        <w:t>AIoT</w:t>
      </w:r>
      <w:proofErr w:type="spellEnd"/>
      <w:r>
        <w:rPr>
          <w:lang w:eastAsia="zh-CN"/>
        </w:rPr>
        <w:t xml:space="preserve">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Heading3"/>
      </w:pPr>
      <w:bookmarkStart w:id="2292" w:name="_Toc168318969"/>
      <w:bookmarkStart w:id="2293" w:name="_Toc168319485"/>
      <w:bookmarkStart w:id="2294" w:name="_Toc168319740"/>
      <w:bookmarkStart w:id="2295" w:name="_Toc168319995"/>
      <w:bookmarkStart w:id="2296" w:name="_Toc168320249"/>
      <w:bookmarkStart w:id="2297" w:name="_Toc168559903"/>
      <w:bookmarkStart w:id="2298" w:name="_Toc175890953"/>
      <w:bookmarkStart w:id="2299" w:name="_Toc180645901"/>
      <w:bookmarkStart w:id="2300" w:name="_Toc183616834"/>
      <w:r w:rsidRPr="00F94631">
        <w:t>6.</w:t>
      </w:r>
      <w:r w:rsidR="007B7211">
        <w:t>27</w:t>
      </w:r>
      <w:r w:rsidRPr="00F94631">
        <w:t>.2</w:t>
      </w:r>
      <w:r w:rsidRPr="00F94631">
        <w:tab/>
        <w:t>Procedures</w:t>
      </w:r>
      <w:bookmarkEnd w:id="2292"/>
      <w:bookmarkEnd w:id="2293"/>
      <w:bookmarkEnd w:id="2294"/>
      <w:bookmarkEnd w:id="2295"/>
      <w:bookmarkEnd w:id="2296"/>
      <w:bookmarkEnd w:id="2297"/>
      <w:bookmarkEnd w:id="2298"/>
      <w:bookmarkEnd w:id="2299"/>
      <w:bookmarkEnd w:id="2300"/>
    </w:p>
    <w:p w14:paraId="4BC19BC0" w14:textId="1C420E40" w:rsidR="0042256E" w:rsidRPr="00F94631" w:rsidRDefault="0042256E" w:rsidP="0042256E">
      <w:pPr>
        <w:pStyle w:val="Heading4"/>
      </w:pPr>
      <w:bookmarkStart w:id="2301" w:name="_Toc168318970"/>
      <w:bookmarkStart w:id="2302" w:name="_Toc168319486"/>
      <w:bookmarkStart w:id="2303" w:name="_Toc168319741"/>
      <w:bookmarkStart w:id="2304" w:name="_Toc168319996"/>
      <w:bookmarkStart w:id="2305" w:name="_Toc168320250"/>
      <w:bookmarkStart w:id="2306" w:name="_Toc168559904"/>
      <w:bookmarkStart w:id="2307" w:name="_Toc175890954"/>
      <w:bookmarkStart w:id="2308" w:name="_Toc180645902"/>
      <w:bookmarkStart w:id="2309" w:name="_Toc183616835"/>
      <w:r w:rsidRPr="00F94631">
        <w:t>6.</w:t>
      </w:r>
      <w:r w:rsidR="007B7211">
        <w:t>27</w:t>
      </w:r>
      <w:r w:rsidRPr="00F94631">
        <w:t>.2.1</w:t>
      </w:r>
      <w:r w:rsidRPr="00F94631">
        <w:tab/>
        <w:t>Inventory procedure</w:t>
      </w:r>
      <w:bookmarkEnd w:id="2301"/>
      <w:bookmarkEnd w:id="2302"/>
      <w:bookmarkEnd w:id="2303"/>
      <w:bookmarkEnd w:id="2304"/>
      <w:bookmarkEnd w:id="2305"/>
      <w:bookmarkEnd w:id="2306"/>
      <w:bookmarkEnd w:id="2307"/>
      <w:bookmarkEnd w:id="2308"/>
      <w:bookmarkEnd w:id="2309"/>
    </w:p>
    <w:p w14:paraId="5D80EFC9" w14:textId="6055AA37" w:rsidR="0042256E" w:rsidRPr="00F40E8C" w:rsidRDefault="00F40E8C" w:rsidP="0042256E">
      <w:pPr>
        <w:rPr>
          <w:rFonts w:eastAsia="DengXian"/>
        </w:rPr>
      </w:pPr>
      <w:r>
        <w:rPr>
          <w:rFonts w:eastAsia="DengXian"/>
        </w:rPr>
        <w:t xml:space="preserve">The name CN NF is used to name the network function that performs the necessary operation for an </w:t>
      </w:r>
      <w:proofErr w:type="spellStart"/>
      <w:r>
        <w:rPr>
          <w:rFonts w:eastAsia="DengXian"/>
        </w:rPr>
        <w:t>AIoT</w:t>
      </w:r>
      <w:proofErr w:type="spellEnd"/>
      <w:r>
        <w:rPr>
          <w:rFonts w:eastAsia="DengXian"/>
        </w:rPr>
        <w:t xml:space="preserve"> device when the network provides the </w:t>
      </w:r>
      <w:proofErr w:type="spellStart"/>
      <w:r>
        <w:rPr>
          <w:rFonts w:eastAsia="DengXian"/>
        </w:rPr>
        <w:t>AIoT</w:t>
      </w:r>
      <w:proofErr w:type="spellEnd"/>
      <w:r>
        <w:rPr>
          <w:rFonts w:eastAsia="DengXian"/>
        </w:rPr>
        <w:t xml:space="preserve">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7pt;height:248.25pt" o:ole="">
            <v:imagedata r:id="rId168" o:title=""/>
          </v:shape>
          <o:OLEObject Type="Embed" ProgID="Visio.Drawing.15" ShapeID="_x0000_i1104" DrawAspect="Content" ObjectID="_1794390882" r:id="rId169"/>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 xml:space="preserve">It is assumed that the </w:t>
      </w:r>
      <w:proofErr w:type="spellStart"/>
      <w:r>
        <w:t>AIoT</w:t>
      </w:r>
      <w:proofErr w:type="spellEnd"/>
      <w:r>
        <w:t xml:space="preserve"> device has performed Registration/Onboarding procedure as described in e.g. solution 16. The </w:t>
      </w:r>
      <w:proofErr w:type="spellStart"/>
      <w:r>
        <w:t>AIoT</w:t>
      </w:r>
      <w:proofErr w:type="spellEnd"/>
      <w:r>
        <w:t xml:space="preserve">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w:t>
      </w:r>
      <w:proofErr w:type="spellStart"/>
      <w:r>
        <w:t>AIoT</w:t>
      </w:r>
      <w:proofErr w:type="spellEnd"/>
      <w:r>
        <w:t xml:space="preserve">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 xml:space="preserve">If an </w:t>
      </w:r>
      <w:proofErr w:type="spellStart"/>
      <w:r>
        <w:t>AIoT</w:t>
      </w:r>
      <w:proofErr w:type="spellEnd"/>
      <w:r>
        <w:t xml:space="preserve"> device matches to the Inventory trigger the </w:t>
      </w:r>
      <w:proofErr w:type="spellStart"/>
      <w:r>
        <w:t>AIoT</w:t>
      </w:r>
      <w:proofErr w:type="spellEnd"/>
      <w:r>
        <w:t xml:space="preserve"> device responds with its temporary ID. After responding to the Inventory trigger, the </w:t>
      </w:r>
      <w:proofErr w:type="spellStart"/>
      <w:r>
        <w:t>AIoT</w:t>
      </w:r>
      <w:proofErr w:type="spellEnd"/>
      <w:r>
        <w:t xml:space="preserve"> device generates a new temporary ID locally (as described in solution 1). The Reader may check the number of </w:t>
      </w:r>
      <w:proofErr w:type="spellStart"/>
      <w:r>
        <w:t>AIoT</w:t>
      </w:r>
      <w:proofErr w:type="spellEnd"/>
      <w:r>
        <w:t xml:space="preserve">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w:t>
      </w:r>
      <w:proofErr w:type="spellStart"/>
      <w:r>
        <w:t>AIoT</w:t>
      </w:r>
      <w:proofErr w:type="spellEnd"/>
      <w:r>
        <w:t xml:space="preserve"> device. The CN NF generates the next expected temporary ID (as described in solution 1) for all </w:t>
      </w:r>
      <w:proofErr w:type="spellStart"/>
      <w:r>
        <w:t>AIoT</w:t>
      </w:r>
      <w:proofErr w:type="spellEnd"/>
      <w:r>
        <w:t xml:space="preserve">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 xml:space="preserve">As the </w:t>
      </w:r>
      <w:proofErr w:type="spellStart"/>
      <w:r>
        <w:t>AIoT</w:t>
      </w:r>
      <w:proofErr w:type="spellEnd"/>
      <w:r>
        <w:t xml:space="preserve">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Heading4"/>
      </w:pPr>
      <w:bookmarkStart w:id="2310" w:name="_Toc168318971"/>
      <w:bookmarkStart w:id="2311" w:name="_Toc168319487"/>
      <w:bookmarkStart w:id="2312" w:name="_Toc168319742"/>
      <w:bookmarkStart w:id="2313" w:name="_Toc168319997"/>
      <w:bookmarkStart w:id="2314" w:name="_Toc168320251"/>
      <w:bookmarkStart w:id="2315" w:name="_Toc168559905"/>
      <w:bookmarkStart w:id="2316" w:name="_Toc175890955"/>
      <w:bookmarkStart w:id="2317" w:name="_Toc180645903"/>
      <w:bookmarkStart w:id="2318" w:name="_Toc183616836"/>
      <w:r w:rsidRPr="00F40E8C">
        <w:t>6.</w:t>
      </w:r>
      <w:r w:rsidR="006321C7" w:rsidRPr="00F40E8C">
        <w:t>27</w:t>
      </w:r>
      <w:r w:rsidRPr="00F40E8C">
        <w:t>.2.2</w:t>
      </w:r>
      <w:r w:rsidRPr="00F40E8C">
        <w:tab/>
        <w:t>Command procedure</w:t>
      </w:r>
      <w:bookmarkEnd w:id="2310"/>
      <w:bookmarkEnd w:id="2311"/>
      <w:bookmarkEnd w:id="2312"/>
      <w:bookmarkEnd w:id="2313"/>
      <w:bookmarkEnd w:id="2314"/>
      <w:bookmarkEnd w:id="2315"/>
      <w:bookmarkEnd w:id="2316"/>
      <w:bookmarkEnd w:id="2317"/>
      <w:bookmarkEnd w:id="2318"/>
    </w:p>
    <w:p w14:paraId="044D71BA" w14:textId="1AF26F2D" w:rsidR="0042256E" w:rsidRPr="00F40E8C" w:rsidRDefault="00F40E8C" w:rsidP="0042256E">
      <w:pPr>
        <w:rPr>
          <w:rFonts w:eastAsia="DengXian"/>
        </w:rPr>
      </w:pPr>
      <w:r>
        <w:rPr>
          <w:rFonts w:eastAsia="DengXian"/>
        </w:rPr>
        <w:t xml:space="preserve">The name CN NF is used to name the network function that performs the necessary operation for an </w:t>
      </w:r>
      <w:proofErr w:type="spellStart"/>
      <w:r>
        <w:rPr>
          <w:rFonts w:eastAsia="DengXian"/>
        </w:rPr>
        <w:t>AIoT</w:t>
      </w:r>
      <w:proofErr w:type="spellEnd"/>
      <w:r>
        <w:rPr>
          <w:rFonts w:eastAsia="DengXian"/>
        </w:rPr>
        <w:t xml:space="preserve"> device when the network provides the </w:t>
      </w:r>
      <w:proofErr w:type="spellStart"/>
      <w:r>
        <w:rPr>
          <w:rFonts w:eastAsia="DengXian"/>
        </w:rPr>
        <w:t>AIoT</w:t>
      </w:r>
      <w:proofErr w:type="spellEnd"/>
      <w:r>
        <w:rPr>
          <w:rFonts w:eastAsia="DengXian"/>
        </w:rPr>
        <w:t xml:space="preserve">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7pt;height:248.25pt" o:ole="">
            <v:imagedata r:id="rId170" o:title=""/>
          </v:shape>
          <o:OLEObject Type="Embed" ProgID="Visio.Drawing.15" ShapeID="_x0000_i1105" DrawAspect="Content" ObjectID="_1794390883" r:id="rId171"/>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 xml:space="preserve">It is assumed that the </w:t>
      </w:r>
      <w:proofErr w:type="spellStart"/>
      <w:r>
        <w:t>AIoT</w:t>
      </w:r>
      <w:proofErr w:type="spellEnd"/>
      <w:r>
        <w:t xml:space="preserve"> device has performed Onboarding/Registration procedure as described in e.g. solution 16. The </w:t>
      </w:r>
      <w:proofErr w:type="spellStart"/>
      <w:r>
        <w:t>AIoT</w:t>
      </w:r>
      <w:proofErr w:type="spellEnd"/>
      <w:r>
        <w:t xml:space="preserve">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w:t>
      </w:r>
      <w:proofErr w:type="spellStart"/>
      <w:r>
        <w:t>AIoT</w:t>
      </w:r>
      <w:proofErr w:type="spellEnd"/>
      <w:r>
        <w:t xml:space="preserve">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 xml:space="preserve">If an </w:t>
      </w:r>
      <w:proofErr w:type="spellStart"/>
      <w:r>
        <w:t>AIoT</w:t>
      </w:r>
      <w:proofErr w:type="spellEnd"/>
      <w:r>
        <w:t xml:space="preserve"> device matches the Temporary ID in the Command, the </w:t>
      </w:r>
      <w:proofErr w:type="spellStart"/>
      <w:r>
        <w:t>AIoT</w:t>
      </w:r>
      <w:proofErr w:type="spellEnd"/>
      <w:r>
        <w:t xml:space="preserve">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w:t>
      </w:r>
      <w:proofErr w:type="spellStart"/>
      <w:r>
        <w:t>AIoT</w:t>
      </w:r>
      <w:proofErr w:type="spellEnd"/>
      <w:r>
        <w:t xml:space="preserve"> device response. The Reader forwards the response to the CN NF.</w:t>
      </w:r>
    </w:p>
    <w:p w14:paraId="6B0A5862" w14:textId="77777777" w:rsidR="00F40E8C" w:rsidRDefault="00F40E8C" w:rsidP="00F40E8C">
      <w:pPr>
        <w:pStyle w:val="NO"/>
      </w:pPr>
      <w:r>
        <w:lastRenderedPageBreak/>
        <w:t>NOTE:</w:t>
      </w:r>
      <w:r>
        <w:tab/>
        <w:t xml:space="preserve">The examples of read/write command above is only provided to show that the </w:t>
      </w:r>
      <w:proofErr w:type="spellStart"/>
      <w:r>
        <w:t>AIoT</w:t>
      </w:r>
      <w:proofErr w:type="spellEnd"/>
      <w:r>
        <w:t xml:space="preserve"> device response can be different depending on the command.</w:t>
      </w:r>
    </w:p>
    <w:p w14:paraId="2F7967CC" w14:textId="77777777" w:rsidR="00F40E8C" w:rsidRDefault="00F40E8C" w:rsidP="00F40E8C">
      <w:pPr>
        <w:pStyle w:val="B1"/>
      </w:pPr>
      <w:r>
        <w:t>4.</w:t>
      </w:r>
      <w:r>
        <w:tab/>
        <w:t xml:space="preserve">The CN NF authenticate the response from the </w:t>
      </w:r>
      <w:proofErr w:type="spellStart"/>
      <w:r>
        <w:t>AIoT</w:t>
      </w:r>
      <w:proofErr w:type="spellEnd"/>
      <w:r>
        <w:t xml:space="preserve"> by checking that the temporary ID belongs to the </w:t>
      </w:r>
      <w:proofErr w:type="spellStart"/>
      <w:r>
        <w:t>AIoT</w:t>
      </w:r>
      <w:proofErr w:type="spellEnd"/>
      <w:r>
        <w:t xml:space="preserve"> device. The CN NF performs the validation of the response by checking that the response includes the expected Temporary ID of the </w:t>
      </w:r>
      <w:proofErr w:type="spellStart"/>
      <w:r>
        <w:t>AIoT</w:t>
      </w:r>
      <w:proofErr w:type="spellEnd"/>
      <w:r>
        <w:t xml:space="preserve">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 xml:space="preserve">If there is no Command response from the </w:t>
      </w:r>
      <w:proofErr w:type="spellStart"/>
      <w:r>
        <w:t>AIoT</w:t>
      </w:r>
      <w:proofErr w:type="spellEnd"/>
      <w:r>
        <w:t xml:space="preserve">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Heading3"/>
      </w:pPr>
      <w:bookmarkStart w:id="2319" w:name="_Toc168318972"/>
      <w:bookmarkStart w:id="2320" w:name="_Toc168319488"/>
      <w:bookmarkStart w:id="2321" w:name="_Toc168319743"/>
      <w:bookmarkStart w:id="2322" w:name="_Toc168319998"/>
      <w:bookmarkStart w:id="2323" w:name="_Toc168320252"/>
      <w:bookmarkStart w:id="2324" w:name="_Toc168559906"/>
      <w:bookmarkStart w:id="2325" w:name="_Toc175890956"/>
      <w:bookmarkStart w:id="2326" w:name="_Toc180645904"/>
      <w:bookmarkStart w:id="2327" w:name="_Toc183616837"/>
      <w:r w:rsidRPr="00BD2F97">
        <w:t>6.</w:t>
      </w:r>
      <w:r w:rsidR="00263461" w:rsidRPr="00BD2F97">
        <w:t>27</w:t>
      </w:r>
      <w:r w:rsidRPr="00BD2F97">
        <w:t>.3</w:t>
      </w:r>
      <w:r w:rsidRPr="00BD2F97">
        <w:tab/>
        <w:t>Impacts on services, entities and interfaces</w:t>
      </w:r>
      <w:bookmarkEnd w:id="2319"/>
      <w:bookmarkEnd w:id="2320"/>
      <w:bookmarkEnd w:id="2321"/>
      <w:bookmarkEnd w:id="2322"/>
      <w:bookmarkEnd w:id="2323"/>
      <w:bookmarkEnd w:id="2324"/>
      <w:bookmarkEnd w:id="2325"/>
      <w:bookmarkEnd w:id="2326"/>
      <w:bookmarkEnd w:id="2327"/>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 xml:space="preserve">Receive response(s) from the </w:t>
      </w:r>
      <w:proofErr w:type="spellStart"/>
      <w:r>
        <w:t>AIoT</w:t>
      </w:r>
      <w:proofErr w:type="spellEnd"/>
      <w:r>
        <w:t xml:space="preserve"> device(s) and authenticate that the response(s) originate from registered </w:t>
      </w:r>
      <w:proofErr w:type="spellStart"/>
      <w:r>
        <w:t>AIoT</w:t>
      </w:r>
      <w:proofErr w:type="spellEnd"/>
      <w:r>
        <w:t xml:space="preserve">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proofErr w:type="spellStart"/>
      <w:r w:rsidRPr="00BD2F97">
        <w:rPr>
          <w:b/>
          <w:bCs/>
        </w:rPr>
        <w:t>AIoT</w:t>
      </w:r>
      <w:proofErr w:type="spellEnd"/>
      <w:r w:rsidRPr="00BD2F97">
        <w:rPr>
          <w:b/>
          <w:bCs/>
        </w:rPr>
        <w:t xml:space="preserve">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 xml:space="preserve">Receive the response(s) back from </w:t>
      </w:r>
      <w:proofErr w:type="spellStart"/>
      <w:r>
        <w:t>AIoT</w:t>
      </w:r>
      <w:proofErr w:type="spellEnd"/>
      <w:r>
        <w:t xml:space="preserve">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proofErr w:type="spellStart"/>
      <w:r w:rsidRPr="00BD2F97">
        <w:rPr>
          <w:b/>
          <w:bCs/>
        </w:rPr>
        <w:t>AIoT</w:t>
      </w:r>
      <w:proofErr w:type="spellEnd"/>
      <w:r w:rsidRPr="00BD2F97">
        <w:rPr>
          <w:b/>
          <w:bCs/>
        </w:rPr>
        <w:t xml:space="preserve">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Heading2"/>
      </w:pPr>
      <w:bookmarkStart w:id="2328" w:name="_Toc23254041"/>
      <w:bookmarkStart w:id="2329" w:name="_Toc13110"/>
      <w:bookmarkStart w:id="2330" w:name="_Toc22214908"/>
      <w:bookmarkStart w:id="2331" w:name="_Toc148590872"/>
      <w:bookmarkStart w:id="2332" w:name="_Toc168318973"/>
      <w:bookmarkStart w:id="2333" w:name="_Toc168319489"/>
      <w:bookmarkStart w:id="2334" w:name="_Toc168319744"/>
      <w:bookmarkStart w:id="2335" w:name="_Toc168319999"/>
      <w:bookmarkStart w:id="2336" w:name="_Toc168320253"/>
      <w:bookmarkStart w:id="2337" w:name="_Toc168559907"/>
      <w:bookmarkStart w:id="2338" w:name="_Toc175890957"/>
      <w:bookmarkStart w:id="2339" w:name="_Toc180645905"/>
      <w:bookmarkStart w:id="2340" w:name="_Toc183616838"/>
      <w:r w:rsidRPr="00F94631">
        <w:rPr>
          <w:lang w:eastAsia="zh-CN"/>
        </w:rPr>
        <w:t>6.</w:t>
      </w:r>
      <w:r w:rsidR="00916A65">
        <w:rPr>
          <w:lang w:eastAsia="zh-CN"/>
        </w:rPr>
        <w:t>28</w:t>
      </w:r>
      <w:r w:rsidRPr="00F94631">
        <w:rPr>
          <w:rFonts w:hint="eastAsia"/>
          <w:lang w:eastAsia="ko-KR"/>
        </w:rPr>
        <w:tab/>
      </w:r>
      <w:bookmarkEnd w:id="2328"/>
      <w:bookmarkEnd w:id="2329"/>
      <w:bookmarkEnd w:id="2330"/>
      <w:bookmarkEnd w:id="2331"/>
      <w:r w:rsidR="0072479F" w:rsidRPr="00F94631">
        <w:t>Solution #</w:t>
      </w:r>
      <w:r w:rsidR="0072479F">
        <w:t>28</w:t>
      </w:r>
      <w:r w:rsidR="0072479F" w:rsidRPr="00F94631">
        <w:t>:</w:t>
      </w:r>
      <w:r w:rsidR="0072479F">
        <w:t xml:space="preserve"> </w:t>
      </w:r>
      <w:r w:rsidRPr="00F94631">
        <w:t>Device-Reader Binding Information</w:t>
      </w:r>
      <w:bookmarkEnd w:id="2332"/>
      <w:bookmarkEnd w:id="2333"/>
      <w:bookmarkEnd w:id="2334"/>
      <w:bookmarkEnd w:id="2335"/>
      <w:bookmarkEnd w:id="2336"/>
      <w:bookmarkEnd w:id="2337"/>
      <w:bookmarkEnd w:id="2338"/>
      <w:bookmarkEnd w:id="2339"/>
      <w:bookmarkEnd w:id="2340"/>
    </w:p>
    <w:p w14:paraId="483CA1CE" w14:textId="3C7E3C91" w:rsidR="00EA4F69" w:rsidRPr="00F94631" w:rsidRDefault="00EA4F69" w:rsidP="00EA4F69">
      <w:pPr>
        <w:pStyle w:val="Heading3"/>
      </w:pPr>
      <w:bookmarkStart w:id="2341" w:name="_Toc8365"/>
      <w:bookmarkStart w:id="2342" w:name="_Toc23254042"/>
      <w:bookmarkStart w:id="2343" w:name="_Toc22214909"/>
      <w:bookmarkStart w:id="2344" w:name="_Toc148590873"/>
      <w:bookmarkStart w:id="2345" w:name="_Toc168318974"/>
      <w:bookmarkStart w:id="2346" w:name="_Toc168319490"/>
      <w:bookmarkStart w:id="2347" w:name="_Toc168319745"/>
      <w:bookmarkStart w:id="2348" w:name="_Toc168320000"/>
      <w:bookmarkStart w:id="2349" w:name="_Toc168320254"/>
      <w:bookmarkStart w:id="2350" w:name="_Toc168559908"/>
      <w:bookmarkStart w:id="2351" w:name="_Toc175890958"/>
      <w:bookmarkStart w:id="2352" w:name="_Toc180645906"/>
      <w:bookmarkStart w:id="2353" w:name="_Toc183616839"/>
      <w:r w:rsidRPr="00F94631">
        <w:t>6.</w:t>
      </w:r>
      <w:r w:rsidR="00916A65">
        <w:t>28</w:t>
      </w:r>
      <w:r w:rsidRPr="00F94631">
        <w:t>.1</w:t>
      </w:r>
      <w:r w:rsidRPr="00F94631">
        <w:rPr>
          <w:rFonts w:hint="eastAsia"/>
        </w:rPr>
        <w:tab/>
        <w:t>Description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4A1A07D0" w14:textId="77777777" w:rsidR="00BD2F97" w:rsidRDefault="00BD2F97" w:rsidP="00BD2F97">
      <w:pPr>
        <w:rPr>
          <w:rFonts w:eastAsia="DengXian"/>
        </w:rPr>
      </w:pPr>
      <w:bookmarkStart w:id="2354" w:name="_Toc22214910"/>
      <w:r>
        <w:rPr>
          <w:rFonts w:eastAsia="DengXian"/>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DengXian"/>
        </w:rPr>
      </w:pPr>
      <w:r>
        <w:rPr>
          <w:rFonts w:eastAsia="DengXian"/>
        </w:rPr>
        <w:t xml:space="preserve">For the following Ambient IoT services such as Command, Read, Write and Disable after the initial inventory process, the </w:t>
      </w:r>
      <w:proofErr w:type="spellStart"/>
      <w:r>
        <w:rPr>
          <w:rFonts w:eastAsia="DengXian"/>
        </w:rPr>
        <w:t>AIoTMF</w:t>
      </w:r>
      <w:proofErr w:type="spellEnd"/>
      <w:r>
        <w:rPr>
          <w:rFonts w:eastAsia="DengXian"/>
        </w:rPr>
        <w:t xml:space="preserve"> can use the Device-Reader binding information to identify the readers serving the devices and accelerate the locating of the devices.</w:t>
      </w:r>
    </w:p>
    <w:p w14:paraId="732B1DC1" w14:textId="5564DF90" w:rsidR="00BD2F97" w:rsidRDefault="00BD2F97" w:rsidP="00BD2F97">
      <w:pPr>
        <w:rPr>
          <w:rFonts w:eastAsia="DengXian"/>
        </w:rPr>
      </w:pPr>
      <w:r>
        <w:rPr>
          <w:rFonts w:eastAsia="DengXian"/>
        </w:rPr>
        <w:t xml:space="preserve">In this solution, a new network function </w:t>
      </w:r>
      <w:proofErr w:type="spellStart"/>
      <w:r>
        <w:rPr>
          <w:rFonts w:eastAsia="DengXian"/>
        </w:rPr>
        <w:t>AIoTMF</w:t>
      </w:r>
      <w:proofErr w:type="spellEnd"/>
      <w:r>
        <w:rPr>
          <w:rFonts w:eastAsia="DengXian"/>
        </w:rPr>
        <w:t xml:space="preserve"> or enhanced AMF</w:t>
      </w:r>
      <w:r w:rsidR="008B5105">
        <w:rPr>
          <w:rFonts w:eastAsia="DengXian"/>
        </w:rPr>
        <w:t xml:space="preserve"> </w:t>
      </w:r>
      <w:r w:rsidR="008B5105" w:rsidRPr="00131115">
        <w:rPr>
          <w:rFonts w:eastAsia="DengXian"/>
        </w:rPr>
        <w:t xml:space="preserve">(i.e. </w:t>
      </w:r>
      <w:proofErr w:type="spellStart"/>
      <w:r w:rsidR="008B5105" w:rsidRPr="00131115">
        <w:rPr>
          <w:rFonts w:eastAsia="DengXian"/>
        </w:rPr>
        <w:t>AIoTMF</w:t>
      </w:r>
      <w:proofErr w:type="spellEnd"/>
      <w:r w:rsidR="008B5105" w:rsidRPr="00131115">
        <w:rPr>
          <w:rFonts w:eastAsia="DengXian"/>
        </w:rPr>
        <w:t xml:space="preserve">/AMF) </w:t>
      </w:r>
      <w:r>
        <w:rPr>
          <w:rFonts w:eastAsia="DengXian"/>
        </w:rPr>
        <w:t xml:space="preserve"> is used to operate Ambient IoT services and to handle Device-Reader binding information.</w:t>
      </w:r>
    </w:p>
    <w:p w14:paraId="7E1B1849" w14:textId="77777777" w:rsidR="00BD2F97" w:rsidRDefault="00BD2F97" w:rsidP="00BD2F97">
      <w:pPr>
        <w:pStyle w:val="NO"/>
        <w:rPr>
          <w:rFonts w:eastAsia="DengXian"/>
        </w:rPr>
      </w:pPr>
      <w:r>
        <w:rPr>
          <w:rFonts w:eastAsia="DengXian"/>
        </w:rPr>
        <w:t>NOTE:</w:t>
      </w:r>
      <w:r>
        <w:rPr>
          <w:rFonts w:eastAsia="DengXian"/>
        </w:rPr>
        <w:tab/>
        <w:t>The solution only applies to scenario in which devices do not move frequently and their serving readers have fixed position, such as warehouse and storage.</w:t>
      </w:r>
    </w:p>
    <w:p w14:paraId="084FDF2B" w14:textId="7E1C838A" w:rsidR="00BD2F97" w:rsidRDefault="00BD2F97" w:rsidP="00BD2F97">
      <w:pPr>
        <w:pStyle w:val="EditorsNote"/>
        <w:rPr>
          <w:rFonts w:eastAsia="DengXian"/>
        </w:rPr>
      </w:pPr>
      <w:r>
        <w:rPr>
          <w:rFonts w:eastAsia="DengXian"/>
        </w:rPr>
        <w:lastRenderedPageBreak/>
        <w:t>Editor's note:</w:t>
      </w:r>
      <w:r>
        <w:rPr>
          <w:rFonts w:eastAsia="DengXian"/>
        </w:rPr>
        <w:tab/>
      </w:r>
      <w:r w:rsidR="004E515C" w:rsidRPr="00131115">
        <w:rPr>
          <w:rFonts w:eastAsia="DengXian"/>
        </w:rPr>
        <w:t>How the solution</w:t>
      </w:r>
      <w:r w:rsidR="004E515C">
        <w:rPr>
          <w:rFonts w:eastAsia="DengXian"/>
        </w:rPr>
        <w:t xml:space="preserve"> </w:t>
      </w:r>
      <w:r>
        <w:rPr>
          <w:rFonts w:eastAsia="DengXian"/>
        </w:rPr>
        <w:t>appl</w:t>
      </w:r>
      <w:r w:rsidR="004E515C" w:rsidRPr="00131115">
        <w:rPr>
          <w:rFonts w:eastAsia="DengXian"/>
        </w:rPr>
        <w:t>ies</w:t>
      </w:r>
      <w:r>
        <w:rPr>
          <w:rFonts w:eastAsia="DengXian"/>
        </w:rPr>
        <w:t xml:space="preserve"> to a group of devices handling is FFS.</w:t>
      </w:r>
    </w:p>
    <w:p w14:paraId="0DD448BD" w14:textId="61686C26" w:rsidR="004E515C" w:rsidRDefault="004E515C" w:rsidP="004E515C">
      <w:pPr>
        <w:rPr>
          <w:rFonts w:eastAsia="DengXian"/>
        </w:rPr>
      </w:pPr>
      <w:r w:rsidRPr="00131115">
        <w:rPr>
          <w:rFonts w:eastAsiaTheme="minorEastAsia" w:hint="eastAsia"/>
          <w:lang w:eastAsia="zh-CN"/>
        </w:rPr>
        <w:t>F</w:t>
      </w:r>
      <w:r w:rsidRPr="00131115">
        <w:rPr>
          <w:rFonts w:eastAsiaTheme="minorEastAsia"/>
          <w:lang w:eastAsia="zh-CN"/>
        </w:rPr>
        <w:t xml:space="preserve">or the handling of large numbers of </w:t>
      </w:r>
      <w:proofErr w:type="spellStart"/>
      <w:r w:rsidRPr="00131115">
        <w:rPr>
          <w:rFonts w:eastAsiaTheme="minorEastAsia"/>
          <w:lang w:eastAsia="zh-CN"/>
        </w:rPr>
        <w:t>AIoT</w:t>
      </w:r>
      <w:proofErr w:type="spellEnd"/>
      <w:r w:rsidRPr="00131115">
        <w:rPr>
          <w:rFonts w:eastAsiaTheme="minorEastAsia"/>
          <w:lang w:eastAsia="zh-CN"/>
        </w:rPr>
        <w:t xml:space="preserve"> devices, there may be multiple </w:t>
      </w:r>
      <w:proofErr w:type="spellStart"/>
      <w:r w:rsidRPr="00131115">
        <w:rPr>
          <w:rFonts w:eastAsiaTheme="minorEastAsia"/>
          <w:lang w:eastAsia="zh-CN"/>
        </w:rPr>
        <w:t>AIoTMF</w:t>
      </w:r>
      <w:proofErr w:type="spellEnd"/>
      <w:r w:rsidRPr="00131115">
        <w:rPr>
          <w:rFonts w:eastAsiaTheme="minorEastAsia"/>
          <w:lang w:eastAsia="zh-CN"/>
        </w:rPr>
        <w:t xml:space="preserve">/MFs deployed in the network. These </w:t>
      </w:r>
      <w:proofErr w:type="spellStart"/>
      <w:r w:rsidRPr="00131115">
        <w:rPr>
          <w:rFonts w:eastAsiaTheme="minorEastAsia"/>
          <w:lang w:eastAsia="zh-CN"/>
        </w:rPr>
        <w:t>AIoTMF</w:t>
      </w:r>
      <w:proofErr w:type="spellEnd"/>
      <w:r w:rsidRPr="00131115">
        <w:rPr>
          <w:rFonts w:eastAsiaTheme="minorEastAsia"/>
          <w:lang w:eastAsia="zh-CN"/>
        </w:rPr>
        <w:t xml:space="preserve">/AMFs can share the Device-Reader binding information when one of them fetches the information. When receiving service requests for </w:t>
      </w:r>
      <w:proofErr w:type="spellStart"/>
      <w:r w:rsidRPr="00131115">
        <w:rPr>
          <w:rFonts w:eastAsiaTheme="minorEastAsia"/>
          <w:lang w:eastAsia="zh-CN"/>
        </w:rPr>
        <w:t>AIoT</w:t>
      </w:r>
      <w:proofErr w:type="spellEnd"/>
      <w:r w:rsidRPr="00131115">
        <w:rPr>
          <w:rFonts w:eastAsiaTheme="minorEastAsia"/>
          <w:lang w:eastAsia="zh-CN"/>
        </w:rPr>
        <w:t xml:space="preserve"> devices, </w:t>
      </w:r>
      <w:proofErr w:type="spellStart"/>
      <w:r w:rsidRPr="00131115">
        <w:rPr>
          <w:rFonts w:eastAsiaTheme="minorEastAsia"/>
          <w:lang w:eastAsia="zh-CN"/>
        </w:rPr>
        <w:t>AIoTMF</w:t>
      </w:r>
      <w:proofErr w:type="spellEnd"/>
      <w:r w:rsidRPr="00131115">
        <w:rPr>
          <w:rFonts w:eastAsiaTheme="minorEastAsia"/>
          <w:lang w:eastAsia="zh-CN"/>
        </w:rPr>
        <w:t>/AMF uses the binding information to quickly locate the Readers serving target devices.</w:t>
      </w:r>
    </w:p>
    <w:p w14:paraId="40CEFABE" w14:textId="53FA22A0" w:rsidR="00EA4F69" w:rsidRPr="00F94631" w:rsidRDefault="00EA4F69" w:rsidP="00EA4F69">
      <w:pPr>
        <w:pStyle w:val="Heading3"/>
      </w:pPr>
      <w:bookmarkStart w:id="2355" w:name="_Toc25864"/>
      <w:bookmarkStart w:id="2356" w:name="_Toc23254043"/>
      <w:bookmarkStart w:id="2357" w:name="_Toc148590874"/>
      <w:bookmarkStart w:id="2358" w:name="_Toc168318975"/>
      <w:bookmarkStart w:id="2359" w:name="_Toc168319491"/>
      <w:bookmarkStart w:id="2360" w:name="_Toc168319746"/>
      <w:bookmarkStart w:id="2361" w:name="_Toc168320001"/>
      <w:bookmarkStart w:id="2362" w:name="_Toc168320255"/>
      <w:bookmarkStart w:id="2363" w:name="_Toc168559909"/>
      <w:bookmarkStart w:id="2364" w:name="_Toc175890959"/>
      <w:bookmarkStart w:id="2365" w:name="_Toc180645907"/>
      <w:bookmarkStart w:id="2366" w:name="_Toc183616840"/>
      <w:r w:rsidRPr="00F94631">
        <w:t>6.</w:t>
      </w:r>
      <w:r w:rsidR="00916A65">
        <w:t>28</w:t>
      </w:r>
      <w:r w:rsidRPr="00F94631">
        <w:t>.2</w:t>
      </w:r>
      <w:r w:rsidRPr="00F94631">
        <w:tab/>
        <w:t>Procedures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5F762130" w14:textId="68109976" w:rsidR="00EA4F69" w:rsidRPr="00F94631" w:rsidRDefault="00EA4F69" w:rsidP="00F40E8C">
      <w:pPr>
        <w:pStyle w:val="Heading4"/>
      </w:pPr>
      <w:bookmarkStart w:id="2367" w:name="_Toc168318976"/>
      <w:bookmarkStart w:id="2368" w:name="_Toc168319492"/>
      <w:bookmarkStart w:id="2369" w:name="_Toc168319747"/>
      <w:bookmarkStart w:id="2370" w:name="_Toc168320002"/>
      <w:bookmarkStart w:id="2371" w:name="_Toc168320256"/>
      <w:bookmarkStart w:id="2372" w:name="_Toc168559910"/>
      <w:bookmarkStart w:id="2373" w:name="_Toc175890960"/>
      <w:bookmarkStart w:id="2374" w:name="_Toc180645908"/>
      <w:bookmarkStart w:id="2375" w:name="_Toc183616841"/>
      <w:bookmarkStart w:id="2376" w:name="_Toc22214911"/>
      <w:r w:rsidRPr="00F94631">
        <w:t>6.</w:t>
      </w:r>
      <w:r w:rsidR="00916A65">
        <w:t>28</w:t>
      </w:r>
      <w:r w:rsidRPr="00F94631">
        <w:t>.2.1</w:t>
      </w:r>
      <w:r w:rsidRPr="00F94631">
        <w:rPr>
          <w:rFonts w:hint="eastAsia"/>
        </w:rPr>
        <w:tab/>
      </w:r>
      <w:r w:rsidRPr="00F94631">
        <w:t>Device-Reader Binding Information Storage</w:t>
      </w:r>
      <w:bookmarkEnd w:id="2367"/>
      <w:bookmarkEnd w:id="2368"/>
      <w:bookmarkEnd w:id="2369"/>
      <w:bookmarkEnd w:id="2370"/>
      <w:bookmarkEnd w:id="2371"/>
      <w:bookmarkEnd w:id="2372"/>
      <w:bookmarkEnd w:id="2373"/>
      <w:bookmarkEnd w:id="2374"/>
      <w:bookmarkEnd w:id="2375"/>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25pt;height:441pt" o:ole="">
            <v:imagedata r:id="rId172" o:title=""/>
          </v:shape>
          <o:OLEObject Type="Embed" ProgID="Visio.Drawing.15" ShapeID="_x0000_i1106" DrawAspect="Content" ObjectID="_1794390884" r:id="rId173"/>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r>
      <w:proofErr w:type="spellStart"/>
      <w:r>
        <w:t>AIoT</w:t>
      </w:r>
      <w:proofErr w:type="spellEnd"/>
      <w:r>
        <w:t xml:space="preserve"> AF initiates inventory service to NEF. The inventory request includes the area information or device information.</w:t>
      </w:r>
    </w:p>
    <w:p w14:paraId="140AB7EF" w14:textId="3F7A6FE9" w:rsidR="00BD2F97" w:rsidRDefault="00BD2F97" w:rsidP="00BD2F97">
      <w:pPr>
        <w:pStyle w:val="B1"/>
      </w:pPr>
      <w:r>
        <w:t>2.</w:t>
      </w:r>
      <w:r>
        <w:tab/>
        <w:t xml:space="preserve">NEF discovers the </w:t>
      </w:r>
      <w:proofErr w:type="spellStart"/>
      <w:r>
        <w:t>AIoTMF</w:t>
      </w:r>
      <w:proofErr w:type="spellEnd"/>
      <w:r>
        <w:t>/AMF from NRF</w:t>
      </w:r>
      <w:r w:rsidR="00825F65" w:rsidRPr="00131115">
        <w:t xml:space="preserve"> based on the area information received in the request</w:t>
      </w:r>
      <w:r>
        <w:t>.</w:t>
      </w:r>
    </w:p>
    <w:p w14:paraId="6C7BE4EE" w14:textId="0E049F6A" w:rsidR="00BD2F97" w:rsidRDefault="00BD2F97" w:rsidP="00BD2F97">
      <w:pPr>
        <w:pStyle w:val="NO"/>
      </w:pPr>
      <w:r>
        <w:t>NOTE 1:</w:t>
      </w:r>
      <w:r>
        <w:tab/>
        <w:t xml:space="preserve">It is assumed </w:t>
      </w:r>
      <w:proofErr w:type="spellStart"/>
      <w:r>
        <w:t>AIoTMF</w:t>
      </w:r>
      <w:proofErr w:type="spellEnd"/>
      <w:r>
        <w:t>/AMF has already registers its information and coverage area into NRF.</w:t>
      </w:r>
    </w:p>
    <w:p w14:paraId="70D8E90F" w14:textId="77777777" w:rsidR="00BD2F97" w:rsidRDefault="00BD2F97" w:rsidP="00BD2F97">
      <w:pPr>
        <w:pStyle w:val="B1"/>
      </w:pPr>
      <w:r>
        <w:lastRenderedPageBreak/>
        <w:t>3.</w:t>
      </w:r>
      <w:r>
        <w:tab/>
        <w:t xml:space="preserve">NEF sends inventory request to </w:t>
      </w:r>
      <w:proofErr w:type="spellStart"/>
      <w:r>
        <w:t>AIoTMF</w:t>
      </w:r>
      <w:proofErr w:type="spellEnd"/>
      <w:r>
        <w:t xml:space="preserve">/AMF. If the request from </w:t>
      </w:r>
      <w:proofErr w:type="spellStart"/>
      <w:r>
        <w:t>AIoT</w:t>
      </w:r>
      <w:proofErr w:type="spellEnd"/>
      <w:r>
        <w:t xml:space="preserve"> AF includes device information, NEF may translate it to Device ID.</w:t>
      </w:r>
    </w:p>
    <w:p w14:paraId="4F319456" w14:textId="06DE8707" w:rsidR="00BD2F97" w:rsidRDefault="00BD2F97" w:rsidP="00BD2F97">
      <w:pPr>
        <w:pStyle w:val="NO"/>
      </w:pPr>
      <w:r>
        <w:t>NOTE 2:</w:t>
      </w:r>
      <w:r>
        <w:tab/>
        <w:t xml:space="preserve">The request could be sent to multiple </w:t>
      </w:r>
      <w:proofErr w:type="spellStart"/>
      <w:r>
        <w:t>AIoTMF</w:t>
      </w:r>
      <w:proofErr w:type="spellEnd"/>
      <w:r>
        <w:t>/AMF which are discovered in step.2 based on the area information.</w:t>
      </w:r>
    </w:p>
    <w:p w14:paraId="69096E62" w14:textId="77777777" w:rsidR="00BD2F97" w:rsidRDefault="00BD2F97" w:rsidP="00BD2F97">
      <w:pPr>
        <w:pStyle w:val="B1"/>
      </w:pPr>
      <w:r>
        <w:t>4.</w:t>
      </w:r>
      <w:r>
        <w:tab/>
      </w:r>
      <w:proofErr w:type="spellStart"/>
      <w:r>
        <w:t>AIoTMF</w:t>
      </w:r>
      <w:proofErr w:type="spellEnd"/>
      <w:r>
        <w:t>/AMF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r>
      <w:proofErr w:type="spellStart"/>
      <w:r>
        <w:t>AIoTMF</w:t>
      </w:r>
      <w:proofErr w:type="spellEnd"/>
      <w:r>
        <w:t>/AMF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pPr>
      <w:r>
        <w:t>8.</w:t>
      </w:r>
      <w:r>
        <w:tab/>
      </w:r>
      <w:proofErr w:type="spellStart"/>
      <w:r>
        <w:t>AIoTMF</w:t>
      </w:r>
      <w:proofErr w:type="spellEnd"/>
      <w:r>
        <w:t>/AMF</w:t>
      </w:r>
      <w:r w:rsidR="00825F65" w:rsidRPr="00825F65">
        <w:t xml:space="preserve"> </w:t>
      </w:r>
      <w:r w:rsidR="00825F65" w:rsidRPr="00131115">
        <w:t>gets the binding information based on which Reader sends back the inventory result of devices and</w:t>
      </w:r>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r>
        <w:tab/>
      </w:r>
      <w:r w:rsidRPr="00131115">
        <w:t xml:space="preserve">When there are more than one </w:t>
      </w:r>
      <w:proofErr w:type="spellStart"/>
      <w:r w:rsidRPr="00131115">
        <w:t>AIoTMF</w:t>
      </w:r>
      <w:proofErr w:type="spellEnd"/>
      <w:r w:rsidRPr="00131115">
        <w:rPr>
          <w:rFonts w:eastAsiaTheme="minorEastAsia" w:hint="eastAsia"/>
          <w:lang w:eastAsia="zh-CN"/>
        </w:rPr>
        <w:t>/</w:t>
      </w:r>
      <w:r w:rsidRPr="00131115">
        <w:rPr>
          <w:rFonts w:eastAsiaTheme="minorEastAsia"/>
          <w:lang w:eastAsia="zh-CN"/>
        </w:rPr>
        <w:t xml:space="preserve">AMF deployed in the network, the </w:t>
      </w:r>
      <w:proofErr w:type="spellStart"/>
      <w:r w:rsidRPr="00131115">
        <w:rPr>
          <w:rFonts w:eastAsiaTheme="minorEastAsia"/>
          <w:lang w:eastAsia="zh-CN"/>
        </w:rPr>
        <w:t>AIoTMF</w:t>
      </w:r>
      <w:proofErr w:type="spellEnd"/>
      <w:r w:rsidRPr="00131115">
        <w:rPr>
          <w:rFonts w:eastAsiaTheme="minorEastAsia"/>
          <w:lang w:eastAsia="zh-CN"/>
        </w:rPr>
        <w:t xml:space="preserve">/AMF will share the Device-Reader binding information with other </w:t>
      </w:r>
      <w:proofErr w:type="spellStart"/>
      <w:r w:rsidRPr="00131115">
        <w:rPr>
          <w:rFonts w:eastAsiaTheme="minorEastAsia"/>
          <w:lang w:eastAsia="zh-CN"/>
        </w:rPr>
        <w:t>AIoTMF</w:t>
      </w:r>
      <w:proofErr w:type="spellEnd"/>
      <w:r w:rsidRPr="00131115">
        <w:rPr>
          <w:rFonts w:eastAsiaTheme="minorEastAsia"/>
          <w:lang w:eastAsia="zh-CN"/>
        </w:rPr>
        <w:t xml:space="preserve">/AMFs through the interfaces between them. </w:t>
      </w:r>
      <w:proofErr w:type="spellStart"/>
      <w:r w:rsidRPr="00131115">
        <w:rPr>
          <w:rFonts w:eastAsiaTheme="minorEastAsia"/>
          <w:lang w:eastAsia="zh-CN"/>
        </w:rPr>
        <w:t>AIoTMF</w:t>
      </w:r>
      <w:proofErr w:type="spellEnd"/>
      <w:r w:rsidRPr="00131115">
        <w:rPr>
          <w:rFonts w:eastAsiaTheme="minorEastAsia"/>
          <w:lang w:eastAsia="zh-CN"/>
        </w:rPr>
        <w:t xml:space="preserve">/AMF will update the stored binding information and remove the duplicated information if it exists. It will </w:t>
      </w:r>
      <w:r w:rsidRPr="00131115">
        <w:rPr>
          <w:rFonts w:eastAsia="DengXian"/>
        </w:rPr>
        <w:t xml:space="preserve">accelerate locating of the reader serving devices when other </w:t>
      </w:r>
      <w:proofErr w:type="spellStart"/>
      <w:r w:rsidRPr="00131115">
        <w:rPr>
          <w:rFonts w:eastAsia="DengXian"/>
        </w:rPr>
        <w:t>AIoTMF</w:t>
      </w:r>
      <w:proofErr w:type="spellEnd"/>
      <w:r w:rsidRPr="00131115">
        <w:rPr>
          <w:rFonts w:eastAsia="DengXian"/>
        </w:rPr>
        <w:t xml:space="preserve">/AMFs receiving service requests for </w:t>
      </w:r>
      <w:proofErr w:type="spellStart"/>
      <w:r w:rsidRPr="00131115">
        <w:rPr>
          <w:rFonts w:eastAsia="DengXian"/>
        </w:rPr>
        <w:t>AIoT</w:t>
      </w:r>
      <w:proofErr w:type="spellEnd"/>
      <w:r w:rsidRPr="00131115">
        <w:rPr>
          <w:rFonts w:eastAsia="DengXian"/>
        </w:rPr>
        <w:t xml:space="preserve"> devices.</w:t>
      </w:r>
    </w:p>
    <w:p w14:paraId="7F8C3432" w14:textId="77777777" w:rsidR="00BD2F97" w:rsidRDefault="00BD2F97" w:rsidP="00BD2F97">
      <w:pPr>
        <w:pStyle w:val="B1"/>
      </w:pPr>
      <w:r>
        <w:t>9.</w:t>
      </w:r>
      <w:r>
        <w:tab/>
      </w:r>
      <w:proofErr w:type="spellStart"/>
      <w:r>
        <w:t>AIoTMF</w:t>
      </w:r>
      <w:proofErr w:type="spellEnd"/>
      <w:r>
        <w:t>/AMF stores the Device-Reader binding information with the timer into UDM.</w:t>
      </w:r>
    </w:p>
    <w:p w14:paraId="6F7764CB" w14:textId="77777777" w:rsidR="00BD2F97" w:rsidRDefault="00BD2F97" w:rsidP="00BD2F97">
      <w:pPr>
        <w:pStyle w:val="B1"/>
      </w:pPr>
      <w:r>
        <w:t>10~11.</w:t>
      </w:r>
      <w:r>
        <w:tab/>
      </w:r>
      <w:proofErr w:type="spellStart"/>
      <w:r>
        <w:t>AIoTMF</w:t>
      </w:r>
      <w:proofErr w:type="spellEnd"/>
      <w:r>
        <w:t xml:space="preserve">/AMF sends back the inventory result to </w:t>
      </w:r>
      <w:proofErr w:type="spellStart"/>
      <w:r>
        <w:t>AIoT</w:t>
      </w:r>
      <w:proofErr w:type="spellEnd"/>
      <w:r>
        <w:t xml:space="preserve"> AF through NEF.</w:t>
      </w:r>
    </w:p>
    <w:p w14:paraId="124B168F" w14:textId="718C88A4" w:rsidR="00EA4F69" w:rsidRPr="00BD2F97" w:rsidRDefault="00EA4F69" w:rsidP="00F40E8C">
      <w:pPr>
        <w:pStyle w:val="Heading4"/>
      </w:pPr>
      <w:bookmarkStart w:id="2377" w:name="_Toc168318977"/>
      <w:bookmarkStart w:id="2378" w:name="_Toc168319493"/>
      <w:bookmarkStart w:id="2379" w:name="_Toc168319748"/>
      <w:bookmarkStart w:id="2380" w:name="_Toc168320003"/>
      <w:bookmarkStart w:id="2381" w:name="_Toc168320257"/>
      <w:bookmarkStart w:id="2382" w:name="_Toc168559911"/>
      <w:bookmarkStart w:id="2383" w:name="_Toc175890961"/>
      <w:bookmarkStart w:id="2384" w:name="_Toc180645909"/>
      <w:bookmarkStart w:id="2385" w:name="_Toc183616842"/>
      <w:r w:rsidRPr="00BD2F97">
        <w:t>6.</w:t>
      </w:r>
      <w:r w:rsidR="00916A65" w:rsidRPr="00BD2F97">
        <w:t>28</w:t>
      </w:r>
      <w:r w:rsidRPr="00BD2F97">
        <w:t>.2.2</w:t>
      </w:r>
      <w:r w:rsidRPr="00BD2F97">
        <w:rPr>
          <w:rFonts w:hint="eastAsia"/>
        </w:rPr>
        <w:tab/>
      </w:r>
      <w:r w:rsidRPr="00BD2F97">
        <w:t>Device-Reader Binding Information Usage</w:t>
      </w:r>
      <w:bookmarkEnd w:id="2377"/>
      <w:bookmarkEnd w:id="2378"/>
      <w:bookmarkEnd w:id="2379"/>
      <w:bookmarkEnd w:id="2380"/>
      <w:bookmarkEnd w:id="2381"/>
      <w:bookmarkEnd w:id="2382"/>
      <w:bookmarkEnd w:id="2383"/>
      <w:bookmarkEnd w:id="2384"/>
      <w:bookmarkEnd w:id="2385"/>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25pt;height:357.75pt" o:ole="">
            <v:imagedata r:id="rId174" o:title=""/>
          </v:shape>
          <o:OLEObject Type="Embed" ProgID="Visio.Drawing.15" ShapeID="_x0000_i1107" DrawAspect="Content" ObjectID="_1794390885" r:id="rId175"/>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r>
      <w:proofErr w:type="spellStart"/>
      <w:r>
        <w:rPr>
          <w:rFonts w:eastAsia="MS Mincho"/>
        </w:rPr>
        <w:t>AIoT</w:t>
      </w:r>
      <w:proofErr w:type="spellEnd"/>
      <w:r>
        <w:rPr>
          <w:rFonts w:eastAsia="MS Mincho"/>
        </w:rPr>
        <w:t xml:space="preserve">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 xml:space="preserve">NEF discovers the </w:t>
      </w:r>
      <w:proofErr w:type="spellStart"/>
      <w:r>
        <w:rPr>
          <w:rFonts w:eastAsia="MS Mincho"/>
        </w:rPr>
        <w:t>AIoTMF</w:t>
      </w:r>
      <w:proofErr w:type="spellEnd"/>
      <w:r>
        <w:rPr>
          <w:rFonts w:eastAsia="MS Mincho"/>
        </w:rPr>
        <w:t>/AMF from NRF.</w:t>
      </w:r>
    </w:p>
    <w:p w14:paraId="3C9AAF7A" w14:textId="77777777" w:rsidR="00BD2F97" w:rsidRDefault="00BD2F97" w:rsidP="00BD2F97">
      <w:pPr>
        <w:pStyle w:val="B1"/>
        <w:rPr>
          <w:rFonts w:eastAsia="MS Mincho"/>
        </w:rPr>
      </w:pPr>
      <w:r>
        <w:rPr>
          <w:rFonts w:eastAsia="MS Mincho"/>
        </w:rPr>
        <w:t>3.</w:t>
      </w:r>
      <w:r>
        <w:rPr>
          <w:rFonts w:eastAsia="MS Mincho"/>
        </w:rPr>
        <w:tab/>
        <w:t xml:space="preserve">NEF sends the service request to </w:t>
      </w:r>
      <w:proofErr w:type="spellStart"/>
      <w:r>
        <w:rPr>
          <w:rFonts w:eastAsia="MS Mincho"/>
        </w:rPr>
        <w:t>AIoTMF</w:t>
      </w:r>
      <w:proofErr w:type="spellEnd"/>
      <w:r>
        <w:rPr>
          <w:rFonts w:eastAsia="MS Mincho"/>
        </w:rPr>
        <w:t>/AMF.</w:t>
      </w:r>
    </w:p>
    <w:p w14:paraId="6ED54EE6" w14:textId="77777777" w:rsidR="00BD2F97" w:rsidRDefault="00BD2F97" w:rsidP="00BD2F97">
      <w:pPr>
        <w:pStyle w:val="B1"/>
        <w:rPr>
          <w:rFonts w:eastAsia="MS Mincho"/>
        </w:rPr>
      </w:pPr>
      <w:r>
        <w:rPr>
          <w:rFonts w:eastAsia="MS Mincho"/>
        </w:rPr>
        <w:t>4.</w:t>
      </w:r>
      <w:r>
        <w:rPr>
          <w:rFonts w:eastAsia="MS Mincho"/>
        </w:rPr>
        <w:tab/>
      </w:r>
      <w:proofErr w:type="spellStart"/>
      <w:r>
        <w:rPr>
          <w:rFonts w:eastAsia="MS Mincho"/>
        </w:rPr>
        <w:t>AIoTMF</w:t>
      </w:r>
      <w:proofErr w:type="spellEnd"/>
      <w:r>
        <w:rPr>
          <w:rFonts w:eastAsia="MS Mincho"/>
        </w:rPr>
        <w:t xml:space="preserve">/AMF identifies destination reader based on device information and cached Device-Reader binding information if it exists in </w:t>
      </w:r>
      <w:proofErr w:type="spellStart"/>
      <w:r>
        <w:rPr>
          <w:rFonts w:eastAsia="MS Mincho"/>
        </w:rPr>
        <w:t>AIoTMF</w:t>
      </w:r>
      <w:proofErr w:type="spellEnd"/>
      <w:r>
        <w:rPr>
          <w:rFonts w:eastAsia="MS Mincho"/>
        </w:rPr>
        <w:t>/AMF;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r>
      <w:proofErr w:type="spellStart"/>
      <w:r>
        <w:rPr>
          <w:rFonts w:eastAsia="MS Mincho"/>
        </w:rPr>
        <w:t>AIoTMF</w:t>
      </w:r>
      <w:proofErr w:type="spellEnd"/>
      <w:r>
        <w:rPr>
          <w:rFonts w:eastAsia="MS Mincho"/>
        </w:rPr>
        <w:t>/AMF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 xml:space="preserve">If in step. 4 the binding information is not obtained or in step. 5 the service request is not successfully sent to the reader, a new inventory is operated to identify the reader serving the device and this new binding information needs to be cached in </w:t>
      </w:r>
      <w:proofErr w:type="spellStart"/>
      <w:r>
        <w:rPr>
          <w:rFonts w:eastAsia="MS Mincho"/>
        </w:rPr>
        <w:t>AIoTMF</w:t>
      </w:r>
      <w:proofErr w:type="spellEnd"/>
      <w:r>
        <w:rPr>
          <w:rFonts w:eastAsia="MS Mincho"/>
        </w:rPr>
        <w:t>/AMF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r>
      <w:proofErr w:type="spellStart"/>
      <w:r>
        <w:rPr>
          <w:rFonts w:eastAsia="MS Mincho"/>
        </w:rPr>
        <w:t>AIoTMF</w:t>
      </w:r>
      <w:proofErr w:type="spellEnd"/>
      <w:r>
        <w:rPr>
          <w:rFonts w:eastAsia="MS Mincho"/>
        </w:rPr>
        <w:t xml:space="preserve">/AMF sends back the service operation result to </w:t>
      </w:r>
      <w:proofErr w:type="spellStart"/>
      <w:r>
        <w:rPr>
          <w:rFonts w:eastAsia="MS Mincho"/>
        </w:rPr>
        <w:t>AIoT</w:t>
      </w:r>
      <w:proofErr w:type="spellEnd"/>
      <w:r>
        <w:rPr>
          <w:rFonts w:eastAsia="MS Mincho"/>
        </w:rPr>
        <w:t xml:space="preserve">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Heading3"/>
      </w:pPr>
      <w:bookmarkStart w:id="2386" w:name="_Toc23254044"/>
      <w:bookmarkStart w:id="2387" w:name="_Toc16419"/>
      <w:bookmarkStart w:id="2388" w:name="_Toc148590875"/>
      <w:bookmarkStart w:id="2389" w:name="_Toc168318978"/>
      <w:bookmarkStart w:id="2390" w:name="_Toc168319494"/>
      <w:bookmarkStart w:id="2391" w:name="_Toc168319749"/>
      <w:bookmarkStart w:id="2392" w:name="_Toc168320004"/>
      <w:bookmarkStart w:id="2393" w:name="_Toc168320258"/>
      <w:bookmarkStart w:id="2394" w:name="_Toc168559912"/>
      <w:bookmarkStart w:id="2395" w:name="_Toc175890962"/>
      <w:bookmarkStart w:id="2396" w:name="_Toc180645910"/>
      <w:bookmarkStart w:id="2397" w:name="_Toc183616843"/>
      <w:r w:rsidRPr="00F40E8C">
        <w:lastRenderedPageBreak/>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2376"/>
      <w:bookmarkEnd w:id="2386"/>
      <w:bookmarkEnd w:id="2387"/>
      <w:bookmarkEnd w:id="2388"/>
      <w:bookmarkEnd w:id="2389"/>
      <w:bookmarkEnd w:id="2390"/>
      <w:bookmarkEnd w:id="2391"/>
      <w:bookmarkEnd w:id="2392"/>
      <w:bookmarkEnd w:id="2393"/>
      <w:bookmarkEnd w:id="2394"/>
      <w:bookmarkEnd w:id="2395"/>
      <w:bookmarkEnd w:id="2396"/>
      <w:bookmarkEnd w:id="2397"/>
    </w:p>
    <w:p w14:paraId="64A025A4" w14:textId="77777777" w:rsidR="001E6FE4" w:rsidRPr="00C61619" w:rsidRDefault="001E6FE4" w:rsidP="00C61619">
      <w:pPr>
        <w:rPr>
          <w:rFonts w:eastAsia="DengXian"/>
          <w:b/>
          <w:bCs/>
        </w:rPr>
      </w:pPr>
      <w:proofErr w:type="spellStart"/>
      <w:r w:rsidRPr="00C61619">
        <w:rPr>
          <w:rFonts w:eastAsia="DengXian"/>
          <w:b/>
          <w:bCs/>
        </w:rPr>
        <w:t>AIoTMF</w:t>
      </w:r>
      <w:proofErr w:type="spellEnd"/>
      <w:r w:rsidRPr="00C61619">
        <w:rPr>
          <w:rFonts w:eastAsia="DengXian"/>
          <w:b/>
          <w:bCs/>
        </w:rPr>
        <w:t>/AMF:</w:t>
      </w:r>
    </w:p>
    <w:p w14:paraId="5FA683E3" w14:textId="77777777" w:rsidR="001E6FE4" w:rsidRDefault="001E6FE4" w:rsidP="001E6FE4">
      <w:pPr>
        <w:pStyle w:val="B1"/>
        <w:rPr>
          <w:rFonts w:eastAsia="DengXian"/>
        </w:rPr>
      </w:pPr>
      <w:r>
        <w:rPr>
          <w:rFonts w:eastAsia="DengXian"/>
        </w:rPr>
        <w:t>-</w:t>
      </w:r>
      <w:r>
        <w:rPr>
          <w:rFonts w:eastAsia="DengXian"/>
        </w:rPr>
        <w:tab/>
        <w:t>Fetch and cache Device-Reader binding information.</w:t>
      </w:r>
    </w:p>
    <w:p w14:paraId="37F9A6D1" w14:textId="77777777" w:rsidR="001E6FE4" w:rsidRDefault="001E6FE4" w:rsidP="001E6FE4">
      <w:pPr>
        <w:pStyle w:val="B1"/>
        <w:rPr>
          <w:rFonts w:eastAsia="DengXian"/>
        </w:rPr>
      </w:pPr>
      <w:r>
        <w:rPr>
          <w:rFonts w:eastAsia="DengXian"/>
        </w:rPr>
        <w:t>-</w:t>
      </w:r>
      <w:r>
        <w:rPr>
          <w:rFonts w:eastAsia="DengXian"/>
        </w:rPr>
        <w:tab/>
        <w:t>Store Device-Reader binding information into UDM.</w:t>
      </w:r>
    </w:p>
    <w:p w14:paraId="22B0C254" w14:textId="77777777" w:rsidR="001E6FE4" w:rsidRDefault="001E6FE4" w:rsidP="001E6FE4">
      <w:pPr>
        <w:pStyle w:val="B1"/>
        <w:rPr>
          <w:rFonts w:eastAsia="DengXian"/>
        </w:rPr>
      </w:pPr>
      <w:r>
        <w:rPr>
          <w:rFonts w:eastAsia="DengXian"/>
        </w:rPr>
        <w:t>-</w:t>
      </w:r>
      <w:r>
        <w:rPr>
          <w:rFonts w:eastAsia="DengXian"/>
        </w:rPr>
        <w:tab/>
        <w:t>Obtain Device-Reader binding information from UDM.</w:t>
      </w:r>
    </w:p>
    <w:p w14:paraId="31D28F90" w14:textId="77777777" w:rsidR="001E6FE4" w:rsidRDefault="001E6FE4" w:rsidP="001E6FE4">
      <w:pPr>
        <w:pStyle w:val="B1"/>
        <w:rPr>
          <w:rFonts w:eastAsia="DengXian"/>
        </w:rPr>
      </w:pPr>
      <w:r>
        <w:rPr>
          <w:rFonts w:eastAsia="DengXian"/>
        </w:rPr>
        <w:t>-</w:t>
      </w:r>
      <w:r>
        <w:rPr>
          <w:rFonts w:eastAsia="DengXian"/>
        </w:rPr>
        <w:tab/>
        <w:t xml:space="preserve">Share Device-Reader binding information with other </w:t>
      </w:r>
      <w:proofErr w:type="spellStart"/>
      <w:r>
        <w:rPr>
          <w:rFonts w:eastAsia="DengXian"/>
        </w:rPr>
        <w:t>AIoTMF</w:t>
      </w:r>
      <w:proofErr w:type="spellEnd"/>
      <w:r>
        <w:rPr>
          <w:rFonts w:eastAsia="DengXian"/>
        </w:rPr>
        <w:t>/AMFs.</w:t>
      </w:r>
    </w:p>
    <w:p w14:paraId="539A8030" w14:textId="77777777" w:rsidR="001E6FE4" w:rsidRPr="00C61619" w:rsidRDefault="001E6FE4" w:rsidP="00C61619">
      <w:pPr>
        <w:rPr>
          <w:rFonts w:eastAsia="DengXian"/>
          <w:b/>
          <w:bCs/>
        </w:rPr>
      </w:pPr>
      <w:r w:rsidRPr="00C61619">
        <w:rPr>
          <w:rFonts w:eastAsia="DengXian"/>
          <w:b/>
          <w:bCs/>
        </w:rPr>
        <w:t>UDM:</w:t>
      </w:r>
    </w:p>
    <w:p w14:paraId="5E7C3FFF" w14:textId="77777777" w:rsidR="001E6FE4" w:rsidRDefault="001E6FE4" w:rsidP="001E6FE4">
      <w:pPr>
        <w:pStyle w:val="B1"/>
        <w:rPr>
          <w:rFonts w:eastAsia="DengXian"/>
        </w:rPr>
      </w:pPr>
      <w:r>
        <w:rPr>
          <w:rFonts w:eastAsia="DengXian"/>
        </w:rPr>
        <w:t>-</w:t>
      </w:r>
      <w:r>
        <w:rPr>
          <w:rFonts w:eastAsia="DengXian"/>
        </w:rPr>
        <w:tab/>
        <w:t>Store and provide Device-Reader binding information.</w:t>
      </w:r>
    </w:p>
    <w:p w14:paraId="7BB7C584" w14:textId="77777777" w:rsidR="001E6FE4" w:rsidRPr="00C61619" w:rsidRDefault="001E6FE4" w:rsidP="00C61619">
      <w:pPr>
        <w:rPr>
          <w:rFonts w:eastAsia="DengXian"/>
          <w:b/>
          <w:bCs/>
        </w:rPr>
      </w:pPr>
      <w:r w:rsidRPr="00C61619">
        <w:rPr>
          <w:rFonts w:eastAsia="DengXian"/>
          <w:b/>
          <w:bCs/>
        </w:rPr>
        <w:t>NEF:</w:t>
      </w:r>
    </w:p>
    <w:p w14:paraId="1CF3560A" w14:textId="77777777" w:rsidR="001E6FE4" w:rsidRDefault="001E6FE4" w:rsidP="001E6FE4">
      <w:pPr>
        <w:pStyle w:val="B1"/>
        <w:rPr>
          <w:rFonts w:eastAsia="DengXian"/>
        </w:rPr>
      </w:pPr>
      <w:r>
        <w:rPr>
          <w:rFonts w:eastAsia="DengXian"/>
        </w:rPr>
        <w:t>-</w:t>
      </w:r>
      <w:r>
        <w:rPr>
          <w:rFonts w:eastAsia="DengXian"/>
        </w:rPr>
        <w:tab/>
        <w:t xml:space="preserve">Receive </w:t>
      </w:r>
      <w:proofErr w:type="spellStart"/>
      <w:r>
        <w:rPr>
          <w:rFonts w:eastAsia="DengXian"/>
        </w:rPr>
        <w:t>AIoT</w:t>
      </w:r>
      <w:proofErr w:type="spellEnd"/>
      <w:r>
        <w:rPr>
          <w:rFonts w:eastAsia="DengXian"/>
        </w:rPr>
        <w:t xml:space="preserve"> service requests from AF and send back service operation result to AF.</w:t>
      </w:r>
    </w:p>
    <w:p w14:paraId="178BA302" w14:textId="77777777" w:rsidR="001E6FE4" w:rsidRDefault="001E6FE4" w:rsidP="001E6FE4">
      <w:pPr>
        <w:pStyle w:val="B1"/>
        <w:rPr>
          <w:rFonts w:eastAsia="DengXian"/>
        </w:rPr>
      </w:pPr>
      <w:r>
        <w:rPr>
          <w:rFonts w:eastAsia="DengXian"/>
        </w:rPr>
        <w:t>-</w:t>
      </w:r>
      <w:r>
        <w:rPr>
          <w:rFonts w:eastAsia="DengXian"/>
        </w:rPr>
        <w:tab/>
        <w:t xml:space="preserve">Discovery </w:t>
      </w:r>
      <w:proofErr w:type="spellStart"/>
      <w:r>
        <w:rPr>
          <w:rFonts w:eastAsia="DengXian"/>
        </w:rPr>
        <w:t>AIoTMF</w:t>
      </w:r>
      <w:proofErr w:type="spellEnd"/>
      <w:r>
        <w:rPr>
          <w:rFonts w:eastAsia="DengXian"/>
        </w:rPr>
        <w:t xml:space="preserve">/AMFs and send </w:t>
      </w:r>
      <w:proofErr w:type="spellStart"/>
      <w:r>
        <w:rPr>
          <w:rFonts w:eastAsia="DengXian"/>
        </w:rPr>
        <w:t>AIoT</w:t>
      </w:r>
      <w:proofErr w:type="spellEnd"/>
      <w:r>
        <w:rPr>
          <w:rFonts w:eastAsia="DengXian"/>
        </w:rPr>
        <w:t xml:space="preserve"> service requests to them.</w:t>
      </w:r>
    </w:p>
    <w:p w14:paraId="109ED6D9" w14:textId="77777777" w:rsidR="001E6FE4" w:rsidRPr="00C61619" w:rsidRDefault="001E6FE4" w:rsidP="00C61619">
      <w:pPr>
        <w:rPr>
          <w:rFonts w:eastAsia="DengXian"/>
          <w:b/>
          <w:bCs/>
        </w:rPr>
      </w:pPr>
      <w:r w:rsidRPr="00C61619">
        <w:rPr>
          <w:rFonts w:eastAsia="DengXian"/>
          <w:b/>
          <w:bCs/>
        </w:rPr>
        <w:t>Reader (RAN/UE):</w:t>
      </w:r>
    </w:p>
    <w:p w14:paraId="20752482" w14:textId="77777777" w:rsidR="001E6FE4" w:rsidRDefault="001E6FE4" w:rsidP="001E6FE4">
      <w:pPr>
        <w:pStyle w:val="B1"/>
        <w:rPr>
          <w:rFonts w:eastAsia="DengXian"/>
        </w:rPr>
      </w:pPr>
      <w:r>
        <w:rPr>
          <w:rFonts w:eastAsia="DengXian"/>
        </w:rPr>
        <w:t>-</w:t>
      </w:r>
      <w:r>
        <w:rPr>
          <w:rFonts w:eastAsia="DengXian"/>
        </w:rPr>
        <w:tab/>
        <w:t xml:space="preserve">Receive </w:t>
      </w:r>
      <w:proofErr w:type="spellStart"/>
      <w:r>
        <w:rPr>
          <w:rFonts w:eastAsia="DengXian"/>
        </w:rPr>
        <w:t>AIoT</w:t>
      </w:r>
      <w:proofErr w:type="spellEnd"/>
      <w:r>
        <w:rPr>
          <w:rFonts w:eastAsia="DengXian"/>
        </w:rPr>
        <w:t xml:space="preserve"> service requests from </w:t>
      </w:r>
      <w:proofErr w:type="spellStart"/>
      <w:r>
        <w:rPr>
          <w:rFonts w:eastAsia="DengXian"/>
        </w:rPr>
        <w:t>AIoTMF</w:t>
      </w:r>
      <w:proofErr w:type="spellEnd"/>
      <w:r>
        <w:rPr>
          <w:rFonts w:eastAsia="DengXian"/>
        </w:rPr>
        <w:t xml:space="preserve">/AMF and send back service operation result to </w:t>
      </w:r>
      <w:proofErr w:type="spellStart"/>
      <w:r>
        <w:rPr>
          <w:rFonts w:eastAsia="DengXian"/>
        </w:rPr>
        <w:t>AIoTMF</w:t>
      </w:r>
      <w:proofErr w:type="spellEnd"/>
      <w:r>
        <w:rPr>
          <w:rFonts w:eastAsia="DengXian"/>
        </w:rPr>
        <w:t>/AMF.</w:t>
      </w:r>
    </w:p>
    <w:p w14:paraId="14899368" w14:textId="77777777" w:rsidR="001E6FE4" w:rsidRDefault="001E6FE4" w:rsidP="001E6FE4">
      <w:pPr>
        <w:pStyle w:val="B1"/>
        <w:rPr>
          <w:rFonts w:eastAsia="DengXian"/>
        </w:rPr>
      </w:pPr>
      <w:r>
        <w:rPr>
          <w:rFonts w:eastAsia="DengXian"/>
        </w:rPr>
        <w:t>-</w:t>
      </w:r>
      <w:r>
        <w:rPr>
          <w:rFonts w:eastAsia="DengXian"/>
        </w:rPr>
        <w:tab/>
        <w:t xml:space="preserve">Interact with </w:t>
      </w:r>
      <w:proofErr w:type="spellStart"/>
      <w:r>
        <w:rPr>
          <w:rFonts w:eastAsia="DengXian"/>
        </w:rPr>
        <w:t>AIoT</w:t>
      </w:r>
      <w:proofErr w:type="spellEnd"/>
      <w:r>
        <w:rPr>
          <w:rFonts w:eastAsia="DengXian"/>
        </w:rPr>
        <w:t xml:space="preserve"> devices to execute service operation.</w:t>
      </w:r>
    </w:p>
    <w:p w14:paraId="043D76FB" w14:textId="77777777" w:rsidR="001E6FE4" w:rsidRDefault="001E6FE4" w:rsidP="001E6FE4">
      <w:pPr>
        <w:pStyle w:val="B1"/>
        <w:rPr>
          <w:rFonts w:eastAsia="DengXian"/>
        </w:rPr>
      </w:pPr>
      <w:r>
        <w:rPr>
          <w:rFonts w:eastAsia="DengXian"/>
        </w:rPr>
        <w:t>-</w:t>
      </w:r>
      <w:r>
        <w:rPr>
          <w:rFonts w:eastAsia="DengXian"/>
        </w:rPr>
        <w:tab/>
        <w:t xml:space="preserve">Report Device-Reader binding information to </w:t>
      </w:r>
      <w:proofErr w:type="spellStart"/>
      <w:r>
        <w:rPr>
          <w:rFonts w:eastAsia="DengXian"/>
        </w:rPr>
        <w:t>AIoTMF</w:t>
      </w:r>
      <w:proofErr w:type="spellEnd"/>
      <w:r>
        <w:rPr>
          <w:rFonts w:eastAsia="DengXian"/>
        </w:rPr>
        <w:t>/AMF implicitly.</w:t>
      </w:r>
    </w:p>
    <w:p w14:paraId="34E041B8" w14:textId="77777777" w:rsidR="001E6FE4" w:rsidRPr="00C61619" w:rsidRDefault="001E6FE4" w:rsidP="00C61619">
      <w:pPr>
        <w:rPr>
          <w:rFonts w:eastAsia="DengXian"/>
          <w:b/>
          <w:bCs/>
        </w:rPr>
      </w:pPr>
      <w:r w:rsidRPr="00C61619">
        <w:rPr>
          <w:rFonts w:eastAsia="DengXian"/>
          <w:b/>
          <w:bCs/>
        </w:rPr>
        <w:t>NRF:</w:t>
      </w:r>
    </w:p>
    <w:p w14:paraId="0B8C94A6" w14:textId="77777777" w:rsidR="001E6FE4" w:rsidRDefault="001E6FE4" w:rsidP="001E6FE4">
      <w:pPr>
        <w:pStyle w:val="B1"/>
        <w:rPr>
          <w:rFonts w:eastAsia="DengXian"/>
        </w:rPr>
      </w:pPr>
      <w:r>
        <w:rPr>
          <w:rFonts w:eastAsia="DengXian"/>
        </w:rPr>
        <w:t>-</w:t>
      </w:r>
      <w:r>
        <w:rPr>
          <w:rFonts w:eastAsia="DengXian"/>
        </w:rPr>
        <w:tab/>
        <w:t xml:space="preserve">Store </w:t>
      </w:r>
      <w:proofErr w:type="spellStart"/>
      <w:r>
        <w:rPr>
          <w:rFonts w:eastAsia="DengXian"/>
        </w:rPr>
        <w:t>AIoTMF</w:t>
      </w:r>
      <w:proofErr w:type="spellEnd"/>
      <w:r>
        <w:rPr>
          <w:rFonts w:eastAsia="DengXian"/>
        </w:rPr>
        <w:t>/AMF information.</w:t>
      </w:r>
    </w:p>
    <w:p w14:paraId="284E636C" w14:textId="2F40DA89" w:rsidR="00724096" w:rsidRPr="00BD2F97" w:rsidRDefault="00724096" w:rsidP="00724096">
      <w:pPr>
        <w:pStyle w:val="Heading2"/>
      </w:pPr>
      <w:bookmarkStart w:id="2398" w:name="_Toc168318979"/>
      <w:bookmarkStart w:id="2399" w:name="_Toc168319495"/>
      <w:bookmarkStart w:id="2400" w:name="_Toc168319750"/>
      <w:bookmarkStart w:id="2401" w:name="_Toc168320005"/>
      <w:bookmarkStart w:id="2402" w:name="_Toc168320259"/>
      <w:bookmarkStart w:id="2403" w:name="_Toc168559913"/>
      <w:bookmarkStart w:id="2404" w:name="_Toc175890963"/>
      <w:bookmarkStart w:id="2405" w:name="_Toc180645911"/>
      <w:bookmarkStart w:id="2406" w:name="_Toc183616844"/>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2398"/>
      <w:bookmarkEnd w:id="2399"/>
      <w:bookmarkEnd w:id="2400"/>
      <w:bookmarkEnd w:id="2401"/>
      <w:bookmarkEnd w:id="2402"/>
      <w:bookmarkEnd w:id="2403"/>
      <w:bookmarkEnd w:id="2404"/>
      <w:bookmarkEnd w:id="2405"/>
      <w:bookmarkEnd w:id="2406"/>
    </w:p>
    <w:p w14:paraId="6248E76C" w14:textId="10CBFCA6" w:rsidR="00724096" w:rsidRPr="00BD2F97" w:rsidRDefault="00724096" w:rsidP="00724096">
      <w:pPr>
        <w:pStyle w:val="Heading3"/>
      </w:pPr>
      <w:bookmarkStart w:id="2407" w:name="_Toc168318980"/>
      <w:bookmarkStart w:id="2408" w:name="_Toc168319496"/>
      <w:bookmarkStart w:id="2409" w:name="_Toc168319751"/>
      <w:bookmarkStart w:id="2410" w:name="_Toc168320006"/>
      <w:bookmarkStart w:id="2411" w:name="_Toc168320260"/>
      <w:bookmarkStart w:id="2412" w:name="_Toc168559914"/>
      <w:bookmarkStart w:id="2413" w:name="_Toc175890964"/>
      <w:bookmarkStart w:id="2414" w:name="_Toc180645912"/>
      <w:bookmarkStart w:id="2415" w:name="_Toc183616845"/>
      <w:r w:rsidRPr="00BD2F97">
        <w:t>6.</w:t>
      </w:r>
      <w:r w:rsidR="00DA345F" w:rsidRPr="00BD2F97">
        <w:t>29</w:t>
      </w:r>
      <w:r w:rsidRPr="00BD2F97">
        <w:t>.1</w:t>
      </w:r>
      <w:r w:rsidRPr="00BD2F97">
        <w:rPr>
          <w:rFonts w:hint="eastAsia"/>
        </w:rPr>
        <w:tab/>
        <w:t>Description</w:t>
      </w:r>
      <w:bookmarkEnd w:id="2407"/>
      <w:bookmarkEnd w:id="2408"/>
      <w:bookmarkEnd w:id="2409"/>
      <w:bookmarkEnd w:id="2410"/>
      <w:bookmarkEnd w:id="2411"/>
      <w:bookmarkEnd w:id="2412"/>
      <w:bookmarkEnd w:id="2413"/>
      <w:bookmarkEnd w:id="2414"/>
      <w:bookmarkEnd w:id="2415"/>
    </w:p>
    <w:p w14:paraId="4EEA4B35" w14:textId="77777777" w:rsidR="00BD2F97" w:rsidRDefault="00BD2F97" w:rsidP="00BD2F97">
      <w:pPr>
        <w:rPr>
          <w:rFonts w:eastAsia="DengXian"/>
        </w:rPr>
      </w:pPr>
      <w:r>
        <w:rPr>
          <w:rFonts w:eastAsia="DengXian"/>
        </w:rPr>
        <w:t>This solution is targeting KI#2 Identification, Subscription, Registration and Connection management. It is related with KI#1 as well.</w:t>
      </w:r>
    </w:p>
    <w:p w14:paraId="2756CDA6" w14:textId="0AEC5DEB" w:rsidR="00BD2F97" w:rsidRDefault="00BD2F97" w:rsidP="00BD2F97">
      <w:pPr>
        <w:rPr>
          <w:rFonts w:eastAsia="DengXian"/>
        </w:rPr>
      </w:pPr>
      <w:r>
        <w:rPr>
          <w:rFonts w:eastAsia="DengXian"/>
        </w:rPr>
        <w:t>It is assumed each Ambient IoT device has and is identified with a unique internal ID (e.g</w:t>
      </w:r>
      <w:r w:rsidR="000C164D">
        <w:rPr>
          <w:rFonts w:eastAsia="DengXian"/>
        </w:rPr>
        <w:t>.</w:t>
      </w:r>
      <w:r>
        <w:rPr>
          <w:rFonts w:eastAsia="DengXian"/>
        </w:rPr>
        <w:t xml:space="preserve"> EPC ID), and is capable of DO-DTT transmission only. It is assumed each the BS serves a registration area. The BS has a timer and controls the timing of starting the registration procedure for each </w:t>
      </w:r>
      <w:proofErr w:type="spellStart"/>
      <w:r>
        <w:rPr>
          <w:rFonts w:eastAsia="DengXian"/>
        </w:rPr>
        <w:t>AIoT</w:t>
      </w:r>
      <w:proofErr w:type="spellEnd"/>
      <w:r>
        <w:rPr>
          <w:rFonts w:eastAsia="DengXian"/>
        </w:rPr>
        <w:t xml:space="preserve"> device. AMF keeps the registration area information of the </w:t>
      </w:r>
      <w:proofErr w:type="spellStart"/>
      <w:r>
        <w:rPr>
          <w:rFonts w:eastAsia="DengXian"/>
        </w:rPr>
        <w:t>AIoT</w:t>
      </w:r>
      <w:proofErr w:type="spellEnd"/>
      <w:r>
        <w:rPr>
          <w:rFonts w:eastAsia="DengXian"/>
        </w:rPr>
        <w:t xml:space="preserve"> devices, determines the movement of the </w:t>
      </w:r>
      <w:proofErr w:type="spellStart"/>
      <w:r>
        <w:rPr>
          <w:rFonts w:eastAsia="DengXian"/>
        </w:rPr>
        <w:t>AIoT</w:t>
      </w:r>
      <w:proofErr w:type="spellEnd"/>
      <w:r>
        <w:rPr>
          <w:rFonts w:eastAsia="DengXian"/>
        </w:rPr>
        <w:t xml:space="preserve"> device as well, and controls the device registration information stored in BS. To deal with many </w:t>
      </w:r>
      <w:proofErr w:type="spellStart"/>
      <w:r>
        <w:rPr>
          <w:rFonts w:eastAsia="DengXian"/>
        </w:rPr>
        <w:t>AIoT</w:t>
      </w:r>
      <w:proofErr w:type="spellEnd"/>
      <w:r>
        <w:rPr>
          <w:rFonts w:eastAsia="DengXian"/>
        </w:rPr>
        <w:t xml:space="preserve"> devices, BS has also a mechanism to spread transmissions from </w:t>
      </w:r>
      <w:proofErr w:type="spellStart"/>
      <w:r>
        <w:rPr>
          <w:rFonts w:eastAsia="DengXian"/>
        </w:rPr>
        <w:t>AIoT</w:t>
      </w:r>
      <w:proofErr w:type="spellEnd"/>
      <w:r>
        <w:rPr>
          <w:rFonts w:eastAsia="DengXian"/>
        </w:rPr>
        <w:t xml:space="preserve"> devices.</w:t>
      </w:r>
    </w:p>
    <w:p w14:paraId="1C6921F9" w14:textId="77777777" w:rsidR="00BD2F97" w:rsidRDefault="00BD2F97" w:rsidP="00BD2F97">
      <w:pPr>
        <w:pStyle w:val="EditorsNote"/>
        <w:rPr>
          <w:rFonts w:eastAsia="DengXian"/>
        </w:rPr>
      </w:pPr>
      <w:r>
        <w:rPr>
          <w:rFonts w:eastAsia="DengXian"/>
        </w:rPr>
        <w:t>Editor's note:</w:t>
      </w:r>
      <w:r>
        <w:rPr>
          <w:rFonts w:eastAsia="DengXian"/>
        </w:rPr>
        <w:tab/>
        <w:t xml:space="preserve">It is FFS what is registration area in terms </w:t>
      </w:r>
      <w:proofErr w:type="spellStart"/>
      <w:r>
        <w:rPr>
          <w:rFonts w:eastAsia="DengXian"/>
        </w:rPr>
        <w:t>AIoT</w:t>
      </w:r>
      <w:proofErr w:type="spellEnd"/>
      <w:r>
        <w:rPr>
          <w:rFonts w:eastAsia="DengXian"/>
        </w:rPr>
        <w:t xml:space="preserve"> devices.</w:t>
      </w:r>
    </w:p>
    <w:p w14:paraId="0C203AD0" w14:textId="73AB6061" w:rsidR="00724096" w:rsidRPr="00BD2F97" w:rsidRDefault="00724096" w:rsidP="00724096">
      <w:pPr>
        <w:pStyle w:val="Heading3"/>
      </w:pPr>
      <w:bookmarkStart w:id="2416" w:name="_Toc168318981"/>
      <w:bookmarkStart w:id="2417" w:name="_Toc168319497"/>
      <w:bookmarkStart w:id="2418" w:name="_Toc168319752"/>
      <w:bookmarkStart w:id="2419" w:name="_Toc168320007"/>
      <w:bookmarkStart w:id="2420" w:name="_Toc168320261"/>
      <w:bookmarkStart w:id="2421" w:name="_Toc168559915"/>
      <w:bookmarkStart w:id="2422" w:name="_Toc175890965"/>
      <w:bookmarkStart w:id="2423" w:name="_Toc180645913"/>
      <w:bookmarkStart w:id="2424" w:name="_Toc183616846"/>
      <w:r w:rsidRPr="00BD2F97">
        <w:t>6.</w:t>
      </w:r>
      <w:r w:rsidR="00DA345F" w:rsidRPr="00BD2F97">
        <w:t>29</w:t>
      </w:r>
      <w:r w:rsidRPr="00BD2F97">
        <w:t>.2</w:t>
      </w:r>
      <w:r w:rsidRPr="00BD2F97">
        <w:tab/>
        <w:t>Procedures</w:t>
      </w:r>
      <w:bookmarkEnd w:id="2416"/>
      <w:bookmarkEnd w:id="2417"/>
      <w:bookmarkEnd w:id="2418"/>
      <w:bookmarkEnd w:id="2419"/>
      <w:bookmarkEnd w:id="2420"/>
      <w:bookmarkEnd w:id="2421"/>
      <w:bookmarkEnd w:id="2422"/>
      <w:bookmarkEnd w:id="2423"/>
      <w:bookmarkEnd w:id="2424"/>
    </w:p>
    <w:p w14:paraId="4B7CFE60" w14:textId="292B062B" w:rsidR="00724096" w:rsidRPr="00BD2F97" w:rsidRDefault="00724096" w:rsidP="00724096">
      <w:pPr>
        <w:pStyle w:val="Heading4"/>
        <w:rPr>
          <w:rFonts w:eastAsia="Yu Mincho"/>
        </w:rPr>
      </w:pPr>
      <w:bookmarkStart w:id="2425" w:name="_Toc168318982"/>
      <w:bookmarkStart w:id="2426" w:name="_Toc168319498"/>
      <w:bookmarkStart w:id="2427" w:name="_Toc168319753"/>
      <w:bookmarkStart w:id="2428" w:name="_Toc168320008"/>
      <w:bookmarkStart w:id="2429" w:name="_Toc168320262"/>
      <w:bookmarkStart w:id="2430" w:name="_Toc168559916"/>
      <w:bookmarkStart w:id="2431" w:name="_Toc175890966"/>
      <w:bookmarkStart w:id="2432" w:name="_Toc180645914"/>
      <w:bookmarkStart w:id="2433" w:name="_Toc183616847"/>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 xml:space="preserve">Periodic triggered </w:t>
      </w:r>
      <w:proofErr w:type="spellStart"/>
      <w:r w:rsidRPr="00BD2F97">
        <w:rPr>
          <w:rFonts w:eastAsia="Yu Mincho"/>
        </w:rPr>
        <w:t>AIoT</w:t>
      </w:r>
      <w:proofErr w:type="spellEnd"/>
      <w:r w:rsidRPr="00BD2F97">
        <w:rPr>
          <w:rFonts w:eastAsia="Yu Mincho"/>
        </w:rPr>
        <w:t xml:space="preserve"> devices to perform Registration Update</w:t>
      </w:r>
      <w:bookmarkEnd w:id="2425"/>
      <w:bookmarkEnd w:id="2426"/>
      <w:bookmarkEnd w:id="2427"/>
      <w:bookmarkEnd w:id="2428"/>
      <w:bookmarkEnd w:id="2429"/>
      <w:bookmarkEnd w:id="2430"/>
      <w:bookmarkEnd w:id="2431"/>
      <w:bookmarkEnd w:id="2432"/>
      <w:bookmarkEnd w:id="2433"/>
    </w:p>
    <w:p w14:paraId="59508792" w14:textId="57529DD4" w:rsidR="00BD2F97" w:rsidRPr="00BD2F97" w:rsidRDefault="00BD2F97" w:rsidP="00BD2F97">
      <w:pPr>
        <w:rPr>
          <w:rFonts w:eastAsia="DengXian"/>
        </w:rPr>
      </w:pPr>
      <w:r>
        <w:rPr>
          <w:rFonts w:eastAsia="DengXian"/>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pt;height:347.25pt" o:ole="">
            <v:imagedata r:id="rId176" o:title=""/>
          </v:shape>
          <o:OLEObject Type="Embed" ProgID="Word.Picture.8" ShapeID="_x0000_i1108" DrawAspect="Content" ObjectID="_1794390886" r:id="rId177"/>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 xml:space="preserve">.2.1-1: Periodic triggered </w:t>
      </w:r>
      <w:proofErr w:type="spellStart"/>
      <w:r w:rsidRPr="00BD2F97">
        <w:t>AIoT</w:t>
      </w:r>
      <w:proofErr w:type="spellEnd"/>
      <w:r w:rsidRPr="00BD2F97">
        <w:t xml:space="preserve">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w:t>
      </w:r>
      <w:proofErr w:type="spellStart"/>
      <w:r>
        <w:rPr>
          <w:lang w:eastAsia="ko-KR"/>
        </w:rPr>
        <w:t>AIoT</w:t>
      </w:r>
      <w:proofErr w:type="spellEnd"/>
      <w:r>
        <w:rPr>
          <w:lang w:eastAsia="ko-KR"/>
        </w:rPr>
        <w:t xml:space="preserve"> RA#1) expires.</w:t>
      </w:r>
    </w:p>
    <w:p w14:paraId="2B7ED715" w14:textId="77777777" w:rsidR="00BD2F97" w:rsidRDefault="00BD2F97" w:rsidP="00BD2F97">
      <w:pPr>
        <w:pStyle w:val="B1"/>
        <w:rPr>
          <w:lang w:eastAsia="ko-KR"/>
        </w:rPr>
      </w:pPr>
      <w:r>
        <w:rPr>
          <w:lang w:eastAsia="ko-KR"/>
        </w:rPr>
        <w:t>1.</w:t>
      </w:r>
      <w:r>
        <w:rPr>
          <w:lang w:eastAsia="ko-KR"/>
        </w:rPr>
        <w:tab/>
        <w:t>BS#1 (</w:t>
      </w:r>
      <w:proofErr w:type="spellStart"/>
      <w:r>
        <w:rPr>
          <w:lang w:eastAsia="ko-KR"/>
        </w:rPr>
        <w:t>AIoT</w:t>
      </w:r>
      <w:proofErr w:type="spellEnd"/>
      <w:r>
        <w:rPr>
          <w:lang w:eastAsia="ko-KR"/>
        </w:rPr>
        <w:t xml:space="preserve"> RA#1) broadcasts the </w:t>
      </w:r>
      <w:proofErr w:type="spellStart"/>
      <w:r>
        <w:rPr>
          <w:lang w:eastAsia="ko-KR"/>
        </w:rPr>
        <w:t>AIoT</w:t>
      </w:r>
      <w:proofErr w:type="spellEnd"/>
      <w:r>
        <w:rPr>
          <w:lang w:eastAsia="ko-KR"/>
        </w:rPr>
        <w:t xml:space="preserve"> Registration Activation Request. It may include the following to indicate </w:t>
      </w:r>
      <w:proofErr w:type="spellStart"/>
      <w:r>
        <w:rPr>
          <w:lang w:eastAsia="ko-KR"/>
        </w:rPr>
        <w:t>AIoT</w:t>
      </w:r>
      <w:proofErr w:type="spellEnd"/>
      <w:r>
        <w:rPr>
          <w:lang w:eastAsia="ko-KR"/>
        </w:rPr>
        <w:t xml:space="preserve">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 xml:space="preserve">A list of EPC IDs of </w:t>
      </w:r>
      <w:proofErr w:type="spellStart"/>
      <w:r>
        <w:rPr>
          <w:lang w:eastAsia="ko-KR"/>
        </w:rPr>
        <w:t>AIoT</w:t>
      </w:r>
      <w:proofErr w:type="spellEnd"/>
      <w:r>
        <w:rPr>
          <w:lang w:eastAsia="ko-KR"/>
        </w:rPr>
        <w:t xml:space="preserve">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 xml:space="preserve">It is FFS whether it is feasible to include the complete list of </w:t>
      </w:r>
      <w:proofErr w:type="spellStart"/>
      <w:r>
        <w:rPr>
          <w:lang w:eastAsia="ko-KR"/>
        </w:rPr>
        <w:t>AIoT</w:t>
      </w:r>
      <w:proofErr w:type="spellEnd"/>
      <w:r>
        <w:rPr>
          <w:lang w:eastAsia="ko-KR"/>
        </w:rPr>
        <w:t xml:space="preserve">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r>
      <w:proofErr w:type="spellStart"/>
      <w:r>
        <w:rPr>
          <w:lang w:eastAsia="ko-KR"/>
        </w:rPr>
        <w:t>AIoT</w:t>
      </w:r>
      <w:proofErr w:type="spellEnd"/>
      <w:r>
        <w:rPr>
          <w:lang w:eastAsia="ko-KR"/>
        </w:rPr>
        <w:t xml:space="preserve"> device#1 verifies its own identifier against the list of EPC IDs and the bitmask to determine whether it is expected to respond. If no, then the </w:t>
      </w:r>
      <w:proofErr w:type="spellStart"/>
      <w:r>
        <w:rPr>
          <w:lang w:eastAsia="ko-KR"/>
        </w:rPr>
        <w:t>AIoT</w:t>
      </w:r>
      <w:proofErr w:type="spellEnd"/>
      <w:r>
        <w:rPr>
          <w:lang w:eastAsia="ko-KR"/>
        </w:rPr>
        <w:t xml:space="preserve"> device#1 does not respond. If yes, then the </w:t>
      </w:r>
      <w:proofErr w:type="spellStart"/>
      <w:r>
        <w:rPr>
          <w:lang w:eastAsia="ko-KR"/>
        </w:rPr>
        <w:t>AIoT</w:t>
      </w:r>
      <w:proofErr w:type="spellEnd"/>
      <w:r>
        <w:rPr>
          <w:lang w:eastAsia="ko-KR"/>
        </w:rPr>
        <w:t xml:space="preserve">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w:t>
      </w:r>
      <w:proofErr w:type="spellStart"/>
      <w:r>
        <w:rPr>
          <w:lang w:eastAsia="ko-KR"/>
        </w:rPr>
        <w:t>AIoT</w:t>
      </w:r>
      <w:proofErr w:type="spellEnd"/>
      <w:r>
        <w:rPr>
          <w:lang w:eastAsia="ko-KR"/>
        </w:rPr>
        <w:t xml:space="preserve"> RA#1) sets a periodic registration timer (e.g. 6 hours) for the </w:t>
      </w:r>
      <w:proofErr w:type="spellStart"/>
      <w:r>
        <w:rPr>
          <w:lang w:eastAsia="ko-KR"/>
        </w:rPr>
        <w:t>AIoT</w:t>
      </w:r>
      <w:proofErr w:type="spellEnd"/>
      <w:r>
        <w:rPr>
          <w:lang w:eastAsia="ko-KR"/>
        </w:rPr>
        <w:t xml:space="preserve"> device #1.</w:t>
      </w:r>
    </w:p>
    <w:p w14:paraId="24B335D9" w14:textId="373F004E" w:rsidR="00BD2F97" w:rsidRDefault="00BD2F97" w:rsidP="00BD2F97">
      <w:pPr>
        <w:pStyle w:val="B1"/>
        <w:rPr>
          <w:lang w:eastAsia="ko-KR"/>
        </w:rPr>
      </w:pPr>
      <w:r>
        <w:rPr>
          <w:lang w:eastAsia="ko-KR"/>
        </w:rPr>
        <w:t>4.</w:t>
      </w:r>
      <w:r>
        <w:rPr>
          <w:lang w:eastAsia="ko-KR"/>
        </w:rPr>
        <w:tab/>
        <w:t>BS#1 (</w:t>
      </w:r>
      <w:proofErr w:type="spellStart"/>
      <w:r>
        <w:rPr>
          <w:lang w:eastAsia="ko-KR"/>
        </w:rPr>
        <w:t>AIoT</w:t>
      </w:r>
      <w:proofErr w:type="spellEnd"/>
      <w:r>
        <w:rPr>
          <w:lang w:eastAsia="ko-KR"/>
        </w:rPr>
        <w:t xml:space="preserve"> RA#1) sends the </w:t>
      </w:r>
      <w:proofErr w:type="spellStart"/>
      <w:r>
        <w:rPr>
          <w:lang w:eastAsia="ko-KR"/>
        </w:rPr>
        <w:t>AIoT</w:t>
      </w:r>
      <w:proofErr w:type="spellEnd"/>
      <w:r>
        <w:rPr>
          <w:lang w:eastAsia="ko-KR"/>
        </w:rPr>
        <w:t xml:space="preserve">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 xml:space="preserve">AMF notices the </w:t>
      </w:r>
      <w:proofErr w:type="spellStart"/>
      <w:r>
        <w:rPr>
          <w:lang w:eastAsia="ko-KR"/>
        </w:rPr>
        <w:t>AIoT</w:t>
      </w:r>
      <w:proofErr w:type="spellEnd"/>
      <w:r>
        <w:rPr>
          <w:lang w:eastAsia="ko-KR"/>
        </w:rPr>
        <w:t xml:space="preserve"> device#1 is situated in RA#1 based on that AMF has received the </w:t>
      </w:r>
      <w:proofErr w:type="spellStart"/>
      <w:r>
        <w:rPr>
          <w:lang w:eastAsia="ko-KR"/>
        </w:rPr>
        <w:t>AIoT</w:t>
      </w:r>
      <w:proofErr w:type="spellEnd"/>
      <w:r>
        <w:rPr>
          <w:lang w:eastAsia="ko-KR"/>
        </w:rPr>
        <w:t xml:space="preserve"> Registration Request from the BS#1. AMF stores this RA#1 in the context of the </w:t>
      </w:r>
      <w:proofErr w:type="spellStart"/>
      <w:r>
        <w:rPr>
          <w:lang w:eastAsia="ko-KR"/>
        </w:rPr>
        <w:t>AIoT</w:t>
      </w:r>
      <w:proofErr w:type="spellEnd"/>
      <w:r>
        <w:rPr>
          <w:lang w:eastAsia="ko-KR"/>
        </w:rPr>
        <w:t xml:space="preserve"> device #1 and configures </w:t>
      </w:r>
      <w:proofErr w:type="spellStart"/>
      <w:r>
        <w:rPr>
          <w:lang w:eastAsia="ko-KR"/>
        </w:rPr>
        <w:t>AIoT</w:t>
      </w:r>
      <w:proofErr w:type="spellEnd"/>
      <w:r>
        <w:rPr>
          <w:lang w:eastAsia="ko-KR"/>
        </w:rPr>
        <w:t xml:space="preserve"> Mobile Reachable Timer for the </w:t>
      </w:r>
      <w:proofErr w:type="spellStart"/>
      <w:r>
        <w:rPr>
          <w:lang w:eastAsia="ko-KR"/>
        </w:rPr>
        <w:t>AIoT</w:t>
      </w:r>
      <w:proofErr w:type="spellEnd"/>
      <w:r>
        <w:rPr>
          <w:lang w:eastAsia="ko-KR"/>
        </w:rPr>
        <w:t xml:space="preserve"> device #1 (e.g. 6 hours and 30 minutes) which is longer than the periodic registration timer configured in steps 3.6. AMF sends </w:t>
      </w:r>
      <w:proofErr w:type="spellStart"/>
      <w:r>
        <w:rPr>
          <w:lang w:eastAsia="ko-KR"/>
        </w:rPr>
        <w:t>Nudm_UECM_Registration</w:t>
      </w:r>
      <w:proofErr w:type="spellEnd"/>
      <w:r>
        <w:rPr>
          <w:lang w:eastAsia="ko-KR"/>
        </w:rPr>
        <w:t xml:space="preserve">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 xml:space="preserve">UDM sends </w:t>
      </w:r>
      <w:proofErr w:type="spellStart"/>
      <w:r>
        <w:rPr>
          <w:lang w:eastAsia="ko-KR"/>
        </w:rPr>
        <w:t>Nudm_UECM_Registration</w:t>
      </w:r>
      <w:proofErr w:type="spellEnd"/>
      <w:r>
        <w:rPr>
          <w:lang w:eastAsia="ko-KR"/>
        </w:rPr>
        <w:t xml:space="preserve"> response back to AMF.</w:t>
      </w:r>
    </w:p>
    <w:p w14:paraId="1CC7CB9D" w14:textId="65F6BD91" w:rsidR="00BD2F97" w:rsidRDefault="00BD2F97" w:rsidP="00BD2F97">
      <w:pPr>
        <w:pStyle w:val="B1"/>
        <w:rPr>
          <w:lang w:eastAsia="ko-KR"/>
        </w:rPr>
      </w:pPr>
      <w:r>
        <w:rPr>
          <w:lang w:eastAsia="ko-KR"/>
        </w:rPr>
        <w:t>8.</w:t>
      </w:r>
      <w:r>
        <w:rPr>
          <w:lang w:eastAsia="ko-KR"/>
        </w:rPr>
        <w:tab/>
        <w:t xml:space="preserve">AMF sends the </w:t>
      </w:r>
      <w:proofErr w:type="spellStart"/>
      <w:r>
        <w:rPr>
          <w:lang w:eastAsia="ko-KR"/>
        </w:rPr>
        <w:t>AIoT</w:t>
      </w:r>
      <w:proofErr w:type="spellEnd"/>
      <w:r>
        <w:rPr>
          <w:lang w:eastAsia="ko-KR"/>
        </w:rPr>
        <w:t xml:space="preserve"> Registration Response to BS#1 (</w:t>
      </w:r>
      <w:proofErr w:type="spellStart"/>
      <w:r>
        <w:rPr>
          <w:lang w:eastAsia="ko-KR"/>
        </w:rPr>
        <w:t>AIoT</w:t>
      </w:r>
      <w:proofErr w:type="spellEnd"/>
      <w:r>
        <w:rPr>
          <w:lang w:eastAsia="ko-KR"/>
        </w:rPr>
        <w:t xml:space="preserve">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w:t>
      </w:r>
      <w:proofErr w:type="spellStart"/>
      <w:r>
        <w:rPr>
          <w:lang w:eastAsia="ko-KR"/>
        </w:rPr>
        <w:t>AIoT</w:t>
      </w:r>
      <w:proofErr w:type="spellEnd"/>
      <w:r>
        <w:rPr>
          <w:lang w:eastAsia="ko-KR"/>
        </w:rPr>
        <w:t xml:space="preserve"> RA#1) to other BS(s) which make up the </w:t>
      </w:r>
      <w:proofErr w:type="spellStart"/>
      <w:r>
        <w:rPr>
          <w:lang w:eastAsia="ko-KR"/>
        </w:rPr>
        <w:t>AIoT</w:t>
      </w:r>
      <w:proofErr w:type="spellEnd"/>
      <w:r>
        <w:rPr>
          <w:lang w:eastAsia="ko-KR"/>
        </w:rPr>
        <w:t xml:space="preserve">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w:t>
      </w:r>
      <w:proofErr w:type="spellStart"/>
      <w:r>
        <w:rPr>
          <w:lang w:eastAsia="ko-KR"/>
        </w:rPr>
        <w:t>AIoT</w:t>
      </w:r>
      <w:proofErr w:type="spellEnd"/>
      <w:r>
        <w:rPr>
          <w:lang w:eastAsia="ko-KR"/>
        </w:rPr>
        <w:t xml:space="preserve"> RA#1). For example, when another </w:t>
      </w:r>
      <w:proofErr w:type="spellStart"/>
      <w:r>
        <w:rPr>
          <w:lang w:eastAsia="ko-KR"/>
        </w:rPr>
        <w:t>AIoT</w:t>
      </w:r>
      <w:proofErr w:type="spellEnd"/>
      <w:r>
        <w:rPr>
          <w:lang w:eastAsia="ko-KR"/>
        </w:rPr>
        <w:t xml:space="preserve"> </w:t>
      </w:r>
      <w:proofErr w:type="spellStart"/>
      <w:r>
        <w:rPr>
          <w:lang w:eastAsia="ko-KR"/>
        </w:rPr>
        <w:t>device#x</w:t>
      </w:r>
      <w:proofErr w:type="spellEnd"/>
      <w:r>
        <w:rPr>
          <w:lang w:eastAsia="ko-KR"/>
        </w:rPr>
        <w:t xml:space="preserve"> becomes registered in BS#2 (</w:t>
      </w:r>
      <w:proofErr w:type="spellStart"/>
      <w:r>
        <w:rPr>
          <w:lang w:eastAsia="ko-KR"/>
        </w:rPr>
        <w:t>AIoT</w:t>
      </w:r>
      <w:proofErr w:type="spellEnd"/>
      <w:r>
        <w:rPr>
          <w:lang w:eastAsia="ko-KR"/>
        </w:rPr>
        <w:t xml:space="preserve"> RA#1), BS#2 (</w:t>
      </w:r>
      <w:proofErr w:type="spellStart"/>
      <w:r>
        <w:rPr>
          <w:lang w:eastAsia="ko-KR"/>
        </w:rPr>
        <w:t>AIoT</w:t>
      </w:r>
      <w:proofErr w:type="spellEnd"/>
      <w:r>
        <w:rPr>
          <w:lang w:eastAsia="ko-KR"/>
        </w:rPr>
        <w:t xml:space="preserve"> RA#1) also transfers the registration status of the </w:t>
      </w:r>
      <w:proofErr w:type="spellStart"/>
      <w:r>
        <w:rPr>
          <w:lang w:eastAsia="ko-KR"/>
        </w:rPr>
        <w:t>AIoT</w:t>
      </w:r>
      <w:proofErr w:type="spellEnd"/>
      <w:r>
        <w:rPr>
          <w:lang w:eastAsia="ko-KR"/>
        </w:rPr>
        <w:t xml:space="preserve"> </w:t>
      </w:r>
      <w:proofErr w:type="spellStart"/>
      <w:r>
        <w:rPr>
          <w:lang w:eastAsia="ko-KR"/>
        </w:rPr>
        <w:t>device#x</w:t>
      </w:r>
      <w:proofErr w:type="spellEnd"/>
      <w:r>
        <w:rPr>
          <w:lang w:eastAsia="ko-KR"/>
        </w:rPr>
        <w:t xml:space="preserve"> to BS#1 (</w:t>
      </w:r>
      <w:proofErr w:type="spellStart"/>
      <w:r>
        <w:rPr>
          <w:lang w:eastAsia="ko-KR"/>
        </w:rPr>
        <w:t>AIoT</w:t>
      </w:r>
      <w:proofErr w:type="spellEnd"/>
      <w:r>
        <w:rPr>
          <w:lang w:eastAsia="ko-KR"/>
        </w:rPr>
        <w:t xml:space="preserve">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Heading4"/>
      </w:pPr>
      <w:bookmarkStart w:id="2434" w:name="_Toc168318983"/>
      <w:bookmarkStart w:id="2435" w:name="_Toc168319499"/>
      <w:bookmarkStart w:id="2436" w:name="_Toc168319754"/>
      <w:bookmarkStart w:id="2437" w:name="_Toc168320009"/>
      <w:bookmarkStart w:id="2438" w:name="_Toc168320263"/>
      <w:bookmarkStart w:id="2439" w:name="_Toc168559917"/>
      <w:bookmarkStart w:id="2440" w:name="_Toc175890967"/>
      <w:bookmarkStart w:id="2441" w:name="_Toc180645915"/>
      <w:bookmarkStart w:id="2442" w:name="_Toc183616848"/>
      <w:r w:rsidRPr="00BD2F97">
        <w:t>6.</w:t>
      </w:r>
      <w:r w:rsidR="00BE57C8" w:rsidRPr="00BD2F97">
        <w:t>29</w:t>
      </w:r>
      <w:r w:rsidRPr="00BD2F97">
        <w:t>.2.2</w:t>
      </w:r>
      <w:r w:rsidRPr="00BD2F97">
        <w:rPr>
          <w:rFonts w:hint="eastAsia"/>
        </w:rPr>
        <w:tab/>
      </w:r>
      <w:r w:rsidRPr="00BD2F97">
        <w:t xml:space="preserve">Periodic triggered </w:t>
      </w:r>
      <w:proofErr w:type="spellStart"/>
      <w:r w:rsidRPr="00BD2F97">
        <w:t>AIoT</w:t>
      </w:r>
      <w:proofErr w:type="spellEnd"/>
      <w:r w:rsidRPr="00BD2F97">
        <w:t xml:space="preserve"> devices to perform Registration Update (Cont</w:t>
      </w:r>
      <w:r w:rsidR="00BD2F97">
        <w:t>inued</w:t>
      </w:r>
      <w:r w:rsidRPr="00BD2F97">
        <w:t>)</w:t>
      </w:r>
      <w:bookmarkEnd w:id="2434"/>
      <w:bookmarkEnd w:id="2435"/>
      <w:bookmarkEnd w:id="2436"/>
      <w:bookmarkEnd w:id="2437"/>
      <w:bookmarkEnd w:id="2438"/>
      <w:bookmarkEnd w:id="2439"/>
      <w:bookmarkEnd w:id="2440"/>
      <w:bookmarkEnd w:id="2441"/>
      <w:bookmarkEnd w:id="2442"/>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5.75pt;height:281.25pt" o:ole="">
            <v:imagedata r:id="rId178" o:title=""/>
          </v:shape>
          <o:OLEObject Type="Embed" ProgID="Word.Picture.8" ShapeID="_x0000_i1109" DrawAspect="Content" ObjectID="_1794390887" r:id="rId179"/>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 xml:space="preserve">2-1: Periodic triggered </w:t>
      </w:r>
      <w:proofErr w:type="spellStart"/>
      <w:r w:rsidRPr="00DC20E0">
        <w:t>AIoT</w:t>
      </w:r>
      <w:proofErr w:type="spellEnd"/>
      <w:r w:rsidRPr="00DC20E0">
        <w:t xml:space="preserve">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 xml:space="preserve">It is assumed that </w:t>
      </w:r>
      <w:proofErr w:type="spellStart"/>
      <w:r>
        <w:rPr>
          <w:rFonts w:eastAsia="Yu Mincho"/>
        </w:rPr>
        <w:t>AIoT</w:t>
      </w:r>
      <w:proofErr w:type="spellEnd"/>
      <w:r>
        <w:rPr>
          <w:rFonts w:eastAsia="Yu Mincho"/>
        </w:rPr>
        <w:t xml:space="preserve"> device#2 has moved to the coverage of BS#1</w:t>
      </w:r>
      <w:r w:rsidR="00586BE6">
        <w:rPr>
          <w:rFonts w:eastAsia="Yu Mincho"/>
        </w:rPr>
        <w:t xml:space="preserve"> </w:t>
      </w:r>
      <w:r>
        <w:rPr>
          <w:rFonts w:eastAsia="Yu Mincho"/>
        </w:rPr>
        <w:t>(</w:t>
      </w:r>
      <w:proofErr w:type="spellStart"/>
      <w:r>
        <w:rPr>
          <w:rFonts w:eastAsia="Yu Mincho"/>
        </w:rPr>
        <w:t>AIoT</w:t>
      </w:r>
      <w:proofErr w:type="spellEnd"/>
      <w:r>
        <w:rPr>
          <w:rFonts w:eastAsia="Yu Mincho"/>
        </w:rPr>
        <w:t xml:space="preserve">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w:t>
      </w:r>
      <w:proofErr w:type="spellStart"/>
      <w:r>
        <w:rPr>
          <w:rFonts w:eastAsia="Yu Mincho"/>
        </w:rPr>
        <w:t>AIoT</w:t>
      </w:r>
      <w:proofErr w:type="spellEnd"/>
      <w:r>
        <w:rPr>
          <w:rFonts w:eastAsia="Yu Mincho"/>
        </w:rPr>
        <w:t xml:space="preserve"> RA#1) sends the </w:t>
      </w:r>
      <w:proofErr w:type="spellStart"/>
      <w:r>
        <w:rPr>
          <w:rFonts w:eastAsia="Yu Mincho"/>
        </w:rPr>
        <w:t>AIoT</w:t>
      </w:r>
      <w:proofErr w:type="spellEnd"/>
      <w:r>
        <w:rPr>
          <w:rFonts w:eastAsia="Yu Mincho"/>
        </w:rPr>
        <w:t xml:space="preserve"> Registration Activation Request again, but this time the message contains EPC ID of the </w:t>
      </w:r>
      <w:proofErr w:type="spellStart"/>
      <w:r>
        <w:rPr>
          <w:rFonts w:eastAsia="Yu Mincho"/>
        </w:rPr>
        <w:t>AIoT</w:t>
      </w:r>
      <w:proofErr w:type="spellEnd"/>
      <w:r>
        <w:rPr>
          <w:rFonts w:eastAsia="Yu Mincho"/>
        </w:rPr>
        <w:t xml:space="preserve">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r>
      <w:proofErr w:type="spellStart"/>
      <w:r>
        <w:rPr>
          <w:rFonts w:eastAsia="Yu Mincho"/>
        </w:rPr>
        <w:t>AIoT</w:t>
      </w:r>
      <w:proofErr w:type="spellEnd"/>
      <w:r>
        <w:rPr>
          <w:rFonts w:eastAsia="Yu Mincho"/>
        </w:rPr>
        <w:t xml:space="preserve">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r>
      <w:proofErr w:type="spellStart"/>
      <w:r>
        <w:rPr>
          <w:rFonts w:eastAsia="Yu Mincho"/>
        </w:rPr>
        <w:t>AIoT</w:t>
      </w:r>
      <w:proofErr w:type="spellEnd"/>
      <w:r>
        <w:rPr>
          <w:rFonts w:eastAsia="Yu Mincho"/>
        </w:rPr>
        <w:t xml:space="preserve"> device#2 verifies its own identifier against the list of EPC IDs and the bitmask and determines to respond. </w:t>
      </w:r>
      <w:proofErr w:type="spellStart"/>
      <w:r>
        <w:rPr>
          <w:rFonts w:eastAsia="Yu Mincho"/>
        </w:rPr>
        <w:t>AIoT</w:t>
      </w:r>
      <w:proofErr w:type="spellEnd"/>
      <w:r>
        <w:rPr>
          <w:rFonts w:eastAsia="Yu Mincho"/>
        </w:rPr>
        <w:t xml:space="preserve">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Heading4"/>
        <w:overflowPunct/>
        <w:autoSpaceDE/>
        <w:autoSpaceDN/>
        <w:adjustRightInd/>
        <w:textAlignment w:val="auto"/>
      </w:pPr>
      <w:bookmarkStart w:id="2443" w:name="_Toc168318984"/>
      <w:bookmarkStart w:id="2444" w:name="_Toc168319500"/>
      <w:bookmarkStart w:id="2445" w:name="_Toc168319755"/>
      <w:bookmarkStart w:id="2446" w:name="_Toc168320010"/>
      <w:bookmarkStart w:id="2447" w:name="_Toc168320264"/>
      <w:bookmarkStart w:id="2448" w:name="_Toc168559918"/>
      <w:bookmarkStart w:id="2449" w:name="_Toc175890968"/>
      <w:bookmarkStart w:id="2450" w:name="_Toc180645916"/>
      <w:bookmarkStart w:id="2451" w:name="_Toc183616849"/>
      <w:r w:rsidRPr="008C0B59">
        <w:lastRenderedPageBreak/>
        <w:t>6.</w:t>
      </w:r>
      <w:r w:rsidR="00A23A4A">
        <w:t>29</w:t>
      </w:r>
      <w:r w:rsidRPr="008C0B59">
        <w:t>.2.</w:t>
      </w:r>
      <w:r>
        <w:t>3</w:t>
      </w:r>
      <w:r w:rsidRPr="008C0B59">
        <w:rPr>
          <w:rFonts w:hint="eastAsia"/>
        </w:rPr>
        <w:tab/>
      </w:r>
      <w:r>
        <w:t xml:space="preserve">BS relocation according the update of the latest registration area of </w:t>
      </w:r>
      <w:proofErr w:type="spellStart"/>
      <w:r>
        <w:t>AIoT</w:t>
      </w:r>
      <w:proofErr w:type="spellEnd"/>
      <w:r>
        <w:t xml:space="preserve"> device</w:t>
      </w:r>
      <w:bookmarkEnd w:id="2443"/>
      <w:bookmarkEnd w:id="2444"/>
      <w:bookmarkEnd w:id="2445"/>
      <w:bookmarkEnd w:id="2446"/>
      <w:bookmarkEnd w:id="2447"/>
      <w:bookmarkEnd w:id="2448"/>
      <w:bookmarkEnd w:id="2449"/>
      <w:bookmarkEnd w:id="2450"/>
      <w:bookmarkEnd w:id="2451"/>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7pt;height:281.25pt" o:ole="">
            <v:imagedata r:id="rId180" o:title=""/>
          </v:shape>
          <o:OLEObject Type="Embed" ProgID="Word.Picture.8" ShapeID="_x0000_i1110" DrawAspect="Content" ObjectID="_1794390888" r:id="rId181"/>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 xml:space="preserve">.2.3-1: BS relocation according the update of the latest registration area of </w:t>
      </w:r>
      <w:proofErr w:type="spellStart"/>
      <w:r w:rsidRPr="00DC20E0">
        <w:t>AIoT</w:t>
      </w:r>
      <w:proofErr w:type="spellEnd"/>
      <w:r w:rsidRPr="00DC20E0">
        <w:t xml:space="preserve">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 xml:space="preserve">It is assumed that after 3 hours, </w:t>
      </w:r>
      <w:proofErr w:type="spellStart"/>
      <w:r>
        <w:rPr>
          <w:rFonts w:eastAsia="Malgun Gothic"/>
          <w:lang w:eastAsia="ko-KR"/>
        </w:rPr>
        <w:t>AIoT</w:t>
      </w:r>
      <w:proofErr w:type="spellEnd"/>
      <w:r>
        <w:rPr>
          <w:rFonts w:eastAsia="Malgun Gothic"/>
          <w:lang w:eastAsia="ko-KR"/>
        </w:rPr>
        <w:t xml:space="preserve"> device#1 moves to BS#3</w:t>
      </w:r>
      <w:r w:rsidR="00586BE6">
        <w:rPr>
          <w:rFonts w:eastAsia="Malgun Gothic"/>
          <w:lang w:eastAsia="ko-KR"/>
        </w:rPr>
        <w:t xml:space="preserve"> </w:t>
      </w:r>
      <w:r>
        <w:rPr>
          <w:rFonts w:eastAsia="Malgun Gothic"/>
          <w:lang w:eastAsia="ko-KR"/>
        </w:rPr>
        <w:t>(</w:t>
      </w:r>
      <w:proofErr w:type="spellStart"/>
      <w:r>
        <w:rPr>
          <w:rFonts w:eastAsia="Malgun Gothic"/>
          <w:lang w:eastAsia="ko-KR"/>
        </w:rPr>
        <w:t>AIoT</w:t>
      </w:r>
      <w:proofErr w:type="spellEnd"/>
      <w:r>
        <w:rPr>
          <w:rFonts w:eastAsia="Malgun Gothic"/>
          <w:lang w:eastAsia="ko-KR"/>
        </w:rPr>
        <w:t xml:space="preserve"> RA#2). Periodic notification timer (e.g. 1 hour) set by BS#3 (</w:t>
      </w:r>
      <w:proofErr w:type="spellStart"/>
      <w:r>
        <w:rPr>
          <w:rFonts w:eastAsia="Malgun Gothic"/>
          <w:lang w:eastAsia="ko-KR"/>
        </w:rPr>
        <w:t>AIoT</w:t>
      </w:r>
      <w:proofErr w:type="spellEnd"/>
      <w:r>
        <w:rPr>
          <w:rFonts w:eastAsia="Malgun Gothic"/>
          <w:lang w:eastAsia="ko-KR"/>
        </w:rPr>
        <w:t xml:space="preserve">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w:t>
      </w:r>
      <w:proofErr w:type="spellStart"/>
      <w:r>
        <w:rPr>
          <w:rFonts w:eastAsia="Malgun Gothic"/>
          <w:lang w:eastAsia="ko-KR"/>
        </w:rPr>
        <w:t>AIoT</w:t>
      </w:r>
      <w:proofErr w:type="spellEnd"/>
      <w:r>
        <w:rPr>
          <w:rFonts w:eastAsia="Malgun Gothic"/>
          <w:lang w:eastAsia="ko-KR"/>
        </w:rPr>
        <w:t xml:space="preserve"> RA#2) sends the </w:t>
      </w:r>
      <w:proofErr w:type="spellStart"/>
      <w:r>
        <w:rPr>
          <w:rFonts w:eastAsia="Malgun Gothic"/>
          <w:lang w:eastAsia="ko-KR"/>
        </w:rPr>
        <w:t>AIoT</w:t>
      </w:r>
      <w:proofErr w:type="spellEnd"/>
      <w:r>
        <w:rPr>
          <w:rFonts w:eastAsia="Malgun Gothic"/>
          <w:lang w:eastAsia="ko-KR"/>
        </w:rPr>
        <w:t xml:space="preserve">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r>
      <w:proofErr w:type="spellStart"/>
      <w:r>
        <w:rPr>
          <w:rFonts w:eastAsia="Malgun Gothic"/>
          <w:lang w:eastAsia="ko-KR"/>
        </w:rPr>
        <w:t>AIoT</w:t>
      </w:r>
      <w:proofErr w:type="spellEnd"/>
      <w:r>
        <w:rPr>
          <w:rFonts w:eastAsia="Malgun Gothic"/>
          <w:lang w:eastAsia="ko-KR"/>
        </w:rPr>
        <w:t xml:space="preserve">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r>
      <w:proofErr w:type="spellStart"/>
      <w:r>
        <w:rPr>
          <w:rFonts w:eastAsia="Malgun Gothic"/>
          <w:lang w:eastAsia="ko-KR"/>
        </w:rPr>
        <w:t>AIoT</w:t>
      </w:r>
      <w:proofErr w:type="spellEnd"/>
      <w:r>
        <w:rPr>
          <w:rFonts w:eastAsia="Malgun Gothic"/>
          <w:lang w:eastAsia="ko-KR"/>
        </w:rPr>
        <w:t xml:space="preserve">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w:t>
      </w:r>
      <w:proofErr w:type="spellStart"/>
      <w:r>
        <w:rPr>
          <w:rFonts w:eastAsia="Malgun Gothic"/>
          <w:lang w:eastAsia="ko-KR"/>
        </w:rPr>
        <w:t>AIoT</w:t>
      </w:r>
      <w:proofErr w:type="spellEnd"/>
      <w:r>
        <w:rPr>
          <w:rFonts w:eastAsia="Malgun Gothic"/>
          <w:lang w:eastAsia="ko-KR"/>
        </w:rPr>
        <w:t xml:space="preserve"> RA#2) sets a periodic registration timer (e.g</w:t>
      </w:r>
      <w:r w:rsidR="000C164D">
        <w:rPr>
          <w:rFonts w:eastAsia="Malgun Gothic"/>
          <w:lang w:eastAsia="ko-KR"/>
        </w:rPr>
        <w:t>.</w:t>
      </w:r>
      <w:r>
        <w:rPr>
          <w:rFonts w:eastAsia="Malgun Gothic"/>
          <w:lang w:eastAsia="ko-KR"/>
        </w:rPr>
        <w:t xml:space="preserve"> 6 hours) for </w:t>
      </w:r>
      <w:proofErr w:type="spellStart"/>
      <w:r>
        <w:rPr>
          <w:rFonts w:eastAsia="Malgun Gothic"/>
          <w:lang w:eastAsia="ko-KR"/>
        </w:rPr>
        <w:t>AIoT</w:t>
      </w:r>
      <w:proofErr w:type="spellEnd"/>
      <w:r>
        <w:rPr>
          <w:rFonts w:eastAsia="Malgun Gothic"/>
          <w:lang w:eastAsia="ko-KR"/>
        </w:rPr>
        <w:t xml:space="preserve">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w:t>
      </w:r>
      <w:proofErr w:type="spellStart"/>
      <w:r>
        <w:rPr>
          <w:rFonts w:eastAsia="Malgun Gothic"/>
          <w:lang w:eastAsia="ko-KR"/>
        </w:rPr>
        <w:t>AIoT</w:t>
      </w:r>
      <w:proofErr w:type="spellEnd"/>
      <w:r>
        <w:rPr>
          <w:rFonts w:eastAsia="Malgun Gothic"/>
          <w:lang w:eastAsia="ko-KR"/>
        </w:rPr>
        <w:t xml:space="preserve"> RA#2) sends the </w:t>
      </w:r>
      <w:proofErr w:type="spellStart"/>
      <w:r>
        <w:rPr>
          <w:rFonts w:eastAsia="Malgun Gothic"/>
          <w:lang w:eastAsia="ko-KR"/>
        </w:rPr>
        <w:t>AIoT</w:t>
      </w:r>
      <w:proofErr w:type="spellEnd"/>
      <w:r>
        <w:rPr>
          <w:rFonts w:eastAsia="Malgun Gothic"/>
          <w:lang w:eastAsia="ko-KR"/>
        </w:rPr>
        <w:t xml:space="preserve">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 xml:space="preserve">AMF notices the </w:t>
      </w:r>
      <w:proofErr w:type="spellStart"/>
      <w:r>
        <w:rPr>
          <w:rFonts w:eastAsia="Malgun Gothic"/>
          <w:lang w:eastAsia="ko-KR"/>
        </w:rPr>
        <w:t>AIoT</w:t>
      </w:r>
      <w:proofErr w:type="spellEnd"/>
      <w:r>
        <w:rPr>
          <w:rFonts w:eastAsia="Malgun Gothic"/>
          <w:lang w:eastAsia="ko-KR"/>
        </w:rPr>
        <w:t xml:space="preserve"> device#1 is situated in RA#2 based on that AMF has received the </w:t>
      </w:r>
      <w:proofErr w:type="spellStart"/>
      <w:r>
        <w:rPr>
          <w:rFonts w:eastAsia="Malgun Gothic"/>
          <w:lang w:eastAsia="ko-KR"/>
        </w:rPr>
        <w:t>AIoT</w:t>
      </w:r>
      <w:proofErr w:type="spellEnd"/>
      <w:r>
        <w:rPr>
          <w:rFonts w:eastAsia="Malgun Gothic"/>
          <w:lang w:eastAsia="ko-KR"/>
        </w:rPr>
        <w:t xml:space="preserve"> Registration Request from the BS#3. AMF recognizes that the </w:t>
      </w:r>
      <w:proofErr w:type="spellStart"/>
      <w:r>
        <w:rPr>
          <w:rFonts w:eastAsia="Malgun Gothic"/>
          <w:lang w:eastAsia="ko-KR"/>
        </w:rPr>
        <w:t>AIoT</w:t>
      </w:r>
      <w:proofErr w:type="spellEnd"/>
      <w:r>
        <w:rPr>
          <w:rFonts w:eastAsia="Malgun Gothic"/>
          <w:lang w:eastAsia="ko-KR"/>
        </w:rPr>
        <w:t xml:space="preserve"> device #1, which was registered to </w:t>
      </w:r>
      <w:proofErr w:type="spellStart"/>
      <w:r>
        <w:rPr>
          <w:rFonts w:eastAsia="Malgun Gothic"/>
          <w:lang w:eastAsia="ko-KR"/>
        </w:rPr>
        <w:t>AIoT</w:t>
      </w:r>
      <w:proofErr w:type="spellEnd"/>
      <w:r>
        <w:rPr>
          <w:rFonts w:eastAsia="Malgun Gothic"/>
          <w:lang w:eastAsia="ko-KR"/>
        </w:rPr>
        <w:t xml:space="preserve"> RA#1, is now registered in </w:t>
      </w:r>
      <w:proofErr w:type="spellStart"/>
      <w:r>
        <w:rPr>
          <w:rFonts w:eastAsia="Malgun Gothic"/>
          <w:lang w:eastAsia="ko-KR"/>
        </w:rPr>
        <w:t>AIoT</w:t>
      </w:r>
      <w:proofErr w:type="spellEnd"/>
      <w:r>
        <w:rPr>
          <w:rFonts w:eastAsia="Malgun Gothic"/>
          <w:lang w:eastAsia="ko-KR"/>
        </w:rPr>
        <w:t xml:space="preserve"> RA#2. AMF stores this RA#2 in the context of the </w:t>
      </w:r>
      <w:proofErr w:type="spellStart"/>
      <w:r>
        <w:rPr>
          <w:rFonts w:eastAsia="Malgun Gothic"/>
          <w:lang w:eastAsia="ko-KR"/>
        </w:rPr>
        <w:t>AIoT</w:t>
      </w:r>
      <w:proofErr w:type="spellEnd"/>
      <w:r>
        <w:rPr>
          <w:rFonts w:eastAsia="Malgun Gothic"/>
          <w:lang w:eastAsia="ko-KR"/>
        </w:rPr>
        <w:t xml:space="preserve"> device #1 and resets the </w:t>
      </w:r>
      <w:proofErr w:type="spellStart"/>
      <w:r>
        <w:rPr>
          <w:rFonts w:eastAsia="Malgun Gothic"/>
          <w:lang w:eastAsia="ko-KR"/>
        </w:rPr>
        <w:t>AIoT</w:t>
      </w:r>
      <w:proofErr w:type="spellEnd"/>
      <w:r>
        <w:rPr>
          <w:rFonts w:eastAsia="Malgun Gothic"/>
          <w:lang w:eastAsia="ko-KR"/>
        </w:rPr>
        <w:t xml:space="preserve"> Mobile Reachable Timer for the </w:t>
      </w:r>
      <w:proofErr w:type="spellStart"/>
      <w:r>
        <w:rPr>
          <w:rFonts w:eastAsia="Malgun Gothic"/>
          <w:lang w:eastAsia="ko-KR"/>
        </w:rPr>
        <w:t>AIoT</w:t>
      </w:r>
      <w:proofErr w:type="spellEnd"/>
      <w:r>
        <w:rPr>
          <w:rFonts w:eastAsia="Malgun Gothic"/>
          <w:lang w:eastAsia="ko-KR"/>
        </w:rPr>
        <w:t xml:space="preserve">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 xml:space="preserve">AMF sends the </w:t>
      </w:r>
      <w:proofErr w:type="spellStart"/>
      <w:r>
        <w:rPr>
          <w:rFonts w:eastAsia="Malgun Gothic"/>
          <w:lang w:eastAsia="ko-KR"/>
        </w:rPr>
        <w:t>AIoT</w:t>
      </w:r>
      <w:proofErr w:type="spellEnd"/>
      <w:r>
        <w:rPr>
          <w:rFonts w:eastAsia="Malgun Gothic"/>
          <w:lang w:eastAsia="ko-KR"/>
        </w:rPr>
        <w:t xml:space="preserve"> Registration Response to BS#3</w:t>
      </w:r>
      <w:r w:rsidR="00586BE6">
        <w:rPr>
          <w:rFonts w:eastAsia="Malgun Gothic"/>
          <w:lang w:eastAsia="ko-KR"/>
        </w:rPr>
        <w:t xml:space="preserve"> </w:t>
      </w:r>
      <w:r>
        <w:rPr>
          <w:rFonts w:eastAsia="Malgun Gothic"/>
          <w:lang w:eastAsia="ko-KR"/>
        </w:rPr>
        <w:t>(</w:t>
      </w:r>
      <w:proofErr w:type="spellStart"/>
      <w:r>
        <w:rPr>
          <w:rFonts w:eastAsia="Malgun Gothic"/>
          <w:lang w:eastAsia="ko-KR"/>
        </w:rPr>
        <w:t>AIoT</w:t>
      </w:r>
      <w:proofErr w:type="spellEnd"/>
      <w:r>
        <w:rPr>
          <w:rFonts w:eastAsia="Malgun Gothic"/>
          <w:lang w:eastAsia="ko-KR"/>
        </w:rPr>
        <w:t xml:space="preserve">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 xml:space="preserve">AMF sends the </w:t>
      </w:r>
      <w:proofErr w:type="spellStart"/>
      <w:r>
        <w:rPr>
          <w:rFonts w:eastAsia="Malgun Gothic"/>
          <w:lang w:eastAsia="ko-KR"/>
        </w:rPr>
        <w:t>AIoT</w:t>
      </w:r>
      <w:proofErr w:type="spellEnd"/>
      <w:r>
        <w:rPr>
          <w:rFonts w:eastAsia="Malgun Gothic"/>
          <w:lang w:eastAsia="ko-KR"/>
        </w:rPr>
        <w:t xml:space="preserve"> device Deregistration Request to BS#1</w:t>
      </w:r>
      <w:r w:rsidR="00586BE6">
        <w:rPr>
          <w:rFonts w:eastAsia="Malgun Gothic"/>
          <w:lang w:eastAsia="ko-KR"/>
        </w:rPr>
        <w:t xml:space="preserve"> </w:t>
      </w:r>
      <w:r>
        <w:rPr>
          <w:rFonts w:eastAsia="Malgun Gothic"/>
          <w:lang w:eastAsia="ko-KR"/>
        </w:rPr>
        <w:t>(</w:t>
      </w:r>
      <w:proofErr w:type="spellStart"/>
      <w:r>
        <w:rPr>
          <w:rFonts w:eastAsia="Malgun Gothic"/>
          <w:lang w:eastAsia="ko-KR"/>
        </w:rPr>
        <w:t>AIoT</w:t>
      </w:r>
      <w:proofErr w:type="spellEnd"/>
      <w:r>
        <w:rPr>
          <w:rFonts w:eastAsia="Malgun Gothic"/>
          <w:lang w:eastAsia="ko-KR"/>
        </w:rPr>
        <w:t xml:space="preserve"> RA#1) for </w:t>
      </w:r>
      <w:proofErr w:type="spellStart"/>
      <w:r>
        <w:rPr>
          <w:rFonts w:eastAsia="Malgun Gothic"/>
          <w:lang w:eastAsia="ko-KR"/>
        </w:rPr>
        <w:t>AIoT</w:t>
      </w:r>
      <w:proofErr w:type="spellEnd"/>
      <w:r>
        <w:rPr>
          <w:rFonts w:eastAsia="Malgun Gothic"/>
          <w:lang w:eastAsia="ko-KR"/>
        </w:rPr>
        <w:t xml:space="preserve"> Device#1. BS#1</w:t>
      </w:r>
      <w:r w:rsidR="00586BE6">
        <w:rPr>
          <w:rFonts w:eastAsia="Malgun Gothic"/>
          <w:lang w:eastAsia="ko-KR"/>
        </w:rPr>
        <w:t xml:space="preserve"> </w:t>
      </w:r>
      <w:r>
        <w:rPr>
          <w:rFonts w:eastAsia="Malgun Gothic"/>
          <w:lang w:eastAsia="ko-KR"/>
        </w:rPr>
        <w:t>(</w:t>
      </w:r>
      <w:proofErr w:type="spellStart"/>
      <w:r>
        <w:rPr>
          <w:rFonts w:eastAsia="Malgun Gothic"/>
          <w:lang w:eastAsia="ko-KR"/>
        </w:rPr>
        <w:t>AIoT</w:t>
      </w:r>
      <w:proofErr w:type="spellEnd"/>
      <w:r>
        <w:rPr>
          <w:rFonts w:eastAsia="Malgun Gothic"/>
          <w:lang w:eastAsia="ko-KR"/>
        </w:rPr>
        <w:t xml:space="preserve"> RA#1) sends the </w:t>
      </w:r>
      <w:proofErr w:type="spellStart"/>
      <w:r>
        <w:rPr>
          <w:rFonts w:eastAsia="Malgun Gothic"/>
          <w:lang w:eastAsia="ko-KR"/>
        </w:rPr>
        <w:t>AIoT</w:t>
      </w:r>
      <w:proofErr w:type="spellEnd"/>
      <w:r>
        <w:rPr>
          <w:rFonts w:eastAsia="Malgun Gothic"/>
          <w:lang w:eastAsia="ko-KR"/>
        </w:rPr>
        <w:t xml:space="preserve">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 xml:space="preserve">AMF sends the </w:t>
      </w:r>
      <w:proofErr w:type="spellStart"/>
      <w:r>
        <w:rPr>
          <w:rFonts w:eastAsia="Malgun Gothic"/>
          <w:lang w:eastAsia="ko-KR"/>
        </w:rPr>
        <w:t>AIoT</w:t>
      </w:r>
      <w:proofErr w:type="spellEnd"/>
      <w:r>
        <w:rPr>
          <w:rFonts w:eastAsia="Malgun Gothic"/>
          <w:lang w:eastAsia="ko-KR"/>
        </w:rPr>
        <w:t xml:space="preserve"> device Deregistration Request to BS#2</w:t>
      </w:r>
      <w:r w:rsidR="00586BE6">
        <w:rPr>
          <w:rFonts w:eastAsia="Malgun Gothic"/>
          <w:lang w:eastAsia="ko-KR"/>
        </w:rPr>
        <w:t xml:space="preserve"> </w:t>
      </w:r>
      <w:r>
        <w:rPr>
          <w:rFonts w:eastAsia="Malgun Gothic"/>
          <w:lang w:eastAsia="ko-KR"/>
        </w:rPr>
        <w:t>(</w:t>
      </w:r>
      <w:proofErr w:type="spellStart"/>
      <w:r>
        <w:rPr>
          <w:rFonts w:eastAsia="Malgun Gothic"/>
          <w:lang w:eastAsia="ko-KR"/>
        </w:rPr>
        <w:t>AIoT</w:t>
      </w:r>
      <w:proofErr w:type="spellEnd"/>
      <w:r>
        <w:rPr>
          <w:rFonts w:eastAsia="Malgun Gothic"/>
          <w:lang w:eastAsia="ko-KR"/>
        </w:rPr>
        <w:t xml:space="preserve"> RA#1) for </w:t>
      </w:r>
      <w:proofErr w:type="spellStart"/>
      <w:r>
        <w:rPr>
          <w:rFonts w:eastAsia="Malgun Gothic"/>
          <w:lang w:eastAsia="ko-KR"/>
        </w:rPr>
        <w:t>AIoT</w:t>
      </w:r>
      <w:proofErr w:type="spellEnd"/>
      <w:r>
        <w:rPr>
          <w:rFonts w:eastAsia="Malgun Gothic"/>
          <w:lang w:eastAsia="ko-KR"/>
        </w:rPr>
        <w:t xml:space="preserve"> Device#1. BS#2</w:t>
      </w:r>
      <w:r w:rsidR="00586BE6">
        <w:rPr>
          <w:rFonts w:eastAsia="Malgun Gothic"/>
          <w:lang w:eastAsia="ko-KR"/>
        </w:rPr>
        <w:t xml:space="preserve"> </w:t>
      </w:r>
      <w:r>
        <w:rPr>
          <w:rFonts w:eastAsia="Malgun Gothic"/>
          <w:lang w:eastAsia="ko-KR"/>
        </w:rPr>
        <w:t>(</w:t>
      </w:r>
      <w:proofErr w:type="spellStart"/>
      <w:r>
        <w:rPr>
          <w:rFonts w:eastAsia="Malgun Gothic"/>
          <w:lang w:eastAsia="ko-KR"/>
        </w:rPr>
        <w:t>AIoT</w:t>
      </w:r>
      <w:proofErr w:type="spellEnd"/>
      <w:r>
        <w:rPr>
          <w:rFonts w:eastAsia="Malgun Gothic"/>
          <w:lang w:eastAsia="ko-KR"/>
        </w:rPr>
        <w:t xml:space="preserve"> RA#1) sends the </w:t>
      </w:r>
      <w:proofErr w:type="spellStart"/>
      <w:r>
        <w:rPr>
          <w:rFonts w:eastAsia="Malgun Gothic"/>
          <w:lang w:eastAsia="ko-KR"/>
        </w:rPr>
        <w:t>AIoT</w:t>
      </w:r>
      <w:proofErr w:type="spellEnd"/>
      <w:r>
        <w:rPr>
          <w:rFonts w:eastAsia="Malgun Gothic"/>
          <w:lang w:eastAsia="ko-KR"/>
        </w:rPr>
        <w:t xml:space="preserve"> device Deregistration Response to AMF.</w:t>
      </w:r>
    </w:p>
    <w:p w14:paraId="37BFEE54" w14:textId="616BD266" w:rsidR="00724096" w:rsidRDefault="00724096" w:rsidP="00724096">
      <w:pPr>
        <w:pStyle w:val="Heading4"/>
        <w:rPr>
          <w:rFonts w:eastAsia="Malgun Gothic"/>
          <w:lang w:eastAsia="ko-KR"/>
        </w:rPr>
      </w:pPr>
      <w:bookmarkStart w:id="2452" w:name="_Toc168318985"/>
      <w:bookmarkStart w:id="2453" w:name="_Toc168319501"/>
      <w:bookmarkStart w:id="2454" w:name="_Toc168319756"/>
      <w:bookmarkStart w:id="2455" w:name="_Toc168320011"/>
      <w:bookmarkStart w:id="2456" w:name="_Toc168320265"/>
      <w:bookmarkStart w:id="2457" w:name="_Toc168559919"/>
      <w:bookmarkStart w:id="2458" w:name="_Toc175890969"/>
      <w:bookmarkStart w:id="2459" w:name="_Toc180645917"/>
      <w:bookmarkStart w:id="2460" w:name="_Toc183616850"/>
      <w:r w:rsidRPr="008C0B59">
        <w:t>6.</w:t>
      </w:r>
      <w:r w:rsidR="00A23A4A">
        <w:t>29</w:t>
      </w:r>
      <w:r w:rsidRPr="008C0B59">
        <w:t>.2.</w:t>
      </w:r>
      <w:r>
        <w:t>4</w:t>
      </w:r>
      <w:r w:rsidRPr="008C0B59">
        <w:rPr>
          <w:rFonts w:hint="eastAsia"/>
        </w:rPr>
        <w:tab/>
      </w:r>
      <w:r>
        <w:t>Deregistration</w:t>
      </w:r>
      <w:bookmarkEnd w:id="2452"/>
      <w:bookmarkEnd w:id="2453"/>
      <w:bookmarkEnd w:id="2454"/>
      <w:bookmarkEnd w:id="2455"/>
      <w:bookmarkEnd w:id="2456"/>
      <w:bookmarkEnd w:id="2457"/>
      <w:bookmarkEnd w:id="2458"/>
      <w:bookmarkEnd w:id="2459"/>
      <w:bookmarkEnd w:id="2460"/>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75pt;height:207.75pt" o:ole="">
            <v:imagedata r:id="rId182" o:title=""/>
          </v:shape>
          <o:OLEObject Type="Embed" ProgID="Word.Picture.8" ShapeID="_x0000_i1111" DrawAspect="Content" ObjectID="_1794390889" r:id="rId183"/>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 xml:space="preserve">After that, it is assumed that another 7 hours have passed, and there is no notification from </w:t>
      </w:r>
      <w:proofErr w:type="spellStart"/>
      <w:r>
        <w:rPr>
          <w:rFonts w:eastAsia="Malgun Gothic"/>
          <w:lang w:eastAsia="ko-KR"/>
        </w:rPr>
        <w:t>AIoT</w:t>
      </w:r>
      <w:proofErr w:type="spellEnd"/>
      <w:r>
        <w:rPr>
          <w:rFonts w:eastAsia="Malgun Gothic"/>
          <w:lang w:eastAsia="ko-KR"/>
        </w:rPr>
        <w:t xml:space="preserve"> device#1. Due to the expiration of </w:t>
      </w:r>
      <w:proofErr w:type="spellStart"/>
      <w:r>
        <w:rPr>
          <w:rFonts w:eastAsia="Malgun Gothic"/>
          <w:lang w:eastAsia="ko-KR"/>
        </w:rPr>
        <w:t>AIoT</w:t>
      </w:r>
      <w:proofErr w:type="spellEnd"/>
      <w:r>
        <w:rPr>
          <w:rFonts w:eastAsia="Malgun Gothic"/>
          <w:lang w:eastAsia="ko-KR"/>
        </w:rPr>
        <w:t xml:space="preserve"> Mobile Reachable Timer for </w:t>
      </w:r>
      <w:proofErr w:type="spellStart"/>
      <w:r>
        <w:rPr>
          <w:rFonts w:eastAsia="Malgun Gothic"/>
          <w:lang w:eastAsia="ko-KR"/>
        </w:rPr>
        <w:t>AIoT</w:t>
      </w:r>
      <w:proofErr w:type="spellEnd"/>
      <w:r>
        <w:rPr>
          <w:rFonts w:eastAsia="Malgun Gothic"/>
          <w:lang w:eastAsia="ko-KR"/>
        </w:rPr>
        <w:t xml:space="preserve"> device #1, AMF sets </w:t>
      </w:r>
      <w:proofErr w:type="spellStart"/>
      <w:r>
        <w:rPr>
          <w:rFonts w:eastAsia="Malgun Gothic"/>
          <w:lang w:eastAsia="ko-KR"/>
        </w:rPr>
        <w:t>AIoT</w:t>
      </w:r>
      <w:proofErr w:type="spellEnd"/>
      <w:r>
        <w:rPr>
          <w:rFonts w:eastAsia="Malgun Gothic"/>
          <w:lang w:eastAsia="ko-KR"/>
        </w:rPr>
        <w:t xml:space="preserve"> Implicit De-registration timer (e.g. 6 hours and 30 minutes) for </w:t>
      </w:r>
      <w:proofErr w:type="spellStart"/>
      <w:r>
        <w:rPr>
          <w:rFonts w:eastAsia="Malgun Gothic"/>
          <w:lang w:eastAsia="ko-KR"/>
        </w:rPr>
        <w:t>AIoT</w:t>
      </w:r>
      <w:proofErr w:type="spellEnd"/>
      <w:r>
        <w:rPr>
          <w:rFonts w:eastAsia="Malgun Gothic"/>
          <w:lang w:eastAsia="ko-KR"/>
        </w:rPr>
        <w:t xml:space="preserve">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 xml:space="preserve">After that, it is assumed that another 7 hours have passed, and there is no notification from </w:t>
      </w:r>
      <w:proofErr w:type="spellStart"/>
      <w:r>
        <w:rPr>
          <w:rFonts w:eastAsia="Malgun Gothic"/>
          <w:lang w:eastAsia="ko-KR"/>
        </w:rPr>
        <w:t>AIoT</w:t>
      </w:r>
      <w:proofErr w:type="spellEnd"/>
      <w:r>
        <w:rPr>
          <w:rFonts w:eastAsia="Malgun Gothic"/>
          <w:lang w:eastAsia="ko-KR"/>
        </w:rPr>
        <w:t xml:space="preserve"> device#1. Due to the expiration of </w:t>
      </w:r>
      <w:proofErr w:type="spellStart"/>
      <w:r>
        <w:rPr>
          <w:rFonts w:eastAsia="Malgun Gothic"/>
          <w:lang w:eastAsia="ko-KR"/>
        </w:rPr>
        <w:t>AIoT</w:t>
      </w:r>
      <w:proofErr w:type="spellEnd"/>
      <w:r>
        <w:rPr>
          <w:rFonts w:eastAsia="Malgun Gothic"/>
          <w:lang w:eastAsia="ko-KR"/>
        </w:rPr>
        <w:t xml:space="preserve"> Implicit De-registration timer for </w:t>
      </w:r>
      <w:proofErr w:type="spellStart"/>
      <w:r>
        <w:rPr>
          <w:rFonts w:eastAsia="Malgun Gothic"/>
          <w:lang w:eastAsia="ko-KR"/>
        </w:rPr>
        <w:t>AIoT</w:t>
      </w:r>
      <w:proofErr w:type="spellEnd"/>
      <w:r>
        <w:rPr>
          <w:rFonts w:eastAsia="Malgun Gothic"/>
          <w:lang w:eastAsia="ko-KR"/>
        </w:rPr>
        <w:t xml:space="preserve"> device #1, AMF starts the Deregistration procedure for </w:t>
      </w:r>
      <w:proofErr w:type="spellStart"/>
      <w:r>
        <w:rPr>
          <w:rFonts w:eastAsia="Malgun Gothic"/>
          <w:lang w:eastAsia="ko-KR"/>
        </w:rPr>
        <w:t>AIoT</w:t>
      </w:r>
      <w:proofErr w:type="spellEnd"/>
      <w:r>
        <w:rPr>
          <w:rFonts w:eastAsia="Malgun Gothic"/>
          <w:lang w:eastAsia="ko-KR"/>
        </w:rPr>
        <w:t xml:space="preserve">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 xml:space="preserve">AMF sends </w:t>
      </w:r>
      <w:proofErr w:type="spellStart"/>
      <w:r>
        <w:rPr>
          <w:rFonts w:eastAsia="Malgun Gothic"/>
          <w:lang w:eastAsia="ko-KR"/>
        </w:rPr>
        <w:t>Nudm_UECM_Deregistration</w:t>
      </w:r>
      <w:proofErr w:type="spellEnd"/>
      <w:r>
        <w:rPr>
          <w:rFonts w:eastAsia="Malgun Gothic"/>
          <w:lang w:eastAsia="ko-KR"/>
        </w:rPr>
        <w:t xml:space="preserve">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 xml:space="preserve">UDM sends </w:t>
      </w:r>
      <w:proofErr w:type="spellStart"/>
      <w:r>
        <w:rPr>
          <w:rFonts w:eastAsia="Malgun Gothic"/>
          <w:lang w:eastAsia="ko-KR"/>
        </w:rPr>
        <w:t>Nudm_UECM_Deregistration</w:t>
      </w:r>
      <w:proofErr w:type="spellEnd"/>
      <w:r>
        <w:rPr>
          <w:rFonts w:eastAsia="Malgun Gothic"/>
          <w:lang w:eastAsia="ko-KR"/>
        </w:rPr>
        <w:t xml:space="preserve"> response to AMF.</w:t>
      </w:r>
    </w:p>
    <w:p w14:paraId="6A29FA54" w14:textId="72BE6CB0" w:rsidR="00724096" w:rsidRPr="000C164D" w:rsidRDefault="00724096" w:rsidP="00724096">
      <w:pPr>
        <w:pStyle w:val="Heading3"/>
      </w:pPr>
      <w:bookmarkStart w:id="2461" w:name="_Toc168318986"/>
      <w:bookmarkStart w:id="2462" w:name="_Toc168319502"/>
      <w:bookmarkStart w:id="2463" w:name="_Toc168319757"/>
      <w:bookmarkStart w:id="2464" w:name="_Toc168320012"/>
      <w:bookmarkStart w:id="2465" w:name="_Toc168320266"/>
      <w:bookmarkStart w:id="2466" w:name="_Toc168559920"/>
      <w:bookmarkStart w:id="2467" w:name="_Toc175890970"/>
      <w:bookmarkStart w:id="2468" w:name="_Toc180645918"/>
      <w:bookmarkStart w:id="2469" w:name="_Toc183616851"/>
      <w:r w:rsidRPr="000C164D">
        <w:t>6.</w:t>
      </w:r>
      <w:r w:rsidR="00BE57C8" w:rsidRPr="000C164D">
        <w:t>29</w:t>
      </w:r>
      <w:r w:rsidRPr="000C164D">
        <w:t>.3</w:t>
      </w:r>
      <w:r w:rsidRPr="000C164D">
        <w:tab/>
        <w:t>Impacts on services, entities and interfaces</w:t>
      </w:r>
      <w:bookmarkEnd w:id="2461"/>
      <w:bookmarkEnd w:id="2462"/>
      <w:bookmarkEnd w:id="2463"/>
      <w:bookmarkEnd w:id="2464"/>
      <w:bookmarkEnd w:id="2465"/>
      <w:bookmarkEnd w:id="2466"/>
      <w:bookmarkEnd w:id="2467"/>
      <w:bookmarkEnd w:id="2468"/>
      <w:bookmarkEnd w:id="2469"/>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 xml:space="preserve">Supports the registration management for </w:t>
      </w:r>
      <w:proofErr w:type="spellStart"/>
      <w:r>
        <w:rPr>
          <w:rFonts w:eastAsia="Yu Mincho"/>
        </w:rPr>
        <w:t>AIoT</w:t>
      </w:r>
      <w:proofErr w:type="spellEnd"/>
      <w:r>
        <w:rPr>
          <w:rFonts w:eastAsia="Yu Mincho"/>
        </w:rPr>
        <w:t xml:space="preserve"> devices based on the </w:t>
      </w:r>
      <w:proofErr w:type="spellStart"/>
      <w:r>
        <w:rPr>
          <w:rFonts w:eastAsia="Yu Mincho"/>
        </w:rPr>
        <w:t>AIoT</w:t>
      </w:r>
      <w:proofErr w:type="spellEnd"/>
      <w:r>
        <w:rPr>
          <w:rFonts w:eastAsia="Yu Mincho"/>
        </w:rPr>
        <w:t xml:space="preserve">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 xml:space="preserve">Storing RA of </w:t>
      </w:r>
      <w:proofErr w:type="spellStart"/>
      <w:r>
        <w:rPr>
          <w:rFonts w:eastAsia="Yu Mincho"/>
        </w:rPr>
        <w:t>AIoT</w:t>
      </w:r>
      <w:proofErr w:type="spellEnd"/>
      <w:r>
        <w:rPr>
          <w:rFonts w:eastAsia="Yu Mincho"/>
        </w:rPr>
        <w:t xml:space="preserve">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 xml:space="preserve">Supports setting </w:t>
      </w:r>
      <w:proofErr w:type="spellStart"/>
      <w:r>
        <w:rPr>
          <w:rFonts w:eastAsia="Yu Mincho"/>
        </w:rPr>
        <w:t>AIoT</w:t>
      </w:r>
      <w:proofErr w:type="spellEnd"/>
      <w:r>
        <w:rPr>
          <w:rFonts w:eastAsia="Yu Mincho"/>
        </w:rPr>
        <w:t xml:space="preserve"> Mobile Reachable Timer and </w:t>
      </w:r>
      <w:proofErr w:type="spellStart"/>
      <w:r>
        <w:rPr>
          <w:rFonts w:eastAsia="Yu Mincho"/>
        </w:rPr>
        <w:t>AIoT</w:t>
      </w:r>
      <w:proofErr w:type="spellEnd"/>
      <w:r>
        <w:rPr>
          <w:rFonts w:eastAsia="Yu Mincho"/>
        </w:rPr>
        <w:t xml:space="preserve"> Implicit de-registration timer per </w:t>
      </w:r>
      <w:proofErr w:type="spellStart"/>
      <w:r>
        <w:rPr>
          <w:rFonts w:eastAsia="Yu Mincho"/>
        </w:rPr>
        <w:t>AIoT</w:t>
      </w:r>
      <w:proofErr w:type="spellEnd"/>
      <w:r>
        <w:rPr>
          <w:rFonts w:eastAsia="Yu Mincho"/>
        </w:rPr>
        <w:t xml:space="preserve">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 xml:space="preserve">Supports broadcasting the </w:t>
      </w:r>
      <w:proofErr w:type="spellStart"/>
      <w:r>
        <w:rPr>
          <w:rFonts w:eastAsia="Yu Mincho"/>
        </w:rPr>
        <w:t>AIoT</w:t>
      </w:r>
      <w:proofErr w:type="spellEnd"/>
      <w:r>
        <w:rPr>
          <w:rFonts w:eastAsia="Yu Mincho"/>
        </w:rPr>
        <w:t xml:space="preserve">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 xml:space="preserve">Supports managing periodic registration timer per </w:t>
      </w:r>
      <w:proofErr w:type="spellStart"/>
      <w:r>
        <w:rPr>
          <w:rFonts w:eastAsia="Yu Mincho"/>
        </w:rPr>
        <w:t>AIoT</w:t>
      </w:r>
      <w:proofErr w:type="spellEnd"/>
      <w:r>
        <w:rPr>
          <w:rFonts w:eastAsia="Yu Mincho"/>
        </w:rPr>
        <w:t xml:space="preserve"> device and constructing the content of the </w:t>
      </w:r>
      <w:proofErr w:type="spellStart"/>
      <w:r>
        <w:rPr>
          <w:rFonts w:eastAsia="Yu Mincho"/>
        </w:rPr>
        <w:t>AIoT</w:t>
      </w:r>
      <w:proofErr w:type="spellEnd"/>
      <w:r>
        <w:rPr>
          <w:rFonts w:eastAsia="Yu Mincho"/>
        </w:rPr>
        <w:t xml:space="preserve">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Heading2"/>
      </w:pPr>
      <w:bookmarkStart w:id="2470" w:name="_Toc168318987"/>
      <w:bookmarkStart w:id="2471" w:name="_Toc168319503"/>
      <w:bookmarkStart w:id="2472" w:name="_Toc168319758"/>
      <w:bookmarkStart w:id="2473" w:name="_Toc168320013"/>
      <w:bookmarkStart w:id="2474" w:name="_Toc168320267"/>
      <w:bookmarkStart w:id="2475" w:name="_Toc168559921"/>
      <w:bookmarkStart w:id="2476" w:name="_Toc175890971"/>
      <w:bookmarkStart w:id="2477" w:name="_Toc180645919"/>
      <w:bookmarkStart w:id="2478" w:name="_Toc183616852"/>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xml:space="preserve">: Support </w:t>
      </w:r>
      <w:proofErr w:type="spellStart"/>
      <w:r w:rsidRPr="000C164D">
        <w:t>AIoT</w:t>
      </w:r>
      <w:proofErr w:type="spellEnd"/>
      <w:r w:rsidRPr="000C164D">
        <w:t xml:space="preserve"> Devices using AIOTF for Topology 2</w:t>
      </w:r>
      <w:bookmarkEnd w:id="2470"/>
      <w:bookmarkEnd w:id="2471"/>
      <w:bookmarkEnd w:id="2472"/>
      <w:bookmarkEnd w:id="2473"/>
      <w:bookmarkEnd w:id="2474"/>
      <w:bookmarkEnd w:id="2475"/>
      <w:bookmarkEnd w:id="2476"/>
      <w:bookmarkEnd w:id="2477"/>
      <w:bookmarkEnd w:id="2478"/>
    </w:p>
    <w:p w14:paraId="67293C6F" w14:textId="1C7791EF" w:rsidR="003B1F9D" w:rsidRPr="000C164D" w:rsidRDefault="003B1F9D" w:rsidP="003B1F9D">
      <w:pPr>
        <w:pStyle w:val="Heading3"/>
      </w:pPr>
      <w:bookmarkStart w:id="2479" w:name="_Toc168318988"/>
      <w:bookmarkStart w:id="2480" w:name="_Toc168319504"/>
      <w:bookmarkStart w:id="2481" w:name="_Toc168319759"/>
      <w:bookmarkStart w:id="2482" w:name="_Toc168320014"/>
      <w:bookmarkStart w:id="2483" w:name="_Toc168320268"/>
      <w:bookmarkStart w:id="2484" w:name="_Toc168559922"/>
      <w:bookmarkStart w:id="2485" w:name="_Toc175890972"/>
      <w:bookmarkStart w:id="2486" w:name="_Toc180645920"/>
      <w:bookmarkStart w:id="2487" w:name="_Toc183616853"/>
      <w:r w:rsidRPr="000C164D">
        <w:t>6.</w:t>
      </w:r>
      <w:r w:rsidR="00BE57C8" w:rsidRPr="000C164D">
        <w:t>30</w:t>
      </w:r>
      <w:r w:rsidRPr="000C164D">
        <w:t>.1</w:t>
      </w:r>
      <w:r w:rsidRPr="000C164D">
        <w:rPr>
          <w:rFonts w:hint="eastAsia"/>
        </w:rPr>
        <w:tab/>
        <w:t>Description</w:t>
      </w:r>
      <w:bookmarkEnd w:id="2479"/>
      <w:bookmarkEnd w:id="2480"/>
      <w:bookmarkEnd w:id="2481"/>
      <w:bookmarkEnd w:id="2482"/>
      <w:bookmarkEnd w:id="2483"/>
      <w:bookmarkEnd w:id="2484"/>
      <w:bookmarkEnd w:id="2485"/>
      <w:bookmarkEnd w:id="2486"/>
      <w:bookmarkEnd w:id="2487"/>
    </w:p>
    <w:p w14:paraId="17CB8847" w14:textId="2295546A" w:rsidR="005C3736" w:rsidRPr="000C164D" w:rsidRDefault="005C3736" w:rsidP="00537834">
      <w:pPr>
        <w:pStyle w:val="Heading4"/>
        <w:rPr>
          <w:rFonts w:eastAsiaTheme="minorEastAsia"/>
        </w:rPr>
      </w:pPr>
      <w:bookmarkStart w:id="2488" w:name="_Toc168318989"/>
      <w:bookmarkStart w:id="2489" w:name="_Toc168319505"/>
      <w:bookmarkStart w:id="2490" w:name="_Toc168319760"/>
      <w:bookmarkStart w:id="2491" w:name="_Toc168320015"/>
      <w:bookmarkStart w:id="2492" w:name="_Toc168320269"/>
      <w:bookmarkStart w:id="2493" w:name="_Toc168559923"/>
      <w:bookmarkStart w:id="2494" w:name="_Toc175890973"/>
      <w:bookmarkStart w:id="2495" w:name="_Toc180645921"/>
      <w:bookmarkStart w:id="2496" w:name="_Toc183616854"/>
      <w:r w:rsidRPr="000C164D">
        <w:t>6.30.1.0</w:t>
      </w:r>
      <w:r w:rsidRPr="000C164D">
        <w:tab/>
      </w:r>
      <w:bookmarkEnd w:id="2488"/>
      <w:bookmarkEnd w:id="2489"/>
      <w:bookmarkEnd w:id="2490"/>
      <w:bookmarkEnd w:id="2491"/>
      <w:bookmarkEnd w:id="2492"/>
      <w:r w:rsidR="00D53D13" w:rsidRPr="000C164D">
        <w:t>Introduction</w:t>
      </w:r>
      <w:bookmarkEnd w:id="2493"/>
      <w:bookmarkEnd w:id="2494"/>
      <w:bookmarkEnd w:id="2495"/>
      <w:bookmarkEnd w:id="2496"/>
    </w:p>
    <w:p w14:paraId="29978BD9" w14:textId="77777777" w:rsidR="000C164D" w:rsidRDefault="000C164D" w:rsidP="000C164D">
      <w:pPr>
        <w:rPr>
          <w:lang w:eastAsia="ko-KR"/>
        </w:rPr>
      </w:pPr>
      <w:r>
        <w:rPr>
          <w:lang w:eastAsia="ko-KR"/>
        </w:rPr>
        <w:t xml:space="preserve">This solution proposes a complementary solution to Solution #8. It enables the support of Ambient IoT devices for topology 2, which addresses KI#1, KI#2 and KI#3. Together with Solution #8 which focus on Topology 1, the solutions can support </w:t>
      </w:r>
      <w:proofErr w:type="spellStart"/>
      <w:r>
        <w:rPr>
          <w:lang w:eastAsia="ko-KR"/>
        </w:rPr>
        <w:t>AIoT</w:t>
      </w:r>
      <w:proofErr w:type="spellEnd"/>
      <w:r>
        <w:rPr>
          <w:lang w:eastAsia="ko-KR"/>
        </w:rPr>
        <w:t xml:space="preserve"> devices for both Topologies.</w:t>
      </w:r>
    </w:p>
    <w:p w14:paraId="5030C25D" w14:textId="77777777" w:rsidR="000C164D" w:rsidRDefault="000C164D" w:rsidP="000C164D">
      <w:pPr>
        <w:rPr>
          <w:lang w:eastAsia="ko-KR"/>
        </w:rPr>
      </w:pPr>
      <w:r>
        <w:rPr>
          <w:lang w:eastAsia="ko-KR"/>
        </w:rPr>
        <w:t xml:space="preserve">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w:t>
      </w:r>
      <w:proofErr w:type="spellStart"/>
      <w:r>
        <w:rPr>
          <w:lang w:eastAsia="ko-KR"/>
        </w:rPr>
        <w:t>AIoT</w:t>
      </w:r>
      <w:proofErr w:type="spellEnd"/>
      <w:r>
        <w:rPr>
          <w:lang w:eastAsia="ko-KR"/>
        </w:rPr>
        <w:t xml:space="preserve"> devices.</w:t>
      </w:r>
    </w:p>
    <w:p w14:paraId="7A61128B" w14:textId="2665E2D4" w:rsidR="003B1F9D" w:rsidRPr="00F94631" w:rsidRDefault="003B1F9D" w:rsidP="003B1F9D">
      <w:pPr>
        <w:pStyle w:val="Heading4"/>
        <w:rPr>
          <w:lang w:eastAsia="ko-KR"/>
        </w:rPr>
      </w:pPr>
      <w:bookmarkStart w:id="2497" w:name="_Toc168318990"/>
      <w:bookmarkStart w:id="2498" w:name="_Toc168319506"/>
      <w:bookmarkStart w:id="2499" w:name="_Toc168319761"/>
      <w:bookmarkStart w:id="2500" w:name="_Toc168320016"/>
      <w:bookmarkStart w:id="2501" w:name="_Toc168320270"/>
      <w:bookmarkStart w:id="2502" w:name="_Toc168559924"/>
      <w:bookmarkStart w:id="2503" w:name="_Toc175890974"/>
      <w:bookmarkStart w:id="2504" w:name="_Toc180645922"/>
      <w:bookmarkStart w:id="2505" w:name="_Toc183616855"/>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2497"/>
      <w:bookmarkEnd w:id="2498"/>
      <w:bookmarkEnd w:id="2499"/>
      <w:bookmarkEnd w:id="2500"/>
      <w:bookmarkEnd w:id="2501"/>
      <w:bookmarkEnd w:id="2502"/>
      <w:bookmarkEnd w:id="2503"/>
      <w:bookmarkEnd w:id="2504"/>
      <w:bookmarkEnd w:id="2505"/>
    </w:p>
    <w:p w14:paraId="79116AC2" w14:textId="502E8A59" w:rsidR="003B1F9D" w:rsidRPr="00F94631" w:rsidRDefault="000C164D" w:rsidP="003B1F9D">
      <w:pPr>
        <w:rPr>
          <w:lang w:eastAsia="ko-KR"/>
        </w:rPr>
      </w:pPr>
      <w:r>
        <w:rPr>
          <w:lang w:eastAsia="ko-KR"/>
        </w:rPr>
        <w:t xml:space="preserve">The Figure 6.30.1.1-1 illustrates the architecture for supporting </w:t>
      </w:r>
      <w:proofErr w:type="spellStart"/>
      <w:r>
        <w:rPr>
          <w:lang w:eastAsia="ko-KR"/>
        </w:rPr>
        <w:t>AIoT</w:t>
      </w:r>
      <w:proofErr w:type="spellEnd"/>
      <w:r>
        <w:rPr>
          <w:lang w:eastAsia="ko-KR"/>
        </w:rPr>
        <w:t xml:space="preserve">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1.5pt;height:179.25pt" o:ole="">
            <v:imagedata r:id="rId184" o:title=""/>
          </v:shape>
          <o:OLEObject Type="Embed" ProgID="Visio.Drawing.15" ShapeID="_x0000_i1112" DrawAspect="Content" ObjectID="_1794390890" r:id="rId185"/>
        </w:object>
      </w:r>
    </w:p>
    <w:p w14:paraId="3837A6E4" w14:textId="1D73682C" w:rsidR="003B1F9D" w:rsidRPr="000C164D" w:rsidRDefault="003B1F9D" w:rsidP="003B1F9D">
      <w:pPr>
        <w:pStyle w:val="TF"/>
      </w:pPr>
      <w:r w:rsidRPr="000C164D">
        <w:t>Figure 6.</w:t>
      </w:r>
      <w:r w:rsidR="000A406B" w:rsidRPr="000C164D">
        <w:t>30</w:t>
      </w:r>
      <w:r w:rsidRPr="000C164D">
        <w:t xml:space="preserve">.1.1-1: System Architecture of Supporting </w:t>
      </w:r>
      <w:proofErr w:type="spellStart"/>
      <w:r w:rsidRPr="000C164D">
        <w:t>AIoT</w:t>
      </w:r>
      <w:proofErr w:type="spellEnd"/>
      <w:r w:rsidRPr="000C164D">
        <w:t xml:space="preserve"> Devices using AIOTF for Topology 2</w:t>
      </w:r>
    </w:p>
    <w:p w14:paraId="4BDF4801" w14:textId="77777777" w:rsidR="000C164D" w:rsidRDefault="000C164D" w:rsidP="003B1F9D">
      <w:r>
        <w:t>This solution focuses on Topology 2, which works together with Solution #8 addressing Topology 1.</w:t>
      </w:r>
    </w:p>
    <w:p w14:paraId="01DD26B1" w14:textId="6B2FF0E2" w:rsidR="000C164D" w:rsidRDefault="000C164D" w:rsidP="003B1F9D">
      <w:r>
        <w:t xml:space="preserve">The functional entities defined in Solution #8 and </w:t>
      </w:r>
      <w:r w:rsidR="004B3399">
        <w:t>TS 23.501 [</w:t>
      </w:r>
      <w:r>
        <w:t>4] are reused with the exception for the following additions:</w:t>
      </w:r>
    </w:p>
    <w:p w14:paraId="7F1EF615" w14:textId="327BFC81" w:rsidR="000C164D" w:rsidRDefault="000C164D" w:rsidP="000C164D">
      <w:pPr>
        <w:pStyle w:val="B1"/>
      </w:pPr>
      <w:r>
        <w:t>-</w:t>
      </w:r>
      <w:r>
        <w:tab/>
        <w:t xml:space="preserve">UDM/UDR: The authorization information of Intermediate UE for </w:t>
      </w:r>
      <w:proofErr w:type="spellStart"/>
      <w:r>
        <w:t>AIoT</w:t>
      </w:r>
      <w:proofErr w:type="spellEnd"/>
      <w:r>
        <w:t xml:space="preserve"> is stored in UE subscription data.</w:t>
      </w:r>
    </w:p>
    <w:p w14:paraId="0A7833ED" w14:textId="77777777" w:rsidR="000C164D" w:rsidRDefault="000C164D" w:rsidP="000C164D">
      <w:pPr>
        <w:pStyle w:val="B1"/>
      </w:pPr>
      <w:r>
        <w:t>-</w:t>
      </w:r>
      <w:r>
        <w:tab/>
        <w:t xml:space="preserve">AMF: Receive </w:t>
      </w:r>
      <w:proofErr w:type="spellStart"/>
      <w:r>
        <w:t>AIoT</w:t>
      </w:r>
      <w:proofErr w:type="spellEnd"/>
      <w:r>
        <w:t xml:space="preserve">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 xml:space="preserve">Ambient IoT Function (AIOTF): AIOTF is introduced to support </w:t>
      </w:r>
      <w:proofErr w:type="spellStart"/>
      <w:r>
        <w:t>AIoT</w:t>
      </w:r>
      <w:proofErr w:type="spellEnd"/>
      <w:r>
        <w:t xml:space="preserve">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Heading4"/>
        <w:rPr>
          <w:lang w:eastAsia="ko-KR"/>
        </w:rPr>
      </w:pPr>
      <w:bookmarkStart w:id="2506" w:name="_Toc168318991"/>
      <w:bookmarkStart w:id="2507" w:name="_Toc168319507"/>
      <w:bookmarkStart w:id="2508" w:name="_Toc168319762"/>
      <w:bookmarkStart w:id="2509" w:name="_Toc168320017"/>
      <w:bookmarkStart w:id="2510" w:name="_Toc168320271"/>
      <w:bookmarkStart w:id="2511" w:name="_Toc168559925"/>
      <w:bookmarkStart w:id="2512" w:name="_Toc175890975"/>
      <w:bookmarkStart w:id="2513" w:name="_Toc180645923"/>
      <w:bookmarkStart w:id="2514" w:name="_Toc183616856"/>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2506"/>
      <w:bookmarkEnd w:id="2507"/>
      <w:bookmarkEnd w:id="2508"/>
      <w:bookmarkEnd w:id="2509"/>
      <w:bookmarkEnd w:id="2510"/>
      <w:bookmarkEnd w:id="2511"/>
      <w:bookmarkEnd w:id="2512"/>
      <w:bookmarkEnd w:id="2513"/>
      <w:bookmarkEnd w:id="2514"/>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5pt;height:156pt" o:ole="">
            <v:imagedata r:id="rId186" o:title=""/>
          </v:shape>
          <o:OLEObject Type="Embed" ProgID="Visio.Drawing.15" ShapeID="_x0000_i1113" DrawAspect="Content" ObjectID="_1794390891" r:id="rId187"/>
        </w:object>
      </w:r>
    </w:p>
    <w:p w14:paraId="6AEFA114" w14:textId="6E4001F8" w:rsidR="003B1F9D" w:rsidRPr="000C164D" w:rsidRDefault="003B1F9D" w:rsidP="003B1F9D">
      <w:pPr>
        <w:pStyle w:val="TF"/>
      </w:pPr>
      <w:r w:rsidRPr="000C164D">
        <w:t>Figure 6.</w:t>
      </w:r>
      <w:r w:rsidR="00BE57C8" w:rsidRPr="000C164D">
        <w:t>30</w:t>
      </w:r>
      <w:r w:rsidRPr="000C164D">
        <w:t xml:space="preserve">.1.2-1: Protocol Stack for Supporting </w:t>
      </w:r>
      <w:proofErr w:type="spellStart"/>
      <w:r w:rsidRPr="000C164D">
        <w:t>AIoT</w:t>
      </w:r>
      <w:proofErr w:type="spellEnd"/>
      <w:r w:rsidRPr="000C164D">
        <w:t xml:space="preserve"> Devices using AIOTF for Topology 2</w:t>
      </w:r>
    </w:p>
    <w:p w14:paraId="06036ED6" w14:textId="77777777" w:rsidR="003B1F9D" w:rsidRPr="00F94631" w:rsidRDefault="003B1F9D" w:rsidP="003B1F9D">
      <w:pPr>
        <w:rPr>
          <w:rFonts w:eastAsia="DengXian"/>
        </w:rPr>
      </w:pPr>
      <w:r w:rsidRPr="00F94631">
        <w:rPr>
          <w:rFonts w:eastAsia="DengXian"/>
        </w:rPr>
        <w:t>Within the protocol stack, the AIOT Device NAS layer, AIOT AS layer and App layer are defined as Solution #8.</w:t>
      </w:r>
    </w:p>
    <w:p w14:paraId="4CBFB0E1" w14:textId="77777777" w:rsidR="003B1F9D" w:rsidRPr="00F94631" w:rsidRDefault="003B1F9D" w:rsidP="003B1F9D">
      <w:pPr>
        <w:rPr>
          <w:rFonts w:eastAsia="DengXian"/>
        </w:rPr>
      </w:pPr>
      <w:r w:rsidRPr="00F94631">
        <w:rPr>
          <w:rFonts w:eastAsia="DengXian"/>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Heading3"/>
      </w:pPr>
      <w:bookmarkStart w:id="2515" w:name="_Toc168318992"/>
      <w:bookmarkStart w:id="2516" w:name="_Toc168319508"/>
      <w:bookmarkStart w:id="2517" w:name="_Toc168319763"/>
      <w:bookmarkStart w:id="2518" w:name="_Toc168320018"/>
      <w:bookmarkStart w:id="2519" w:name="_Toc168320272"/>
      <w:bookmarkStart w:id="2520" w:name="_Toc168559926"/>
      <w:bookmarkStart w:id="2521" w:name="_Toc175890976"/>
      <w:bookmarkStart w:id="2522" w:name="_Toc180645924"/>
      <w:bookmarkStart w:id="2523" w:name="_Toc183616857"/>
      <w:r w:rsidRPr="00F94631">
        <w:t>6.</w:t>
      </w:r>
      <w:r w:rsidR="00BE57C8">
        <w:t>30</w:t>
      </w:r>
      <w:r w:rsidRPr="00F94631">
        <w:t>.2</w:t>
      </w:r>
      <w:r w:rsidRPr="00F94631">
        <w:tab/>
        <w:t>Procedures</w:t>
      </w:r>
      <w:bookmarkEnd w:id="2515"/>
      <w:bookmarkEnd w:id="2516"/>
      <w:bookmarkEnd w:id="2517"/>
      <w:bookmarkEnd w:id="2518"/>
      <w:bookmarkEnd w:id="2519"/>
      <w:bookmarkEnd w:id="2520"/>
      <w:bookmarkEnd w:id="2521"/>
      <w:bookmarkEnd w:id="2522"/>
      <w:bookmarkEnd w:id="2523"/>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Heading4"/>
      </w:pPr>
      <w:bookmarkStart w:id="2524" w:name="_Toc168318993"/>
      <w:bookmarkStart w:id="2525" w:name="_Toc168319509"/>
      <w:bookmarkStart w:id="2526" w:name="_Toc168319764"/>
      <w:bookmarkStart w:id="2527" w:name="_Toc168320019"/>
      <w:bookmarkStart w:id="2528" w:name="_Toc168320273"/>
      <w:bookmarkStart w:id="2529" w:name="_Toc168559927"/>
      <w:bookmarkStart w:id="2530" w:name="_Toc175890977"/>
      <w:bookmarkStart w:id="2531" w:name="_Toc180645925"/>
      <w:bookmarkStart w:id="2532" w:name="_Toc183616858"/>
      <w:r w:rsidRPr="000C164D">
        <w:t>6.</w:t>
      </w:r>
      <w:r w:rsidR="00BE57C8" w:rsidRPr="000C164D">
        <w:t>30</w:t>
      </w:r>
      <w:r w:rsidRPr="000C164D">
        <w:t>.2.1</w:t>
      </w:r>
      <w:r w:rsidRPr="000C164D">
        <w:tab/>
      </w:r>
      <w:proofErr w:type="spellStart"/>
      <w:r w:rsidRPr="000C164D">
        <w:t>AIoT</w:t>
      </w:r>
      <w:proofErr w:type="spellEnd"/>
      <w:r w:rsidRPr="000C164D">
        <w:t xml:space="preserve"> Service Authorization for Intermediate UE</w:t>
      </w:r>
      <w:bookmarkEnd w:id="2524"/>
      <w:bookmarkEnd w:id="2525"/>
      <w:bookmarkEnd w:id="2526"/>
      <w:bookmarkEnd w:id="2527"/>
      <w:bookmarkEnd w:id="2528"/>
      <w:bookmarkEnd w:id="2529"/>
      <w:bookmarkEnd w:id="2530"/>
      <w:bookmarkEnd w:id="2531"/>
      <w:bookmarkEnd w:id="2532"/>
    </w:p>
    <w:p w14:paraId="1792A086" w14:textId="309FE26F" w:rsidR="003B1F9D" w:rsidRPr="00F94631" w:rsidRDefault="000C164D" w:rsidP="003B1F9D">
      <w:r>
        <w:t xml:space="preserve">The Registration procedure for UE is performed as defined in clause 4.2.2.2 of </w:t>
      </w:r>
      <w:r w:rsidR="004B3399">
        <w:t>TS 23.502 [</w:t>
      </w:r>
      <w:r w:rsidR="008D69BE">
        <w:t>5</w:t>
      </w:r>
      <w:r>
        <w:t>] with the following additions:</w:t>
      </w:r>
    </w:p>
    <w:p w14:paraId="6B1C1928" w14:textId="77777777" w:rsidR="000C164D" w:rsidRDefault="000C164D" w:rsidP="003B1F9D">
      <w:pPr>
        <w:pStyle w:val="B1"/>
      </w:pPr>
      <w:r>
        <w:t>-</w:t>
      </w:r>
      <w:r>
        <w:tab/>
        <w:t xml:space="preserve">UE includes the </w:t>
      </w:r>
      <w:proofErr w:type="spellStart"/>
      <w:r>
        <w:t>AIoT</w:t>
      </w:r>
      <w:proofErr w:type="spellEnd"/>
      <w:r>
        <w:t xml:space="preserve"> Intermediate node capability as part of "5GMM capability" in Registration Request message.</w:t>
      </w:r>
    </w:p>
    <w:p w14:paraId="3EAFE2D8" w14:textId="77777777" w:rsidR="000C164D" w:rsidRDefault="000C164D" w:rsidP="003B1F9D">
      <w:pPr>
        <w:pStyle w:val="B1"/>
      </w:pPr>
      <w:r>
        <w:t>-</w:t>
      </w:r>
      <w:r>
        <w:tab/>
        <w:t xml:space="preserve">The AMF obtains the </w:t>
      </w:r>
      <w:proofErr w:type="spellStart"/>
      <w:r>
        <w:t>AIoT</w:t>
      </w:r>
      <w:proofErr w:type="spellEnd"/>
      <w:r>
        <w:t xml:space="preserve"> Subscription data as part of the user subscription data from UDM using </w:t>
      </w:r>
      <w:proofErr w:type="spellStart"/>
      <w:r>
        <w:t>Nudm_SDM</w:t>
      </w:r>
      <w:proofErr w:type="spellEnd"/>
      <w:r>
        <w:t xml:space="preserve"> service</w:t>
      </w:r>
    </w:p>
    <w:p w14:paraId="0310B906" w14:textId="77777777" w:rsidR="000C164D" w:rsidRDefault="000C164D" w:rsidP="003B1F9D">
      <w:pPr>
        <w:pStyle w:val="B1"/>
      </w:pPr>
      <w:r>
        <w:t>-</w:t>
      </w:r>
      <w:r>
        <w:tab/>
        <w:t xml:space="preserve">The AMF determines whether the UE is authorized to work as Intermediate UE for </w:t>
      </w:r>
      <w:proofErr w:type="spellStart"/>
      <w:r>
        <w:t>AIoT</w:t>
      </w:r>
      <w:proofErr w:type="spellEnd"/>
      <w:r>
        <w:t xml:space="preserve"> based on UE's </w:t>
      </w:r>
      <w:proofErr w:type="spellStart"/>
      <w:r>
        <w:t>AIoT</w:t>
      </w:r>
      <w:proofErr w:type="spellEnd"/>
      <w:r>
        <w:t xml:space="preserve"> Intermediate node capability and the </w:t>
      </w:r>
      <w:proofErr w:type="spellStart"/>
      <w:r>
        <w:t>AIoT</w:t>
      </w:r>
      <w:proofErr w:type="spellEnd"/>
      <w:r>
        <w:t xml:space="preserve">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ml:space="preserve">, </w:t>
      </w:r>
      <w:proofErr w:type="spellStart"/>
      <w:r>
        <w:t>Xn</w:t>
      </w:r>
      <w:proofErr w:type="spellEnd"/>
      <w:r>
        <w:t xml:space="preserve">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Heading4"/>
      </w:pPr>
      <w:bookmarkStart w:id="2533" w:name="_Toc168318994"/>
      <w:bookmarkStart w:id="2534" w:name="_Toc168319510"/>
      <w:bookmarkStart w:id="2535" w:name="_Toc168319765"/>
      <w:bookmarkStart w:id="2536" w:name="_Toc168320020"/>
      <w:bookmarkStart w:id="2537" w:name="_Toc168320274"/>
      <w:bookmarkStart w:id="2538" w:name="_Toc168559928"/>
      <w:bookmarkStart w:id="2539" w:name="_Toc175890978"/>
      <w:bookmarkStart w:id="2540" w:name="_Toc180645926"/>
      <w:bookmarkStart w:id="2541" w:name="_Toc183616859"/>
      <w:r w:rsidRPr="006D7F8F">
        <w:t>6.</w:t>
      </w:r>
      <w:r w:rsidR="00BE57C8" w:rsidRPr="006D7F8F">
        <w:t>30</w:t>
      </w:r>
      <w:r w:rsidRPr="006D7F8F">
        <w:t>.2.2</w:t>
      </w:r>
      <w:r w:rsidRPr="006D7F8F">
        <w:tab/>
        <w:t>AIOTF Keep Track of Intermediate UE</w:t>
      </w:r>
      <w:bookmarkEnd w:id="2533"/>
      <w:bookmarkEnd w:id="2534"/>
      <w:bookmarkEnd w:id="2535"/>
      <w:bookmarkEnd w:id="2536"/>
      <w:bookmarkEnd w:id="2537"/>
      <w:bookmarkEnd w:id="2538"/>
      <w:bookmarkEnd w:id="2539"/>
      <w:bookmarkEnd w:id="2540"/>
      <w:bookmarkEnd w:id="2541"/>
    </w:p>
    <w:p w14:paraId="1D0C43A2" w14:textId="67497F37"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4B3399">
        <w:t>TS 23.502 [</w:t>
      </w:r>
      <w:r>
        <w:t>5] with the following additions:</w:t>
      </w:r>
    </w:p>
    <w:p w14:paraId="31982CEE" w14:textId="77777777" w:rsidR="006D7F8F" w:rsidRDefault="006D7F8F" w:rsidP="006D7F8F">
      <w:pPr>
        <w:pStyle w:val="B1"/>
      </w:pPr>
      <w:r>
        <w:t>-</w:t>
      </w:r>
      <w:r>
        <w:tab/>
        <w:t xml:space="preserve">The AMF sends Create UE Context Request to the AIOTF for the Intermediate UE to establish the usage of the AIOT UE NAS layer, so that the AIOTF may select the Intermediate UE for </w:t>
      </w:r>
      <w:proofErr w:type="spellStart"/>
      <w:r>
        <w:t>AIoT</w:t>
      </w:r>
      <w:proofErr w:type="spellEnd"/>
      <w:r>
        <w:t xml:space="preserve"> operations.</w:t>
      </w:r>
    </w:p>
    <w:p w14:paraId="4D6C3AC1" w14:textId="00E7CD87" w:rsidR="006D7F8F" w:rsidRDefault="006D7F8F" w:rsidP="006D7F8F">
      <w:r>
        <w:t xml:space="preserve">In Deregistration procedure as defined in clause 4.2.2.3 of </w:t>
      </w:r>
      <w:r w:rsidR="004B3399">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Heading4"/>
        <w:rPr>
          <w:lang w:eastAsia="zh-CN"/>
        </w:rPr>
      </w:pPr>
      <w:bookmarkStart w:id="2542" w:name="_Toc168318995"/>
      <w:bookmarkStart w:id="2543" w:name="_Toc168319511"/>
      <w:bookmarkStart w:id="2544" w:name="_Toc168319766"/>
      <w:bookmarkStart w:id="2545" w:name="_Toc168320021"/>
      <w:bookmarkStart w:id="2546" w:name="_Toc168320275"/>
      <w:bookmarkStart w:id="2547" w:name="_Toc168559929"/>
      <w:bookmarkStart w:id="2548" w:name="_Toc175890979"/>
      <w:bookmarkStart w:id="2549" w:name="_Toc180645927"/>
      <w:bookmarkStart w:id="2550" w:name="_Toc183616860"/>
      <w:r w:rsidRPr="00F94631">
        <w:t>6.</w:t>
      </w:r>
      <w:r w:rsidR="00BE57C8">
        <w:t>30</w:t>
      </w:r>
      <w:r w:rsidRPr="00F94631">
        <w:t>.2.3</w:t>
      </w:r>
      <w:r w:rsidRPr="00F94631">
        <w:tab/>
        <w:t xml:space="preserve">Application </w:t>
      </w:r>
      <w:r w:rsidRPr="00F94631">
        <w:rPr>
          <w:lang w:eastAsia="zh-CN"/>
        </w:rPr>
        <w:t>Inventory Procedure</w:t>
      </w:r>
      <w:bookmarkEnd w:id="2542"/>
      <w:bookmarkEnd w:id="2543"/>
      <w:bookmarkEnd w:id="2544"/>
      <w:bookmarkEnd w:id="2545"/>
      <w:bookmarkEnd w:id="2546"/>
      <w:bookmarkEnd w:id="2547"/>
      <w:bookmarkEnd w:id="2548"/>
      <w:bookmarkEnd w:id="2549"/>
      <w:bookmarkEnd w:id="2550"/>
    </w:p>
    <w:p w14:paraId="027E70D1" w14:textId="1E670D21" w:rsidR="006D7F8F" w:rsidRDefault="006D7F8F" w:rsidP="006D7F8F">
      <w:r>
        <w:t xml:space="preserve">The Inventory procedure can be initiated by the AF to discover one or more </w:t>
      </w:r>
      <w:proofErr w:type="spellStart"/>
      <w:r>
        <w:t>AIoT</w:t>
      </w:r>
      <w:proofErr w:type="spellEnd"/>
      <w:r>
        <w:t xml:space="preserve">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pt;height:393pt" o:ole="">
            <v:imagedata r:id="rId188" o:title=""/>
          </v:shape>
          <o:OLEObject Type="Embed" ProgID="Visio.Drawing.15" ShapeID="_x0000_i1114" DrawAspect="Content" ObjectID="_1794390892" r:id="rId189"/>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 xml:space="preserve">The Intermediate UE determines radio resource or requests NG-RAN to determine radio resource, which is used between </w:t>
      </w:r>
      <w:proofErr w:type="spellStart"/>
      <w:r>
        <w:t>AIoT</w:t>
      </w:r>
      <w:proofErr w:type="spellEnd"/>
      <w:r>
        <w:t xml:space="preserve"> Devices and Intermediate UE.</w:t>
      </w:r>
    </w:p>
    <w:p w14:paraId="607CAE11" w14:textId="77777777" w:rsidR="006D7F8F" w:rsidRDefault="006D7F8F" w:rsidP="006D7F8F">
      <w:pPr>
        <w:pStyle w:val="B1"/>
      </w:pPr>
      <w:r>
        <w:lastRenderedPageBreak/>
        <w:t>5.</w:t>
      </w:r>
      <w:r>
        <w:tab/>
        <w:t xml:space="preserve">The Intermediate UE initiates inventory based on device information as well as the inventory strategy information provided by the AF. The Intermediate UE may provide reader identity information to enable the </w:t>
      </w:r>
      <w:proofErr w:type="spellStart"/>
      <w:r>
        <w:t>AIoT</w:t>
      </w:r>
      <w:proofErr w:type="spellEnd"/>
      <w:r>
        <w:t xml:space="preserve">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 xml:space="preserve">The </w:t>
      </w:r>
      <w:proofErr w:type="spellStart"/>
      <w:r>
        <w:t>AIoT</w:t>
      </w:r>
      <w:proofErr w:type="spellEnd"/>
      <w:r>
        <w:t xml:space="preserve"> Device reports the device ID to the Intermediate UE. If the Inventory procedure indicates delta inventory only, and the </w:t>
      </w:r>
      <w:proofErr w:type="spellStart"/>
      <w:r>
        <w:t>AIoT</w:t>
      </w:r>
      <w:proofErr w:type="spellEnd"/>
      <w:r>
        <w:t xml:space="preserve"> Device has performed the inventory procedure towards this reader, it should skip the reporting. The device capability index can be provided by </w:t>
      </w:r>
      <w:proofErr w:type="spellStart"/>
      <w:r>
        <w:t>AIoT</w:t>
      </w:r>
      <w:proofErr w:type="spellEnd"/>
      <w:r>
        <w:t xml:space="preserve"> device optionally.</w:t>
      </w:r>
    </w:p>
    <w:p w14:paraId="04F4EB9E" w14:textId="77777777" w:rsidR="006D7F8F" w:rsidRDefault="006D7F8F" w:rsidP="006D7F8F">
      <w:pPr>
        <w:pStyle w:val="B1"/>
      </w:pPr>
      <w:r>
        <w:t>7.</w:t>
      </w:r>
      <w:r>
        <w:tab/>
        <w:t xml:space="preserve">The Intermediate UE creates the 5GAIOT NAS message and sends it towards the AIOTF, including the </w:t>
      </w:r>
      <w:proofErr w:type="spellStart"/>
      <w:r>
        <w:t>AIoT</w:t>
      </w:r>
      <w:proofErr w:type="spellEnd"/>
      <w:r>
        <w:t xml:space="preserve">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 xml:space="preserve">The AIOTF together with AUSF and UDM, triggers authentication and authorization procedures (i.e. like the authentication request/response between UE and network) towards the </w:t>
      </w:r>
      <w:proofErr w:type="spellStart"/>
      <w:r>
        <w:t>AIoT</w:t>
      </w:r>
      <w:proofErr w:type="spellEnd"/>
      <w:r>
        <w:t xml:space="preserve"> device. In Topology 2, the message between the AIOTF and the AIOT device is transmitted via the Intermediate UE over 5GAIOT NAS.</w:t>
      </w:r>
    </w:p>
    <w:p w14:paraId="7C91142E" w14:textId="77777777" w:rsidR="006D7F8F" w:rsidRPr="006D7F8F" w:rsidRDefault="006D7F8F" w:rsidP="006D7F8F">
      <w:r w:rsidRPr="006D7F8F">
        <w:t xml:space="preserve">Based on the device capability information from UDM, if the </w:t>
      </w:r>
      <w:proofErr w:type="spellStart"/>
      <w:r w:rsidRPr="006D7F8F">
        <w:t>AIoT</w:t>
      </w:r>
      <w:proofErr w:type="spellEnd"/>
      <w:r w:rsidRPr="006D7F8F">
        <w:t xml:space="preserve">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 xml:space="preserve">The AIOTF may further allocates CN device ID and sends to the </w:t>
      </w:r>
      <w:proofErr w:type="spellStart"/>
      <w:r>
        <w:t>AIoT</w:t>
      </w:r>
      <w:proofErr w:type="spellEnd"/>
      <w:r>
        <w:t xml:space="preserve">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Heading4"/>
      </w:pPr>
      <w:bookmarkStart w:id="2551" w:name="_Toc168318996"/>
      <w:bookmarkStart w:id="2552" w:name="_Toc168319512"/>
      <w:bookmarkStart w:id="2553" w:name="_Toc168319767"/>
      <w:bookmarkStart w:id="2554" w:name="_Toc168320022"/>
      <w:bookmarkStart w:id="2555" w:name="_Toc168320276"/>
      <w:bookmarkStart w:id="2556" w:name="_Toc168559930"/>
      <w:bookmarkStart w:id="2557" w:name="_Toc175890980"/>
      <w:bookmarkStart w:id="2558" w:name="_Toc180645928"/>
      <w:bookmarkStart w:id="2559" w:name="_Toc183616861"/>
      <w:r w:rsidRPr="008D69BE">
        <w:t>6.</w:t>
      </w:r>
      <w:r w:rsidR="005C3736" w:rsidRPr="008D69BE">
        <w:t>30</w:t>
      </w:r>
      <w:r w:rsidRPr="008D69BE">
        <w:t>.2.4</w:t>
      </w:r>
      <w:r w:rsidRPr="008D69BE">
        <w:tab/>
        <w:t>Periodic Inventory</w:t>
      </w:r>
      <w:bookmarkEnd w:id="2551"/>
      <w:bookmarkEnd w:id="2552"/>
      <w:bookmarkEnd w:id="2553"/>
      <w:bookmarkEnd w:id="2554"/>
      <w:bookmarkEnd w:id="2555"/>
      <w:bookmarkEnd w:id="2556"/>
      <w:bookmarkEnd w:id="2557"/>
      <w:bookmarkEnd w:id="2558"/>
      <w:bookmarkEnd w:id="2559"/>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Heading4"/>
      </w:pPr>
      <w:bookmarkStart w:id="2560" w:name="_Toc168318997"/>
      <w:bookmarkStart w:id="2561" w:name="_Toc168319513"/>
      <w:bookmarkStart w:id="2562" w:name="_Toc168319768"/>
      <w:bookmarkStart w:id="2563" w:name="_Toc168320023"/>
      <w:bookmarkStart w:id="2564" w:name="_Toc168320277"/>
      <w:bookmarkStart w:id="2565" w:name="_Toc168559931"/>
      <w:bookmarkStart w:id="2566" w:name="_Toc175890981"/>
      <w:bookmarkStart w:id="2567" w:name="_Toc180645929"/>
      <w:bookmarkStart w:id="2568" w:name="_Toc183616862"/>
      <w:r w:rsidRPr="008D69BE">
        <w:t>6.</w:t>
      </w:r>
      <w:r w:rsidR="005C3736" w:rsidRPr="008D69BE">
        <w:t>30</w:t>
      </w:r>
      <w:r w:rsidRPr="008D69BE">
        <w:t>.2.5</w:t>
      </w:r>
      <w:r w:rsidRPr="008D69BE">
        <w:tab/>
        <w:t>Command Procedure</w:t>
      </w:r>
      <w:bookmarkEnd w:id="2560"/>
      <w:bookmarkEnd w:id="2561"/>
      <w:bookmarkEnd w:id="2562"/>
      <w:bookmarkEnd w:id="2563"/>
      <w:bookmarkEnd w:id="2564"/>
      <w:bookmarkEnd w:id="2565"/>
      <w:bookmarkEnd w:id="2566"/>
      <w:bookmarkEnd w:id="2567"/>
      <w:bookmarkEnd w:id="2568"/>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 xml:space="preserve">cific </w:t>
      </w:r>
      <w:proofErr w:type="spellStart"/>
      <w:r w:rsidRPr="006D7F8F">
        <w:t>AIoT</w:t>
      </w:r>
      <w:proofErr w:type="spellEnd"/>
      <w:r w:rsidRPr="006D7F8F">
        <w:t xml:space="preserve"> devices or a group of </w:t>
      </w:r>
      <w:proofErr w:type="spellStart"/>
      <w:r w:rsidRPr="006D7F8F">
        <w:t>AIoT</w:t>
      </w:r>
      <w:proofErr w:type="spellEnd"/>
      <w:r w:rsidRPr="006D7F8F">
        <w:t xml:space="preserve">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DengXian"/>
        </w:rPr>
        <w:tab/>
        <w:t>The command for enable/disable is to be studied by SA</w:t>
      </w:r>
      <w:r w:rsidR="006D7F8F">
        <w:rPr>
          <w:rFonts w:eastAsia="DengXian"/>
        </w:rPr>
        <w:t> WG</w:t>
      </w:r>
      <w:r w:rsidRPr="00F94631">
        <w:rPr>
          <w:rFonts w:eastAsia="DengXian"/>
        </w:rPr>
        <w:t>3, and to be aligned with SA</w:t>
      </w:r>
      <w:r w:rsidR="006D7F8F">
        <w:rPr>
          <w:rFonts w:eastAsia="DengXian"/>
        </w:rPr>
        <w:t> WG</w:t>
      </w:r>
      <w:r w:rsidRPr="00F94631">
        <w:rPr>
          <w:rFonts w:eastAsia="DengXian"/>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80pt;height:520.5pt" o:ole="">
            <v:imagedata r:id="rId190" o:title=""/>
          </v:shape>
          <o:OLEObject Type="Embed" ProgID="Visio.Drawing.15" ShapeID="_x0000_i1115" DrawAspect="Content" ObjectID="_1794390893" r:id="rId191"/>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 xml:space="preserve">The command is to be executed in the </w:t>
      </w:r>
      <w:proofErr w:type="spellStart"/>
      <w:r>
        <w:t>AIoT</w:t>
      </w:r>
      <w:proofErr w:type="spellEnd"/>
      <w:r>
        <w:t xml:space="preserve">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 xml:space="preserve">The location required indicates whether the AF requests the location information of the </w:t>
      </w:r>
      <w:proofErr w:type="spellStart"/>
      <w:r>
        <w:t>AIoT</w:t>
      </w:r>
      <w:proofErr w:type="spellEnd"/>
      <w:r>
        <w:t xml:space="preserve">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 xml:space="preserve">The Intermediate UE determines radio resource or requests NG-RAN to determine radio resource, which is used between </w:t>
      </w:r>
      <w:proofErr w:type="spellStart"/>
      <w:r>
        <w:t>AIoT</w:t>
      </w:r>
      <w:proofErr w:type="spellEnd"/>
      <w:r>
        <w:t xml:space="preserve">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 xml:space="preserve">The </w:t>
      </w:r>
      <w:proofErr w:type="spellStart"/>
      <w:r>
        <w:t>AIoT</w:t>
      </w:r>
      <w:proofErr w:type="spellEnd"/>
      <w:r>
        <w:t xml:space="preserve">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 xml:space="preserve">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w:t>
      </w:r>
      <w:proofErr w:type="spellStart"/>
      <w:r>
        <w:t>AIoT</w:t>
      </w:r>
      <w:proofErr w:type="spellEnd"/>
      <w:r>
        <w:t xml:space="preserve">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 xml:space="preserve">The AIOTF creates the 5GAIOT NAS request message and sends to the Intermediate UE to deliver the Command to the responded device. The 5GAIOT NAS request message contains the AIOT Device NAS request message, </w:t>
      </w:r>
      <w:proofErr w:type="spellStart"/>
      <w:r>
        <w:t>AIoT</w:t>
      </w:r>
      <w:proofErr w:type="spellEnd"/>
      <w:r>
        <w:t xml:space="preserve"> device ID and optional location required information. The 5GAIOT NAS request message is delivered via the AMF and the NG-RAN.</w:t>
      </w:r>
    </w:p>
    <w:p w14:paraId="4D7DD3AB" w14:textId="77777777" w:rsidR="006D7F8F" w:rsidRDefault="006D7F8F" w:rsidP="006D7F8F">
      <w:pPr>
        <w:pStyle w:val="B1"/>
      </w:pPr>
      <w:r>
        <w:t>16.</w:t>
      </w:r>
      <w:r>
        <w:tab/>
        <w:t xml:space="preserve">The Intermediate UE determines radio resource or requests NG-RAN to determine radio resource, which is used between </w:t>
      </w:r>
      <w:proofErr w:type="spellStart"/>
      <w:r>
        <w:t>AIoT</w:t>
      </w:r>
      <w:proofErr w:type="spellEnd"/>
      <w:r>
        <w:t xml:space="preserve">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 xml:space="preserve">The </w:t>
      </w:r>
      <w:proofErr w:type="spellStart"/>
      <w:r>
        <w:t>AIoT</w:t>
      </w:r>
      <w:proofErr w:type="spellEnd"/>
      <w:r>
        <w:t xml:space="preserve">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 xml:space="preserve">The Intermediate UE creates the 5GAIOT NAS response message, including the </w:t>
      </w:r>
      <w:proofErr w:type="spellStart"/>
      <w:r>
        <w:t>AIoT</w:t>
      </w:r>
      <w:proofErr w:type="spellEnd"/>
      <w:r>
        <w:t xml:space="preserve">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Heading3"/>
        <w:rPr>
          <w:lang w:eastAsia="zh-CN"/>
        </w:rPr>
      </w:pPr>
      <w:bookmarkStart w:id="2569" w:name="_Toc168318998"/>
      <w:bookmarkStart w:id="2570" w:name="_Toc168319514"/>
      <w:bookmarkStart w:id="2571" w:name="_Toc168319769"/>
      <w:bookmarkStart w:id="2572" w:name="_Toc168320024"/>
      <w:bookmarkStart w:id="2573" w:name="_Toc168320278"/>
      <w:bookmarkStart w:id="2574" w:name="_Toc168559932"/>
      <w:bookmarkStart w:id="2575" w:name="_Toc175890982"/>
      <w:bookmarkStart w:id="2576" w:name="_Toc180645930"/>
      <w:bookmarkStart w:id="2577" w:name="_Toc183616863"/>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2569"/>
      <w:bookmarkEnd w:id="2570"/>
      <w:bookmarkEnd w:id="2571"/>
      <w:bookmarkEnd w:id="2572"/>
      <w:bookmarkEnd w:id="2573"/>
      <w:bookmarkEnd w:id="2574"/>
      <w:bookmarkEnd w:id="2575"/>
      <w:bookmarkEnd w:id="2576"/>
      <w:bookmarkEnd w:id="2577"/>
    </w:p>
    <w:p w14:paraId="1FFE6270" w14:textId="77777777" w:rsidR="003B1F9D" w:rsidRDefault="003B1F9D" w:rsidP="008D69BE">
      <w:pPr>
        <w:pStyle w:val="EditorsNote"/>
        <w:rPr>
          <w:rFonts w:eastAsia="DengXian"/>
        </w:rPr>
      </w:pPr>
      <w:r w:rsidRPr="008D69BE">
        <w:t>Editor's note:</w:t>
      </w:r>
      <w:r w:rsidRPr="008D69BE">
        <w:rPr>
          <w:rFonts w:eastAsia="DengXian"/>
        </w:rPr>
        <w:tab/>
        <w:t>The services, entities and interfaces are FFS.</w:t>
      </w:r>
    </w:p>
    <w:p w14:paraId="0F63635D" w14:textId="77777777" w:rsidR="006D7F8F" w:rsidRPr="008C2020" w:rsidRDefault="006D7F8F" w:rsidP="006D7F8F">
      <w:pPr>
        <w:rPr>
          <w:rFonts w:eastAsia="DengXian"/>
        </w:rPr>
      </w:pPr>
    </w:p>
    <w:p w14:paraId="58460DC8" w14:textId="68CBE6A4" w:rsidR="002957EE" w:rsidRDefault="002957EE" w:rsidP="002957EE">
      <w:pPr>
        <w:pStyle w:val="Heading2"/>
        <w:rPr>
          <w:lang w:val="en-US" w:eastAsia="zh-CN"/>
        </w:rPr>
      </w:pPr>
      <w:bookmarkStart w:id="2578" w:name="_Toc168318999"/>
      <w:bookmarkStart w:id="2579" w:name="_Toc168319515"/>
      <w:bookmarkStart w:id="2580" w:name="_Toc168319770"/>
      <w:bookmarkStart w:id="2581" w:name="_Toc168320025"/>
      <w:bookmarkStart w:id="2582" w:name="_Toc168320279"/>
      <w:bookmarkStart w:id="2583" w:name="_Toc168559933"/>
      <w:bookmarkStart w:id="2584" w:name="_Toc175890983"/>
      <w:bookmarkStart w:id="2585" w:name="_Toc180645931"/>
      <w:bookmarkStart w:id="2586" w:name="_Toc183616864"/>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2578"/>
      <w:bookmarkEnd w:id="2579"/>
      <w:bookmarkEnd w:id="2580"/>
      <w:bookmarkEnd w:id="2581"/>
      <w:bookmarkEnd w:id="2582"/>
      <w:bookmarkEnd w:id="2583"/>
      <w:bookmarkEnd w:id="2584"/>
      <w:bookmarkEnd w:id="2585"/>
      <w:bookmarkEnd w:id="2586"/>
    </w:p>
    <w:p w14:paraId="128BA2E0" w14:textId="20A03424" w:rsidR="002957EE" w:rsidRDefault="002957EE" w:rsidP="002957EE">
      <w:pPr>
        <w:pStyle w:val="Heading3"/>
        <w:rPr>
          <w:lang w:val="en-US" w:eastAsia="zh-CN"/>
        </w:rPr>
      </w:pPr>
      <w:bookmarkStart w:id="2587" w:name="_Toc168319000"/>
      <w:bookmarkStart w:id="2588" w:name="_Toc168319516"/>
      <w:bookmarkStart w:id="2589" w:name="_Toc168319771"/>
      <w:bookmarkStart w:id="2590" w:name="_Toc168320026"/>
      <w:bookmarkStart w:id="2591" w:name="_Toc168320280"/>
      <w:bookmarkStart w:id="2592" w:name="_Toc168559934"/>
      <w:bookmarkStart w:id="2593" w:name="_Toc175890984"/>
      <w:bookmarkStart w:id="2594" w:name="_Toc180645932"/>
      <w:bookmarkStart w:id="2595" w:name="_Toc183616865"/>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2587"/>
      <w:bookmarkEnd w:id="2588"/>
      <w:bookmarkEnd w:id="2589"/>
      <w:bookmarkEnd w:id="2590"/>
      <w:bookmarkEnd w:id="2591"/>
      <w:bookmarkEnd w:id="2592"/>
      <w:bookmarkEnd w:id="2593"/>
      <w:bookmarkEnd w:id="2594"/>
      <w:bookmarkEnd w:id="2595"/>
    </w:p>
    <w:p w14:paraId="11F43076" w14:textId="6E12D081" w:rsidR="002957EE" w:rsidRPr="00F40E8C" w:rsidRDefault="002957EE" w:rsidP="002957EE">
      <w:r w:rsidRPr="00F40E8C">
        <w:t xml:space="preserve">This solution resolves Key Issue #3 about the Support of Ambient IoT Services. As we know, the following two connectivity topologies as defined in </w:t>
      </w:r>
      <w:r w:rsidR="004B3399" w:rsidRPr="00F40E8C">
        <w:t>TR</w:t>
      </w:r>
      <w:r w:rsidR="004B3399">
        <w:t> </w:t>
      </w:r>
      <w:r w:rsidR="004B3399" w:rsidRPr="00F40E8C">
        <w:t>38.848</w:t>
      </w:r>
      <w:r w:rsidR="004B3399">
        <w:t> </w:t>
      </w:r>
      <w:r w:rsidR="004B3399" w:rsidRPr="00F40E8C">
        <w:t>[</w:t>
      </w:r>
      <w:r w:rsidRPr="00F40E8C">
        <w:t>7] are to be studied:</w:t>
      </w:r>
    </w:p>
    <w:p w14:paraId="5FF3E479" w14:textId="77777777" w:rsidR="002957EE" w:rsidRPr="00AC44AA" w:rsidRDefault="002957EE" w:rsidP="00F40E8C">
      <w:pPr>
        <w:pStyle w:val="B1"/>
        <w:rPr>
          <w:lang w:val="fr-FR"/>
        </w:rPr>
      </w:pPr>
      <w:r w:rsidRPr="00AC44AA">
        <w:rPr>
          <w:lang w:val="fr-FR" w:eastAsia="zh-CN"/>
        </w:rPr>
        <w:t>-</w:t>
      </w:r>
      <w:r w:rsidRPr="00AC44AA">
        <w:rPr>
          <w:rFonts w:eastAsia="SimSun"/>
          <w:lang w:val="fr-FR"/>
        </w:rPr>
        <w:tab/>
      </w:r>
      <w:proofErr w:type="spellStart"/>
      <w:r w:rsidRPr="00AC44AA">
        <w:rPr>
          <w:lang w:val="fr-FR"/>
        </w:rPr>
        <w:t>Topology</w:t>
      </w:r>
      <w:proofErr w:type="spellEnd"/>
      <w:r w:rsidRPr="00AC44AA">
        <w:rPr>
          <w:lang w:val="fr-FR"/>
        </w:rPr>
        <w:t xml:space="preserve"> 1: BS &lt;--&gt; Ambient IoT </w:t>
      </w:r>
      <w:proofErr w:type="spellStart"/>
      <w:r w:rsidRPr="00AC44AA">
        <w:rPr>
          <w:lang w:val="fr-FR"/>
        </w:rPr>
        <w:t>Device</w:t>
      </w:r>
      <w:proofErr w:type="spellEnd"/>
      <w:r w:rsidRPr="00AC44AA">
        <w:rPr>
          <w:lang w:val="fr-FR"/>
        </w:rPr>
        <w:t>;</w:t>
      </w:r>
    </w:p>
    <w:p w14:paraId="2A90EC58" w14:textId="77777777" w:rsidR="002957EE" w:rsidRPr="00E9511C" w:rsidRDefault="002957EE" w:rsidP="00F40E8C">
      <w:pPr>
        <w:pStyle w:val="B1"/>
      </w:pPr>
      <w:r w:rsidRPr="00E9511C">
        <w:rPr>
          <w:lang w:eastAsia="zh-CN"/>
        </w:rPr>
        <w:t>-</w:t>
      </w:r>
      <w:r w:rsidRPr="00E9511C">
        <w:rPr>
          <w:rFonts w:eastAsia="SimSun"/>
          <w:lang w:val="en-US"/>
        </w:rPr>
        <w:tab/>
      </w:r>
      <w:r w:rsidRPr="00E9511C">
        <w:t>Topology 2: BS &lt;--&gt; intermediate node &lt;--&gt; Ambient IoT Device:</w:t>
      </w:r>
      <w:r w:rsidRPr="00E9511C">
        <w:rPr>
          <w:rFonts w:eastAsia="SimSun"/>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SimSun"/>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SimSun"/>
          <w:lang w:val="en-US"/>
        </w:rPr>
        <w:lastRenderedPageBreak/>
        <w:t>2)</w:t>
      </w:r>
      <w:r w:rsidRPr="00E9511C">
        <w:rPr>
          <w:rFonts w:eastAsia="SimSun"/>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Heading3"/>
        <w:rPr>
          <w:lang w:val="en-US" w:eastAsia="zh-CN"/>
        </w:rPr>
      </w:pPr>
      <w:bookmarkStart w:id="2596" w:name="_Toc168319001"/>
      <w:bookmarkStart w:id="2597" w:name="_Toc168319517"/>
      <w:bookmarkStart w:id="2598" w:name="_Toc168319772"/>
      <w:bookmarkStart w:id="2599" w:name="_Toc168320027"/>
      <w:bookmarkStart w:id="2600" w:name="_Toc168320281"/>
      <w:bookmarkStart w:id="2601" w:name="_Toc168559935"/>
      <w:bookmarkStart w:id="2602" w:name="_Toc175890985"/>
      <w:bookmarkStart w:id="2603" w:name="_Toc180645933"/>
      <w:bookmarkStart w:id="2604" w:name="_Toc183616866"/>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2596"/>
      <w:bookmarkEnd w:id="2597"/>
      <w:bookmarkEnd w:id="2598"/>
      <w:bookmarkEnd w:id="2599"/>
      <w:bookmarkEnd w:id="2600"/>
      <w:bookmarkEnd w:id="2601"/>
      <w:bookmarkEnd w:id="2602"/>
      <w:bookmarkEnd w:id="2603"/>
      <w:bookmarkEnd w:id="2604"/>
    </w:p>
    <w:p w14:paraId="3552212B" w14:textId="25CABD1F" w:rsidR="002957EE" w:rsidRDefault="002957EE" w:rsidP="002957EE">
      <w:pPr>
        <w:pStyle w:val="Heading4"/>
        <w:rPr>
          <w:rFonts w:eastAsia="SimSun" w:cs="Arial"/>
          <w:sz w:val="25"/>
          <w:szCs w:val="25"/>
          <w:lang w:val="en-US" w:eastAsia="zh-CN" w:bidi="ar"/>
        </w:rPr>
      </w:pPr>
      <w:bookmarkStart w:id="2605" w:name="_Toc168319002"/>
      <w:bookmarkStart w:id="2606" w:name="_Toc168319518"/>
      <w:bookmarkStart w:id="2607" w:name="_Toc168319773"/>
      <w:bookmarkStart w:id="2608" w:name="_Toc168320028"/>
      <w:bookmarkStart w:id="2609" w:name="_Toc168320282"/>
      <w:bookmarkStart w:id="2610" w:name="_Toc168559936"/>
      <w:bookmarkStart w:id="2611" w:name="_Toc175890986"/>
      <w:bookmarkStart w:id="2612" w:name="_Toc180645934"/>
      <w:bookmarkStart w:id="2613" w:name="_Toc183616867"/>
      <w:r>
        <w:rPr>
          <w:rFonts w:eastAsia="SimSun" w:cs="Arial" w:hint="eastAsia"/>
          <w:sz w:val="25"/>
          <w:szCs w:val="25"/>
          <w:lang w:val="en-US" w:eastAsia="zh-CN" w:bidi="ar"/>
        </w:rPr>
        <w:t>6.</w:t>
      </w:r>
      <w:r w:rsidR="000A406B">
        <w:rPr>
          <w:rFonts w:eastAsia="SimSun" w:cs="Arial"/>
          <w:sz w:val="25"/>
          <w:szCs w:val="25"/>
          <w:lang w:val="en-US" w:eastAsia="zh-CN" w:bidi="ar"/>
        </w:rPr>
        <w:t>31</w:t>
      </w:r>
      <w:r>
        <w:rPr>
          <w:rFonts w:eastAsia="SimSun" w:cs="Arial" w:hint="eastAsia"/>
          <w:sz w:val="25"/>
          <w:szCs w:val="25"/>
          <w:lang w:val="en-US" w:eastAsia="zh-CN" w:bidi="ar"/>
        </w:rPr>
        <w:t>.2.1</w:t>
      </w:r>
      <w:r>
        <w:rPr>
          <w:rFonts w:eastAsia="SimSun" w:cs="Arial" w:hint="eastAsia"/>
          <w:sz w:val="25"/>
          <w:szCs w:val="25"/>
          <w:lang w:val="en-US" w:eastAsia="zh-CN" w:bidi="ar"/>
        </w:rPr>
        <w:tab/>
      </w:r>
      <w:r w:rsidRPr="00E9511C">
        <w:rPr>
          <w:rFonts w:eastAsia="SimSun" w:cs="Arial"/>
          <w:sz w:val="25"/>
          <w:szCs w:val="25"/>
          <w:lang w:val="en-US" w:eastAsia="zh-CN" w:bidi="ar"/>
        </w:rPr>
        <w:t xml:space="preserve">Reader UE registration procedure with UE reader type info, </w:t>
      </w:r>
      <w:r>
        <w:rPr>
          <w:rFonts w:eastAsia="SimSun" w:cs="Arial"/>
          <w:sz w:val="25"/>
          <w:szCs w:val="25"/>
          <w:lang w:val="en-US" w:eastAsia="zh-CN" w:bidi="ar"/>
        </w:rPr>
        <w:t>Location</w:t>
      </w:r>
      <w:r w:rsidRPr="00E9511C">
        <w:rPr>
          <w:rFonts w:eastAsia="SimSun" w:cs="Arial"/>
          <w:sz w:val="25"/>
          <w:szCs w:val="25"/>
          <w:lang w:val="en-US" w:eastAsia="zh-CN" w:bidi="ar"/>
        </w:rPr>
        <w:t xml:space="preserve">, </w:t>
      </w:r>
      <w:r>
        <w:rPr>
          <w:rFonts w:eastAsia="SimSun" w:cs="Arial"/>
          <w:sz w:val="25"/>
          <w:szCs w:val="25"/>
          <w:lang w:val="en-US" w:eastAsia="zh-CN" w:bidi="ar"/>
        </w:rPr>
        <w:t xml:space="preserve">and </w:t>
      </w:r>
      <w:r w:rsidRPr="00E9511C">
        <w:rPr>
          <w:rFonts w:eastAsia="SimSun" w:cs="Arial"/>
          <w:sz w:val="25"/>
          <w:szCs w:val="25"/>
          <w:lang w:val="en-US" w:eastAsia="zh-CN" w:bidi="ar"/>
        </w:rPr>
        <w:t>AF ID</w:t>
      </w:r>
      <w:bookmarkEnd w:id="2605"/>
      <w:bookmarkEnd w:id="2606"/>
      <w:bookmarkEnd w:id="2607"/>
      <w:bookmarkEnd w:id="2608"/>
      <w:bookmarkEnd w:id="2609"/>
      <w:bookmarkEnd w:id="2610"/>
      <w:bookmarkEnd w:id="2611"/>
      <w:bookmarkEnd w:id="2612"/>
      <w:bookmarkEnd w:id="2613"/>
    </w:p>
    <w:p w14:paraId="393EB65D" w14:textId="67D694BF" w:rsidR="006D7F8F" w:rsidRDefault="006D7F8F" w:rsidP="00C76F30">
      <w:pPr>
        <w:pStyle w:val="TH"/>
      </w:pPr>
      <w:r>
        <w:object w:dxaOrig="9923" w:dyaOrig="5951" w14:anchorId="63832566">
          <v:shape id="_x0000_i1116" type="#_x0000_t75" style="width:480pt;height:294.75pt" o:ole="">
            <v:imagedata r:id="rId192" o:title=""/>
          </v:shape>
          <o:OLEObject Type="Embed" ProgID="Word.Picture.8" ShapeID="_x0000_i1116" DrawAspect="Content" ObjectID="_1794390894" r:id="rId193"/>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" fillcolor="white [3201]" stroked="f" strokeweight=".5pt">
                <v:textbo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Heading4"/>
        <w:rPr>
          <w:rFonts w:eastAsia="SimSun" w:cs="Arial"/>
          <w:sz w:val="25"/>
          <w:szCs w:val="25"/>
          <w:lang w:val="en-US" w:eastAsia="zh-CN" w:bidi="ar"/>
        </w:rPr>
      </w:pPr>
      <w:bookmarkStart w:id="2614" w:name="_Toc168319003"/>
      <w:bookmarkStart w:id="2615" w:name="_Toc168319519"/>
      <w:bookmarkStart w:id="2616" w:name="_Toc168319774"/>
      <w:bookmarkStart w:id="2617" w:name="_Toc168320029"/>
      <w:bookmarkStart w:id="2618" w:name="_Toc168320283"/>
      <w:bookmarkStart w:id="2619" w:name="_Toc168559937"/>
      <w:bookmarkStart w:id="2620" w:name="_Toc175890987"/>
      <w:bookmarkStart w:id="2621" w:name="_Toc180645935"/>
      <w:bookmarkStart w:id="2622" w:name="_Toc183616868"/>
      <w:r w:rsidRPr="00416653">
        <w:rPr>
          <w:rFonts w:eastAsia="SimSun" w:cs="Arial" w:hint="eastAsia"/>
          <w:sz w:val="25"/>
          <w:szCs w:val="25"/>
          <w:lang w:val="en-US" w:eastAsia="zh-CN" w:bidi="ar"/>
        </w:rPr>
        <w:lastRenderedPageBreak/>
        <w:t>6.</w:t>
      </w:r>
      <w:r w:rsidR="005C563E">
        <w:rPr>
          <w:rFonts w:eastAsia="SimSun" w:cs="Arial"/>
          <w:sz w:val="25"/>
          <w:szCs w:val="25"/>
          <w:lang w:val="en-US" w:eastAsia="zh-CN" w:bidi="ar"/>
        </w:rPr>
        <w:t>31</w:t>
      </w:r>
      <w:r w:rsidRPr="00416653">
        <w:rPr>
          <w:rFonts w:eastAsia="SimSun" w:cs="Arial" w:hint="eastAsia"/>
          <w:sz w:val="25"/>
          <w:szCs w:val="25"/>
          <w:lang w:val="en-US" w:eastAsia="zh-CN" w:bidi="ar"/>
        </w:rPr>
        <w:t>.2.2</w:t>
      </w:r>
      <w:r w:rsidRPr="00416653">
        <w:rPr>
          <w:rFonts w:eastAsia="SimSun" w:cs="Arial" w:hint="eastAsia"/>
          <w:sz w:val="25"/>
          <w:szCs w:val="25"/>
          <w:lang w:val="en-US" w:eastAsia="zh-CN" w:bidi="ar"/>
        </w:rPr>
        <w:tab/>
      </w:r>
      <w:r w:rsidRPr="00416653">
        <w:rPr>
          <w:rFonts w:eastAsia="SimSun" w:cs="Arial"/>
          <w:sz w:val="25"/>
          <w:szCs w:val="25"/>
          <w:lang w:val="en-US" w:eastAsia="zh-CN" w:bidi="ar"/>
        </w:rPr>
        <w:t>Ambient IoT service</w:t>
      </w:r>
      <w:r w:rsidRPr="00416653">
        <w:rPr>
          <w:rFonts w:eastAsia="SimSun" w:cs="Arial" w:hint="eastAsia"/>
          <w:sz w:val="25"/>
          <w:szCs w:val="25"/>
          <w:lang w:val="en-US" w:eastAsia="zh-CN" w:bidi="ar"/>
        </w:rPr>
        <w:t xml:space="preserve"> </w:t>
      </w:r>
      <w:r w:rsidR="006D7F8F">
        <w:rPr>
          <w:rFonts w:eastAsia="SimSun" w:cs="Arial"/>
          <w:sz w:val="25"/>
          <w:szCs w:val="25"/>
          <w:lang w:val="en-US" w:eastAsia="zh-CN" w:bidi="ar"/>
        </w:rPr>
        <w:t>-</w:t>
      </w:r>
      <w:r w:rsidRPr="00416653">
        <w:rPr>
          <w:rFonts w:eastAsia="SimSun" w:cs="Arial"/>
          <w:sz w:val="25"/>
          <w:szCs w:val="25"/>
          <w:lang w:val="en-US" w:eastAsia="zh-CN" w:bidi="ar"/>
        </w:rPr>
        <w:t xml:space="preserve"> Network initiated </w:t>
      </w:r>
      <w:r w:rsidRPr="00416653">
        <w:rPr>
          <w:rFonts w:eastAsia="SimSun" w:cs="Arial" w:hint="eastAsia"/>
          <w:sz w:val="25"/>
          <w:szCs w:val="25"/>
          <w:lang w:val="en-US" w:eastAsia="zh-CN" w:bidi="ar"/>
        </w:rPr>
        <w:t xml:space="preserve">Ambient IoT </w:t>
      </w:r>
      <w:r w:rsidRPr="00416653">
        <w:rPr>
          <w:rFonts w:eastAsia="SimSun" w:cs="Arial"/>
          <w:sz w:val="25"/>
          <w:szCs w:val="25"/>
          <w:lang w:val="en-US" w:eastAsia="zh-CN" w:bidi="ar"/>
        </w:rPr>
        <w:t>service procedure</w:t>
      </w:r>
      <w:r w:rsidRPr="00416653">
        <w:rPr>
          <w:rFonts w:eastAsia="SimSun" w:cs="Arial" w:hint="eastAsia"/>
          <w:sz w:val="25"/>
          <w:szCs w:val="25"/>
          <w:lang w:val="en-US" w:eastAsia="zh-CN" w:bidi="ar"/>
        </w:rPr>
        <w:t xml:space="preserve"> with fixed UE reader</w:t>
      </w:r>
      <w:bookmarkEnd w:id="2614"/>
      <w:bookmarkEnd w:id="2615"/>
      <w:bookmarkEnd w:id="2616"/>
      <w:bookmarkEnd w:id="2617"/>
      <w:bookmarkEnd w:id="2618"/>
      <w:bookmarkEnd w:id="2619"/>
      <w:bookmarkEnd w:id="2620"/>
      <w:bookmarkEnd w:id="2621"/>
      <w:bookmarkEnd w:id="2622"/>
    </w:p>
    <w:p w14:paraId="336BC86D" w14:textId="55E26105" w:rsidR="006D7F8F" w:rsidRDefault="009279A7" w:rsidP="00C76F30">
      <w:pPr>
        <w:pStyle w:val="TH"/>
      </w:pPr>
      <w:r>
        <w:object w:dxaOrig="10348" w:dyaOrig="14031" w14:anchorId="0B4A109B">
          <v:shape id="_x0000_i1117" type="#_x0000_t75" style="width:423pt;height:618pt" o:ole="">
            <v:imagedata r:id="rId194" o:title=""/>
          </v:shape>
          <o:OLEObject Type="Embed" ProgID="Word.Picture.8" ShapeID="_x0000_i1117" DrawAspect="Content" ObjectID="_1794390895" r:id="rId195"/>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 xml:space="preserve">The third Ambient AF has the store's location information and relevant </w:t>
      </w:r>
      <w:proofErr w:type="spellStart"/>
      <w:r>
        <w:t>AIoT</w:t>
      </w:r>
      <w:proofErr w:type="spellEnd"/>
      <w:r>
        <w:t xml:space="preserve"> serving operator info. The third Ambient AF launches an Ambient IoT service request towards NEF belonging to the </w:t>
      </w:r>
      <w:proofErr w:type="spellStart"/>
      <w:r>
        <w:t>AIoT</w:t>
      </w:r>
      <w:proofErr w:type="spellEnd"/>
      <w:r>
        <w:t xml:space="preserve">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 xml:space="preserve">AF ID: which AF is initiating the </w:t>
      </w:r>
      <w:proofErr w:type="spellStart"/>
      <w:r>
        <w:t>AIoT</w:t>
      </w:r>
      <w:proofErr w:type="spellEnd"/>
      <w:r>
        <w:t xml:space="preserve">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 xml:space="preserve">Only the fixed type of UE readers will be involved in AF-triggered </w:t>
      </w:r>
      <w:proofErr w:type="spellStart"/>
      <w:r w:rsidRPr="00F40E8C">
        <w:t>AIoT</w:t>
      </w:r>
      <w:proofErr w:type="spellEnd"/>
      <w:r w:rsidRPr="00F40E8C">
        <w:t xml:space="preserve">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Heading3"/>
      </w:pPr>
      <w:bookmarkStart w:id="2623" w:name="_Toc168319004"/>
      <w:bookmarkStart w:id="2624" w:name="_Toc168319520"/>
      <w:bookmarkStart w:id="2625" w:name="_Toc168319775"/>
      <w:bookmarkStart w:id="2626" w:name="_Toc168320030"/>
      <w:bookmarkStart w:id="2627" w:name="_Toc168320284"/>
      <w:bookmarkStart w:id="2628" w:name="_Toc168559938"/>
      <w:bookmarkStart w:id="2629" w:name="_Toc175890988"/>
      <w:bookmarkStart w:id="2630" w:name="_Toc180645936"/>
      <w:bookmarkStart w:id="2631" w:name="_Toc183616869"/>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2623"/>
      <w:bookmarkEnd w:id="2624"/>
      <w:bookmarkEnd w:id="2625"/>
      <w:bookmarkEnd w:id="2626"/>
      <w:bookmarkEnd w:id="2627"/>
      <w:bookmarkEnd w:id="2628"/>
      <w:bookmarkEnd w:id="2629"/>
      <w:bookmarkEnd w:id="2630"/>
      <w:bookmarkEnd w:id="2631"/>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Heading2"/>
      </w:pPr>
      <w:bookmarkStart w:id="2632" w:name="_Toc168319005"/>
      <w:bookmarkStart w:id="2633" w:name="_Toc168319521"/>
      <w:bookmarkStart w:id="2634" w:name="_Toc168319776"/>
      <w:bookmarkStart w:id="2635" w:name="_Toc168320031"/>
      <w:bookmarkStart w:id="2636" w:name="_Toc168320285"/>
      <w:bookmarkStart w:id="2637" w:name="_Toc168559939"/>
      <w:bookmarkStart w:id="2638" w:name="_Toc175890989"/>
      <w:bookmarkStart w:id="2639" w:name="_Toc180645937"/>
      <w:bookmarkStart w:id="2640" w:name="_Toc183616870"/>
      <w:r w:rsidRPr="009279A7">
        <w:t>6.</w:t>
      </w:r>
      <w:r w:rsidR="00314A33" w:rsidRPr="009279A7">
        <w:t>3</w:t>
      </w:r>
      <w:r w:rsidR="00F54CB0" w:rsidRPr="009279A7">
        <w:t>2</w:t>
      </w:r>
      <w:r w:rsidRPr="009279A7">
        <w:tab/>
        <w:t>Solution #</w:t>
      </w:r>
      <w:r w:rsidR="00314A33" w:rsidRPr="009279A7">
        <w:t>3</w:t>
      </w:r>
      <w:r w:rsidR="00F54CB0" w:rsidRPr="009279A7">
        <w:t>2</w:t>
      </w:r>
      <w:r w:rsidRPr="009279A7">
        <w:t xml:space="preserve">: </w:t>
      </w:r>
      <w:proofErr w:type="spellStart"/>
      <w:r w:rsidRPr="009279A7">
        <w:t>AIoT</w:t>
      </w:r>
      <w:proofErr w:type="spellEnd"/>
      <w:r w:rsidRPr="009279A7">
        <w:t xml:space="preserve"> communication for connectivity topology 2 and </w:t>
      </w:r>
      <w:proofErr w:type="spellStart"/>
      <w:r w:rsidRPr="009279A7">
        <w:t>AIoT</w:t>
      </w:r>
      <w:proofErr w:type="spellEnd"/>
      <w:r w:rsidRPr="009279A7">
        <w:t xml:space="preserve"> data transmission in the UP of PDU Session</w:t>
      </w:r>
      <w:bookmarkEnd w:id="2632"/>
      <w:bookmarkEnd w:id="2633"/>
      <w:bookmarkEnd w:id="2634"/>
      <w:bookmarkEnd w:id="2635"/>
      <w:bookmarkEnd w:id="2636"/>
      <w:bookmarkEnd w:id="2637"/>
      <w:bookmarkEnd w:id="2638"/>
      <w:bookmarkEnd w:id="2639"/>
      <w:bookmarkEnd w:id="2640"/>
    </w:p>
    <w:p w14:paraId="29DCD51D" w14:textId="1CA8F14C" w:rsidR="006224E4" w:rsidRPr="009279A7" w:rsidRDefault="006224E4" w:rsidP="006224E4">
      <w:pPr>
        <w:pStyle w:val="Heading3"/>
      </w:pPr>
      <w:bookmarkStart w:id="2641" w:name="_Toc168319006"/>
      <w:bookmarkStart w:id="2642" w:name="_Toc168319522"/>
      <w:bookmarkStart w:id="2643" w:name="_Toc168319777"/>
      <w:bookmarkStart w:id="2644" w:name="_Toc168320032"/>
      <w:bookmarkStart w:id="2645" w:name="_Toc168320286"/>
      <w:bookmarkStart w:id="2646" w:name="_Toc168559940"/>
      <w:bookmarkStart w:id="2647" w:name="_Toc175890990"/>
      <w:bookmarkStart w:id="2648" w:name="_Toc180645938"/>
      <w:bookmarkStart w:id="2649" w:name="_Toc183616871"/>
      <w:r w:rsidRPr="009279A7">
        <w:t>6.</w:t>
      </w:r>
      <w:r w:rsidR="00314A33" w:rsidRPr="009279A7">
        <w:t>3</w:t>
      </w:r>
      <w:r w:rsidR="00F54CB0" w:rsidRPr="009279A7">
        <w:t>2</w:t>
      </w:r>
      <w:r w:rsidRPr="009279A7">
        <w:t>.1</w:t>
      </w:r>
      <w:r w:rsidRPr="009279A7">
        <w:tab/>
        <w:t>Key Issue mapping</w:t>
      </w:r>
      <w:bookmarkEnd w:id="2641"/>
      <w:bookmarkEnd w:id="2642"/>
      <w:bookmarkEnd w:id="2643"/>
      <w:bookmarkEnd w:id="2644"/>
      <w:bookmarkEnd w:id="2645"/>
      <w:bookmarkEnd w:id="2646"/>
      <w:bookmarkEnd w:id="2647"/>
      <w:bookmarkEnd w:id="2648"/>
      <w:bookmarkEnd w:id="2649"/>
    </w:p>
    <w:p w14:paraId="17E87A33" w14:textId="22E80BAA" w:rsidR="006224E4" w:rsidRPr="009279A7" w:rsidRDefault="006224E4" w:rsidP="006224E4">
      <w:pPr>
        <w:rPr>
          <w:rFonts w:eastAsia="DengXian"/>
        </w:rPr>
      </w:pPr>
      <w:r w:rsidRPr="009279A7">
        <w:rPr>
          <w:rFonts w:eastAsia="DengXian"/>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Heading3"/>
        <w:rPr>
          <w:noProof/>
        </w:rPr>
      </w:pPr>
      <w:bookmarkStart w:id="2650" w:name="_Toc168319007"/>
      <w:bookmarkStart w:id="2651" w:name="_Toc168319523"/>
      <w:bookmarkStart w:id="2652" w:name="_Toc168319778"/>
      <w:bookmarkStart w:id="2653" w:name="_Toc168320033"/>
      <w:bookmarkStart w:id="2654" w:name="_Toc168320287"/>
      <w:bookmarkStart w:id="2655" w:name="_Toc168559941"/>
      <w:bookmarkStart w:id="2656" w:name="_Toc175890991"/>
      <w:bookmarkStart w:id="2657" w:name="_Toc180645939"/>
      <w:bookmarkStart w:id="2658" w:name="_Toc183616872"/>
      <w:r w:rsidRPr="00923020">
        <w:rPr>
          <w:noProof/>
        </w:rPr>
        <w:t>6.</w:t>
      </w:r>
      <w:r w:rsidR="00314A33">
        <w:rPr>
          <w:noProof/>
        </w:rPr>
        <w:t>3</w:t>
      </w:r>
      <w:r w:rsidR="00F54CB0">
        <w:rPr>
          <w:noProof/>
        </w:rPr>
        <w:t>2</w:t>
      </w:r>
      <w:r w:rsidRPr="00923020">
        <w:rPr>
          <w:noProof/>
        </w:rPr>
        <w:t>.2</w:t>
      </w:r>
      <w:r w:rsidRPr="00923020">
        <w:rPr>
          <w:noProof/>
        </w:rPr>
        <w:tab/>
        <w:t>Functional Description</w:t>
      </w:r>
      <w:bookmarkEnd w:id="2650"/>
      <w:bookmarkEnd w:id="2651"/>
      <w:bookmarkEnd w:id="2652"/>
      <w:bookmarkEnd w:id="2653"/>
      <w:bookmarkEnd w:id="2654"/>
      <w:bookmarkEnd w:id="2655"/>
      <w:bookmarkEnd w:id="2656"/>
      <w:bookmarkEnd w:id="2657"/>
      <w:bookmarkEnd w:id="2658"/>
    </w:p>
    <w:p w14:paraId="161AD7BB" w14:textId="145BBD29" w:rsidR="006224E4" w:rsidRPr="00923020" w:rsidRDefault="006224E4" w:rsidP="006224E4">
      <w:pPr>
        <w:pStyle w:val="Heading4"/>
        <w:rPr>
          <w:noProof/>
          <w:lang w:eastAsia="en-US"/>
        </w:rPr>
      </w:pPr>
      <w:bookmarkStart w:id="2659" w:name="_Toc168319008"/>
      <w:bookmarkStart w:id="2660" w:name="_Toc168319524"/>
      <w:bookmarkStart w:id="2661" w:name="_Toc168319779"/>
      <w:bookmarkStart w:id="2662" w:name="_Toc168320034"/>
      <w:bookmarkStart w:id="2663" w:name="_Toc168320288"/>
      <w:bookmarkStart w:id="2664" w:name="_Toc168559942"/>
      <w:bookmarkStart w:id="2665" w:name="_Toc175890992"/>
      <w:bookmarkStart w:id="2666" w:name="_Toc180645940"/>
      <w:bookmarkStart w:id="2667" w:name="_Toc183616873"/>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2659"/>
      <w:bookmarkEnd w:id="2660"/>
      <w:bookmarkEnd w:id="2661"/>
      <w:bookmarkEnd w:id="2662"/>
      <w:bookmarkEnd w:id="2663"/>
      <w:bookmarkEnd w:id="2664"/>
      <w:bookmarkEnd w:id="2665"/>
      <w:bookmarkEnd w:id="2666"/>
      <w:bookmarkEnd w:id="2667"/>
    </w:p>
    <w:p w14:paraId="75EA06AA" w14:textId="77777777" w:rsidR="009279A7" w:rsidRDefault="009279A7" w:rsidP="006224E4">
      <w:r>
        <w:t xml:space="preserve">This solution focuses on the Topology 2. A UE, which is capable of </w:t>
      </w:r>
      <w:proofErr w:type="spellStart"/>
      <w:r>
        <w:t>AIoT</w:t>
      </w:r>
      <w:proofErr w:type="spellEnd"/>
      <w:r>
        <w:t xml:space="preserve"> transmissions towards </w:t>
      </w:r>
      <w:proofErr w:type="spellStart"/>
      <w:r>
        <w:t>AIoT</w:t>
      </w:r>
      <w:proofErr w:type="spellEnd"/>
      <w:r>
        <w:t xml:space="preserve"> devices, is called "UE </w:t>
      </w:r>
      <w:proofErr w:type="spellStart"/>
      <w:r>
        <w:t>AIoT</w:t>
      </w:r>
      <w:proofErr w:type="spellEnd"/>
      <w:r>
        <w:t xml:space="preserve"> Reader". The UE </w:t>
      </w:r>
      <w:proofErr w:type="spellStart"/>
      <w:r>
        <w:t>AIoT</w:t>
      </w:r>
      <w:proofErr w:type="spellEnd"/>
      <w:r>
        <w:t xml:space="preserve"> Reader indicates its </w:t>
      </w:r>
      <w:proofErr w:type="spellStart"/>
      <w:r>
        <w:t>AIoT</w:t>
      </w:r>
      <w:proofErr w:type="spellEnd"/>
      <w:r>
        <w:t xml:space="preserve"> capability during the registration with the network.</w:t>
      </w:r>
    </w:p>
    <w:p w14:paraId="0B5D2D73" w14:textId="77777777" w:rsidR="009279A7" w:rsidRDefault="009279A7" w:rsidP="006224E4">
      <w:r>
        <w:lastRenderedPageBreak/>
        <w:t xml:space="preserve">This solution proposes that the </w:t>
      </w:r>
      <w:proofErr w:type="spellStart"/>
      <w:r>
        <w:t>AIoT</w:t>
      </w:r>
      <w:proofErr w:type="spellEnd"/>
      <w:r>
        <w:t xml:space="preserve"> data/information transfer between the </w:t>
      </w:r>
      <w:proofErr w:type="spellStart"/>
      <w:r>
        <w:t>AIoT</w:t>
      </w:r>
      <w:proofErr w:type="spellEnd"/>
      <w:r>
        <w:t xml:space="preserve"> application server (</w:t>
      </w:r>
      <w:proofErr w:type="spellStart"/>
      <w:r>
        <w:t>AIoT</w:t>
      </w:r>
      <w:proofErr w:type="spellEnd"/>
      <w:r>
        <w:t xml:space="preserve"> AF) and the </w:t>
      </w:r>
      <w:proofErr w:type="spellStart"/>
      <w:r>
        <w:t>AIoT</w:t>
      </w:r>
      <w:proofErr w:type="spellEnd"/>
      <w:r>
        <w:t xml:space="preserve"> devices is executed via the User Plane (e.g. UP) of a PDU Session. A new NF called Ambient </w:t>
      </w:r>
      <w:proofErr w:type="spellStart"/>
      <w:r>
        <w:t>AIoT</w:t>
      </w:r>
      <w:proofErr w:type="spellEnd"/>
      <w:r>
        <w:t xml:space="preserve"> function (</w:t>
      </w:r>
      <w:proofErr w:type="spellStart"/>
      <w:r>
        <w:t>AIoTF</w:t>
      </w:r>
      <w:proofErr w:type="spellEnd"/>
      <w:r>
        <w:t>)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DengXian"/>
          <w:noProof/>
        </w:rPr>
      </w:pPr>
      <w:r w:rsidRPr="00923020">
        <w:t xml:space="preserve"> </w:t>
      </w:r>
      <w:r w:rsidRPr="00923020">
        <w:object w:dxaOrig="11248" w:dyaOrig="5584" w14:anchorId="73705740">
          <v:shape id="_x0000_i1118" type="#_x0000_t75" style="width:429.75pt;height:213pt" o:ole="">
            <v:imagedata r:id="rId196" o:title=""/>
          </v:shape>
          <o:OLEObject Type="Embed" ProgID="Visio.Drawing.15" ShapeID="_x0000_i1118" DrawAspect="Content" ObjectID="_1794390896" r:id="rId197"/>
        </w:object>
      </w:r>
    </w:p>
    <w:p w14:paraId="7EEA1646" w14:textId="28F9418A" w:rsidR="006224E4" w:rsidRPr="009279A7" w:rsidRDefault="009279A7" w:rsidP="009279A7">
      <w:pPr>
        <w:pStyle w:val="TF"/>
      </w:pPr>
      <w:r>
        <w:t xml:space="preserve">Figure 6.32.2.1-1: Assumed architecture for </w:t>
      </w:r>
      <w:proofErr w:type="spellStart"/>
      <w:r>
        <w:t>AIoT</w:t>
      </w:r>
      <w:proofErr w:type="spellEnd"/>
      <w:r>
        <w:t xml:space="preserve"> services using topology 2 and </w:t>
      </w:r>
      <w:proofErr w:type="spellStart"/>
      <w:r>
        <w:t>and</w:t>
      </w:r>
      <w:proofErr w:type="spellEnd"/>
      <w:r>
        <w:t xml:space="preserve"> </w:t>
      </w:r>
      <w:proofErr w:type="spellStart"/>
      <w:r>
        <w:t>AIoT</w:t>
      </w:r>
      <w:proofErr w:type="spellEnd"/>
      <w:r>
        <w:t xml:space="preserve">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 xml:space="preserve">During the UE </w:t>
      </w:r>
      <w:proofErr w:type="spellStart"/>
      <w:r>
        <w:t>AIoT</w:t>
      </w:r>
      <w:proofErr w:type="spellEnd"/>
      <w:r>
        <w:t xml:space="preserve"> Reader registration procedure:</w:t>
      </w:r>
    </w:p>
    <w:p w14:paraId="73BC686F" w14:textId="77777777" w:rsidR="009279A7" w:rsidRDefault="009279A7" w:rsidP="009279A7">
      <w:pPr>
        <w:pStyle w:val="B2"/>
      </w:pPr>
      <w:r>
        <w:t>-</w:t>
      </w:r>
      <w:r>
        <w:tab/>
        <w:t xml:space="preserve">the UE </w:t>
      </w:r>
      <w:proofErr w:type="spellStart"/>
      <w:r>
        <w:t>AIoT</w:t>
      </w:r>
      <w:proofErr w:type="spellEnd"/>
      <w:r>
        <w:t xml:space="preserve"> Reader indicates its </w:t>
      </w:r>
      <w:proofErr w:type="spellStart"/>
      <w:r>
        <w:t>AIoT</w:t>
      </w:r>
      <w:proofErr w:type="spellEnd"/>
      <w:r>
        <w:t xml:space="preserve"> capabilities to the AMF and the AMF registers the UE </w:t>
      </w:r>
      <w:proofErr w:type="spellStart"/>
      <w:r>
        <w:t>AIoT</w:t>
      </w:r>
      <w:proofErr w:type="spellEnd"/>
      <w:r>
        <w:t xml:space="preserve"> Reader with the </w:t>
      </w:r>
      <w:proofErr w:type="spellStart"/>
      <w:r>
        <w:t>AIoTF</w:t>
      </w:r>
      <w:proofErr w:type="spellEnd"/>
      <w:r>
        <w:t>.</w:t>
      </w:r>
    </w:p>
    <w:p w14:paraId="75BCEA5A" w14:textId="235CA235" w:rsidR="009279A7" w:rsidRDefault="009279A7" w:rsidP="009279A7">
      <w:pPr>
        <w:pStyle w:val="B2"/>
      </w:pPr>
      <w:r>
        <w:t>-</w:t>
      </w:r>
      <w:r>
        <w:tab/>
        <w:t xml:space="preserve">The AMF or </w:t>
      </w:r>
      <w:proofErr w:type="spellStart"/>
      <w:r>
        <w:t>AIoTF</w:t>
      </w:r>
      <w:proofErr w:type="spellEnd"/>
      <w:r>
        <w:t xml:space="preserve"> may configure the UE </w:t>
      </w:r>
      <w:proofErr w:type="spellStart"/>
      <w:r>
        <w:t>AIoT</w:t>
      </w:r>
      <w:proofErr w:type="spellEnd"/>
      <w:r>
        <w:t xml:space="preserve"> Reader to use the U-plane for the </w:t>
      </w:r>
      <w:proofErr w:type="spellStart"/>
      <w:r>
        <w:t>AIoT</w:t>
      </w:r>
      <w:proofErr w:type="spellEnd"/>
      <w:r>
        <w:t xml:space="preserve"> data transmission and may configured the UE </w:t>
      </w:r>
      <w:proofErr w:type="spellStart"/>
      <w:r>
        <w:t>AIoT</w:t>
      </w:r>
      <w:proofErr w:type="spellEnd"/>
      <w:r>
        <w:t xml:space="preserve"> Reader with the allowed frequency resources to be used.</w:t>
      </w:r>
    </w:p>
    <w:p w14:paraId="5255DB63" w14:textId="46DB3176" w:rsidR="006224E4" w:rsidRDefault="009279A7" w:rsidP="009279A7">
      <w:pPr>
        <w:pStyle w:val="B1"/>
      </w:pPr>
      <w:r>
        <w:t>-</w:t>
      </w:r>
      <w:r>
        <w:tab/>
        <w:t xml:space="preserve">The UE </w:t>
      </w:r>
      <w:proofErr w:type="spellStart"/>
      <w:r>
        <w:t>AIoT</w:t>
      </w:r>
      <w:proofErr w:type="spellEnd"/>
      <w:r>
        <w:t xml:space="preserve"> Reader establishes a PDU Session to transmit and receive </w:t>
      </w:r>
      <w:proofErr w:type="spellStart"/>
      <w:r>
        <w:t>AIoT</w:t>
      </w:r>
      <w:proofErr w:type="spellEnd"/>
      <w:r>
        <w:t xml:space="preserve"> data:</w:t>
      </w:r>
    </w:p>
    <w:p w14:paraId="4DF555C6" w14:textId="77777777" w:rsidR="009279A7" w:rsidRDefault="009279A7" w:rsidP="009279A7">
      <w:pPr>
        <w:pStyle w:val="B2"/>
      </w:pPr>
      <w:r>
        <w:t>-</w:t>
      </w:r>
      <w:r>
        <w:tab/>
        <w:t xml:space="preserve">An </w:t>
      </w:r>
      <w:proofErr w:type="spellStart"/>
      <w:r>
        <w:t>AIoT</w:t>
      </w:r>
      <w:proofErr w:type="spellEnd"/>
      <w:r>
        <w:t xml:space="preserve"> application client resides at the UE </w:t>
      </w:r>
      <w:proofErr w:type="spellStart"/>
      <w:r>
        <w:t>AIoT</w:t>
      </w:r>
      <w:proofErr w:type="spellEnd"/>
      <w:r>
        <w:t xml:space="preserve"> Reader. The </w:t>
      </w:r>
      <w:proofErr w:type="spellStart"/>
      <w:r>
        <w:t>AIoT</w:t>
      </w:r>
      <w:proofErr w:type="spellEnd"/>
      <w:r>
        <w:t xml:space="preserve"> client performs 1) reception and transmission of </w:t>
      </w:r>
      <w:proofErr w:type="spellStart"/>
      <w:r>
        <w:t>AIoT</w:t>
      </w:r>
      <w:proofErr w:type="spellEnd"/>
      <w:r>
        <w:t xml:space="preserve"> data from/to </w:t>
      </w:r>
      <w:proofErr w:type="spellStart"/>
      <w:r>
        <w:t>AIoT</w:t>
      </w:r>
      <w:proofErr w:type="spellEnd"/>
      <w:r>
        <w:t xml:space="preserve">-AF via the 5GS and 2) transmission and reception of </w:t>
      </w:r>
      <w:proofErr w:type="spellStart"/>
      <w:r>
        <w:t>AIoT</w:t>
      </w:r>
      <w:proofErr w:type="spellEnd"/>
      <w:r>
        <w:t xml:space="preserve"> data/signalling to/from the </w:t>
      </w:r>
      <w:proofErr w:type="spellStart"/>
      <w:r>
        <w:t>AIoT</w:t>
      </w:r>
      <w:proofErr w:type="spellEnd"/>
      <w:r>
        <w:t xml:space="preserve"> device.</w:t>
      </w:r>
    </w:p>
    <w:p w14:paraId="044FFC2E" w14:textId="77777777" w:rsidR="009279A7" w:rsidRDefault="009279A7" w:rsidP="009279A7">
      <w:pPr>
        <w:pStyle w:val="B2"/>
      </w:pPr>
      <w:r>
        <w:t>-</w:t>
      </w:r>
      <w:r>
        <w:tab/>
        <w:t xml:space="preserve">The SMF may determine the </w:t>
      </w:r>
      <w:proofErr w:type="spellStart"/>
      <w:r>
        <w:t>AIoT</w:t>
      </w:r>
      <w:proofErr w:type="spellEnd"/>
      <w:r>
        <w:t xml:space="preserve"> configuration data for the UE Reader for the PDU Session either from the SM Subscription data or from the SM policy control information received from the PCF. The </w:t>
      </w:r>
      <w:proofErr w:type="spellStart"/>
      <w:r>
        <w:t>AIoT</w:t>
      </w:r>
      <w:proofErr w:type="spellEnd"/>
      <w:r>
        <w:t xml:space="preserve"> configuration data includes sending the </w:t>
      </w:r>
      <w:proofErr w:type="spellStart"/>
      <w:r>
        <w:t>AIoTF</w:t>
      </w:r>
      <w:proofErr w:type="spellEnd"/>
      <w:r>
        <w:t xml:space="preserve"> address to the UE, so that the UE Reader client can establish user plane connection to the </w:t>
      </w:r>
      <w:proofErr w:type="spellStart"/>
      <w:r>
        <w:t>AIoTF</w:t>
      </w:r>
      <w:proofErr w:type="spellEnd"/>
      <w:r>
        <w:t>.</w:t>
      </w:r>
    </w:p>
    <w:p w14:paraId="4E2DB083" w14:textId="77777777" w:rsidR="009279A7" w:rsidRDefault="009279A7" w:rsidP="009279A7">
      <w:pPr>
        <w:pStyle w:val="B2"/>
      </w:pPr>
      <w:r>
        <w:t>-</w:t>
      </w:r>
      <w:r>
        <w:tab/>
        <w:t xml:space="preserve">The SMF configures the UPF with a forwarding rule to receive and transmit </w:t>
      </w:r>
      <w:proofErr w:type="spellStart"/>
      <w:r>
        <w:t>AIoT</w:t>
      </w:r>
      <w:proofErr w:type="spellEnd"/>
      <w:r>
        <w:t xml:space="preserve"> data from/to the </w:t>
      </w:r>
      <w:proofErr w:type="spellStart"/>
      <w:r>
        <w:t>AIoTF</w:t>
      </w:r>
      <w:proofErr w:type="spellEnd"/>
      <w:r>
        <w:t xml:space="preserve"> on the N6 interface.</w:t>
      </w:r>
    </w:p>
    <w:p w14:paraId="3B24FCB0" w14:textId="31B4D9C6" w:rsidR="009279A7" w:rsidRPr="009279A7" w:rsidRDefault="009279A7" w:rsidP="009279A7">
      <w:pPr>
        <w:pStyle w:val="B1"/>
      </w:pPr>
      <w:r>
        <w:t>-</w:t>
      </w:r>
      <w:r>
        <w:tab/>
        <w:t xml:space="preserve">An </w:t>
      </w:r>
      <w:proofErr w:type="spellStart"/>
      <w:r>
        <w:t>AIoTF</w:t>
      </w:r>
      <w:proofErr w:type="spellEnd"/>
      <w:r>
        <w:t xml:space="preserve"> connected in the C-plane and accessible via the U-plane is introduced. The </w:t>
      </w:r>
      <w:proofErr w:type="spellStart"/>
      <w:r>
        <w:t>AIoTF</w:t>
      </w:r>
      <w:proofErr w:type="spellEnd"/>
      <w:r>
        <w:t xml:space="preserve"> perform inspection of the </w:t>
      </w:r>
      <w:proofErr w:type="spellStart"/>
      <w:r>
        <w:t>AIoT</w:t>
      </w:r>
      <w:proofErr w:type="spellEnd"/>
      <w:r>
        <w:t xml:space="preserve"> data and/or perform verification of the </w:t>
      </w:r>
      <w:proofErr w:type="spellStart"/>
      <w:r>
        <w:t>AIoT</w:t>
      </w:r>
      <w:proofErr w:type="spellEnd"/>
      <w:r>
        <w:t xml:space="preserve"> devices.</w:t>
      </w:r>
    </w:p>
    <w:p w14:paraId="2E8513D5" w14:textId="020F2177" w:rsidR="006224E4" w:rsidRPr="00923020" w:rsidRDefault="006224E4" w:rsidP="006224E4">
      <w:pPr>
        <w:pStyle w:val="Heading4"/>
        <w:rPr>
          <w:noProof/>
          <w:lang w:eastAsia="en-US"/>
        </w:rPr>
      </w:pPr>
      <w:bookmarkStart w:id="2668" w:name="_Toc168319009"/>
      <w:bookmarkStart w:id="2669" w:name="_Toc168319525"/>
      <w:bookmarkStart w:id="2670" w:name="_Toc168319780"/>
      <w:bookmarkStart w:id="2671" w:name="_Toc168320035"/>
      <w:bookmarkStart w:id="2672" w:name="_Toc168320289"/>
      <w:bookmarkStart w:id="2673" w:name="_Toc168559943"/>
      <w:bookmarkStart w:id="2674" w:name="_Toc175890993"/>
      <w:bookmarkStart w:id="2675" w:name="_Toc180645941"/>
      <w:bookmarkStart w:id="2676" w:name="_Toc183616874"/>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2668"/>
      <w:bookmarkEnd w:id="2669"/>
      <w:bookmarkEnd w:id="2670"/>
      <w:bookmarkEnd w:id="2671"/>
      <w:bookmarkEnd w:id="2672"/>
      <w:bookmarkEnd w:id="2673"/>
      <w:bookmarkEnd w:id="2674"/>
      <w:bookmarkEnd w:id="2675"/>
      <w:bookmarkEnd w:id="2676"/>
    </w:p>
    <w:p w14:paraId="42568F85" w14:textId="33E1A49F" w:rsidR="006224E4" w:rsidRPr="009279A7" w:rsidRDefault="009279A7" w:rsidP="006224E4">
      <w:r>
        <w:t xml:space="preserve">The Figure 6.32.2.2-1 shows the protocol stack for </w:t>
      </w:r>
      <w:proofErr w:type="spellStart"/>
      <w:r>
        <w:t>AIoT</w:t>
      </w:r>
      <w:proofErr w:type="spellEnd"/>
      <w:r>
        <w:t xml:space="preserve"> communication between the </w:t>
      </w:r>
      <w:proofErr w:type="spellStart"/>
      <w:r>
        <w:t>AIoT</w:t>
      </w:r>
      <w:proofErr w:type="spellEnd"/>
      <w:r>
        <w:t xml:space="preserve"> device and </w:t>
      </w:r>
      <w:proofErr w:type="spellStart"/>
      <w:r>
        <w:t>AIoTF</w:t>
      </w:r>
      <w:proofErr w:type="spellEnd"/>
      <w:r>
        <w:t xml:space="preserve">. The </w:t>
      </w:r>
      <w:proofErr w:type="spellStart"/>
      <w:r>
        <w:t>AIoT</w:t>
      </w:r>
      <w:proofErr w:type="spellEnd"/>
      <w:r>
        <w:t xml:space="preserve"> data is transmitted over the user plane of a PDU Session established by the UE </w:t>
      </w:r>
      <w:proofErr w:type="spellStart"/>
      <w:r>
        <w:t>AIoT</w:t>
      </w:r>
      <w:proofErr w:type="spellEnd"/>
      <w:r>
        <w:t xml:space="preserve"> Reader.</w:t>
      </w:r>
    </w:p>
    <w:p w14:paraId="0DCCC38D" w14:textId="77777777" w:rsidR="006224E4" w:rsidRPr="009279A7" w:rsidRDefault="006224E4" w:rsidP="009279A7">
      <w:pPr>
        <w:pStyle w:val="TH"/>
        <w:rPr>
          <w:rFonts w:eastAsia="DengXian"/>
        </w:rPr>
      </w:pPr>
      <w:r w:rsidRPr="009279A7">
        <w:lastRenderedPageBreak/>
        <w:t xml:space="preserve"> </w:t>
      </w:r>
      <w:r w:rsidRPr="009279A7">
        <w:object w:dxaOrig="14075" w:dyaOrig="3546" w14:anchorId="37D01621">
          <v:shape id="_x0000_i1119" type="#_x0000_t75" style="width:481.5pt;height:120pt" o:ole="">
            <v:imagedata r:id="rId198" o:title=""/>
          </v:shape>
          <o:OLEObject Type="Embed" ProgID="Visio.Drawing.15" ShapeID="_x0000_i1119" DrawAspect="Content" ObjectID="_1794390897" r:id="rId199"/>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 xml:space="preserve">App layer: the command layer protocol between </w:t>
      </w:r>
      <w:proofErr w:type="spellStart"/>
      <w:r>
        <w:t>AIoT</w:t>
      </w:r>
      <w:proofErr w:type="spellEnd"/>
      <w:r>
        <w:t xml:space="preserve"> devices and </w:t>
      </w:r>
      <w:proofErr w:type="spellStart"/>
      <w:r>
        <w:t>AIoT</w:t>
      </w:r>
      <w:proofErr w:type="spellEnd"/>
      <w:r>
        <w:t>-AF/AS which includes the commands for "inventory" service and the "command" service (e.g. read, write, execute, etc.).</w:t>
      </w:r>
    </w:p>
    <w:p w14:paraId="3CE2C9A6" w14:textId="77777777" w:rsidR="009279A7" w:rsidRDefault="009279A7" w:rsidP="009279A7">
      <w:pPr>
        <w:pStyle w:val="EditorsNote"/>
      </w:pPr>
      <w:r>
        <w:t>Editor's note:</w:t>
      </w:r>
      <w:r>
        <w:tab/>
        <w:t xml:space="preserve">It is FFS whether the security for inventory service (to individual or group of </w:t>
      </w:r>
      <w:proofErr w:type="spellStart"/>
      <w:r>
        <w:t>AIoT</w:t>
      </w:r>
      <w:proofErr w:type="spellEnd"/>
      <w:r>
        <w:t xml:space="preserve"> devices) can be supported.</w:t>
      </w:r>
    </w:p>
    <w:p w14:paraId="2DF0DAAC" w14:textId="31CF0278" w:rsidR="009279A7" w:rsidRDefault="009279A7" w:rsidP="006224E4">
      <w:pPr>
        <w:pStyle w:val="B1"/>
      </w:pPr>
      <w:r>
        <w:t>-</w:t>
      </w:r>
      <w:r>
        <w:tab/>
        <w:t xml:space="preserve">UE </w:t>
      </w:r>
      <w:proofErr w:type="spellStart"/>
      <w:r>
        <w:t>AIoT</w:t>
      </w:r>
      <w:proofErr w:type="spellEnd"/>
      <w:r>
        <w:t xml:space="preserve"> layer: this the layer between the </w:t>
      </w:r>
      <w:proofErr w:type="spellStart"/>
      <w:r>
        <w:t>AIoTF</w:t>
      </w:r>
      <w:proofErr w:type="spellEnd"/>
      <w:r>
        <w:t xml:space="preserve"> and the UE Reader and it can be implemented as an IP protocol outside the scope of SA WG2. The UE </w:t>
      </w:r>
      <w:proofErr w:type="spellStart"/>
      <w:r>
        <w:t>AIoT</w:t>
      </w:r>
      <w:proofErr w:type="spellEnd"/>
      <w:r>
        <w:t xml:space="preserve"> layer encapsulates the </w:t>
      </w:r>
      <w:proofErr w:type="spellStart"/>
      <w:r>
        <w:t>AIoT</w:t>
      </w:r>
      <w:proofErr w:type="spellEnd"/>
      <w:r>
        <w:t xml:space="preserve"> device NAS PDUs.</w:t>
      </w:r>
    </w:p>
    <w:p w14:paraId="3C72F163" w14:textId="77777777" w:rsidR="009279A7" w:rsidRDefault="009279A7" w:rsidP="006224E4">
      <w:pPr>
        <w:pStyle w:val="B1"/>
      </w:pPr>
      <w:r>
        <w:t>-</w:t>
      </w:r>
      <w:r>
        <w:tab/>
      </w:r>
      <w:proofErr w:type="spellStart"/>
      <w:r>
        <w:t>AIoT</w:t>
      </w:r>
      <w:proofErr w:type="spellEnd"/>
      <w:r>
        <w:t xml:space="preserve"> device NAS: the protocol between the </w:t>
      </w:r>
      <w:proofErr w:type="spellStart"/>
      <w:r>
        <w:t>AIoTF</w:t>
      </w:r>
      <w:proofErr w:type="spellEnd"/>
      <w:r>
        <w:t xml:space="preserve"> and </w:t>
      </w:r>
      <w:proofErr w:type="spellStart"/>
      <w:r>
        <w:t>AIoT</w:t>
      </w:r>
      <w:proofErr w:type="spellEnd"/>
      <w:r>
        <w:t xml:space="preserve"> device for authentication or verification of the </w:t>
      </w:r>
      <w:proofErr w:type="spellStart"/>
      <w:r>
        <w:t>AIoT</w:t>
      </w:r>
      <w:proofErr w:type="spellEnd"/>
      <w:r>
        <w:t xml:space="preserve"> device and also carrying the App layer data.</w:t>
      </w:r>
    </w:p>
    <w:p w14:paraId="2F1EB681" w14:textId="77777777" w:rsidR="009279A7" w:rsidRDefault="009279A7" w:rsidP="006224E4">
      <w:pPr>
        <w:pStyle w:val="B1"/>
      </w:pPr>
      <w:r>
        <w:t>-</w:t>
      </w:r>
      <w:r>
        <w:tab/>
      </w:r>
      <w:proofErr w:type="spellStart"/>
      <w:r>
        <w:t>Uu</w:t>
      </w:r>
      <w:proofErr w:type="spellEnd"/>
      <w:r>
        <w:t xml:space="preserve"> AS layer: the same as the current </w:t>
      </w:r>
      <w:proofErr w:type="spellStart"/>
      <w:r>
        <w:t>Uu</w:t>
      </w:r>
      <w:proofErr w:type="spellEnd"/>
      <w:r>
        <w:t xml:space="preserve"> interface.</w:t>
      </w:r>
    </w:p>
    <w:p w14:paraId="7C588712" w14:textId="48D3BAF3" w:rsidR="006224E4" w:rsidRPr="009279A7" w:rsidRDefault="009279A7" w:rsidP="009279A7">
      <w:pPr>
        <w:pStyle w:val="NO"/>
      </w:pPr>
      <w:r>
        <w:t>NOTE:</w:t>
      </w:r>
      <w:r>
        <w:tab/>
        <w:t xml:space="preserve">The </w:t>
      </w:r>
      <w:proofErr w:type="spellStart"/>
      <w:r>
        <w:t>AIoT</w:t>
      </w:r>
      <w:proofErr w:type="spellEnd"/>
      <w:r>
        <w:t xml:space="preserve"> device NAS protocol is assumed to be in the scope of SA WG2 (Stage 2 aspects) and CT WG1 (Stage 3 aspects).</w:t>
      </w:r>
    </w:p>
    <w:p w14:paraId="7B16EC86" w14:textId="2A02E1B2" w:rsidR="006224E4" w:rsidRPr="00923020" w:rsidRDefault="006224E4" w:rsidP="006224E4">
      <w:pPr>
        <w:pStyle w:val="Heading3"/>
        <w:rPr>
          <w:noProof/>
        </w:rPr>
      </w:pPr>
      <w:bookmarkStart w:id="2677" w:name="_Toc168319010"/>
      <w:bookmarkStart w:id="2678" w:name="_Toc168319526"/>
      <w:bookmarkStart w:id="2679" w:name="_Toc168319781"/>
      <w:bookmarkStart w:id="2680" w:name="_Toc168320036"/>
      <w:bookmarkStart w:id="2681" w:name="_Toc168320290"/>
      <w:bookmarkStart w:id="2682" w:name="_Toc168559944"/>
      <w:bookmarkStart w:id="2683" w:name="_Toc175890994"/>
      <w:bookmarkStart w:id="2684" w:name="_Toc180645942"/>
      <w:bookmarkStart w:id="2685" w:name="_Toc183616875"/>
      <w:r w:rsidRPr="00923020">
        <w:rPr>
          <w:noProof/>
        </w:rPr>
        <w:t>6.</w:t>
      </w:r>
      <w:r w:rsidR="00314A33">
        <w:rPr>
          <w:noProof/>
        </w:rPr>
        <w:t>3</w:t>
      </w:r>
      <w:r w:rsidR="00F54CB0">
        <w:rPr>
          <w:noProof/>
        </w:rPr>
        <w:t>2</w:t>
      </w:r>
      <w:r w:rsidRPr="00923020">
        <w:rPr>
          <w:noProof/>
        </w:rPr>
        <w:t>.3</w:t>
      </w:r>
      <w:r w:rsidRPr="00923020">
        <w:rPr>
          <w:noProof/>
        </w:rPr>
        <w:tab/>
        <w:t>Procedures</w:t>
      </w:r>
      <w:bookmarkEnd w:id="2677"/>
      <w:bookmarkEnd w:id="2678"/>
      <w:bookmarkEnd w:id="2679"/>
      <w:bookmarkEnd w:id="2680"/>
      <w:bookmarkEnd w:id="2681"/>
      <w:bookmarkEnd w:id="2682"/>
      <w:bookmarkEnd w:id="2683"/>
      <w:bookmarkEnd w:id="2684"/>
      <w:bookmarkEnd w:id="2685"/>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 xml:space="preserve">the Registration procedure of the UE </w:t>
      </w:r>
      <w:proofErr w:type="spellStart"/>
      <w:r>
        <w:t>AIoT</w:t>
      </w:r>
      <w:proofErr w:type="spellEnd"/>
      <w:r>
        <w:t xml:space="preserve"> Reader with the network and the </w:t>
      </w:r>
      <w:proofErr w:type="spellStart"/>
      <w:r>
        <w:t>AIoTF</w:t>
      </w:r>
      <w:proofErr w:type="spellEnd"/>
      <w:r>
        <w:t>; and</w:t>
      </w:r>
    </w:p>
    <w:p w14:paraId="7D25C8BD" w14:textId="472DD932" w:rsidR="009279A7" w:rsidRDefault="009279A7" w:rsidP="009279A7">
      <w:pPr>
        <w:pStyle w:val="B1"/>
      </w:pPr>
      <w:r>
        <w:t>-</w:t>
      </w:r>
      <w:r>
        <w:tab/>
        <w:t xml:space="preserve">the PDU Session establishment procedure for the transmission of the </w:t>
      </w:r>
      <w:proofErr w:type="spellStart"/>
      <w:r>
        <w:t>AIoT</w:t>
      </w:r>
      <w:proofErr w:type="spellEnd"/>
      <w:r>
        <w:t xml:space="preserve"> data/signalling via the U-plane.</w:t>
      </w:r>
    </w:p>
    <w:p w14:paraId="31335A21" w14:textId="59AC8F1F" w:rsidR="006224E4" w:rsidRPr="00923020" w:rsidRDefault="006224E4" w:rsidP="009279A7">
      <w:pPr>
        <w:pStyle w:val="TH"/>
        <w:rPr>
          <w:rFonts w:eastAsia="DengXian"/>
          <w:noProof/>
        </w:rPr>
      </w:pPr>
      <w:r w:rsidRPr="00923020">
        <w:object w:dxaOrig="16683" w:dyaOrig="16859" w14:anchorId="44EDCEC6">
          <v:shape id="_x0000_i1120" type="#_x0000_t75" style="width:481.5pt;height:486.75pt" o:ole="">
            <v:imagedata r:id="rId200" o:title=""/>
          </v:shape>
          <o:OLEObject Type="Embed" ProgID="Visio.Drawing.15" ShapeID="_x0000_i1120" DrawAspect="Content" ObjectID="_1794390898" r:id="rId201"/>
        </w:object>
      </w:r>
    </w:p>
    <w:p w14:paraId="1A1562EE" w14:textId="1C08473F" w:rsidR="006224E4" w:rsidRPr="009279A7" w:rsidRDefault="009279A7" w:rsidP="009279A7">
      <w:pPr>
        <w:pStyle w:val="TF"/>
      </w:pPr>
      <w:r>
        <w:t xml:space="preserve">Figure 6.32.3-1: Signalling flow of the </w:t>
      </w:r>
      <w:proofErr w:type="spellStart"/>
      <w:r>
        <w:t>AIoT</w:t>
      </w:r>
      <w:proofErr w:type="spellEnd"/>
      <w:r>
        <w:t xml:space="preserve"> session establishment between the UE </w:t>
      </w:r>
      <w:proofErr w:type="spellStart"/>
      <w:r>
        <w:t>AIoT</w:t>
      </w:r>
      <w:proofErr w:type="spellEnd"/>
      <w:r>
        <w:t xml:space="preserve"> Reader and the </w:t>
      </w:r>
      <w:proofErr w:type="spellStart"/>
      <w:r>
        <w:t>AIoTF</w:t>
      </w:r>
      <w:proofErr w:type="spellEnd"/>
      <w:r>
        <w:t xml:space="preserve"> or </w:t>
      </w:r>
      <w:proofErr w:type="spellStart"/>
      <w:r>
        <w:t>AIoT</w:t>
      </w:r>
      <w:proofErr w:type="spellEnd"/>
      <w:r>
        <w: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Heading3"/>
        <w:rPr>
          <w:noProof/>
        </w:rPr>
      </w:pPr>
      <w:bookmarkStart w:id="2686" w:name="_Toc168319011"/>
      <w:bookmarkStart w:id="2687" w:name="_Toc168319527"/>
      <w:bookmarkStart w:id="2688" w:name="_Toc168319782"/>
      <w:bookmarkStart w:id="2689" w:name="_Toc168320037"/>
      <w:bookmarkStart w:id="2690" w:name="_Toc168320291"/>
      <w:bookmarkStart w:id="2691" w:name="_Toc168559945"/>
      <w:bookmarkStart w:id="2692" w:name="_Toc175890995"/>
      <w:bookmarkStart w:id="2693" w:name="_Toc180645943"/>
      <w:bookmarkStart w:id="2694" w:name="_Toc183616876"/>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2686"/>
      <w:bookmarkEnd w:id="2687"/>
      <w:bookmarkEnd w:id="2688"/>
      <w:bookmarkEnd w:id="2689"/>
      <w:bookmarkEnd w:id="2690"/>
      <w:bookmarkEnd w:id="2691"/>
      <w:bookmarkEnd w:id="2692"/>
      <w:bookmarkEnd w:id="2693"/>
      <w:bookmarkEnd w:id="2694"/>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Heading2"/>
      </w:pPr>
      <w:bookmarkStart w:id="2695" w:name="_Toc168319012"/>
      <w:bookmarkStart w:id="2696" w:name="_Toc168319528"/>
      <w:bookmarkStart w:id="2697" w:name="_Toc168319783"/>
      <w:bookmarkStart w:id="2698" w:name="_Toc168320038"/>
      <w:bookmarkStart w:id="2699" w:name="_Toc168320292"/>
      <w:bookmarkStart w:id="2700" w:name="_Toc168559946"/>
      <w:bookmarkStart w:id="2701" w:name="_Toc175890996"/>
      <w:bookmarkStart w:id="2702" w:name="_Toc180645944"/>
      <w:bookmarkStart w:id="2703" w:name="_Toc183616877"/>
      <w:r w:rsidRPr="00923020">
        <w:lastRenderedPageBreak/>
        <w:t>6.</w:t>
      </w:r>
      <w:r w:rsidR="00F54CB0">
        <w:t>33</w:t>
      </w:r>
      <w:r w:rsidRPr="00923020">
        <w:tab/>
        <w:t>Solution #</w:t>
      </w:r>
      <w:r w:rsidR="00F54CB0">
        <w:t>33</w:t>
      </w:r>
      <w:r w:rsidRPr="00923020">
        <w:t>: Solution for different Ambient IoT Device Types</w:t>
      </w:r>
      <w:bookmarkEnd w:id="2695"/>
      <w:bookmarkEnd w:id="2696"/>
      <w:bookmarkEnd w:id="2697"/>
      <w:bookmarkEnd w:id="2698"/>
      <w:bookmarkEnd w:id="2699"/>
      <w:bookmarkEnd w:id="2700"/>
      <w:bookmarkEnd w:id="2701"/>
      <w:bookmarkEnd w:id="2702"/>
      <w:bookmarkEnd w:id="2703"/>
    </w:p>
    <w:p w14:paraId="69E60155" w14:textId="46D894C5" w:rsidR="00B33793" w:rsidRPr="00923020" w:rsidRDefault="00B33793" w:rsidP="00B33793">
      <w:pPr>
        <w:pStyle w:val="Heading3"/>
      </w:pPr>
      <w:bookmarkStart w:id="2704" w:name="_Toc168319013"/>
      <w:bookmarkStart w:id="2705" w:name="_Toc168319529"/>
      <w:bookmarkStart w:id="2706" w:name="_Toc168319784"/>
      <w:bookmarkStart w:id="2707" w:name="_Toc168320039"/>
      <w:bookmarkStart w:id="2708" w:name="_Toc168320293"/>
      <w:bookmarkStart w:id="2709" w:name="_Toc168559947"/>
      <w:bookmarkStart w:id="2710" w:name="_Toc175890997"/>
      <w:bookmarkStart w:id="2711" w:name="_Toc180645945"/>
      <w:bookmarkStart w:id="2712" w:name="_Toc183616878"/>
      <w:r w:rsidRPr="00923020">
        <w:t>6.</w:t>
      </w:r>
      <w:r w:rsidR="00F54CB0">
        <w:t>33</w:t>
      </w:r>
      <w:r w:rsidRPr="00923020">
        <w:t>.1</w:t>
      </w:r>
      <w:r w:rsidRPr="00923020">
        <w:tab/>
        <w:t>Description</w:t>
      </w:r>
      <w:bookmarkEnd w:id="2704"/>
      <w:bookmarkEnd w:id="2705"/>
      <w:bookmarkEnd w:id="2706"/>
      <w:bookmarkEnd w:id="2707"/>
      <w:bookmarkEnd w:id="2708"/>
      <w:bookmarkEnd w:id="2709"/>
      <w:bookmarkEnd w:id="2710"/>
      <w:bookmarkEnd w:id="2711"/>
      <w:bookmarkEnd w:id="2712"/>
    </w:p>
    <w:p w14:paraId="37CE0F5E" w14:textId="392E3AAF" w:rsidR="00B33793" w:rsidRPr="00923020" w:rsidRDefault="00B33793" w:rsidP="00B33793">
      <w:pPr>
        <w:pStyle w:val="Heading4"/>
      </w:pPr>
      <w:bookmarkStart w:id="2713" w:name="_Toc168319014"/>
      <w:bookmarkStart w:id="2714" w:name="_Toc168319530"/>
      <w:bookmarkStart w:id="2715" w:name="_Toc168319785"/>
      <w:bookmarkStart w:id="2716" w:name="_Toc168320040"/>
      <w:bookmarkStart w:id="2717" w:name="_Toc168320294"/>
      <w:bookmarkStart w:id="2718" w:name="_Toc168559948"/>
      <w:bookmarkStart w:id="2719" w:name="_Toc175890998"/>
      <w:bookmarkStart w:id="2720" w:name="_Toc180645946"/>
      <w:bookmarkStart w:id="2721" w:name="_Toc183616879"/>
      <w:r w:rsidRPr="00923020">
        <w:t>6.</w:t>
      </w:r>
      <w:r w:rsidR="00F54CB0">
        <w:t>33</w:t>
      </w:r>
      <w:r w:rsidRPr="00923020">
        <w:t>.1.1</w:t>
      </w:r>
      <w:r w:rsidRPr="00923020">
        <w:tab/>
        <w:t>Introduction</w:t>
      </w:r>
      <w:bookmarkEnd w:id="2713"/>
      <w:bookmarkEnd w:id="2714"/>
      <w:bookmarkEnd w:id="2715"/>
      <w:bookmarkEnd w:id="2716"/>
      <w:bookmarkEnd w:id="2717"/>
      <w:bookmarkEnd w:id="2718"/>
      <w:bookmarkEnd w:id="2719"/>
      <w:bookmarkEnd w:id="2720"/>
      <w:bookmarkEnd w:id="2721"/>
    </w:p>
    <w:p w14:paraId="77305BCB" w14:textId="36D9CF7E" w:rsidR="00B33793" w:rsidRPr="007B3F90" w:rsidRDefault="00B33793" w:rsidP="008D69BE">
      <w:r w:rsidRPr="008D69BE">
        <w:t xml:space="preserve">RAN has considered three types of </w:t>
      </w:r>
      <w:proofErr w:type="spellStart"/>
      <w:r w:rsidRPr="008D69BE">
        <w:t>AIoT</w:t>
      </w:r>
      <w:proofErr w:type="spellEnd"/>
      <w:r w:rsidRPr="008D69BE">
        <w:t xml:space="preserve"> devices (a</w:t>
      </w:r>
      <w:r w:rsidR="007B3F90" w:rsidRPr="008D69BE">
        <w:t>ccording to</w:t>
      </w:r>
      <w:r w:rsidRPr="008D69BE">
        <w:t xml:space="preserve"> </w:t>
      </w:r>
      <w:r w:rsidR="004B3399" w:rsidRPr="008D69BE">
        <w:t>TR</w:t>
      </w:r>
      <w:r w:rsidR="004B3399">
        <w:t> </w:t>
      </w:r>
      <w:r w:rsidR="004B3399" w:rsidRPr="008D69BE">
        <w:t>38.848</w:t>
      </w:r>
      <w:r w:rsidR="004B3399">
        <w:t> </w:t>
      </w:r>
      <w:r w:rsidR="004B3399" w:rsidRPr="008D69BE">
        <w:t>[</w:t>
      </w:r>
      <w:r w:rsidR="00F54CB0" w:rsidRPr="008D69BE">
        <w:t>7]</w:t>
      </w:r>
      <w:r w:rsidRPr="008D69BE">
        <w:t xml:space="preserve">). The capabilities of these devices, vary quite significantly in terms of their baseband capabilities, storage, form factor from read-only devices to devices with writable memory, varying cost, complexity etc. As such it may not be possible to have the same solution for all </w:t>
      </w:r>
      <w:proofErr w:type="spellStart"/>
      <w:r w:rsidRPr="008D69BE">
        <w:t>AIoT</w:t>
      </w:r>
      <w:proofErr w:type="spellEnd"/>
      <w:r w:rsidRPr="008D69BE">
        <w:t xml:space="preserve"> device types and it may be prudent to classify </w:t>
      </w:r>
      <w:proofErr w:type="spellStart"/>
      <w:r w:rsidRPr="008D69BE">
        <w:t>AIoT</w:t>
      </w:r>
      <w:proofErr w:type="spellEnd"/>
      <w:r w:rsidRPr="008D69BE">
        <w:t xml:space="preserve">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 xml:space="preserve">the type A </w:t>
      </w:r>
      <w:proofErr w:type="spellStart"/>
      <w:r>
        <w:rPr>
          <w:lang w:eastAsia="zh-CN"/>
        </w:rPr>
        <w:t>AIoT</w:t>
      </w:r>
      <w:proofErr w:type="spellEnd"/>
      <w:r>
        <w:rPr>
          <w:lang w:eastAsia="zh-CN"/>
        </w:rPr>
        <w:t xml:space="preserve">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 xml:space="preserve">the type B </w:t>
      </w:r>
      <w:proofErr w:type="spellStart"/>
      <w:r>
        <w:rPr>
          <w:lang w:eastAsia="zh-CN"/>
        </w:rPr>
        <w:t>AIoT</w:t>
      </w:r>
      <w:proofErr w:type="spellEnd"/>
      <w:r>
        <w:rPr>
          <w:lang w:eastAsia="zh-CN"/>
        </w:rPr>
        <w:t xml:space="preserve">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Heading4"/>
      </w:pPr>
      <w:bookmarkStart w:id="2722" w:name="_Toc168319015"/>
      <w:bookmarkStart w:id="2723" w:name="_Toc168319531"/>
      <w:bookmarkStart w:id="2724" w:name="_Toc168319786"/>
      <w:bookmarkStart w:id="2725" w:name="_Toc168320041"/>
      <w:bookmarkStart w:id="2726" w:name="_Toc168320295"/>
      <w:bookmarkStart w:id="2727" w:name="_Toc168559949"/>
      <w:bookmarkStart w:id="2728" w:name="_Toc175890999"/>
      <w:bookmarkStart w:id="2729" w:name="_Toc180645947"/>
      <w:bookmarkStart w:id="2730" w:name="_Toc183616880"/>
      <w:r w:rsidRPr="00923020">
        <w:t>6.</w:t>
      </w:r>
      <w:r w:rsidR="00F54CB0">
        <w:t>33</w:t>
      </w:r>
      <w:r w:rsidRPr="00923020">
        <w:t>.1.2</w:t>
      </w:r>
      <w:r w:rsidRPr="00923020">
        <w:tab/>
        <w:t>Functional Description</w:t>
      </w:r>
      <w:bookmarkEnd w:id="2722"/>
      <w:bookmarkEnd w:id="2723"/>
      <w:bookmarkEnd w:id="2724"/>
      <w:bookmarkEnd w:id="2725"/>
      <w:bookmarkEnd w:id="2726"/>
      <w:bookmarkEnd w:id="2727"/>
      <w:bookmarkEnd w:id="2728"/>
      <w:bookmarkEnd w:id="2729"/>
      <w:bookmarkEnd w:id="2730"/>
    </w:p>
    <w:p w14:paraId="230EEE9E" w14:textId="57AF2177" w:rsidR="00B33793" w:rsidRDefault="007B3F90" w:rsidP="007B3F90">
      <w:r>
        <w:t xml:space="preserve">The solution for type A </w:t>
      </w:r>
      <w:proofErr w:type="spellStart"/>
      <w:r>
        <w:t>AIoT</w:t>
      </w:r>
      <w:proofErr w:type="spellEnd"/>
      <w:r>
        <w:t xml:space="preserve"> device is based on the following principles.</w:t>
      </w:r>
    </w:p>
    <w:p w14:paraId="02DD4C80" w14:textId="77777777" w:rsidR="007B3F90" w:rsidRDefault="007B3F90" w:rsidP="007B3F90">
      <w:pPr>
        <w:pStyle w:val="B1"/>
      </w:pPr>
      <w:r>
        <w:t>-</w:t>
      </w:r>
      <w:r>
        <w:tab/>
        <w:t xml:space="preserve">The type A </w:t>
      </w:r>
      <w:proofErr w:type="spellStart"/>
      <w:r>
        <w:t>AIoT</w:t>
      </w:r>
      <w:proofErr w:type="spellEnd"/>
      <w:r>
        <w:t xml:space="preserve"> devices are ultra-low complexity devices with ultra-low power consumption for very-low end </w:t>
      </w:r>
      <w:proofErr w:type="spellStart"/>
      <w:r>
        <w:t>AIoT</w:t>
      </w:r>
      <w:proofErr w:type="spellEnd"/>
      <w:r>
        <w:t xml:space="preserve">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 xml:space="preserve">The </w:t>
      </w:r>
      <w:proofErr w:type="spellStart"/>
      <w:r>
        <w:t>AIoT</w:t>
      </w:r>
      <w:proofErr w:type="spellEnd"/>
      <w:r>
        <w:t xml:space="preserve"> device is pre-provisioned with a fixed permanent device identifier (device ID) that it uses for all communication.</w:t>
      </w:r>
    </w:p>
    <w:p w14:paraId="7B474147" w14:textId="77777777" w:rsidR="007B3F90" w:rsidRDefault="007B3F90" w:rsidP="007B3F90">
      <w:pPr>
        <w:pStyle w:val="B1"/>
      </w:pPr>
      <w:r>
        <w:t>-</w:t>
      </w:r>
      <w:r>
        <w:tab/>
        <w:t xml:space="preserve">The </w:t>
      </w:r>
      <w:proofErr w:type="spellStart"/>
      <w:r>
        <w:t>AIoT</w:t>
      </w:r>
      <w:proofErr w:type="spellEnd"/>
      <w:r>
        <w:t xml:space="preserve"> device does not perform the 5GC Registration procedure with the network and the device does not authenticate with the network, though the network may perform certain checks to validate the </w:t>
      </w:r>
      <w:proofErr w:type="spellStart"/>
      <w:r>
        <w:t>AIoT</w:t>
      </w:r>
      <w:proofErr w:type="spellEnd"/>
      <w:r>
        <w:t xml:space="preserve"> device subscription and service operation based on the device ID. The </w:t>
      </w:r>
      <w:proofErr w:type="spellStart"/>
      <w:r>
        <w:t>AIoT</w:t>
      </w:r>
      <w:proofErr w:type="spellEnd"/>
      <w:r>
        <w:t xml:space="preserve"> device has no NAS or RRC states as defined in 5GS. The </w:t>
      </w:r>
      <w:proofErr w:type="spellStart"/>
      <w:r>
        <w:t>AIoT</w:t>
      </w:r>
      <w:proofErr w:type="spellEnd"/>
      <w:r>
        <w:t xml:space="preserve">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 xml:space="preserve">The solution for type B </w:t>
      </w:r>
      <w:proofErr w:type="spellStart"/>
      <w:r>
        <w:t>AIoT</w:t>
      </w:r>
      <w:proofErr w:type="spellEnd"/>
      <w:r>
        <w:t xml:space="preserve"> devices is based on the following principles.</w:t>
      </w:r>
    </w:p>
    <w:p w14:paraId="62D0BC9C" w14:textId="77777777" w:rsidR="007B3F90" w:rsidRDefault="007B3F90" w:rsidP="007B3F90">
      <w:pPr>
        <w:pStyle w:val="B1"/>
      </w:pPr>
      <w:r>
        <w:t>-</w:t>
      </w:r>
      <w:r>
        <w:tab/>
        <w:t xml:space="preserve">The type B </w:t>
      </w:r>
      <w:proofErr w:type="spellStart"/>
      <w:r>
        <w:t>AIoT</w:t>
      </w:r>
      <w:proofErr w:type="spellEnd"/>
      <w:r>
        <w:t xml:space="preserve">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 xml:space="preserve">The </w:t>
      </w:r>
      <w:proofErr w:type="spellStart"/>
      <w:r>
        <w:t>AIoT</w:t>
      </w:r>
      <w:proofErr w:type="spellEnd"/>
      <w:r>
        <w:t xml:space="preserve"> device registers with the network based on a network trigger and the network authenticates the device and assigns the device temporary identifiers. The </w:t>
      </w:r>
      <w:proofErr w:type="spellStart"/>
      <w:r>
        <w:t>AIoT</w:t>
      </w:r>
      <w:proofErr w:type="spellEnd"/>
      <w:r>
        <w:t xml:space="preserve"> device maintains some notion of NAS sates (registered, de-registered, etc.) and can be paged.</w:t>
      </w:r>
    </w:p>
    <w:p w14:paraId="3B2CDA51" w14:textId="77777777" w:rsidR="007B3F90" w:rsidRDefault="007B3F90" w:rsidP="007B3F90">
      <w:pPr>
        <w:pStyle w:val="B1"/>
      </w:pPr>
      <w:r>
        <w:t>-</w:t>
      </w:r>
      <w:r>
        <w:tab/>
        <w:t xml:space="preserve">The </w:t>
      </w:r>
      <w:proofErr w:type="spellStart"/>
      <w:r>
        <w:t>AIoT</w:t>
      </w:r>
      <w:proofErr w:type="spellEnd"/>
      <w:r>
        <w:t xml:space="preserve">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287FCCD9" w:rsidR="00B33793" w:rsidRDefault="00B33793" w:rsidP="00B33793">
      <w:pPr>
        <w:pStyle w:val="Heading4"/>
      </w:pPr>
      <w:bookmarkStart w:id="2731" w:name="_Toc168319016"/>
      <w:bookmarkStart w:id="2732" w:name="_Toc168319532"/>
      <w:bookmarkStart w:id="2733" w:name="_Toc168319787"/>
      <w:bookmarkStart w:id="2734" w:name="_Toc168320042"/>
      <w:bookmarkStart w:id="2735" w:name="_Toc168320296"/>
      <w:bookmarkStart w:id="2736" w:name="_Toc168559950"/>
      <w:bookmarkStart w:id="2737" w:name="_Toc175891000"/>
      <w:bookmarkStart w:id="2738" w:name="_Toc180645948"/>
      <w:bookmarkStart w:id="2739" w:name="_Toc183616881"/>
      <w:r w:rsidRPr="00923020">
        <w:lastRenderedPageBreak/>
        <w:t>6.</w:t>
      </w:r>
      <w:r w:rsidR="00F54CB0">
        <w:t>33</w:t>
      </w:r>
      <w:r w:rsidRPr="00923020">
        <w:t>.1.3</w:t>
      </w:r>
      <w:r w:rsidRPr="00923020">
        <w:tab/>
        <w:t>Reference Architecture</w:t>
      </w:r>
      <w:bookmarkEnd w:id="2731"/>
      <w:bookmarkEnd w:id="2732"/>
      <w:bookmarkEnd w:id="2733"/>
      <w:bookmarkEnd w:id="2734"/>
      <w:bookmarkEnd w:id="2735"/>
      <w:bookmarkEnd w:id="2736"/>
      <w:bookmarkEnd w:id="2737"/>
      <w:bookmarkEnd w:id="2738"/>
      <w:bookmarkEnd w:id="2739"/>
    </w:p>
    <w:bookmarkStart w:id="2740" w:name="_MON_1786506682"/>
    <w:bookmarkEnd w:id="2740"/>
    <w:p w14:paraId="28130387" w14:textId="07D99FC5" w:rsidR="007B3F90" w:rsidRDefault="007B3F90" w:rsidP="00C76F30">
      <w:pPr>
        <w:pStyle w:val="TH"/>
      </w:pPr>
      <w:r>
        <w:object w:dxaOrig="9643" w:dyaOrig="3722" w14:anchorId="29C5E5F0">
          <v:shape id="_x0000_i1121" type="#_x0000_t75" style="width:480pt;height:184.5pt" o:ole="">
            <v:imagedata r:id="rId202" o:title=""/>
          </v:shape>
          <o:OLEObject Type="Embed" ProgID="Word.Picture.8" ShapeID="_x0000_i1121" DrawAspect="Content" ObjectID="_1794390899" r:id="rId203"/>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 xml:space="preserve">The figure 6.33.1-3.1 shows the example reference architecture to support </w:t>
      </w:r>
      <w:proofErr w:type="spellStart"/>
      <w:r>
        <w:t>AIoT</w:t>
      </w:r>
      <w:proofErr w:type="spellEnd"/>
      <w:r>
        <w:t xml:space="preserve">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 xml:space="preserve">The 5GC has a new network function </w:t>
      </w:r>
      <w:proofErr w:type="spellStart"/>
      <w:r>
        <w:t>AIoTCF</w:t>
      </w:r>
      <w:proofErr w:type="spellEnd"/>
      <w:r>
        <w:t xml:space="preserve"> (Ambient IoT Controller Function) to support different </w:t>
      </w:r>
      <w:proofErr w:type="spellStart"/>
      <w:r>
        <w:t>AIoT</w:t>
      </w:r>
      <w:proofErr w:type="spellEnd"/>
      <w:r>
        <w:t xml:space="preserve"> service operations (command, inventory, etc.). The </w:t>
      </w:r>
      <w:proofErr w:type="spellStart"/>
      <w:r>
        <w:t>AIoTCF</w:t>
      </w:r>
      <w:proofErr w:type="spellEnd"/>
      <w:r>
        <w:t xml:space="preserve"> registers the Readers and authorizes the AFs for different </w:t>
      </w:r>
      <w:proofErr w:type="spellStart"/>
      <w:r>
        <w:t>AIoT</w:t>
      </w:r>
      <w:proofErr w:type="spellEnd"/>
      <w:r>
        <w:t xml:space="preserve"> service operations. The </w:t>
      </w:r>
      <w:proofErr w:type="spellStart"/>
      <w:r>
        <w:t>AIoTCF</w:t>
      </w:r>
      <w:proofErr w:type="spellEnd"/>
      <w:r>
        <w:t xml:space="preserve"> discovers and selects Readers for different service operations initiated by the AF. The </w:t>
      </w:r>
      <w:proofErr w:type="spellStart"/>
      <w:r>
        <w:t>AIoTCF</w:t>
      </w:r>
      <w:proofErr w:type="spellEnd"/>
      <w:r>
        <w:t xml:space="preserve"> can be integrated with AMF as well.</w:t>
      </w:r>
    </w:p>
    <w:p w14:paraId="33A7581F" w14:textId="2404A562" w:rsidR="00B33793" w:rsidRPr="007B3F90" w:rsidRDefault="00B33793" w:rsidP="00B33793">
      <w:pPr>
        <w:pStyle w:val="Heading4"/>
      </w:pPr>
      <w:bookmarkStart w:id="2741" w:name="_Toc168319017"/>
      <w:bookmarkStart w:id="2742" w:name="_Toc168319533"/>
      <w:bookmarkStart w:id="2743" w:name="_Toc168319788"/>
      <w:bookmarkStart w:id="2744" w:name="_Toc168320043"/>
      <w:bookmarkStart w:id="2745" w:name="_Toc168320297"/>
      <w:bookmarkStart w:id="2746" w:name="_Toc168559951"/>
      <w:bookmarkStart w:id="2747" w:name="_Toc175891001"/>
      <w:bookmarkStart w:id="2748" w:name="_Toc180645949"/>
      <w:bookmarkStart w:id="2749" w:name="_Toc183616882"/>
      <w:r w:rsidRPr="007B3F90">
        <w:t>6.</w:t>
      </w:r>
      <w:r w:rsidR="00F54CB0" w:rsidRPr="007B3F90">
        <w:t>33</w:t>
      </w:r>
      <w:r w:rsidRPr="007B3F90">
        <w:t>.1.4</w:t>
      </w:r>
      <w:r w:rsidRPr="007B3F90">
        <w:tab/>
        <w:t>Protocol Stack</w:t>
      </w:r>
      <w:bookmarkEnd w:id="2741"/>
      <w:bookmarkEnd w:id="2742"/>
      <w:bookmarkEnd w:id="2743"/>
      <w:bookmarkEnd w:id="2744"/>
      <w:bookmarkEnd w:id="2745"/>
      <w:bookmarkEnd w:id="2746"/>
      <w:bookmarkEnd w:id="2747"/>
      <w:bookmarkEnd w:id="2748"/>
      <w:bookmarkEnd w:id="2749"/>
    </w:p>
    <w:p w14:paraId="5BB7B67C" w14:textId="6E71D4EF" w:rsidR="007B3F90" w:rsidRDefault="007B3F90" w:rsidP="00C76F30">
      <w:pPr>
        <w:pStyle w:val="TH"/>
      </w:pPr>
      <w:r>
        <w:object w:dxaOrig="9649" w:dyaOrig="3241" w14:anchorId="104900FD">
          <v:shape id="_x0000_i1122" type="#_x0000_t75" style="width:480pt;height:161.25pt" o:ole="">
            <v:imagedata r:id="rId204" o:title=""/>
          </v:shape>
          <o:OLEObject Type="Embed" ProgID="Word.Picture.8" ShapeID="_x0000_i1122" DrawAspect="Content" ObjectID="_1794390900" r:id="rId205"/>
        </w:object>
      </w:r>
    </w:p>
    <w:p w14:paraId="6FB98AF6" w14:textId="201435C0" w:rsidR="00B33793" w:rsidRPr="007B3F90" w:rsidRDefault="007B3F90" w:rsidP="007B3F90">
      <w:pPr>
        <w:pStyle w:val="TF"/>
      </w:pPr>
      <w:r>
        <w:t>Figure 6.33.1.4-1: Protocol Stack to support Ambient IoT</w:t>
      </w:r>
    </w:p>
    <w:p w14:paraId="3C14E45F" w14:textId="24ADB880" w:rsidR="00B33793" w:rsidRPr="007B3F90" w:rsidRDefault="007B3F90" w:rsidP="007B3F90">
      <w:r w:rsidRPr="007B3F90">
        <w:t xml:space="preserve">The figure 6.33.1.4.1 shows the example protocol stack to support </w:t>
      </w:r>
      <w:proofErr w:type="spellStart"/>
      <w:r w:rsidRPr="007B3F90">
        <w:t>AIoT</w:t>
      </w:r>
      <w:proofErr w:type="spellEnd"/>
      <w:r w:rsidRPr="007B3F90">
        <w:t xml:space="preserve"> devices (both type A and type B) for Topology 2. The Reader supports the A-</w:t>
      </w:r>
      <w:proofErr w:type="spellStart"/>
      <w:r w:rsidRPr="007B3F90">
        <w:t>Uu</w:t>
      </w:r>
      <w:proofErr w:type="spellEnd"/>
      <w:r w:rsidRPr="007B3F90">
        <w:t xml:space="preserve"> air interface with </w:t>
      </w:r>
      <w:proofErr w:type="spellStart"/>
      <w:r w:rsidRPr="007B3F90">
        <w:t>AIoT</w:t>
      </w:r>
      <w:proofErr w:type="spellEnd"/>
      <w:r w:rsidRPr="007B3F90">
        <w:t xml:space="preserve"> device. The </w:t>
      </w:r>
      <w:proofErr w:type="spellStart"/>
      <w:r w:rsidRPr="007B3F90">
        <w:t>AIoT</w:t>
      </w:r>
      <w:proofErr w:type="spellEnd"/>
      <w:r w:rsidRPr="007B3F90">
        <w:t xml:space="preserve"> C is the optional control protocol between </w:t>
      </w:r>
      <w:proofErr w:type="spellStart"/>
      <w:r w:rsidRPr="007B3F90">
        <w:t>AIoT</w:t>
      </w:r>
      <w:proofErr w:type="spellEnd"/>
      <w:r w:rsidRPr="007B3F90">
        <w:t xml:space="preserve"> device and the Reader and will be defined by RAN. The </w:t>
      </w:r>
      <w:proofErr w:type="spellStart"/>
      <w:r w:rsidRPr="007B3F90">
        <w:t>AIoT</w:t>
      </w:r>
      <w:proofErr w:type="spellEnd"/>
      <w:r w:rsidRPr="007B3F90">
        <w:t xml:space="preserve"> NGAP protocol is the interface between the Reader and </w:t>
      </w:r>
      <w:proofErr w:type="spellStart"/>
      <w:r w:rsidRPr="007B3F90">
        <w:t>AIoTCF</w:t>
      </w:r>
      <w:proofErr w:type="spellEnd"/>
      <w:r w:rsidRPr="007B3F90">
        <w:t xml:space="preserve"> and can be a lightweight version of NGAP protocol tailored for </w:t>
      </w:r>
      <w:proofErr w:type="spellStart"/>
      <w:r w:rsidRPr="007B3F90">
        <w:t>AIoT</w:t>
      </w:r>
      <w:proofErr w:type="spellEnd"/>
      <w:r w:rsidRPr="007B3F90">
        <w:t xml:space="preserve"> or a new different protocol as well, which will be in scope of RAN</w:t>
      </w:r>
      <w:r w:rsidR="004B3399">
        <w:t> WG</w:t>
      </w:r>
      <w:r w:rsidRPr="007B3F90">
        <w:t xml:space="preserve">3. The </w:t>
      </w:r>
      <w:proofErr w:type="spellStart"/>
      <w:r w:rsidRPr="007B3F90">
        <w:t>AIoTCF</w:t>
      </w:r>
      <w:proofErr w:type="spellEnd"/>
      <w:r w:rsidRPr="007B3F90">
        <w:t xml:space="preserve"> exposes the </w:t>
      </w:r>
      <w:proofErr w:type="spellStart"/>
      <w:r w:rsidRPr="007B3F90">
        <w:t>Naiotcf</w:t>
      </w:r>
      <w:proofErr w:type="spellEnd"/>
      <w:r w:rsidRPr="007B3F90">
        <w:t xml:space="preserve"> interface and in case the AIOTCF is integrated with AMF, the </w:t>
      </w:r>
      <w:proofErr w:type="spellStart"/>
      <w:r w:rsidRPr="007B3F90">
        <w:t>Namf</w:t>
      </w:r>
      <w:proofErr w:type="spellEnd"/>
      <w:r w:rsidRPr="007B3F90">
        <w:t xml:space="preserve"> interface can be enhanced. The </w:t>
      </w:r>
      <w:proofErr w:type="spellStart"/>
      <w:r w:rsidRPr="007B3F90">
        <w:t>AIoT</w:t>
      </w:r>
      <w:proofErr w:type="spellEnd"/>
      <w:r w:rsidRPr="007B3F90">
        <w:t xml:space="preserve"> APIs will be defined by CT</w:t>
      </w:r>
      <w:r w:rsidR="004B3399">
        <w:t> WG</w:t>
      </w:r>
      <w:r w:rsidRPr="007B3F90">
        <w:t xml:space="preserve">3 and will expose the </w:t>
      </w:r>
      <w:proofErr w:type="spellStart"/>
      <w:r w:rsidRPr="007B3F90">
        <w:t>AIoT</w:t>
      </w:r>
      <w:proofErr w:type="spellEnd"/>
      <w:r w:rsidRPr="007B3F90">
        <w:t xml:space="preserve"> functionality to external entities. The </w:t>
      </w:r>
      <w:proofErr w:type="spellStart"/>
      <w:r w:rsidRPr="007B3F90">
        <w:t>AIoT</w:t>
      </w:r>
      <w:proofErr w:type="spellEnd"/>
      <w:r w:rsidRPr="007B3F90">
        <w:t xml:space="preserve"> NAS protocol enhancements will be defined by CT</w:t>
      </w:r>
      <w:r w:rsidR="004B3399">
        <w:t> WG</w:t>
      </w:r>
      <w:r w:rsidRPr="007B3F90">
        <w:t>1. All stage-2 architectural aspects will be defined by SA WG2.</w:t>
      </w:r>
    </w:p>
    <w:p w14:paraId="0889E4A9" w14:textId="1A5272EF" w:rsidR="00B33793" w:rsidRPr="00923020" w:rsidRDefault="007B3F90" w:rsidP="007B3F90">
      <w:pPr>
        <w:pStyle w:val="EditorsNote"/>
      </w:pPr>
      <w:r>
        <w:t>Editor's note:</w:t>
      </w:r>
      <w:r>
        <w:tab/>
        <w:t xml:space="preserve">Whether </w:t>
      </w:r>
      <w:proofErr w:type="spellStart"/>
      <w:r>
        <w:t>AIoT</w:t>
      </w:r>
      <w:proofErr w:type="spellEnd"/>
      <w:r>
        <w:t xml:space="preserve"> C protocol is required and what is the content of </w:t>
      </w:r>
      <w:proofErr w:type="spellStart"/>
      <w:r>
        <w:t>AIoT</w:t>
      </w:r>
      <w:proofErr w:type="spellEnd"/>
      <w:r>
        <w:t xml:space="preserve"> C protocol will be defined by RAN.</w:t>
      </w:r>
    </w:p>
    <w:p w14:paraId="257B4FF3" w14:textId="1FE409AD" w:rsidR="00B33793" w:rsidRPr="007B3F90" w:rsidRDefault="00B33793" w:rsidP="008D69BE">
      <w:pPr>
        <w:pStyle w:val="Heading3"/>
      </w:pPr>
      <w:bookmarkStart w:id="2750" w:name="_Toc168319018"/>
      <w:bookmarkStart w:id="2751" w:name="_Toc168319534"/>
      <w:bookmarkStart w:id="2752" w:name="_Toc168319789"/>
      <w:bookmarkStart w:id="2753" w:name="_Toc168320044"/>
      <w:bookmarkStart w:id="2754" w:name="_Toc168320298"/>
      <w:bookmarkStart w:id="2755" w:name="_Toc168559952"/>
      <w:bookmarkStart w:id="2756" w:name="_Toc175891002"/>
      <w:bookmarkStart w:id="2757" w:name="_Toc180645950"/>
      <w:bookmarkStart w:id="2758" w:name="_Toc183616883"/>
      <w:r w:rsidRPr="008D69BE">
        <w:lastRenderedPageBreak/>
        <w:t>6.</w:t>
      </w:r>
      <w:r w:rsidR="00F54CB0" w:rsidRPr="008D69BE">
        <w:t>33</w:t>
      </w:r>
      <w:r w:rsidRPr="008D69BE">
        <w:t>.2</w:t>
      </w:r>
      <w:r w:rsidRPr="008D69BE">
        <w:tab/>
        <w:t>Procedures</w:t>
      </w:r>
      <w:bookmarkEnd w:id="2750"/>
      <w:bookmarkEnd w:id="2751"/>
      <w:bookmarkEnd w:id="2752"/>
      <w:bookmarkEnd w:id="2753"/>
      <w:bookmarkEnd w:id="2754"/>
      <w:bookmarkEnd w:id="2755"/>
      <w:bookmarkEnd w:id="2756"/>
      <w:bookmarkEnd w:id="2757"/>
      <w:bookmarkEnd w:id="2758"/>
    </w:p>
    <w:p w14:paraId="06B6E822" w14:textId="65561517" w:rsidR="00B33793" w:rsidRPr="007B3F90" w:rsidRDefault="00B33793" w:rsidP="00B33793">
      <w:pPr>
        <w:pStyle w:val="Heading4"/>
      </w:pPr>
      <w:bookmarkStart w:id="2759" w:name="_Toc168319019"/>
      <w:bookmarkStart w:id="2760" w:name="_Toc168319535"/>
      <w:bookmarkStart w:id="2761" w:name="_Toc168319790"/>
      <w:bookmarkStart w:id="2762" w:name="_Toc168320045"/>
      <w:bookmarkStart w:id="2763" w:name="_Toc168320299"/>
      <w:bookmarkStart w:id="2764" w:name="_Toc168559953"/>
      <w:bookmarkStart w:id="2765" w:name="_Toc175891003"/>
      <w:bookmarkStart w:id="2766" w:name="_Toc180645951"/>
      <w:bookmarkStart w:id="2767" w:name="_Toc183616884"/>
      <w:r w:rsidRPr="007B3F90">
        <w:t>6.</w:t>
      </w:r>
      <w:r w:rsidR="00F54CB0" w:rsidRPr="007B3F90">
        <w:t>33</w:t>
      </w:r>
      <w:r w:rsidRPr="007B3F90">
        <w:t>.2.1</w:t>
      </w:r>
      <w:r w:rsidRPr="007B3F90">
        <w:tab/>
      </w:r>
      <w:proofErr w:type="spellStart"/>
      <w:r w:rsidRPr="007B3F90">
        <w:t>AIoT</w:t>
      </w:r>
      <w:proofErr w:type="spellEnd"/>
      <w:r w:rsidRPr="007B3F90">
        <w:t xml:space="preserve"> Service Operation Procedure for Type A </w:t>
      </w:r>
      <w:proofErr w:type="spellStart"/>
      <w:r w:rsidRPr="007B3F90">
        <w:t>AIoT</w:t>
      </w:r>
      <w:proofErr w:type="spellEnd"/>
      <w:r w:rsidRPr="007B3F90">
        <w:t xml:space="preserve"> Device</w:t>
      </w:r>
      <w:bookmarkEnd w:id="2759"/>
      <w:bookmarkEnd w:id="2760"/>
      <w:bookmarkEnd w:id="2761"/>
      <w:bookmarkEnd w:id="2762"/>
      <w:bookmarkEnd w:id="2763"/>
      <w:bookmarkEnd w:id="2764"/>
      <w:bookmarkEnd w:id="2765"/>
      <w:bookmarkEnd w:id="2766"/>
      <w:bookmarkEnd w:id="2767"/>
    </w:p>
    <w:p w14:paraId="31F42570" w14:textId="04B96601" w:rsidR="00B33793" w:rsidRDefault="007B3F90" w:rsidP="007B3F90">
      <w:r>
        <w:t xml:space="preserve">This clause describes the procedure for service operation (inventory, command, etc.) for a type A </w:t>
      </w:r>
      <w:proofErr w:type="spellStart"/>
      <w:r>
        <w:t>AIoT</w:t>
      </w:r>
      <w:proofErr w:type="spellEnd"/>
      <w:r>
        <w:t xml:space="preserve">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pt;height:228pt" o:ole="">
            <v:imagedata r:id="rId206" o:title=""/>
          </v:shape>
          <o:OLEObject Type="Embed" ProgID="Word.Picture.8" ShapeID="_x0000_i1123" DrawAspect="Content" ObjectID="_1794390901" r:id="rId207"/>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w:t>
      </w:r>
      <w:proofErr w:type="spellStart"/>
      <w:r w:rsidRPr="007B3F90">
        <w:t>AIoT</w:t>
      </w:r>
      <w:proofErr w:type="spellEnd"/>
      <w:r w:rsidRPr="007B3F90">
        <w:t xml:space="preserve"> Service Operation Procedure for Type A </w:t>
      </w:r>
      <w:proofErr w:type="spellStart"/>
      <w:r w:rsidRPr="007B3F90">
        <w:t>AIoT</w:t>
      </w:r>
      <w:proofErr w:type="spellEnd"/>
      <w:r w:rsidRPr="007B3F90">
        <w:t xml:space="preserve"> Device</w:t>
      </w:r>
    </w:p>
    <w:p w14:paraId="2D0B4E0B" w14:textId="77777777" w:rsidR="007B3F90" w:rsidRDefault="007B3F90" w:rsidP="007B3F90">
      <w:pPr>
        <w:pStyle w:val="B1"/>
      </w:pPr>
      <w:r>
        <w:t>1.</w:t>
      </w:r>
      <w:r>
        <w:tab/>
        <w:t xml:space="preserve">The type A </w:t>
      </w:r>
      <w:proofErr w:type="spellStart"/>
      <w:r>
        <w:t>AIoT</w:t>
      </w:r>
      <w:proofErr w:type="spellEnd"/>
      <w:r>
        <w:t xml:space="preserve"> device is pre-configured with Device ID, Group ID, and any other appropriate credentials. The type A </w:t>
      </w:r>
      <w:proofErr w:type="spellStart"/>
      <w:r>
        <w:t>AIoT</w:t>
      </w:r>
      <w:proofErr w:type="spellEnd"/>
      <w:r>
        <w:t xml:space="preserve"> device does not have UICC and may use the permanent device identifier as Device ID.</w:t>
      </w:r>
    </w:p>
    <w:p w14:paraId="6F16EC69" w14:textId="77777777" w:rsidR="007B3F90" w:rsidRDefault="007B3F90" w:rsidP="007B3F90">
      <w:pPr>
        <w:pStyle w:val="B1"/>
      </w:pPr>
      <w:r>
        <w:t>2.</w:t>
      </w:r>
      <w:r>
        <w:tab/>
        <w:t xml:space="preserve">The Reader (UE intermediate node) registers with the </w:t>
      </w:r>
      <w:proofErr w:type="spellStart"/>
      <w:r>
        <w:t>AIoT</w:t>
      </w:r>
      <w:proofErr w:type="spellEnd"/>
      <w:r>
        <w:t xml:space="preserve"> Controller Function in the 5GC. The Reader reports (Reader ID, Capability to support </w:t>
      </w:r>
      <w:proofErr w:type="spellStart"/>
      <w:r>
        <w:t>AIoT</w:t>
      </w:r>
      <w:proofErr w:type="spellEnd"/>
      <w:r>
        <w:t xml:space="preserve">, coverage area.) to </w:t>
      </w:r>
      <w:proofErr w:type="spellStart"/>
      <w:r>
        <w:t>AIoTCF</w:t>
      </w:r>
      <w:proofErr w:type="spellEnd"/>
      <w:r>
        <w:t xml:space="preserve">. The </w:t>
      </w:r>
      <w:proofErr w:type="spellStart"/>
      <w:r>
        <w:t>AIoTCF</w:t>
      </w:r>
      <w:proofErr w:type="spellEnd"/>
      <w:r>
        <w:t xml:space="preserve"> aggregates the capability of all Readers and registers with NRF to provide </w:t>
      </w:r>
      <w:proofErr w:type="spellStart"/>
      <w:r>
        <w:t>AIoT</w:t>
      </w:r>
      <w:proofErr w:type="spellEnd"/>
      <w:r>
        <w:t xml:space="preserve"> service for AFs.</w:t>
      </w:r>
    </w:p>
    <w:p w14:paraId="1F4A910A" w14:textId="77777777" w:rsidR="007B3F90" w:rsidRDefault="007B3F90" w:rsidP="007B3F90">
      <w:pPr>
        <w:pStyle w:val="B1"/>
      </w:pPr>
      <w:r>
        <w:t>3.</w:t>
      </w:r>
      <w:r>
        <w:tab/>
        <w:t xml:space="preserve">The AF sends a </w:t>
      </w:r>
      <w:proofErr w:type="spellStart"/>
      <w:r>
        <w:t>AIoT</w:t>
      </w:r>
      <w:proofErr w:type="spellEnd"/>
      <w:r>
        <w:t xml:space="preserve"> service operation (inventory, command, etc.) request to NEF which discovers and selects the appropriate </w:t>
      </w:r>
      <w:proofErr w:type="spellStart"/>
      <w:r>
        <w:t>AIoTCF</w:t>
      </w:r>
      <w:proofErr w:type="spellEnd"/>
      <w:r>
        <w:t xml:space="preserve"> registered with NRF, based on the included device information, and sends the request to the selected </w:t>
      </w:r>
      <w:proofErr w:type="spellStart"/>
      <w:r>
        <w:t>AIoTCF</w:t>
      </w:r>
      <w:proofErr w:type="spellEnd"/>
      <w:r>
        <w:t>.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 xml:space="preserve">Whether reader information is included in the request to </w:t>
      </w:r>
      <w:proofErr w:type="spellStart"/>
      <w:r>
        <w:t>AIoT</w:t>
      </w:r>
      <w:proofErr w:type="spellEnd"/>
      <w:r>
        <w:t xml:space="preserve"> CF and the contents of reader information is FFS.</w:t>
      </w:r>
    </w:p>
    <w:p w14:paraId="1D6546D5" w14:textId="77777777" w:rsidR="007B3F90" w:rsidRDefault="007B3F90" w:rsidP="007B3F90">
      <w:pPr>
        <w:pStyle w:val="B1"/>
      </w:pPr>
      <w:r>
        <w:tab/>
        <w:t xml:space="preserve">The </w:t>
      </w:r>
      <w:proofErr w:type="spellStart"/>
      <w:r>
        <w:t>AIoTCF</w:t>
      </w:r>
      <w:proofErr w:type="spellEnd"/>
      <w:r>
        <w:t xml:space="preserve">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 xml:space="preserve">The </w:t>
      </w:r>
      <w:proofErr w:type="spellStart"/>
      <w:r>
        <w:t>AIoTCF</w:t>
      </w:r>
      <w:proofErr w:type="spellEnd"/>
      <w:r>
        <w:t xml:space="preserve"> selects the Ambient IoT capable Reader (or a set of Readers) based on the device information and information about the allowed service area. The selection of the intermediate node can be performed based on the geographical location of the target </w:t>
      </w:r>
      <w:proofErr w:type="spellStart"/>
      <w:r>
        <w:t>AIoT</w:t>
      </w:r>
      <w:proofErr w:type="spellEnd"/>
      <w:r>
        <w:t xml:space="preserve"> devices or the identity of the intermediate node from AF.</w:t>
      </w:r>
    </w:p>
    <w:p w14:paraId="284216D4" w14:textId="77777777" w:rsidR="007B3F90" w:rsidRDefault="007B3F90" w:rsidP="007B3F90">
      <w:pPr>
        <w:pStyle w:val="B1"/>
      </w:pPr>
      <w:r>
        <w:t>4.</w:t>
      </w:r>
      <w:r>
        <w:tab/>
        <w:t xml:space="preserve">For each of the selected Reader, the </w:t>
      </w:r>
      <w:proofErr w:type="spellStart"/>
      <w:r>
        <w:t>AIoTCF</w:t>
      </w:r>
      <w:proofErr w:type="spellEnd"/>
      <w:r>
        <w:t xml:space="preserve"> sends the </w:t>
      </w:r>
      <w:proofErr w:type="spellStart"/>
      <w:r>
        <w:t>AIoT</w:t>
      </w:r>
      <w:proofErr w:type="spellEnd"/>
      <w:r>
        <w:t xml:space="preserve"> NGAP message to the RAN which results in the RAN triggering a paging like procedure and the Reader paging the type A </w:t>
      </w:r>
      <w:proofErr w:type="spellStart"/>
      <w:r>
        <w:t>AIoT</w:t>
      </w:r>
      <w:proofErr w:type="spellEnd"/>
      <w:r>
        <w:t xml:space="preserve"> device. The </w:t>
      </w:r>
      <w:proofErr w:type="spellStart"/>
      <w:r>
        <w:t>AIoT</w:t>
      </w:r>
      <w:proofErr w:type="spellEnd"/>
      <w:r>
        <w:t xml:space="preserve"> device performs random access channel (RACH) like procedure and sends a Paging response (including its Device ID) to the Reader which in turn relays this to the RAN which then sends this response in an </w:t>
      </w:r>
      <w:proofErr w:type="spellStart"/>
      <w:r>
        <w:t>AIoT</w:t>
      </w:r>
      <w:proofErr w:type="spellEnd"/>
      <w:r>
        <w:t xml:space="preserve"> NGAP message to the </w:t>
      </w:r>
      <w:proofErr w:type="spellStart"/>
      <w:r>
        <w:t>AIoTCF</w:t>
      </w:r>
      <w:proofErr w:type="spellEnd"/>
      <w:r>
        <w:t>.</w:t>
      </w:r>
    </w:p>
    <w:p w14:paraId="65249976" w14:textId="77777777" w:rsidR="007B3F90" w:rsidRDefault="007B3F90" w:rsidP="007B3F90">
      <w:pPr>
        <w:pStyle w:val="B1"/>
      </w:pPr>
      <w:r>
        <w:t>5.</w:t>
      </w:r>
      <w:r>
        <w:tab/>
        <w:t xml:space="preserve">The </w:t>
      </w:r>
      <w:proofErr w:type="spellStart"/>
      <w:r>
        <w:t>AIoTCF</w:t>
      </w:r>
      <w:proofErr w:type="spellEnd"/>
      <w:r>
        <w:t xml:space="preserve"> retrieves the Device ID and performs validation on the type A </w:t>
      </w:r>
      <w:proofErr w:type="spellStart"/>
      <w:r>
        <w:t>AIoT</w:t>
      </w:r>
      <w:proofErr w:type="spellEnd"/>
      <w:r>
        <w:t xml:space="preserve"> device based on subscription information retrieved from UDM (device disabled or not, authorized for specified service operation, operating in permissible service area, etc.). If the deice is validated, the </w:t>
      </w:r>
      <w:proofErr w:type="spellStart"/>
      <w:r>
        <w:t>AIoTCF</w:t>
      </w:r>
      <w:proofErr w:type="spellEnd"/>
      <w:r>
        <w:t xml:space="preserve"> records the </w:t>
      </w:r>
      <w:proofErr w:type="spellStart"/>
      <w:r>
        <w:t>AIoT</w:t>
      </w:r>
      <w:proofErr w:type="spellEnd"/>
      <w:r>
        <w:t xml:space="preserve"> device location and performs the association with corresponding RAN and Reader. If the </w:t>
      </w:r>
      <w:proofErr w:type="spellStart"/>
      <w:r>
        <w:t>AIoT</w:t>
      </w:r>
      <w:proofErr w:type="spellEnd"/>
      <w:r>
        <w:t xml:space="preserve"> device cannot be validated the </w:t>
      </w:r>
      <w:proofErr w:type="spellStart"/>
      <w:r>
        <w:t>AIoTCF</w:t>
      </w:r>
      <w:proofErr w:type="spellEnd"/>
      <w:r>
        <w:t xml:space="preserve"> may invalidate the device and disable it, if possible.</w:t>
      </w:r>
    </w:p>
    <w:p w14:paraId="0B708383" w14:textId="77777777" w:rsidR="007B3F90" w:rsidRDefault="007B3F90" w:rsidP="007B3F90">
      <w:pPr>
        <w:pStyle w:val="B1"/>
      </w:pPr>
      <w:r>
        <w:lastRenderedPageBreak/>
        <w:t>6.</w:t>
      </w:r>
      <w:r>
        <w:tab/>
        <w:t xml:space="preserve">The </w:t>
      </w:r>
      <w:proofErr w:type="spellStart"/>
      <w:r>
        <w:t>AIoTCF</w:t>
      </w:r>
      <w:proofErr w:type="spellEnd"/>
      <w:r>
        <w:t xml:space="preserve"> constructs the service operation request and sends it in an DL </w:t>
      </w:r>
      <w:proofErr w:type="spellStart"/>
      <w:r>
        <w:t>AIoT</w:t>
      </w:r>
      <w:proofErr w:type="spellEnd"/>
      <w:r>
        <w:t xml:space="preserve">-NAS message to the </w:t>
      </w:r>
      <w:proofErr w:type="spellStart"/>
      <w:r>
        <w:t>AIoT</w:t>
      </w:r>
      <w:proofErr w:type="spellEnd"/>
      <w:r>
        <w:t xml:space="preserve"> Device. The </w:t>
      </w:r>
      <w:proofErr w:type="spellStart"/>
      <w:r>
        <w:t>AIoT</w:t>
      </w:r>
      <w:proofErr w:type="spellEnd"/>
      <w:r>
        <w:t xml:space="preserve"> Device performs the service operation and generates the results for specified operation and includes them in a UL </w:t>
      </w:r>
      <w:proofErr w:type="spellStart"/>
      <w:r>
        <w:t>AIoT</w:t>
      </w:r>
      <w:proofErr w:type="spellEnd"/>
      <w:r>
        <w:t xml:space="preserve">-NAS message which is sent to the </w:t>
      </w:r>
      <w:proofErr w:type="spellStart"/>
      <w:r>
        <w:t>AIoTCF</w:t>
      </w:r>
      <w:proofErr w:type="spellEnd"/>
      <w:r>
        <w:t>.</w:t>
      </w:r>
    </w:p>
    <w:p w14:paraId="0CDBA9F2" w14:textId="77777777" w:rsidR="007B3F90" w:rsidRDefault="007B3F90" w:rsidP="007B3F90">
      <w:pPr>
        <w:pStyle w:val="B1"/>
      </w:pPr>
      <w:r>
        <w:t>7.</w:t>
      </w:r>
      <w:r>
        <w:tab/>
        <w:t xml:space="preserve">The </w:t>
      </w:r>
      <w:proofErr w:type="spellStart"/>
      <w:r>
        <w:t>AIoTCF</w:t>
      </w:r>
      <w:proofErr w:type="spellEnd"/>
      <w:r>
        <w:t xml:space="preserve"> can aggregate the results of service operation across Device IDs and report the results of service operation to NEF and the AF.</w:t>
      </w:r>
    </w:p>
    <w:p w14:paraId="1B2F7390" w14:textId="2FBDDBEF" w:rsidR="00B33793" w:rsidRPr="007B3F90" w:rsidRDefault="00B33793" w:rsidP="00B33793">
      <w:pPr>
        <w:pStyle w:val="Heading4"/>
      </w:pPr>
      <w:bookmarkStart w:id="2768" w:name="_Toc168319020"/>
      <w:bookmarkStart w:id="2769" w:name="_Toc168319536"/>
      <w:bookmarkStart w:id="2770" w:name="_Toc168319791"/>
      <w:bookmarkStart w:id="2771" w:name="_Toc168320046"/>
      <w:bookmarkStart w:id="2772" w:name="_Toc168320300"/>
      <w:bookmarkStart w:id="2773" w:name="_Toc168559954"/>
      <w:bookmarkStart w:id="2774" w:name="_Toc175891004"/>
      <w:bookmarkStart w:id="2775" w:name="_Toc180645952"/>
      <w:bookmarkStart w:id="2776" w:name="_Toc183616885"/>
      <w:r w:rsidRPr="007B3F90">
        <w:t>6.</w:t>
      </w:r>
      <w:r w:rsidR="00F54CB0" w:rsidRPr="007B3F90">
        <w:t>33</w:t>
      </w:r>
      <w:r w:rsidRPr="007B3F90">
        <w:t>.2.2</w:t>
      </w:r>
      <w:r w:rsidRPr="007B3F90">
        <w:tab/>
      </w:r>
      <w:proofErr w:type="spellStart"/>
      <w:r w:rsidRPr="007B3F90">
        <w:t>AIoT</w:t>
      </w:r>
      <w:proofErr w:type="spellEnd"/>
      <w:r w:rsidRPr="007B3F90">
        <w:t xml:space="preserve"> Service Operation Procedure for Type B </w:t>
      </w:r>
      <w:proofErr w:type="spellStart"/>
      <w:r w:rsidRPr="007B3F90">
        <w:t>AIoT</w:t>
      </w:r>
      <w:proofErr w:type="spellEnd"/>
      <w:r w:rsidRPr="007B3F90">
        <w:t xml:space="preserve"> Device</w:t>
      </w:r>
      <w:bookmarkEnd w:id="2768"/>
      <w:bookmarkEnd w:id="2769"/>
      <w:bookmarkEnd w:id="2770"/>
      <w:bookmarkEnd w:id="2771"/>
      <w:bookmarkEnd w:id="2772"/>
      <w:bookmarkEnd w:id="2773"/>
      <w:bookmarkEnd w:id="2774"/>
      <w:bookmarkEnd w:id="2775"/>
      <w:bookmarkEnd w:id="2776"/>
    </w:p>
    <w:p w14:paraId="0671189C" w14:textId="78E58A2A" w:rsidR="00B33793" w:rsidRPr="007B3F90" w:rsidRDefault="007B3F90" w:rsidP="007B3F90">
      <w:r>
        <w:t xml:space="preserve">This clause describes the procedure for service operation (inventory, command, etc.) for a type B </w:t>
      </w:r>
      <w:proofErr w:type="spellStart"/>
      <w:r>
        <w:t>AIoT</w:t>
      </w:r>
      <w:proofErr w:type="spellEnd"/>
      <w:r>
        <w:t xml:space="preserve"> device as indicated in Figure 6.33.2.1-2.</w:t>
      </w:r>
    </w:p>
    <w:p w14:paraId="400A1FA3" w14:textId="77777777" w:rsidR="007B3F90" w:rsidRDefault="007B3F90" w:rsidP="007B3F90">
      <w:pPr>
        <w:pStyle w:val="B1"/>
      </w:pPr>
      <w:r>
        <w:t>1-2.</w:t>
      </w:r>
      <w:r>
        <w:tab/>
        <w:t xml:space="preserve">These are same as in clause 6.33.2.1. The type B </w:t>
      </w:r>
      <w:proofErr w:type="spellStart"/>
      <w:r>
        <w:t>AIoT</w:t>
      </w:r>
      <w:proofErr w:type="spellEnd"/>
      <w:r>
        <w:t xml:space="preserve"> device may have a UICC.</w:t>
      </w:r>
    </w:p>
    <w:p w14:paraId="110BC7FF" w14:textId="554AA7D1" w:rsidR="007B3F90" w:rsidRDefault="007B3F90" w:rsidP="007B3F90">
      <w:pPr>
        <w:pStyle w:val="B1"/>
      </w:pPr>
      <w:r>
        <w:t>3.</w:t>
      </w:r>
      <w:r>
        <w:tab/>
        <w:t xml:space="preserve">The Reader triggers the paging like procedure for the type B </w:t>
      </w:r>
      <w:proofErr w:type="spellStart"/>
      <w:r>
        <w:t>AIoT</w:t>
      </w:r>
      <w:proofErr w:type="spellEnd"/>
      <w:r>
        <w:t xml:space="preserve"> Device. The type B </w:t>
      </w:r>
      <w:proofErr w:type="spellStart"/>
      <w:r>
        <w:t>AIoT</w:t>
      </w:r>
      <w:proofErr w:type="spellEnd"/>
      <w:r>
        <w:t xml:space="preserve"> device performs random access channel (RACH) like procedure to establish AS connection with Reader and thereafter initiates the </w:t>
      </w:r>
      <w:proofErr w:type="spellStart"/>
      <w:r>
        <w:t>AIoT</w:t>
      </w:r>
      <w:proofErr w:type="spellEnd"/>
      <w:r>
        <w:t xml:space="preserve"> Device 'Registration triggered by Network' procedure. The </w:t>
      </w:r>
      <w:proofErr w:type="spellStart"/>
      <w:r>
        <w:t>AIoTCF</w:t>
      </w:r>
      <w:proofErr w:type="spellEnd"/>
      <w:r>
        <w:t xml:space="preserve"> authenticates the </w:t>
      </w:r>
      <w:proofErr w:type="spellStart"/>
      <w:r>
        <w:t>AIoT</w:t>
      </w:r>
      <w:proofErr w:type="spellEnd"/>
      <w:r>
        <w:t xml:space="preserve"> Device and assigns the type B </w:t>
      </w:r>
      <w:proofErr w:type="spellStart"/>
      <w:r>
        <w:t>AIoT</w:t>
      </w:r>
      <w:proofErr w:type="spellEnd"/>
      <w:r>
        <w:t xml:space="preserve"> Device temporary identifier (</w:t>
      </w:r>
      <w:proofErr w:type="spellStart"/>
      <w:r>
        <w:t>TempDevID</w:t>
      </w:r>
      <w:proofErr w:type="spellEnd"/>
      <w:r>
        <w:t xml:space="preserve">) as part of the authentication procedure. The </w:t>
      </w:r>
      <w:proofErr w:type="spellStart"/>
      <w:r>
        <w:t>AIoT</w:t>
      </w:r>
      <w:proofErr w:type="spellEnd"/>
      <w:r>
        <w:t xml:space="preserve"> Device uses the temporary identifier in subsequent communication. The </w:t>
      </w:r>
      <w:proofErr w:type="spellStart"/>
      <w:r>
        <w:t>AIoT</w:t>
      </w:r>
      <w:proofErr w:type="spellEnd"/>
      <w:r>
        <w:t xml:space="preserve"> device enters the registered state.</w:t>
      </w:r>
    </w:p>
    <w:p w14:paraId="1D841F23" w14:textId="77777777" w:rsidR="007B3F90" w:rsidRDefault="007B3F90" w:rsidP="007B3F90">
      <w:pPr>
        <w:pStyle w:val="NO"/>
      </w:pPr>
      <w:r>
        <w:t>NOTE:</w:t>
      </w:r>
      <w:r>
        <w:tab/>
        <w:t>It is expected that the temporary identifier (</w:t>
      </w:r>
      <w:proofErr w:type="spellStart"/>
      <w:r>
        <w:t>TempDevId</w:t>
      </w:r>
      <w:proofErr w:type="spellEnd"/>
      <w:r>
        <w:t xml:space="preserve">) assigned to the type B </w:t>
      </w:r>
      <w:proofErr w:type="spellStart"/>
      <w:r>
        <w:t>AIoT</w:t>
      </w:r>
      <w:proofErr w:type="spellEnd"/>
      <w:r>
        <w:t xml:space="preserve"> device as part of Registration procedure can survive multiple "energy harvesting cycles". Otherwise, if the </w:t>
      </w:r>
      <w:proofErr w:type="spellStart"/>
      <w:r>
        <w:t>AIoT</w:t>
      </w:r>
      <w:proofErr w:type="spellEnd"/>
      <w:r>
        <w:t xml:space="preserve">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557C1FDB" w:rsidR="007B3F90" w:rsidRDefault="00A855AE" w:rsidP="00C76F30">
      <w:pPr>
        <w:pStyle w:val="TH"/>
      </w:pPr>
      <w:r>
        <w:object w:dxaOrig="9642" w:dyaOrig="4593" w14:anchorId="5A83E45A">
          <v:shape id="_x0000_i1124" type="#_x0000_t75" style="width:480pt;height:228pt" o:ole="">
            <v:imagedata r:id="rId208" o:title=""/>
          </v:shape>
          <o:OLEObject Type="Embed" ProgID="Word.Picture.8" ShapeID="_x0000_i1124" DrawAspect="Content" ObjectID="_1794390902" r:id="rId209"/>
        </w:object>
      </w:r>
    </w:p>
    <w:p w14:paraId="41805DE8" w14:textId="15A90747" w:rsidR="00B33793" w:rsidRPr="00923020" w:rsidRDefault="007B3F90" w:rsidP="00B33793">
      <w:pPr>
        <w:pStyle w:val="TF"/>
      </w:pPr>
      <w:r>
        <w:t xml:space="preserve">Figure 6.33.2.2-1: </w:t>
      </w:r>
      <w:proofErr w:type="spellStart"/>
      <w:r>
        <w:t>AIoT</w:t>
      </w:r>
      <w:proofErr w:type="spellEnd"/>
      <w:r>
        <w:t xml:space="preserve"> Service Operation Procedure for Type B </w:t>
      </w:r>
      <w:proofErr w:type="spellStart"/>
      <w:r>
        <w:t>AIoT</w:t>
      </w:r>
      <w:proofErr w:type="spellEnd"/>
      <w:r>
        <w:t xml:space="preserve"> Device</w:t>
      </w:r>
    </w:p>
    <w:p w14:paraId="749F5D4D" w14:textId="3D0B4567" w:rsidR="00B33793" w:rsidRPr="007B3F90" w:rsidRDefault="00B33793" w:rsidP="00B33793">
      <w:pPr>
        <w:pStyle w:val="Heading3"/>
      </w:pPr>
      <w:bookmarkStart w:id="2777" w:name="_Toc168319021"/>
      <w:bookmarkStart w:id="2778" w:name="_Toc168319537"/>
      <w:bookmarkStart w:id="2779" w:name="_Toc168319792"/>
      <w:bookmarkStart w:id="2780" w:name="_Toc168320047"/>
      <w:bookmarkStart w:id="2781" w:name="_Toc168320301"/>
      <w:bookmarkStart w:id="2782" w:name="_Toc168559955"/>
      <w:bookmarkStart w:id="2783" w:name="_Toc175891005"/>
      <w:bookmarkStart w:id="2784" w:name="_Toc180645953"/>
      <w:bookmarkStart w:id="2785" w:name="_Toc183616886"/>
      <w:r w:rsidRPr="007B3F90">
        <w:t>6.</w:t>
      </w:r>
      <w:r w:rsidR="00F54CB0" w:rsidRPr="007B3F90">
        <w:t>33</w:t>
      </w:r>
      <w:r w:rsidRPr="007B3F90">
        <w:t>.3</w:t>
      </w:r>
      <w:r w:rsidRPr="007B3F90">
        <w:tab/>
        <w:t>Impacts on services, entities and interfaces</w:t>
      </w:r>
      <w:bookmarkEnd w:id="2777"/>
      <w:bookmarkEnd w:id="2778"/>
      <w:bookmarkEnd w:id="2779"/>
      <w:bookmarkEnd w:id="2780"/>
      <w:bookmarkEnd w:id="2781"/>
      <w:bookmarkEnd w:id="2782"/>
      <w:bookmarkEnd w:id="2783"/>
      <w:bookmarkEnd w:id="2784"/>
      <w:bookmarkEnd w:id="2785"/>
    </w:p>
    <w:p w14:paraId="20CB52E1" w14:textId="77777777" w:rsidR="00B33793" w:rsidRPr="007B3F90" w:rsidRDefault="00B33793" w:rsidP="008D69BE">
      <w:pPr>
        <w:pStyle w:val="EditorsNote"/>
        <w:rPr>
          <w:rFonts w:eastAsia="DengXian"/>
        </w:rPr>
      </w:pPr>
      <w:r w:rsidRPr="008D69BE">
        <w:rPr>
          <w:rFonts w:eastAsia="SimSun"/>
        </w:rPr>
        <w:t>Editor</w:t>
      </w:r>
      <w:r w:rsidRPr="008D69BE">
        <w:t>'</w:t>
      </w:r>
      <w:r w:rsidRPr="008D69BE">
        <w:rPr>
          <w:rFonts w:eastAsia="SimSun"/>
        </w:rPr>
        <w:t>s note:</w:t>
      </w:r>
      <w:r w:rsidRPr="008D69BE">
        <w:rPr>
          <w:rFonts w:eastAsia="DengXian"/>
        </w:rPr>
        <w:tab/>
        <w:t>This clause captures impacts on existing services, entities and interfaces.</w:t>
      </w:r>
    </w:p>
    <w:p w14:paraId="14585644" w14:textId="77777777" w:rsidR="007B3F90" w:rsidRPr="00364C1E" w:rsidRDefault="007B3F90" w:rsidP="007B3F90">
      <w:pPr>
        <w:rPr>
          <w:rFonts w:eastAsia="DengXian"/>
        </w:rPr>
      </w:pPr>
    </w:p>
    <w:p w14:paraId="06A45B33" w14:textId="7F8BEA9F" w:rsidR="00514B55" w:rsidRPr="007B3F90" w:rsidRDefault="00514B55" w:rsidP="00514B55">
      <w:pPr>
        <w:pStyle w:val="Heading2"/>
        <w:rPr>
          <w:rFonts w:eastAsia="SimSun"/>
        </w:rPr>
      </w:pPr>
      <w:bookmarkStart w:id="2786" w:name="_Toc168319022"/>
      <w:bookmarkStart w:id="2787" w:name="_Toc168319538"/>
      <w:bookmarkStart w:id="2788" w:name="_Toc168319793"/>
      <w:bookmarkStart w:id="2789" w:name="_Toc168320048"/>
      <w:bookmarkStart w:id="2790" w:name="_Toc168320302"/>
      <w:bookmarkStart w:id="2791" w:name="_Toc168559956"/>
      <w:bookmarkStart w:id="2792" w:name="_Toc175891006"/>
      <w:bookmarkStart w:id="2793" w:name="_Toc180645954"/>
      <w:bookmarkStart w:id="2794" w:name="_Toc183616887"/>
      <w:r w:rsidRPr="007B3F90">
        <w:rPr>
          <w:rFonts w:eastAsia="SimSun"/>
        </w:rPr>
        <w:lastRenderedPageBreak/>
        <w:t>6.</w:t>
      </w:r>
      <w:r w:rsidR="00F54CB0" w:rsidRPr="007B3F90">
        <w:rPr>
          <w:rFonts w:eastAsia="SimSun"/>
        </w:rPr>
        <w:t>34</w:t>
      </w:r>
      <w:r w:rsidRPr="007B3F90">
        <w:rPr>
          <w:rFonts w:eastAsia="SimSun"/>
        </w:rPr>
        <w:tab/>
        <w:t>Solution #</w:t>
      </w:r>
      <w:r w:rsidR="00F54CB0" w:rsidRPr="007B3F90">
        <w:rPr>
          <w:rFonts w:eastAsia="SimSun"/>
        </w:rPr>
        <w:t>34</w:t>
      </w:r>
      <w:r w:rsidRPr="007B3F90">
        <w:rPr>
          <w:rFonts w:eastAsia="SimSun"/>
        </w:rPr>
        <w:t xml:space="preserve">: UE assisted paging for </w:t>
      </w:r>
      <w:proofErr w:type="spellStart"/>
      <w:r w:rsidRPr="007B3F90">
        <w:rPr>
          <w:rFonts w:eastAsia="SimSun"/>
        </w:rPr>
        <w:t>AIoT</w:t>
      </w:r>
      <w:proofErr w:type="spellEnd"/>
      <w:r w:rsidRPr="007B3F90">
        <w:rPr>
          <w:rFonts w:eastAsia="SimSun"/>
        </w:rPr>
        <w:t xml:space="preserve"> Devices</w:t>
      </w:r>
      <w:bookmarkEnd w:id="2786"/>
      <w:bookmarkEnd w:id="2787"/>
      <w:bookmarkEnd w:id="2788"/>
      <w:bookmarkEnd w:id="2789"/>
      <w:bookmarkEnd w:id="2790"/>
      <w:bookmarkEnd w:id="2791"/>
      <w:bookmarkEnd w:id="2792"/>
      <w:bookmarkEnd w:id="2793"/>
      <w:bookmarkEnd w:id="2794"/>
    </w:p>
    <w:p w14:paraId="6A4B6833" w14:textId="0A722ECB" w:rsidR="00514B55" w:rsidRPr="007B3F90" w:rsidRDefault="00514B55" w:rsidP="008D69BE">
      <w:pPr>
        <w:pStyle w:val="Heading3"/>
        <w:rPr>
          <w:rFonts w:eastAsia="SimSun"/>
        </w:rPr>
      </w:pPr>
      <w:bookmarkStart w:id="2795" w:name="_Toc168319023"/>
      <w:bookmarkStart w:id="2796" w:name="_Toc168319539"/>
      <w:bookmarkStart w:id="2797" w:name="_Toc168319794"/>
      <w:bookmarkStart w:id="2798" w:name="_Toc168320049"/>
      <w:bookmarkStart w:id="2799" w:name="_Toc168320303"/>
      <w:bookmarkStart w:id="2800" w:name="_Toc168559957"/>
      <w:bookmarkStart w:id="2801" w:name="_Toc175891007"/>
      <w:bookmarkStart w:id="2802" w:name="_Toc180645955"/>
      <w:bookmarkStart w:id="2803" w:name="_Toc183616888"/>
      <w:r w:rsidRPr="008D69BE">
        <w:rPr>
          <w:rFonts w:eastAsia="SimSun"/>
        </w:rPr>
        <w:t>6.</w:t>
      </w:r>
      <w:r w:rsidR="00F54CB0" w:rsidRPr="008D69BE">
        <w:rPr>
          <w:rFonts w:eastAsia="SimSun"/>
        </w:rPr>
        <w:t>34</w:t>
      </w:r>
      <w:r w:rsidRPr="008D69BE">
        <w:rPr>
          <w:rFonts w:eastAsia="SimSun"/>
        </w:rPr>
        <w:t>.1</w:t>
      </w:r>
      <w:r w:rsidRPr="008D69BE">
        <w:rPr>
          <w:rFonts w:eastAsia="SimSun"/>
        </w:rPr>
        <w:tab/>
        <w:t>Functional Description</w:t>
      </w:r>
      <w:bookmarkEnd w:id="2795"/>
      <w:bookmarkEnd w:id="2796"/>
      <w:bookmarkEnd w:id="2797"/>
      <w:bookmarkEnd w:id="2798"/>
      <w:bookmarkEnd w:id="2799"/>
      <w:bookmarkEnd w:id="2800"/>
      <w:bookmarkEnd w:id="2801"/>
      <w:bookmarkEnd w:id="2802"/>
      <w:bookmarkEnd w:id="2803"/>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 xml:space="preserve">This solution proposes that a UE Reader (i.e. intermediate node) handles paging and communication on behalf of </w:t>
      </w:r>
      <w:proofErr w:type="spellStart"/>
      <w:r>
        <w:t>AIoT</w:t>
      </w:r>
      <w:proofErr w:type="spellEnd"/>
      <w:r>
        <w:t xml:space="preserve"> devices using a network-assigned virtual TMSI (VTMSI). The UE receives the VTMSI when registering for </w:t>
      </w:r>
      <w:proofErr w:type="spellStart"/>
      <w:r>
        <w:t>AIoT</w:t>
      </w:r>
      <w:proofErr w:type="spellEnd"/>
      <w:r>
        <w:t xml:space="preserve"> devices paging and communication assistance. The UE then establishes a PDU Session used for the </w:t>
      </w:r>
      <w:proofErr w:type="spellStart"/>
      <w:r>
        <w:t>AIoT</w:t>
      </w:r>
      <w:proofErr w:type="spellEnd"/>
      <w:r>
        <w:t xml:space="preserve"> devices communication which the AMF and UE associates with the VTMSI. The UE monitors paging using the VTMSI to receive downlink data (e.g. command) for the </w:t>
      </w:r>
      <w:proofErr w:type="spellStart"/>
      <w:r>
        <w:t>AIoT</w:t>
      </w:r>
      <w:proofErr w:type="spellEnd"/>
      <w:r>
        <w:t xml:space="preserve"> devices. When paged with the VTMSI, the UE performs the Service Request including the PDU Session ID used for the </w:t>
      </w:r>
      <w:proofErr w:type="spellStart"/>
      <w:r>
        <w:t>AIoT</w:t>
      </w:r>
      <w:proofErr w:type="spellEnd"/>
      <w:r>
        <w:t xml:space="preserve"> service. The UE forwards the data received via the PDU Session to and from the </w:t>
      </w:r>
      <w:proofErr w:type="spellStart"/>
      <w:r>
        <w:t>AIoT</w:t>
      </w:r>
      <w:proofErr w:type="spellEnd"/>
      <w:r>
        <w:t xml:space="preserve"> devices (e.g. using </w:t>
      </w:r>
      <w:proofErr w:type="spellStart"/>
      <w:r>
        <w:t>AIoT</w:t>
      </w:r>
      <w:proofErr w:type="spellEnd"/>
      <w:r>
        <w:t xml:space="preserve"> devices supported RAT).</w:t>
      </w:r>
    </w:p>
    <w:p w14:paraId="78B709DC" w14:textId="3A813850" w:rsidR="00514B55" w:rsidRPr="002A7206" w:rsidRDefault="00514B55" w:rsidP="00514B55">
      <w:pPr>
        <w:pStyle w:val="Heading3"/>
        <w:rPr>
          <w:rFonts w:eastAsia="SimSun"/>
        </w:rPr>
      </w:pPr>
      <w:bookmarkStart w:id="2804" w:name="_Toc168319024"/>
      <w:bookmarkStart w:id="2805" w:name="_Toc168319540"/>
      <w:bookmarkStart w:id="2806" w:name="_Toc168319795"/>
      <w:bookmarkStart w:id="2807" w:name="_Toc168320050"/>
      <w:bookmarkStart w:id="2808" w:name="_Toc168320304"/>
      <w:bookmarkStart w:id="2809" w:name="_Toc168559958"/>
      <w:bookmarkStart w:id="2810" w:name="_Toc175891008"/>
      <w:bookmarkStart w:id="2811" w:name="_Toc180645956"/>
      <w:bookmarkStart w:id="2812" w:name="_Toc183616889"/>
      <w:r w:rsidRPr="002A7206">
        <w:rPr>
          <w:rFonts w:eastAsia="SimSun"/>
        </w:rPr>
        <w:t>6.</w:t>
      </w:r>
      <w:r w:rsidR="00F54CB0">
        <w:rPr>
          <w:rFonts w:eastAsia="SimSun"/>
        </w:rPr>
        <w:t>34</w:t>
      </w:r>
      <w:r w:rsidRPr="002A7206">
        <w:rPr>
          <w:rFonts w:eastAsia="SimSun"/>
        </w:rPr>
        <w:t>.2</w:t>
      </w:r>
      <w:r w:rsidRPr="002A7206">
        <w:rPr>
          <w:rFonts w:eastAsia="SimSun"/>
        </w:rPr>
        <w:tab/>
        <w:t>Procedures</w:t>
      </w:r>
      <w:bookmarkEnd w:id="2804"/>
      <w:bookmarkEnd w:id="2805"/>
      <w:bookmarkEnd w:id="2806"/>
      <w:bookmarkEnd w:id="2807"/>
      <w:bookmarkEnd w:id="2808"/>
      <w:bookmarkEnd w:id="2809"/>
      <w:bookmarkEnd w:id="2810"/>
      <w:bookmarkEnd w:id="2811"/>
      <w:bookmarkEnd w:id="2812"/>
    </w:p>
    <w:p w14:paraId="41114EB7" w14:textId="77777777" w:rsidR="007B3F90" w:rsidRDefault="007B3F90" w:rsidP="007B3F90">
      <w:pPr>
        <w:rPr>
          <w:lang w:eastAsia="zh-CN"/>
        </w:rPr>
      </w:pPr>
      <w:r>
        <w:rPr>
          <w:lang w:eastAsia="zh-CN"/>
        </w:rPr>
        <w:t xml:space="preserve">The figures below describe the procedures (Registration, PDU Session establishment, network triggered Service Request) with enhancements to support </w:t>
      </w:r>
      <w:proofErr w:type="spellStart"/>
      <w:r>
        <w:rPr>
          <w:lang w:eastAsia="zh-CN"/>
        </w:rPr>
        <w:t>AIoT</w:t>
      </w:r>
      <w:proofErr w:type="spellEnd"/>
      <w:r>
        <w:rPr>
          <w:lang w:eastAsia="zh-CN"/>
        </w:rPr>
        <w:t xml:space="preserve">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1pt;height:396pt" o:ole="">
            <v:imagedata r:id="rId210" o:title="" croptop="1744f" cropbottom="4047f" cropleft="2021f" cropright="7057f"/>
          </v:shape>
          <o:OLEObject Type="Embed" ProgID="Visio.Drawing.15" ShapeID="_x0000_i1125" DrawAspect="Content" ObjectID="_1794390903" r:id="rId211"/>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w:t>
      </w:r>
      <w:proofErr w:type="spellStart"/>
      <w:r>
        <w:rPr>
          <w:lang w:eastAsia="zh-CN"/>
        </w:rPr>
        <w:t>AIoT</w:t>
      </w:r>
      <w:proofErr w:type="spellEnd"/>
      <w:r>
        <w:rPr>
          <w:lang w:eastAsia="zh-CN"/>
        </w:rPr>
        <w:t xml:space="preserve"> service. The authorization information included in the subscription data includes the </w:t>
      </w:r>
      <w:proofErr w:type="spellStart"/>
      <w:r>
        <w:rPr>
          <w:lang w:eastAsia="zh-CN"/>
        </w:rPr>
        <w:t>AIoT</w:t>
      </w:r>
      <w:proofErr w:type="spellEnd"/>
      <w:r>
        <w:rPr>
          <w:lang w:eastAsia="zh-CN"/>
        </w:rPr>
        <w:t xml:space="preserve"> Service ID. The UE </w:t>
      </w:r>
      <w:r>
        <w:rPr>
          <w:lang w:eastAsia="zh-CN"/>
        </w:rPr>
        <w:lastRenderedPageBreak/>
        <w:t xml:space="preserve">performs an initial Registration procedure providing its </w:t>
      </w:r>
      <w:proofErr w:type="spellStart"/>
      <w:r>
        <w:rPr>
          <w:lang w:eastAsia="zh-CN"/>
        </w:rPr>
        <w:t>AIoT</w:t>
      </w:r>
      <w:proofErr w:type="spellEnd"/>
      <w:r>
        <w:rPr>
          <w:lang w:eastAsia="zh-CN"/>
        </w:rPr>
        <w:t xml:space="preserve"> assistance capabilities. The UE is provisioned by a PCF with a policy authorizing the UE for paging and communication assistance for the </w:t>
      </w:r>
      <w:proofErr w:type="spellStart"/>
      <w:r>
        <w:rPr>
          <w:lang w:eastAsia="zh-CN"/>
        </w:rPr>
        <w:t>AIoT</w:t>
      </w:r>
      <w:proofErr w:type="spellEnd"/>
      <w:r>
        <w:rPr>
          <w:lang w:eastAsia="zh-CN"/>
        </w:rPr>
        <w:t xml:space="preserve"> Service ID(s).</w:t>
      </w:r>
    </w:p>
    <w:p w14:paraId="2580F40C" w14:textId="77777777" w:rsidR="008D69BE" w:rsidRDefault="008D69BE" w:rsidP="007B3F90">
      <w:pPr>
        <w:pStyle w:val="B1"/>
        <w:rPr>
          <w:lang w:eastAsia="zh-CN"/>
        </w:rPr>
      </w:pPr>
      <w:r>
        <w:rPr>
          <w:lang w:eastAsia="zh-CN"/>
        </w:rPr>
        <w:t>1.</w:t>
      </w:r>
      <w:r>
        <w:rPr>
          <w:lang w:eastAsia="zh-CN"/>
        </w:rPr>
        <w:tab/>
        <w:t xml:space="preserve">Based on the </w:t>
      </w:r>
      <w:proofErr w:type="spellStart"/>
      <w:r>
        <w:rPr>
          <w:lang w:eastAsia="zh-CN"/>
        </w:rPr>
        <w:t>AIoT</w:t>
      </w:r>
      <w:proofErr w:type="spellEnd"/>
      <w:r>
        <w:rPr>
          <w:lang w:eastAsia="zh-CN"/>
        </w:rPr>
        <w:t xml:space="preserve"> authorization policy, the UE sends a Registration Update request message including an </w:t>
      </w:r>
      <w:proofErr w:type="spellStart"/>
      <w:r>
        <w:rPr>
          <w:lang w:eastAsia="zh-CN"/>
        </w:rPr>
        <w:t>AIoT</w:t>
      </w:r>
      <w:proofErr w:type="spellEnd"/>
      <w:r>
        <w:rPr>
          <w:lang w:eastAsia="zh-CN"/>
        </w:rPr>
        <w:t xml:space="preserve"> paging and communication assistance request indication and the </w:t>
      </w:r>
      <w:proofErr w:type="spellStart"/>
      <w:r>
        <w:rPr>
          <w:lang w:eastAsia="zh-CN"/>
        </w:rPr>
        <w:t>AIoT</w:t>
      </w:r>
      <w:proofErr w:type="spellEnd"/>
      <w:r>
        <w:rPr>
          <w:lang w:eastAsia="zh-CN"/>
        </w:rPr>
        <w:t xml:space="preserve">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 xml:space="preserve">The AMF checks that the UE is authorized as UE for the provided </w:t>
      </w:r>
      <w:proofErr w:type="spellStart"/>
      <w:r>
        <w:rPr>
          <w:lang w:eastAsia="zh-CN"/>
        </w:rPr>
        <w:t>AIoT</w:t>
      </w:r>
      <w:proofErr w:type="spellEnd"/>
      <w:r>
        <w:rPr>
          <w:lang w:eastAsia="zh-CN"/>
        </w:rPr>
        <w:t xml:space="preserve"> Service ID based on subscription information. If the device is authorized the AMF allocates a virtual temporary identifier (VTMSI) for each </w:t>
      </w:r>
      <w:proofErr w:type="spellStart"/>
      <w:r>
        <w:rPr>
          <w:lang w:eastAsia="zh-CN"/>
        </w:rPr>
        <w:t>AIoT</w:t>
      </w:r>
      <w:proofErr w:type="spellEnd"/>
      <w:r>
        <w:rPr>
          <w:lang w:eastAsia="zh-CN"/>
        </w:rPr>
        <w:t xml:space="preserve"> service and/or Service Provider ID that the UE wishes to provide assistance for. The VTMSI can be in the form of a 5G-S-TMSI to be used in Paging and Service Request procedures. The AMF stores the VTSMI in the UE Context along with the associated </w:t>
      </w:r>
      <w:proofErr w:type="spellStart"/>
      <w:r>
        <w:rPr>
          <w:lang w:eastAsia="zh-CN"/>
        </w:rPr>
        <w:t>AIoT</w:t>
      </w:r>
      <w:proofErr w:type="spellEnd"/>
      <w:r>
        <w:rPr>
          <w:lang w:eastAsia="zh-CN"/>
        </w:rPr>
        <w:t xml:space="preserve"> Service ID.</w:t>
      </w:r>
    </w:p>
    <w:p w14:paraId="2AE05409" w14:textId="77777777" w:rsidR="008D69BE" w:rsidRDefault="008D69BE" w:rsidP="007B3F90">
      <w:pPr>
        <w:pStyle w:val="B1"/>
        <w:rPr>
          <w:lang w:eastAsia="zh-CN"/>
        </w:rPr>
      </w:pPr>
      <w:r>
        <w:rPr>
          <w:lang w:eastAsia="zh-CN"/>
        </w:rPr>
        <w:t>3.</w:t>
      </w:r>
      <w:r>
        <w:rPr>
          <w:lang w:eastAsia="zh-CN"/>
        </w:rPr>
        <w:tab/>
        <w:t xml:space="preserve">The UE receives from AMF a Registration Response message including the VTMSI associated with the </w:t>
      </w:r>
      <w:proofErr w:type="spellStart"/>
      <w:r>
        <w:rPr>
          <w:lang w:eastAsia="zh-CN"/>
        </w:rPr>
        <w:t>AIoT</w:t>
      </w:r>
      <w:proofErr w:type="spellEnd"/>
      <w:r>
        <w:rPr>
          <w:lang w:eastAsia="zh-CN"/>
        </w:rPr>
        <w:t xml:space="preserve">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 xml:space="preserve">The UE stores the VTMSI along the </w:t>
      </w:r>
      <w:proofErr w:type="spellStart"/>
      <w:r>
        <w:rPr>
          <w:lang w:eastAsia="zh-CN"/>
        </w:rPr>
        <w:t>AIoT</w:t>
      </w:r>
      <w:proofErr w:type="spellEnd"/>
      <w:r>
        <w:rPr>
          <w:lang w:eastAsia="zh-CN"/>
        </w:rPr>
        <w:t xml:space="preserve"> Service ID and starts monitoring for </w:t>
      </w:r>
      <w:proofErr w:type="spellStart"/>
      <w:r>
        <w:rPr>
          <w:lang w:eastAsia="zh-CN"/>
        </w:rPr>
        <w:t>AIoT</w:t>
      </w:r>
      <w:proofErr w:type="spellEnd"/>
      <w:r>
        <w:rPr>
          <w:lang w:eastAsia="zh-CN"/>
        </w:rPr>
        <w:t xml:space="preserve">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w:t>
      </w:r>
      <w:proofErr w:type="spellStart"/>
      <w:r>
        <w:rPr>
          <w:lang w:eastAsia="zh-CN"/>
        </w:rPr>
        <w:t>AIoT</w:t>
      </w:r>
      <w:proofErr w:type="spellEnd"/>
      <w:r>
        <w:rPr>
          <w:lang w:eastAsia="zh-CN"/>
        </w:rPr>
        <w:t xml:space="preserve">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 xml:space="preserve">The UE establishes a PDU Session for the </w:t>
      </w:r>
      <w:proofErr w:type="spellStart"/>
      <w:r>
        <w:rPr>
          <w:lang w:eastAsia="zh-CN"/>
        </w:rPr>
        <w:t>AIoT</w:t>
      </w:r>
      <w:proofErr w:type="spellEnd"/>
      <w:r>
        <w:rPr>
          <w:lang w:eastAsia="zh-CN"/>
        </w:rPr>
        <w:t xml:space="preserve"> service. The triggering of this PDU Session establishment is not based on uplink data request. The UE sends the VTMSI to the AMF in the NAS message to the AMF that carries the PDU Session Establishment Request or provides a DNN/S-NSSAI combination used for the </w:t>
      </w:r>
      <w:proofErr w:type="spellStart"/>
      <w:r>
        <w:rPr>
          <w:lang w:eastAsia="zh-CN"/>
        </w:rPr>
        <w:t>AioT</w:t>
      </w:r>
      <w:proofErr w:type="spellEnd"/>
      <w:r>
        <w:rPr>
          <w:lang w:eastAsia="zh-CN"/>
        </w:rPr>
        <w:t xml:space="preserve"> service. If VTMSI is provided, the AMF can determine a DNN/S-NSSAI combination for the </w:t>
      </w:r>
      <w:proofErr w:type="spellStart"/>
      <w:r>
        <w:rPr>
          <w:lang w:eastAsia="zh-CN"/>
        </w:rPr>
        <w:t>AIoT</w:t>
      </w:r>
      <w:proofErr w:type="spellEnd"/>
      <w:r>
        <w:rPr>
          <w:lang w:eastAsia="zh-CN"/>
        </w:rPr>
        <w:t xml:space="preserve">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 xml:space="preserve">The details of the management (e.g. deactivation) of the PDU Session for </w:t>
      </w:r>
      <w:proofErr w:type="spellStart"/>
      <w:r>
        <w:rPr>
          <w:lang w:eastAsia="zh-CN"/>
        </w:rPr>
        <w:t>AIoT</w:t>
      </w:r>
      <w:proofErr w:type="spellEnd"/>
      <w:r>
        <w:rPr>
          <w:lang w:eastAsia="zh-CN"/>
        </w:rPr>
        <w:t xml:space="preserve">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 xml:space="preserve">The UE receives a PDU Session Establishment Accept confirming that the UE is authorized to send and receive data on behalf of </w:t>
      </w:r>
      <w:proofErr w:type="spellStart"/>
      <w:r>
        <w:rPr>
          <w:lang w:eastAsia="zh-CN"/>
        </w:rPr>
        <w:t>AIoT</w:t>
      </w:r>
      <w:proofErr w:type="spellEnd"/>
      <w:r>
        <w:rPr>
          <w:lang w:eastAsia="zh-CN"/>
        </w:rPr>
        <w:t xml:space="preserve"> devices. The UE associates the PDU Session ID with the </w:t>
      </w:r>
      <w:proofErr w:type="spellStart"/>
      <w:r>
        <w:rPr>
          <w:lang w:eastAsia="zh-CN"/>
        </w:rPr>
        <w:t>AIoT</w:t>
      </w:r>
      <w:proofErr w:type="spellEnd"/>
      <w:r>
        <w:rPr>
          <w:lang w:eastAsia="zh-CN"/>
        </w:rPr>
        <w:t xml:space="preserve"> Service ID. The UE is ready to handle the paging and receipt of downlink data for the </w:t>
      </w:r>
      <w:proofErr w:type="spellStart"/>
      <w:r>
        <w:rPr>
          <w:lang w:eastAsia="zh-CN"/>
        </w:rPr>
        <w:t>AIoT</w:t>
      </w:r>
      <w:proofErr w:type="spellEnd"/>
      <w:r>
        <w:rPr>
          <w:lang w:eastAsia="zh-CN"/>
        </w:rPr>
        <w:t xml:space="preserve">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4.75pt;height:339pt" o:ole="">
            <v:imagedata r:id="rId212" o:title="" croptop="1744f" cropbottom="14491f" cropleft="125f" cropright="728f"/>
          </v:shape>
          <o:OLEObject Type="Embed" ProgID="Visio.Drawing.15" ShapeID="_x0000_i1126" DrawAspect="Content" ObjectID="_1794390904" r:id="rId213"/>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SimSun"/>
        </w:rPr>
      </w:pPr>
      <w:r>
        <w:rPr>
          <w:rFonts w:eastAsia="SimSun"/>
        </w:rPr>
        <w:t>0.</w:t>
      </w:r>
      <w:r>
        <w:rPr>
          <w:rFonts w:eastAsia="SimSun"/>
        </w:rPr>
        <w:tab/>
        <w:t xml:space="preserve">The UE is authorized by the network to act as a UE for an </w:t>
      </w:r>
      <w:proofErr w:type="spellStart"/>
      <w:r>
        <w:rPr>
          <w:rFonts w:eastAsia="SimSun"/>
        </w:rPr>
        <w:t>AIoT</w:t>
      </w:r>
      <w:proofErr w:type="spellEnd"/>
      <w:r>
        <w:rPr>
          <w:rFonts w:eastAsia="SimSun"/>
        </w:rPr>
        <w:t xml:space="preserve"> service. The UE has established a PDU Session for the </w:t>
      </w:r>
      <w:proofErr w:type="spellStart"/>
      <w:r>
        <w:rPr>
          <w:rFonts w:eastAsia="SimSun"/>
        </w:rPr>
        <w:t>AIoT</w:t>
      </w:r>
      <w:proofErr w:type="spellEnd"/>
      <w:r>
        <w:rPr>
          <w:rFonts w:eastAsia="SimSun"/>
        </w:rPr>
        <w:t xml:space="preserve"> service communication. The </w:t>
      </w:r>
      <w:proofErr w:type="spellStart"/>
      <w:r>
        <w:rPr>
          <w:rFonts w:eastAsia="SimSun"/>
        </w:rPr>
        <w:t>AIoT</w:t>
      </w:r>
      <w:proofErr w:type="spellEnd"/>
      <w:r>
        <w:rPr>
          <w:rFonts w:eastAsia="SimSun"/>
        </w:rPr>
        <w:t xml:space="preserve"> application on the UE has established communication with the </w:t>
      </w:r>
      <w:proofErr w:type="spellStart"/>
      <w:r>
        <w:rPr>
          <w:rFonts w:eastAsia="SimSun"/>
        </w:rPr>
        <w:t>AIoT</w:t>
      </w:r>
      <w:proofErr w:type="spellEnd"/>
      <w:r>
        <w:rPr>
          <w:rFonts w:eastAsia="SimSun"/>
        </w:rPr>
        <w:t xml:space="preserve"> AS.</w:t>
      </w:r>
    </w:p>
    <w:p w14:paraId="5BE23513" w14:textId="77777777" w:rsidR="008D69BE" w:rsidRDefault="008D69BE" w:rsidP="008D69BE">
      <w:pPr>
        <w:pStyle w:val="B1"/>
        <w:rPr>
          <w:rFonts w:eastAsia="SimSun"/>
        </w:rPr>
      </w:pPr>
      <w:r>
        <w:rPr>
          <w:rFonts w:eastAsia="SimSun"/>
        </w:rPr>
        <w:t>1.</w:t>
      </w:r>
      <w:r>
        <w:rPr>
          <w:rFonts w:eastAsia="SimSun"/>
        </w:rPr>
        <w:tab/>
        <w:t xml:space="preserve">The AS sends some downlink data to the UE destined for the </w:t>
      </w:r>
      <w:proofErr w:type="spellStart"/>
      <w:r>
        <w:rPr>
          <w:rFonts w:eastAsia="SimSun"/>
        </w:rPr>
        <w:t>AIoT</w:t>
      </w:r>
      <w:proofErr w:type="spellEnd"/>
      <w:r>
        <w:rPr>
          <w:rFonts w:eastAsia="SimSun"/>
        </w:rPr>
        <w:t xml:space="preserve"> devices.</w:t>
      </w:r>
    </w:p>
    <w:p w14:paraId="74B51550" w14:textId="77777777" w:rsidR="008D69BE" w:rsidRDefault="008D69BE" w:rsidP="008D69BE">
      <w:pPr>
        <w:pStyle w:val="B1"/>
        <w:rPr>
          <w:rFonts w:eastAsia="SimSun"/>
        </w:rPr>
      </w:pPr>
      <w:r>
        <w:rPr>
          <w:rFonts w:eastAsia="SimSun"/>
        </w:rPr>
        <w:t>2.</w:t>
      </w:r>
      <w:r>
        <w:rPr>
          <w:rFonts w:eastAsia="SimSun"/>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SimSun"/>
        </w:rPr>
      </w:pPr>
      <w:r>
        <w:rPr>
          <w:rFonts w:eastAsia="SimSun"/>
        </w:rPr>
        <w:t>3.</w:t>
      </w:r>
      <w:r>
        <w:rPr>
          <w:rFonts w:eastAsia="SimSun"/>
        </w:rPr>
        <w:tab/>
        <w:t>The SMF requests AMF transfer of downlink message to UE/RAN providing the PDU Session ID.</w:t>
      </w:r>
    </w:p>
    <w:p w14:paraId="3B3C81AE" w14:textId="77777777" w:rsidR="008D69BE" w:rsidRDefault="008D69BE" w:rsidP="008D69BE">
      <w:pPr>
        <w:pStyle w:val="B1"/>
        <w:rPr>
          <w:rFonts w:eastAsia="SimSun"/>
        </w:rPr>
      </w:pPr>
      <w:r>
        <w:rPr>
          <w:rFonts w:eastAsia="SimSun"/>
        </w:rPr>
        <w:t>4.</w:t>
      </w:r>
      <w:r>
        <w:rPr>
          <w:rFonts w:eastAsia="SimSun"/>
        </w:rPr>
        <w:tab/>
        <w:t xml:space="preserve">The AMF determines that the message is for a PDU Session used for </w:t>
      </w:r>
      <w:proofErr w:type="spellStart"/>
      <w:r>
        <w:rPr>
          <w:rFonts w:eastAsia="SimSun"/>
        </w:rPr>
        <w:t>AIoT</w:t>
      </w:r>
      <w:proofErr w:type="spellEnd"/>
      <w:r>
        <w:rPr>
          <w:rFonts w:eastAsia="SimSun"/>
        </w:rPr>
        <w:t xml:space="preserve"> device communication based on the PDU Session ID, associates stored </w:t>
      </w:r>
      <w:proofErr w:type="spellStart"/>
      <w:r>
        <w:rPr>
          <w:rFonts w:eastAsia="SimSun"/>
        </w:rPr>
        <w:t>AIoT</w:t>
      </w:r>
      <w:proofErr w:type="spellEnd"/>
      <w:r>
        <w:rPr>
          <w:rFonts w:eastAsia="SimSun"/>
        </w:rPr>
        <w:t xml:space="preserve"> Service ID, and retrieves the associated VTMSI.</w:t>
      </w:r>
    </w:p>
    <w:p w14:paraId="0D415F14" w14:textId="77777777" w:rsidR="008D69BE" w:rsidRDefault="008D69BE" w:rsidP="008D69BE">
      <w:pPr>
        <w:pStyle w:val="B1"/>
        <w:rPr>
          <w:rFonts w:eastAsia="SimSun"/>
        </w:rPr>
      </w:pPr>
      <w:r>
        <w:rPr>
          <w:rFonts w:eastAsia="SimSun"/>
        </w:rPr>
        <w:t>5.</w:t>
      </w:r>
      <w:r>
        <w:rPr>
          <w:rFonts w:eastAsia="SimSun"/>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SimSun"/>
        </w:rPr>
      </w:pPr>
      <w:r>
        <w:rPr>
          <w:rFonts w:eastAsia="SimSun"/>
        </w:rPr>
        <w:t>Editor's note:</w:t>
      </w:r>
      <w:r>
        <w:rPr>
          <w:rFonts w:eastAsia="SimSun"/>
        </w:rPr>
        <w:tab/>
        <w:t xml:space="preserve">It is FFS in case there are simultaneous downlink data arrival for UE's own data or for multiple different </w:t>
      </w:r>
      <w:proofErr w:type="spellStart"/>
      <w:r>
        <w:rPr>
          <w:rFonts w:eastAsia="SimSun"/>
        </w:rPr>
        <w:t>AIoT</w:t>
      </w:r>
      <w:proofErr w:type="spellEnd"/>
      <w:r>
        <w:rPr>
          <w:rFonts w:eastAsia="SimSun"/>
        </w:rPr>
        <w:t xml:space="preserve"> services.</w:t>
      </w:r>
    </w:p>
    <w:p w14:paraId="3484756B" w14:textId="77777777" w:rsidR="008D69BE" w:rsidRDefault="008D69BE" w:rsidP="008D69BE">
      <w:pPr>
        <w:pStyle w:val="B1"/>
        <w:rPr>
          <w:rFonts w:eastAsia="SimSun"/>
        </w:rPr>
      </w:pPr>
      <w:r>
        <w:rPr>
          <w:rFonts w:eastAsia="SimSun"/>
        </w:rPr>
        <w:t>6.</w:t>
      </w:r>
      <w:r>
        <w:rPr>
          <w:rFonts w:eastAsia="SimSun"/>
        </w:rPr>
        <w:tab/>
        <w:t xml:space="preserve">The UE monitors the paging and compares the UE identity in the received paging message with both VTMSI and its own 5G-S-TMSI. If the UE detects the paging for its VTMSI and determines that it needs to receive incoming downlink data for the </w:t>
      </w:r>
      <w:proofErr w:type="spellStart"/>
      <w:r>
        <w:rPr>
          <w:rFonts w:eastAsia="SimSun"/>
        </w:rPr>
        <w:t>AIoT</w:t>
      </w:r>
      <w:proofErr w:type="spellEnd"/>
      <w:r>
        <w:rPr>
          <w:rFonts w:eastAsia="SimSun"/>
        </w:rPr>
        <w:t xml:space="preserve"> devices on the PDU Session established for the </w:t>
      </w:r>
      <w:proofErr w:type="spellStart"/>
      <w:r>
        <w:rPr>
          <w:rFonts w:eastAsia="SimSun"/>
        </w:rPr>
        <w:t>AIoT</w:t>
      </w:r>
      <w:proofErr w:type="spellEnd"/>
      <w:r>
        <w:rPr>
          <w:rFonts w:eastAsia="SimSun"/>
        </w:rPr>
        <w:t xml:space="preserve"> service.</w:t>
      </w:r>
    </w:p>
    <w:p w14:paraId="4D163150" w14:textId="77777777" w:rsidR="008D69BE" w:rsidRDefault="008D69BE" w:rsidP="008D69BE">
      <w:pPr>
        <w:pStyle w:val="B1"/>
        <w:rPr>
          <w:rFonts w:eastAsia="SimSun"/>
        </w:rPr>
      </w:pPr>
      <w:r>
        <w:rPr>
          <w:rFonts w:eastAsia="SimSun"/>
        </w:rPr>
        <w:t>7.</w:t>
      </w:r>
      <w:r>
        <w:rPr>
          <w:rFonts w:eastAsia="SimSun"/>
        </w:rPr>
        <w:tab/>
        <w:t xml:space="preserve">The UE sends a service request message and includes the PDU Session ID for the </w:t>
      </w:r>
      <w:proofErr w:type="spellStart"/>
      <w:r>
        <w:rPr>
          <w:rFonts w:eastAsia="SimSun"/>
        </w:rPr>
        <w:t>AIoT</w:t>
      </w:r>
      <w:proofErr w:type="spellEnd"/>
      <w:r>
        <w:rPr>
          <w:rFonts w:eastAsia="SimSun"/>
        </w:rPr>
        <w:t xml:space="preserve"> service in the list of PDU Sessions to request the re-establishment of RAN/CN communications resources.</w:t>
      </w:r>
    </w:p>
    <w:p w14:paraId="672A29F0" w14:textId="77777777" w:rsidR="008D69BE" w:rsidRDefault="008D69BE" w:rsidP="008D69BE">
      <w:pPr>
        <w:pStyle w:val="B1"/>
        <w:rPr>
          <w:rFonts w:eastAsia="SimSun"/>
        </w:rPr>
      </w:pPr>
      <w:r>
        <w:rPr>
          <w:rFonts w:eastAsia="SimSun"/>
        </w:rPr>
        <w:t>8.</w:t>
      </w:r>
      <w:r>
        <w:rPr>
          <w:rFonts w:eastAsia="SimSun"/>
        </w:rPr>
        <w:tab/>
        <w:t xml:space="preserve">Following the completion of the Service Request the AMF sends a UE Configuration Command message including optionally a new VTMSI to be used for a future </w:t>
      </w:r>
      <w:proofErr w:type="spellStart"/>
      <w:r>
        <w:rPr>
          <w:rFonts w:eastAsia="SimSun"/>
        </w:rPr>
        <w:t>AIoT</w:t>
      </w:r>
      <w:proofErr w:type="spellEnd"/>
      <w:r>
        <w:rPr>
          <w:rFonts w:eastAsia="SimSun"/>
        </w:rPr>
        <w:t xml:space="preserve"> service paging.</w:t>
      </w:r>
    </w:p>
    <w:p w14:paraId="7625AE8F" w14:textId="77777777" w:rsidR="008D69BE" w:rsidRDefault="008D69BE" w:rsidP="008D69BE">
      <w:pPr>
        <w:pStyle w:val="B1"/>
        <w:rPr>
          <w:rFonts w:eastAsia="SimSun"/>
        </w:rPr>
      </w:pPr>
      <w:r>
        <w:rPr>
          <w:rFonts w:eastAsia="SimSun"/>
        </w:rPr>
        <w:t>9.</w:t>
      </w:r>
      <w:r>
        <w:rPr>
          <w:rFonts w:eastAsia="SimSun"/>
        </w:rPr>
        <w:tab/>
        <w:t xml:space="preserve">The UE receives downlink data for the </w:t>
      </w:r>
      <w:proofErr w:type="spellStart"/>
      <w:r>
        <w:rPr>
          <w:rFonts w:eastAsia="SimSun"/>
        </w:rPr>
        <w:t>AIoT</w:t>
      </w:r>
      <w:proofErr w:type="spellEnd"/>
      <w:r>
        <w:rPr>
          <w:rFonts w:eastAsia="SimSun"/>
        </w:rPr>
        <w:t xml:space="preserve"> devices. The UE transmits the data to the devices using the applicable </w:t>
      </w:r>
      <w:proofErr w:type="spellStart"/>
      <w:r>
        <w:rPr>
          <w:rFonts w:eastAsia="SimSun"/>
        </w:rPr>
        <w:t>AIoT</w:t>
      </w:r>
      <w:proofErr w:type="spellEnd"/>
      <w:r>
        <w:rPr>
          <w:rFonts w:eastAsia="SimSun"/>
        </w:rPr>
        <w:t xml:space="preserve"> RAT.</w:t>
      </w:r>
    </w:p>
    <w:p w14:paraId="7A58D976" w14:textId="77777777" w:rsidR="008D69BE" w:rsidRDefault="008D69BE" w:rsidP="008D69BE">
      <w:pPr>
        <w:pStyle w:val="EditorsNote"/>
        <w:rPr>
          <w:rFonts w:eastAsia="SimSun"/>
        </w:rPr>
      </w:pPr>
      <w:r>
        <w:rPr>
          <w:rFonts w:eastAsia="SimSun"/>
        </w:rPr>
        <w:lastRenderedPageBreak/>
        <w:t>Editor's note:</w:t>
      </w:r>
      <w:r>
        <w:rPr>
          <w:rFonts w:eastAsia="SimSun"/>
        </w:rPr>
        <w:tab/>
        <w:t>It is FFS how UE in RRC_INACTIVE state handles the paging.</w:t>
      </w:r>
    </w:p>
    <w:p w14:paraId="171F7135" w14:textId="718E84F6" w:rsidR="00514B55" w:rsidRPr="002A7206" w:rsidRDefault="00514B55" w:rsidP="00514B55">
      <w:pPr>
        <w:pStyle w:val="Heading3"/>
        <w:rPr>
          <w:rFonts w:eastAsia="SimSun"/>
        </w:rPr>
      </w:pPr>
      <w:bookmarkStart w:id="2813" w:name="_Toc168319025"/>
      <w:bookmarkStart w:id="2814" w:name="_Toc168319541"/>
      <w:bookmarkStart w:id="2815" w:name="_Toc168319796"/>
      <w:bookmarkStart w:id="2816" w:name="_Toc168320051"/>
      <w:bookmarkStart w:id="2817" w:name="_Toc168320305"/>
      <w:bookmarkStart w:id="2818" w:name="_Toc168559959"/>
      <w:bookmarkStart w:id="2819" w:name="_Toc175891009"/>
      <w:bookmarkStart w:id="2820" w:name="_Toc180645957"/>
      <w:bookmarkStart w:id="2821" w:name="_Toc183616890"/>
      <w:r w:rsidRPr="002A7206">
        <w:rPr>
          <w:rFonts w:eastAsia="SimSun"/>
        </w:rPr>
        <w:t>6.</w:t>
      </w:r>
      <w:r w:rsidR="00F54CB0">
        <w:rPr>
          <w:rFonts w:eastAsia="SimSun"/>
        </w:rPr>
        <w:t>34</w:t>
      </w:r>
      <w:r w:rsidRPr="002A7206">
        <w:rPr>
          <w:rFonts w:eastAsia="SimSun"/>
        </w:rPr>
        <w:t>.3</w:t>
      </w:r>
      <w:r w:rsidRPr="002A7206">
        <w:rPr>
          <w:rFonts w:eastAsia="SimSun"/>
        </w:rPr>
        <w:tab/>
        <w:t>Impacts on existing services, entities, and interfaces</w:t>
      </w:r>
      <w:bookmarkEnd w:id="2813"/>
      <w:bookmarkEnd w:id="2814"/>
      <w:bookmarkEnd w:id="2815"/>
      <w:bookmarkEnd w:id="2816"/>
      <w:bookmarkEnd w:id="2817"/>
      <w:bookmarkEnd w:id="2818"/>
      <w:bookmarkEnd w:id="2819"/>
      <w:bookmarkEnd w:id="2820"/>
      <w:bookmarkEnd w:id="2821"/>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 xml:space="preserve">Stores/Provides: </w:t>
      </w:r>
      <w:proofErr w:type="spellStart"/>
      <w:r>
        <w:rPr>
          <w:lang w:val="en-US"/>
        </w:rPr>
        <w:t>AIoT</w:t>
      </w:r>
      <w:proofErr w:type="spellEnd"/>
      <w:r>
        <w:rPr>
          <w:lang w:val="en-US"/>
        </w:rPr>
        <w:t xml:space="preserve">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 xml:space="preserve">Provisions UE with </w:t>
      </w:r>
      <w:proofErr w:type="spellStart"/>
      <w:r>
        <w:rPr>
          <w:lang w:val="en-US"/>
        </w:rPr>
        <w:t>AIoT</w:t>
      </w:r>
      <w:proofErr w:type="spellEnd"/>
      <w:r>
        <w:rPr>
          <w:lang w:val="en-US"/>
        </w:rPr>
        <w:t xml:space="preserve">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 xml:space="preserve">Checks for </w:t>
      </w:r>
      <w:proofErr w:type="spellStart"/>
      <w:r>
        <w:rPr>
          <w:lang w:val="en-US"/>
        </w:rPr>
        <w:t>AIoT</w:t>
      </w:r>
      <w:proofErr w:type="spellEnd"/>
      <w:r>
        <w:rPr>
          <w:lang w:val="en-US"/>
        </w:rPr>
        <w:t xml:space="preserve">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w:t>
      </w:r>
      <w:proofErr w:type="spellStart"/>
      <w:r w:rsidRPr="008D69BE">
        <w:rPr>
          <w:b/>
          <w:bCs/>
          <w:lang w:val="en-US"/>
        </w:rPr>
        <w:t>AIoT</w:t>
      </w:r>
      <w:proofErr w:type="spellEnd"/>
      <w:r w:rsidRPr="008D69BE">
        <w:rPr>
          <w:b/>
          <w:bCs/>
          <w:lang w:val="en-US"/>
        </w:rPr>
        <w:t xml:space="preserve"> Assistant):</w:t>
      </w:r>
    </w:p>
    <w:p w14:paraId="0963A2A6" w14:textId="29F45BE3" w:rsidR="008D69BE" w:rsidRDefault="008D69BE" w:rsidP="008D69BE">
      <w:pPr>
        <w:pStyle w:val="B1"/>
        <w:rPr>
          <w:lang w:val="en-US"/>
        </w:rPr>
      </w:pPr>
      <w:r>
        <w:rPr>
          <w:lang w:val="en-US"/>
        </w:rPr>
        <w:t>-</w:t>
      </w:r>
      <w:r>
        <w:rPr>
          <w:lang w:val="en-US"/>
        </w:rPr>
        <w:tab/>
        <w:t xml:space="preserve">Receives from PCF and applies authorization policy to operate as </w:t>
      </w:r>
      <w:proofErr w:type="spellStart"/>
      <w:r>
        <w:rPr>
          <w:lang w:val="en-US"/>
        </w:rPr>
        <w:t>AIoT</w:t>
      </w:r>
      <w:proofErr w:type="spellEnd"/>
      <w:r>
        <w:rPr>
          <w:lang w:val="en-US"/>
        </w:rPr>
        <w:t xml:space="preserve">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r>
      <w:proofErr w:type="spellStart"/>
      <w:r>
        <w:rPr>
          <w:lang w:val="en-US"/>
        </w:rPr>
        <w:t>AIoT</w:t>
      </w:r>
      <w:proofErr w:type="spellEnd"/>
      <w:r>
        <w:rPr>
          <w:lang w:val="en-US"/>
        </w:rPr>
        <w:t xml:space="preserve"> Assistance Capabilities and </w:t>
      </w:r>
      <w:proofErr w:type="spellStart"/>
      <w:r>
        <w:rPr>
          <w:lang w:val="en-US"/>
        </w:rPr>
        <w:t>AIoT</w:t>
      </w:r>
      <w:proofErr w:type="spellEnd"/>
      <w:r>
        <w:rPr>
          <w:lang w:val="en-US"/>
        </w:rPr>
        <w:t xml:space="preserve">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lang w:val="en-US"/>
        </w:rPr>
      </w:pPr>
      <w:r>
        <w:rPr>
          <w:lang w:val="en-US"/>
        </w:rPr>
        <w:t>-</w:t>
      </w:r>
      <w:r>
        <w:rPr>
          <w:lang w:val="en-US"/>
        </w:rPr>
        <w:tab/>
        <w:t>Monitors and receives paging messages for VTMSI.</w:t>
      </w:r>
    </w:p>
    <w:p w14:paraId="1A08B5B3" w14:textId="4FF91576" w:rsidR="003830B3" w:rsidRPr="00E21EE9" w:rsidRDefault="003830B3" w:rsidP="003830B3">
      <w:pPr>
        <w:pStyle w:val="Heading2"/>
      </w:pPr>
      <w:bookmarkStart w:id="2822" w:name="_Toc175891010"/>
      <w:bookmarkStart w:id="2823" w:name="_Toc180645958"/>
      <w:bookmarkStart w:id="2824" w:name="_Toc183616891"/>
      <w:r w:rsidRPr="00E21EE9">
        <w:t>6.</w:t>
      </w:r>
      <w:r w:rsidR="008D04C8">
        <w:t>35</w:t>
      </w:r>
      <w:r w:rsidRPr="00E21EE9">
        <w:rPr>
          <w:rFonts w:hint="eastAsia"/>
        </w:rPr>
        <w:tab/>
      </w:r>
      <w:r w:rsidRPr="00E21EE9">
        <w:t>Solution</w:t>
      </w:r>
      <w:r w:rsidRPr="00E21EE9">
        <w:rPr>
          <w:rFonts w:hint="eastAsia"/>
        </w:rPr>
        <w:t xml:space="preserve"> #</w:t>
      </w:r>
      <w:r w:rsidR="008D04C8">
        <w:t>35</w:t>
      </w:r>
      <w:r w:rsidRPr="00E21EE9">
        <w:t xml:space="preserve">: </w:t>
      </w:r>
      <w:r>
        <w:t>A</w:t>
      </w:r>
      <w:r w:rsidRPr="00772A23">
        <w:t xml:space="preserve">n compatible format of </w:t>
      </w:r>
      <w:proofErr w:type="spellStart"/>
      <w:r w:rsidRPr="00772A23">
        <w:t>AIoT</w:t>
      </w:r>
      <w:proofErr w:type="spellEnd"/>
      <w:r w:rsidRPr="00772A23">
        <w:t xml:space="preserve"> device</w:t>
      </w:r>
      <w:bookmarkEnd w:id="2822"/>
      <w:bookmarkEnd w:id="2823"/>
      <w:bookmarkEnd w:id="2824"/>
    </w:p>
    <w:p w14:paraId="5B2F5A9C" w14:textId="6474F9D4" w:rsidR="003830B3" w:rsidRPr="00E21EE9" w:rsidRDefault="003830B3" w:rsidP="003830B3">
      <w:pPr>
        <w:pStyle w:val="Heading3"/>
      </w:pPr>
      <w:bookmarkStart w:id="2825" w:name="_Toc175891011"/>
      <w:bookmarkStart w:id="2826" w:name="_Toc180645959"/>
      <w:bookmarkStart w:id="2827" w:name="_Toc183616892"/>
      <w:r w:rsidRPr="00E21EE9">
        <w:t>6.</w:t>
      </w:r>
      <w:r w:rsidR="008D04C8">
        <w:t>35</w:t>
      </w:r>
      <w:r w:rsidRPr="00E21EE9">
        <w:t>.1</w:t>
      </w:r>
      <w:r w:rsidRPr="00E21EE9">
        <w:rPr>
          <w:rFonts w:hint="eastAsia"/>
        </w:rPr>
        <w:tab/>
        <w:t>Description</w:t>
      </w:r>
      <w:bookmarkEnd w:id="2825"/>
      <w:bookmarkEnd w:id="2826"/>
      <w:bookmarkEnd w:id="2827"/>
    </w:p>
    <w:p w14:paraId="24F8A634" w14:textId="77777777" w:rsidR="00C61619" w:rsidRDefault="00C61619" w:rsidP="00C61619">
      <w:pPr>
        <w:rPr>
          <w:rFonts w:eastAsia="DengXian"/>
        </w:rPr>
      </w:pPr>
      <w:bookmarkStart w:id="2828" w:name="_Toc148498834"/>
      <w:r>
        <w:rPr>
          <w:rFonts w:eastAsia="DengXian"/>
        </w:rPr>
        <w:t>The solution addresses Key Issue 2.</w:t>
      </w:r>
    </w:p>
    <w:p w14:paraId="2DCB4B8A" w14:textId="77777777" w:rsidR="00C61619" w:rsidRDefault="00C61619" w:rsidP="00C61619">
      <w:pPr>
        <w:rPr>
          <w:rFonts w:eastAsia="DengXian"/>
        </w:rPr>
      </w:pPr>
      <w:r>
        <w:rPr>
          <w:rFonts w:eastAsia="DengXian"/>
        </w:rPr>
        <w:t xml:space="preserve">In RFID domain, EPC has been well used. In </w:t>
      </w:r>
      <w:proofErr w:type="spellStart"/>
      <w:r>
        <w:rPr>
          <w:rFonts w:eastAsia="DengXian"/>
        </w:rPr>
        <w:t>AIoT</w:t>
      </w:r>
      <w:proofErr w:type="spellEnd"/>
      <w:r>
        <w:rPr>
          <w:rFonts w:eastAsia="DengXian"/>
        </w:rPr>
        <w:t xml:space="preserve"> scenario, the </w:t>
      </w:r>
      <w:proofErr w:type="spellStart"/>
      <w:r>
        <w:rPr>
          <w:rFonts w:eastAsia="DengXian"/>
        </w:rPr>
        <w:t>AIoT</w:t>
      </w:r>
      <w:proofErr w:type="spellEnd"/>
      <w:r>
        <w:rPr>
          <w:rFonts w:eastAsia="DengXian"/>
        </w:rPr>
        <w:t xml:space="preserve"> device may be owned by the 3rd party but can be operated by an operator network. So it is possible for a </w:t>
      </w:r>
      <w:proofErr w:type="spellStart"/>
      <w:r>
        <w:rPr>
          <w:rFonts w:eastAsia="DengXian"/>
        </w:rPr>
        <w:t>AIoT</w:t>
      </w:r>
      <w:proofErr w:type="spellEnd"/>
      <w:r>
        <w:rPr>
          <w:rFonts w:eastAsia="DengXian"/>
        </w:rPr>
        <w:t xml:space="preserve"> device without operator allocated device ID before it being operated by any reader in the operator network. Upon reception of inventory signalling, the </w:t>
      </w:r>
      <w:proofErr w:type="spellStart"/>
      <w:r>
        <w:rPr>
          <w:rFonts w:eastAsia="DengXian"/>
        </w:rPr>
        <w:t>AIoT</w:t>
      </w:r>
      <w:proofErr w:type="spellEnd"/>
      <w:r>
        <w:rPr>
          <w:rFonts w:eastAsia="DengXian"/>
        </w:rPr>
        <w:t xml:space="preserve"> device may provide EPC to the reader as the response.</w:t>
      </w:r>
    </w:p>
    <w:p w14:paraId="1FD752D1" w14:textId="77777777" w:rsidR="00C61619" w:rsidRDefault="00C61619" w:rsidP="00C61619">
      <w:pPr>
        <w:rPr>
          <w:rFonts w:eastAsia="DengXian"/>
        </w:rPr>
      </w:pPr>
      <w:r>
        <w:rPr>
          <w:rFonts w:eastAsia="DengXian"/>
        </w:rPr>
        <w:t xml:space="preserve">In order to construct an open and wide-applicable business for </w:t>
      </w:r>
      <w:proofErr w:type="spellStart"/>
      <w:r>
        <w:rPr>
          <w:rFonts w:eastAsia="DengXian"/>
        </w:rPr>
        <w:t>AIoT</w:t>
      </w:r>
      <w:proofErr w:type="spellEnd"/>
      <w:r>
        <w:rPr>
          <w:rFonts w:eastAsia="DengXian"/>
        </w:rPr>
        <w:t xml:space="preserve"> service, the </w:t>
      </w:r>
      <w:proofErr w:type="spellStart"/>
      <w:r>
        <w:rPr>
          <w:rFonts w:eastAsia="DengXian"/>
        </w:rPr>
        <w:t>AIoT</w:t>
      </w:r>
      <w:proofErr w:type="spellEnd"/>
      <w:r>
        <w:rPr>
          <w:rFonts w:eastAsia="DengXian"/>
        </w:rPr>
        <w:t xml:space="preserve"> network should be compatible to the </w:t>
      </w:r>
      <w:proofErr w:type="spellStart"/>
      <w:r>
        <w:rPr>
          <w:rFonts w:eastAsia="DengXian"/>
        </w:rPr>
        <w:t>AIoT</w:t>
      </w:r>
      <w:proofErr w:type="spellEnd"/>
      <w:r>
        <w:rPr>
          <w:rFonts w:eastAsia="DengXian"/>
        </w:rPr>
        <w:t xml:space="preserve"> devices with either 3GPP defined ID or EPC. However, EPC format is not suitable to be used in the 3GPP interfaces and among NFs directly and it should be translated into 3GPP defined device ID format, i.e. the 3GPP defined device ID format should be compatible to EPC.</w:t>
      </w:r>
    </w:p>
    <w:p w14:paraId="7A891D1B" w14:textId="41807B86" w:rsidR="003830B3" w:rsidRPr="00130A06" w:rsidRDefault="003830B3" w:rsidP="003830B3">
      <w:pPr>
        <w:pStyle w:val="Heading3"/>
      </w:pPr>
      <w:bookmarkStart w:id="2829" w:name="_Toc175891012"/>
      <w:bookmarkStart w:id="2830" w:name="_Toc180645960"/>
      <w:bookmarkStart w:id="2831" w:name="_Toc183616893"/>
      <w:r w:rsidRPr="00130A06">
        <w:t>6.</w:t>
      </w:r>
      <w:r w:rsidR="00D22A2D">
        <w:t>35</w:t>
      </w:r>
      <w:r w:rsidRPr="00130A06">
        <w:t>.2</w:t>
      </w:r>
      <w:r w:rsidRPr="00130A06">
        <w:tab/>
        <w:t>EPC format</w:t>
      </w:r>
      <w:bookmarkEnd w:id="2829"/>
      <w:bookmarkEnd w:id="2830"/>
      <w:bookmarkEnd w:id="2831"/>
    </w:p>
    <w:p w14:paraId="5DF14D4E" w14:textId="2E1DDFD9" w:rsidR="00C61619" w:rsidRDefault="00C61619" w:rsidP="00C61619">
      <w:pPr>
        <w:rPr>
          <w:rFonts w:eastAsia="DengXian"/>
        </w:rPr>
      </w:pPr>
      <w:r>
        <w:rPr>
          <w:rFonts w:eastAsia="DengXian"/>
        </w:rPr>
        <w:t xml:space="preserve">The format of the EPC can be referred to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xml:space="preserve">: "EPC Tag Data Standard". The structure of the EPC guarantees worldwide uniqueness of the EPC across all types of 920 physical objects and applications. The EPC URI is a string having the following form which is referred to clause 6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"EPC Tag Data Standard":</w:t>
      </w:r>
    </w:p>
    <w:p w14:paraId="73B6BC48" w14:textId="13E72C1A" w:rsidR="00C61619" w:rsidRDefault="00C61619" w:rsidP="00C61619">
      <w:pPr>
        <w:pStyle w:val="B1"/>
        <w:rPr>
          <w:rFonts w:eastAsia="DengXian"/>
        </w:rPr>
      </w:pPr>
      <w:r>
        <w:rPr>
          <w:rFonts w:eastAsia="DengXian"/>
        </w:rPr>
        <w:tab/>
        <w:t xml:space="preserve">urn:epc:id:scheme:component1.component2 </w:t>
      </w:r>
      <w:r w:rsidR="00302B55">
        <w:rPr>
          <w:rFonts w:eastAsia="DengXian"/>
        </w:rPr>
        <w:t>. . .</w:t>
      </w:r>
    </w:p>
    <w:p w14:paraId="026AF450" w14:textId="77777777" w:rsidR="00C61619" w:rsidRDefault="00C61619" w:rsidP="00C61619">
      <w:pPr>
        <w:rPr>
          <w:rFonts w:eastAsia="DengXian"/>
        </w:rPr>
      </w:pPr>
      <w:r>
        <w:rPr>
          <w:rFonts w:eastAsia="DengXian"/>
        </w:rPr>
        <w:t xml:space="preserve">An example of a specific EPC URI is the following, where the scheme is </w:t>
      </w:r>
      <w:proofErr w:type="spellStart"/>
      <w:r>
        <w:rPr>
          <w:rFonts w:eastAsia="DengXian"/>
        </w:rPr>
        <w:t>sgtin</w:t>
      </w:r>
      <w:proofErr w:type="spellEnd"/>
      <w:r>
        <w:rPr>
          <w:rFonts w:eastAsia="DengXian"/>
        </w:rPr>
        <w:t>:</w:t>
      </w:r>
    </w:p>
    <w:p w14:paraId="056B22E8" w14:textId="77777777" w:rsidR="00C61619" w:rsidRDefault="00C61619" w:rsidP="00C61619">
      <w:pPr>
        <w:pStyle w:val="B1"/>
        <w:rPr>
          <w:rFonts w:eastAsia="DengXian"/>
        </w:rPr>
      </w:pPr>
      <w:r>
        <w:rPr>
          <w:rFonts w:eastAsia="DengXian"/>
        </w:rPr>
        <w:tab/>
        <w:t>urn:epc:id:sgtin:9521141.012345.4711</w:t>
      </w:r>
    </w:p>
    <w:p w14:paraId="3D585C03" w14:textId="77777777" w:rsidR="00C61619" w:rsidRDefault="00C61619" w:rsidP="00C61619">
      <w:pPr>
        <w:rPr>
          <w:rFonts w:eastAsia="DengXian"/>
        </w:rPr>
      </w:pPr>
      <w:r>
        <w:rPr>
          <w:rFonts w:eastAsia="DengXian"/>
        </w:rPr>
        <w:t>Where Scheme names an EPC scheme. The components (i.e. component1, component2, and following parts are the 911 remainder) and the precise form of the EPC depends on which EPC scheme is used.</w:t>
      </w:r>
    </w:p>
    <w:p w14:paraId="5C773DFC" w14:textId="408F331B" w:rsidR="003830B3" w:rsidRPr="00C61619" w:rsidRDefault="00C61619" w:rsidP="00C61619">
      <w:pPr>
        <w:pStyle w:val="TH"/>
        <w:rPr>
          <w:rFonts w:eastAsia="DengXian"/>
        </w:rPr>
      </w:pPr>
      <w:r>
        <w:rPr>
          <w:rFonts w:eastAsia="DengXian"/>
        </w:rPr>
        <w:lastRenderedPageBreak/>
        <w:t>Table 6.35.2-1: Example of EPC Schemes defined in Figure 6.1 of GS1</w:t>
      </w:r>
      <w:r w:rsidR="00302B55">
        <w:rPr>
          <w:rFonts w:eastAsia="DengXian"/>
        </w:rPr>
        <w:t> </w:t>
      </w:r>
      <w:r>
        <w:rPr>
          <w:rFonts w:eastAsia="DengXian"/>
        </w:rPr>
        <w:t>TDS</w:t>
      </w:r>
      <w:r w:rsidR="00302B55">
        <w:rPr>
          <w:rFonts w:eastAsia="DengXian"/>
        </w:rPr>
        <w:t> </w:t>
      </w:r>
      <w:r>
        <w:rPr>
          <w:rFonts w:eastAsia="DengXian"/>
        </w:rPr>
        <w:t>Release</w:t>
      </w:r>
      <w:r w:rsidR="00302B55">
        <w:rPr>
          <w:rFonts w:eastAsia="DengXian"/>
        </w:rPr>
        <w:t> </w:t>
      </w:r>
      <w:r>
        <w:rPr>
          <w:rFonts w:eastAsia="DengXian"/>
        </w:rPr>
        <w:t>2.1</w:t>
      </w:r>
      <w:r w:rsidR="00302B55">
        <w:rPr>
          <w:rFonts w:eastAsia="DengXian"/>
        </w:rPr>
        <w:t> [10]</w:t>
      </w:r>
      <w:r>
        <w:rPr>
          <w:rFonts w:eastAsia="DengXian"/>
        </w:rPr>
        <w:t>: "EPC Tag Data Standard"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C61619" w14:paraId="799DDAF1" w14:textId="77777777" w:rsidTr="00E5573F">
        <w:trPr>
          <w:cantSplit/>
          <w:trHeight w:val="294"/>
          <w:jc w:val="center"/>
        </w:trPr>
        <w:tc>
          <w:tcPr>
            <w:tcW w:w="2076" w:type="dxa"/>
          </w:tcPr>
          <w:p w14:paraId="2893862D" w14:textId="77777777" w:rsidR="003830B3" w:rsidRPr="00C61619" w:rsidRDefault="003830B3" w:rsidP="00C61619">
            <w:pPr>
              <w:pStyle w:val="TAH"/>
              <w:rPr>
                <w:rFonts w:eastAsia="DengXian"/>
              </w:rPr>
            </w:pPr>
            <w:r w:rsidRPr="00C61619">
              <w:rPr>
                <w:rFonts w:eastAsia="DengXian"/>
              </w:rPr>
              <w:t>EPC Scheme</w:t>
            </w:r>
          </w:p>
        </w:tc>
        <w:tc>
          <w:tcPr>
            <w:tcW w:w="2773" w:type="dxa"/>
          </w:tcPr>
          <w:p w14:paraId="3E8F357A" w14:textId="77777777" w:rsidR="003830B3" w:rsidRPr="00C61619" w:rsidRDefault="003830B3" w:rsidP="00C61619">
            <w:pPr>
              <w:pStyle w:val="TAH"/>
            </w:pPr>
            <w:r w:rsidRPr="00C61619">
              <w:t>Corresponding GS1 Key</w:t>
            </w:r>
          </w:p>
        </w:tc>
        <w:tc>
          <w:tcPr>
            <w:tcW w:w="2673" w:type="dxa"/>
          </w:tcPr>
          <w:p w14:paraId="17036DF4" w14:textId="77777777" w:rsidR="003830B3" w:rsidRPr="00C61619" w:rsidRDefault="003830B3" w:rsidP="00C61619">
            <w:pPr>
              <w:pStyle w:val="TAH"/>
            </w:pPr>
            <w:r w:rsidRPr="00C61619">
              <w:t>Typical use</w:t>
            </w:r>
          </w:p>
        </w:tc>
      </w:tr>
      <w:tr w:rsidR="003830B3" w:rsidRPr="00C61619" w14:paraId="1EFAEA62" w14:textId="77777777" w:rsidTr="00E5573F">
        <w:trPr>
          <w:cantSplit/>
          <w:trHeight w:val="294"/>
          <w:jc w:val="center"/>
        </w:trPr>
        <w:tc>
          <w:tcPr>
            <w:tcW w:w="2076" w:type="dxa"/>
          </w:tcPr>
          <w:p w14:paraId="37E53D52" w14:textId="77777777" w:rsidR="003830B3" w:rsidRPr="00C61619" w:rsidRDefault="003830B3" w:rsidP="00C61619">
            <w:pPr>
              <w:pStyle w:val="TAC"/>
              <w:rPr>
                <w:rFonts w:eastAsia="DengXian"/>
              </w:rPr>
            </w:pPr>
            <w:proofErr w:type="spellStart"/>
            <w:r w:rsidRPr="00C61619">
              <w:rPr>
                <w:rFonts w:eastAsia="DengXian"/>
              </w:rPr>
              <w:t>sgtin</w:t>
            </w:r>
            <w:proofErr w:type="spellEnd"/>
          </w:p>
        </w:tc>
        <w:tc>
          <w:tcPr>
            <w:tcW w:w="2773" w:type="dxa"/>
          </w:tcPr>
          <w:p w14:paraId="706E50AC" w14:textId="77777777" w:rsidR="003830B3" w:rsidRPr="00C61619" w:rsidRDefault="003830B3" w:rsidP="00C61619">
            <w:pPr>
              <w:pStyle w:val="TAC"/>
            </w:pPr>
            <w:r w:rsidRPr="00C61619">
              <w:t>GTIN (with added serial number)</w:t>
            </w:r>
          </w:p>
        </w:tc>
        <w:tc>
          <w:tcPr>
            <w:tcW w:w="2673" w:type="dxa"/>
          </w:tcPr>
          <w:p w14:paraId="5319C72D" w14:textId="77777777" w:rsidR="003830B3" w:rsidRPr="00C61619" w:rsidRDefault="003830B3" w:rsidP="00C61619">
            <w:pPr>
              <w:pStyle w:val="TAC"/>
            </w:pPr>
            <w:r w:rsidRPr="00C61619">
              <w:t>Trade item</w:t>
            </w:r>
          </w:p>
        </w:tc>
      </w:tr>
      <w:tr w:rsidR="003830B3" w:rsidRPr="00C61619" w14:paraId="56E0DC4F" w14:textId="77777777" w:rsidTr="00E5573F">
        <w:trPr>
          <w:cantSplit/>
          <w:trHeight w:val="294"/>
          <w:jc w:val="center"/>
        </w:trPr>
        <w:tc>
          <w:tcPr>
            <w:tcW w:w="2076" w:type="dxa"/>
          </w:tcPr>
          <w:p w14:paraId="1AFE6DB2" w14:textId="77777777" w:rsidR="003830B3" w:rsidRPr="00C61619" w:rsidRDefault="003830B3" w:rsidP="00C61619">
            <w:pPr>
              <w:pStyle w:val="TAC"/>
              <w:rPr>
                <w:rFonts w:eastAsia="DengXian"/>
              </w:rPr>
            </w:pPr>
            <w:proofErr w:type="spellStart"/>
            <w:r w:rsidRPr="00C61619">
              <w:rPr>
                <w:rFonts w:eastAsia="DengXian"/>
              </w:rPr>
              <w:t>sscc</w:t>
            </w:r>
            <w:proofErr w:type="spellEnd"/>
          </w:p>
        </w:tc>
        <w:tc>
          <w:tcPr>
            <w:tcW w:w="2773" w:type="dxa"/>
          </w:tcPr>
          <w:p w14:paraId="2DC31311" w14:textId="77777777" w:rsidR="003830B3" w:rsidRPr="00C61619" w:rsidRDefault="003830B3" w:rsidP="00C61619">
            <w:pPr>
              <w:pStyle w:val="TAC"/>
              <w:rPr>
                <w:rFonts w:eastAsia="DengXian"/>
              </w:rPr>
            </w:pPr>
            <w:r w:rsidRPr="00C61619">
              <w:rPr>
                <w:rFonts w:eastAsia="DengXian"/>
              </w:rPr>
              <w:t>SSCC</w:t>
            </w:r>
          </w:p>
        </w:tc>
        <w:tc>
          <w:tcPr>
            <w:tcW w:w="2673" w:type="dxa"/>
          </w:tcPr>
          <w:p w14:paraId="2FBF3F01" w14:textId="77777777" w:rsidR="003830B3" w:rsidRPr="00C61619" w:rsidRDefault="003830B3" w:rsidP="00C61619">
            <w:pPr>
              <w:pStyle w:val="TAC"/>
            </w:pPr>
            <w:r w:rsidRPr="00C61619">
              <w:t>Logistics unit</w:t>
            </w:r>
          </w:p>
        </w:tc>
      </w:tr>
      <w:tr w:rsidR="003830B3" w:rsidRPr="00C61619" w14:paraId="080A5235" w14:textId="77777777" w:rsidTr="00E5573F">
        <w:trPr>
          <w:cantSplit/>
          <w:trHeight w:val="294"/>
          <w:jc w:val="center"/>
        </w:trPr>
        <w:tc>
          <w:tcPr>
            <w:tcW w:w="2076" w:type="dxa"/>
          </w:tcPr>
          <w:p w14:paraId="0B709F77" w14:textId="77777777" w:rsidR="003830B3" w:rsidRPr="00C61619" w:rsidRDefault="003830B3" w:rsidP="00C61619">
            <w:pPr>
              <w:pStyle w:val="TAC"/>
              <w:rPr>
                <w:rFonts w:eastAsia="DengXian"/>
              </w:rPr>
            </w:pPr>
            <w:proofErr w:type="spellStart"/>
            <w:r w:rsidRPr="00C61619">
              <w:rPr>
                <w:rFonts w:eastAsia="DengXian"/>
              </w:rPr>
              <w:t>sgln</w:t>
            </w:r>
            <w:proofErr w:type="spellEnd"/>
          </w:p>
        </w:tc>
        <w:tc>
          <w:tcPr>
            <w:tcW w:w="2773" w:type="dxa"/>
          </w:tcPr>
          <w:p w14:paraId="7AA246C2" w14:textId="77777777" w:rsidR="003830B3" w:rsidRPr="00C61619" w:rsidRDefault="003830B3" w:rsidP="00C61619">
            <w:pPr>
              <w:pStyle w:val="TAC"/>
              <w:rPr>
                <w:rFonts w:eastAsia="DengXian"/>
              </w:rPr>
            </w:pPr>
            <w:r w:rsidRPr="00C61619">
              <w:rPr>
                <w:rFonts w:eastAsia="DengXian"/>
              </w:rPr>
              <w:t>GLN (with or without additional extension)</w:t>
            </w:r>
          </w:p>
        </w:tc>
        <w:tc>
          <w:tcPr>
            <w:tcW w:w="2673" w:type="dxa"/>
          </w:tcPr>
          <w:p w14:paraId="3E8178F6" w14:textId="77777777" w:rsidR="003830B3" w:rsidRPr="00C61619" w:rsidRDefault="003830B3" w:rsidP="00C61619">
            <w:pPr>
              <w:pStyle w:val="TAC"/>
            </w:pPr>
            <w:r w:rsidRPr="00C61619">
              <w:t>Location</w:t>
            </w:r>
          </w:p>
        </w:tc>
      </w:tr>
      <w:tr w:rsidR="003830B3" w:rsidRPr="00C61619" w14:paraId="58DEF2BA" w14:textId="77777777" w:rsidTr="00E5573F">
        <w:trPr>
          <w:cantSplit/>
          <w:trHeight w:val="294"/>
          <w:jc w:val="center"/>
        </w:trPr>
        <w:tc>
          <w:tcPr>
            <w:tcW w:w="2076" w:type="dxa"/>
          </w:tcPr>
          <w:p w14:paraId="0F0070C2" w14:textId="77777777" w:rsidR="003830B3" w:rsidRPr="00C61619" w:rsidRDefault="003830B3" w:rsidP="00C61619">
            <w:pPr>
              <w:pStyle w:val="TAC"/>
              <w:rPr>
                <w:rFonts w:eastAsia="DengXian"/>
              </w:rPr>
            </w:pPr>
            <w:proofErr w:type="spellStart"/>
            <w:r w:rsidRPr="00C61619">
              <w:rPr>
                <w:rFonts w:eastAsia="DengXian"/>
              </w:rPr>
              <w:t>grai</w:t>
            </w:r>
            <w:proofErr w:type="spellEnd"/>
          </w:p>
        </w:tc>
        <w:tc>
          <w:tcPr>
            <w:tcW w:w="2773" w:type="dxa"/>
          </w:tcPr>
          <w:p w14:paraId="1EF26A1E" w14:textId="77777777" w:rsidR="003830B3" w:rsidRPr="00C61619" w:rsidRDefault="003830B3" w:rsidP="00C61619">
            <w:pPr>
              <w:pStyle w:val="TAC"/>
              <w:rPr>
                <w:rFonts w:eastAsia="DengXian"/>
              </w:rPr>
            </w:pPr>
            <w:r w:rsidRPr="00C61619">
              <w:rPr>
                <w:rFonts w:eastAsia="DengXian"/>
              </w:rPr>
              <w:t>GRAI (serial number mandatory)</w:t>
            </w:r>
          </w:p>
        </w:tc>
        <w:tc>
          <w:tcPr>
            <w:tcW w:w="2673" w:type="dxa"/>
          </w:tcPr>
          <w:p w14:paraId="54DDB7BF" w14:textId="77777777" w:rsidR="003830B3" w:rsidRPr="00C61619" w:rsidRDefault="003830B3" w:rsidP="00C61619">
            <w:pPr>
              <w:pStyle w:val="TAC"/>
            </w:pPr>
            <w:r w:rsidRPr="00C61619">
              <w:t>Returnable asset</w:t>
            </w:r>
          </w:p>
        </w:tc>
      </w:tr>
      <w:tr w:rsidR="003830B3" w:rsidRPr="00C61619" w14:paraId="724F149D" w14:textId="77777777" w:rsidTr="00E5573F">
        <w:trPr>
          <w:cantSplit/>
          <w:trHeight w:val="294"/>
          <w:jc w:val="center"/>
        </w:trPr>
        <w:tc>
          <w:tcPr>
            <w:tcW w:w="2076" w:type="dxa"/>
          </w:tcPr>
          <w:p w14:paraId="7C12A953" w14:textId="77777777" w:rsidR="003830B3" w:rsidRPr="00C61619" w:rsidRDefault="003830B3" w:rsidP="00C61619">
            <w:pPr>
              <w:pStyle w:val="TAC"/>
              <w:rPr>
                <w:rFonts w:eastAsia="DengXian"/>
              </w:rPr>
            </w:pPr>
            <w:proofErr w:type="spellStart"/>
            <w:r w:rsidRPr="00C61619">
              <w:rPr>
                <w:rFonts w:eastAsia="DengXian"/>
              </w:rPr>
              <w:t>giai</w:t>
            </w:r>
            <w:proofErr w:type="spellEnd"/>
          </w:p>
        </w:tc>
        <w:tc>
          <w:tcPr>
            <w:tcW w:w="2773" w:type="dxa"/>
          </w:tcPr>
          <w:p w14:paraId="72F6DA99" w14:textId="77777777" w:rsidR="003830B3" w:rsidRPr="00C61619" w:rsidRDefault="003830B3" w:rsidP="00C61619">
            <w:pPr>
              <w:pStyle w:val="TAC"/>
              <w:rPr>
                <w:rFonts w:eastAsia="DengXian"/>
              </w:rPr>
            </w:pPr>
            <w:r w:rsidRPr="00C61619">
              <w:rPr>
                <w:rFonts w:eastAsia="DengXian"/>
              </w:rPr>
              <w:t>GIAI</w:t>
            </w:r>
          </w:p>
        </w:tc>
        <w:tc>
          <w:tcPr>
            <w:tcW w:w="2673" w:type="dxa"/>
          </w:tcPr>
          <w:p w14:paraId="032D0CC2" w14:textId="77777777" w:rsidR="003830B3" w:rsidRPr="00C61619" w:rsidRDefault="003830B3" w:rsidP="00C61619">
            <w:pPr>
              <w:pStyle w:val="TAC"/>
            </w:pPr>
            <w:r w:rsidRPr="00C61619">
              <w:t>Fixed asset</w:t>
            </w:r>
          </w:p>
        </w:tc>
      </w:tr>
      <w:tr w:rsidR="003830B3" w:rsidRPr="00C61619" w14:paraId="72F9D9B1" w14:textId="77777777" w:rsidTr="00E5573F">
        <w:trPr>
          <w:cantSplit/>
          <w:trHeight w:val="294"/>
          <w:jc w:val="center"/>
        </w:trPr>
        <w:tc>
          <w:tcPr>
            <w:tcW w:w="2076" w:type="dxa"/>
          </w:tcPr>
          <w:p w14:paraId="5ED6B655" w14:textId="77777777" w:rsidR="003830B3" w:rsidRPr="00C61619" w:rsidRDefault="003830B3" w:rsidP="00C61619">
            <w:pPr>
              <w:pStyle w:val="TAC"/>
              <w:rPr>
                <w:rFonts w:eastAsia="DengXian"/>
              </w:rPr>
            </w:pPr>
            <w:r w:rsidRPr="00C61619">
              <w:rPr>
                <w:rFonts w:eastAsia="DengXian"/>
              </w:rPr>
              <w:t>…</w:t>
            </w:r>
          </w:p>
        </w:tc>
        <w:tc>
          <w:tcPr>
            <w:tcW w:w="2773" w:type="dxa"/>
          </w:tcPr>
          <w:p w14:paraId="6E1DCFFD" w14:textId="77777777" w:rsidR="003830B3" w:rsidRPr="00C61619" w:rsidRDefault="003830B3" w:rsidP="00C61619">
            <w:pPr>
              <w:pStyle w:val="TAC"/>
              <w:rPr>
                <w:rFonts w:eastAsia="DengXian"/>
              </w:rPr>
            </w:pPr>
            <w:r w:rsidRPr="00C61619">
              <w:rPr>
                <w:rFonts w:eastAsia="DengXian"/>
              </w:rPr>
              <w:t>…</w:t>
            </w:r>
          </w:p>
        </w:tc>
        <w:tc>
          <w:tcPr>
            <w:tcW w:w="2673" w:type="dxa"/>
          </w:tcPr>
          <w:p w14:paraId="08C11972" w14:textId="77777777" w:rsidR="003830B3" w:rsidRPr="00C61619" w:rsidRDefault="003830B3" w:rsidP="00C61619">
            <w:pPr>
              <w:pStyle w:val="TAC"/>
              <w:rPr>
                <w:rFonts w:eastAsia="DengXian"/>
              </w:rPr>
            </w:pPr>
            <w:r w:rsidRPr="00C61619">
              <w:rPr>
                <w:rFonts w:eastAsia="DengXian"/>
              </w:rPr>
              <w:t>…</w:t>
            </w:r>
          </w:p>
        </w:tc>
      </w:tr>
    </w:tbl>
    <w:p w14:paraId="76214CBD" w14:textId="77777777" w:rsidR="003830B3" w:rsidRPr="003E0333" w:rsidRDefault="003830B3" w:rsidP="00C61619">
      <w:pPr>
        <w:rPr>
          <w:rFonts w:eastAsia="DengXian"/>
          <w:lang w:eastAsia="zh-CN"/>
        </w:rPr>
      </w:pPr>
    </w:p>
    <w:p w14:paraId="7689EF29" w14:textId="27775B54" w:rsidR="003830B3" w:rsidRDefault="00C61619" w:rsidP="00C61619">
      <w:pPr>
        <w:rPr>
          <w:rFonts w:eastAsia="DengXian"/>
        </w:rPr>
      </w:pPr>
      <w:r>
        <w:rPr>
          <w:rFonts w:eastAsia="DengXian"/>
        </w:rPr>
        <w:t>It is observed that according EPC Scheme, the EPC format is determined.</w:t>
      </w:r>
    </w:p>
    <w:p w14:paraId="650579DF" w14:textId="11685471" w:rsidR="00C61619" w:rsidRPr="00C61619" w:rsidRDefault="00C61619" w:rsidP="00C61619">
      <w:pPr>
        <w:pStyle w:val="TH"/>
        <w:rPr>
          <w:rFonts w:eastAsia="DengXian"/>
        </w:rPr>
      </w:pPr>
      <w:r>
        <w:rPr>
          <w:rFonts w:eastAsia="DengXian"/>
        </w:rPr>
        <w:t>Table 6.35.2-2</w:t>
      </w:r>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C61619" w14:paraId="1E16DAA8" w14:textId="77777777" w:rsidTr="00E5573F">
        <w:trPr>
          <w:trHeight w:val="380"/>
        </w:trPr>
        <w:tc>
          <w:tcPr>
            <w:tcW w:w="970" w:type="dxa"/>
            <w:shd w:val="clear" w:color="auto" w:fill="auto"/>
          </w:tcPr>
          <w:p w14:paraId="24A8E584" w14:textId="77777777" w:rsidR="003830B3" w:rsidRPr="00C61619" w:rsidRDefault="003830B3" w:rsidP="00C61619">
            <w:pPr>
              <w:pStyle w:val="TAH"/>
            </w:pPr>
            <w:r w:rsidRPr="00C61619">
              <w:rPr>
                <w:rFonts w:hint="eastAsia"/>
              </w:rPr>
              <w:t>Scheme</w:t>
            </w:r>
          </w:p>
        </w:tc>
        <w:tc>
          <w:tcPr>
            <w:tcW w:w="2428" w:type="dxa"/>
            <w:shd w:val="clear" w:color="auto" w:fill="auto"/>
          </w:tcPr>
          <w:p w14:paraId="7E79C8E6" w14:textId="77777777" w:rsidR="003830B3" w:rsidRPr="00C61619" w:rsidRDefault="003830B3" w:rsidP="00C61619">
            <w:pPr>
              <w:pStyle w:val="TAH"/>
              <w:rPr>
                <w:rFonts w:eastAsia="DengXian"/>
              </w:rPr>
            </w:pPr>
            <w:r w:rsidRPr="00C61619">
              <w:rPr>
                <w:rFonts w:eastAsia="DengXian" w:hint="eastAsia"/>
              </w:rPr>
              <w:t xml:space="preserve">The </w:t>
            </w:r>
            <w:r w:rsidRPr="00C61619">
              <w:rPr>
                <w:rFonts w:eastAsia="DengXian"/>
              </w:rPr>
              <w:t>full name of Scheme</w:t>
            </w:r>
          </w:p>
        </w:tc>
        <w:tc>
          <w:tcPr>
            <w:tcW w:w="2453" w:type="dxa"/>
            <w:shd w:val="clear" w:color="auto" w:fill="auto"/>
          </w:tcPr>
          <w:p w14:paraId="211D187E" w14:textId="77777777" w:rsidR="003830B3" w:rsidRPr="00C61619" w:rsidRDefault="003830B3" w:rsidP="00C61619">
            <w:pPr>
              <w:pStyle w:val="TAH"/>
            </w:pPr>
            <w:r w:rsidRPr="00C61619">
              <w:t>Component1</w:t>
            </w:r>
          </w:p>
        </w:tc>
        <w:tc>
          <w:tcPr>
            <w:tcW w:w="2489" w:type="dxa"/>
            <w:shd w:val="clear" w:color="auto" w:fill="auto"/>
          </w:tcPr>
          <w:p w14:paraId="744153D7" w14:textId="77777777" w:rsidR="003830B3" w:rsidRPr="00C61619" w:rsidRDefault="003830B3" w:rsidP="00C61619">
            <w:pPr>
              <w:pStyle w:val="TAH"/>
            </w:pPr>
            <w:r w:rsidRPr="00C61619">
              <w:t>Component2</w:t>
            </w:r>
          </w:p>
        </w:tc>
        <w:tc>
          <w:tcPr>
            <w:tcW w:w="1833" w:type="dxa"/>
            <w:shd w:val="clear" w:color="auto" w:fill="auto"/>
          </w:tcPr>
          <w:p w14:paraId="093A568B" w14:textId="77777777" w:rsidR="003830B3" w:rsidRPr="00C61619" w:rsidRDefault="003830B3" w:rsidP="00C61619">
            <w:pPr>
              <w:pStyle w:val="TAH"/>
            </w:pPr>
            <w:r w:rsidRPr="00C61619">
              <w:t>Component3</w:t>
            </w:r>
          </w:p>
        </w:tc>
      </w:tr>
      <w:tr w:rsidR="003830B3" w:rsidRPr="00C61619" w14:paraId="18EF2866" w14:textId="77777777" w:rsidTr="00E5573F">
        <w:trPr>
          <w:trHeight w:val="380"/>
        </w:trPr>
        <w:tc>
          <w:tcPr>
            <w:tcW w:w="970" w:type="dxa"/>
            <w:shd w:val="clear" w:color="auto" w:fill="auto"/>
          </w:tcPr>
          <w:p w14:paraId="6DCF0F6F" w14:textId="77777777" w:rsidR="003830B3" w:rsidRPr="00C61619" w:rsidRDefault="003830B3" w:rsidP="00C61619">
            <w:pPr>
              <w:pStyle w:val="TAL"/>
            </w:pPr>
            <w:proofErr w:type="spellStart"/>
            <w:r w:rsidRPr="00C61619">
              <w:t>Sgtin</w:t>
            </w:r>
            <w:proofErr w:type="spellEnd"/>
          </w:p>
        </w:tc>
        <w:tc>
          <w:tcPr>
            <w:tcW w:w="2428" w:type="dxa"/>
            <w:shd w:val="clear" w:color="auto" w:fill="auto"/>
          </w:tcPr>
          <w:p w14:paraId="3B8FFC34" w14:textId="77777777" w:rsidR="003830B3" w:rsidRPr="00C61619" w:rsidRDefault="003830B3" w:rsidP="00C61619">
            <w:pPr>
              <w:pStyle w:val="TAL"/>
            </w:pPr>
            <w:r w:rsidRPr="00C61619">
              <w:t>Serialised Global Trade Item Number</w:t>
            </w:r>
          </w:p>
        </w:tc>
        <w:tc>
          <w:tcPr>
            <w:tcW w:w="2453" w:type="dxa"/>
            <w:shd w:val="clear" w:color="auto" w:fill="auto"/>
          </w:tcPr>
          <w:p w14:paraId="1DCB1981"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139E2FB3" w14:textId="77777777" w:rsidR="003830B3" w:rsidRPr="00C61619" w:rsidRDefault="003830B3" w:rsidP="00C61619">
            <w:pPr>
              <w:pStyle w:val="TAL"/>
            </w:pPr>
            <w:proofErr w:type="spellStart"/>
            <w:r w:rsidRPr="00C61619">
              <w:t>ItemRefAndIndicator</w:t>
            </w:r>
            <w:proofErr w:type="spellEnd"/>
          </w:p>
        </w:tc>
        <w:tc>
          <w:tcPr>
            <w:tcW w:w="1833" w:type="dxa"/>
            <w:shd w:val="clear" w:color="auto" w:fill="auto"/>
          </w:tcPr>
          <w:p w14:paraId="3698A498" w14:textId="77777777" w:rsidR="003830B3" w:rsidRPr="00C61619" w:rsidRDefault="003830B3" w:rsidP="00C61619">
            <w:pPr>
              <w:pStyle w:val="TAL"/>
            </w:pPr>
            <w:proofErr w:type="spellStart"/>
            <w:r w:rsidRPr="00C61619">
              <w:t>SerialNumber</w:t>
            </w:r>
            <w:proofErr w:type="spellEnd"/>
          </w:p>
        </w:tc>
      </w:tr>
      <w:tr w:rsidR="003830B3" w:rsidRPr="00C61619" w14:paraId="3A694C6D" w14:textId="77777777" w:rsidTr="00E5573F">
        <w:trPr>
          <w:trHeight w:val="380"/>
        </w:trPr>
        <w:tc>
          <w:tcPr>
            <w:tcW w:w="970" w:type="dxa"/>
            <w:shd w:val="clear" w:color="auto" w:fill="auto"/>
          </w:tcPr>
          <w:p w14:paraId="29ED87FB" w14:textId="77777777" w:rsidR="003830B3" w:rsidRPr="00C61619" w:rsidRDefault="003830B3" w:rsidP="00C61619">
            <w:pPr>
              <w:pStyle w:val="TAL"/>
            </w:pPr>
            <w:proofErr w:type="spellStart"/>
            <w:r w:rsidRPr="00C61619">
              <w:t>Sscc</w:t>
            </w:r>
            <w:proofErr w:type="spellEnd"/>
          </w:p>
        </w:tc>
        <w:tc>
          <w:tcPr>
            <w:tcW w:w="2428" w:type="dxa"/>
            <w:shd w:val="clear" w:color="auto" w:fill="auto"/>
          </w:tcPr>
          <w:p w14:paraId="18866122" w14:textId="77777777" w:rsidR="003830B3" w:rsidRPr="00C61619" w:rsidRDefault="003830B3" w:rsidP="00C61619">
            <w:pPr>
              <w:pStyle w:val="TAL"/>
            </w:pPr>
            <w:r w:rsidRPr="00C61619">
              <w:t>Serial Shipping Container Code</w:t>
            </w:r>
          </w:p>
        </w:tc>
        <w:tc>
          <w:tcPr>
            <w:tcW w:w="2453" w:type="dxa"/>
            <w:shd w:val="clear" w:color="auto" w:fill="auto"/>
          </w:tcPr>
          <w:p w14:paraId="76490A9F"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6B297B95" w14:textId="77777777" w:rsidR="003830B3" w:rsidRPr="00C61619" w:rsidRDefault="003830B3" w:rsidP="00C61619">
            <w:pPr>
              <w:pStyle w:val="TAL"/>
            </w:pPr>
            <w:proofErr w:type="spellStart"/>
            <w:r w:rsidRPr="00C61619">
              <w:t>SerialReference</w:t>
            </w:r>
            <w:proofErr w:type="spellEnd"/>
          </w:p>
        </w:tc>
        <w:tc>
          <w:tcPr>
            <w:tcW w:w="1833" w:type="dxa"/>
            <w:shd w:val="clear" w:color="auto" w:fill="auto"/>
          </w:tcPr>
          <w:p w14:paraId="3176ECDB" w14:textId="77777777" w:rsidR="003830B3" w:rsidRPr="00C61619" w:rsidRDefault="003830B3" w:rsidP="00C61619">
            <w:pPr>
              <w:pStyle w:val="TAL"/>
            </w:pPr>
          </w:p>
        </w:tc>
      </w:tr>
      <w:tr w:rsidR="003830B3" w:rsidRPr="00C61619" w14:paraId="723D19CD" w14:textId="77777777" w:rsidTr="00E5573F">
        <w:trPr>
          <w:trHeight w:val="389"/>
        </w:trPr>
        <w:tc>
          <w:tcPr>
            <w:tcW w:w="970" w:type="dxa"/>
            <w:shd w:val="clear" w:color="auto" w:fill="auto"/>
          </w:tcPr>
          <w:p w14:paraId="74A5B448" w14:textId="77777777" w:rsidR="003830B3" w:rsidRPr="00C61619" w:rsidRDefault="003830B3" w:rsidP="00C61619">
            <w:pPr>
              <w:pStyle w:val="TAL"/>
            </w:pPr>
            <w:proofErr w:type="spellStart"/>
            <w:r w:rsidRPr="00C61619">
              <w:t>Sgln</w:t>
            </w:r>
            <w:proofErr w:type="spellEnd"/>
          </w:p>
        </w:tc>
        <w:tc>
          <w:tcPr>
            <w:tcW w:w="2428" w:type="dxa"/>
            <w:shd w:val="clear" w:color="auto" w:fill="auto"/>
          </w:tcPr>
          <w:p w14:paraId="14022153" w14:textId="77777777" w:rsidR="003830B3" w:rsidRPr="00C61619" w:rsidRDefault="003830B3" w:rsidP="00C61619">
            <w:pPr>
              <w:pStyle w:val="TAL"/>
            </w:pPr>
            <w:r w:rsidRPr="00C61619">
              <w:t>Global Location Number With or Without Extension</w:t>
            </w:r>
          </w:p>
        </w:tc>
        <w:tc>
          <w:tcPr>
            <w:tcW w:w="2453" w:type="dxa"/>
            <w:shd w:val="clear" w:color="auto" w:fill="auto"/>
          </w:tcPr>
          <w:p w14:paraId="30C527AC"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168FC602" w14:textId="77777777" w:rsidR="003830B3" w:rsidRPr="00C61619" w:rsidRDefault="003830B3" w:rsidP="00C61619">
            <w:pPr>
              <w:pStyle w:val="TAL"/>
            </w:pPr>
            <w:proofErr w:type="spellStart"/>
            <w:r w:rsidRPr="00C61619">
              <w:t>LocationReference</w:t>
            </w:r>
            <w:proofErr w:type="spellEnd"/>
          </w:p>
        </w:tc>
        <w:tc>
          <w:tcPr>
            <w:tcW w:w="1833" w:type="dxa"/>
            <w:shd w:val="clear" w:color="auto" w:fill="auto"/>
          </w:tcPr>
          <w:p w14:paraId="24ABEA02" w14:textId="77777777" w:rsidR="003830B3" w:rsidRPr="00C61619" w:rsidRDefault="003830B3" w:rsidP="00C61619">
            <w:pPr>
              <w:pStyle w:val="TAL"/>
            </w:pPr>
            <w:r w:rsidRPr="00C61619">
              <w:t>Extension</w:t>
            </w:r>
          </w:p>
        </w:tc>
      </w:tr>
      <w:tr w:rsidR="003830B3" w:rsidRPr="00C61619" w14:paraId="73BFC758" w14:textId="77777777" w:rsidTr="00E5573F">
        <w:trPr>
          <w:trHeight w:val="380"/>
        </w:trPr>
        <w:tc>
          <w:tcPr>
            <w:tcW w:w="970" w:type="dxa"/>
            <w:shd w:val="clear" w:color="auto" w:fill="auto"/>
          </w:tcPr>
          <w:p w14:paraId="2D13CDD4" w14:textId="77777777" w:rsidR="003830B3" w:rsidRPr="00C61619" w:rsidRDefault="003830B3" w:rsidP="00C61619">
            <w:pPr>
              <w:pStyle w:val="TAL"/>
            </w:pPr>
            <w:proofErr w:type="spellStart"/>
            <w:r w:rsidRPr="00C61619">
              <w:t>Grai</w:t>
            </w:r>
            <w:proofErr w:type="spellEnd"/>
          </w:p>
        </w:tc>
        <w:tc>
          <w:tcPr>
            <w:tcW w:w="2428" w:type="dxa"/>
            <w:shd w:val="clear" w:color="auto" w:fill="auto"/>
          </w:tcPr>
          <w:p w14:paraId="6BCBF755" w14:textId="77777777" w:rsidR="003830B3" w:rsidRPr="00C61619" w:rsidRDefault="003830B3" w:rsidP="00C61619">
            <w:pPr>
              <w:pStyle w:val="TAL"/>
            </w:pPr>
            <w:r w:rsidRPr="00C61619">
              <w:t>Global Returnable Asset Identifier</w:t>
            </w:r>
          </w:p>
        </w:tc>
        <w:tc>
          <w:tcPr>
            <w:tcW w:w="2453" w:type="dxa"/>
            <w:shd w:val="clear" w:color="auto" w:fill="auto"/>
          </w:tcPr>
          <w:p w14:paraId="0ADC765D"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46B57246" w14:textId="77777777" w:rsidR="003830B3" w:rsidRPr="00C61619" w:rsidRDefault="003830B3" w:rsidP="00C61619">
            <w:pPr>
              <w:pStyle w:val="TAL"/>
            </w:pPr>
            <w:proofErr w:type="spellStart"/>
            <w:r w:rsidRPr="00C61619">
              <w:t>AssetType</w:t>
            </w:r>
            <w:proofErr w:type="spellEnd"/>
          </w:p>
        </w:tc>
        <w:tc>
          <w:tcPr>
            <w:tcW w:w="1833" w:type="dxa"/>
            <w:shd w:val="clear" w:color="auto" w:fill="auto"/>
          </w:tcPr>
          <w:p w14:paraId="39EDD2E1" w14:textId="77777777" w:rsidR="003830B3" w:rsidRPr="00C61619" w:rsidRDefault="003830B3" w:rsidP="00C61619">
            <w:pPr>
              <w:pStyle w:val="TAL"/>
            </w:pPr>
            <w:proofErr w:type="spellStart"/>
            <w:r w:rsidRPr="00C61619">
              <w:t>SerialNumber</w:t>
            </w:r>
            <w:proofErr w:type="spellEnd"/>
          </w:p>
        </w:tc>
      </w:tr>
      <w:tr w:rsidR="003830B3" w:rsidRPr="00C61619" w14:paraId="0FFBEFF2" w14:textId="77777777" w:rsidTr="00E5573F">
        <w:trPr>
          <w:trHeight w:val="380"/>
        </w:trPr>
        <w:tc>
          <w:tcPr>
            <w:tcW w:w="970" w:type="dxa"/>
            <w:shd w:val="clear" w:color="auto" w:fill="auto"/>
          </w:tcPr>
          <w:p w14:paraId="1F4F715C" w14:textId="77777777" w:rsidR="003830B3" w:rsidRPr="00C61619" w:rsidRDefault="003830B3" w:rsidP="00C61619">
            <w:pPr>
              <w:pStyle w:val="TAL"/>
            </w:pPr>
            <w:r w:rsidRPr="00C61619">
              <w:t>Giai</w:t>
            </w:r>
          </w:p>
        </w:tc>
        <w:tc>
          <w:tcPr>
            <w:tcW w:w="2428" w:type="dxa"/>
            <w:shd w:val="clear" w:color="auto" w:fill="auto"/>
          </w:tcPr>
          <w:p w14:paraId="45BC8999" w14:textId="77777777" w:rsidR="003830B3" w:rsidRPr="00C61619" w:rsidRDefault="003830B3" w:rsidP="00C61619">
            <w:pPr>
              <w:pStyle w:val="TAL"/>
            </w:pPr>
            <w:r w:rsidRPr="00C61619">
              <w:t>Global Individual Asset Identifier</w:t>
            </w:r>
          </w:p>
        </w:tc>
        <w:tc>
          <w:tcPr>
            <w:tcW w:w="2453" w:type="dxa"/>
            <w:shd w:val="clear" w:color="auto" w:fill="auto"/>
          </w:tcPr>
          <w:p w14:paraId="6CF78EBE"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702BF8E5" w14:textId="77777777" w:rsidR="003830B3" w:rsidRPr="00C61619" w:rsidRDefault="003830B3" w:rsidP="00C61619">
            <w:pPr>
              <w:pStyle w:val="TAL"/>
            </w:pPr>
            <w:proofErr w:type="spellStart"/>
            <w:r w:rsidRPr="00C61619">
              <w:t>IndividulAssetReference</w:t>
            </w:r>
            <w:proofErr w:type="spellEnd"/>
          </w:p>
        </w:tc>
        <w:tc>
          <w:tcPr>
            <w:tcW w:w="1833" w:type="dxa"/>
            <w:shd w:val="clear" w:color="auto" w:fill="auto"/>
          </w:tcPr>
          <w:p w14:paraId="61F85C5B" w14:textId="77777777" w:rsidR="003830B3" w:rsidRPr="00C61619" w:rsidRDefault="003830B3" w:rsidP="00C61619">
            <w:pPr>
              <w:pStyle w:val="TAL"/>
            </w:pPr>
          </w:p>
        </w:tc>
      </w:tr>
      <w:tr w:rsidR="003830B3" w:rsidRPr="00C61619" w14:paraId="61C43539" w14:textId="77777777" w:rsidTr="00E5573F">
        <w:trPr>
          <w:trHeight w:val="380"/>
        </w:trPr>
        <w:tc>
          <w:tcPr>
            <w:tcW w:w="970" w:type="dxa"/>
            <w:shd w:val="clear" w:color="auto" w:fill="auto"/>
          </w:tcPr>
          <w:p w14:paraId="4F30C512" w14:textId="77777777" w:rsidR="003830B3" w:rsidRPr="00C61619" w:rsidRDefault="003830B3" w:rsidP="00C61619">
            <w:pPr>
              <w:pStyle w:val="TAL"/>
            </w:pPr>
            <w:proofErr w:type="spellStart"/>
            <w:r w:rsidRPr="00C61619">
              <w:t>Gsrn</w:t>
            </w:r>
            <w:proofErr w:type="spellEnd"/>
          </w:p>
        </w:tc>
        <w:tc>
          <w:tcPr>
            <w:tcW w:w="2428" w:type="dxa"/>
            <w:shd w:val="clear" w:color="auto" w:fill="auto"/>
          </w:tcPr>
          <w:p w14:paraId="1D05192F" w14:textId="77777777" w:rsidR="003830B3" w:rsidRPr="00C61619" w:rsidRDefault="003830B3" w:rsidP="00C61619">
            <w:pPr>
              <w:pStyle w:val="TAL"/>
            </w:pPr>
            <w:r w:rsidRPr="00C61619">
              <w:t>Global Service Relation Number – Recipient</w:t>
            </w:r>
          </w:p>
        </w:tc>
        <w:tc>
          <w:tcPr>
            <w:tcW w:w="2453" w:type="dxa"/>
            <w:shd w:val="clear" w:color="auto" w:fill="auto"/>
          </w:tcPr>
          <w:p w14:paraId="67A3EB26"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16811129" w14:textId="77777777" w:rsidR="003830B3" w:rsidRPr="00C61619" w:rsidRDefault="003830B3" w:rsidP="00C61619">
            <w:pPr>
              <w:pStyle w:val="TAL"/>
            </w:pPr>
            <w:proofErr w:type="spellStart"/>
            <w:r w:rsidRPr="00C61619">
              <w:t>ServiceReference</w:t>
            </w:r>
            <w:proofErr w:type="spellEnd"/>
          </w:p>
        </w:tc>
        <w:tc>
          <w:tcPr>
            <w:tcW w:w="1833" w:type="dxa"/>
            <w:shd w:val="clear" w:color="auto" w:fill="auto"/>
          </w:tcPr>
          <w:p w14:paraId="707C0B23" w14:textId="77777777" w:rsidR="003830B3" w:rsidRPr="00C61619" w:rsidRDefault="003830B3" w:rsidP="00C61619">
            <w:pPr>
              <w:pStyle w:val="TAL"/>
            </w:pPr>
          </w:p>
        </w:tc>
      </w:tr>
      <w:tr w:rsidR="003830B3" w:rsidRPr="00C61619" w14:paraId="1C623530" w14:textId="77777777" w:rsidTr="00E5573F">
        <w:trPr>
          <w:trHeight w:val="380"/>
        </w:trPr>
        <w:tc>
          <w:tcPr>
            <w:tcW w:w="970" w:type="dxa"/>
            <w:shd w:val="clear" w:color="auto" w:fill="auto"/>
          </w:tcPr>
          <w:p w14:paraId="3F3AC11F" w14:textId="77777777" w:rsidR="003830B3" w:rsidRPr="00C61619" w:rsidRDefault="003830B3" w:rsidP="00C61619">
            <w:pPr>
              <w:pStyle w:val="TAL"/>
            </w:pPr>
            <w:proofErr w:type="spellStart"/>
            <w:r w:rsidRPr="00C61619">
              <w:t>Gsrnp</w:t>
            </w:r>
            <w:proofErr w:type="spellEnd"/>
          </w:p>
        </w:tc>
        <w:tc>
          <w:tcPr>
            <w:tcW w:w="2428" w:type="dxa"/>
            <w:shd w:val="clear" w:color="auto" w:fill="auto"/>
          </w:tcPr>
          <w:p w14:paraId="4C0F8DF0" w14:textId="77777777" w:rsidR="003830B3" w:rsidRPr="00C61619" w:rsidRDefault="003830B3" w:rsidP="00C61619">
            <w:pPr>
              <w:pStyle w:val="TAL"/>
            </w:pPr>
            <w:r w:rsidRPr="00C61619">
              <w:t>Global Service Relation Number – Provider</w:t>
            </w:r>
          </w:p>
        </w:tc>
        <w:tc>
          <w:tcPr>
            <w:tcW w:w="2453" w:type="dxa"/>
            <w:shd w:val="clear" w:color="auto" w:fill="auto"/>
          </w:tcPr>
          <w:p w14:paraId="0BC51B90"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23BF21F4" w14:textId="77777777" w:rsidR="003830B3" w:rsidRPr="00C61619" w:rsidRDefault="003830B3" w:rsidP="00C61619">
            <w:pPr>
              <w:pStyle w:val="TAL"/>
            </w:pPr>
            <w:proofErr w:type="spellStart"/>
            <w:r w:rsidRPr="00C61619">
              <w:t>ServiceReference</w:t>
            </w:r>
            <w:proofErr w:type="spellEnd"/>
          </w:p>
        </w:tc>
        <w:tc>
          <w:tcPr>
            <w:tcW w:w="1833" w:type="dxa"/>
            <w:shd w:val="clear" w:color="auto" w:fill="auto"/>
          </w:tcPr>
          <w:p w14:paraId="768661C8" w14:textId="77777777" w:rsidR="003830B3" w:rsidRPr="00C61619" w:rsidRDefault="003830B3" w:rsidP="00C61619">
            <w:pPr>
              <w:pStyle w:val="TAL"/>
            </w:pPr>
          </w:p>
        </w:tc>
      </w:tr>
      <w:tr w:rsidR="003830B3" w:rsidRPr="00C61619" w14:paraId="4C236F8F" w14:textId="77777777" w:rsidTr="00E5573F">
        <w:trPr>
          <w:trHeight w:val="380"/>
        </w:trPr>
        <w:tc>
          <w:tcPr>
            <w:tcW w:w="970" w:type="dxa"/>
            <w:shd w:val="clear" w:color="auto" w:fill="auto"/>
          </w:tcPr>
          <w:p w14:paraId="7E9F2BE7" w14:textId="77777777" w:rsidR="003830B3" w:rsidRPr="00C61619" w:rsidRDefault="003830B3" w:rsidP="00C61619">
            <w:pPr>
              <w:pStyle w:val="TAL"/>
            </w:pPr>
            <w:proofErr w:type="spellStart"/>
            <w:r w:rsidRPr="00C61619">
              <w:t>Gdti</w:t>
            </w:r>
            <w:proofErr w:type="spellEnd"/>
          </w:p>
        </w:tc>
        <w:tc>
          <w:tcPr>
            <w:tcW w:w="2428" w:type="dxa"/>
            <w:shd w:val="clear" w:color="auto" w:fill="auto"/>
          </w:tcPr>
          <w:p w14:paraId="3B644956" w14:textId="77777777" w:rsidR="003830B3" w:rsidRPr="00C61619" w:rsidRDefault="003830B3" w:rsidP="00C61619">
            <w:pPr>
              <w:pStyle w:val="TAL"/>
            </w:pPr>
            <w:r w:rsidRPr="00C61619">
              <w:t>Global Document Type Identifier</w:t>
            </w:r>
          </w:p>
        </w:tc>
        <w:tc>
          <w:tcPr>
            <w:tcW w:w="2453" w:type="dxa"/>
            <w:shd w:val="clear" w:color="auto" w:fill="auto"/>
          </w:tcPr>
          <w:p w14:paraId="115E2B02"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64A49922" w14:textId="77777777" w:rsidR="003830B3" w:rsidRPr="00C61619" w:rsidRDefault="003830B3" w:rsidP="00C61619">
            <w:pPr>
              <w:pStyle w:val="TAL"/>
            </w:pPr>
            <w:proofErr w:type="spellStart"/>
            <w:r w:rsidRPr="00C61619">
              <w:t>DocumentType</w:t>
            </w:r>
            <w:proofErr w:type="spellEnd"/>
          </w:p>
        </w:tc>
        <w:tc>
          <w:tcPr>
            <w:tcW w:w="1833" w:type="dxa"/>
            <w:shd w:val="clear" w:color="auto" w:fill="auto"/>
          </w:tcPr>
          <w:p w14:paraId="19938A0A" w14:textId="77777777" w:rsidR="003830B3" w:rsidRPr="00C61619" w:rsidRDefault="003830B3" w:rsidP="00C61619">
            <w:pPr>
              <w:pStyle w:val="TAL"/>
            </w:pPr>
            <w:proofErr w:type="spellStart"/>
            <w:r w:rsidRPr="00C61619">
              <w:t>SerialNumber</w:t>
            </w:r>
            <w:proofErr w:type="spellEnd"/>
          </w:p>
        </w:tc>
      </w:tr>
      <w:tr w:rsidR="003830B3" w:rsidRPr="00C61619" w14:paraId="0F960E95" w14:textId="77777777" w:rsidTr="00E5573F">
        <w:trPr>
          <w:trHeight w:val="389"/>
        </w:trPr>
        <w:tc>
          <w:tcPr>
            <w:tcW w:w="970" w:type="dxa"/>
            <w:shd w:val="clear" w:color="auto" w:fill="auto"/>
          </w:tcPr>
          <w:p w14:paraId="067B9732" w14:textId="77777777" w:rsidR="003830B3" w:rsidRPr="00C61619" w:rsidRDefault="003830B3" w:rsidP="00C61619">
            <w:pPr>
              <w:pStyle w:val="TAL"/>
            </w:pPr>
            <w:r w:rsidRPr="00C61619">
              <w:t>Cpi</w:t>
            </w:r>
          </w:p>
        </w:tc>
        <w:tc>
          <w:tcPr>
            <w:tcW w:w="2428" w:type="dxa"/>
            <w:shd w:val="clear" w:color="auto" w:fill="auto"/>
          </w:tcPr>
          <w:p w14:paraId="4E640F43" w14:textId="77777777" w:rsidR="003830B3" w:rsidRPr="00C61619" w:rsidRDefault="003830B3" w:rsidP="00C61619">
            <w:pPr>
              <w:pStyle w:val="TAL"/>
            </w:pPr>
            <w:r w:rsidRPr="00C61619">
              <w:t>Component / Part Identifier</w:t>
            </w:r>
          </w:p>
        </w:tc>
        <w:tc>
          <w:tcPr>
            <w:tcW w:w="2453" w:type="dxa"/>
            <w:shd w:val="clear" w:color="auto" w:fill="auto"/>
          </w:tcPr>
          <w:p w14:paraId="6FAA5CB9"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75B407CF" w14:textId="77777777" w:rsidR="003830B3" w:rsidRPr="00C61619" w:rsidRDefault="003830B3" w:rsidP="00C61619">
            <w:pPr>
              <w:pStyle w:val="TAL"/>
            </w:pPr>
            <w:proofErr w:type="spellStart"/>
            <w:r w:rsidRPr="00C61619">
              <w:t>ComponentPartReference</w:t>
            </w:r>
            <w:proofErr w:type="spellEnd"/>
          </w:p>
        </w:tc>
        <w:tc>
          <w:tcPr>
            <w:tcW w:w="1833" w:type="dxa"/>
            <w:shd w:val="clear" w:color="auto" w:fill="auto"/>
          </w:tcPr>
          <w:p w14:paraId="169C91E7" w14:textId="77777777" w:rsidR="003830B3" w:rsidRPr="00C61619" w:rsidRDefault="003830B3" w:rsidP="00C61619">
            <w:pPr>
              <w:pStyle w:val="TAL"/>
            </w:pPr>
            <w:r w:rsidRPr="00C61619">
              <w:t>Serial</w:t>
            </w:r>
          </w:p>
        </w:tc>
      </w:tr>
      <w:tr w:rsidR="003830B3" w:rsidRPr="00C61619" w14:paraId="1026117A" w14:textId="77777777" w:rsidTr="00E5573F">
        <w:trPr>
          <w:trHeight w:val="380"/>
        </w:trPr>
        <w:tc>
          <w:tcPr>
            <w:tcW w:w="970" w:type="dxa"/>
            <w:shd w:val="clear" w:color="auto" w:fill="auto"/>
          </w:tcPr>
          <w:p w14:paraId="0ABA1E6F" w14:textId="77777777" w:rsidR="003830B3" w:rsidRPr="00C61619" w:rsidRDefault="003830B3" w:rsidP="00C61619">
            <w:pPr>
              <w:pStyle w:val="TAL"/>
            </w:pPr>
            <w:proofErr w:type="spellStart"/>
            <w:r w:rsidRPr="00C61619">
              <w:t>Sgcn</w:t>
            </w:r>
            <w:proofErr w:type="spellEnd"/>
          </w:p>
        </w:tc>
        <w:tc>
          <w:tcPr>
            <w:tcW w:w="2428" w:type="dxa"/>
            <w:shd w:val="clear" w:color="auto" w:fill="auto"/>
          </w:tcPr>
          <w:p w14:paraId="212E338F" w14:textId="77777777" w:rsidR="003830B3" w:rsidRPr="00C61619" w:rsidRDefault="003830B3" w:rsidP="00C61619">
            <w:pPr>
              <w:pStyle w:val="TAL"/>
            </w:pPr>
            <w:r w:rsidRPr="00C61619">
              <w:t>Serialised Global Coupon Number</w:t>
            </w:r>
          </w:p>
        </w:tc>
        <w:tc>
          <w:tcPr>
            <w:tcW w:w="2453" w:type="dxa"/>
            <w:shd w:val="clear" w:color="auto" w:fill="auto"/>
          </w:tcPr>
          <w:p w14:paraId="047CC760"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41F959DC" w14:textId="77777777" w:rsidR="003830B3" w:rsidRPr="00C61619" w:rsidRDefault="003830B3" w:rsidP="00C61619">
            <w:pPr>
              <w:pStyle w:val="TAL"/>
            </w:pPr>
            <w:proofErr w:type="spellStart"/>
            <w:r w:rsidRPr="00C61619">
              <w:t>CouponReference</w:t>
            </w:r>
            <w:proofErr w:type="spellEnd"/>
          </w:p>
        </w:tc>
        <w:tc>
          <w:tcPr>
            <w:tcW w:w="1833" w:type="dxa"/>
            <w:shd w:val="clear" w:color="auto" w:fill="auto"/>
          </w:tcPr>
          <w:p w14:paraId="15F9184D" w14:textId="77777777" w:rsidR="003830B3" w:rsidRPr="00C61619" w:rsidRDefault="003830B3" w:rsidP="00C61619">
            <w:pPr>
              <w:pStyle w:val="TAL"/>
            </w:pPr>
            <w:proofErr w:type="spellStart"/>
            <w:r w:rsidRPr="00C61619">
              <w:t>SerialComponent</w:t>
            </w:r>
            <w:proofErr w:type="spellEnd"/>
          </w:p>
        </w:tc>
      </w:tr>
      <w:tr w:rsidR="003830B3" w:rsidRPr="00C61619" w14:paraId="10052A3F" w14:textId="77777777" w:rsidTr="00E5573F">
        <w:trPr>
          <w:trHeight w:val="380"/>
        </w:trPr>
        <w:tc>
          <w:tcPr>
            <w:tcW w:w="970" w:type="dxa"/>
            <w:shd w:val="clear" w:color="auto" w:fill="auto"/>
          </w:tcPr>
          <w:p w14:paraId="1F791E15" w14:textId="77777777" w:rsidR="003830B3" w:rsidRPr="00C61619" w:rsidRDefault="003830B3" w:rsidP="00C61619">
            <w:pPr>
              <w:pStyle w:val="TAL"/>
            </w:pPr>
            <w:proofErr w:type="spellStart"/>
            <w:r w:rsidRPr="00C61619">
              <w:t>Ginc</w:t>
            </w:r>
            <w:proofErr w:type="spellEnd"/>
          </w:p>
        </w:tc>
        <w:tc>
          <w:tcPr>
            <w:tcW w:w="2428" w:type="dxa"/>
            <w:shd w:val="clear" w:color="auto" w:fill="auto"/>
          </w:tcPr>
          <w:p w14:paraId="0483DE47" w14:textId="77777777" w:rsidR="003830B3" w:rsidRPr="00C61619" w:rsidRDefault="003830B3" w:rsidP="00C61619">
            <w:pPr>
              <w:pStyle w:val="TAL"/>
            </w:pPr>
            <w:r w:rsidRPr="00C61619">
              <w:t>Global Identification Number for Consignment</w:t>
            </w:r>
          </w:p>
        </w:tc>
        <w:tc>
          <w:tcPr>
            <w:tcW w:w="2453" w:type="dxa"/>
            <w:shd w:val="clear" w:color="auto" w:fill="auto"/>
          </w:tcPr>
          <w:p w14:paraId="51F30AAE"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73ED9A96" w14:textId="77777777" w:rsidR="003830B3" w:rsidRPr="00C61619" w:rsidRDefault="003830B3" w:rsidP="00C61619">
            <w:pPr>
              <w:pStyle w:val="TAL"/>
            </w:pPr>
            <w:proofErr w:type="spellStart"/>
            <w:r w:rsidRPr="00C61619">
              <w:t>ConsignmentReference</w:t>
            </w:r>
            <w:proofErr w:type="spellEnd"/>
          </w:p>
        </w:tc>
        <w:tc>
          <w:tcPr>
            <w:tcW w:w="1833" w:type="dxa"/>
            <w:shd w:val="clear" w:color="auto" w:fill="auto"/>
          </w:tcPr>
          <w:p w14:paraId="7D50637A" w14:textId="77777777" w:rsidR="003830B3" w:rsidRPr="00C61619" w:rsidRDefault="003830B3" w:rsidP="00C61619">
            <w:pPr>
              <w:pStyle w:val="TAL"/>
            </w:pPr>
          </w:p>
        </w:tc>
      </w:tr>
      <w:tr w:rsidR="003830B3" w:rsidRPr="00C61619" w14:paraId="74389D43" w14:textId="77777777" w:rsidTr="00E5573F">
        <w:trPr>
          <w:trHeight w:val="380"/>
        </w:trPr>
        <w:tc>
          <w:tcPr>
            <w:tcW w:w="970" w:type="dxa"/>
            <w:shd w:val="clear" w:color="auto" w:fill="auto"/>
          </w:tcPr>
          <w:p w14:paraId="31326E28" w14:textId="77777777" w:rsidR="003830B3" w:rsidRPr="00C61619" w:rsidRDefault="003830B3" w:rsidP="00C61619">
            <w:pPr>
              <w:pStyle w:val="TAL"/>
            </w:pPr>
            <w:proofErr w:type="spellStart"/>
            <w:r w:rsidRPr="00C61619">
              <w:t>Gsin</w:t>
            </w:r>
            <w:proofErr w:type="spellEnd"/>
          </w:p>
        </w:tc>
        <w:tc>
          <w:tcPr>
            <w:tcW w:w="2428" w:type="dxa"/>
            <w:shd w:val="clear" w:color="auto" w:fill="auto"/>
          </w:tcPr>
          <w:p w14:paraId="76B8C201" w14:textId="77777777" w:rsidR="003830B3" w:rsidRPr="00C61619" w:rsidRDefault="003830B3" w:rsidP="00C61619">
            <w:pPr>
              <w:pStyle w:val="TAL"/>
            </w:pPr>
            <w:r w:rsidRPr="00C61619">
              <w:t>Global Shipment Identification Number</w:t>
            </w:r>
          </w:p>
        </w:tc>
        <w:tc>
          <w:tcPr>
            <w:tcW w:w="2453" w:type="dxa"/>
            <w:shd w:val="clear" w:color="auto" w:fill="auto"/>
          </w:tcPr>
          <w:p w14:paraId="28F79986"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3DC97894" w14:textId="77777777" w:rsidR="003830B3" w:rsidRPr="00C61619" w:rsidRDefault="003830B3" w:rsidP="00C61619">
            <w:pPr>
              <w:pStyle w:val="TAL"/>
            </w:pPr>
            <w:proofErr w:type="spellStart"/>
            <w:r w:rsidRPr="00C61619">
              <w:t>ShipperReference</w:t>
            </w:r>
            <w:proofErr w:type="spellEnd"/>
          </w:p>
        </w:tc>
        <w:tc>
          <w:tcPr>
            <w:tcW w:w="1833" w:type="dxa"/>
            <w:shd w:val="clear" w:color="auto" w:fill="auto"/>
          </w:tcPr>
          <w:p w14:paraId="7523A9DE" w14:textId="77777777" w:rsidR="003830B3" w:rsidRPr="00C61619" w:rsidRDefault="003830B3" w:rsidP="00C61619">
            <w:pPr>
              <w:pStyle w:val="TAL"/>
            </w:pPr>
          </w:p>
        </w:tc>
      </w:tr>
      <w:tr w:rsidR="003830B3" w:rsidRPr="00C61619" w14:paraId="0F07BEDD" w14:textId="77777777" w:rsidTr="00E5573F">
        <w:trPr>
          <w:trHeight w:val="380"/>
        </w:trPr>
        <w:tc>
          <w:tcPr>
            <w:tcW w:w="970" w:type="dxa"/>
            <w:shd w:val="clear" w:color="auto" w:fill="auto"/>
          </w:tcPr>
          <w:p w14:paraId="3AF5F7AB" w14:textId="77777777" w:rsidR="003830B3" w:rsidRPr="00C61619" w:rsidRDefault="003830B3" w:rsidP="00C61619">
            <w:pPr>
              <w:pStyle w:val="TAL"/>
            </w:pPr>
            <w:proofErr w:type="spellStart"/>
            <w:r w:rsidRPr="00C61619">
              <w:t>Itip</w:t>
            </w:r>
            <w:proofErr w:type="spellEnd"/>
          </w:p>
        </w:tc>
        <w:tc>
          <w:tcPr>
            <w:tcW w:w="2428" w:type="dxa"/>
            <w:shd w:val="clear" w:color="auto" w:fill="auto"/>
          </w:tcPr>
          <w:p w14:paraId="092B3D5B" w14:textId="77777777" w:rsidR="003830B3" w:rsidRPr="00C61619" w:rsidRDefault="003830B3" w:rsidP="00C61619">
            <w:pPr>
              <w:pStyle w:val="TAL"/>
            </w:pPr>
            <w:r w:rsidRPr="00C61619">
              <w:t>Individual Trade Item Piece</w:t>
            </w:r>
          </w:p>
        </w:tc>
        <w:tc>
          <w:tcPr>
            <w:tcW w:w="2453" w:type="dxa"/>
            <w:shd w:val="clear" w:color="auto" w:fill="auto"/>
          </w:tcPr>
          <w:p w14:paraId="5ADD848E"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7F3313C6" w14:textId="77777777" w:rsidR="003830B3" w:rsidRPr="00C61619" w:rsidRDefault="003830B3" w:rsidP="00C61619">
            <w:pPr>
              <w:pStyle w:val="TAL"/>
            </w:pPr>
            <w:proofErr w:type="spellStart"/>
            <w:r w:rsidRPr="00C61619">
              <w:t>ItemRefAndIndicator</w:t>
            </w:r>
            <w:proofErr w:type="spellEnd"/>
          </w:p>
        </w:tc>
        <w:tc>
          <w:tcPr>
            <w:tcW w:w="1833" w:type="dxa"/>
            <w:shd w:val="clear" w:color="auto" w:fill="auto"/>
          </w:tcPr>
          <w:p w14:paraId="658A8B1D" w14:textId="77777777" w:rsidR="003830B3" w:rsidRPr="00C61619" w:rsidRDefault="003830B3" w:rsidP="00C61619">
            <w:pPr>
              <w:pStyle w:val="TAL"/>
            </w:pPr>
            <w:proofErr w:type="spellStart"/>
            <w:r w:rsidRPr="00C61619">
              <w:t>Piece.Total.SerialNumber</w:t>
            </w:r>
            <w:proofErr w:type="spellEnd"/>
          </w:p>
        </w:tc>
      </w:tr>
      <w:tr w:rsidR="003830B3" w:rsidRPr="00C61619" w14:paraId="1528766E" w14:textId="77777777" w:rsidTr="00E5573F">
        <w:trPr>
          <w:trHeight w:val="380"/>
        </w:trPr>
        <w:tc>
          <w:tcPr>
            <w:tcW w:w="970" w:type="dxa"/>
            <w:shd w:val="clear" w:color="auto" w:fill="auto"/>
          </w:tcPr>
          <w:p w14:paraId="3731EA45" w14:textId="77777777" w:rsidR="003830B3" w:rsidRPr="00C61619" w:rsidRDefault="003830B3" w:rsidP="00C61619">
            <w:pPr>
              <w:pStyle w:val="TAL"/>
            </w:pPr>
            <w:proofErr w:type="spellStart"/>
            <w:r w:rsidRPr="00C61619">
              <w:t>Upui</w:t>
            </w:r>
            <w:proofErr w:type="spellEnd"/>
          </w:p>
        </w:tc>
        <w:tc>
          <w:tcPr>
            <w:tcW w:w="2428" w:type="dxa"/>
            <w:shd w:val="clear" w:color="auto" w:fill="auto"/>
          </w:tcPr>
          <w:p w14:paraId="10F52592" w14:textId="77777777" w:rsidR="003830B3" w:rsidRPr="00C61619" w:rsidRDefault="003830B3" w:rsidP="00C61619">
            <w:pPr>
              <w:pStyle w:val="TAL"/>
            </w:pPr>
            <w:r w:rsidRPr="00C61619">
              <w:t>Unit Pack Identifier</w:t>
            </w:r>
          </w:p>
        </w:tc>
        <w:tc>
          <w:tcPr>
            <w:tcW w:w="2453" w:type="dxa"/>
            <w:shd w:val="clear" w:color="auto" w:fill="auto"/>
          </w:tcPr>
          <w:p w14:paraId="27AF16FA"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03112C7F" w14:textId="77777777" w:rsidR="003830B3" w:rsidRPr="00C61619" w:rsidRDefault="003830B3" w:rsidP="00C61619">
            <w:pPr>
              <w:pStyle w:val="TAL"/>
            </w:pPr>
            <w:proofErr w:type="spellStart"/>
            <w:r w:rsidRPr="00C61619">
              <w:t>ItemRefAndIndicator</w:t>
            </w:r>
            <w:proofErr w:type="spellEnd"/>
          </w:p>
        </w:tc>
        <w:tc>
          <w:tcPr>
            <w:tcW w:w="1833" w:type="dxa"/>
            <w:shd w:val="clear" w:color="auto" w:fill="auto"/>
          </w:tcPr>
          <w:p w14:paraId="44E4B60A" w14:textId="77777777" w:rsidR="003830B3" w:rsidRPr="00C61619" w:rsidRDefault="003830B3" w:rsidP="00C61619">
            <w:pPr>
              <w:pStyle w:val="TAL"/>
            </w:pPr>
            <w:r w:rsidRPr="00C61619">
              <w:t>TPX</w:t>
            </w:r>
          </w:p>
        </w:tc>
      </w:tr>
      <w:tr w:rsidR="003830B3" w:rsidRPr="00C61619" w14:paraId="3335BD2E" w14:textId="77777777" w:rsidTr="00E5573F">
        <w:trPr>
          <w:trHeight w:val="380"/>
        </w:trPr>
        <w:tc>
          <w:tcPr>
            <w:tcW w:w="970" w:type="dxa"/>
            <w:shd w:val="clear" w:color="auto" w:fill="auto"/>
          </w:tcPr>
          <w:p w14:paraId="4C540771" w14:textId="77777777" w:rsidR="003830B3" w:rsidRPr="00C61619" w:rsidRDefault="003830B3" w:rsidP="00C61619">
            <w:pPr>
              <w:pStyle w:val="TAL"/>
            </w:pPr>
            <w:proofErr w:type="spellStart"/>
            <w:r w:rsidRPr="00C61619">
              <w:t>Pgln</w:t>
            </w:r>
            <w:proofErr w:type="spellEnd"/>
          </w:p>
        </w:tc>
        <w:tc>
          <w:tcPr>
            <w:tcW w:w="2428" w:type="dxa"/>
            <w:shd w:val="clear" w:color="auto" w:fill="auto"/>
          </w:tcPr>
          <w:p w14:paraId="4EAE5DB4" w14:textId="77777777" w:rsidR="003830B3" w:rsidRPr="00C61619" w:rsidRDefault="003830B3" w:rsidP="00C61619">
            <w:pPr>
              <w:pStyle w:val="TAL"/>
            </w:pPr>
            <w:r w:rsidRPr="00C61619">
              <w:t>Global Location Number of Party</w:t>
            </w:r>
          </w:p>
        </w:tc>
        <w:tc>
          <w:tcPr>
            <w:tcW w:w="2453" w:type="dxa"/>
            <w:shd w:val="clear" w:color="auto" w:fill="auto"/>
          </w:tcPr>
          <w:p w14:paraId="124DB290" w14:textId="77777777" w:rsidR="003830B3" w:rsidRPr="00C61619" w:rsidRDefault="003830B3" w:rsidP="00C61619">
            <w:pPr>
              <w:pStyle w:val="TAL"/>
            </w:pPr>
            <w:proofErr w:type="spellStart"/>
            <w:r w:rsidRPr="00C61619">
              <w:t>CompanyPrefix</w:t>
            </w:r>
            <w:proofErr w:type="spellEnd"/>
          </w:p>
        </w:tc>
        <w:tc>
          <w:tcPr>
            <w:tcW w:w="2489" w:type="dxa"/>
            <w:shd w:val="clear" w:color="auto" w:fill="auto"/>
          </w:tcPr>
          <w:p w14:paraId="49C7EE91" w14:textId="77777777" w:rsidR="003830B3" w:rsidRPr="00C61619" w:rsidRDefault="003830B3" w:rsidP="00C61619">
            <w:pPr>
              <w:pStyle w:val="TAL"/>
            </w:pPr>
            <w:proofErr w:type="spellStart"/>
            <w:r w:rsidRPr="00C61619">
              <w:t>PartyReference</w:t>
            </w:r>
            <w:proofErr w:type="spellEnd"/>
          </w:p>
        </w:tc>
        <w:tc>
          <w:tcPr>
            <w:tcW w:w="1833" w:type="dxa"/>
            <w:shd w:val="clear" w:color="auto" w:fill="auto"/>
          </w:tcPr>
          <w:p w14:paraId="1618099E" w14:textId="77777777" w:rsidR="003830B3" w:rsidRPr="00C61619" w:rsidRDefault="003830B3" w:rsidP="00C61619">
            <w:pPr>
              <w:pStyle w:val="TAL"/>
            </w:pPr>
          </w:p>
        </w:tc>
      </w:tr>
      <w:tr w:rsidR="003830B3" w:rsidRPr="00C61619" w14:paraId="76716AE5" w14:textId="77777777" w:rsidTr="00E5573F">
        <w:trPr>
          <w:trHeight w:val="389"/>
        </w:trPr>
        <w:tc>
          <w:tcPr>
            <w:tcW w:w="970" w:type="dxa"/>
            <w:shd w:val="clear" w:color="auto" w:fill="auto"/>
          </w:tcPr>
          <w:p w14:paraId="2FA74BD4" w14:textId="77777777" w:rsidR="003830B3" w:rsidRPr="00C61619" w:rsidRDefault="003830B3" w:rsidP="00C61619">
            <w:pPr>
              <w:pStyle w:val="TAL"/>
            </w:pPr>
            <w:r w:rsidRPr="00C61619">
              <w:t>Gid</w:t>
            </w:r>
          </w:p>
        </w:tc>
        <w:tc>
          <w:tcPr>
            <w:tcW w:w="2428" w:type="dxa"/>
            <w:shd w:val="clear" w:color="auto" w:fill="auto"/>
          </w:tcPr>
          <w:p w14:paraId="4014CDBF" w14:textId="77777777" w:rsidR="003830B3" w:rsidRPr="00C61619" w:rsidRDefault="003830B3" w:rsidP="00C61619">
            <w:pPr>
              <w:pStyle w:val="TAL"/>
            </w:pPr>
            <w:r w:rsidRPr="00C61619">
              <w:t>General Identifier</w:t>
            </w:r>
          </w:p>
        </w:tc>
        <w:tc>
          <w:tcPr>
            <w:tcW w:w="2453" w:type="dxa"/>
            <w:shd w:val="clear" w:color="auto" w:fill="auto"/>
          </w:tcPr>
          <w:p w14:paraId="7925E808" w14:textId="77777777" w:rsidR="003830B3" w:rsidRPr="00C61619" w:rsidRDefault="003830B3" w:rsidP="00C61619">
            <w:pPr>
              <w:pStyle w:val="TAL"/>
            </w:pPr>
            <w:proofErr w:type="spellStart"/>
            <w:r w:rsidRPr="00C61619">
              <w:t>ManagerNumber</w:t>
            </w:r>
            <w:proofErr w:type="spellEnd"/>
          </w:p>
        </w:tc>
        <w:tc>
          <w:tcPr>
            <w:tcW w:w="2489" w:type="dxa"/>
            <w:shd w:val="clear" w:color="auto" w:fill="auto"/>
          </w:tcPr>
          <w:p w14:paraId="3E437E55" w14:textId="77777777" w:rsidR="003830B3" w:rsidRPr="00C61619" w:rsidRDefault="003830B3" w:rsidP="00C61619">
            <w:pPr>
              <w:pStyle w:val="TAL"/>
            </w:pPr>
            <w:proofErr w:type="spellStart"/>
            <w:r w:rsidRPr="00C61619">
              <w:t>ObjectClass</w:t>
            </w:r>
            <w:proofErr w:type="spellEnd"/>
          </w:p>
        </w:tc>
        <w:tc>
          <w:tcPr>
            <w:tcW w:w="1833" w:type="dxa"/>
            <w:shd w:val="clear" w:color="auto" w:fill="auto"/>
          </w:tcPr>
          <w:p w14:paraId="3E524D6F" w14:textId="77777777" w:rsidR="003830B3" w:rsidRPr="00C61619" w:rsidRDefault="003830B3" w:rsidP="00C61619">
            <w:pPr>
              <w:pStyle w:val="TAL"/>
            </w:pPr>
            <w:proofErr w:type="spellStart"/>
            <w:r w:rsidRPr="00C61619">
              <w:t>SerialNumber</w:t>
            </w:r>
            <w:proofErr w:type="spellEnd"/>
          </w:p>
        </w:tc>
      </w:tr>
      <w:tr w:rsidR="003830B3" w:rsidRPr="00C61619" w14:paraId="6EBDEBC1" w14:textId="77777777" w:rsidTr="00E5573F">
        <w:trPr>
          <w:trHeight w:val="380"/>
        </w:trPr>
        <w:tc>
          <w:tcPr>
            <w:tcW w:w="970" w:type="dxa"/>
            <w:shd w:val="clear" w:color="auto" w:fill="auto"/>
          </w:tcPr>
          <w:p w14:paraId="781ECFA5" w14:textId="77777777" w:rsidR="003830B3" w:rsidRPr="00C61619" w:rsidRDefault="003830B3" w:rsidP="00C61619">
            <w:pPr>
              <w:pStyle w:val="TAL"/>
            </w:pPr>
            <w:proofErr w:type="spellStart"/>
            <w:r w:rsidRPr="00C61619">
              <w:t>Usdod</w:t>
            </w:r>
            <w:proofErr w:type="spellEnd"/>
          </w:p>
        </w:tc>
        <w:tc>
          <w:tcPr>
            <w:tcW w:w="2428" w:type="dxa"/>
            <w:shd w:val="clear" w:color="auto" w:fill="auto"/>
          </w:tcPr>
          <w:p w14:paraId="5110E1E7" w14:textId="77777777" w:rsidR="003830B3" w:rsidRPr="00C61619" w:rsidRDefault="003830B3" w:rsidP="00C61619">
            <w:pPr>
              <w:pStyle w:val="TAL"/>
            </w:pPr>
            <w:r w:rsidRPr="00C61619">
              <w:t xml:space="preserve">US Department of </w:t>
            </w:r>
            <w:proofErr w:type="spellStart"/>
            <w:r w:rsidRPr="00C61619">
              <w:t>Defense</w:t>
            </w:r>
            <w:proofErr w:type="spellEnd"/>
            <w:r w:rsidRPr="00C61619">
              <w:t xml:space="preserve"> Identifier</w:t>
            </w:r>
          </w:p>
        </w:tc>
        <w:tc>
          <w:tcPr>
            <w:tcW w:w="2453" w:type="dxa"/>
            <w:shd w:val="clear" w:color="auto" w:fill="auto"/>
          </w:tcPr>
          <w:p w14:paraId="0FB74997" w14:textId="77777777" w:rsidR="003830B3" w:rsidRPr="00C61619" w:rsidRDefault="003830B3" w:rsidP="00C61619">
            <w:pPr>
              <w:pStyle w:val="TAL"/>
            </w:pPr>
            <w:proofErr w:type="spellStart"/>
            <w:r w:rsidRPr="00C61619">
              <w:t>CAGECodeOrDODAAC</w:t>
            </w:r>
            <w:proofErr w:type="spellEnd"/>
          </w:p>
        </w:tc>
        <w:tc>
          <w:tcPr>
            <w:tcW w:w="2489" w:type="dxa"/>
            <w:shd w:val="clear" w:color="auto" w:fill="auto"/>
          </w:tcPr>
          <w:p w14:paraId="058EE433" w14:textId="77777777" w:rsidR="003830B3" w:rsidRPr="00C61619" w:rsidRDefault="003830B3" w:rsidP="00C61619">
            <w:pPr>
              <w:pStyle w:val="TAL"/>
            </w:pPr>
            <w:proofErr w:type="spellStart"/>
            <w:r w:rsidRPr="00C61619">
              <w:t>SerialNumber</w:t>
            </w:r>
            <w:proofErr w:type="spellEnd"/>
          </w:p>
        </w:tc>
        <w:tc>
          <w:tcPr>
            <w:tcW w:w="1833" w:type="dxa"/>
            <w:shd w:val="clear" w:color="auto" w:fill="auto"/>
          </w:tcPr>
          <w:p w14:paraId="55D530CC" w14:textId="77777777" w:rsidR="003830B3" w:rsidRPr="00C61619" w:rsidRDefault="003830B3" w:rsidP="00C61619">
            <w:pPr>
              <w:pStyle w:val="TAL"/>
            </w:pPr>
          </w:p>
        </w:tc>
      </w:tr>
      <w:tr w:rsidR="003830B3" w:rsidRPr="00C61619" w14:paraId="210D2AF0" w14:textId="77777777" w:rsidTr="00E5573F">
        <w:trPr>
          <w:trHeight w:val="380"/>
        </w:trPr>
        <w:tc>
          <w:tcPr>
            <w:tcW w:w="970" w:type="dxa"/>
            <w:shd w:val="clear" w:color="auto" w:fill="auto"/>
          </w:tcPr>
          <w:p w14:paraId="070A4FAA" w14:textId="77777777" w:rsidR="003830B3" w:rsidRPr="00C61619" w:rsidRDefault="003830B3" w:rsidP="00C61619">
            <w:pPr>
              <w:pStyle w:val="TAL"/>
            </w:pPr>
            <w:r w:rsidRPr="00C61619">
              <w:t>Adi</w:t>
            </w:r>
          </w:p>
        </w:tc>
        <w:tc>
          <w:tcPr>
            <w:tcW w:w="2428" w:type="dxa"/>
            <w:shd w:val="clear" w:color="auto" w:fill="auto"/>
          </w:tcPr>
          <w:p w14:paraId="319EECAC" w14:textId="77777777" w:rsidR="003830B3" w:rsidRPr="00C61619" w:rsidRDefault="003830B3" w:rsidP="00C61619">
            <w:pPr>
              <w:pStyle w:val="TAL"/>
            </w:pPr>
            <w:r w:rsidRPr="00C61619">
              <w:t xml:space="preserve">Aerospace and </w:t>
            </w:r>
            <w:proofErr w:type="spellStart"/>
            <w:r w:rsidRPr="00C61619">
              <w:t>Defense</w:t>
            </w:r>
            <w:proofErr w:type="spellEnd"/>
            <w:r w:rsidRPr="00C61619">
              <w:t xml:space="preserve"> Identifier</w:t>
            </w:r>
          </w:p>
        </w:tc>
        <w:tc>
          <w:tcPr>
            <w:tcW w:w="2453" w:type="dxa"/>
            <w:shd w:val="clear" w:color="auto" w:fill="auto"/>
          </w:tcPr>
          <w:p w14:paraId="38EA5A00" w14:textId="77777777" w:rsidR="003830B3" w:rsidRPr="00C61619" w:rsidRDefault="003830B3" w:rsidP="00C61619">
            <w:pPr>
              <w:pStyle w:val="TAL"/>
            </w:pPr>
            <w:proofErr w:type="spellStart"/>
            <w:r w:rsidRPr="00C61619">
              <w:t>CAGECodeOrDODAAC</w:t>
            </w:r>
            <w:proofErr w:type="spellEnd"/>
          </w:p>
        </w:tc>
        <w:tc>
          <w:tcPr>
            <w:tcW w:w="2489" w:type="dxa"/>
            <w:shd w:val="clear" w:color="auto" w:fill="auto"/>
          </w:tcPr>
          <w:p w14:paraId="118B91D6" w14:textId="77777777" w:rsidR="003830B3" w:rsidRPr="00C61619" w:rsidRDefault="003830B3" w:rsidP="00C61619">
            <w:pPr>
              <w:pStyle w:val="TAL"/>
            </w:pPr>
            <w:proofErr w:type="spellStart"/>
            <w:r w:rsidRPr="00C61619">
              <w:t>OriginalPartNumber</w:t>
            </w:r>
            <w:proofErr w:type="spellEnd"/>
          </w:p>
        </w:tc>
        <w:tc>
          <w:tcPr>
            <w:tcW w:w="1833" w:type="dxa"/>
            <w:shd w:val="clear" w:color="auto" w:fill="auto"/>
          </w:tcPr>
          <w:p w14:paraId="32667E6F" w14:textId="77777777" w:rsidR="003830B3" w:rsidRPr="00C61619" w:rsidRDefault="003830B3" w:rsidP="00C61619">
            <w:pPr>
              <w:pStyle w:val="TAL"/>
            </w:pPr>
            <w:r w:rsidRPr="00C61619">
              <w:t>Serial</w:t>
            </w:r>
          </w:p>
        </w:tc>
      </w:tr>
      <w:tr w:rsidR="003830B3" w:rsidRPr="00C61619" w14:paraId="7891EE76" w14:textId="77777777" w:rsidTr="00E5573F">
        <w:trPr>
          <w:trHeight w:val="380"/>
        </w:trPr>
        <w:tc>
          <w:tcPr>
            <w:tcW w:w="970" w:type="dxa"/>
            <w:shd w:val="clear" w:color="auto" w:fill="auto"/>
          </w:tcPr>
          <w:p w14:paraId="1134FF06" w14:textId="77777777" w:rsidR="003830B3" w:rsidRPr="00C61619" w:rsidRDefault="003830B3" w:rsidP="00C61619">
            <w:pPr>
              <w:pStyle w:val="TAL"/>
            </w:pPr>
            <w:r w:rsidRPr="00C61619">
              <w:t>Bic</w:t>
            </w:r>
          </w:p>
        </w:tc>
        <w:tc>
          <w:tcPr>
            <w:tcW w:w="2428" w:type="dxa"/>
            <w:shd w:val="clear" w:color="auto" w:fill="auto"/>
          </w:tcPr>
          <w:p w14:paraId="392847BF" w14:textId="77777777" w:rsidR="003830B3" w:rsidRPr="00C61619" w:rsidRDefault="003830B3" w:rsidP="00C61619">
            <w:pPr>
              <w:pStyle w:val="TAL"/>
            </w:pPr>
            <w:r w:rsidRPr="00C61619">
              <w:t>BIC Container Code</w:t>
            </w:r>
          </w:p>
        </w:tc>
        <w:tc>
          <w:tcPr>
            <w:tcW w:w="2453" w:type="dxa"/>
            <w:shd w:val="clear" w:color="auto" w:fill="auto"/>
          </w:tcPr>
          <w:p w14:paraId="59553790" w14:textId="77777777" w:rsidR="003830B3" w:rsidRPr="00C61619" w:rsidRDefault="003830B3" w:rsidP="00C61619">
            <w:pPr>
              <w:pStyle w:val="TAL"/>
            </w:pPr>
            <w:proofErr w:type="spellStart"/>
            <w:r w:rsidRPr="00C61619">
              <w:t>BICContainerCode</w:t>
            </w:r>
            <w:proofErr w:type="spellEnd"/>
          </w:p>
        </w:tc>
        <w:tc>
          <w:tcPr>
            <w:tcW w:w="2489" w:type="dxa"/>
            <w:shd w:val="clear" w:color="auto" w:fill="auto"/>
          </w:tcPr>
          <w:p w14:paraId="35416C99" w14:textId="77777777" w:rsidR="003830B3" w:rsidRPr="00C61619" w:rsidRDefault="003830B3" w:rsidP="00C61619">
            <w:pPr>
              <w:pStyle w:val="TAL"/>
            </w:pPr>
          </w:p>
        </w:tc>
        <w:tc>
          <w:tcPr>
            <w:tcW w:w="1833" w:type="dxa"/>
            <w:shd w:val="clear" w:color="auto" w:fill="auto"/>
          </w:tcPr>
          <w:p w14:paraId="29F008E4" w14:textId="77777777" w:rsidR="003830B3" w:rsidRPr="00C61619" w:rsidRDefault="003830B3" w:rsidP="00C61619">
            <w:pPr>
              <w:pStyle w:val="TAL"/>
            </w:pPr>
          </w:p>
        </w:tc>
      </w:tr>
      <w:tr w:rsidR="003830B3" w:rsidRPr="00C61619" w14:paraId="1F4EB8CF" w14:textId="77777777" w:rsidTr="00E5573F">
        <w:trPr>
          <w:trHeight w:val="380"/>
        </w:trPr>
        <w:tc>
          <w:tcPr>
            <w:tcW w:w="970" w:type="dxa"/>
            <w:shd w:val="clear" w:color="auto" w:fill="auto"/>
          </w:tcPr>
          <w:p w14:paraId="11762AB1" w14:textId="77777777" w:rsidR="003830B3" w:rsidRPr="00C61619" w:rsidRDefault="003830B3" w:rsidP="00C61619">
            <w:pPr>
              <w:pStyle w:val="TAL"/>
            </w:pPr>
            <w:proofErr w:type="spellStart"/>
            <w:r w:rsidRPr="00C61619">
              <w:t>Imovn</w:t>
            </w:r>
            <w:proofErr w:type="spellEnd"/>
          </w:p>
        </w:tc>
        <w:tc>
          <w:tcPr>
            <w:tcW w:w="2428" w:type="dxa"/>
            <w:shd w:val="clear" w:color="auto" w:fill="auto"/>
          </w:tcPr>
          <w:p w14:paraId="7D508BA8" w14:textId="77777777" w:rsidR="003830B3" w:rsidRPr="00C61619" w:rsidRDefault="003830B3" w:rsidP="00C61619">
            <w:pPr>
              <w:pStyle w:val="TAL"/>
            </w:pPr>
            <w:r w:rsidRPr="00C61619">
              <w:t>IMO Vessel Number</w:t>
            </w:r>
          </w:p>
          <w:p w14:paraId="160AB78D" w14:textId="77777777" w:rsidR="003830B3" w:rsidRPr="00C61619" w:rsidRDefault="003830B3" w:rsidP="00C61619">
            <w:pPr>
              <w:pStyle w:val="TAL"/>
            </w:pPr>
            <w:r w:rsidRPr="00C61619">
              <w:t>IMO (International Maritime Organization)</w:t>
            </w:r>
          </w:p>
        </w:tc>
        <w:tc>
          <w:tcPr>
            <w:tcW w:w="2453" w:type="dxa"/>
            <w:shd w:val="clear" w:color="auto" w:fill="auto"/>
          </w:tcPr>
          <w:p w14:paraId="34305817" w14:textId="77777777" w:rsidR="003830B3" w:rsidRPr="00C61619" w:rsidRDefault="003830B3" w:rsidP="00C61619">
            <w:pPr>
              <w:pStyle w:val="TAL"/>
            </w:pPr>
            <w:proofErr w:type="spellStart"/>
            <w:r w:rsidRPr="00C61619">
              <w:t>IMOvesselNumber</w:t>
            </w:r>
            <w:proofErr w:type="spellEnd"/>
          </w:p>
        </w:tc>
        <w:tc>
          <w:tcPr>
            <w:tcW w:w="2489" w:type="dxa"/>
            <w:shd w:val="clear" w:color="auto" w:fill="auto"/>
          </w:tcPr>
          <w:p w14:paraId="3DB04937" w14:textId="77777777" w:rsidR="003830B3" w:rsidRPr="00C61619" w:rsidRDefault="003830B3" w:rsidP="00C61619">
            <w:pPr>
              <w:pStyle w:val="TAL"/>
            </w:pPr>
          </w:p>
        </w:tc>
        <w:tc>
          <w:tcPr>
            <w:tcW w:w="1833" w:type="dxa"/>
            <w:shd w:val="clear" w:color="auto" w:fill="auto"/>
          </w:tcPr>
          <w:p w14:paraId="2EF59B2C" w14:textId="77777777" w:rsidR="003830B3" w:rsidRPr="00C61619" w:rsidRDefault="003830B3" w:rsidP="00C61619">
            <w:pPr>
              <w:pStyle w:val="TAL"/>
            </w:pPr>
          </w:p>
        </w:tc>
      </w:tr>
    </w:tbl>
    <w:p w14:paraId="2A149E2A" w14:textId="77777777" w:rsidR="003830B3" w:rsidRDefault="003830B3" w:rsidP="00C61619">
      <w:pPr>
        <w:rPr>
          <w:rFonts w:eastAsia="DengXian"/>
          <w:lang w:eastAsia="zh-CN"/>
        </w:rPr>
      </w:pPr>
    </w:p>
    <w:p w14:paraId="727F02DB" w14:textId="77777777" w:rsidR="00C61619" w:rsidRDefault="00C61619" w:rsidP="00C61619">
      <w:pPr>
        <w:rPr>
          <w:rFonts w:eastAsia="DengXian"/>
        </w:rPr>
      </w:pPr>
      <w:r>
        <w:rPr>
          <w:rFonts w:eastAsia="DengXian"/>
        </w:rPr>
        <w:t xml:space="preserve">And always, in the EPC URI, most of the component1 part is </w:t>
      </w:r>
      <w:proofErr w:type="spellStart"/>
      <w:r w:rsidRPr="00C61619">
        <w:rPr>
          <w:rFonts w:eastAsia="DengXian"/>
          <w:i/>
          <w:iCs/>
        </w:rPr>
        <w:t>CompanyPrefix</w:t>
      </w:r>
      <w:proofErr w:type="spellEnd"/>
      <w:r>
        <w:rPr>
          <w:rFonts w:eastAsia="DengXian"/>
        </w:rPr>
        <w:t>. The GS1 Company Prefix, assigned by GS1 to a managing entity or its delegates.</w:t>
      </w:r>
    </w:p>
    <w:p w14:paraId="70130911" w14:textId="77777777" w:rsidR="00C61619" w:rsidRDefault="00C61619" w:rsidP="00C61619">
      <w:pPr>
        <w:rPr>
          <w:rFonts w:eastAsia="DengXian"/>
        </w:rPr>
      </w:pPr>
      <w:r>
        <w:rPr>
          <w:rFonts w:eastAsia="DengXian"/>
        </w:rPr>
        <w:lastRenderedPageBreak/>
        <w:t xml:space="preserve">It is observed that a </w:t>
      </w:r>
      <w:proofErr w:type="spellStart"/>
      <w:r w:rsidRPr="00C61619">
        <w:rPr>
          <w:rFonts w:eastAsia="DengXian"/>
          <w:i/>
          <w:iCs/>
        </w:rPr>
        <w:t>CompanyPrefix</w:t>
      </w:r>
      <w:proofErr w:type="spellEnd"/>
      <w:r>
        <w:rPr>
          <w:rFonts w:eastAsia="DengXian"/>
        </w:rPr>
        <w:t xml:space="preserve"> is common for most of EPC.</w:t>
      </w:r>
    </w:p>
    <w:p w14:paraId="65DA9B8D" w14:textId="5ACEC559" w:rsidR="003830B3" w:rsidRPr="00130A06" w:rsidRDefault="003830B3" w:rsidP="003830B3">
      <w:pPr>
        <w:pStyle w:val="Heading3"/>
      </w:pPr>
      <w:bookmarkStart w:id="2832" w:name="_Toc175891013"/>
      <w:bookmarkStart w:id="2833" w:name="_Toc180645961"/>
      <w:bookmarkStart w:id="2834" w:name="_Toc183616894"/>
      <w:bookmarkEnd w:id="2828"/>
      <w:r w:rsidRPr="00130A06">
        <w:t>6.</w:t>
      </w:r>
      <w:r w:rsidR="00D22A2D">
        <w:t>35</w:t>
      </w:r>
      <w:r w:rsidRPr="00130A06">
        <w:t>.3</w:t>
      </w:r>
      <w:r w:rsidRPr="00130A06">
        <w:tab/>
        <w:t xml:space="preserve">Design </w:t>
      </w:r>
      <w:proofErr w:type="spellStart"/>
      <w:r w:rsidRPr="00130A06">
        <w:t>AIoT</w:t>
      </w:r>
      <w:proofErr w:type="spellEnd"/>
      <w:r w:rsidRPr="00130A06">
        <w:t xml:space="preserve"> device ID</w:t>
      </w:r>
      <w:bookmarkEnd w:id="2832"/>
      <w:bookmarkEnd w:id="2833"/>
      <w:bookmarkEnd w:id="2834"/>
    </w:p>
    <w:p w14:paraId="66BB238A" w14:textId="77777777" w:rsidR="00C61619" w:rsidRDefault="00C61619" w:rsidP="00C61619">
      <w:pPr>
        <w:rPr>
          <w:rFonts w:eastAsia="DengXian"/>
          <w:lang w:eastAsia="zh-CN"/>
        </w:rPr>
      </w:pPr>
      <w:r>
        <w:rPr>
          <w:rFonts w:eastAsia="DengXian"/>
          <w:lang w:eastAsia="zh-CN"/>
        </w:rPr>
        <w:t xml:space="preserve">In this alternative, the </w:t>
      </w:r>
      <w:proofErr w:type="spellStart"/>
      <w:r>
        <w:rPr>
          <w:rFonts w:eastAsia="DengXian"/>
          <w:lang w:eastAsia="zh-CN"/>
        </w:rPr>
        <w:t>AIoT</w:t>
      </w:r>
      <w:proofErr w:type="spellEnd"/>
      <w:r>
        <w:rPr>
          <w:rFonts w:eastAsia="DengXian"/>
          <w:lang w:eastAsia="zh-CN"/>
        </w:rPr>
        <w:t xml:space="preserve"> device ID still reuse NAI, i.e. the form of </w:t>
      </w:r>
      <w:proofErr w:type="spellStart"/>
      <w:r>
        <w:rPr>
          <w:rFonts w:eastAsia="DengXian"/>
          <w:lang w:eastAsia="zh-CN"/>
        </w:rPr>
        <w:t>username@realm</w:t>
      </w:r>
      <w:proofErr w:type="spellEnd"/>
      <w:r>
        <w:rPr>
          <w:rFonts w:eastAsia="DengXian"/>
          <w:lang w:eastAsia="zh-CN"/>
        </w:rPr>
        <w:t>.</w:t>
      </w:r>
    </w:p>
    <w:p w14:paraId="6362B7C2" w14:textId="77777777" w:rsidR="00C61619" w:rsidRDefault="00C61619" w:rsidP="00C61619">
      <w:pPr>
        <w:rPr>
          <w:rFonts w:eastAsia="DengXian"/>
          <w:lang w:eastAsia="zh-CN"/>
        </w:rPr>
      </w:pPr>
      <w:r>
        <w:rPr>
          <w:rFonts w:eastAsia="DengXian"/>
          <w:lang w:eastAsia="zh-CN"/>
        </w:rPr>
        <w:t>For the realm part, it contains the following information:</w:t>
      </w:r>
    </w:p>
    <w:p w14:paraId="2AAF8310"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 xml:space="preserve">The Scheme present the scheme of the </w:t>
      </w:r>
      <w:proofErr w:type="spellStart"/>
      <w:r>
        <w:rPr>
          <w:rFonts w:eastAsia="DengXian"/>
          <w:lang w:eastAsia="zh-CN"/>
        </w:rPr>
        <w:t>AIoT</w:t>
      </w:r>
      <w:proofErr w:type="spellEnd"/>
      <w:r>
        <w:rPr>
          <w:rFonts w:eastAsia="DengXian"/>
          <w:lang w:eastAsia="zh-CN"/>
        </w:rPr>
        <w:t xml:space="preserve"> device ID:</w:t>
      </w:r>
    </w:p>
    <w:p w14:paraId="02CBCD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 xml:space="preserve">If the </w:t>
      </w:r>
      <w:proofErr w:type="spellStart"/>
      <w:r>
        <w:rPr>
          <w:rFonts w:eastAsia="DengXian"/>
          <w:lang w:eastAsia="zh-CN"/>
        </w:rPr>
        <w:t>AIoT</w:t>
      </w:r>
      <w:proofErr w:type="spellEnd"/>
      <w:r>
        <w:rPr>
          <w:rFonts w:eastAsia="DengXian"/>
          <w:lang w:eastAsia="zh-CN"/>
        </w:rPr>
        <w:t xml:space="preserve"> device ID is mapped by EPC, it is the EPC scheme.</w:t>
      </w:r>
    </w:p>
    <w:p w14:paraId="72730EE3"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 xml:space="preserve">If the </w:t>
      </w:r>
      <w:proofErr w:type="spellStart"/>
      <w:r>
        <w:rPr>
          <w:rFonts w:eastAsia="DengXian"/>
          <w:lang w:eastAsia="zh-CN"/>
        </w:rPr>
        <w:t>AIoT</w:t>
      </w:r>
      <w:proofErr w:type="spellEnd"/>
      <w:r>
        <w:rPr>
          <w:rFonts w:eastAsia="DengXian"/>
          <w:lang w:eastAsia="zh-CN"/>
        </w:rPr>
        <w:t xml:space="preserve"> device ID is 3GPP operator-defined, it is 3GPP.</w:t>
      </w:r>
    </w:p>
    <w:p w14:paraId="3B75965A"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Assignment Mode present whether the Operating Entity ID is global unique assigned:</w:t>
      </w:r>
    </w:p>
    <w:p w14:paraId="41FDE6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1: the Operating Entity ID assigned as globally unique.</w:t>
      </w:r>
    </w:p>
    <w:p w14:paraId="7960F04F"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2: the Operating Entity ID assigned as the combination of the Operating Entity ID and the Scheme is globally unique.</w:t>
      </w:r>
    </w:p>
    <w:p w14:paraId="1048A90C"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3: the Operating Entity ID assigned as the combination of the Operating Entity ID and the PLMN ID is globally unique.</w:t>
      </w:r>
    </w:p>
    <w:p w14:paraId="778263A6"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 xml:space="preserve">The Operating Entity presents the owner/manager/company/credential holder of the </w:t>
      </w:r>
      <w:proofErr w:type="spellStart"/>
      <w:r>
        <w:rPr>
          <w:rFonts w:eastAsia="DengXian"/>
          <w:lang w:eastAsia="zh-CN"/>
        </w:rPr>
        <w:t>AIoT</w:t>
      </w:r>
      <w:proofErr w:type="spellEnd"/>
      <w:r>
        <w:rPr>
          <w:rFonts w:eastAsia="DengXian"/>
          <w:lang w:eastAsia="zh-CN"/>
        </w:rPr>
        <w:t xml:space="preserve"> device:</w:t>
      </w:r>
    </w:p>
    <w:p w14:paraId="0D3D4088"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 xml:space="preserve">If the </w:t>
      </w:r>
      <w:proofErr w:type="spellStart"/>
      <w:r>
        <w:rPr>
          <w:rFonts w:eastAsia="DengXian"/>
          <w:lang w:eastAsia="zh-CN"/>
        </w:rPr>
        <w:t>AIoT</w:t>
      </w:r>
      <w:proofErr w:type="spellEnd"/>
      <w:r>
        <w:rPr>
          <w:rFonts w:eastAsia="DengXian"/>
          <w:lang w:eastAsia="zh-CN"/>
        </w:rPr>
        <w:t xml:space="preserve"> device ID is mapped by EPC, the value can be company prefix in EPC.</w:t>
      </w:r>
    </w:p>
    <w:p w14:paraId="310E81D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 xml:space="preserve">If the </w:t>
      </w:r>
      <w:proofErr w:type="spellStart"/>
      <w:r>
        <w:rPr>
          <w:rFonts w:eastAsia="DengXian"/>
          <w:lang w:eastAsia="zh-CN"/>
        </w:rPr>
        <w:t>AIoT</w:t>
      </w:r>
      <w:proofErr w:type="spellEnd"/>
      <w:r>
        <w:rPr>
          <w:rFonts w:eastAsia="DengXian"/>
          <w:lang w:eastAsia="zh-CN"/>
        </w:rPr>
        <w:t xml:space="preserve"> device ID is 3GPP self-defined, e.g. the value is the 3GPP allocated company value.</w:t>
      </w:r>
    </w:p>
    <w:p w14:paraId="05686638" w14:textId="1B678D42" w:rsidR="003830B3" w:rsidRDefault="00C61619" w:rsidP="00C61619">
      <w:pPr>
        <w:pStyle w:val="NO"/>
        <w:rPr>
          <w:rFonts w:eastAsia="DengXian"/>
          <w:lang w:eastAsia="zh-CN"/>
        </w:rPr>
      </w:pPr>
      <w:r>
        <w:rPr>
          <w:rFonts w:eastAsia="DengXian"/>
          <w:lang w:eastAsia="zh-CN"/>
        </w:rPr>
        <w:t>NOTE:</w:t>
      </w:r>
      <w:r>
        <w:rPr>
          <w:rFonts w:eastAsia="DengXian"/>
          <w:lang w:eastAsia="zh-CN"/>
        </w:rPr>
        <w:tab/>
        <w:t xml:space="preserve">If the </w:t>
      </w:r>
      <w:proofErr w:type="spellStart"/>
      <w:r>
        <w:rPr>
          <w:rFonts w:eastAsia="DengXian"/>
          <w:lang w:eastAsia="zh-CN"/>
        </w:rPr>
        <w:t>AIoT</w:t>
      </w:r>
      <w:proofErr w:type="spellEnd"/>
      <w:r>
        <w:rPr>
          <w:rFonts w:eastAsia="DengXian"/>
          <w:lang w:eastAsia="zh-CN"/>
        </w:rPr>
        <w:t xml:space="preserve"> device is owned by a network operator, the value could be the PLMN ID, since a network operator is also a company.</w:t>
      </w:r>
    </w:p>
    <w:p w14:paraId="26D363C4" w14:textId="5005E9AD" w:rsidR="00C61619" w:rsidRPr="003E0333" w:rsidRDefault="00C61619" w:rsidP="00C61619">
      <w:pPr>
        <w:pStyle w:val="B1"/>
        <w:rPr>
          <w:rFonts w:eastAsia="DengXian"/>
          <w:lang w:eastAsia="zh-CN"/>
        </w:rPr>
      </w:pPr>
      <w:r>
        <w:rPr>
          <w:rFonts w:eastAsia="DengXian"/>
          <w:lang w:eastAsia="zh-CN"/>
        </w:rPr>
        <w:t>-</w:t>
      </w:r>
      <w:r>
        <w:rPr>
          <w:rFonts w:eastAsia="DengXian"/>
          <w:lang w:eastAsia="zh-CN"/>
        </w:rPr>
        <w:tab/>
        <w:t>Optional MCC+MNC, it is only needed when Operating Entity assigned such that the combination of the Operating Entity ID and the PLMN ID is globally unique.</w:t>
      </w:r>
    </w:p>
    <w:p w14:paraId="7163BF13" w14:textId="6C7966DE" w:rsidR="003830B3" w:rsidRPr="003E0333" w:rsidRDefault="003830B3" w:rsidP="00C61619">
      <w:pPr>
        <w:pStyle w:val="TH"/>
        <w:rPr>
          <w:szCs w:val="24"/>
        </w:rPr>
      </w:pPr>
      <w:r w:rsidRPr="003E0333">
        <w:object w:dxaOrig="12610" w:dyaOrig="1760" w14:anchorId="2FF30B64">
          <v:shape id="_x0000_i1127" type="#_x0000_t75" style="width:481.5pt;height:67.5pt" o:ole="">
            <v:imagedata r:id="rId214" o:title=""/>
          </v:shape>
          <o:OLEObject Type="Embed" ProgID="Visio.Drawing.15" ShapeID="_x0000_i1127" DrawAspect="Content" ObjectID="_1794390905" r:id="rId215"/>
        </w:object>
      </w:r>
    </w:p>
    <w:p w14:paraId="1AA63B6F" w14:textId="352E6352" w:rsidR="003830B3" w:rsidRPr="00C61619" w:rsidRDefault="003830B3" w:rsidP="00C61619">
      <w:pPr>
        <w:pStyle w:val="TF"/>
      </w:pPr>
      <w:r w:rsidRPr="00C61619">
        <w:t>Figure 6.</w:t>
      </w:r>
      <w:r w:rsidR="00D22A2D" w:rsidRPr="00C61619">
        <w:t>35</w:t>
      </w:r>
      <w:r w:rsidRPr="00C61619">
        <w:t>.</w:t>
      </w:r>
      <w:r w:rsidR="00D22A2D" w:rsidRPr="00C61619">
        <w:t>3</w:t>
      </w:r>
      <w:r w:rsidRPr="00C61619">
        <w:t>-</w:t>
      </w:r>
      <w:r w:rsidR="00D22A2D" w:rsidRPr="00C61619">
        <w:t>1</w:t>
      </w:r>
      <w:r w:rsidRPr="00C61619">
        <w:t xml:space="preserve">: Format of </w:t>
      </w:r>
      <w:proofErr w:type="spellStart"/>
      <w:r w:rsidRPr="00C61619">
        <w:t>AIoT</w:t>
      </w:r>
      <w:proofErr w:type="spellEnd"/>
      <w:r w:rsidRPr="00C61619">
        <w:t xml:space="preserve"> device ID</w:t>
      </w:r>
    </w:p>
    <w:p w14:paraId="17B678C2" w14:textId="77777777" w:rsidR="00C61619" w:rsidRDefault="00C61619" w:rsidP="00C61619">
      <w:pPr>
        <w:rPr>
          <w:rFonts w:eastAsia="DengXian"/>
        </w:rPr>
      </w:pPr>
      <w:r>
        <w:rPr>
          <w:rFonts w:eastAsia="DengXian"/>
        </w:rPr>
        <w:t>For the username part, it contains the following information:</w:t>
      </w:r>
    </w:p>
    <w:p w14:paraId="0CB9C5D0" w14:textId="77777777" w:rsidR="00C61619" w:rsidRDefault="00C61619" w:rsidP="00C61619">
      <w:pPr>
        <w:pStyle w:val="B1"/>
        <w:rPr>
          <w:rFonts w:eastAsia="DengXian"/>
        </w:rPr>
      </w:pPr>
      <w:r>
        <w:rPr>
          <w:rFonts w:eastAsia="DengXian"/>
        </w:rPr>
        <w:t>-</w:t>
      </w:r>
      <w:r>
        <w:rPr>
          <w:rFonts w:eastAsia="DengXian"/>
        </w:rPr>
        <w:tab/>
        <w:t xml:space="preserve">It is EPC, if the </w:t>
      </w:r>
      <w:proofErr w:type="spellStart"/>
      <w:r>
        <w:rPr>
          <w:rFonts w:eastAsia="DengXian"/>
        </w:rPr>
        <w:t>AIoT</w:t>
      </w:r>
      <w:proofErr w:type="spellEnd"/>
      <w:r>
        <w:rPr>
          <w:rFonts w:eastAsia="DengXian"/>
        </w:rPr>
        <w:t xml:space="preserve"> device ID is mapped by EPC.</w:t>
      </w:r>
    </w:p>
    <w:p w14:paraId="1B738C2C" w14:textId="77777777" w:rsidR="00C61619" w:rsidRDefault="00C61619" w:rsidP="00C61619">
      <w:pPr>
        <w:pStyle w:val="B1"/>
        <w:rPr>
          <w:rFonts w:eastAsia="DengXian"/>
        </w:rPr>
      </w:pPr>
      <w:r>
        <w:rPr>
          <w:rFonts w:eastAsia="DengXian"/>
        </w:rPr>
        <w:t>-</w:t>
      </w:r>
      <w:r>
        <w:rPr>
          <w:rFonts w:eastAsia="DengXian"/>
        </w:rPr>
        <w:tab/>
        <w:t xml:space="preserve">It is 3GPP defined username part, if the </w:t>
      </w:r>
      <w:proofErr w:type="spellStart"/>
      <w:r>
        <w:rPr>
          <w:rFonts w:eastAsia="DengXian"/>
        </w:rPr>
        <w:t>AIoT</w:t>
      </w:r>
      <w:proofErr w:type="spellEnd"/>
      <w:r>
        <w:rPr>
          <w:rFonts w:eastAsia="DengXian"/>
        </w:rPr>
        <w:t xml:space="preserve"> device ID is 3GPP self-defined.</w:t>
      </w:r>
    </w:p>
    <w:p w14:paraId="28110BA5" w14:textId="23096048" w:rsidR="003830B3" w:rsidRPr="003E0333" w:rsidRDefault="003830B3" w:rsidP="003830B3">
      <w:pPr>
        <w:pStyle w:val="Heading3"/>
      </w:pPr>
      <w:bookmarkStart w:id="2835" w:name="_Toc175891014"/>
      <w:bookmarkStart w:id="2836" w:name="_Toc180645962"/>
      <w:bookmarkStart w:id="2837" w:name="_Toc183616895"/>
      <w:r w:rsidRPr="003E0333">
        <w:t>6.</w:t>
      </w:r>
      <w:r w:rsidR="00D22A2D">
        <w:t>35</w:t>
      </w:r>
      <w:r w:rsidRPr="003E0333">
        <w:t>.</w:t>
      </w:r>
      <w:r w:rsidR="00D22A2D">
        <w:t>4</w:t>
      </w:r>
      <w:r w:rsidRPr="003E0333">
        <w:tab/>
        <w:t>Procedure</w:t>
      </w:r>
      <w:bookmarkEnd w:id="2835"/>
      <w:bookmarkEnd w:id="2836"/>
      <w:bookmarkEnd w:id="2837"/>
    </w:p>
    <w:p w14:paraId="6C33B290" w14:textId="77777777" w:rsidR="00C61619" w:rsidRDefault="00C61619" w:rsidP="00C61619">
      <w:pPr>
        <w:rPr>
          <w:rFonts w:eastAsia="Yu Mincho"/>
        </w:rPr>
      </w:pPr>
      <w:r>
        <w:rPr>
          <w:rFonts w:eastAsia="Yu Mincho"/>
        </w:rPr>
        <w:t>The procedure is described below:</w:t>
      </w:r>
    </w:p>
    <w:p w14:paraId="01FA4A1F" w14:textId="77777777" w:rsidR="00C61619" w:rsidRDefault="00C61619" w:rsidP="00C61619">
      <w:pPr>
        <w:pStyle w:val="B1"/>
        <w:rPr>
          <w:rFonts w:eastAsia="Yu Mincho"/>
        </w:rPr>
      </w:pPr>
      <w:r>
        <w:rPr>
          <w:rFonts w:eastAsia="Yu Mincho"/>
        </w:rPr>
        <w:t>1.</w:t>
      </w:r>
      <w:r>
        <w:rPr>
          <w:rFonts w:eastAsia="Yu Mincho"/>
        </w:rPr>
        <w:tab/>
        <w:t xml:space="preserve">The reader sends signalling for Inventory to </w:t>
      </w:r>
      <w:proofErr w:type="spellStart"/>
      <w:r>
        <w:rPr>
          <w:rFonts w:eastAsia="Yu Mincho"/>
        </w:rPr>
        <w:t>AIoT</w:t>
      </w:r>
      <w:proofErr w:type="spellEnd"/>
      <w:r>
        <w:rPr>
          <w:rFonts w:eastAsia="Yu Mincho"/>
        </w:rPr>
        <w:t xml:space="preserve"> device.</w:t>
      </w:r>
    </w:p>
    <w:p w14:paraId="11FF3B91" w14:textId="77777777" w:rsidR="00C61619" w:rsidRDefault="00C61619" w:rsidP="00C61619">
      <w:pPr>
        <w:pStyle w:val="B1"/>
        <w:rPr>
          <w:rFonts w:eastAsia="Yu Mincho"/>
        </w:rPr>
      </w:pPr>
      <w:r>
        <w:rPr>
          <w:rFonts w:eastAsia="Yu Mincho"/>
        </w:rPr>
        <w:t>2.</w:t>
      </w:r>
      <w:r>
        <w:rPr>
          <w:rFonts w:eastAsia="Yu Mincho"/>
        </w:rPr>
        <w:tab/>
        <w:t xml:space="preserve">When </w:t>
      </w:r>
      <w:proofErr w:type="spellStart"/>
      <w:r>
        <w:rPr>
          <w:rFonts w:eastAsia="Yu Mincho"/>
        </w:rPr>
        <w:t>AIoT</w:t>
      </w:r>
      <w:proofErr w:type="spellEnd"/>
      <w:r>
        <w:rPr>
          <w:rFonts w:eastAsia="Yu Mincho"/>
        </w:rPr>
        <w:t xml:space="preserve"> device response to the signalling for Inventory, it provides </w:t>
      </w:r>
      <w:proofErr w:type="spellStart"/>
      <w:r>
        <w:rPr>
          <w:rFonts w:eastAsia="Yu Mincho"/>
        </w:rPr>
        <w:t>AIoT</w:t>
      </w:r>
      <w:proofErr w:type="spellEnd"/>
      <w:r>
        <w:rPr>
          <w:rFonts w:eastAsia="Yu Mincho"/>
        </w:rPr>
        <w:t xml:space="preserve"> device ID, the </w:t>
      </w:r>
      <w:proofErr w:type="spellStart"/>
      <w:r>
        <w:rPr>
          <w:rFonts w:eastAsia="Yu Mincho"/>
        </w:rPr>
        <w:t>AIoT</w:t>
      </w:r>
      <w:proofErr w:type="spellEnd"/>
      <w:r>
        <w:rPr>
          <w:rFonts w:eastAsia="Yu Mincho"/>
        </w:rPr>
        <w:t xml:space="preserve"> device ID may be 3GPP allocated ID or the EPC mapped ID.</w:t>
      </w:r>
    </w:p>
    <w:p w14:paraId="6BDF6FD0" w14:textId="77777777" w:rsidR="00C61619" w:rsidRDefault="00C61619" w:rsidP="00C61619">
      <w:pPr>
        <w:pStyle w:val="B1"/>
        <w:rPr>
          <w:rFonts w:eastAsia="Yu Mincho"/>
        </w:rPr>
      </w:pPr>
      <w:r>
        <w:rPr>
          <w:rFonts w:eastAsia="Yu Mincho"/>
        </w:rPr>
        <w:t>3.</w:t>
      </w:r>
      <w:r>
        <w:rPr>
          <w:rFonts w:eastAsia="Yu Mincho"/>
        </w:rPr>
        <w:tab/>
        <w:t>The other steps are not repeated here.</w:t>
      </w:r>
    </w:p>
    <w:p w14:paraId="0B0524F6" w14:textId="675CA317" w:rsidR="003830B3" w:rsidRPr="003E0333" w:rsidRDefault="003830B3" w:rsidP="003830B3">
      <w:pPr>
        <w:pStyle w:val="Heading3"/>
      </w:pPr>
      <w:bookmarkStart w:id="2838" w:name="_Toc175891015"/>
      <w:bookmarkStart w:id="2839" w:name="_Toc180645963"/>
      <w:bookmarkStart w:id="2840" w:name="_Toc183616896"/>
      <w:r w:rsidRPr="003E0333">
        <w:t>6.</w:t>
      </w:r>
      <w:r w:rsidR="00D22A2D">
        <w:t>35</w:t>
      </w:r>
      <w:r w:rsidRPr="003E0333">
        <w:t>.</w:t>
      </w:r>
      <w:r w:rsidR="00D22A2D">
        <w:t>5</w:t>
      </w:r>
      <w:r w:rsidRPr="003E0333">
        <w:tab/>
        <w:t>Impacts on services, entities and interfaces</w:t>
      </w:r>
      <w:bookmarkEnd w:id="2838"/>
      <w:bookmarkEnd w:id="2839"/>
      <w:bookmarkEnd w:id="2840"/>
    </w:p>
    <w:p w14:paraId="5F67A2AB" w14:textId="77777777" w:rsidR="003830B3" w:rsidRPr="00C61619" w:rsidRDefault="003830B3" w:rsidP="003830B3">
      <w:pPr>
        <w:pStyle w:val="EditorsNote"/>
        <w:rPr>
          <w:rFonts w:eastAsia="DengXian"/>
        </w:rPr>
      </w:pPr>
      <w:r w:rsidRPr="00C61619">
        <w:rPr>
          <w:rFonts w:eastAsia="DengXian"/>
        </w:rPr>
        <w:t>Editor's note:</w:t>
      </w:r>
      <w:r w:rsidRPr="00C61619">
        <w:rPr>
          <w:rFonts w:eastAsia="DengXian"/>
        </w:rPr>
        <w:tab/>
        <w:t>This clause captures impacts on existing services, entities and interfaces.</w:t>
      </w:r>
    </w:p>
    <w:p w14:paraId="25D27E95" w14:textId="77777777" w:rsidR="00C61619" w:rsidRPr="00723221" w:rsidRDefault="00C61619" w:rsidP="00C61619">
      <w:pPr>
        <w:rPr>
          <w:rFonts w:eastAsia="DengXian"/>
        </w:rPr>
      </w:pPr>
    </w:p>
    <w:p w14:paraId="039CD604" w14:textId="632A042A" w:rsidR="0002376E" w:rsidRPr="00D918A4" w:rsidRDefault="0002376E" w:rsidP="0002376E">
      <w:pPr>
        <w:pStyle w:val="Heading2"/>
      </w:pPr>
      <w:bookmarkStart w:id="2841" w:name="_Toc175891016"/>
      <w:bookmarkStart w:id="2842" w:name="_Toc180645964"/>
      <w:bookmarkStart w:id="2843" w:name="_Toc183616897"/>
      <w:r w:rsidRPr="00D918A4">
        <w:t>6.</w:t>
      </w:r>
      <w:r w:rsidR="004B040A">
        <w:t>36</w:t>
      </w:r>
      <w:r w:rsidRPr="00D918A4">
        <w:rPr>
          <w:rFonts w:hint="eastAsia"/>
        </w:rPr>
        <w:tab/>
      </w:r>
      <w:r w:rsidRPr="00D918A4">
        <w:t>Solution</w:t>
      </w:r>
      <w:r w:rsidRPr="00D918A4">
        <w:rPr>
          <w:rFonts w:hint="eastAsia"/>
        </w:rPr>
        <w:t xml:space="preserve"> #</w:t>
      </w:r>
      <w:r w:rsidR="004B040A">
        <w:t>36</w:t>
      </w:r>
      <w:r w:rsidRPr="00D918A4">
        <w:t xml:space="preserve">: </w:t>
      </w:r>
      <w:r w:rsidRPr="00D918A4">
        <w:rPr>
          <w:rFonts w:cs="Arial"/>
          <w:bCs/>
        </w:rPr>
        <w:t xml:space="preserve">Device ID(s) for </w:t>
      </w:r>
      <w:proofErr w:type="spellStart"/>
      <w:r w:rsidRPr="00D918A4">
        <w:rPr>
          <w:rFonts w:cs="Arial"/>
          <w:bCs/>
        </w:rPr>
        <w:t>AIoT</w:t>
      </w:r>
      <w:proofErr w:type="spellEnd"/>
      <w:r w:rsidRPr="00D918A4">
        <w:rPr>
          <w:rFonts w:cs="Arial"/>
          <w:bCs/>
        </w:rPr>
        <w:t xml:space="preserve"> Devices</w:t>
      </w:r>
      <w:bookmarkEnd w:id="2841"/>
      <w:bookmarkEnd w:id="2842"/>
      <w:bookmarkEnd w:id="2843"/>
    </w:p>
    <w:p w14:paraId="32CAF846" w14:textId="2C382F6D" w:rsidR="0002376E" w:rsidRPr="00D918A4" w:rsidRDefault="0002376E" w:rsidP="0002376E">
      <w:pPr>
        <w:pStyle w:val="Heading3"/>
      </w:pPr>
      <w:bookmarkStart w:id="2844" w:name="_Toc175891017"/>
      <w:bookmarkStart w:id="2845" w:name="_Toc180645965"/>
      <w:bookmarkStart w:id="2846" w:name="_Toc183616898"/>
      <w:r w:rsidRPr="00D918A4">
        <w:t>6.</w:t>
      </w:r>
      <w:r w:rsidR="004B040A">
        <w:t>36</w:t>
      </w:r>
      <w:r w:rsidRPr="00D918A4">
        <w:t>.1</w:t>
      </w:r>
      <w:r w:rsidRPr="00D918A4">
        <w:rPr>
          <w:rFonts w:hint="eastAsia"/>
        </w:rPr>
        <w:tab/>
        <w:t>Description</w:t>
      </w:r>
      <w:bookmarkEnd w:id="2844"/>
      <w:bookmarkEnd w:id="2845"/>
      <w:bookmarkEnd w:id="2846"/>
    </w:p>
    <w:p w14:paraId="792452BE" w14:textId="77777777" w:rsidR="00C61619" w:rsidRDefault="00C61619" w:rsidP="00C61619">
      <w:pPr>
        <w:rPr>
          <w:lang w:eastAsia="zh-CN"/>
        </w:rPr>
      </w:pPr>
      <w:r>
        <w:rPr>
          <w:lang w:eastAsia="zh-CN"/>
        </w:rPr>
        <w:t>This solution addresses device ID aspect of Key Issue #2</w:t>
      </w:r>
    </w:p>
    <w:p w14:paraId="395985CA" w14:textId="235A1BD5" w:rsidR="00C61619" w:rsidRDefault="00C61619" w:rsidP="00C61619">
      <w:pPr>
        <w:rPr>
          <w:lang w:eastAsia="zh-CN"/>
        </w:rPr>
      </w:pPr>
      <w:r>
        <w:rPr>
          <w:lang w:eastAsia="zh-CN"/>
        </w:rPr>
        <w:t xml:space="preserve">In 5GS, there are the following identifiers which are described in </w:t>
      </w:r>
      <w:r w:rsidR="004B3399">
        <w:rPr>
          <w:lang w:eastAsia="zh-CN"/>
        </w:rPr>
        <w:t>TS 23.501 [</w:t>
      </w:r>
      <w:r>
        <w:rPr>
          <w:lang w:eastAsia="zh-CN"/>
        </w:rPr>
        <w:t>4]:</w:t>
      </w:r>
    </w:p>
    <w:p w14:paraId="3810CC26" w14:textId="280370CC" w:rsidR="00C61619" w:rsidRPr="00662325" w:rsidRDefault="00C61619" w:rsidP="00C61619">
      <w:pPr>
        <w:pStyle w:val="B1"/>
        <w:rPr>
          <w:lang w:val="fr-FR"/>
        </w:rPr>
      </w:pPr>
      <w:r w:rsidRPr="00662325">
        <w:rPr>
          <w:lang w:val="fr-FR"/>
        </w:rPr>
        <w:t>-</w:t>
      </w:r>
      <w:r w:rsidRPr="00662325">
        <w:rPr>
          <w:lang w:val="fr-FR"/>
        </w:rPr>
        <w:tab/>
      </w:r>
      <w:proofErr w:type="spellStart"/>
      <w:r w:rsidRPr="00662325">
        <w:rPr>
          <w:lang w:val="fr-FR"/>
        </w:rPr>
        <w:t>Subscription</w:t>
      </w:r>
      <w:proofErr w:type="spellEnd"/>
      <w:r w:rsidRPr="00662325">
        <w:rPr>
          <w:lang w:val="fr-FR"/>
        </w:rPr>
        <w:t xml:space="preserve"> Permanent Identifier (SUPI).</w:t>
      </w:r>
    </w:p>
    <w:p w14:paraId="4F450E26" w14:textId="5DEF6F5F" w:rsidR="00C61619" w:rsidRPr="00662325" w:rsidRDefault="00C61619" w:rsidP="00C61619">
      <w:pPr>
        <w:pStyle w:val="B1"/>
        <w:rPr>
          <w:lang w:val="fr-FR"/>
        </w:rPr>
      </w:pPr>
      <w:r w:rsidRPr="00662325">
        <w:rPr>
          <w:lang w:val="fr-FR"/>
        </w:rPr>
        <w:t>-</w:t>
      </w:r>
      <w:r w:rsidRPr="00662325">
        <w:rPr>
          <w:lang w:val="fr-FR"/>
        </w:rPr>
        <w:tab/>
      </w:r>
      <w:proofErr w:type="spellStart"/>
      <w:r w:rsidRPr="00662325">
        <w:rPr>
          <w:lang w:val="fr-FR"/>
        </w:rPr>
        <w:t>Subscription</w:t>
      </w:r>
      <w:proofErr w:type="spellEnd"/>
      <w:r w:rsidRPr="00662325">
        <w:rPr>
          <w:lang w:val="fr-FR"/>
        </w:rPr>
        <w:t xml:space="preserve"> </w:t>
      </w:r>
      <w:proofErr w:type="spellStart"/>
      <w:r w:rsidRPr="00662325">
        <w:rPr>
          <w:lang w:val="fr-FR"/>
        </w:rPr>
        <w:t>Concealed</w:t>
      </w:r>
      <w:proofErr w:type="spellEnd"/>
      <w:r w:rsidRPr="00662325">
        <w:rPr>
          <w:lang w:val="fr-FR"/>
        </w:rPr>
        <w:t xml:space="preserve"> Identifier (SUCI).</w:t>
      </w:r>
    </w:p>
    <w:p w14:paraId="1ECB7240" w14:textId="74BE84CD" w:rsidR="00C61619" w:rsidRDefault="00C61619" w:rsidP="00C61619">
      <w:pPr>
        <w:pStyle w:val="B1"/>
        <w:rPr>
          <w:lang w:eastAsia="zh-CN"/>
        </w:rPr>
      </w:pPr>
      <w:r>
        <w:rPr>
          <w:lang w:eastAsia="zh-CN"/>
        </w:rPr>
        <w:t>-</w:t>
      </w:r>
      <w:r>
        <w:rPr>
          <w:lang w:eastAsia="zh-CN"/>
        </w:rPr>
        <w:tab/>
        <w:t>Permanent Equipment Identifier (PEI).</w:t>
      </w:r>
    </w:p>
    <w:p w14:paraId="3265DB40" w14:textId="34D76BC5" w:rsidR="00C61619" w:rsidRDefault="00C61619" w:rsidP="00C61619">
      <w:pPr>
        <w:pStyle w:val="B1"/>
        <w:rPr>
          <w:lang w:eastAsia="zh-CN"/>
        </w:rPr>
      </w:pPr>
      <w:r>
        <w:rPr>
          <w:lang w:eastAsia="zh-CN"/>
        </w:rPr>
        <w:t>-</w:t>
      </w:r>
      <w:r>
        <w:rPr>
          <w:lang w:eastAsia="zh-CN"/>
        </w:rPr>
        <w:tab/>
        <w:t>5G Globally Unique Temporary Identifier (5G-GUTI).</w:t>
      </w:r>
    </w:p>
    <w:p w14:paraId="6D2FEBDB" w14:textId="2B3E8098" w:rsidR="00C61619" w:rsidRDefault="00C61619" w:rsidP="00C61619">
      <w:pPr>
        <w:pStyle w:val="B1"/>
        <w:rPr>
          <w:lang w:eastAsia="zh-CN"/>
        </w:rPr>
      </w:pPr>
      <w:r>
        <w:rPr>
          <w:lang w:eastAsia="zh-CN"/>
        </w:rPr>
        <w:t>-</w:t>
      </w:r>
      <w:r>
        <w:rPr>
          <w:lang w:eastAsia="zh-CN"/>
        </w:rPr>
        <w:tab/>
        <w:t>Generic Public Subscription Identifier (GPSI).</w:t>
      </w:r>
    </w:p>
    <w:p w14:paraId="3860B5AC" w14:textId="77777777" w:rsidR="00C61619" w:rsidRDefault="00C61619" w:rsidP="00C61619">
      <w:pPr>
        <w:rPr>
          <w:lang w:eastAsia="zh-CN"/>
        </w:rPr>
      </w:pPr>
      <w:r>
        <w:rPr>
          <w:lang w:eastAsia="zh-CN"/>
        </w:rPr>
        <w:t>Internal-Group Identifiers and External-Group Identifiers are used to identify a group of UEs.</w:t>
      </w:r>
    </w:p>
    <w:p w14:paraId="4AC96353" w14:textId="77777777" w:rsidR="00C61619" w:rsidRDefault="00C61619" w:rsidP="00C61619">
      <w:r>
        <w:t xml:space="preserve">The different identifiers in 5GS are used for different purposes. Depending on the use cases and required functionality for supporting </w:t>
      </w:r>
      <w:proofErr w:type="spellStart"/>
      <w:r>
        <w:t>AIoT</w:t>
      </w:r>
      <w:proofErr w:type="spellEnd"/>
      <w:r>
        <w:t xml:space="preserve">, different </w:t>
      </w:r>
      <w:proofErr w:type="spellStart"/>
      <w:r>
        <w:t>AIoT</w:t>
      </w:r>
      <w:proofErr w:type="spellEnd"/>
      <w:r>
        <w:t xml:space="preserve"> device IDs should be introduced.</w:t>
      </w:r>
    </w:p>
    <w:p w14:paraId="72A588E4" w14:textId="77777777" w:rsidR="00C61619" w:rsidRDefault="00C61619" w:rsidP="00C61619">
      <w:r>
        <w:t xml:space="preserve">To be able to perform authentication and authorization procedures in 5GS, it is necessary to introduce SUPI like and SUCI like IDs for </w:t>
      </w:r>
      <w:proofErr w:type="spellStart"/>
      <w:r>
        <w:t>AIoT</w:t>
      </w:r>
      <w:proofErr w:type="spellEnd"/>
      <w:r>
        <w:t xml:space="preserve"> devices. The SUCI like </w:t>
      </w:r>
      <w:proofErr w:type="spellStart"/>
      <w:r>
        <w:t>AIoT</w:t>
      </w:r>
      <w:proofErr w:type="spellEnd"/>
      <w:r>
        <w:t xml:space="preserve"> device ID is a concealed format of SUPI like </w:t>
      </w:r>
      <w:proofErr w:type="spellStart"/>
      <w:r>
        <w:t>AIoT</w:t>
      </w:r>
      <w:proofErr w:type="spellEnd"/>
      <w:r>
        <w:t xml:space="preserve"> device ID, which is used to transmit the device ID from </w:t>
      </w:r>
      <w:proofErr w:type="spellStart"/>
      <w:r>
        <w:t>AIoT</w:t>
      </w:r>
      <w:proofErr w:type="spellEnd"/>
      <w:r>
        <w:t xml:space="preserve"> devices towards network, similar as SUCI in registration request.</w:t>
      </w:r>
    </w:p>
    <w:p w14:paraId="45DAF2FB" w14:textId="259FA268" w:rsidR="00C61619" w:rsidRDefault="00C61619" w:rsidP="00C61619">
      <w:r>
        <w:t xml:space="preserve">The SUPI can be in different formats depending on the SUPI type. While a NAI based format with </w:t>
      </w:r>
      <w:proofErr w:type="spellStart"/>
      <w:r>
        <w:t>username@realm</w:t>
      </w:r>
      <w:proofErr w:type="spellEnd"/>
      <w:r>
        <w:t xml:space="preserve"> can be used a more condensed encoding can be beneficial, i.e. the encoding format can be left for stage 3 WGs to use a suitable encoding format.</w:t>
      </w:r>
    </w:p>
    <w:p w14:paraId="7110236B" w14:textId="77777777" w:rsidR="00C61619" w:rsidRDefault="00C61619" w:rsidP="00C61619">
      <w:r>
        <w:t xml:space="preserve">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w:t>
      </w:r>
      <w:proofErr w:type="spellStart"/>
      <w:r>
        <w:t>AIoT</w:t>
      </w:r>
      <w:proofErr w:type="spellEnd"/>
      <w:r>
        <w:t xml:space="preserve"> Device the SUPI is used. If beneficial, the EPC ID can then be part of the GPSI, see GPSI aspects below.</w:t>
      </w:r>
    </w:p>
    <w:p w14:paraId="24808043" w14:textId="77777777" w:rsidR="00C61619" w:rsidRDefault="00C61619" w:rsidP="00C61619">
      <w:r>
        <w:t xml:space="preserve">The SUCI like </w:t>
      </w:r>
      <w:proofErr w:type="spellStart"/>
      <w:r>
        <w:t>AIoT</w:t>
      </w:r>
      <w:proofErr w:type="spellEnd"/>
      <w:r>
        <w:t xml:space="preserve"> device ID can be used to conceal part of the SUPI. The HNI part of the SUCI can include MCC and MNC for a PLMN and also a NID for an SNPN, and with a Routing Indicator the HNI and RID allows to route to the proper AUSF and UDM instances capable of handling authentication.</w:t>
      </w:r>
    </w:p>
    <w:p w14:paraId="5A26497E" w14:textId="163AB2E7" w:rsidR="00C61619" w:rsidRDefault="00C61619" w:rsidP="00C61619">
      <w:pPr>
        <w:pStyle w:val="NO"/>
      </w:pPr>
      <w:r>
        <w:t>NOTE:</w:t>
      </w:r>
      <w:r>
        <w:tab/>
        <w:t>How the SUCI is created in the AIOT Device is to be determined by other WGs</w:t>
      </w:r>
      <w:r w:rsidR="0002798F">
        <w:t>,</w:t>
      </w:r>
      <w:r>
        <w:t xml:space="preserve"> e.g. SA WG3.</w:t>
      </w:r>
    </w:p>
    <w:p w14:paraId="029891A8" w14:textId="77777777" w:rsidR="00C61619" w:rsidRDefault="00C61619" w:rsidP="00C61619">
      <w:r>
        <w:t xml:space="preserve">For 5G-GUTI like </w:t>
      </w:r>
      <w:proofErr w:type="spellStart"/>
      <w:r>
        <w:t>AIoT</w:t>
      </w:r>
      <w:proofErr w:type="spellEnd"/>
      <w:r>
        <w:t xml:space="preserve"> device ID, similar as 5G-GUTI, could be allocated by the CN after authentication and authorization. The 5G-GUTI like </w:t>
      </w:r>
      <w:proofErr w:type="spellStart"/>
      <w:r>
        <w:t>AIoT</w:t>
      </w:r>
      <w:proofErr w:type="spellEnd"/>
      <w:r>
        <w:t xml:space="preserve"> device ID is passed from CN towards an </w:t>
      </w:r>
      <w:proofErr w:type="spellStart"/>
      <w:r>
        <w:t>AIoT</w:t>
      </w:r>
      <w:proofErr w:type="spellEnd"/>
      <w:r>
        <w:t xml:space="preserve"> device, and the </w:t>
      </w:r>
      <w:proofErr w:type="spellStart"/>
      <w:r>
        <w:t>AIoT</w:t>
      </w:r>
      <w:proofErr w:type="spellEnd"/>
      <w:r>
        <w:t xml:space="preserve"> device stores it and then uses it in the following communication towards network to identify the authenticated </w:t>
      </w:r>
      <w:proofErr w:type="spellStart"/>
      <w:r>
        <w:t>AIoT</w:t>
      </w:r>
      <w:proofErr w:type="spellEnd"/>
      <w:r>
        <w:t xml:space="preserve"> device. The 5G-GUTI like </w:t>
      </w:r>
      <w:proofErr w:type="spellStart"/>
      <w:r>
        <w:t>AIoT</w:t>
      </w:r>
      <w:proofErr w:type="spellEnd"/>
      <w:r>
        <w:t xml:space="preserve"> device ID can limit the possibility of device tracking.</w:t>
      </w:r>
    </w:p>
    <w:p w14:paraId="73F67A84" w14:textId="77777777" w:rsidR="00C61619" w:rsidRDefault="00C61619" w:rsidP="00C61619">
      <w:r>
        <w:t xml:space="preserve">Depending on </w:t>
      </w:r>
      <w:proofErr w:type="spellStart"/>
      <w:r>
        <w:t>AIoT</w:t>
      </w:r>
      <w:proofErr w:type="spellEnd"/>
      <w:r>
        <w:t xml:space="preserve"> device capabilities, the 5G-GUTI like </w:t>
      </w:r>
      <w:proofErr w:type="spellStart"/>
      <w:r>
        <w:t>AIoT</w:t>
      </w:r>
      <w:proofErr w:type="spellEnd"/>
      <w:r>
        <w:t xml:space="preserve"> device ID can be used.</w:t>
      </w:r>
    </w:p>
    <w:p w14:paraId="0E4A28BD" w14:textId="77777777" w:rsidR="00C61619" w:rsidRDefault="00C61619" w:rsidP="00C61619">
      <w: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p>
    <w:p w14:paraId="10E4E0D0" w14:textId="77777777" w:rsidR="00C61619" w:rsidRDefault="00C61619" w:rsidP="00C61619">
      <w:r>
        <w:t xml:space="preserve">To be able to communicate with external AF, a GPSI like </w:t>
      </w:r>
      <w:proofErr w:type="spellStart"/>
      <w:r>
        <w:t>AIoT</w:t>
      </w:r>
      <w:proofErr w:type="spellEnd"/>
      <w:r>
        <w:t xml:space="preserve"> device ID can be introduced. It is the NEF which perform the mapping between the SUPI like </w:t>
      </w:r>
      <w:proofErr w:type="spellStart"/>
      <w:r>
        <w:t>AIoT</w:t>
      </w:r>
      <w:proofErr w:type="spellEnd"/>
      <w:r>
        <w:t xml:space="preserve"> device ID and GPSI like </w:t>
      </w:r>
      <w:proofErr w:type="spellStart"/>
      <w:r>
        <w:t>AIoT</w:t>
      </w:r>
      <w:proofErr w:type="spellEnd"/>
      <w:r>
        <w:t xml:space="preserve"> device ID. The AF utilizes the GPSI like </w:t>
      </w:r>
      <w:proofErr w:type="spellStart"/>
      <w:r>
        <w:t>AIoT</w:t>
      </w:r>
      <w:proofErr w:type="spellEnd"/>
      <w:r>
        <w:t xml:space="preserve"> Device ID in requests towards the CN, and the NEF maps it to the SUPI like </w:t>
      </w:r>
      <w:proofErr w:type="spellStart"/>
      <w:r>
        <w:t>AIoT</w:t>
      </w:r>
      <w:proofErr w:type="spellEnd"/>
      <w:r>
        <w:t xml:space="preserve"> device ID, which is used inside CN. And when the CN responds or notifies the AF, the NEF maps the SUPI like </w:t>
      </w:r>
      <w:proofErr w:type="spellStart"/>
      <w:r>
        <w:t>AIoT</w:t>
      </w:r>
      <w:proofErr w:type="spellEnd"/>
      <w:r>
        <w:t xml:space="preserve"> device ID back to GPSI like </w:t>
      </w:r>
      <w:proofErr w:type="spellStart"/>
      <w:r>
        <w:t>AIoT</w:t>
      </w:r>
      <w:proofErr w:type="spellEnd"/>
      <w:r>
        <w:t xml:space="preserve"> device ID.</w:t>
      </w:r>
    </w:p>
    <w:p w14:paraId="23D3F703" w14:textId="77777777" w:rsidR="00C61619" w:rsidRDefault="00C61619" w:rsidP="00C61619">
      <w:r>
        <w:t xml:space="preserve">In RFID, RFID tags use EPC ID to communicate with RFID readers. It may make sense to introduce the EPC in GPSI like </w:t>
      </w:r>
      <w:proofErr w:type="spellStart"/>
      <w:r>
        <w:t>AIoT</w:t>
      </w:r>
      <w:proofErr w:type="spellEnd"/>
      <w:r>
        <w:t xml:space="preserve"> Device ID, to minimize the integration with RFID applications.</w:t>
      </w:r>
    </w:p>
    <w:p w14:paraId="13104619" w14:textId="77777777" w:rsidR="00C61619" w:rsidRDefault="00C61619" w:rsidP="00C61619">
      <w:r>
        <w:lastRenderedPageBreak/>
        <w:t xml:space="preserve">The GPSI can be defined as an External Identifier and have the form "&lt;Local Identifier&gt;@&lt;Domain Identifier&gt;". It could be an option to introduce EPC ID in the &lt;Local Identifier&gt;, while the &lt;Domain Identifier&gt; can be the domain name of the </w:t>
      </w:r>
      <w:proofErr w:type="spellStart"/>
      <w:r>
        <w:t>AIoT</w:t>
      </w:r>
      <w:proofErr w:type="spellEnd"/>
      <w:r>
        <w:t xml:space="preserve"> service provider.</w:t>
      </w:r>
    </w:p>
    <w:p w14:paraId="619DD20C" w14:textId="77777777" w:rsidR="00C61619" w:rsidRDefault="00C61619" w:rsidP="00C61619">
      <w:r>
        <w:t xml:space="preserve">Regarding the group of </w:t>
      </w:r>
      <w:proofErr w:type="spellStart"/>
      <w:r>
        <w:t>AIoT</w:t>
      </w:r>
      <w:proofErr w:type="spellEnd"/>
      <w:r>
        <w:t xml:space="preserve"> devices, Internal Group </w:t>
      </w:r>
      <w:proofErr w:type="spellStart"/>
      <w:r>
        <w:t>Identfier</w:t>
      </w:r>
      <w:proofErr w:type="spellEnd"/>
      <w:r>
        <w:t xml:space="preserve"> and External Group Identifier can be reused. And the NEF can perform the mapping between the Internal Group Identifiers and External Group Identifiers.</w:t>
      </w:r>
    </w:p>
    <w:p w14:paraId="6109AB3D" w14:textId="46D3B372" w:rsidR="0002376E" w:rsidRPr="00D918A4" w:rsidRDefault="0002376E" w:rsidP="0002376E">
      <w:pPr>
        <w:pStyle w:val="Heading3"/>
      </w:pPr>
      <w:bookmarkStart w:id="2847" w:name="_Toc175891018"/>
      <w:bookmarkStart w:id="2848" w:name="_Toc180645966"/>
      <w:bookmarkStart w:id="2849" w:name="_Toc183616899"/>
      <w:r w:rsidRPr="00D918A4">
        <w:t>6.</w:t>
      </w:r>
      <w:r w:rsidR="004B040A">
        <w:t>36</w:t>
      </w:r>
      <w:r w:rsidRPr="00D918A4">
        <w:t>.2</w:t>
      </w:r>
      <w:r w:rsidRPr="00D918A4">
        <w:tab/>
        <w:t>Procedures</w:t>
      </w:r>
      <w:bookmarkEnd w:id="2847"/>
      <w:bookmarkEnd w:id="2848"/>
      <w:bookmarkEnd w:id="2849"/>
    </w:p>
    <w:p w14:paraId="1681E2AA" w14:textId="77777777" w:rsidR="0002798F" w:rsidRDefault="0002798F" w:rsidP="0002798F">
      <w:r>
        <w:t xml:space="preserve">The device IDs for </w:t>
      </w:r>
      <w:proofErr w:type="spellStart"/>
      <w:r>
        <w:t>AIoT</w:t>
      </w:r>
      <w:proofErr w:type="spellEnd"/>
      <w:r>
        <w:t xml:space="preserve"> devices are used in an equivalent way as current ones for UEs. No new procedures introduced due to </w:t>
      </w:r>
      <w:proofErr w:type="spellStart"/>
      <w:r>
        <w:t>AIoT</w:t>
      </w:r>
      <w:proofErr w:type="spellEnd"/>
      <w:r>
        <w:t xml:space="preserve"> device IDs. They are used in the inventory, command, (and also other) procedures for </w:t>
      </w:r>
      <w:proofErr w:type="spellStart"/>
      <w:r>
        <w:t>AIoT</w:t>
      </w:r>
      <w:proofErr w:type="spellEnd"/>
      <w:r>
        <w:t xml:space="preserve"> devices:</w:t>
      </w:r>
    </w:p>
    <w:p w14:paraId="54FAF0CE" w14:textId="77777777" w:rsidR="0002798F" w:rsidRDefault="0002798F" w:rsidP="0002798F">
      <w:pPr>
        <w:pStyle w:val="B1"/>
      </w:pPr>
      <w:r>
        <w:t>-</w:t>
      </w:r>
      <w:r>
        <w:tab/>
        <w:t xml:space="preserve">SUCI like device ID is sent from </w:t>
      </w:r>
      <w:proofErr w:type="spellStart"/>
      <w:r>
        <w:t>AIoT</w:t>
      </w:r>
      <w:proofErr w:type="spellEnd"/>
      <w:r>
        <w:t xml:space="preserve"> devices to network to identify the device when unauthenticated e.g. response to inventory.</w:t>
      </w:r>
    </w:p>
    <w:p w14:paraId="473EE7BC" w14:textId="77777777" w:rsidR="0002798F" w:rsidRDefault="0002798F" w:rsidP="0002798F">
      <w:pPr>
        <w:pStyle w:val="B1"/>
      </w:pPr>
      <w:r>
        <w:t>-</w:t>
      </w:r>
      <w:r>
        <w:tab/>
        <w:t xml:space="preserve">SUPI like device ID is used in 5GC to uniquely identify the data stored in the network for enabling connectivity for the device. As to enable paging like functionality for </w:t>
      </w:r>
      <w:proofErr w:type="spellStart"/>
      <w:r>
        <w:t>AIoT</w:t>
      </w:r>
      <w:proofErr w:type="spellEnd"/>
      <w:r>
        <w:t xml:space="preserve"> devices that cannot store data like 5G-GUTI in non-</w:t>
      </w:r>
      <w:proofErr w:type="spellStart"/>
      <w:r>
        <w:t>volentary</w:t>
      </w:r>
      <w:proofErr w:type="spellEnd"/>
      <w:r>
        <w:t xml:space="preserve"> memory or before a capable </w:t>
      </w:r>
      <w:proofErr w:type="spellStart"/>
      <w:r>
        <w:t>AIoT</w:t>
      </w:r>
      <w:proofErr w:type="spellEnd"/>
      <w:r>
        <w:t xml:space="preserve"> Device has been allocated a 5G-GUTI, there may be a need to again open up for using SUPI in paging (i.e. IMSI based paging was removed in 5GS for security/privacy reasons).</w:t>
      </w:r>
    </w:p>
    <w:p w14:paraId="4AD6F15C" w14:textId="77777777" w:rsidR="0002798F" w:rsidRDefault="0002798F" w:rsidP="0002798F">
      <w:pPr>
        <w:pStyle w:val="B1"/>
      </w:pPr>
      <w:r>
        <w:t>-</w:t>
      </w:r>
      <w:r>
        <w:tab/>
        <w:t>5G-GUTI like device ID can be allocated by the core network and sent back to the device. If allocated it is used to page the device and identify the device.</w:t>
      </w:r>
    </w:p>
    <w:p w14:paraId="7D787E96" w14:textId="77777777" w:rsidR="0002798F" w:rsidRDefault="0002798F" w:rsidP="0002798F">
      <w:pPr>
        <w:pStyle w:val="B1"/>
      </w:pPr>
      <w:r>
        <w:t>-</w:t>
      </w:r>
      <w:r>
        <w:tab/>
        <w:t xml:space="preserve">PEI like device ID: a </w:t>
      </w:r>
      <w:proofErr w:type="spellStart"/>
      <w:r>
        <w:t>permant</w:t>
      </w:r>
      <w:proofErr w:type="spellEnd"/>
      <w:r>
        <w:t xml:space="preserve"> identifier of the AIOT device, can be optionally provided by the AIOT device or is separately requested by the network.</w:t>
      </w:r>
    </w:p>
    <w:p w14:paraId="33FBD31B" w14:textId="77777777" w:rsidR="0002798F" w:rsidRDefault="0002798F" w:rsidP="0002798F">
      <w:pPr>
        <w:pStyle w:val="B1"/>
      </w:pPr>
      <w:r>
        <w:t>-</w:t>
      </w:r>
      <w:r>
        <w:tab/>
        <w:t>GPSI like device ID is used externally between AF and 5GC</w:t>
      </w:r>
    </w:p>
    <w:p w14:paraId="15C3732F" w14:textId="77777777" w:rsidR="0002798F" w:rsidRDefault="0002798F" w:rsidP="0002798F">
      <w:pPr>
        <w:pStyle w:val="B1"/>
      </w:pPr>
      <w:r>
        <w:t>-</w:t>
      </w:r>
      <w:r>
        <w:tab/>
        <w:t xml:space="preserve">Internal Group </w:t>
      </w:r>
      <w:proofErr w:type="spellStart"/>
      <w:r>
        <w:t>Identifer</w:t>
      </w:r>
      <w:proofErr w:type="spellEnd"/>
      <w:r>
        <w:t xml:space="preserve"> is used to identify a group of </w:t>
      </w:r>
      <w:proofErr w:type="spellStart"/>
      <w:r>
        <w:t>AIoT</w:t>
      </w:r>
      <w:proofErr w:type="spellEnd"/>
      <w:r>
        <w:t xml:space="preserve"> devices internally within the 3GPP network</w:t>
      </w:r>
    </w:p>
    <w:p w14:paraId="11A723D3" w14:textId="77777777" w:rsidR="0002798F" w:rsidRDefault="0002798F" w:rsidP="0002798F">
      <w:pPr>
        <w:pStyle w:val="B1"/>
      </w:pPr>
      <w:r>
        <w:t>-</w:t>
      </w:r>
      <w:r>
        <w:tab/>
        <w:t xml:space="preserve">External Group Identifier is used to identify a group of </w:t>
      </w:r>
      <w:proofErr w:type="spellStart"/>
      <w:r>
        <w:t>AIoT</w:t>
      </w:r>
      <w:proofErr w:type="spellEnd"/>
      <w:r>
        <w:t xml:space="preserve"> devices in AF.</w:t>
      </w:r>
    </w:p>
    <w:p w14:paraId="31B68F08" w14:textId="740299FD" w:rsidR="0002376E" w:rsidRPr="0002798F" w:rsidRDefault="0002798F" w:rsidP="0002798F">
      <w:pPr>
        <w:pStyle w:val="EditorsNote"/>
      </w:pPr>
      <w:r>
        <w:t>Editor's note:</w:t>
      </w:r>
      <w:r>
        <w:tab/>
        <w:t>Additional procedures e.g. security procedures is FFS.</w:t>
      </w:r>
    </w:p>
    <w:p w14:paraId="32749BB5" w14:textId="77777777" w:rsidR="0002798F" w:rsidRDefault="0002798F" w:rsidP="0002798F">
      <w:r>
        <w:t>NF Discovery Service via NRF:</w:t>
      </w:r>
    </w:p>
    <w:p w14:paraId="49D123A0" w14:textId="6030E666" w:rsidR="0002798F" w:rsidRDefault="0002798F" w:rsidP="0002798F">
      <w:pPr>
        <w:pStyle w:val="B1"/>
      </w:pPr>
      <w:r>
        <w:t>-</w:t>
      </w:r>
      <w:r>
        <w:tab/>
        <w:t>NFs that serves a specific set of AIOT devices stores the list of AIOT device IDs in the NF profile in NRF in the same way as current NF profiles can include, e.g. SUPI, SUPI ranges, or part of the SUPI, e.g. MCC/MNC, GPSI, GPSI ranges, etc.</w:t>
      </w:r>
    </w:p>
    <w:p w14:paraId="2D13C3DF" w14:textId="77777777" w:rsidR="0002798F" w:rsidRDefault="0002798F" w:rsidP="0002798F">
      <w:pPr>
        <w:pStyle w:val="B1"/>
      </w:pPr>
      <w:r>
        <w:t>-</w:t>
      </w:r>
      <w:r>
        <w:tab/>
        <w:t>The NF discovery service operation discovers the set of NF Instances (and their associated NF Service Instances), represented by their NF Profile, that are currently registered in NRF and satisfy a number of other input query parameters as per current 5GC procedures.</w:t>
      </w:r>
    </w:p>
    <w:p w14:paraId="38452946" w14:textId="3C3F091E" w:rsidR="0002376E" w:rsidRPr="00D918A4" w:rsidRDefault="0002376E" w:rsidP="0002376E">
      <w:pPr>
        <w:pStyle w:val="Heading3"/>
        <w:rPr>
          <w:lang w:eastAsia="zh-CN"/>
        </w:rPr>
      </w:pPr>
      <w:bookmarkStart w:id="2850" w:name="_Toc175891019"/>
      <w:bookmarkStart w:id="2851" w:name="_Toc180645967"/>
      <w:bookmarkStart w:id="2852" w:name="_Toc183616900"/>
      <w:r w:rsidRPr="00D918A4">
        <w:rPr>
          <w:lang w:eastAsia="zh-CN"/>
        </w:rPr>
        <w:t>6.</w:t>
      </w:r>
      <w:r w:rsidR="004B040A">
        <w:rPr>
          <w:lang w:eastAsia="zh-CN"/>
        </w:rPr>
        <w:t>36</w:t>
      </w:r>
      <w:r w:rsidRPr="00D918A4">
        <w:rPr>
          <w:lang w:eastAsia="zh-CN"/>
        </w:rPr>
        <w:t>.3</w:t>
      </w:r>
      <w:r w:rsidRPr="00D918A4">
        <w:rPr>
          <w:lang w:eastAsia="zh-CN"/>
        </w:rPr>
        <w:tab/>
      </w:r>
      <w:r w:rsidRPr="00D918A4">
        <w:t>Impacts on services, entities and interfaces</w:t>
      </w:r>
      <w:bookmarkEnd w:id="2850"/>
      <w:bookmarkEnd w:id="2851"/>
      <w:bookmarkEnd w:id="2852"/>
    </w:p>
    <w:p w14:paraId="5C3F3177" w14:textId="77777777" w:rsidR="0002798F" w:rsidRDefault="0002798F" w:rsidP="0002798F">
      <w:pPr>
        <w:pStyle w:val="B1"/>
      </w:pPr>
      <w:r>
        <w:t>The logic of current 5GS usage of identifiers is re-used with the following differences or clarifications:</w:t>
      </w:r>
    </w:p>
    <w:p w14:paraId="298612DB" w14:textId="4FA0DB24" w:rsidR="0002798F" w:rsidRDefault="0002798F" w:rsidP="0002798F">
      <w:pPr>
        <w:pStyle w:val="B1"/>
      </w:pPr>
      <w:r>
        <w:t>-</w:t>
      </w:r>
      <w:r>
        <w:tab/>
        <w:t>AIOTF applies similar functionality as an AMF for handling, e.g. SUCI.</w:t>
      </w:r>
    </w:p>
    <w:p w14:paraId="23733A0C" w14:textId="345FA1DE" w:rsidR="0002798F" w:rsidRDefault="0002798F" w:rsidP="0002798F">
      <w:pPr>
        <w:pStyle w:val="B1"/>
      </w:pPr>
      <w:r>
        <w:t>-</w:t>
      </w:r>
      <w:r>
        <w:tab/>
        <w:t xml:space="preserve">Entities, e.g. </w:t>
      </w:r>
      <w:proofErr w:type="spellStart"/>
      <w:r>
        <w:t>AIoT</w:t>
      </w:r>
      <w:proofErr w:type="spellEnd"/>
      <w:r>
        <w:t xml:space="preserve"> Device, UDM that conceal and reveal SUCI to handle new SUPI type format.</w:t>
      </w:r>
    </w:p>
    <w:p w14:paraId="47C0006F" w14:textId="77777777" w:rsidR="0002798F" w:rsidRDefault="0002798F" w:rsidP="0002798F">
      <w:pPr>
        <w:pStyle w:val="B1"/>
      </w:pPr>
      <w:r>
        <w:t>-</w:t>
      </w:r>
      <w:r>
        <w:tab/>
        <w:t>Entities handling SUPI may need to handle new SUPI format depending on stage 3 decision of format.</w:t>
      </w:r>
    </w:p>
    <w:p w14:paraId="6BB78001" w14:textId="34C85A07" w:rsidR="0002798F" w:rsidRDefault="0002798F" w:rsidP="0002798F">
      <w:pPr>
        <w:pStyle w:val="B1"/>
      </w:pPr>
      <w:r>
        <w:t>-</w:t>
      </w:r>
      <w:r>
        <w:tab/>
        <w:t>Entities handling PEI, e.g. EIR may handle new PEI format.</w:t>
      </w:r>
    </w:p>
    <w:p w14:paraId="78194FF2" w14:textId="021EA682" w:rsidR="0012320C" w:rsidRPr="007045CC" w:rsidRDefault="0012320C" w:rsidP="0012320C">
      <w:pPr>
        <w:pStyle w:val="Heading2"/>
      </w:pPr>
      <w:bookmarkStart w:id="2853" w:name="_Toc175891020"/>
      <w:bookmarkStart w:id="2854" w:name="_Toc180645968"/>
      <w:bookmarkStart w:id="2855" w:name="_Toc183616901"/>
      <w:r w:rsidRPr="007045CC">
        <w:lastRenderedPageBreak/>
        <w:t>6.</w:t>
      </w:r>
      <w:r w:rsidR="004B040A">
        <w:t>37</w:t>
      </w:r>
      <w:r w:rsidRPr="007045CC">
        <w:rPr>
          <w:rFonts w:hint="eastAsia"/>
        </w:rPr>
        <w:tab/>
      </w:r>
      <w:r w:rsidRPr="00CF6C38">
        <w:t>Solution</w:t>
      </w:r>
      <w:r w:rsidRPr="00CF6C38">
        <w:rPr>
          <w:rFonts w:hint="eastAsia"/>
        </w:rPr>
        <w:t xml:space="preserve"> #</w:t>
      </w:r>
      <w:r w:rsidR="004B040A">
        <w:t>37</w:t>
      </w:r>
      <w:r w:rsidRPr="00CF6C38">
        <w:t>:</w:t>
      </w:r>
      <w:r w:rsidRPr="007045CC">
        <w:t xml:space="preserve"> </w:t>
      </w:r>
      <w:r w:rsidRPr="00CB23BD">
        <w:t xml:space="preserve">Multiple Temporary </w:t>
      </w:r>
      <w:r>
        <w:t xml:space="preserve">Reusable </w:t>
      </w:r>
      <w:r w:rsidRPr="00CB23BD">
        <w:t xml:space="preserve">Identities for </w:t>
      </w:r>
      <w:proofErr w:type="spellStart"/>
      <w:r w:rsidRPr="00CB23BD">
        <w:t>AIoT</w:t>
      </w:r>
      <w:proofErr w:type="spellEnd"/>
      <w:r w:rsidRPr="00CB23BD">
        <w:t xml:space="preserve"> Devices</w:t>
      </w:r>
      <w:bookmarkEnd w:id="2853"/>
      <w:bookmarkEnd w:id="2854"/>
      <w:bookmarkEnd w:id="2855"/>
    </w:p>
    <w:p w14:paraId="7E1CF863" w14:textId="26D5EDB9" w:rsidR="0012320C" w:rsidRPr="0007122C" w:rsidRDefault="0012320C" w:rsidP="0012320C">
      <w:pPr>
        <w:pStyle w:val="Heading3"/>
      </w:pPr>
      <w:bookmarkStart w:id="2856" w:name="_Toc175891021"/>
      <w:bookmarkStart w:id="2857" w:name="_Toc180645969"/>
      <w:bookmarkStart w:id="2858" w:name="_Toc183616902"/>
      <w:r w:rsidRPr="00822E86">
        <w:t>6.</w:t>
      </w:r>
      <w:r w:rsidR="004B040A">
        <w:t>37</w:t>
      </w:r>
      <w:r w:rsidRPr="00822E86">
        <w:t>.</w:t>
      </w:r>
      <w:r>
        <w:t>1</w:t>
      </w:r>
      <w:r w:rsidRPr="00822E86">
        <w:rPr>
          <w:rFonts w:hint="eastAsia"/>
        </w:rPr>
        <w:tab/>
        <w:t>Description</w:t>
      </w:r>
      <w:bookmarkEnd w:id="2856"/>
      <w:bookmarkEnd w:id="2857"/>
      <w:bookmarkEnd w:id="2858"/>
    </w:p>
    <w:p w14:paraId="56F5FDE5" w14:textId="77777777" w:rsidR="0002798F" w:rsidRDefault="0002798F" w:rsidP="0012320C">
      <w:r>
        <w:t xml:space="preserve">This solution addresses KI#2 and tackles the problem of efficiently and securely identifying an </w:t>
      </w:r>
      <w:proofErr w:type="spellStart"/>
      <w:r>
        <w:t>AIoT</w:t>
      </w:r>
      <w:proofErr w:type="spellEnd"/>
      <w:r>
        <w:t xml:space="preserve"> device while preserving the limited </w:t>
      </w:r>
      <w:proofErr w:type="spellStart"/>
      <w:r>
        <w:t>AIoT</w:t>
      </w:r>
      <w:proofErr w:type="spellEnd"/>
      <w:r>
        <w:t xml:space="preserve"> device computing resources. This is accomplished by providing the </w:t>
      </w:r>
      <w:proofErr w:type="spellStart"/>
      <w:r>
        <w:t>AIoT</w:t>
      </w:r>
      <w:proofErr w:type="spellEnd"/>
      <w:r>
        <w:t xml:space="preserve"> device with a set of temporary identifiers, which can be revoked and reallocated as explained below. Unique aspects of this solution compared to other solutions documented in this TR include the multiplicity of the temporary identities and their re-usability.</w:t>
      </w:r>
    </w:p>
    <w:p w14:paraId="1D437E48" w14:textId="77777777" w:rsidR="0002798F" w:rsidRDefault="0002798F" w:rsidP="0012320C">
      <w:r>
        <w:t xml:space="preserve">It is acknowledged that this solution would be advantageous in terms of power efficiency in scenarios where storing, accessing and removing multiple identifiers consumes less </w:t>
      </w:r>
      <w:proofErr w:type="spellStart"/>
      <w:r>
        <w:t>AIoT</w:t>
      </w:r>
      <w:proofErr w:type="spellEnd"/>
      <w:r>
        <w:t xml:space="preserve"> device power than separately transmitting multiple identifiers to the </w:t>
      </w:r>
      <w:proofErr w:type="spellStart"/>
      <w:r>
        <w:t>AIoT</w:t>
      </w:r>
      <w:proofErr w:type="spellEnd"/>
      <w:r>
        <w:t xml:space="preserve"> device.</w:t>
      </w:r>
    </w:p>
    <w:p w14:paraId="02D877AB" w14:textId="02A35075" w:rsidR="0002798F" w:rsidRDefault="0002798F" w:rsidP="0002798F">
      <w:pPr>
        <w:pStyle w:val="NO"/>
      </w:pPr>
      <w:r>
        <w:t>NOTE 1:</w:t>
      </w:r>
      <w:r>
        <w:tab/>
        <w:t xml:space="preserve">Additional considerations on non-volatile memory capabilities of the </w:t>
      </w:r>
      <w:proofErr w:type="spellStart"/>
      <w:r>
        <w:t>AIoT</w:t>
      </w:r>
      <w:proofErr w:type="spellEnd"/>
      <w:r>
        <w:t xml:space="preserve"> devices may be dependent on RAN WG1 discussions.</w:t>
      </w:r>
    </w:p>
    <w:p w14:paraId="7ABFB172" w14:textId="77777777" w:rsidR="0002798F" w:rsidRDefault="0002798F" w:rsidP="0012320C">
      <w:r>
        <w:t>The proposed solution can be summarized as follows:</w:t>
      </w:r>
    </w:p>
    <w:p w14:paraId="27532FE0" w14:textId="77777777" w:rsidR="0002798F" w:rsidRDefault="0002798F" w:rsidP="0002798F">
      <w:pPr>
        <w:pStyle w:val="B1"/>
      </w:pPr>
      <w:r>
        <w:t>-</w:t>
      </w:r>
      <w:r>
        <w:tab/>
        <w:t xml:space="preserve">The network should allocate and provide more than one temporary identity to the </w:t>
      </w:r>
      <w:proofErr w:type="spellStart"/>
      <w:r>
        <w:t>AIoT</w:t>
      </w:r>
      <w:proofErr w:type="spellEnd"/>
      <w:r>
        <w:t xml:space="preserve"> device, say N identities together with authentication information.</w:t>
      </w:r>
    </w:p>
    <w:p w14:paraId="474B29DC" w14:textId="77777777" w:rsidR="0002798F" w:rsidRDefault="0002798F" w:rsidP="0002798F">
      <w:pPr>
        <w:pStyle w:val="B1"/>
      </w:pPr>
      <w:r>
        <w:t>-</w:t>
      </w:r>
      <w:r>
        <w:tab/>
        <w:t xml:space="preserve">The N allocated identities together with the authentication information can be sent to the </w:t>
      </w:r>
      <w:proofErr w:type="spellStart"/>
      <w:r>
        <w:t>AIoT</w:t>
      </w:r>
      <w:proofErr w:type="spellEnd"/>
      <w:r>
        <w:t xml:space="preserve"> device in one message.</w:t>
      </w:r>
    </w:p>
    <w:p w14:paraId="54C717E7" w14:textId="77777777" w:rsidR="0002798F" w:rsidRDefault="0002798F" w:rsidP="0002798F">
      <w:pPr>
        <w:pStyle w:val="B1"/>
      </w:pPr>
      <w:r>
        <w:t>-</w:t>
      </w:r>
      <w:r>
        <w:tab/>
        <w:t xml:space="preserve">The </w:t>
      </w:r>
      <w:proofErr w:type="spellStart"/>
      <w:r>
        <w:t>AIoT</w:t>
      </w:r>
      <w:proofErr w:type="spellEnd"/>
      <w:r>
        <w:t xml:space="preserve"> device and the network will use one identity at time such that both entities know ahead of time which identity would be used next as will be described later.</w:t>
      </w:r>
    </w:p>
    <w:p w14:paraId="1DEEDC10" w14:textId="77777777" w:rsidR="0002798F" w:rsidRDefault="0002798F" w:rsidP="0002798F">
      <w:pPr>
        <w:pStyle w:val="B1"/>
      </w:pPr>
      <w:r>
        <w:t>-</w:t>
      </w:r>
      <w:r>
        <w:tab/>
        <w:t xml:space="preserve">The ID combined to authentication information (e.g. tokens, encryption keys) are used to authenticate the </w:t>
      </w:r>
      <w:proofErr w:type="spellStart"/>
      <w:r>
        <w:t>AIoT</w:t>
      </w:r>
      <w:proofErr w:type="spellEnd"/>
      <w:r>
        <w:t xml:space="preserve"> device for each exchanged message.</w:t>
      </w:r>
    </w:p>
    <w:p w14:paraId="2E7C68CD" w14:textId="0470B5B6" w:rsidR="0002798F" w:rsidRDefault="0002798F" w:rsidP="0002798F">
      <w:pPr>
        <w:pStyle w:val="B1"/>
      </w:pPr>
      <w:r>
        <w:t>NOTE 2:</w:t>
      </w:r>
      <w:r>
        <w:tab/>
        <w:t>Mechanisms for authentication information generation, exchange and update are to be defined by SA WG3.</w:t>
      </w:r>
    </w:p>
    <w:p w14:paraId="61E9FA43" w14:textId="77777777" w:rsidR="0002798F" w:rsidRDefault="0002798F" w:rsidP="0002798F">
      <w:pPr>
        <w:pStyle w:val="B1"/>
      </w:pPr>
      <w:r>
        <w:t>-</w:t>
      </w:r>
      <w:r>
        <w:tab/>
        <w:t xml:space="preserve">The temporary IDs can be revoked from the </w:t>
      </w:r>
      <w:proofErr w:type="spellStart"/>
      <w:r>
        <w:t>AIoT</w:t>
      </w:r>
      <w:proofErr w:type="spellEnd"/>
      <w:r>
        <w:t xml:space="preserve"> device and re-allocated to another device e.g. in case of a pre-determined period of inactivity.</w:t>
      </w:r>
    </w:p>
    <w:p w14:paraId="7F8351D9" w14:textId="77777777" w:rsidR="0002798F" w:rsidRDefault="0002798F" w:rsidP="0002798F">
      <w:pPr>
        <w:pStyle w:val="B1"/>
      </w:pPr>
      <w:r>
        <w:t>-</w:t>
      </w:r>
      <w:r>
        <w:tab/>
        <w:t xml:space="preserve">When re-allocating the one or more ID(s) to another </w:t>
      </w:r>
      <w:proofErr w:type="spellStart"/>
      <w:r>
        <w:t>AIoT</w:t>
      </w:r>
      <w:proofErr w:type="spellEnd"/>
      <w:r>
        <w:t xml:space="preserve"> device, new authentication information is provided.</w:t>
      </w:r>
    </w:p>
    <w:p w14:paraId="5857FE49" w14:textId="275952D4" w:rsidR="0012320C" w:rsidRPr="0002798F" w:rsidRDefault="0002798F" w:rsidP="0002798F">
      <w:pPr>
        <w:pStyle w:val="NO"/>
      </w:pPr>
      <w:r>
        <w:t>NOTE 3:</w:t>
      </w:r>
      <w:r>
        <w:tab/>
        <w:t xml:space="preserve">The temporary identity may refer to any temporary identity which may be used in the 3GPP system or in the 5GS such as 5G-GUTI, or any identity that may be defined for </w:t>
      </w:r>
      <w:proofErr w:type="spellStart"/>
      <w:r>
        <w:t>AIoT</w:t>
      </w:r>
      <w:proofErr w:type="spellEnd"/>
      <w:r>
        <w:t xml:space="preserve"> devices.</w:t>
      </w:r>
    </w:p>
    <w:p w14:paraId="71F8DB21" w14:textId="1E71A8A2" w:rsidR="0002798F" w:rsidRDefault="0002798F" w:rsidP="0012320C">
      <w:r>
        <w:t xml:space="preserve">In the following, it is described new capabilities that are required in the network and/or </w:t>
      </w:r>
      <w:proofErr w:type="spellStart"/>
      <w:r>
        <w:t>AIoT</w:t>
      </w:r>
      <w:proofErr w:type="spellEnd"/>
      <w:r>
        <w:t xml:space="preserve"> device to support the above functionality.</w:t>
      </w:r>
    </w:p>
    <w:p w14:paraId="7C14A9F7" w14:textId="77777777" w:rsidR="0002798F" w:rsidRDefault="0002798F" w:rsidP="0012320C">
      <w:r>
        <w:t xml:space="preserve">In terms of new functionality, the solution requires a new capability for multiple temporary identifiers to indicate its support for receiving, handling, and storing multiple temporary identifiers at a time. The </w:t>
      </w:r>
      <w:proofErr w:type="spellStart"/>
      <w:r>
        <w:t>AIoT</w:t>
      </w:r>
      <w:proofErr w:type="spellEnd"/>
      <w:r>
        <w:t xml:space="preserve"> device may also indicate how many identities it can receive at a given time, where this may be based on memory or resources in the device. The </w:t>
      </w:r>
      <w:proofErr w:type="spellStart"/>
      <w:r>
        <w:t>AIoT</w:t>
      </w:r>
      <w:proofErr w:type="spellEnd"/>
      <w:r>
        <w:t xml:space="preserve"> device may determine the number of identifiers which it can receive based on several factors, e.g. the total available memory in the </w:t>
      </w:r>
      <w:proofErr w:type="spellStart"/>
      <w:r>
        <w:t>AIoT</w:t>
      </w:r>
      <w:proofErr w:type="spellEnd"/>
      <w:r>
        <w:t xml:space="preserve"> device, the length or size of the identifier, a combination of available resources, etc. Furthermore, the network then may determine to allocate a number N of temporary identities to an </w:t>
      </w:r>
      <w:proofErr w:type="spellStart"/>
      <w:r>
        <w:t>AIoT</w:t>
      </w:r>
      <w:proofErr w:type="spellEnd"/>
      <w:r>
        <w:t xml:space="preserve"> device based on the capability indication provided by the </w:t>
      </w:r>
      <w:proofErr w:type="spellStart"/>
      <w:r>
        <w:t>AIoT</w:t>
      </w:r>
      <w:proofErr w:type="spellEnd"/>
      <w:r>
        <w:t xml:space="preserve"> device and other factors. The transmission of the set of identities should occur using a secured message.</w:t>
      </w:r>
    </w:p>
    <w:p w14:paraId="6F99CA84" w14:textId="77A12BE5" w:rsidR="0012320C" w:rsidRDefault="0012320C" w:rsidP="0012320C">
      <w:pPr>
        <w:pStyle w:val="Heading3"/>
      </w:pPr>
      <w:bookmarkStart w:id="2859" w:name="_Toc175891022"/>
      <w:bookmarkStart w:id="2860" w:name="_Toc180645970"/>
      <w:bookmarkStart w:id="2861" w:name="_Toc183616903"/>
      <w:r w:rsidRPr="00822E86">
        <w:lastRenderedPageBreak/>
        <w:t>6.</w:t>
      </w:r>
      <w:r w:rsidR="004B040A">
        <w:t>37</w:t>
      </w:r>
      <w:r w:rsidRPr="00822E86">
        <w:t>.</w:t>
      </w:r>
      <w:r>
        <w:t>2</w:t>
      </w:r>
      <w:r w:rsidRPr="00822E86">
        <w:tab/>
        <w:t>Procedure</w:t>
      </w:r>
      <w:r>
        <w:t>s</w:t>
      </w:r>
      <w:bookmarkEnd w:id="2859"/>
      <w:bookmarkEnd w:id="2860"/>
      <w:bookmarkEnd w:id="2861"/>
    </w:p>
    <w:p w14:paraId="79FB0D14" w14:textId="012EBD20" w:rsidR="0012320C" w:rsidRPr="009E7A71" w:rsidRDefault="0012320C" w:rsidP="0012320C">
      <w:pPr>
        <w:pStyle w:val="Heading4"/>
      </w:pPr>
      <w:bookmarkStart w:id="2862" w:name="_Toc175891023"/>
      <w:bookmarkStart w:id="2863" w:name="_Toc180645971"/>
      <w:bookmarkStart w:id="2864" w:name="_Toc183616904"/>
      <w:r w:rsidRPr="00822E86">
        <w:t>6.</w:t>
      </w:r>
      <w:r w:rsidR="004B040A">
        <w:t>37</w:t>
      </w:r>
      <w:r w:rsidRPr="00822E86">
        <w:t>.</w:t>
      </w:r>
      <w:r>
        <w:t>2.1</w:t>
      </w:r>
      <w:r w:rsidRPr="00822E86">
        <w:tab/>
      </w:r>
      <w:r>
        <w:t>Temporary Reusable ID Allocation</w:t>
      </w:r>
      <w:bookmarkEnd w:id="2862"/>
      <w:bookmarkEnd w:id="2863"/>
      <w:bookmarkEnd w:id="2864"/>
    </w:p>
    <w:p w14:paraId="234A90A7" w14:textId="77777777" w:rsidR="0012320C" w:rsidRDefault="0012320C" w:rsidP="0012320C">
      <w:pPr>
        <w:pStyle w:val="TH"/>
      </w:pPr>
      <w:r>
        <w:object w:dxaOrig="9620" w:dyaOrig="8020" w14:anchorId="0023CA6C">
          <v:shape id="_x0000_i1128" type="#_x0000_t75" style="width:480.75pt;height:400.5pt" o:ole="">
            <v:imagedata r:id="rId216" o:title=""/>
          </v:shape>
          <o:OLEObject Type="Embed" ProgID="Visio.Drawing.15" ShapeID="_x0000_i1128" DrawAspect="Content" ObjectID="_1794390906" r:id="rId217"/>
        </w:object>
      </w:r>
    </w:p>
    <w:p w14:paraId="7E9C0977" w14:textId="1FFF56EC" w:rsidR="0012320C" w:rsidRPr="00A163C6" w:rsidRDefault="0012320C" w:rsidP="00A855AE">
      <w:pPr>
        <w:pStyle w:val="TF"/>
      </w:pPr>
      <w:r>
        <w:t>Figure</w:t>
      </w:r>
      <w:r w:rsidRPr="00D7659E">
        <w:t xml:space="preserve"> </w:t>
      </w:r>
      <w:r>
        <w:t>6</w:t>
      </w:r>
      <w:r w:rsidRPr="00D7659E">
        <w:t>.</w:t>
      </w:r>
      <w:r w:rsidR="00EC6BA2">
        <w:t>37</w:t>
      </w:r>
      <w:r w:rsidRPr="00D7659E">
        <w:t>.</w:t>
      </w:r>
      <w:r>
        <w:t>2</w:t>
      </w:r>
      <w:r w:rsidR="007C477B" w:rsidRPr="00D7659E">
        <w:t>.</w:t>
      </w:r>
      <w:r w:rsidR="007C477B">
        <w:t>1</w:t>
      </w:r>
      <w:r w:rsidRPr="00D7659E">
        <w:t xml:space="preserve">-1: </w:t>
      </w:r>
      <w:r>
        <w:t xml:space="preserve">Procedure to support allocation of multiple temporary identities to </w:t>
      </w:r>
      <w:proofErr w:type="spellStart"/>
      <w:r>
        <w:t>AIoT</w:t>
      </w:r>
      <w:proofErr w:type="spellEnd"/>
      <w:r>
        <w:t xml:space="preserve"> devices</w:t>
      </w:r>
    </w:p>
    <w:p w14:paraId="4D9C8B58" w14:textId="77777777" w:rsidR="0002798F" w:rsidRDefault="0002798F" w:rsidP="0002798F">
      <w:r>
        <w:t xml:space="preserve">The procedure in Figure 6.37.2-1 to support allocation of multiple temporary identities to </w:t>
      </w:r>
      <w:proofErr w:type="spellStart"/>
      <w:r>
        <w:t>AIoT</w:t>
      </w:r>
      <w:proofErr w:type="spellEnd"/>
      <w:r>
        <w:t xml:space="preserve"> devices is described step by step below. The temporary ID allocation is assumed to be performed in a secure manner.</w:t>
      </w:r>
    </w:p>
    <w:p w14:paraId="494C184D" w14:textId="77777777" w:rsidR="0002798F" w:rsidRDefault="0002798F" w:rsidP="0002798F">
      <w:pPr>
        <w:pStyle w:val="B1"/>
      </w:pPr>
      <w:r>
        <w:t>0.</w:t>
      </w:r>
      <w:r>
        <w:tab/>
        <w:t xml:space="preserve">An </w:t>
      </w:r>
      <w:proofErr w:type="spellStart"/>
      <w:r>
        <w:t>AIoT</w:t>
      </w:r>
      <w:proofErr w:type="spellEnd"/>
      <w:r>
        <w:t xml:space="preserve"> AF may provision information related to the multiple and re-usable </w:t>
      </w:r>
      <w:proofErr w:type="spellStart"/>
      <w:r>
        <w:t>AIoT</w:t>
      </w:r>
      <w:proofErr w:type="spellEnd"/>
      <w:r>
        <w:t xml:space="preserve"> device identifiers to the 5GC (e.g. </w:t>
      </w:r>
      <w:proofErr w:type="spellStart"/>
      <w:r>
        <w:t>AIoT</w:t>
      </w:r>
      <w:proofErr w:type="spellEnd"/>
      <w:r>
        <w:t xml:space="preserve"> NF, AMF).</w:t>
      </w:r>
    </w:p>
    <w:p w14:paraId="783FCB98" w14:textId="77777777" w:rsidR="0002798F" w:rsidRDefault="0002798F" w:rsidP="0002798F">
      <w:pPr>
        <w:pStyle w:val="B1"/>
      </w:pPr>
      <w:r>
        <w:t>1.</w:t>
      </w:r>
      <w:r>
        <w:tab/>
        <w:t xml:space="preserve">Upon a network trigger (not visible in Figure 6.37.2.1-1), the </w:t>
      </w:r>
      <w:proofErr w:type="spellStart"/>
      <w:r>
        <w:t>AIoT</w:t>
      </w:r>
      <w:proofErr w:type="spellEnd"/>
      <w:r>
        <w:t xml:space="preserve"> device sends a registration/validation request to the AMF (or </w:t>
      </w:r>
      <w:proofErr w:type="spellStart"/>
      <w:r>
        <w:t>AIoT</w:t>
      </w:r>
      <w:proofErr w:type="spellEnd"/>
      <w:r>
        <w:t xml:space="preserve"> NF). The request includes a capability indication for receiving multiple temporary identifiers. Optionally, the request may also include the maximum number of temporary identifiers that can be stored at the </w:t>
      </w:r>
      <w:proofErr w:type="spellStart"/>
      <w:r>
        <w:t>AIoT</w:t>
      </w:r>
      <w:proofErr w:type="spellEnd"/>
      <w:r>
        <w:t xml:space="preserve"> device.</w:t>
      </w:r>
    </w:p>
    <w:p w14:paraId="71E8E863" w14:textId="77777777" w:rsidR="0002798F" w:rsidRDefault="0002798F" w:rsidP="0002798F">
      <w:pPr>
        <w:pStyle w:val="B1"/>
      </w:pPr>
      <w:r>
        <w:t>2.</w:t>
      </w:r>
      <w:r>
        <w:tab/>
        <w:t xml:space="preserve">The AMF (or </w:t>
      </w:r>
      <w:proofErr w:type="spellStart"/>
      <w:r>
        <w:t>AIoT</w:t>
      </w:r>
      <w:proofErr w:type="spellEnd"/>
      <w:r>
        <w:t xml:space="preserve"> NF) allocates a set of temporary identifiers and authentication information to the </w:t>
      </w:r>
      <w:proofErr w:type="spellStart"/>
      <w:r>
        <w:t>AIoT</w:t>
      </w:r>
      <w:proofErr w:type="spellEnd"/>
      <w:r>
        <w:t xml:space="preserve"> device with N entries. The allocation may be performed based on device capability, subscription, or local policy.</w:t>
      </w:r>
    </w:p>
    <w:p w14:paraId="140C776B" w14:textId="77777777" w:rsidR="0002798F" w:rsidRDefault="0002798F" w:rsidP="0002798F">
      <w:pPr>
        <w:pStyle w:val="B1"/>
      </w:pPr>
      <w:r>
        <w:t>3.</w:t>
      </w:r>
      <w:r>
        <w:tab/>
        <w:t xml:space="preserve">A registration response /validation notification is sent by the AMF (or </w:t>
      </w:r>
      <w:proofErr w:type="spellStart"/>
      <w:r>
        <w:t>AIoT</w:t>
      </w:r>
      <w:proofErr w:type="spellEnd"/>
      <w:r>
        <w:t xml:space="preserve"> NF) to the </w:t>
      </w:r>
      <w:proofErr w:type="spellStart"/>
      <w:r>
        <w:t>AIoT</w:t>
      </w:r>
      <w:proofErr w:type="spellEnd"/>
      <w:r>
        <w:t xml:space="preserve"> device including the set of allocated temporary identifiers with N entries together with any required authentication information.</w:t>
      </w:r>
    </w:p>
    <w:p w14:paraId="3C11A542" w14:textId="77777777" w:rsidR="0002798F" w:rsidRDefault="0002798F" w:rsidP="0002798F">
      <w:pPr>
        <w:pStyle w:val="B1"/>
      </w:pPr>
      <w:r>
        <w:t>4.</w:t>
      </w:r>
      <w:r>
        <w:tab/>
        <w:t xml:space="preserve">The </w:t>
      </w:r>
      <w:proofErr w:type="spellStart"/>
      <w:r>
        <w:t>AIoT</w:t>
      </w:r>
      <w:proofErr w:type="spellEnd"/>
      <w:r>
        <w:t xml:space="preserve"> device stores the set of N temporary identifiers in the same order they were received in step 3. For example, if N identifiers were received, they should be stored so that the first identifier to be used is Temp ID#1, then Temp ID#2…, and lastly Temp ID#N.</w:t>
      </w:r>
    </w:p>
    <w:p w14:paraId="45DD8952" w14:textId="77777777" w:rsidR="0002798F" w:rsidRDefault="0002798F" w:rsidP="0002798F">
      <w:pPr>
        <w:pStyle w:val="B1"/>
      </w:pPr>
      <w:r>
        <w:lastRenderedPageBreak/>
        <w:t>5.</w:t>
      </w:r>
      <w:r>
        <w:tab/>
        <w:t xml:space="preserve">A paging is sent from AMF (or </w:t>
      </w:r>
      <w:proofErr w:type="spellStart"/>
      <w:r>
        <w:t>AIoT</w:t>
      </w:r>
      <w:proofErr w:type="spellEnd"/>
      <w:r>
        <w:t xml:space="preserve"> NF) to the </w:t>
      </w:r>
      <w:proofErr w:type="spellStart"/>
      <w:r>
        <w:t>AIoT</w:t>
      </w:r>
      <w:proofErr w:type="spellEnd"/>
      <w:r>
        <w:t xml:space="preserve"> device via the RAN reader including the first temporary identifier, i.e. Temp ID#1.</w:t>
      </w:r>
    </w:p>
    <w:p w14:paraId="4E96D9C6" w14:textId="77777777" w:rsidR="0002798F" w:rsidRDefault="0002798F" w:rsidP="0002798F">
      <w:pPr>
        <w:pStyle w:val="B1"/>
      </w:pPr>
      <w:r>
        <w:t>6.</w:t>
      </w:r>
      <w:r>
        <w:tab/>
        <w:t xml:space="preserve">A NAS response message is provided by the </w:t>
      </w:r>
      <w:proofErr w:type="spellStart"/>
      <w:r>
        <w:t>AIoT</w:t>
      </w:r>
      <w:proofErr w:type="spellEnd"/>
      <w:r>
        <w:t xml:space="preserve"> device including the temporary identifier contained in step 5, i.e. Temp ID#1 and the corresponding authentication information.</w:t>
      </w:r>
    </w:p>
    <w:p w14:paraId="4A66873F" w14:textId="77777777" w:rsidR="0002798F" w:rsidRDefault="0002798F" w:rsidP="0002798F">
      <w:pPr>
        <w:pStyle w:val="B1"/>
      </w:pPr>
      <w:r>
        <w:t>7.</w:t>
      </w:r>
      <w:r>
        <w:tab/>
        <w:t xml:space="preserve">The temporary identifier in steps 5 and 6 is deleted locally both at the </w:t>
      </w:r>
      <w:proofErr w:type="spellStart"/>
      <w:r>
        <w:t>AIoT</w:t>
      </w:r>
      <w:proofErr w:type="spellEnd"/>
      <w:r>
        <w:t xml:space="preserve"> device (see step 7a) and AMF (or </w:t>
      </w:r>
      <w:proofErr w:type="spellStart"/>
      <w:r>
        <w:t>AIoT</w:t>
      </w:r>
      <w:proofErr w:type="spellEnd"/>
      <w:r>
        <w:t xml:space="preserve"> NF, see step 7b). In both cases, the next temporary identifier is set to be the next one in the set received in step 3, i.e. Temp ID#2.</w:t>
      </w:r>
    </w:p>
    <w:p w14:paraId="4C98F862" w14:textId="77777777" w:rsidR="0002798F" w:rsidRDefault="0002798F" w:rsidP="0002798F">
      <w:pPr>
        <w:pStyle w:val="NO"/>
      </w:pPr>
      <w:r>
        <w:t>NOTE:</w:t>
      </w:r>
      <w:r>
        <w:tab/>
        <w:t>Whether the temporary ID is deleted here or at a later stage is FFS.</w:t>
      </w:r>
    </w:p>
    <w:p w14:paraId="24B2E8B8" w14:textId="77777777" w:rsidR="0002798F" w:rsidRDefault="0002798F" w:rsidP="0002798F">
      <w:pPr>
        <w:pStyle w:val="B1"/>
      </w:pPr>
      <w:r>
        <w:t>8.</w:t>
      </w:r>
      <w:r>
        <w:tab/>
        <w:t xml:space="preserve">The connection with the </w:t>
      </w:r>
      <w:proofErr w:type="spellStart"/>
      <w:r>
        <w:t>AIoT</w:t>
      </w:r>
      <w:proofErr w:type="spellEnd"/>
      <w:r>
        <w:t xml:space="preserve"> device is released or the transaction/service is completed.</w:t>
      </w:r>
    </w:p>
    <w:p w14:paraId="711210A9" w14:textId="77777777" w:rsidR="0002798F" w:rsidRDefault="0002798F" w:rsidP="0002798F">
      <w:pPr>
        <w:pStyle w:val="B1"/>
      </w:pPr>
      <w:r>
        <w:t>9.</w:t>
      </w:r>
      <w:r>
        <w:tab/>
        <w:t xml:space="preserve">Steps 5 to 9 are repeated upon a new need for paging. Both the </w:t>
      </w:r>
      <w:proofErr w:type="spellStart"/>
      <w:r>
        <w:t>AIoT</w:t>
      </w:r>
      <w:proofErr w:type="spellEnd"/>
      <w:r>
        <w:t xml:space="preserve"> device and the AMF (or </w:t>
      </w:r>
      <w:proofErr w:type="spellStart"/>
      <w:r>
        <w:t>AIoT</w:t>
      </w:r>
      <w:proofErr w:type="spellEnd"/>
      <w:r>
        <w:t xml:space="preserve"> NF) locally delete any temporary identifier that has been used.</w:t>
      </w:r>
    </w:p>
    <w:p w14:paraId="5EF17A2D" w14:textId="77777777" w:rsidR="0002798F" w:rsidRDefault="0002798F" w:rsidP="0002798F">
      <w:pPr>
        <w:pStyle w:val="B1"/>
      </w:pPr>
      <w:r>
        <w:t>10.</w:t>
      </w:r>
      <w:r>
        <w:tab/>
        <w:t>Once the full set of identifiers have been used and deleted, the procedure is repeated from step 2 with a new set of temporary identifiers being allocated by the AMF/</w:t>
      </w:r>
      <w:proofErr w:type="spellStart"/>
      <w:r>
        <w:t>AIoT</w:t>
      </w:r>
      <w:proofErr w:type="spellEnd"/>
      <w:r>
        <w:t xml:space="preserve"> NF to the </w:t>
      </w:r>
      <w:proofErr w:type="spellStart"/>
      <w:r>
        <w:t>AIoT</w:t>
      </w:r>
      <w:proofErr w:type="spellEnd"/>
      <w:r>
        <w:t xml:space="preserve"> device before the connection is released.</w:t>
      </w:r>
    </w:p>
    <w:p w14:paraId="6E1696B5" w14:textId="0A07EB77" w:rsidR="0012320C" w:rsidRPr="009E7A71" w:rsidRDefault="0012320C" w:rsidP="0012320C">
      <w:pPr>
        <w:pStyle w:val="Heading4"/>
      </w:pPr>
      <w:bookmarkStart w:id="2865" w:name="_Toc175891024"/>
      <w:bookmarkStart w:id="2866" w:name="_Toc180645972"/>
      <w:bookmarkStart w:id="2867" w:name="_Toc183616905"/>
      <w:r w:rsidRPr="00822E86">
        <w:t>6.</w:t>
      </w:r>
      <w:r w:rsidR="004B040A">
        <w:t>37</w:t>
      </w:r>
      <w:r w:rsidRPr="00822E86">
        <w:t>.</w:t>
      </w:r>
      <w:r>
        <w:t>2.2</w:t>
      </w:r>
      <w:r w:rsidRPr="00822E86">
        <w:tab/>
      </w:r>
      <w:r>
        <w:t>Temporary Reusable ID Revocation and Re-Allocation</w:t>
      </w:r>
      <w:bookmarkEnd w:id="2865"/>
      <w:bookmarkEnd w:id="2866"/>
      <w:bookmarkEnd w:id="2867"/>
    </w:p>
    <w:p w14:paraId="0276473B" w14:textId="77777777" w:rsidR="0002798F" w:rsidRDefault="0002798F" w:rsidP="0002798F">
      <w:r>
        <w:t>The temporary reusable IDs may be revoked and re-allocated as described below:</w:t>
      </w:r>
    </w:p>
    <w:p w14:paraId="6017DF25" w14:textId="77777777" w:rsidR="0002798F" w:rsidRDefault="0002798F" w:rsidP="0002798F">
      <w:pPr>
        <w:pStyle w:val="B1"/>
      </w:pPr>
      <w:r>
        <w:t>-</w:t>
      </w:r>
      <w:r>
        <w:tab/>
        <w:t xml:space="preserve">One or more temporary IDs can be revoked from the </w:t>
      </w:r>
      <w:proofErr w:type="spellStart"/>
      <w:r>
        <w:t>AIoT</w:t>
      </w:r>
      <w:proofErr w:type="spellEnd"/>
      <w:r>
        <w:t xml:space="preserve"> device and re-allocated to another device e.g. in case of a pre-determined period of inactivity after which the device is assumed to have left the network. A revocation notification may be sent to the device.</w:t>
      </w:r>
    </w:p>
    <w:p w14:paraId="2B3CFF3E" w14:textId="77777777" w:rsidR="0002798F" w:rsidRDefault="0002798F" w:rsidP="0002798F">
      <w:pPr>
        <w:pStyle w:val="B1"/>
      </w:pPr>
      <w:r>
        <w:t>-</w:t>
      </w:r>
      <w:r>
        <w:tab/>
        <w:t>When re-allocating the one or more ID(s) to another device, new authentication information is associated with the new allocation. The authentication information from a pre-defined number of previous allocations is also temporarily stored in the CN NF. The number of previous allocations that is stored per ID is assumed to be a configurable parameter.</w:t>
      </w:r>
    </w:p>
    <w:p w14:paraId="318121FC" w14:textId="5D1058CF" w:rsidR="0002798F" w:rsidRDefault="0002798F" w:rsidP="0002798F">
      <w:pPr>
        <w:pStyle w:val="B1"/>
      </w:pPr>
      <w:r>
        <w:t>-</w:t>
      </w:r>
      <w:r>
        <w:tab/>
        <w:t xml:space="preserve">It is assumed that an </w:t>
      </w:r>
      <w:proofErr w:type="spellStart"/>
      <w:r>
        <w:t>AIoT</w:t>
      </w:r>
      <w:proofErr w:type="spellEnd"/>
      <w:r>
        <w:t xml:space="preserve"> device may not have received the revocation notification from the network and may communicate again at a later time by responding to a paging for the same ID that has been re-allocated to another device.</w:t>
      </w:r>
    </w:p>
    <w:p w14:paraId="36CFD893" w14:textId="77E51542" w:rsidR="0012320C" w:rsidRPr="009E7A71" w:rsidRDefault="0012320C" w:rsidP="0012320C">
      <w:pPr>
        <w:pStyle w:val="Heading4"/>
      </w:pPr>
      <w:bookmarkStart w:id="2868" w:name="_Toc175891025"/>
      <w:bookmarkStart w:id="2869" w:name="_Toc180645973"/>
      <w:bookmarkStart w:id="2870" w:name="_Toc183616906"/>
      <w:r w:rsidRPr="00822E86">
        <w:t>6.</w:t>
      </w:r>
      <w:r w:rsidR="004B040A">
        <w:t>37</w:t>
      </w:r>
      <w:r w:rsidRPr="00822E86">
        <w:t>.</w:t>
      </w:r>
      <w:r>
        <w:t>2.3</w:t>
      </w:r>
      <w:r w:rsidRPr="00822E86">
        <w:tab/>
      </w:r>
      <w:r>
        <w:t xml:space="preserve">Temporary Reusable ID </w:t>
      </w:r>
      <w:r w:rsidRPr="00E62805">
        <w:t>Conflict Detection and Resolution</w:t>
      </w:r>
      <w:bookmarkEnd w:id="2868"/>
      <w:bookmarkEnd w:id="2869"/>
      <w:bookmarkEnd w:id="2870"/>
    </w:p>
    <w:p w14:paraId="0DDA11B0" w14:textId="77777777" w:rsidR="0002798F" w:rsidRDefault="0002798F" w:rsidP="0002798F">
      <w:r>
        <w:t>If a device from which the ID had been previously revoked attempts to communicate again with the network by responding to the paging from the network, the following conflict detection and resolution mechanisms are performed:</w:t>
      </w:r>
    </w:p>
    <w:p w14:paraId="165E6CD3" w14:textId="77777777" w:rsidR="0002798F" w:rsidRDefault="0002798F" w:rsidP="0002798F">
      <w:pPr>
        <w:pStyle w:val="B1"/>
      </w:pPr>
      <w:r>
        <w:t>-</w:t>
      </w:r>
      <w:r>
        <w:tab/>
        <w:t>When the returning device responds to paging from the network using the temporary ID and the authentication information from a previous ID association, the network can determine that the device is using an ID which has been re-assigned, and identify it using the authentication information from the previous association.</w:t>
      </w:r>
    </w:p>
    <w:p w14:paraId="697E0AEA" w14:textId="77777777" w:rsidR="0002798F" w:rsidRDefault="0002798F" w:rsidP="0002798F">
      <w:pPr>
        <w:pStyle w:val="B1"/>
      </w:pPr>
      <w:r>
        <w:t>-</w:t>
      </w:r>
      <w:r>
        <w:tab/>
        <w:t>If the device is still authorized to communicate with the network, new temporary IDs and new authentication material are allocated to the device.</w:t>
      </w:r>
    </w:p>
    <w:p w14:paraId="41E14E33" w14:textId="7B2F187C" w:rsidR="0012320C" w:rsidRPr="00916B76" w:rsidRDefault="0012320C" w:rsidP="0012320C">
      <w:pPr>
        <w:pStyle w:val="Heading3"/>
        <w:rPr>
          <w:lang w:eastAsia="zh-CN"/>
        </w:rPr>
      </w:pPr>
      <w:bookmarkStart w:id="2871" w:name="_Toc175891026"/>
      <w:bookmarkStart w:id="2872" w:name="_Toc180645974"/>
      <w:bookmarkStart w:id="2873" w:name="_Toc183616907"/>
      <w:r w:rsidRPr="00822E86">
        <w:rPr>
          <w:lang w:eastAsia="zh-CN"/>
        </w:rPr>
        <w:t>6.</w:t>
      </w:r>
      <w:r w:rsidR="004B040A">
        <w:rPr>
          <w:lang w:eastAsia="zh-CN"/>
        </w:rPr>
        <w:t>37</w:t>
      </w:r>
      <w:r w:rsidRPr="00822E86">
        <w:rPr>
          <w:lang w:eastAsia="zh-CN"/>
        </w:rPr>
        <w:t>.</w:t>
      </w:r>
      <w:r>
        <w:rPr>
          <w:lang w:eastAsia="zh-CN"/>
        </w:rPr>
        <w:t>3</w:t>
      </w:r>
      <w:r w:rsidRPr="00822E86">
        <w:rPr>
          <w:lang w:eastAsia="zh-CN"/>
        </w:rPr>
        <w:tab/>
      </w:r>
      <w:r w:rsidRPr="00822E86">
        <w:t>Impacts on services, entities and interfaces</w:t>
      </w:r>
      <w:bookmarkEnd w:id="2871"/>
      <w:bookmarkEnd w:id="2872"/>
      <w:bookmarkEnd w:id="2873"/>
      <w:r>
        <w:rPr>
          <w:rFonts w:eastAsia="DengXian"/>
        </w:rPr>
        <w:t xml:space="preserve"> </w:t>
      </w:r>
    </w:p>
    <w:p w14:paraId="09D8766B" w14:textId="77777777" w:rsidR="0002798F" w:rsidRDefault="0002798F" w:rsidP="0002798F">
      <w:r>
        <w:t>Impacts on existing entities:</w:t>
      </w:r>
    </w:p>
    <w:p w14:paraId="4C349DA0" w14:textId="77777777" w:rsidR="0002798F" w:rsidRPr="0002798F" w:rsidRDefault="0002798F" w:rsidP="0002798F">
      <w:pPr>
        <w:rPr>
          <w:b/>
          <w:bCs/>
        </w:rPr>
      </w:pPr>
      <w:r w:rsidRPr="0002798F">
        <w:rPr>
          <w:b/>
          <w:bCs/>
        </w:rPr>
        <w:t xml:space="preserve">CN NF (AMF or </w:t>
      </w:r>
      <w:proofErr w:type="spellStart"/>
      <w:r w:rsidRPr="0002798F">
        <w:rPr>
          <w:b/>
          <w:bCs/>
        </w:rPr>
        <w:t>AIoT</w:t>
      </w:r>
      <w:proofErr w:type="spellEnd"/>
      <w:r w:rsidRPr="0002798F">
        <w:rPr>
          <w:b/>
          <w:bCs/>
        </w:rPr>
        <w:t xml:space="preserve"> NF):</w:t>
      </w:r>
    </w:p>
    <w:p w14:paraId="3F1701A9" w14:textId="77777777" w:rsidR="0002798F" w:rsidRDefault="0002798F" w:rsidP="0002798F">
      <w:pPr>
        <w:pStyle w:val="B1"/>
      </w:pPr>
      <w:r>
        <w:t>-</w:t>
      </w:r>
      <w:r>
        <w:tab/>
        <w:t xml:space="preserve">Support handling and allocation of multiple temporary reusable identifiers for </w:t>
      </w:r>
      <w:proofErr w:type="spellStart"/>
      <w:r>
        <w:t>AIoT</w:t>
      </w:r>
      <w:proofErr w:type="spellEnd"/>
      <w:r>
        <w:t xml:space="preserve"> devices.</w:t>
      </w:r>
    </w:p>
    <w:p w14:paraId="6799E404" w14:textId="77777777" w:rsidR="0002798F" w:rsidRDefault="0002798F" w:rsidP="0002798F">
      <w:pPr>
        <w:pStyle w:val="B1"/>
      </w:pPr>
      <w:r>
        <w:t>-</w:t>
      </w:r>
      <w:r>
        <w:tab/>
        <w:t xml:space="preserve">Support revocation and conflict detection and resolution for temporary reusable IDs for </w:t>
      </w:r>
      <w:proofErr w:type="spellStart"/>
      <w:r>
        <w:t>AIoT</w:t>
      </w:r>
      <w:proofErr w:type="spellEnd"/>
      <w:r>
        <w:t xml:space="preserve"> devices.</w:t>
      </w:r>
    </w:p>
    <w:p w14:paraId="151E9FD8" w14:textId="77777777" w:rsidR="0002798F" w:rsidRPr="0002798F" w:rsidRDefault="0002798F" w:rsidP="0002798F">
      <w:pPr>
        <w:rPr>
          <w:b/>
          <w:bCs/>
        </w:rPr>
      </w:pPr>
      <w:proofErr w:type="spellStart"/>
      <w:r w:rsidRPr="0002798F">
        <w:rPr>
          <w:b/>
          <w:bCs/>
        </w:rPr>
        <w:t>AIoT</w:t>
      </w:r>
      <w:proofErr w:type="spellEnd"/>
      <w:r w:rsidRPr="0002798F">
        <w:rPr>
          <w:b/>
          <w:bCs/>
        </w:rPr>
        <w:t xml:space="preserve"> device:</w:t>
      </w:r>
    </w:p>
    <w:p w14:paraId="7B5C06E7" w14:textId="77777777" w:rsidR="0002798F" w:rsidRDefault="0002798F" w:rsidP="0002798F">
      <w:pPr>
        <w:pStyle w:val="B1"/>
      </w:pPr>
      <w:r>
        <w:t>-</w:t>
      </w:r>
      <w:r>
        <w:tab/>
        <w:t>Support for multiple temporary identifiers capability indication.</w:t>
      </w:r>
    </w:p>
    <w:p w14:paraId="52CE2F97" w14:textId="77777777" w:rsidR="0002798F" w:rsidRDefault="0002798F" w:rsidP="0002798F">
      <w:pPr>
        <w:pStyle w:val="B1"/>
      </w:pPr>
      <w:r>
        <w:t>-</w:t>
      </w:r>
      <w:r>
        <w:tab/>
        <w:t>Handling the allocation of multiple temporary identifiers from the network.</w:t>
      </w:r>
    </w:p>
    <w:p w14:paraId="738499D1" w14:textId="1D9F030A" w:rsidR="00EC7DDF" w:rsidRPr="000E5B1A" w:rsidRDefault="00EC7DDF" w:rsidP="00EC7DDF">
      <w:pPr>
        <w:pStyle w:val="Heading2"/>
        <w:rPr>
          <w:lang w:val="en-US"/>
        </w:rPr>
      </w:pPr>
      <w:bookmarkStart w:id="2874" w:name="_Toc175891027"/>
      <w:bookmarkStart w:id="2875" w:name="_Toc180645975"/>
      <w:bookmarkStart w:id="2876" w:name="_Toc183616908"/>
      <w:r w:rsidRPr="000E5B1A">
        <w:rPr>
          <w:lang w:val="en-US"/>
        </w:rPr>
        <w:lastRenderedPageBreak/>
        <w:t>6.</w:t>
      </w:r>
      <w:r>
        <w:rPr>
          <w:lang w:val="en-US"/>
        </w:rPr>
        <w:t>38</w:t>
      </w:r>
      <w:r w:rsidRPr="000E5B1A">
        <w:rPr>
          <w:rFonts w:hint="eastAsia"/>
          <w:lang w:val="en-US"/>
        </w:rPr>
        <w:tab/>
      </w:r>
      <w:r w:rsidRPr="000E5B1A">
        <w:rPr>
          <w:lang w:val="en-US"/>
        </w:rPr>
        <w:t>Solution</w:t>
      </w:r>
      <w:r w:rsidRPr="000E5B1A">
        <w:rPr>
          <w:rFonts w:hint="eastAsia"/>
          <w:lang w:val="en-US"/>
        </w:rPr>
        <w:t xml:space="preserve"> #</w:t>
      </w:r>
      <w:r>
        <w:rPr>
          <w:lang w:val="en-US"/>
        </w:rPr>
        <w:t>38</w:t>
      </w:r>
      <w:r w:rsidRPr="000E5B1A">
        <w:rPr>
          <w:lang w:val="en-US"/>
        </w:rPr>
        <w:t xml:space="preserve">: </w:t>
      </w:r>
      <w:proofErr w:type="spellStart"/>
      <w:r w:rsidRPr="000E5B1A">
        <w:rPr>
          <w:lang w:val="en-US"/>
        </w:rPr>
        <w:t>AIoT</w:t>
      </w:r>
      <w:proofErr w:type="spellEnd"/>
      <w:r w:rsidRPr="000E5B1A">
        <w:rPr>
          <w:lang w:val="en-US"/>
        </w:rPr>
        <w:t xml:space="preserve"> device tracking f</w:t>
      </w:r>
      <w:r>
        <w:rPr>
          <w:lang w:val="en-US"/>
        </w:rPr>
        <w:t>or inventory</w:t>
      </w:r>
      <w:bookmarkEnd w:id="2874"/>
      <w:bookmarkEnd w:id="2875"/>
      <w:bookmarkEnd w:id="2876"/>
    </w:p>
    <w:p w14:paraId="410DCEDA" w14:textId="5B2AE1F4" w:rsidR="00EC7DDF" w:rsidRPr="00AC44AA" w:rsidRDefault="00EC7DDF" w:rsidP="00EC7DDF">
      <w:pPr>
        <w:pStyle w:val="Heading3"/>
      </w:pPr>
      <w:bookmarkStart w:id="2877" w:name="_Toc175891028"/>
      <w:bookmarkStart w:id="2878" w:name="_Toc180645976"/>
      <w:bookmarkStart w:id="2879" w:name="_Toc183616909"/>
      <w:r w:rsidRPr="00AC44AA">
        <w:t>6.</w:t>
      </w:r>
      <w:r w:rsidR="004B040A" w:rsidRPr="00AC44AA">
        <w:t>38</w:t>
      </w:r>
      <w:r w:rsidRPr="00AC44AA">
        <w:t>.1</w:t>
      </w:r>
      <w:r w:rsidRPr="00AC44AA">
        <w:rPr>
          <w:rFonts w:hint="eastAsia"/>
        </w:rPr>
        <w:tab/>
        <w:t>Description</w:t>
      </w:r>
      <w:bookmarkEnd w:id="2877"/>
      <w:bookmarkEnd w:id="2878"/>
      <w:bookmarkEnd w:id="2879"/>
    </w:p>
    <w:p w14:paraId="2764A1AB" w14:textId="77777777" w:rsidR="0002798F" w:rsidRDefault="0002798F" w:rsidP="0002798F">
      <w:pPr>
        <w:rPr>
          <w:lang w:val="en-US"/>
        </w:rPr>
      </w:pPr>
      <w:r>
        <w:rPr>
          <w:lang w:val="en-US"/>
        </w:rPr>
        <w:t>This solution addresses KI#3.</w:t>
      </w:r>
    </w:p>
    <w:p w14:paraId="5BFFAEF2" w14:textId="1B68F684" w:rsidR="0002798F" w:rsidRDefault="0002798F" w:rsidP="0002798F">
      <w:pPr>
        <w:rPr>
          <w:lang w:val="en-US"/>
        </w:rPr>
      </w:pPr>
      <w:r>
        <w:rPr>
          <w:lang w:val="en-US"/>
        </w:rPr>
        <w:t>The solution introduces a new role, "</w:t>
      </w:r>
      <w:proofErr w:type="spellStart"/>
      <w:r>
        <w:rPr>
          <w:lang w:val="en-US"/>
        </w:rPr>
        <w:t>AIoT</w:t>
      </w:r>
      <w:proofErr w:type="spellEnd"/>
      <w:r>
        <w:rPr>
          <w:lang w:val="en-US"/>
        </w:rPr>
        <w:t xml:space="preserve"> Device Companion UE", which is a normal UE and moves with the </w:t>
      </w:r>
      <w:proofErr w:type="spellStart"/>
      <w:r>
        <w:rPr>
          <w:lang w:val="en-US"/>
        </w:rPr>
        <w:t>AIoT</w:t>
      </w:r>
      <w:proofErr w:type="spellEnd"/>
      <w:r>
        <w:rPr>
          <w:lang w:val="en-US"/>
        </w:rPr>
        <w:t xml:space="preserve"> devices. A Companion UE is able to perform mobility/location update and support LCS procedures with the 5GC. Therefore, a Companion UE's accurate location may be known in the 5GC. When an </w:t>
      </w:r>
      <w:proofErr w:type="spellStart"/>
      <w:r>
        <w:rPr>
          <w:lang w:val="en-US"/>
        </w:rPr>
        <w:t>AIoT</w:t>
      </w:r>
      <w:proofErr w:type="spellEnd"/>
      <w:r>
        <w:rPr>
          <w:lang w:val="en-US"/>
        </w:rPr>
        <w:t xml:space="preserve"> application needs to reach one or a group of </w:t>
      </w:r>
      <w:proofErr w:type="spellStart"/>
      <w:r>
        <w:rPr>
          <w:lang w:val="en-US"/>
        </w:rPr>
        <w:t>AIoT</w:t>
      </w:r>
      <w:proofErr w:type="spellEnd"/>
      <w:r>
        <w:rPr>
          <w:lang w:val="en-US"/>
        </w:rPr>
        <w:t xml:space="preserve"> devices through the 5GC, e.g</w:t>
      </w:r>
      <w:r w:rsidR="004B3399">
        <w:rPr>
          <w:lang w:val="en-US"/>
        </w:rPr>
        <w:t>.</w:t>
      </w:r>
      <w:r>
        <w:rPr>
          <w:lang w:val="en-US"/>
        </w:rPr>
        <w:t xml:space="preserve"> for inventory purposes, and the target device's accurate location is not available, the 5GC may locate the Companion UE instead, and select the </w:t>
      </w:r>
      <w:proofErr w:type="spellStart"/>
      <w:r>
        <w:rPr>
          <w:lang w:val="en-US"/>
        </w:rPr>
        <w:t>AIoT</w:t>
      </w:r>
      <w:proofErr w:type="spellEnd"/>
      <w:r>
        <w:rPr>
          <w:lang w:val="en-US"/>
        </w:rPr>
        <w:t xml:space="preserve"> Function/Reader that serves the Companion UE's location, as the target devices are believed to be close to the Companion UE.</w:t>
      </w:r>
    </w:p>
    <w:p w14:paraId="271CC75E" w14:textId="77777777" w:rsidR="0002798F" w:rsidRDefault="0002798F" w:rsidP="0002798F">
      <w:pPr>
        <w:rPr>
          <w:lang w:val="en-US"/>
        </w:rPr>
      </w:pPr>
      <w:r>
        <w:rPr>
          <w:lang w:val="en-US"/>
        </w:rPr>
        <w:t xml:space="preserve">The association between the Companion UE and the </w:t>
      </w:r>
      <w:proofErr w:type="spellStart"/>
      <w:r>
        <w:rPr>
          <w:lang w:val="en-US"/>
        </w:rPr>
        <w:t>AIoT</w:t>
      </w:r>
      <w:proofErr w:type="spellEnd"/>
      <w:r>
        <w:rPr>
          <w:lang w:val="en-US"/>
        </w:rPr>
        <w:t xml:space="preserve">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w:t>
      </w:r>
      <w:proofErr w:type="spellStart"/>
      <w:r>
        <w:rPr>
          <w:lang w:val="en-US"/>
        </w:rPr>
        <w:t>AIoT</w:t>
      </w:r>
      <w:proofErr w:type="spellEnd"/>
      <w:r>
        <w:rPr>
          <w:lang w:val="en-US"/>
        </w:rPr>
        <w:t xml:space="preserve"> Function/Reader that serves the location and forward the request to the selected </w:t>
      </w:r>
      <w:proofErr w:type="spellStart"/>
      <w:r>
        <w:rPr>
          <w:lang w:val="en-US"/>
        </w:rPr>
        <w:t>AIoT</w:t>
      </w:r>
      <w:proofErr w:type="spellEnd"/>
      <w:r>
        <w:rPr>
          <w:lang w:val="en-US"/>
        </w:rPr>
        <w:t xml:space="preserve"> Function/Reader.</w:t>
      </w:r>
    </w:p>
    <w:p w14:paraId="5648CE29" w14:textId="77777777" w:rsidR="0002798F" w:rsidRDefault="0002798F" w:rsidP="0002798F">
      <w:pPr>
        <w:rPr>
          <w:lang w:val="en-US"/>
        </w:rPr>
      </w:pPr>
      <w:r>
        <w:rPr>
          <w:lang w:val="en-US"/>
        </w:rPr>
        <w:t xml:space="preserve">If the Companion UE is also </w:t>
      </w:r>
      <w:proofErr w:type="spellStart"/>
      <w:r>
        <w:rPr>
          <w:lang w:val="en-US"/>
        </w:rPr>
        <w:t>AIoT</w:t>
      </w:r>
      <w:proofErr w:type="spellEnd"/>
      <w:r>
        <w:rPr>
          <w:lang w:val="en-US"/>
        </w:rPr>
        <w:t xml:space="preserve"> capable, it can be directly selected as the Reader and the 5GC can forward the request directly to the Companion UE.</w:t>
      </w:r>
    </w:p>
    <w:p w14:paraId="7CC629B9" w14:textId="3F3E43D0" w:rsidR="0002798F" w:rsidRDefault="0002798F" w:rsidP="0002798F">
      <w:pPr>
        <w:rPr>
          <w:lang w:val="en-US"/>
        </w:rPr>
      </w:pPr>
      <w:r>
        <w:rPr>
          <w:lang w:val="en-US"/>
        </w:rPr>
        <w:t xml:space="preserve">The solution can be used for both Topology 1 and 2. For the consideration of cost-effectiveness the solution is most suitable for use cases where large amount of </w:t>
      </w:r>
      <w:proofErr w:type="spellStart"/>
      <w:r>
        <w:rPr>
          <w:lang w:val="en-US"/>
        </w:rPr>
        <w:t>AIoT</w:t>
      </w:r>
      <w:proofErr w:type="spellEnd"/>
      <w:r>
        <w:rPr>
          <w:lang w:val="en-US"/>
        </w:rPr>
        <w:t xml:space="preserve"> devices are moving together (e.g</w:t>
      </w:r>
      <w:r w:rsidR="004B3399">
        <w:rPr>
          <w:lang w:val="en-US"/>
        </w:rPr>
        <w:t>.</w:t>
      </w:r>
      <w:r>
        <w:rPr>
          <w:lang w:val="en-US"/>
        </w:rPr>
        <w:t xml:space="preserve"> in a container ship) and share a companion UE.</w:t>
      </w:r>
    </w:p>
    <w:p w14:paraId="34417B55" w14:textId="1C5A64A8" w:rsidR="00EC7DDF" w:rsidRDefault="00EC7DDF" w:rsidP="00EC7DDF">
      <w:pPr>
        <w:pStyle w:val="Heading3"/>
      </w:pPr>
      <w:bookmarkStart w:id="2880" w:name="_Toc175891029"/>
      <w:bookmarkStart w:id="2881" w:name="_Toc180645977"/>
      <w:bookmarkStart w:id="2882" w:name="_Toc183616910"/>
      <w:r w:rsidRPr="00E21EE9">
        <w:lastRenderedPageBreak/>
        <w:t>6.</w:t>
      </w:r>
      <w:r w:rsidR="004B040A">
        <w:t>38</w:t>
      </w:r>
      <w:r w:rsidRPr="00E21EE9">
        <w:t>.2</w:t>
      </w:r>
      <w:r w:rsidRPr="00E21EE9">
        <w:tab/>
        <w:t>Procedures</w:t>
      </w:r>
      <w:bookmarkEnd w:id="2880"/>
      <w:bookmarkEnd w:id="2881"/>
      <w:bookmarkEnd w:id="2882"/>
    </w:p>
    <w:p w14:paraId="4F2542AF" w14:textId="77777777" w:rsidR="00EC7DDF" w:rsidRPr="0002798F" w:rsidRDefault="00EC7DDF" w:rsidP="0002798F">
      <w:pPr>
        <w:pStyle w:val="TH"/>
      </w:pPr>
      <w:r w:rsidRPr="0002798F">
        <w:object w:dxaOrig="13395" w:dyaOrig="10500" w14:anchorId="7C8E2093">
          <v:shape id="_x0000_i1129" type="#_x0000_t75" style="width:481.5pt;height:377.25pt" o:ole="">
            <v:imagedata r:id="rId218" o:title=""/>
          </v:shape>
          <o:OLEObject Type="Embed" ProgID="Visio.Drawing.15" ShapeID="_x0000_i1129" DrawAspect="Content" ObjectID="_1794390907" r:id="rId219"/>
        </w:object>
      </w:r>
    </w:p>
    <w:p w14:paraId="637C0AC0" w14:textId="0B261BBA" w:rsidR="00EC7DDF" w:rsidRPr="0002798F" w:rsidRDefault="00EC7DDF" w:rsidP="0002798F">
      <w:pPr>
        <w:pStyle w:val="TF"/>
      </w:pPr>
      <w:r w:rsidRPr="0002798F">
        <w:t>Figure 6.</w:t>
      </w:r>
      <w:r w:rsidR="00A54147" w:rsidRPr="0002798F">
        <w:t>38</w:t>
      </w:r>
      <w:r w:rsidRPr="0002798F">
        <w:t xml:space="preserve">.2-1: </w:t>
      </w:r>
      <w:proofErr w:type="spellStart"/>
      <w:r w:rsidRPr="0002798F">
        <w:t>AIoT</w:t>
      </w:r>
      <w:proofErr w:type="spellEnd"/>
      <w:r w:rsidRPr="0002798F">
        <w:t xml:space="preserve"> inventory procedure using Companion UE</w:t>
      </w:r>
    </w:p>
    <w:p w14:paraId="5FCBD56C" w14:textId="77777777" w:rsidR="0002798F" w:rsidRDefault="0002798F" w:rsidP="0002798F">
      <w:pPr>
        <w:pStyle w:val="B1"/>
        <w:rPr>
          <w:lang w:val="en-US"/>
        </w:rPr>
      </w:pPr>
      <w:r>
        <w:rPr>
          <w:lang w:val="en-US"/>
        </w:rPr>
        <w:t>1.</w:t>
      </w:r>
      <w:r>
        <w:rPr>
          <w:lang w:val="en-US"/>
        </w:rPr>
        <w:tab/>
        <w:t xml:space="preserve">Multiple </w:t>
      </w:r>
      <w:proofErr w:type="spellStart"/>
      <w:r>
        <w:rPr>
          <w:lang w:val="en-US"/>
        </w:rPr>
        <w:t>AIoT</w:t>
      </w:r>
      <w:proofErr w:type="spellEnd"/>
      <w:r>
        <w:rPr>
          <w:lang w:val="en-US"/>
        </w:rPr>
        <w:t xml:space="preserve"> devices move with a Companion UE. The Companion UE obtains a list of </w:t>
      </w:r>
      <w:proofErr w:type="spellStart"/>
      <w:r>
        <w:rPr>
          <w:lang w:val="en-US"/>
        </w:rPr>
        <w:t>AIoT</w:t>
      </w:r>
      <w:proofErr w:type="spellEnd"/>
      <w:r>
        <w:rPr>
          <w:lang w:val="en-US"/>
        </w:rPr>
        <w:t xml:space="preserve"> device IDs or group device IDs that move with it, either through </w:t>
      </w:r>
      <w:proofErr w:type="spellStart"/>
      <w:r>
        <w:rPr>
          <w:lang w:val="en-US"/>
        </w:rPr>
        <w:t>preconfiguration</w:t>
      </w:r>
      <w:proofErr w:type="spellEnd"/>
      <w:r>
        <w:rPr>
          <w:lang w:val="en-US"/>
        </w:rPr>
        <w:t xml:space="preserve"> or collecting via the radio interface. The UE reports its role of Companion UE and the list of </w:t>
      </w:r>
      <w:proofErr w:type="spellStart"/>
      <w:r>
        <w:rPr>
          <w:lang w:val="en-US"/>
        </w:rPr>
        <w:t>AIoT</w:t>
      </w:r>
      <w:proofErr w:type="spellEnd"/>
      <w:r>
        <w:rPr>
          <w:lang w:val="en-US"/>
        </w:rPr>
        <w:t xml:space="preserve"> device IDs it is serving to the AMF/</w:t>
      </w:r>
      <w:proofErr w:type="spellStart"/>
      <w:r>
        <w:rPr>
          <w:lang w:val="en-US"/>
        </w:rPr>
        <w:t>AIoT</w:t>
      </w:r>
      <w:proofErr w:type="spellEnd"/>
      <w:r>
        <w:rPr>
          <w:lang w:val="en-US"/>
        </w:rPr>
        <w:t xml:space="preserve"> Function using NAS procedure (e.g. Registration Update). If the Companion UE additionally supports UE Reader functionality, it may also initiate UE Reader authorization procedure with the network to serve as a UE Reader.</w:t>
      </w:r>
    </w:p>
    <w:p w14:paraId="66451E25" w14:textId="77777777" w:rsidR="0002798F" w:rsidRDefault="0002798F" w:rsidP="0002798F">
      <w:pPr>
        <w:pStyle w:val="B1"/>
        <w:rPr>
          <w:lang w:val="en-US"/>
        </w:rPr>
      </w:pPr>
      <w:r>
        <w:rPr>
          <w:lang w:val="en-US"/>
        </w:rPr>
        <w:t>2.</w:t>
      </w:r>
      <w:r>
        <w:rPr>
          <w:lang w:val="en-US"/>
        </w:rPr>
        <w:tab/>
        <w:t>The AMF/</w:t>
      </w:r>
      <w:proofErr w:type="spellStart"/>
      <w:r>
        <w:rPr>
          <w:lang w:val="en-US"/>
        </w:rPr>
        <w:t>AIoT</w:t>
      </w:r>
      <w:proofErr w:type="spellEnd"/>
      <w:r>
        <w:rPr>
          <w:lang w:val="en-US"/>
        </w:rPr>
        <w:t xml:space="preserve"> Function stores the association between the Companion UE and </w:t>
      </w:r>
      <w:proofErr w:type="spellStart"/>
      <w:r>
        <w:rPr>
          <w:lang w:val="en-US"/>
        </w:rPr>
        <w:t>AIoT</w:t>
      </w:r>
      <w:proofErr w:type="spellEnd"/>
      <w:r>
        <w:rPr>
          <w:lang w:val="en-US"/>
        </w:rPr>
        <w:t xml:space="preserve"> device IDs or group IDs in UDM.</w:t>
      </w:r>
    </w:p>
    <w:p w14:paraId="639E9EC3" w14:textId="77777777" w:rsidR="0002798F" w:rsidRDefault="0002798F" w:rsidP="0002798F">
      <w:pPr>
        <w:pStyle w:val="EditorsNote"/>
        <w:rPr>
          <w:lang w:val="en-US"/>
        </w:rPr>
      </w:pPr>
      <w:r>
        <w:rPr>
          <w:lang w:val="en-US"/>
        </w:rPr>
        <w:t>Editor's note:</w:t>
      </w:r>
      <w:r>
        <w:rPr>
          <w:lang w:val="en-US"/>
        </w:rPr>
        <w:tab/>
        <w:t>It's for FFS how the association is stored in the UDM/UDR.</w:t>
      </w:r>
    </w:p>
    <w:p w14:paraId="28833D5C" w14:textId="77777777" w:rsidR="0002798F" w:rsidRDefault="0002798F" w:rsidP="0002798F">
      <w:pPr>
        <w:pStyle w:val="B1"/>
        <w:rPr>
          <w:lang w:val="en-US"/>
        </w:rPr>
      </w:pPr>
      <w:r>
        <w:rPr>
          <w:lang w:val="en-US"/>
        </w:rPr>
        <w:t>3.</w:t>
      </w:r>
      <w:r>
        <w:rPr>
          <w:lang w:val="en-US"/>
        </w:rPr>
        <w:tab/>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p>
    <w:p w14:paraId="1CC526A1" w14:textId="77777777" w:rsidR="0002798F" w:rsidRDefault="0002798F" w:rsidP="0002798F">
      <w:pPr>
        <w:pStyle w:val="B1"/>
        <w:rPr>
          <w:lang w:val="en-US"/>
        </w:rPr>
      </w:pPr>
      <w:r>
        <w:rPr>
          <w:lang w:val="en-US"/>
        </w:rPr>
        <w:t>4.</w:t>
      </w:r>
      <w:r>
        <w:rPr>
          <w:lang w:val="en-US"/>
        </w:rPr>
        <w:tab/>
        <w:t>The NEF queries the UDM for information about the target device ID. It discovers that it has a Companion UE. The NEF obtains the serving AMF/</w:t>
      </w:r>
      <w:proofErr w:type="spellStart"/>
      <w:r>
        <w:rPr>
          <w:lang w:val="en-US"/>
        </w:rPr>
        <w:t>AIoT</w:t>
      </w:r>
      <w:proofErr w:type="spellEnd"/>
      <w:r>
        <w:rPr>
          <w:lang w:val="en-US"/>
        </w:rPr>
        <w:t xml:space="preserve"> Function address of the Companion UE.</w:t>
      </w:r>
    </w:p>
    <w:p w14:paraId="35EFF5B4" w14:textId="77777777" w:rsidR="0002798F" w:rsidRDefault="0002798F" w:rsidP="0002798F">
      <w:pPr>
        <w:pStyle w:val="B1"/>
        <w:rPr>
          <w:lang w:val="en-US"/>
        </w:rPr>
      </w:pPr>
      <w:r>
        <w:rPr>
          <w:lang w:val="en-US"/>
        </w:rPr>
        <w:t>5.</w:t>
      </w:r>
      <w:r>
        <w:rPr>
          <w:lang w:val="en-US"/>
        </w:rPr>
        <w:tab/>
        <w:t>The NEF forwards the inventory request to the AMF/</w:t>
      </w:r>
      <w:proofErr w:type="spellStart"/>
      <w:r>
        <w:rPr>
          <w:lang w:val="en-US"/>
        </w:rPr>
        <w:t>AIoT</w:t>
      </w:r>
      <w:proofErr w:type="spellEnd"/>
      <w:r>
        <w:rPr>
          <w:lang w:val="en-US"/>
        </w:rPr>
        <w:t xml:space="preserve"> Function and includes the Companion UE ID in the request.</w:t>
      </w:r>
    </w:p>
    <w:p w14:paraId="2A565914" w14:textId="77777777" w:rsidR="0002798F" w:rsidRDefault="0002798F" w:rsidP="0002798F">
      <w:pPr>
        <w:pStyle w:val="B1"/>
        <w:rPr>
          <w:lang w:val="en-US"/>
        </w:rPr>
      </w:pPr>
      <w:r>
        <w:rPr>
          <w:lang w:val="en-US"/>
        </w:rPr>
        <w:t>6.</w:t>
      </w:r>
      <w:r>
        <w:rPr>
          <w:lang w:val="en-US"/>
        </w:rPr>
        <w:tab/>
        <w:t>The AMF/</w:t>
      </w:r>
      <w:proofErr w:type="spellStart"/>
      <w:r>
        <w:rPr>
          <w:lang w:val="en-US"/>
        </w:rPr>
        <w:t>AIoT</w:t>
      </w:r>
      <w:proofErr w:type="spellEnd"/>
      <w:r>
        <w:rPr>
          <w:lang w:val="en-US"/>
        </w:rPr>
        <w:t xml:space="preserve"> Function obtains the Companion UE location from the mobility information or using the LCS procedure.</w:t>
      </w:r>
    </w:p>
    <w:p w14:paraId="2A21E770" w14:textId="77777777" w:rsidR="0002798F" w:rsidRDefault="0002798F" w:rsidP="0002798F">
      <w:pPr>
        <w:pStyle w:val="B1"/>
        <w:rPr>
          <w:lang w:val="en-US"/>
        </w:rPr>
      </w:pPr>
      <w:r>
        <w:rPr>
          <w:lang w:val="en-US"/>
        </w:rPr>
        <w:lastRenderedPageBreak/>
        <w:t>7.</w:t>
      </w:r>
      <w:r>
        <w:rPr>
          <w:lang w:val="en-US"/>
        </w:rPr>
        <w:tab/>
        <w:t>Based on the Companion UE location, the AMF/</w:t>
      </w:r>
      <w:proofErr w:type="spellStart"/>
      <w:r>
        <w:rPr>
          <w:lang w:val="en-US"/>
        </w:rPr>
        <w:t>AIoT</w:t>
      </w:r>
      <w:proofErr w:type="spellEnd"/>
      <w:r>
        <w:rPr>
          <w:lang w:val="en-US"/>
        </w:rPr>
        <w:t xml:space="preserve"> Function selects a Reader (e.g. Base Station) that serves the Companion UE's location and forwards the request to the Reader. In case that the companion UE can serve as a UE Reader, the network may forward the request to the Companion UE.</w:t>
      </w:r>
    </w:p>
    <w:p w14:paraId="4DB32164" w14:textId="77777777" w:rsidR="0002798F" w:rsidRDefault="0002798F" w:rsidP="0002798F">
      <w:pPr>
        <w:pStyle w:val="B1"/>
        <w:rPr>
          <w:lang w:val="en-US"/>
        </w:rPr>
      </w:pPr>
      <w:r>
        <w:rPr>
          <w:lang w:val="en-US"/>
        </w:rPr>
        <w:t>8.</w:t>
      </w:r>
      <w:r>
        <w:rPr>
          <w:lang w:val="en-US"/>
        </w:rPr>
        <w:tab/>
        <w:t xml:space="preserve">The Reader delivers the inventory request to the </w:t>
      </w:r>
      <w:proofErr w:type="spellStart"/>
      <w:r>
        <w:rPr>
          <w:lang w:val="en-US"/>
        </w:rPr>
        <w:t>AIoT</w:t>
      </w:r>
      <w:proofErr w:type="spellEnd"/>
      <w:r>
        <w:rPr>
          <w:lang w:val="en-US"/>
        </w:rPr>
        <w:t xml:space="preserve"> devices and receives the response from the devices.</w:t>
      </w:r>
    </w:p>
    <w:p w14:paraId="65BC9848" w14:textId="06FF51F5" w:rsidR="00EC7DDF" w:rsidRDefault="00EC7DDF" w:rsidP="00EC7DDF">
      <w:pPr>
        <w:pStyle w:val="Heading3"/>
      </w:pPr>
      <w:bookmarkStart w:id="2883" w:name="_Toc175891030"/>
      <w:bookmarkStart w:id="2884" w:name="_Toc180645978"/>
      <w:bookmarkStart w:id="2885" w:name="_Toc183616911"/>
      <w:r w:rsidRPr="00E21EE9">
        <w:rPr>
          <w:lang w:eastAsia="zh-CN"/>
        </w:rPr>
        <w:t>6.</w:t>
      </w:r>
      <w:r w:rsidR="004B040A">
        <w:rPr>
          <w:lang w:eastAsia="zh-CN"/>
        </w:rPr>
        <w:t>38</w:t>
      </w:r>
      <w:r w:rsidRPr="00E21EE9">
        <w:rPr>
          <w:lang w:eastAsia="zh-CN"/>
        </w:rPr>
        <w:t>.3</w:t>
      </w:r>
      <w:r w:rsidRPr="00E21EE9">
        <w:rPr>
          <w:lang w:eastAsia="zh-CN"/>
        </w:rPr>
        <w:tab/>
      </w:r>
      <w:r w:rsidRPr="00E21EE9">
        <w:t>Impacts on services, entities and interfaces</w:t>
      </w:r>
      <w:bookmarkEnd w:id="2883"/>
      <w:bookmarkEnd w:id="2884"/>
      <w:bookmarkEnd w:id="2885"/>
    </w:p>
    <w:p w14:paraId="78E09B85" w14:textId="77777777" w:rsidR="0002798F" w:rsidRPr="0002798F" w:rsidRDefault="0002798F" w:rsidP="0002798F">
      <w:pPr>
        <w:rPr>
          <w:b/>
          <w:bCs/>
          <w:lang w:val="en-US"/>
        </w:rPr>
      </w:pPr>
      <w:r w:rsidRPr="0002798F">
        <w:rPr>
          <w:b/>
          <w:bCs/>
          <w:lang w:val="en-US"/>
        </w:rPr>
        <w:t>UE:</w:t>
      </w:r>
    </w:p>
    <w:p w14:paraId="3AA3D883" w14:textId="1F76D9AC" w:rsidR="0002798F" w:rsidRDefault="0002798F" w:rsidP="0002798F">
      <w:pPr>
        <w:pStyle w:val="B1"/>
        <w:rPr>
          <w:lang w:val="en-US"/>
        </w:rPr>
      </w:pPr>
      <w:r>
        <w:rPr>
          <w:lang w:val="en-US"/>
        </w:rPr>
        <w:t>-</w:t>
      </w:r>
      <w:r>
        <w:rPr>
          <w:lang w:val="en-US"/>
        </w:rPr>
        <w:tab/>
        <w:t xml:space="preserve">Support the role of Companion UE (obtaining </w:t>
      </w:r>
      <w:proofErr w:type="spellStart"/>
      <w:r>
        <w:rPr>
          <w:lang w:val="en-US"/>
        </w:rPr>
        <w:t>AIoT</w:t>
      </w:r>
      <w:proofErr w:type="spellEnd"/>
      <w:r>
        <w:rPr>
          <w:lang w:val="en-US"/>
        </w:rPr>
        <w:t xml:space="preserve"> device IDs, report their roles to the network).</w:t>
      </w:r>
    </w:p>
    <w:p w14:paraId="6DF2DB0A" w14:textId="37E8B56B" w:rsidR="0002798F" w:rsidRPr="0002798F" w:rsidRDefault="0002798F" w:rsidP="0002798F">
      <w:pPr>
        <w:rPr>
          <w:b/>
          <w:bCs/>
          <w:lang w:val="en-US"/>
        </w:rPr>
      </w:pPr>
      <w:r w:rsidRPr="0002798F">
        <w:rPr>
          <w:b/>
          <w:bCs/>
          <w:lang w:val="en-US"/>
        </w:rPr>
        <w:t>AMF/</w:t>
      </w:r>
      <w:proofErr w:type="spellStart"/>
      <w:r w:rsidRPr="0002798F">
        <w:rPr>
          <w:b/>
          <w:bCs/>
          <w:lang w:val="en-US"/>
        </w:rPr>
        <w:t>AIoT</w:t>
      </w:r>
      <w:proofErr w:type="spellEnd"/>
      <w:r w:rsidRPr="0002798F">
        <w:rPr>
          <w:b/>
          <w:bCs/>
          <w:lang w:val="en-US"/>
        </w:rPr>
        <w:t xml:space="preserve"> Function</w:t>
      </w:r>
      <w:r>
        <w:rPr>
          <w:b/>
          <w:bCs/>
          <w:lang w:val="en-US"/>
        </w:rPr>
        <w:t>:</w:t>
      </w:r>
    </w:p>
    <w:p w14:paraId="1A09E088" w14:textId="140CA880" w:rsidR="0002798F" w:rsidRDefault="0002798F" w:rsidP="0002798F">
      <w:pPr>
        <w:pStyle w:val="B1"/>
        <w:rPr>
          <w:lang w:val="en-US"/>
        </w:rPr>
      </w:pPr>
      <w:r>
        <w:rPr>
          <w:lang w:val="en-US"/>
        </w:rPr>
        <w:t>-</w:t>
      </w:r>
      <w:r>
        <w:rPr>
          <w:lang w:val="en-US"/>
        </w:rPr>
        <w:tab/>
        <w:t>Receive and store Companion UE-</w:t>
      </w:r>
      <w:proofErr w:type="spellStart"/>
      <w:r>
        <w:rPr>
          <w:lang w:val="en-US"/>
        </w:rPr>
        <w:t>AIoT</w:t>
      </w:r>
      <w:proofErr w:type="spellEnd"/>
      <w:r>
        <w:rPr>
          <w:lang w:val="en-US"/>
        </w:rPr>
        <w:t xml:space="preserve"> device(s) ID association in the UDM.</w:t>
      </w:r>
    </w:p>
    <w:p w14:paraId="3AB37AA1" w14:textId="1F1CA3BB" w:rsidR="0002798F" w:rsidRDefault="0002798F" w:rsidP="0002798F">
      <w:pPr>
        <w:pStyle w:val="B1"/>
        <w:rPr>
          <w:lang w:val="en-US"/>
        </w:rPr>
      </w:pPr>
      <w:r>
        <w:rPr>
          <w:lang w:val="en-US"/>
        </w:rPr>
        <w:t>-</w:t>
      </w:r>
      <w:r>
        <w:rPr>
          <w:lang w:val="en-US"/>
        </w:rPr>
        <w:tab/>
        <w:t>Select Reader based on Companion UE location.</w:t>
      </w:r>
    </w:p>
    <w:p w14:paraId="0F5512A7" w14:textId="021464FC" w:rsidR="0002798F" w:rsidRDefault="0002798F" w:rsidP="0002798F">
      <w:pPr>
        <w:pStyle w:val="B1"/>
        <w:rPr>
          <w:lang w:val="en-US"/>
        </w:rPr>
      </w:pPr>
      <w:r>
        <w:rPr>
          <w:lang w:val="en-US"/>
        </w:rPr>
        <w:t>-</w:t>
      </w:r>
      <w:r>
        <w:rPr>
          <w:lang w:val="en-US"/>
        </w:rPr>
        <w:tab/>
        <w:t>Forward inventory request to Reader.</w:t>
      </w:r>
    </w:p>
    <w:p w14:paraId="58134A21" w14:textId="1F205A96" w:rsidR="0002798F" w:rsidRPr="0002798F" w:rsidRDefault="0002798F" w:rsidP="0002798F">
      <w:pPr>
        <w:rPr>
          <w:b/>
          <w:bCs/>
          <w:lang w:val="en-US"/>
        </w:rPr>
      </w:pPr>
      <w:r w:rsidRPr="0002798F">
        <w:rPr>
          <w:b/>
          <w:bCs/>
          <w:lang w:val="en-US"/>
        </w:rPr>
        <w:t>UDM</w:t>
      </w:r>
      <w:r>
        <w:rPr>
          <w:b/>
          <w:bCs/>
          <w:lang w:val="en-US"/>
        </w:rPr>
        <w:t>:</w:t>
      </w:r>
    </w:p>
    <w:p w14:paraId="30A06346" w14:textId="5B31A77A" w:rsidR="0002798F" w:rsidRDefault="0002798F" w:rsidP="0002798F">
      <w:pPr>
        <w:pStyle w:val="B1"/>
        <w:rPr>
          <w:lang w:val="en-US"/>
        </w:rPr>
      </w:pPr>
      <w:r>
        <w:rPr>
          <w:lang w:val="en-US"/>
        </w:rPr>
        <w:t>-</w:t>
      </w:r>
      <w:r>
        <w:rPr>
          <w:lang w:val="en-US"/>
        </w:rPr>
        <w:tab/>
        <w:t>Store Companion UE-</w:t>
      </w:r>
      <w:proofErr w:type="spellStart"/>
      <w:r>
        <w:rPr>
          <w:lang w:val="en-US"/>
        </w:rPr>
        <w:t>AIoT</w:t>
      </w:r>
      <w:proofErr w:type="spellEnd"/>
      <w:r>
        <w:rPr>
          <w:lang w:val="en-US"/>
        </w:rPr>
        <w:t xml:space="preserve"> device(s) ID association.</w:t>
      </w:r>
    </w:p>
    <w:p w14:paraId="5BA913F2" w14:textId="013A4E64" w:rsidR="0002798F" w:rsidRDefault="0002798F" w:rsidP="0002798F">
      <w:pPr>
        <w:pStyle w:val="B1"/>
        <w:rPr>
          <w:lang w:val="en-US"/>
        </w:rPr>
      </w:pPr>
      <w:r>
        <w:rPr>
          <w:lang w:val="en-US"/>
        </w:rPr>
        <w:t>-</w:t>
      </w:r>
      <w:r>
        <w:rPr>
          <w:lang w:val="en-US"/>
        </w:rPr>
        <w:tab/>
        <w:t>Provide Companion UE information upon query.</w:t>
      </w:r>
    </w:p>
    <w:p w14:paraId="419149B2" w14:textId="2C46712A" w:rsidR="0002798F" w:rsidRPr="0002798F" w:rsidRDefault="0002798F" w:rsidP="0002798F">
      <w:pPr>
        <w:rPr>
          <w:b/>
          <w:bCs/>
          <w:lang w:val="en-US"/>
        </w:rPr>
      </w:pPr>
      <w:r w:rsidRPr="0002798F">
        <w:rPr>
          <w:b/>
          <w:bCs/>
          <w:lang w:val="en-US"/>
        </w:rPr>
        <w:t>NEF</w:t>
      </w:r>
      <w:r>
        <w:rPr>
          <w:b/>
          <w:bCs/>
          <w:lang w:val="en-US"/>
        </w:rPr>
        <w:t>:</w:t>
      </w:r>
    </w:p>
    <w:p w14:paraId="098B45B2" w14:textId="06398617" w:rsidR="0002798F" w:rsidRDefault="0002798F" w:rsidP="0002798F">
      <w:pPr>
        <w:pStyle w:val="B1"/>
        <w:rPr>
          <w:lang w:val="en-US"/>
        </w:rPr>
      </w:pPr>
      <w:r>
        <w:rPr>
          <w:lang w:val="en-US"/>
        </w:rPr>
        <w:t>-</w:t>
      </w:r>
      <w:r>
        <w:rPr>
          <w:lang w:val="en-US"/>
        </w:rPr>
        <w:tab/>
        <w:t>Query Companion UE information from UDM.</w:t>
      </w:r>
    </w:p>
    <w:p w14:paraId="1BBC45D2" w14:textId="700B5D27" w:rsidR="0002798F" w:rsidRDefault="0002798F" w:rsidP="0002798F">
      <w:pPr>
        <w:pStyle w:val="B1"/>
        <w:rPr>
          <w:lang w:val="en-US"/>
        </w:rPr>
      </w:pPr>
      <w:r>
        <w:rPr>
          <w:lang w:val="en-US"/>
        </w:rPr>
        <w:t>-</w:t>
      </w:r>
      <w:r>
        <w:rPr>
          <w:lang w:val="en-US"/>
        </w:rPr>
        <w:tab/>
        <w:t>Forward inventory request to AMF/</w:t>
      </w:r>
      <w:proofErr w:type="spellStart"/>
      <w:r>
        <w:rPr>
          <w:lang w:val="en-US"/>
        </w:rPr>
        <w:t>AIoT</w:t>
      </w:r>
      <w:proofErr w:type="spellEnd"/>
      <w:r>
        <w:rPr>
          <w:lang w:val="en-US"/>
        </w:rPr>
        <w:t xml:space="preserve"> Function.</w:t>
      </w:r>
    </w:p>
    <w:p w14:paraId="0DB21041" w14:textId="2A7FD2B8" w:rsidR="0020653E" w:rsidRPr="0056109D" w:rsidRDefault="0020653E" w:rsidP="0020653E">
      <w:pPr>
        <w:pStyle w:val="Heading2"/>
      </w:pPr>
      <w:bookmarkStart w:id="2886" w:name="_Toc175891031"/>
      <w:bookmarkStart w:id="2887" w:name="_Toc180645979"/>
      <w:bookmarkStart w:id="2888" w:name="_Toc183616912"/>
      <w:r w:rsidRPr="0056109D">
        <w:t>6.</w:t>
      </w:r>
      <w:r w:rsidR="004B040A">
        <w:t>39</w:t>
      </w:r>
      <w:r w:rsidRPr="0056109D">
        <w:rPr>
          <w:rFonts w:hint="eastAsia"/>
        </w:rPr>
        <w:tab/>
      </w:r>
      <w:r w:rsidRPr="0056109D">
        <w:t>Solution</w:t>
      </w:r>
      <w:r w:rsidRPr="0056109D">
        <w:rPr>
          <w:rFonts w:hint="eastAsia"/>
        </w:rPr>
        <w:t xml:space="preserve"> #</w:t>
      </w:r>
      <w:r w:rsidR="004B040A">
        <w:t>39</w:t>
      </w:r>
      <w:r w:rsidRPr="0056109D">
        <w:t>: Configuration of Ambient IoT device frequency</w:t>
      </w:r>
      <w:bookmarkEnd w:id="2886"/>
      <w:bookmarkEnd w:id="2887"/>
      <w:bookmarkEnd w:id="2888"/>
    </w:p>
    <w:p w14:paraId="032649C9" w14:textId="457EBE78" w:rsidR="0020653E" w:rsidRPr="0056109D" w:rsidRDefault="0020653E" w:rsidP="0020653E">
      <w:pPr>
        <w:pStyle w:val="Heading3"/>
      </w:pPr>
      <w:bookmarkStart w:id="2889" w:name="_Toc175891032"/>
      <w:bookmarkStart w:id="2890" w:name="_Toc180645980"/>
      <w:bookmarkStart w:id="2891" w:name="_Toc183616913"/>
      <w:r w:rsidRPr="0056109D">
        <w:t>6.</w:t>
      </w:r>
      <w:r w:rsidR="004B040A">
        <w:t>39</w:t>
      </w:r>
      <w:r w:rsidRPr="0056109D">
        <w:t>.1</w:t>
      </w:r>
      <w:r w:rsidRPr="0056109D">
        <w:rPr>
          <w:rFonts w:hint="eastAsia"/>
        </w:rPr>
        <w:tab/>
        <w:t>Description</w:t>
      </w:r>
      <w:bookmarkEnd w:id="2889"/>
      <w:bookmarkEnd w:id="2890"/>
      <w:bookmarkEnd w:id="2891"/>
    </w:p>
    <w:p w14:paraId="3ED9AE7E" w14:textId="55F7443A" w:rsidR="0002798F" w:rsidRDefault="0002798F" w:rsidP="0002798F">
      <w:pPr>
        <w:rPr>
          <w:rFonts w:eastAsia="DengXian"/>
          <w:lang w:eastAsia="zh-CN"/>
        </w:rPr>
      </w:pPr>
      <w:r>
        <w:rPr>
          <w:rFonts w:eastAsia="DengXian"/>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p>
    <w:p w14:paraId="5262F245" w14:textId="77777777" w:rsidR="0002798F" w:rsidRDefault="0002798F" w:rsidP="0002798F">
      <w:pPr>
        <w:rPr>
          <w:rFonts w:eastAsia="DengXian"/>
          <w:lang w:eastAsia="zh-CN"/>
        </w:rPr>
      </w:pPr>
      <w:r>
        <w:rPr>
          <w:rFonts w:eastAsia="DengXian"/>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p>
    <w:p w14:paraId="30634D71" w14:textId="77777777"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Whether or not the Ambient IoT devices can backscatter data using a carrier wave over the complete frequency range or specific frequency band(s) is FFS.</w:t>
      </w:r>
    </w:p>
    <w:p w14:paraId="1E0F14D3" w14:textId="6FAA2E23"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This solution is dependent on RAN WG1 agreements.</w:t>
      </w:r>
    </w:p>
    <w:p w14:paraId="6432C3E0" w14:textId="77777777" w:rsidR="0002798F" w:rsidRDefault="0002798F" w:rsidP="0002798F">
      <w:pPr>
        <w:rPr>
          <w:rFonts w:eastAsia="DengXian"/>
          <w:lang w:eastAsia="zh-CN"/>
        </w:rPr>
      </w:pPr>
      <w:r>
        <w:rPr>
          <w:rFonts w:eastAsia="DengXian"/>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p>
    <w:p w14:paraId="6E505F45" w14:textId="17FED100" w:rsidR="0020653E" w:rsidRPr="0056109D" w:rsidRDefault="0020653E" w:rsidP="0020653E">
      <w:pPr>
        <w:pStyle w:val="Heading3"/>
      </w:pPr>
      <w:bookmarkStart w:id="2892" w:name="_Toc175891033"/>
      <w:bookmarkStart w:id="2893" w:name="_Toc180645981"/>
      <w:bookmarkStart w:id="2894" w:name="_Toc183616914"/>
      <w:r w:rsidRPr="0056109D">
        <w:t>6.</w:t>
      </w:r>
      <w:r w:rsidR="004B040A">
        <w:t>39</w:t>
      </w:r>
      <w:r w:rsidRPr="0056109D">
        <w:t>.2</w:t>
      </w:r>
      <w:r w:rsidRPr="0056109D">
        <w:tab/>
        <w:t>Procedures</w:t>
      </w:r>
      <w:bookmarkEnd w:id="2892"/>
      <w:bookmarkEnd w:id="2893"/>
      <w:bookmarkEnd w:id="2894"/>
    </w:p>
    <w:p w14:paraId="1C63CA9D" w14:textId="77777777" w:rsidR="0020653E" w:rsidRPr="00B8460F" w:rsidRDefault="0020653E" w:rsidP="00B8460F">
      <w:r w:rsidRPr="00B8460F">
        <w:t>This clause describes procedures to enable and disable communication for an Ambient IoT device in licensed spectrum.</w:t>
      </w:r>
    </w:p>
    <w:p w14:paraId="3B60A14F" w14:textId="487E0E5A" w:rsidR="0020653E" w:rsidRPr="0056109D" w:rsidRDefault="0020653E" w:rsidP="0020653E">
      <w:pPr>
        <w:pStyle w:val="Heading4"/>
      </w:pPr>
      <w:bookmarkStart w:id="2895" w:name="_Toc175891034"/>
      <w:bookmarkStart w:id="2896" w:name="_Toc180645982"/>
      <w:bookmarkStart w:id="2897" w:name="_Toc183616915"/>
      <w:r w:rsidRPr="0056109D">
        <w:lastRenderedPageBreak/>
        <w:t>6.</w:t>
      </w:r>
      <w:r w:rsidR="004B040A">
        <w:t>39</w:t>
      </w:r>
      <w:r w:rsidRPr="0056109D">
        <w:t>.2.1</w:t>
      </w:r>
      <w:r w:rsidRPr="0056109D">
        <w:tab/>
        <w:t>Enable Ambient IoT device(s) communication in operator network</w:t>
      </w:r>
      <w:bookmarkEnd w:id="2895"/>
      <w:bookmarkEnd w:id="2896"/>
      <w:bookmarkEnd w:id="2897"/>
    </w:p>
    <w:p w14:paraId="051916FD" w14:textId="77777777" w:rsidR="0020653E" w:rsidRPr="0056109D" w:rsidRDefault="0020653E" w:rsidP="00B8460F">
      <w:pPr>
        <w:pStyle w:val="TH"/>
      </w:pPr>
      <w:r w:rsidRPr="0056109D">
        <w:object w:dxaOrig="21601" w:dyaOrig="20871" w14:anchorId="4D8ECB13">
          <v:shape id="_x0000_i1130" type="#_x0000_t75" style="width:481.5pt;height:465.75pt" o:ole="">
            <v:imagedata r:id="rId220" o:title=""/>
          </v:shape>
          <o:OLEObject Type="Embed" ProgID="Visio.Drawing.15" ShapeID="_x0000_i1130" DrawAspect="Content" ObjectID="_1794390908" r:id="rId221"/>
        </w:object>
      </w:r>
    </w:p>
    <w:p w14:paraId="2E939FBC" w14:textId="27E5FAD7" w:rsidR="0020653E" w:rsidRPr="0056109D" w:rsidRDefault="0020653E" w:rsidP="00B8460F">
      <w:pPr>
        <w:pStyle w:val="TF"/>
        <w:rPr>
          <w:rFonts w:eastAsia="Yu Mincho"/>
        </w:rPr>
      </w:pPr>
      <w:r w:rsidRPr="0056109D">
        <w:t>Figure 6.</w:t>
      </w:r>
      <w:r w:rsidR="00151337">
        <w:t>39</w:t>
      </w:r>
      <w:r w:rsidRPr="0056109D">
        <w:t>.2.1-1: Enablement of communication in operator network</w:t>
      </w:r>
    </w:p>
    <w:p w14:paraId="2B7FC409" w14:textId="77777777" w:rsidR="00B8460F" w:rsidRDefault="00B8460F" w:rsidP="00B8460F">
      <w:pPr>
        <w:pStyle w:val="B1"/>
      </w:pPr>
      <w:r>
        <w:t>0.</w:t>
      </w:r>
      <w:r>
        <w:tab/>
        <w:t>One or several Ambient IoT device(s) powers on and operates in a default frequency. The Ambient IoT device(s) operates in a default frequency. The default frequency is unlicensed. The Ambient IoT device(s) is preconfigured with Ambient IoT group ID and group key.</w:t>
      </w:r>
    </w:p>
    <w:p w14:paraId="4194118F" w14:textId="77777777" w:rsidR="00B8460F" w:rsidRDefault="00B8460F" w:rsidP="00B8460F">
      <w:pPr>
        <w:pStyle w:val="EditorsNote"/>
      </w:pPr>
      <w:r>
        <w:t>Editor's note:</w:t>
      </w:r>
      <w:r>
        <w:tab/>
        <w:t>Whether or not the Ambient IoT devices can use a default frequency which is unlicensed is FFS.</w:t>
      </w:r>
    </w:p>
    <w:p w14:paraId="450315CF" w14:textId="77777777" w:rsidR="00B8460F" w:rsidRDefault="00B8460F" w:rsidP="00B8460F">
      <w:pPr>
        <w:pStyle w:val="B1"/>
      </w:pPr>
      <w:r>
        <w:t>1.</w:t>
      </w:r>
      <w:r>
        <w:tab/>
        <w:t>An AF sends an Onboarding request to a serving network. The onboarding request contains the Ambient IoT group ID, the group key and area information.</w:t>
      </w:r>
    </w:p>
    <w:p w14:paraId="1D8C16BD" w14:textId="6A6F5243" w:rsidR="00B8460F" w:rsidRDefault="00B8460F" w:rsidP="00B8460F">
      <w:pPr>
        <w:pStyle w:val="NO"/>
      </w:pPr>
      <w:r>
        <w:t>NOTE 1:</w:t>
      </w:r>
      <w:r>
        <w:tab/>
        <w:t>AF optionally includes the default frequency.</w:t>
      </w:r>
    </w:p>
    <w:p w14:paraId="1BF86348" w14:textId="77777777" w:rsidR="00B8460F" w:rsidRDefault="00B8460F" w:rsidP="00B8460F">
      <w:pPr>
        <w:pStyle w:val="B1"/>
      </w:pPr>
      <w:r>
        <w:t>2.</w:t>
      </w:r>
      <w:r>
        <w:tab/>
        <w:t>The NEF verifies the AF is authorized to make requests to the serving network.</w:t>
      </w:r>
    </w:p>
    <w:p w14:paraId="3BDA22BC" w14:textId="77777777" w:rsidR="00B8460F" w:rsidRDefault="00B8460F" w:rsidP="00B8460F">
      <w:pPr>
        <w:pStyle w:val="B1"/>
      </w:pPr>
      <w:r>
        <w:t>3.</w:t>
      </w:r>
      <w:r>
        <w:tab/>
        <w:t>The NEF sends a request to an UDM to retrieve suitable reader(s) to onboard the Ambient IoT device(s) and includes area information.</w:t>
      </w:r>
    </w:p>
    <w:p w14:paraId="78080734" w14:textId="77777777" w:rsidR="00B8460F" w:rsidRDefault="00B8460F" w:rsidP="00B8460F">
      <w:pPr>
        <w:pStyle w:val="B1"/>
      </w:pPr>
      <w:r>
        <w:t>4.</w:t>
      </w:r>
      <w:r>
        <w:tab/>
        <w:t xml:space="preserve">The UDM responds with suitable readers, serving AMF with IoT Functionality / </w:t>
      </w:r>
      <w:proofErr w:type="spellStart"/>
      <w:r>
        <w:t>AIoTF</w:t>
      </w:r>
      <w:proofErr w:type="spellEnd"/>
      <w:r>
        <w:t xml:space="preserve"> and includes the reader(s) identity. Reader identity can point to a UE reader or RAN reader.</w:t>
      </w:r>
    </w:p>
    <w:p w14:paraId="78AF9B78" w14:textId="77777777" w:rsidR="00B8460F" w:rsidRDefault="00B8460F" w:rsidP="00B8460F">
      <w:pPr>
        <w:pStyle w:val="B1"/>
      </w:pPr>
      <w:r>
        <w:lastRenderedPageBreak/>
        <w:t>5.</w:t>
      </w:r>
      <w:r>
        <w:tab/>
        <w:t xml:space="preserve">The NEF sends the onboarding request to the AMF with IoT Functionality / </w:t>
      </w:r>
      <w:proofErr w:type="spellStart"/>
      <w:r>
        <w:t>AIoTF</w:t>
      </w:r>
      <w:proofErr w:type="spellEnd"/>
      <w:r>
        <w:t xml:space="preserve"> and includes the Ambient IoT group ID, the group key and the reader(s) identity.</w:t>
      </w:r>
    </w:p>
    <w:p w14:paraId="62ECE7F8" w14:textId="120E489C" w:rsidR="00B8460F" w:rsidRDefault="00B8460F" w:rsidP="00B8460F">
      <w:pPr>
        <w:pStyle w:val="B1"/>
      </w:pPr>
      <w:r>
        <w:t>6.</w:t>
      </w:r>
      <w:r>
        <w:tab/>
        <w:t xml:space="preserve">The AMF with IoT Functionality / </w:t>
      </w:r>
      <w:proofErr w:type="spellStart"/>
      <w:r>
        <w:t>AIoTF</w:t>
      </w:r>
      <w:proofErr w:type="spellEnd"/>
      <w:r>
        <w:t xml:space="preserve"> sends a service based request message e.g</w:t>
      </w:r>
      <w:r w:rsidR="004B3399">
        <w:t>.</w:t>
      </w:r>
      <w:r>
        <w:t xml:space="preserve"> </w:t>
      </w:r>
      <w:proofErr w:type="spellStart"/>
      <w:r>
        <w:t>Nudm_SDM_Get</w:t>
      </w:r>
      <w:proofErr w:type="spellEnd"/>
      <w:r>
        <w:t xml:space="preserve"> request message to the UDM. The </w:t>
      </w:r>
      <w:proofErr w:type="spellStart"/>
      <w:r>
        <w:t>Nudm_SDM_Get</w:t>
      </w:r>
      <w:proofErr w:type="spellEnd"/>
      <w:r>
        <w:t xml:space="preserve"> message contains reader(s) identity and the Ambient IoT device ID. The purpose of the request is to obtain an index frequency configuration. If the AMF with IoT Functionality / </w:t>
      </w:r>
      <w:proofErr w:type="spellStart"/>
      <w:r>
        <w:t>AIoTF</w:t>
      </w:r>
      <w:proofErr w:type="spellEnd"/>
      <w:r>
        <w:t xml:space="preserve"> already has an index frequency configuration for Ambient IoT services this step may be omitted.</w:t>
      </w:r>
    </w:p>
    <w:p w14:paraId="59DD78FF" w14:textId="77777777" w:rsidR="00B8460F" w:rsidRDefault="00B8460F" w:rsidP="00B8460F">
      <w:pPr>
        <w:pStyle w:val="EditorsNote"/>
      </w:pPr>
      <w:r>
        <w:t>Editor's note:</w:t>
      </w:r>
      <w:r>
        <w:tab/>
        <w:t>How the UDM receives the relevant information is FFS.</w:t>
      </w:r>
    </w:p>
    <w:p w14:paraId="24F3FF55" w14:textId="3AC171A7" w:rsidR="00B8460F" w:rsidRDefault="00B8460F" w:rsidP="00B8460F">
      <w:pPr>
        <w:pStyle w:val="B1"/>
      </w:pPr>
      <w:r>
        <w:t>7.</w:t>
      </w:r>
      <w:r>
        <w:tab/>
        <w:t>The UDM responds with a service based response message e.g</w:t>
      </w:r>
      <w:r w:rsidR="004B3399">
        <w:t>.</w:t>
      </w:r>
      <w:r>
        <w:t xml:space="preserve"> </w:t>
      </w:r>
      <w:proofErr w:type="spellStart"/>
      <w:r>
        <w:t>Nudm_SDM_Get</w:t>
      </w:r>
      <w:proofErr w:type="spellEnd"/>
      <w:r>
        <w:t xml:space="preserve"> response message. The UDM can have the index frequency configuration stored per reader, per Ambient IoT group ID, for Ambient IoT services e.g</w:t>
      </w:r>
      <w:r w:rsidR="004B3399">
        <w:t>.</w:t>
      </w:r>
      <w:r>
        <w:t xml:space="preserve"> based on an operator's preference. The </w:t>
      </w:r>
      <w:proofErr w:type="spellStart"/>
      <w:r>
        <w:t>Nudm_SDM_Get</w:t>
      </w:r>
      <w:proofErr w:type="spellEnd"/>
      <w:r>
        <w:t xml:space="preserve"> response message contains the Ambient IoT Group ID and the index frequency configuration. If the AMF with IoT Functionality / </w:t>
      </w:r>
      <w:proofErr w:type="spellStart"/>
      <w:r>
        <w:t>AIoTF</w:t>
      </w:r>
      <w:proofErr w:type="spellEnd"/>
      <w:r>
        <w:t xml:space="preserve"> already has an index frequency configuration for Ambient IoT services this step may be omitted.</w:t>
      </w:r>
    </w:p>
    <w:p w14:paraId="68E96F77" w14:textId="77777777" w:rsidR="00B8460F" w:rsidRDefault="00B8460F" w:rsidP="00B8460F">
      <w:pPr>
        <w:pStyle w:val="B1"/>
      </w:pPr>
      <w:r>
        <w:t>8.</w:t>
      </w:r>
      <w:r>
        <w:tab/>
        <w:t xml:space="preserve">The AMF with IoT Functionality / </w:t>
      </w:r>
      <w:proofErr w:type="spellStart"/>
      <w:r>
        <w:t>AIoTF</w:t>
      </w:r>
      <w:proofErr w:type="spellEnd"/>
      <w:r>
        <w:t xml:space="preserve">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w:t>
      </w:r>
    </w:p>
    <w:p w14:paraId="59A4DFAC" w14:textId="77777777" w:rsidR="00B8460F" w:rsidRDefault="00B8460F" w:rsidP="00B8460F">
      <w:pPr>
        <w:pStyle w:val="B1"/>
      </w:pPr>
      <w:r>
        <w:t>9.</w:t>
      </w:r>
      <w:r>
        <w:tab/>
        <w:t xml:space="preserve">The AMF with IoT Functionality / </w:t>
      </w:r>
      <w:proofErr w:type="spellStart"/>
      <w:r>
        <w:t>AIoTF</w:t>
      </w:r>
      <w:proofErr w:type="spellEnd"/>
      <w:r>
        <w:t xml:space="preserve"> generates a Ambient IoT group nonce for the broadcasting of a frequency configuration. The Ambient IoT group nonce is used to prevent replay attacks.</w:t>
      </w:r>
    </w:p>
    <w:p w14:paraId="596A6E47" w14:textId="391B4D66" w:rsidR="00B8460F" w:rsidRDefault="00B8460F" w:rsidP="00B8460F">
      <w:pPr>
        <w:pStyle w:val="B1"/>
      </w:pPr>
      <w:r>
        <w:t>10.</w:t>
      </w:r>
      <w:r>
        <w:tab/>
        <w:t xml:space="preserve">The AMF with IoT Functionality / </w:t>
      </w:r>
      <w:proofErr w:type="spellStart"/>
      <w:r>
        <w:t>AIoTF</w:t>
      </w:r>
      <w:proofErr w:type="spellEnd"/>
      <w:r>
        <w:t xml:space="preserve"> sends a downlink message towards the reader. The downlink message contains the index frequency configuration, group key, the Ambient IoT group nonce</w:t>
      </w:r>
      <w:r w:rsidR="004B3399">
        <w:t xml:space="preserve"> </w:t>
      </w:r>
      <w:r>
        <w:t>and Ambient IoT group ID.</w:t>
      </w:r>
    </w:p>
    <w:p w14:paraId="0EEBAB35" w14:textId="77777777" w:rsidR="00B8460F" w:rsidRDefault="00B8460F" w:rsidP="00B8460F">
      <w:pPr>
        <w:pStyle w:val="B1"/>
      </w:pPr>
      <w:r>
        <w:t>11.</w:t>
      </w:r>
      <w:r>
        <w:tab/>
        <w:t>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w:t>
      </w:r>
    </w:p>
    <w:p w14:paraId="23233F46" w14:textId="77777777" w:rsidR="00B8460F" w:rsidRDefault="00B8460F" w:rsidP="00B8460F">
      <w:pPr>
        <w:pStyle w:val="B1"/>
      </w:pPr>
      <w:r>
        <w:t>12.</w:t>
      </w:r>
      <w:r>
        <w:tab/>
        <w:t>The reader integrity protects the frequency configuration with the group key and Ambient IoT group nonce. In Topology 2, the base station integrity protects the frequency configuration before sending the frequency configuration to the UE acting as a reader.</w:t>
      </w:r>
    </w:p>
    <w:p w14:paraId="706FB14E" w14:textId="3CD8EAA2" w:rsidR="00B8460F" w:rsidRDefault="00B8460F" w:rsidP="00B8460F">
      <w:pPr>
        <w:pStyle w:val="EditorsNote"/>
      </w:pPr>
      <w:r>
        <w:t>Editor's note:</w:t>
      </w:r>
      <w:r>
        <w:tab/>
        <w:t>The level of necessary security and if security provided by the group key is for SA</w:t>
      </w:r>
      <w:r w:rsidR="004B3399">
        <w:t> WG</w:t>
      </w:r>
      <w:r>
        <w:t>3 to decide</w:t>
      </w:r>
      <w:r w:rsidR="004B3399">
        <w:t>,</w:t>
      </w:r>
      <w:r>
        <w:t xml:space="preserve"> </w:t>
      </w:r>
      <w:r w:rsidR="004B3399">
        <w:t>e</w:t>
      </w:r>
      <w:r>
        <w:t>.g. integrity and/or confidentiality protection with/without replay protection using NAS counters/nonce. Algorithm to use and support for key rotation.</w:t>
      </w:r>
    </w:p>
    <w:p w14:paraId="6452135D" w14:textId="77777777" w:rsidR="00B8460F" w:rsidRDefault="00B8460F" w:rsidP="00B8460F">
      <w:pPr>
        <w:pStyle w:val="B1"/>
      </w:pPr>
      <w:r>
        <w:t>13.</w:t>
      </w:r>
      <w:r>
        <w:tab/>
        <w:t>The reader broadcasts the Ambient IoT group ID, frequency configuration and Ambient IoT group nonce.</w:t>
      </w:r>
    </w:p>
    <w:p w14:paraId="70C31DE3" w14:textId="77777777" w:rsidR="00B8460F" w:rsidRDefault="00B8460F" w:rsidP="00B8460F">
      <w:pPr>
        <w:pStyle w:val="B1"/>
      </w:pPr>
      <w:r>
        <w:t>14.</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77B1E4B7" w14:textId="2B9B8DE1" w:rsidR="00B8460F" w:rsidRDefault="00B8460F" w:rsidP="00B8460F">
      <w:pPr>
        <w:pStyle w:val="NO"/>
      </w:pPr>
      <w:r>
        <w:t>NOTE 2:</w:t>
      </w:r>
      <w:r>
        <w:tab/>
        <w:t>The length of the Ambient IoT group nonce and how many Ambient IoT group nonces are saved and for how long is implementation specific.</w:t>
      </w:r>
    </w:p>
    <w:p w14:paraId="64E9CACD" w14:textId="77777777" w:rsidR="00B8460F" w:rsidRDefault="00B8460F" w:rsidP="00B8460F">
      <w:pPr>
        <w:pStyle w:val="B1"/>
      </w:pPr>
      <w:r>
        <w:t>15.</w:t>
      </w:r>
      <w:r>
        <w:tab/>
        <w:t>The Ambient IoT device and reader can communicate in licensed spectrum owned by the serving network.</w:t>
      </w:r>
    </w:p>
    <w:p w14:paraId="7CB842E4" w14:textId="37B624BB" w:rsidR="0020653E" w:rsidRPr="00B8460F" w:rsidRDefault="0020653E" w:rsidP="00B8460F">
      <w:pPr>
        <w:pStyle w:val="Heading4"/>
      </w:pPr>
      <w:bookmarkStart w:id="2898" w:name="_Toc175891035"/>
      <w:bookmarkStart w:id="2899" w:name="_Toc180645983"/>
      <w:bookmarkStart w:id="2900" w:name="_Toc183616916"/>
      <w:r w:rsidRPr="00B8460F">
        <w:lastRenderedPageBreak/>
        <w:t>6.</w:t>
      </w:r>
      <w:r w:rsidR="004B040A" w:rsidRPr="00B8460F">
        <w:t>39</w:t>
      </w:r>
      <w:r w:rsidRPr="00B8460F">
        <w:t>.2.2</w:t>
      </w:r>
      <w:r w:rsidRPr="00B8460F">
        <w:tab/>
        <w:t>Disable Ambient IoT device(s) communication in operator network</w:t>
      </w:r>
      <w:bookmarkEnd w:id="2898"/>
      <w:bookmarkEnd w:id="2899"/>
      <w:bookmarkEnd w:id="2900"/>
    </w:p>
    <w:p w14:paraId="43EB1452" w14:textId="77777777" w:rsidR="0020653E" w:rsidRPr="00B8460F" w:rsidRDefault="0020653E" w:rsidP="00B8460F">
      <w:pPr>
        <w:pStyle w:val="TH"/>
      </w:pPr>
      <w:r w:rsidRPr="00B8460F">
        <w:object w:dxaOrig="21601" w:dyaOrig="18261" w14:anchorId="7A118897">
          <v:shape id="_x0000_i1131" type="#_x0000_t75" style="width:481.5pt;height:407.25pt" o:ole="">
            <v:imagedata r:id="rId222" o:title=""/>
          </v:shape>
          <o:OLEObject Type="Embed" ProgID="Visio.Drawing.15" ShapeID="_x0000_i1131" DrawAspect="Content" ObjectID="_1794390909" r:id="rId223"/>
        </w:object>
      </w:r>
    </w:p>
    <w:p w14:paraId="2C77726B" w14:textId="376B6905" w:rsidR="0020653E" w:rsidRPr="00B8460F" w:rsidRDefault="0020653E" w:rsidP="0020653E">
      <w:pPr>
        <w:pStyle w:val="TF"/>
        <w:rPr>
          <w:rFonts w:eastAsia="Yu Mincho"/>
        </w:rPr>
      </w:pPr>
      <w:r w:rsidRPr="00B8460F">
        <w:t>Figure 6.</w:t>
      </w:r>
      <w:r w:rsidR="007C477B" w:rsidRPr="00B8460F">
        <w:t>39</w:t>
      </w:r>
      <w:r w:rsidRPr="00B8460F">
        <w:t>.2.</w:t>
      </w:r>
      <w:r w:rsidR="007C477B" w:rsidRPr="00B8460F">
        <w:t>2</w:t>
      </w:r>
      <w:r w:rsidRPr="00B8460F">
        <w:t>-</w:t>
      </w:r>
      <w:r w:rsidR="007C477B" w:rsidRPr="00B8460F">
        <w:t>1</w:t>
      </w:r>
      <w:r w:rsidRPr="00B8460F">
        <w:t>: Disablement of communication in operator network</w:t>
      </w:r>
    </w:p>
    <w:p w14:paraId="3969B3BB" w14:textId="77777777" w:rsidR="00B8460F" w:rsidRDefault="00B8460F" w:rsidP="00B8460F">
      <w:pPr>
        <w:pStyle w:val="B1"/>
      </w:pPr>
      <w:r>
        <w:t>0.</w:t>
      </w:r>
      <w:r>
        <w:tab/>
        <w:t>The Ambient IoT device and reader can communicate in licensed spectrum owned by the serving network.</w:t>
      </w:r>
    </w:p>
    <w:p w14:paraId="6B33472A" w14:textId="77777777" w:rsidR="00B8460F" w:rsidRDefault="00B8460F" w:rsidP="00B8460F">
      <w:pPr>
        <w:pStyle w:val="B1"/>
      </w:pPr>
      <w:r>
        <w:t>1.</w:t>
      </w:r>
      <w:r>
        <w:tab/>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p>
    <w:p w14:paraId="203F0E70" w14:textId="77777777" w:rsidR="00B8460F" w:rsidRDefault="00B8460F" w:rsidP="00B8460F">
      <w:pPr>
        <w:pStyle w:val="EditorsNote"/>
      </w:pPr>
      <w:r>
        <w:t>Editor's note:</w:t>
      </w:r>
      <w:r>
        <w:tab/>
        <w:t>Further details on how the AF can determine when to trigger the removal process of the Ambient IoT device(s) is FFS.</w:t>
      </w:r>
    </w:p>
    <w:p w14:paraId="272E59BE" w14:textId="77777777" w:rsidR="00B8460F" w:rsidRDefault="00B8460F" w:rsidP="00B8460F">
      <w:pPr>
        <w:pStyle w:val="EditorsNote"/>
      </w:pPr>
      <w:r>
        <w:t>Editor's note:</w:t>
      </w:r>
      <w:r>
        <w:tab/>
        <w:t>How to deal with a situation where the Ambient IoT device is no longer reachable in the configured frequency is FFS.</w:t>
      </w:r>
    </w:p>
    <w:p w14:paraId="7B59589F" w14:textId="77777777" w:rsidR="00B8460F" w:rsidRDefault="00B8460F" w:rsidP="00B8460F">
      <w:pPr>
        <w:pStyle w:val="B1"/>
      </w:pPr>
      <w:r>
        <w:t>2.</w:t>
      </w:r>
      <w:r>
        <w:tab/>
        <w:t>The NEF verifies the AF is authorized to make requests to the serving network.</w:t>
      </w:r>
    </w:p>
    <w:p w14:paraId="652DDE0C" w14:textId="77777777" w:rsidR="00B8460F" w:rsidRDefault="00B8460F" w:rsidP="00B8460F">
      <w:pPr>
        <w:pStyle w:val="B1"/>
      </w:pPr>
      <w:r>
        <w:t>3.</w:t>
      </w:r>
      <w:r>
        <w:tab/>
        <w:t>The NEF sends a request to an UDM to retrieve suitable reader(s) to disable communication for the Ambient IoT device(s) in the operator network and includes area information.</w:t>
      </w:r>
    </w:p>
    <w:p w14:paraId="7432433F" w14:textId="77777777" w:rsidR="00B8460F" w:rsidRDefault="00B8460F" w:rsidP="00B8460F">
      <w:pPr>
        <w:pStyle w:val="B1"/>
      </w:pPr>
      <w:r>
        <w:t>4.</w:t>
      </w:r>
      <w:r>
        <w:tab/>
        <w:t xml:space="preserve">The UDM responds with suitable readers, serving AMF with IoT Functionality / </w:t>
      </w:r>
      <w:proofErr w:type="spellStart"/>
      <w:r>
        <w:t>AIoTF</w:t>
      </w:r>
      <w:proofErr w:type="spellEnd"/>
      <w:r>
        <w:t xml:space="preserve"> and includes the reader(s) identity. Reader identity can point to a UE reader or RAN reader.</w:t>
      </w:r>
    </w:p>
    <w:p w14:paraId="51DEC562" w14:textId="77777777" w:rsidR="00B8460F" w:rsidRDefault="00B8460F" w:rsidP="00B8460F">
      <w:pPr>
        <w:pStyle w:val="B1"/>
      </w:pPr>
      <w:r>
        <w:t>5.</w:t>
      </w:r>
      <w:r>
        <w:tab/>
        <w:t xml:space="preserve">The NEF sends the removal request to the AMF with IoT Functionality / </w:t>
      </w:r>
      <w:proofErr w:type="spellStart"/>
      <w:r>
        <w:t>AIoTF</w:t>
      </w:r>
      <w:proofErr w:type="spellEnd"/>
      <w:r>
        <w:t xml:space="preserve"> and includes the Ambient IoT group ID and the reader(s) identity.</w:t>
      </w:r>
    </w:p>
    <w:p w14:paraId="69B4CD7B" w14:textId="77777777" w:rsidR="00B8460F" w:rsidRDefault="00B8460F" w:rsidP="00B8460F">
      <w:pPr>
        <w:pStyle w:val="B1"/>
      </w:pPr>
      <w:r>
        <w:lastRenderedPageBreak/>
        <w:t>6.</w:t>
      </w:r>
      <w:r>
        <w:tab/>
        <w:t xml:space="preserve">The AMF with IoT Functionality / </w:t>
      </w:r>
      <w:proofErr w:type="spellStart"/>
      <w:r>
        <w:t>AIoTF</w:t>
      </w:r>
      <w:proofErr w:type="spellEnd"/>
      <w:r>
        <w:t xml:space="preserve">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w:t>
      </w:r>
      <w:proofErr w:type="spellStart"/>
      <w:r>
        <w:t>AIoTF</w:t>
      </w:r>
      <w:proofErr w:type="spellEnd"/>
      <w:r>
        <w:t xml:space="preserve"> produces a index frequency configuration indicating preference for unlicensed spectrum.</w:t>
      </w:r>
    </w:p>
    <w:p w14:paraId="0D97BD00" w14:textId="77777777" w:rsidR="00B8460F" w:rsidRDefault="00B8460F" w:rsidP="00B8460F">
      <w:pPr>
        <w:pStyle w:val="B1"/>
      </w:pPr>
      <w:r>
        <w:t>7.</w:t>
      </w:r>
      <w:r>
        <w:tab/>
        <w:t xml:space="preserve">The AMF with IoT Functionality / </w:t>
      </w:r>
      <w:proofErr w:type="spellStart"/>
      <w:r>
        <w:t>AIoTF</w:t>
      </w:r>
      <w:proofErr w:type="spellEnd"/>
      <w:r>
        <w:t xml:space="preserve"> sends generates a Ambient IoT group nonce for the broadcasting of a frequency configuration. The Ambient IoT group nonce is used to prevent replay attacks.</w:t>
      </w:r>
    </w:p>
    <w:p w14:paraId="0A252187" w14:textId="77777777" w:rsidR="00B8460F" w:rsidRDefault="00B8460F" w:rsidP="00B8460F">
      <w:pPr>
        <w:pStyle w:val="B1"/>
      </w:pPr>
      <w:r>
        <w:t>8.</w:t>
      </w:r>
      <w:r>
        <w:tab/>
        <w:t xml:space="preserve">The AMF with IoT Functionality / </w:t>
      </w:r>
      <w:proofErr w:type="spellStart"/>
      <w:r>
        <w:t>AIoTF</w:t>
      </w:r>
      <w:proofErr w:type="spellEnd"/>
      <w:r>
        <w:t xml:space="preserve"> sends a downlink message towards the reader. The downlink message contains the index frequency configuration, group key, the Ambient IoT group nonce and Ambient IoT group ID.</w:t>
      </w:r>
    </w:p>
    <w:p w14:paraId="41DEDD91" w14:textId="77777777" w:rsidR="00B8460F" w:rsidRDefault="00B8460F" w:rsidP="00B8460F">
      <w:pPr>
        <w:pStyle w:val="B1"/>
      </w:pPr>
      <w:r>
        <w:t>9.</w:t>
      </w:r>
      <w:r>
        <w:tab/>
        <w:t>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w:t>
      </w:r>
    </w:p>
    <w:p w14:paraId="3C87E5BB" w14:textId="77777777" w:rsidR="00B8460F" w:rsidRDefault="00B8460F" w:rsidP="00B8460F">
      <w:pPr>
        <w:pStyle w:val="B1"/>
      </w:pPr>
      <w:r>
        <w:t>10.</w:t>
      </w:r>
      <w:r>
        <w:tab/>
        <w:t>The reader integrity protects the frequency configuration with the group key and Ambient IoT group nonce.</w:t>
      </w:r>
    </w:p>
    <w:p w14:paraId="205B129C" w14:textId="77777777" w:rsidR="00B8460F" w:rsidRDefault="00B8460F" w:rsidP="00B8460F">
      <w:pPr>
        <w:pStyle w:val="B1"/>
      </w:pPr>
      <w:r>
        <w:t>11.</w:t>
      </w:r>
      <w:r>
        <w:tab/>
        <w:t>The reader broadcasts the Ambient IoT group ID, frequency configuration and Ambient IoT group nonce.</w:t>
      </w:r>
    </w:p>
    <w:p w14:paraId="68C3DF14" w14:textId="77777777" w:rsidR="00B8460F" w:rsidRDefault="00B8460F" w:rsidP="00B8460F">
      <w:pPr>
        <w:pStyle w:val="B1"/>
      </w:pPr>
      <w:r>
        <w:t>12.</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0A6FB2B9" w14:textId="77777777" w:rsidR="00B8460F" w:rsidRDefault="00B8460F" w:rsidP="00B8460F">
      <w:pPr>
        <w:pStyle w:val="B1"/>
      </w:pPr>
      <w:r>
        <w:t>13.</w:t>
      </w:r>
      <w:r>
        <w:tab/>
        <w:t>The Ambient IoT device is disabled and can no longer communicate in licensed spectrum of the serving network.</w:t>
      </w:r>
    </w:p>
    <w:p w14:paraId="32BB4365" w14:textId="2DDDE507" w:rsidR="0020653E" w:rsidRPr="0056109D" w:rsidRDefault="0020653E" w:rsidP="0020653E">
      <w:pPr>
        <w:pStyle w:val="Heading3"/>
      </w:pPr>
      <w:bookmarkStart w:id="2901" w:name="_Toc175891036"/>
      <w:bookmarkStart w:id="2902" w:name="_Toc180645984"/>
      <w:bookmarkStart w:id="2903" w:name="_Toc183616917"/>
      <w:r w:rsidRPr="0056109D">
        <w:rPr>
          <w:lang w:eastAsia="zh-CN"/>
        </w:rPr>
        <w:t>6.</w:t>
      </w:r>
      <w:r w:rsidR="004B040A">
        <w:rPr>
          <w:lang w:eastAsia="zh-CN"/>
        </w:rPr>
        <w:t>39</w:t>
      </w:r>
      <w:r w:rsidRPr="0056109D">
        <w:rPr>
          <w:lang w:eastAsia="zh-CN"/>
        </w:rPr>
        <w:t>.3</w:t>
      </w:r>
      <w:r w:rsidRPr="0056109D">
        <w:rPr>
          <w:lang w:eastAsia="zh-CN"/>
        </w:rPr>
        <w:tab/>
      </w:r>
      <w:r w:rsidRPr="0056109D">
        <w:t>Impacts on services, entities and interfaces</w:t>
      </w:r>
      <w:bookmarkEnd w:id="2901"/>
      <w:bookmarkEnd w:id="2902"/>
      <w:bookmarkEnd w:id="2903"/>
    </w:p>
    <w:p w14:paraId="58F5C93D" w14:textId="77777777" w:rsidR="00B8460F" w:rsidRPr="00B8460F" w:rsidRDefault="00B8460F" w:rsidP="00B8460F">
      <w:pPr>
        <w:rPr>
          <w:b/>
          <w:bCs/>
        </w:rPr>
      </w:pPr>
      <w:r w:rsidRPr="00B8460F">
        <w:rPr>
          <w:b/>
          <w:bCs/>
        </w:rPr>
        <w:t>AF:</w:t>
      </w:r>
    </w:p>
    <w:p w14:paraId="7E2605C0" w14:textId="77777777" w:rsidR="00B8460F" w:rsidRDefault="00B8460F" w:rsidP="00B8460F">
      <w:pPr>
        <w:pStyle w:val="B1"/>
      </w:pPr>
      <w:r>
        <w:t>-</w:t>
      </w:r>
      <w:r>
        <w:tab/>
        <w:t>Support requesting onboarding and removal of Ambient IoT devices from a serving network.</w:t>
      </w:r>
    </w:p>
    <w:p w14:paraId="050FE16D" w14:textId="77777777" w:rsidR="00B8460F" w:rsidRPr="00B8460F" w:rsidRDefault="00B8460F" w:rsidP="00B8460F">
      <w:pPr>
        <w:rPr>
          <w:b/>
          <w:bCs/>
        </w:rPr>
      </w:pPr>
      <w:r w:rsidRPr="00B8460F">
        <w:rPr>
          <w:b/>
          <w:bCs/>
        </w:rPr>
        <w:t>NEF:</w:t>
      </w:r>
    </w:p>
    <w:p w14:paraId="55B1B6A2" w14:textId="77777777" w:rsidR="00B8460F" w:rsidRDefault="00B8460F" w:rsidP="00B8460F">
      <w:pPr>
        <w:pStyle w:val="B1"/>
      </w:pPr>
      <w:r>
        <w:t>-</w:t>
      </w:r>
      <w:r>
        <w:tab/>
        <w:t>Supports signalling for onboarding and removal of Ambient IoT devices in the serving network.</w:t>
      </w:r>
    </w:p>
    <w:p w14:paraId="4274A503" w14:textId="77777777" w:rsidR="00B8460F" w:rsidRPr="00B8460F" w:rsidRDefault="00B8460F" w:rsidP="00B8460F">
      <w:pPr>
        <w:rPr>
          <w:b/>
          <w:bCs/>
        </w:rPr>
      </w:pPr>
      <w:r w:rsidRPr="00B8460F">
        <w:rPr>
          <w:b/>
          <w:bCs/>
        </w:rPr>
        <w:t xml:space="preserve">AMF with </w:t>
      </w:r>
      <w:proofErr w:type="spellStart"/>
      <w:r w:rsidRPr="00B8460F">
        <w:rPr>
          <w:b/>
          <w:bCs/>
        </w:rPr>
        <w:t>AIoT</w:t>
      </w:r>
      <w:proofErr w:type="spellEnd"/>
      <w:r w:rsidRPr="00B8460F">
        <w:rPr>
          <w:b/>
          <w:bCs/>
        </w:rPr>
        <w:t xml:space="preserve"> functionality / </w:t>
      </w:r>
      <w:proofErr w:type="spellStart"/>
      <w:r w:rsidRPr="00B8460F">
        <w:rPr>
          <w:b/>
          <w:bCs/>
        </w:rPr>
        <w:t>AIoTF</w:t>
      </w:r>
      <w:proofErr w:type="spellEnd"/>
      <w:r w:rsidRPr="00B8460F">
        <w:rPr>
          <w:b/>
          <w:bCs/>
        </w:rPr>
        <w:t>:</w:t>
      </w:r>
    </w:p>
    <w:p w14:paraId="4ADB126B" w14:textId="53D4E354" w:rsidR="00B8460F" w:rsidRDefault="00B8460F" w:rsidP="00B8460F">
      <w:pPr>
        <w:pStyle w:val="B1"/>
      </w:pPr>
      <w:r>
        <w:t>-</w:t>
      </w:r>
      <w:r>
        <w:tab/>
        <w:t>Support index frequency configuration for Ambient IoT e.g</w:t>
      </w:r>
      <w:r w:rsidR="004B3399">
        <w:t>.</w:t>
      </w:r>
      <w:r>
        <w:t xml:space="preserve"> steer to licensed spectrum or unlicensed spectrum.</w:t>
      </w:r>
    </w:p>
    <w:p w14:paraId="2E5AD558" w14:textId="77777777" w:rsidR="00B8460F" w:rsidRDefault="00B8460F" w:rsidP="00B8460F">
      <w:pPr>
        <w:pStyle w:val="B1"/>
      </w:pPr>
      <w:r>
        <w:t>-</w:t>
      </w:r>
      <w:r>
        <w:tab/>
        <w:t>Generate Ambient IoT group nonce to protect against replay attacks.</w:t>
      </w:r>
    </w:p>
    <w:p w14:paraId="2C61C8B9" w14:textId="77777777" w:rsidR="00B8460F" w:rsidRPr="00B8460F" w:rsidRDefault="00B8460F" w:rsidP="00B8460F">
      <w:pPr>
        <w:rPr>
          <w:b/>
          <w:bCs/>
        </w:rPr>
      </w:pPr>
      <w:r w:rsidRPr="00B8460F">
        <w:rPr>
          <w:b/>
          <w:bCs/>
        </w:rPr>
        <w:t>UDM:</w:t>
      </w:r>
    </w:p>
    <w:p w14:paraId="3E851E9F" w14:textId="77777777" w:rsidR="00B8460F" w:rsidRDefault="00B8460F" w:rsidP="00B8460F">
      <w:pPr>
        <w:pStyle w:val="B1"/>
      </w:pPr>
      <w:r>
        <w:t>-</w:t>
      </w:r>
      <w:r>
        <w:tab/>
        <w:t>Store index frequency configuration for a group of Ambient IoT devices.</w:t>
      </w:r>
    </w:p>
    <w:p w14:paraId="7711ED4F" w14:textId="77777777" w:rsidR="00B8460F" w:rsidRPr="00B8460F" w:rsidRDefault="00B8460F" w:rsidP="00B8460F">
      <w:pPr>
        <w:rPr>
          <w:b/>
          <w:bCs/>
        </w:rPr>
      </w:pPr>
      <w:r w:rsidRPr="00B8460F">
        <w:rPr>
          <w:b/>
          <w:bCs/>
        </w:rPr>
        <w:t>Ambient IoT device:</w:t>
      </w:r>
    </w:p>
    <w:p w14:paraId="2D367790" w14:textId="77777777" w:rsidR="00B8460F" w:rsidRDefault="00B8460F" w:rsidP="00B8460F">
      <w:pPr>
        <w:pStyle w:val="B1"/>
      </w:pPr>
      <w:r>
        <w:t>-</w:t>
      </w:r>
      <w:r>
        <w:tab/>
        <w:t>Support at least two frequency bands.</w:t>
      </w:r>
    </w:p>
    <w:p w14:paraId="0F7EC640" w14:textId="77777777" w:rsidR="00B8460F" w:rsidRDefault="00B8460F" w:rsidP="00B8460F">
      <w:pPr>
        <w:pStyle w:val="B1"/>
      </w:pPr>
      <w:r>
        <w:t>-</w:t>
      </w:r>
      <w:r>
        <w:tab/>
        <w:t>Storage of Ambient IoT group nonce, group key and Ambient IoT group ID.</w:t>
      </w:r>
    </w:p>
    <w:p w14:paraId="20C0FDBE" w14:textId="36F5D0AD" w:rsidR="00BB47BF" w:rsidRPr="00B8460F" w:rsidRDefault="00BB47BF" w:rsidP="00C61619">
      <w:pPr>
        <w:pStyle w:val="Heading2"/>
        <w:rPr>
          <w:rFonts w:eastAsia="DengXian"/>
        </w:rPr>
      </w:pPr>
      <w:bookmarkStart w:id="2904" w:name="_Toc175891037"/>
      <w:bookmarkStart w:id="2905" w:name="_Toc180645985"/>
      <w:bookmarkStart w:id="2906" w:name="_Toc183616918"/>
      <w:r w:rsidRPr="00B8460F">
        <w:rPr>
          <w:rFonts w:eastAsia="DengXian"/>
        </w:rPr>
        <w:t>6.</w:t>
      </w:r>
      <w:r w:rsidR="00021398" w:rsidRPr="00B8460F">
        <w:rPr>
          <w:rFonts w:eastAsia="DengXian"/>
        </w:rPr>
        <w:t>40</w:t>
      </w:r>
      <w:r w:rsidRPr="00B8460F">
        <w:rPr>
          <w:rFonts w:eastAsia="DengXian" w:hint="eastAsia"/>
        </w:rPr>
        <w:tab/>
      </w:r>
      <w:r w:rsidRPr="00B8460F">
        <w:rPr>
          <w:rFonts w:eastAsia="DengXian"/>
        </w:rPr>
        <w:t>Solution</w:t>
      </w:r>
      <w:r w:rsidRPr="00B8460F">
        <w:rPr>
          <w:rFonts w:eastAsia="DengXian" w:hint="eastAsia"/>
        </w:rPr>
        <w:t xml:space="preserve"> #</w:t>
      </w:r>
      <w:r w:rsidR="00021398" w:rsidRPr="00B8460F">
        <w:rPr>
          <w:rFonts w:eastAsia="DengXian"/>
        </w:rPr>
        <w:t>40</w:t>
      </w:r>
      <w:r w:rsidRPr="00B8460F">
        <w:rPr>
          <w:rFonts w:eastAsia="DengXian"/>
        </w:rPr>
        <w:t>: Reader dependent Inventory Response</w:t>
      </w:r>
      <w:bookmarkEnd w:id="2904"/>
      <w:bookmarkEnd w:id="2905"/>
      <w:bookmarkEnd w:id="2906"/>
    </w:p>
    <w:p w14:paraId="26D31953" w14:textId="44385C43" w:rsidR="00BB47BF" w:rsidRPr="00B8460F" w:rsidRDefault="00BB47BF" w:rsidP="00C61619">
      <w:pPr>
        <w:pStyle w:val="Heading3"/>
        <w:rPr>
          <w:rFonts w:eastAsia="DengXian"/>
        </w:rPr>
      </w:pPr>
      <w:bookmarkStart w:id="2907" w:name="_Toc175891038"/>
      <w:bookmarkStart w:id="2908" w:name="_Toc180645986"/>
      <w:bookmarkStart w:id="2909" w:name="_Toc183616919"/>
      <w:r w:rsidRPr="00B8460F">
        <w:rPr>
          <w:rFonts w:eastAsia="DengXian"/>
        </w:rPr>
        <w:t>6.</w:t>
      </w:r>
      <w:r w:rsidR="00021398" w:rsidRPr="00B8460F">
        <w:rPr>
          <w:rFonts w:eastAsia="DengXian"/>
        </w:rPr>
        <w:t>40</w:t>
      </w:r>
      <w:r w:rsidRPr="00B8460F">
        <w:rPr>
          <w:rFonts w:eastAsia="DengXian"/>
        </w:rPr>
        <w:t>.1</w:t>
      </w:r>
      <w:r w:rsidRPr="00B8460F">
        <w:rPr>
          <w:rFonts w:eastAsia="DengXian" w:hint="eastAsia"/>
        </w:rPr>
        <w:tab/>
        <w:t>Description</w:t>
      </w:r>
      <w:bookmarkEnd w:id="2907"/>
      <w:bookmarkEnd w:id="2908"/>
      <w:bookmarkEnd w:id="2909"/>
    </w:p>
    <w:p w14:paraId="4E401340" w14:textId="77777777" w:rsidR="00B8460F" w:rsidRDefault="00B8460F" w:rsidP="00B8460F">
      <w:r>
        <w:t>This solution address aspects of Key Issue #3 and specifically relates to inventory and "how to support information transfer for Ambient IoT services and related system functionality, including the information transfer for an Ambient IoT device and for a group of Ambient IoT Devices".</w:t>
      </w:r>
    </w:p>
    <w:p w14:paraId="7BABF770" w14:textId="77777777" w:rsidR="00B8460F" w:rsidRDefault="00B8460F" w:rsidP="00B8460F">
      <w:r>
        <w:t xml:space="preserve">In some scenarios, it may not be permitted for certain readers to receive application payloads from the </w:t>
      </w:r>
      <w:proofErr w:type="spellStart"/>
      <w:r>
        <w:t>AIoT</w:t>
      </w:r>
      <w:proofErr w:type="spellEnd"/>
      <w:r>
        <w:t xml:space="preserve"> Device. The owner of the </w:t>
      </w:r>
      <w:proofErr w:type="spellStart"/>
      <w:r>
        <w:t>AIoT</w:t>
      </w:r>
      <w:proofErr w:type="spellEnd"/>
      <w:r>
        <w:t xml:space="preserve"> Device may not trust certain readers to inappropriately read or save the application payloads that </w:t>
      </w:r>
      <w:r>
        <w:lastRenderedPageBreak/>
        <w:t xml:space="preserve">are transmitted by the </w:t>
      </w:r>
      <w:proofErr w:type="spellStart"/>
      <w:r>
        <w:t>AIoT</w:t>
      </w:r>
      <w:proofErr w:type="spellEnd"/>
      <w:r>
        <w:t xml:space="preserve"> Devices. However, the owner of the </w:t>
      </w:r>
      <w:proofErr w:type="spellStart"/>
      <w:r>
        <w:t>AIoT</w:t>
      </w:r>
      <w:proofErr w:type="spellEnd"/>
      <w:r>
        <w:t xml:space="preserve"> Devices may allow the devices to transmit just the </w:t>
      </w:r>
      <w:proofErr w:type="spellStart"/>
      <w:r>
        <w:t>AIoT</w:t>
      </w:r>
      <w:proofErr w:type="spellEnd"/>
      <w:r>
        <w:t xml:space="preserve"> Device ID via some of these "less-trusted" readers. These "less-trusted" readers might be useful in scenarios where the location of the </w:t>
      </w:r>
      <w:proofErr w:type="spellStart"/>
      <w:r>
        <w:t>AIoT</w:t>
      </w:r>
      <w:proofErr w:type="spellEnd"/>
      <w:r>
        <w:t xml:space="preserve"> device needs to be determined even if application payloads cannot be obtained.</w:t>
      </w:r>
    </w:p>
    <w:p w14:paraId="12E0A733" w14:textId="77777777" w:rsidR="00B8460F" w:rsidRDefault="00B8460F" w:rsidP="00B8460F">
      <w:r>
        <w:t xml:space="preserve">The principle of this solution is that the </w:t>
      </w:r>
      <w:proofErr w:type="spellStart"/>
      <w:r>
        <w:t>AIoT</w:t>
      </w:r>
      <w:proofErr w:type="spellEnd"/>
      <w:r>
        <w:t xml:space="preserve"> Device can be configured with information that it can use to determine whether to respond to an inventory request with both an </w:t>
      </w:r>
      <w:proofErr w:type="spellStart"/>
      <w:r>
        <w:t>AIoT</w:t>
      </w:r>
      <w:proofErr w:type="spellEnd"/>
      <w:r>
        <w:t xml:space="preserve"> Device ID and an Application Payload, or only an </w:t>
      </w:r>
      <w:proofErr w:type="spellStart"/>
      <w:r>
        <w:t>AIoT</w:t>
      </w:r>
      <w:proofErr w:type="spellEnd"/>
      <w:r>
        <w:t xml:space="preserve"> Device ID, or with neither of them.</w:t>
      </w:r>
    </w:p>
    <w:p w14:paraId="67AE8CDA" w14:textId="64B97F2F" w:rsidR="00BB47BF" w:rsidRPr="00B8460F" w:rsidRDefault="00BB47BF" w:rsidP="00C61619">
      <w:pPr>
        <w:pStyle w:val="Heading3"/>
        <w:rPr>
          <w:rFonts w:eastAsia="DengXian"/>
        </w:rPr>
      </w:pPr>
      <w:bookmarkStart w:id="2910" w:name="_Toc175891039"/>
      <w:bookmarkStart w:id="2911" w:name="_Toc180645987"/>
      <w:bookmarkStart w:id="2912" w:name="_Toc183616920"/>
      <w:r w:rsidRPr="00B8460F">
        <w:rPr>
          <w:rFonts w:eastAsia="DengXian"/>
        </w:rPr>
        <w:t>6.</w:t>
      </w:r>
      <w:r w:rsidR="00021398" w:rsidRPr="00B8460F">
        <w:rPr>
          <w:rFonts w:eastAsia="DengXian"/>
        </w:rPr>
        <w:t>40</w:t>
      </w:r>
      <w:r w:rsidRPr="00B8460F">
        <w:rPr>
          <w:rFonts w:eastAsia="DengXian"/>
        </w:rPr>
        <w:t>.2</w:t>
      </w:r>
      <w:r w:rsidRPr="00B8460F">
        <w:rPr>
          <w:rFonts w:eastAsia="DengXian"/>
        </w:rPr>
        <w:tab/>
        <w:t>Procedures</w:t>
      </w:r>
      <w:bookmarkEnd w:id="2910"/>
      <w:bookmarkEnd w:id="2911"/>
      <w:bookmarkEnd w:id="2912"/>
    </w:p>
    <w:p w14:paraId="7B43A84F" w14:textId="283CE57D" w:rsidR="00BB47BF" w:rsidRPr="00B8460F" w:rsidRDefault="00BB47BF" w:rsidP="00B8460F">
      <w:pPr>
        <w:pStyle w:val="TH"/>
      </w:pPr>
      <w:r w:rsidRPr="00B8460F">
        <w:object w:dxaOrig="16551" w:dyaOrig="8271" w14:anchorId="11C07E7B">
          <v:shape id="_x0000_i1132" type="#_x0000_t75" style="width:481.5pt;height:240pt" o:ole="">
            <v:imagedata r:id="rId224" o:title=""/>
          </v:shape>
          <o:OLEObject Type="Embed" ProgID="Visio.Drawing.15" ShapeID="_x0000_i1132" DrawAspect="Content" ObjectID="_1794390910" r:id="rId225"/>
        </w:object>
      </w:r>
    </w:p>
    <w:p w14:paraId="6D9CE425" w14:textId="01E9DD63" w:rsidR="00BB47BF" w:rsidRPr="00B8460F" w:rsidRDefault="00BB47BF" w:rsidP="00BB47BF">
      <w:pPr>
        <w:pStyle w:val="TF"/>
      </w:pPr>
      <w:r w:rsidRPr="00B8460F">
        <w:t>Figure 6.</w:t>
      </w:r>
      <w:r w:rsidR="009B717D" w:rsidRPr="00B8460F">
        <w:t>40</w:t>
      </w:r>
      <w:r w:rsidRPr="00B8460F">
        <w:t>.2</w:t>
      </w:r>
      <w:r w:rsidR="009B717D" w:rsidRPr="00B8460F">
        <w:t>-</w:t>
      </w:r>
      <w:r w:rsidRPr="00B8460F">
        <w:t xml:space="preserve">1: Inventory Procedure where the </w:t>
      </w:r>
      <w:proofErr w:type="spellStart"/>
      <w:r w:rsidRPr="00B8460F">
        <w:t>AIoT</w:t>
      </w:r>
      <w:proofErr w:type="spellEnd"/>
      <w:r w:rsidRPr="00B8460F">
        <w:t xml:space="preserve"> Device Checks Reader Permissions before Responding</w:t>
      </w:r>
    </w:p>
    <w:p w14:paraId="1D2D4E28" w14:textId="77777777" w:rsidR="00B8460F" w:rsidRDefault="00B8460F" w:rsidP="00B8460F">
      <w:pPr>
        <w:pStyle w:val="B1"/>
      </w:pPr>
      <w:r>
        <w:t>1.</w:t>
      </w:r>
      <w:r>
        <w:tab/>
        <w:t xml:space="preserve">The </w:t>
      </w:r>
      <w:proofErr w:type="spellStart"/>
      <w:r>
        <w:t>AIoT</w:t>
      </w:r>
      <w:proofErr w:type="spellEnd"/>
      <w:r>
        <w:t xml:space="preserve"> Device is configured with reader(s) identities and permissions.</w:t>
      </w:r>
    </w:p>
    <w:p w14:paraId="5F5AB24A" w14:textId="77777777" w:rsidR="00B8460F" w:rsidRDefault="00B8460F" w:rsidP="00B8460F">
      <w:pPr>
        <w:pStyle w:val="B1"/>
      </w:pPr>
      <w:r>
        <w:tab/>
        <w:t xml:space="preserve">The reader(s) identities and permissions can be either pre-configured in the </w:t>
      </w:r>
      <w:proofErr w:type="spellStart"/>
      <w:r>
        <w:t>AIoT</w:t>
      </w:r>
      <w:proofErr w:type="spellEnd"/>
      <w:r>
        <w:t xml:space="preserve"> Device or sent to the </w:t>
      </w:r>
      <w:proofErr w:type="spellStart"/>
      <w:r>
        <w:t>AIoT</w:t>
      </w:r>
      <w:proofErr w:type="spellEnd"/>
      <w:r>
        <w:t xml:space="preserve"> Device by the network. The configuration information can include the following information for each reader:</w:t>
      </w:r>
    </w:p>
    <w:p w14:paraId="2F2CEF8A" w14:textId="15656C0E" w:rsidR="00BB47BF" w:rsidRDefault="00B8460F" w:rsidP="00B8460F">
      <w:pPr>
        <w:pStyle w:val="B2"/>
      </w:pPr>
      <w:r>
        <w:t>-</w:t>
      </w:r>
      <w:r>
        <w:tab/>
        <w:t>Reader's identity:</w:t>
      </w:r>
    </w:p>
    <w:p w14:paraId="0C7F7A2F" w14:textId="77777777" w:rsidR="00B8460F" w:rsidRDefault="00B8460F" w:rsidP="00B8460F">
      <w:pPr>
        <w:pStyle w:val="B3"/>
      </w:pPr>
      <w:r>
        <w:t>-</w:t>
      </w:r>
      <w:r>
        <w:tab/>
        <w:t xml:space="preserve">Whether the </w:t>
      </w:r>
      <w:proofErr w:type="spellStart"/>
      <w:r>
        <w:t>AIoT</w:t>
      </w:r>
      <w:proofErr w:type="spellEnd"/>
      <w:r>
        <w:t xml:space="preserve"> Device is allowed to respond to the reader, and if the </w:t>
      </w:r>
      <w:proofErr w:type="spellStart"/>
      <w:r>
        <w:t>AIoT</w:t>
      </w:r>
      <w:proofErr w:type="spellEnd"/>
      <w:r>
        <w:t xml:space="preserve"> device is allowed to respond to the reader:</w:t>
      </w:r>
    </w:p>
    <w:p w14:paraId="55EF3D42" w14:textId="77777777" w:rsidR="00B8460F" w:rsidRDefault="00B8460F" w:rsidP="00B8460F">
      <w:pPr>
        <w:pStyle w:val="B3"/>
      </w:pPr>
      <w:r>
        <w:t>-</w:t>
      </w:r>
      <w:r>
        <w:tab/>
        <w:t xml:space="preserve">Whether the </w:t>
      </w:r>
      <w:proofErr w:type="spellStart"/>
      <w:r>
        <w:t>AIoT</w:t>
      </w:r>
      <w:proofErr w:type="spellEnd"/>
      <w:r>
        <w:t xml:space="preserve"> Device is allowed to respond to the reader with only it's </w:t>
      </w:r>
      <w:proofErr w:type="spellStart"/>
      <w:r>
        <w:t>AIoT</w:t>
      </w:r>
      <w:proofErr w:type="spellEnd"/>
      <w:r>
        <w:t xml:space="preserve"> Device ID or</w:t>
      </w:r>
    </w:p>
    <w:p w14:paraId="3939E177" w14:textId="77777777" w:rsidR="00B8460F" w:rsidRDefault="00B8460F" w:rsidP="00B8460F">
      <w:pPr>
        <w:pStyle w:val="B3"/>
      </w:pPr>
      <w:r>
        <w:t>-</w:t>
      </w:r>
      <w:r>
        <w:tab/>
        <w:t xml:space="preserve">Whether </w:t>
      </w:r>
      <w:proofErr w:type="spellStart"/>
      <w:r>
        <w:t>AIoT</w:t>
      </w:r>
      <w:proofErr w:type="spellEnd"/>
      <w:r>
        <w:t xml:space="preserve"> device is allowed to respond to the reader with both its </w:t>
      </w:r>
      <w:proofErr w:type="spellStart"/>
      <w:r>
        <w:t>AIoT</w:t>
      </w:r>
      <w:proofErr w:type="spellEnd"/>
      <w:r>
        <w:t xml:space="preserve"> Device ID and an Application Payload. If the </w:t>
      </w:r>
      <w:proofErr w:type="spellStart"/>
      <w:r>
        <w:t>AIoT</w:t>
      </w:r>
      <w:proofErr w:type="spellEnd"/>
      <w:r>
        <w:t xml:space="preserve"> Device is allowed to respond to the reader with an Application Payload, then the configuration information can include the service/application identifier(s) associated with the application payloads that are allowed.</w:t>
      </w:r>
    </w:p>
    <w:p w14:paraId="4B53B439" w14:textId="51416891" w:rsidR="00B8460F" w:rsidRDefault="00B8460F" w:rsidP="00B8460F">
      <w:pPr>
        <w:pStyle w:val="NO"/>
      </w:pPr>
      <w:r>
        <w:t>NOTE 1:</w:t>
      </w:r>
      <w:r>
        <w:tab/>
        <w:t xml:space="preserve">Whether the </w:t>
      </w:r>
      <w:proofErr w:type="spellStart"/>
      <w:r>
        <w:t>AIoT</w:t>
      </w:r>
      <w:proofErr w:type="spellEnd"/>
      <w:r>
        <w:t xml:space="preserve"> Device is able to store the Reader identities and other information depends on the device capability.</w:t>
      </w:r>
    </w:p>
    <w:p w14:paraId="0ED6A1F3" w14:textId="77777777" w:rsidR="00B8460F" w:rsidRDefault="00B8460F" w:rsidP="00B8460F">
      <w:pPr>
        <w:pStyle w:val="B1"/>
      </w:pPr>
      <w:r>
        <w:t>2.</w:t>
      </w:r>
      <w:r>
        <w:tab/>
        <w:t xml:space="preserve">The AF initiates an inventory request toward the </w:t>
      </w:r>
      <w:proofErr w:type="spellStart"/>
      <w:r>
        <w:t>AIoT</w:t>
      </w:r>
      <w:proofErr w:type="spellEnd"/>
      <w:r>
        <w:t xml:space="preserve"> Device. The request includes the </w:t>
      </w:r>
      <w:proofErr w:type="spellStart"/>
      <w:r>
        <w:t>AIoT</w:t>
      </w:r>
      <w:proofErr w:type="spellEnd"/>
      <w:r>
        <w:t xml:space="preserve"> Device ID and can include the service/application identifier of the application on the </w:t>
      </w:r>
      <w:proofErr w:type="spellStart"/>
      <w:r>
        <w:t>AIoT</w:t>
      </w:r>
      <w:proofErr w:type="spellEnd"/>
      <w:r>
        <w:t xml:space="preserve"> Device that the AF wants to obtain data from.</w:t>
      </w:r>
    </w:p>
    <w:p w14:paraId="098DDBB5" w14:textId="77777777" w:rsidR="00B8460F" w:rsidRDefault="00B8460F" w:rsidP="00B8460F">
      <w:pPr>
        <w:pStyle w:val="B1"/>
      </w:pPr>
      <w:r>
        <w:t>3.</w:t>
      </w:r>
      <w:r>
        <w:tab/>
        <w:t xml:space="preserve">The </w:t>
      </w:r>
      <w:proofErr w:type="spellStart"/>
      <w:r>
        <w:t>AIoT</w:t>
      </w:r>
      <w:proofErr w:type="spellEnd"/>
      <w:r>
        <w:t xml:space="preserve"> function sends an information request to a </w:t>
      </w:r>
      <w:proofErr w:type="spellStart"/>
      <w:r>
        <w:t>AIoT</w:t>
      </w:r>
      <w:proofErr w:type="spellEnd"/>
      <w:r>
        <w:t xml:space="preserve"> reader. The request has the </w:t>
      </w:r>
      <w:proofErr w:type="spellStart"/>
      <w:r>
        <w:t>AIoT</w:t>
      </w:r>
      <w:proofErr w:type="spellEnd"/>
      <w:r>
        <w:t xml:space="preserve"> Device ID and can include the service/application identifier.</w:t>
      </w:r>
    </w:p>
    <w:p w14:paraId="61F7B4CB" w14:textId="77777777" w:rsidR="00B8460F" w:rsidRDefault="00B8460F" w:rsidP="00B8460F">
      <w:pPr>
        <w:pStyle w:val="B1"/>
      </w:pPr>
      <w:r>
        <w:t>4.</w:t>
      </w:r>
      <w:r>
        <w:tab/>
        <w:t xml:space="preserve">The reader sends the information request to the </w:t>
      </w:r>
      <w:proofErr w:type="spellStart"/>
      <w:r>
        <w:t>AIoT</w:t>
      </w:r>
      <w:proofErr w:type="spellEnd"/>
      <w:r>
        <w:t xml:space="preserve"> Device. This request has the reader identity, </w:t>
      </w:r>
      <w:proofErr w:type="spellStart"/>
      <w:r>
        <w:t>AIoT</w:t>
      </w:r>
      <w:proofErr w:type="spellEnd"/>
      <w:r>
        <w:t xml:space="preserve"> Device ID, and can include the service/application identifier.</w:t>
      </w:r>
    </w:p>
    <w:p w14:paraId="7E7255F0" w14:textId="798F5C36" w:rsidR="00B8460F" w:rsidRDefault="00B8460F" w:rsidP="00B8460F">
      <w:pPr>
        <w:pStyle w:val="NO"/>
      </w:pPr>
      <w:r>
        <w:lastRenderedPageBreak/>
        <w:t>NOTE 2:</w:t>
      </w:r>
      <w:r>
        <w:tab/>
        <w:t xml:space="preserve">The solutions assumes that the air interface Paging message can accommodate the reader identity, </w:t>
      </w:r>
      <w:proofErr w:type="spellStart"/>
      <w:r>
        <w:t>AIoT</w:t>
      </w:r>
      <w:proofErr w:type="spellEnd"/>
      <w:r>
        <w:t xml:space="preserve"> Device ID, and can include the service/application identifier.</w:t>
      </w:r>
    </w:p>
    <w:p w14:paraId="102B6D21" w14:textId="77777777" w:rsidR="00B8460F" w:rsidRDefault="00B8460F" w:rsidP="00B8460F">
      <w:pPr>
        <w:pStyle w:val="B1"/>
      </w:pPr>
      <w:r>
        <w:t>5.</w:t>
      </w:r>
      <w:r>
        <w:tab/>
        <w:t xml:space="preserve">The </w:t>
      </w:r>
      <w:proofErr w:type="spellStart"/>
      <w:r>
        <w:t>AIoT</w:t>
      </w:r>
      <w:proofErr w:type="spellEnd"/>
      <w:r>
        <w:t xml:space="preserve"> Device checks the configuration information that was received in step 1 to determine how to respond to the reader.</w:t>
      </w:r>
    </w:p>
    <w:p w14:paraId="674D4BA9" w14:textId="77777777" w:rsidR="00B8460F" w:rsidRDefault="00B8460F" w:rsidP="00B8460F">
      <w:pPr>
        <w:pStyle w:val="B1"/>
      </w:pPr>
      <w:r>
        <w:t>6.</w:t>
      </w:r>
      <w:r>
        <w:tab/>
        <w:t xml:space="preserve">The </w:t>
      </w:r>
      <w:proofErr w:type="spellStart"/>
      <w:r>
        <w:t>AIoT</w:t>
      </w:r>
      <w:proofErr w:type="spellEnd"/>
      <w:r>
        <w:t xml:space="preserve"> Device uses the configuration information from step 1 to determine how to respond to the request. For example, the </w:t>
      </w:r>
      <w:proofErr w:type="spellStart"/>
      <w:r>
        <w:t>AIoT</w:t>
      </w:r>
      <w:proofErr w:type="spellEnd"/>
      <w:r>
        <w:t xml:space="preserve"> Device responds by sending the </w:t>
      </w:r>
      <w:proofErr w:type="spellStart"/>
      <w:r>
        <w:t>AIoT</w:t>
      </w:r>
      <w:proofErr w:type="spellEnd"/>
      <w:r>
        <w:t xml:space="preserve"> Device identifier and application data or only the </w:t>
      </w:r>
      <w:proofErr w:type="spellStart"/>
      <w:r>
        <w:t>AIoT</w:t>
      </w:r>
      <w:proofErr w:type="spellEnd"/>
      <w:r>
        <w:t xml:space="preserve"> Device Identifier. If no Reader identity is included in the request, the device may respond with only the device identifier or ignore the request, based on the configuration.</w:t>
      </w:r>
    </w:p>
    <w:p w14:paraId="401E60AC" w14:textId="77777777" w:rsidR="00B8460F" w:rsidRDefault="00B8460F" w:rsidP="00B8460F">
      <w:pPr>
        <w:pStyle w:val="B1"/>
      </w:pPr>
      <w:r>
        <w:t>7.</w:t>
      </w:r>
      <w:r>
        <w:tab/>
        <w:t xml:space="preserve">The Reader sends the </w:t>
      </w:r>
      <w:proofErr w:type="spellStart"/>
      <w:r>
        <w:t>AIoT</w:t>
      </w:r>
      <w:proofErr w:type="spellEnd"/>
      <w:r>
        <w:t xml:space="preserve"> Device response to the </w:t>
      </w:r>
      <w:proofErr w:type="spellStart"/>
      <w:r>
        <w:t>AIoT</w:t>
      </w:r>
      <w:proofErr w:type="spellEnd"/>
      <w:r>
        <w:t xml:space="preserve"> function.</w:t>
      </w:r>
    </w:p>
    <w:p w14:paraId="19303B1A" w14:textId="77777777" w:rsidR="00B8460F" w:rsidRDefault="00B8460F" w:rsidP="00B8460F">
      <w:pPr>
        <w:pStyle w:val="B1"/>
      </w:pPr>
      <w:r>
        <w:t>8.</w:t>
      </w:r>
      <w:r>
        <w:tab/>
        <w:t xml:space="preserve">The </w:t>
      </w:r>
      <w:proofErr w:type="spellStart"/>
      <w:r>
        <w:t>AIoT</w:t>
      </w:r>
      <w:proofErr w:type="spellEnd"/>
      <w:r>
        <w:t xml:space="preserve"> Function sends the </w:t>
      </w:r>
      <w:proofErr w:type="spellStart"/>
      <w:r>
        <w:t>AIoT</w:t>
      </w:r>
      <w:proofErr w:type="spellEnd"/>
      <w:r>
        <w:t xml:space="preserve"> Device response to the AF.</w:t>
      </w:r>
    </w:p>
    <w:p w14:paraId="5084DFC4" w14:textId="4CB5FA9E" w:rsidR="00B8460F" w:rsidRDefault="00B8460F" w:rsidP="00B8460F">
      <w:pPr>
        <w:pStyle w:val="NO"/>
      </w:pPr>
      <w:r>
        <w:t>NOTE 3:</w:t>
      </w:r>
      <w:r>
        <w:tab/>
        <w:t>Potential security threats, e.g. a malicious player posing as a Reader, require further study in SA WG3.</w:t>
      </w:r>
    </w:p>
    <w:p w14:paraId="15F368CB" w14:textId="056D1B80" w:rsidR="00BB47BF" w:rsidRDefault="00BB47BF" w:rsidP="00C61619">
      <w:pPr>
        <w:pStyle w:val="Heading3"/>
        <w:rPr>
          <w:rFonts w:eastAsia="DengXian"/>
        </w:rPr>
      </w:pPr>
      <w:bookmarkStart w:id="2913" w:name="_Toc175891040"/>
      <w:bookmarkStart w:id="2914" w:name="_Toc180645988"/>
      <w:bookmarkStart w:id="2915" w:name="_Toc183616921"/>
      <w:r w:rsidRPr="00822E86">
        <w:rPr>
          <w:rFonts w:eastAsia="DengXian"/>
          <w:lang w:eastAsia="zh-CN"/>
        </w:rPr>
        <w:t>6.</w:t>
      </w:r>
      <w:r w:rsidR="00021398">
        <w:rPr>
          <w:rFonts w:eastAsia="DengXian"/>
          <w:lang w:eastAsia="zh-CN"/>
        </w:rPr>
        <w:t>40</w:t>
      </w:r>
      <w:r w:rsidRPr="00822E86">
        <w:rPr>
          <w:rFonts w:eastAsia="DengXian"/>
          <w:lang w:eastAsia="zh-CN"/>
        </w:rPr>
        <w:t>.</w:t>
      </w:r>
      <w:r>
        <w:rPr>
          <w:rFonts w:eastAsia="DengXian"/>
          <w:lang w:eastAsia="zh-CN"/>
        </w:rPr>
        <w:t>3</w:t>
      </w:r>
      <w:r w:rsidRPr="00822E86">
        <w:rPr>
          <w:rFonts w:eastAsia="DengXian"/>
          <w:lang w:eastAsia="zh-CN"/>
        </w:rPr>
        <w:tab/>
      </w:r>
      <w:r w:rsidRPr="00822E86">
        <w:rPr>
          <w:rFonts w:eastAsia="DengXian"/>
        </w:rPr>
        <w:t>Impacts on services, entities and interfaces</w:t>
      </w:r>
      <w:bookmarkEnd w:id="2913"/>
      <w:bookmarkEnd w:id="2914"/>
      <w:bookmarkEnd w:id="2915"/>
    </w:p>
    <w:p w14:paraId="30523DEF" w14:textId="77777777" w:rsidR="00B8460F" w:rsidRPr="00B8460F" w:rsidRDefault="00B8460F" w:rsidP="00B8460F">
      <w:pPr>
        <w:rPr>
          <w:b/>
          <w:bCs/>
        </w:rPr>
      </w:pPr>
      <w:r w:rsidRPr="00B8460F">
        <w:rPr>
          <w:b/>
          <w:bCs/>
        </w:rPr>
        <w:t>Reader:</w:t>
      </w:r>
    </w:p>
    <w:p w14:paraId="5CAB74F5" w14:textId="77777777" w:rsidR="00B8460F" w:rsidRDefault="00B8460F" w:rsidP="00B8460F">
      <w:pPr>
        <w:pStyle w:val="B1"/>
      </w:pPr>
      <w:r>
        <w:t>-</w:t>
      </w:r>
      <w:r>
        <w:tab/>
        <w:t xml:space="preserve">Supports sending the request to </w:t>
      </w:r>
      <w:proofErr w:type="spellStart"/>
      <w:r>
        <w:t>AIoT</w:t>
      </w:r>
      <w:proofErr w:type="spellEnd"/>
      <w:r>
        <w:t xml:space="preserve"> devices with Reader Identity, </w:t>
      </w:r>
      <w:proofErr w:type="spellStart"/>
      <w:r>
        <w:t>AIoT</w:t>
      </w:r>
      <w:proofErr w:type="spellEnd"/>
      <w:r>
        <w:t xml:space="preserve"> Device ID and Service/Application ID.</w:t>
      </w:r>
    </w:p>
    <w:p w14:paraId="3EAA87C8" w14:textId="77777777" w:rsidR="00B8460F" w:rsidRPr="00B8460F" w:rsidRDefault="00B8460F" w:rsidP="00B8460F">
      <w:pPr>
        <w:rPr>
          <w:b/>
          <w:bCs/>
        </w:rPr>
      </w:pPr>
      <w:proofErr w:type="spellStart"/>
      <w:r w:rsidRPr="00B8460F">
        <w:rPr>
          <w:b/>
          <w:bCs/>
        </w:rPr>
        <w:t>AIoT</w:t>
      </w:r>
      <w:proofErr w:type="spellEnd"/>
      <w:r w:rsidRPr="00B8460F">
        <w:rPr>
          <w:b/>
          <w:bCs/>
        </w:rPr>
        <w:t xml:space="preserve"> Device:</w:t>
      </w:r>
    </w:p>
    <w:p w14:paraId="283AF95F" w14:textId="77777777" w:rsidR="00B8460F" w:rsidRDefault="00B8460F" w:rsidP="00B8460F">
      <w:pPr>
        <w:pStyle w:val="B1"/>
      </w:pPr>
      <w:r>
        <w:t>-</w:t>
      </w:r>
      <w:r>
        <w:tab/>
        <w:t>Supports per-reader configuration information.</w:t>
      </w:r>
    </w:p>
    <w:p w14:paraId="653BA664" w14:textId="77777777" w:rsidR="00B8460F" w:rsidRDefault="00B8460F" w:rsidP="00B8460F">
      <w:pPr>
        <w:pStyle w:val="B1"/>
      </w:pPr>
      <w:r>
        <w:t>-</w:t>
      </w:r>
      <w:r>
        <w:tab/>
        <w:t xml:space="preserve">Uses the per-reader configuration to determine how to respond to an inventory request (e.g. whether to include application data or to only send the </w:t>
      </w:r>
      <w:proofErr w:type="spellStart"/>
      <w:r>
        <w:t>AIoT</w:t>
      </w:r>
      <w:proofErr w:type="spellEnd"/>
      <w:r>
        <w:t xml:space="preserve"> Device Identifier).</w:t>
      </w:r>
    </w:p>
    <w:p w14:paraId="2DCB40E6" w14:textId="35EC7C72" w:rsidR="00504216" w:rsidRPr="00AC44AA" w:rsidRDefault="00504216" w:rsidP="00C61619">
      <w:pPr>
        <w:pStyle w:val="Heading2"/>
      </w:pPr>
      <w:bookmarkStart w:id="2916" w:name="_Toc168320560"/>
      <w:bookmarkStart w:id="2917" w:name="_Toc175891041"/>
      <w:bookmarkStart w:id="2918" w:name="_Toc180645989"/>
      <w:bookmarkStart w:id="2919" w:name="_Toc183616922"/>
      <w:r w:rsidRPr="00034E1B">
        <w:t>6.</w:t>
      </w:r>
      <w:r w:rsidR="004B040A" w:rsidRPr="00AC44AA">
        <w:t>4</w:t>
      </w:r>
      <w:r w:rsidR="009149C7" w:rsidRPr="00AC44AA">
        <w:t>1</w:t>
      </w:r>
      <w:r w:rsidRPr="00AC44AA">
        <w:tab/>
        <w:t>Solution #</w:t>
      </w:r>
      <w:r w:rsidR="004B040A" w:rsidRPr="00AC44AA">
        <w:t>4</w:t>
      </w:r>
      <w:r w:rsidR="009149C7" w:rsidRPr="00AC44AA">
        <w:t>1</w:t>
      </w:r>
      <w:r w:rsidRPr="00AC44AA">
        <w:t xml:space="preserve">: </w:t>
      </w:r>
      <w:bookmarkEnd w:id="2916"/>
      <w:r w:rsidRPr="00AC44AA">
        <w:t xml:space="preserve">Simple </w:t>
      </w:r>
      <w:proofErr w:type="spellStart"/>
      <w:r w:rsidRPr="00AC44AA">
        <w:t>AIoT</w:t>
      </w:r>
      <w:proofErr w:type="spellEnd"/>
      <w:r w:rsidRPr="00AC44AA">
        <w:t xml:space="preserve"> device and </w:t>
      </w:r>
      <w:proofErr w:type="spellStart"/>
      <w:r w:rsidRPr="00AC44AA">
        <w:t>AIoT</w:t>
      </w:r>
      <w:proofErr w:type="spellEnd"/>
      <w:r w:rsidRPr="00AC44AA">
        <w:t xml:space="preserve"> solution in the certain deployment</w:t>
      </w:r>
      <w:bookmarkEnd w:id="2917"/>
      <w:bookmarkEnd w:id="2918"/>
      <w:bookmarkEnd w:id="2919"/>
    </w:p>
    <w:p w14:paraId="698588DA" w14:textId="537DB9C6" w:rsidR="00504216" w:rsidRPr="00100C33" w:rsidRDefault="00504216" w:rsidP="00C61619">
      <w:pPr>
        <w:pStyle w:val="Heading3"/>
      </w:pPr>
      <w:bookmarkStart w:id="2920" w:name="_Toc168320561"/>
      <w:bookmarkStart w:id="2921" w:name="_Toc175891042"/>
      <w:bookmarkStart w:id="2922" w:name="_Toc180645990"/>
      <w:bookmarkStart w:id="2923" w:name="_Toc183616923"/>
      <w:r w:rsidRPr="00100C33">
        <w:t>6.</w:t>
      </w:r>
      <w:r w:rsidR="004B040A">
        <w:t>4</w:t>
      </w:r>
      <w:r w:rsidR="009149C7">
        <w:t>1</w:t>
      </w:r>
      <w:r w:rsidRPr="00100C33">
        <w:t>.1</w:t>
      </w:r>
      <w:r w:rsidRPr="00100C33">
        <w:rPr>
          <w:rFonts w:hint="eastAsia"/>
        </w:rPr>
        <w:tab/>
        <w:t>Description</w:t>
      </w:r>
      <w:bookmarkEnd w:id="2920"/>
      <w:bookmarkEnd w:id="2921"/>
      <w:bookmarkEnd w:id="2922"/>
      <w:bookmarkEnd w:id="2923"/>
    </w:p>
    <w:p w14:paraId="327DA64E" w14:textId="77777777" w:rsidR="00B8460F" w:rsidRDefault="00B8460F" w:rsidP="00B8460F">
      <w:pPr>
        <w:rPr>
          <w:rFonts w:eastAsia="DengXian"/>
          <w:lang w:eastAsia="zh-CN"/>
        </w:rPr>
      </w:pPr>
      <w:r>
        <w:rPr>
          <w:rFonts w:eastAsia="DengXian"/>
          <w:lang w:eastAsia="zh-CN"/>
        </w:rPr>
        <w:t xml:space="preserve">One typical </w:t>
      </w:r>
      <w:proofErr w:type="spellStart"/>
      <w:r>
        <w:rPr>
          <w:rFonts w:eastAsia="DengXian"/>
          <w:lang w:eastAsia="zh-CN"/>
        </w:rPr>
        <w:t>AIoT</w:t>
      </w:r>
      <w:proofErr w:type="spellEnd"/>
      <w:r>
        <w:rPr>
          <w:rFonts w:eastAsia="DengXian"/>
          <w:lang w:eastAsia="zh-CN"/>
        </w:rPr>
        <w:t xml:space="preserve"> use case is inventory in the warehouse, where the environment is closed and controllable by the warehouse owner (as the 3rd party/AF) and the </w:t>
      </w:r>
      <w:proofErr w:type="spellStart"/>
      <w:r>
        <w:rPr>
          <w:rFonts w:eastAsia="DengXian"/>
          <w:lang w:eastAsia="zh-CN"/>
        </w:rPr>
        <w:t>AIoT</w:t>
      </w:r>
      <w:proofErr w:type="spellEnd"/>
      <w:r>
        <w:rPr>
          <w:rFonts w:eastAsia="DengXian"/>
          <w:lang w:eastAsia="zh-CN"/>
        </w:rPr>
        <w:t xml:space="preserve"> network operator.</w:t>
      </w:r>
    </w:p>
    <w:p w14:paraId="17330709" w14:textId="77777777" w:rsidR="00B8460F" w:rsidRDefault="00B8460F" w:rsidP="00B8460F">
      <w:pPr>
        <w:rPr>
          <w:rFonts w:eastAsia="DengXian"/>
          <w:lang w:eastAsia="zh-CN"/>
        </w:rPr>
      </w:pPr>
      <w:r>
        <w:rPr>
          <w:rFonts w:eastAsia="DengXian"/>
          <w:lang w:eastAsia="zh-CN"/>
        </w:rPr>
        <w:t xml:space="preserve">For the </w:t>
      </w:r>
      <w:proofErr w:type="spellStart"/>
      <w:r>
        <w:rPr>
          <w:rFonts w:eastAsia="DengXian"/>
          <w:lang w:eastAsia="zh-CN"/>
        </w:rPr>
        <w:t>AIoT</w:t>
      </w:r>
      <w:proofErr w:type="spellEnd"/>
      <w:r>
        <w:rPr>
          <w:rFonts w:eastAsia="DengXian"/>
          <w:lang w:eastAsia="zh-CN"/>
        </w:rPr>
        <w:t xml:space="preserve"> device with very limited capabilities and power can access to the network, the </w:t>
      </w:r>
      <w:proofErr w:type="spellStart"/>
      <w:r>
        <w:rPr>
          <w:rFonts w:eastAsia="DengXian"/>
          <w:lang w:eastAsia="zh-CN"/>
        </w:rPr>
        <w:t>AIoT</w:t>
      </w:r>
      <w:proofErr w:type="spellEnd"/>
      <w:r>
        <w:rPr>
          <w:rFonts w:eastAsia="DengXian"/>
          <w:lang w:eastAsia="zh-CN"/>
        </w:rPr>
        <w:t xml:space="preserve"> device operation including security and privacy can be compromised if it is agreed by the </w:t>
      </w:r>
      <w:proofErr w:type="spellStart"/>
      <w:r>
        <w:rPr>
          <w:rFonts w:eastAsia="DengXian"/>
          <w:lang w:eastAsia="zh-CN"/>
        </w:rPr>
        <w:t>AIoT</w:t>
      </w:r>
      <w:proofErr w:type="spellEnd"/>
      <w:r>
        <w:rPr>
          <w:rFonts w:eastAsia="DengXian"/>
          <w:lang w:eastAsia="zh-CN"/>
        </w:rPr>
        <w:t xml:space="preserve"> network operator and the 3rd party.</w:t>
      </w:r>
    </w:p>
    <w:p w14:paraId="2D4CFCF1" w14:textId="77777777" w:rsidR="00B8460F" w:rsidRDefault="00B8460F" w:rsidP="00B8460F">
      <w:pPr>
        <w:rPr>
          <w:rFonts w:eastAsia="DengXian"/>
          <w:lang w:eastAsia="zh-CN"/>
        </w:rPr>
      </w:pPr>
      <w:r>
        <w:rPr>
          <w:rFonts w:eastAsia="DengXian"/>
          <w:lang w:eastAsia="zh-CN"/>
        </w:rPr>
        <w:t xml:space="preserve">In addition to the architectures in Figure 6.3.1.4-1 and Figure 6.3.1.4-2, the architecture is enhanced with a core network function </w:t>
      </w:r>
      <w:proofErr w:type="spellStart"/>
      <w:r>
        <w:rPr>
          <w:rFonts w:eastAsia="DengXian"/>
          <w:lang w:eastAsia="zh-CN"/>
        </w:rPr>
        <w:t>AIoT</w:t>
      </w:r>
      <w:proofErr w:type="spellEnd"/>
      <w:r>
        <w:rPr>
          <w:rFonts w:eastAsia="DengXian"/>
          <w:lang w:eastAsia="zh-CN"/>
        </w:rPr>
        <w:t xml:space="preserve"> device Management, which can manage the device including the indication that this </w:t>
      </w:r>
      <w:proofErr w:type="spellStart"/>
      <w:r>
        <w:rPr>
          <w:rFonts w:eastAsia="DengXian"/>
          <w:lang w:eastAsia="zh-CN"/>
        </w:rPr>
        <w:t>AIoT</w:t>
      </w:r>
      <w:proofErr w:type="spellEnd"/>
      <w:r>
        <w:rPr>
          <w:rFonts w:eastAsia="DengXian"/>
          <w:lang w:eastAsia="zh-CN"/>
        </w:rPr>
        <w:t xml:space="preserve"> device can be operated without security and privacy requirements on the device and the related Reader(s).</w:t>
      </w:r>
    </w:p>
    <w:p w14:paraId="1CBB49C1" w14:textId="3488D01B" w:rsidR="00B8460F" w:rsidRDefault="00B8460F" w:rsidP="00C76F30">
      <w:pPr>
        <w:pStyle w:val="TH"/>
      </w:pPr>
      <w:r>
        <w:object w:dxaOrig="10065" w:dyaOrig="2407" w14:anchorId="25A09686">
          <v:shape id="_x0000_i1133" type="#_x0000_t75" style="width:480pt;height:119.25pt" o:ole="">
            <v:imagedata r:id="rId226" o:title=""/>
          </v:shape>
          <o:OLEObject Type="Embed" ProgID="Word.Picture.8" ShapeID="_x0000_i1133" DrawAspect="Content" ObjectID="_1794390911" r:id="rId227"/>
        </w:object>
      </w:r>
    </w:p>
    <w:p w14:paraId="363BB980" w14:textId="7B5FB23F" w:rsidR="00504216" w:rsidRPr="003A1421" w:rsidRDefault="00B8460F" w:rsidP="00B8460F">
      <w:pPr>
        <w:pStyle w:val="TF"/>
        <w:rPr>
          <w:rFonts w:eastAsia="DengXian"/>
          <w:lang w:eastAsia="zh-CN"/>
        </w:rPr>
      </w:pPr>
      <w:r>
        <w:rPr>
          <w:rFonts w:eastAsia="DengXian"/>
          <w:lang w:eastAsia="zh-CN"/>
        </w:rPr>
        <w:t>Figure 6.41.1-1: Ambient IoT system architecture for Topology 1</w:t>
      </w:r>
    </w:p>
    <w:p w14:paraId="6B7717FD" w14:textId="50C13CF7" w:rsidR="00504216" w:rsidRPr="00100C33" w:rsidRDefault="00504216" w:rsidP="00C61619">
      <w:pPr>
        <w:pStyle w:val="Heading3"/>
      </w:pPr>
      <w:bookmarkStart w:id="2924" w:name="_Toc168320562"/>
      <w:bookmarkStart w:id="2925" w:name="_Toc175891043"/>
      <w:bookmarkStart w:id="2926" w:name="_Toc180645991"/>
      <w:bookmarkStart w:id="2927" w:name="_Toc183616924"/>
      <w:r w:rsidRPr="00100C33">
        <w:t>6.</w:t>
      </w:r>
      <w:r w:rsidR="004B040A">
        <w:t>4</w:t>
      </w:r>
      <w:r w:rsidR="009149C7">
        <w:t>1</w:t>
      </w:r>
      <w:r w:rsidRPr="00100C33">
        <w:t>.2</w:t>
      </w:r>
      <w:r w:rsidRPr="00100C33">
        <w:tab/>
        <w:t>Procedures</w:t>
      </w:r>
      <w:bookmarkEnd w:id="2924"/>
      <w:bookmarkEnd w:id="2925"/>
      <w:bookmarkEnd w:id="2926"/>
      <w:bookmarkEnd w:id="2927"/>
    </w:p>
    <w:p w14:paraId="52E03CCB" w14:textId="77777777" w:rsidR="00504216" w:rsidRDefault="00504216" w:rsidP="00504216">
      <w:pPr>
        <w:rPr>
          <w:rFonts w:eastAsia="DengXian"/>
          <w:lang w:val="en-US" w:eastAsia="zh-CN"/>
        </w:rPr>
      </w:pPr>
      <w:r>
        <w:rPr>
          <w:rFonts w:eastAsia="DengXian"/>
          <w:lang w:val="en-US" w:eastAsia="zh-CN"/>
        </w:rPr>
        <w:t>In this solution, t</w:t>
      </w:r>
      <w:r w:rsidRPr="00377DE9">
        <w:rPr>
          <w:rFonts w:eastAsia="DengXian"/>
          <w:lang w:val="en-US" w:eastAsia="zh-CN"/>
        </w:rPr>
        <w:t xml:space="preserve">he </w:t>
      </w:r>
      <w:proofErr w:type="spellStart"/>
      <w:r>
        <w:rPr>
          <w:rFonts w:eastAsia="DengXian"/>
          <w:lang w:val="en-US" w:eastAsia="zh-CN"/>
        </w:rPr>
        <w:t>AIoT</w:t>
      </w:r>
      <w:proofErr w:type="spellEnd"/>
      <w:r>
        <w:rPr>
          <w:rFonts w:eastAsia="DengXian"/>
          <w:lang w:val="en-US" w:eastAsia="zh-CN"/>
        </w:rPr>
        <w:t xml:space="preserve"> </w:t>
      </w:r>
      <w:r w:rsidRPr="00377DE9">
        <w:rPr>
          <w:rFonts w:eastAsia="DengXian"/>
          <w:lang w:val="en-US" w:eastAsia="zh-CN"/>
        </w:rPr>
        <w:t>device does not</w:t>
      </w:r>
      <w:r>
        <w:rPr>
          <w:rFonts w:eastAsia="DengXian"/>
          <w:lang w:val="en-US" w:eastAsia="zh-CN"/>
        </w:rPr>
        <w:t xml:space="preserve"> need to</w:t>
      </w:r>
      <w:r w:rsidRPr="00377DE9">
        <w:rPr>
          <w:rFonts w:eastAsia="DengXian"/>
          <w:lang w:val="en-US" w:eastAsia="zh-CN"/>
        </w:rPr>
        <w:t xml:space="preserve"> have security or privacy</w:t>
      </w:r>
      <w:r>
        <w:rPr>
          <w:rFonts w:eastAsia="DengXian"/>
          <w:lang w:val="en-US" w:eastAsia="zh-CN"/>
        </w:rPr>
        <w:t xml:space="preserve"> capabilities</w:t>
      </w:r>
      <w:r w:rsidRPr="00377DE9">
        <w:rPr>
          <w:rFonts w:eastAsia="DengXian"/>
          <w:lang w:val="en-US" w:eastAsia="zh-CN"/>
        </w:rPr>
        <w:t xml:space="preserve"> internally. </w:t>
      </w:r>
      <w:r>
        <w:rPr>
          <w:rFonts w:eastAsia="DengXian"/>
          <w:lang w:val="en-US" w:eastAsia="zh-CN"/>
        </w:rPr>
        <w:t xml:space="preserve">For the </w:t>
      </w:r>
      <w:proofErr w:type="spellStart"/>
      <w:r>
        <w:rPr>
          <w:rFonts w:eastAsia="DengXian"/>
          <w:lang w:val="en-US" w:eastAsia="zh-CN"/>
        </w:rPr>
        <w:t>AIoT</w:t>
      </w:r>
      <w:proofErr w:type="spellEnd"/>
      <w:r>
        <w:rPr>
          <w:rFonts w:eastAsia="DengXian"/>
          <w:lang w:val="en-US" w:eastAsia="zh-CN"/>
        </w:rPr>
        <w:t xml:space="preserve"> device having </w:t>
      </w:r>
      <w:r w:rsidRPr="00377DE9">
        <w:rPr>
          <w:rFonts w:eastAsia="DengXian"/>
          <w:lang w:val="en-US" w:eastAsia="zh-CN"/>
        </w:rPr>
        <w:t>security or privacy</w:t>
      </w:r>
      <w:r>
        <w:rPr>
          <w:rFonts w:eastAsia="DengXian"/>
          <w:lang w:val="en-US" w:eastAsia="zh-CN"/>
        </w:rPr>
        <w:t xml:space="preserve"> capabilities, either the </w:t>
      </w:r>
      <w:r w:rsidRPr="00511BA9">
        <w:rPr>
          <w:rFonts w:eastAsia="DengXian"/>
          <w:lang w:val="en-US" w:eastAsia="zh-CN"/>
        </w:rPr>
        <w:t>warehouse owner</w:t>
      </w:r>
      <w:r>
        <w:rPr>
          <w:rFonts w:eastAsia="DengXian"/>
          <w:lang w:val="en-US" w:eastAsia="zh-CN"/>
        </w:rPr>
        <w:t xml:space="preserve"> or the network operator configures the </w:t>
      </w:r>
      <w:proofErr w:type="spellStart"/>
      <w:r>
        <w:rPr>
          <w:rFonts w:eastAsia="DengXian"/>
          <w:lang w:val="en-US" w:eastAsia="zh-CN"/>
        </w:rPr>
        <w:t>AIoT</w:t>
      </w:r>
      <w:proofErr w:type="spellEnd"/>
      <w:r>
        <w:rPr>
          <w:rFonts w:eastAsia="DengXian"/>
          <w:lang w:val="en-US" w:eastAsia="zh-CN"/>
        </w:rPr>
        <w:t xml:space="preserve"> device </w:t>
      </w:r>
      <w:r>
        <w:rPr>
          <w:rFonts w:eastAsia="DengXian"/>
          <w:lang w:val="en-US" w:eastAsia="zh-CN"/>
        </w:rPr>
        <w:lastRenderedPageBreak/>
        <w:t>without security or privacy enabled in this case.</w:t>
      </w:r>
      <w:r w:rsidRPr="00377DE9">
        <w:rPr>
          <w:rFonts w:eastAsia="DengXian"/>
          <w:lang w:val="en-US" w:eastAsia="zh-CN"/>
        </w:rPr>
        <w:t xml:space="preserve"> From the </w:t>
      </w:r>
      <w:proofErr w:type="spellStart"/>
      <w:r>
        <w:rPr>
          <w:rFonts w:eastAsia="DengXian"/>
          <w:lang w:val="en-US" w:eastAsia="zh-CN"/>
        </w:rPr>
        <w:t>AIoT</w:t>
      </w:r>
      <w:proofErr w:type="spellEnd"/>
      <w:r w:rsidRPr="00377DE9">
        <w:rPr>
          <w:rFonts w:eastAsia="DengXian"/>
          <w:lang w:val="en-US" w:eastAsia="zh-CN"/>
        </w:rPr>
        <w:t xml:space="preserve"> network and 3</w:t>
      </w:r>
      <w:r w:rsidRPr="00377DE9">
        <w:rPr>
          <w:rFonts w:eastAsia="DengXian"/>
          <w:vertAlign w:val="superscript"/>
          <w:lang w:val="en-US" w:eastAsia="zh-CN"/>
        </w:rPr>
        <w:t>rd</w:t>
      </w:r>
      <w:r w:rsidRPr="00377DE9">
        <w:rPr>
          <w:rFonts w:eastAsia="DengXian"/>
          <w:lang w:val="en-US" w:eastAsia="zh-CN"/>
        </w:rPr>
        <w:t xml:space="preserve"> party’s perspectives, the device only needs to store its device ID, and respon</w:t>
      </w:r>
      <w:r>
        <w:rPr>
          <w:rFonts w:eastAsia="DengXian"/>
          <w:lang w:val="en-US" w:eastAsia="zh-CN"/>
        </w:rPr>
        <w:t>ds</w:t>
      </w:r>
      <w:r w:rsidRPr="00377DE9">
        <w:rPr>
          <w:rFonts w:eastAsia="DengXian"/>
          <w:lang w:val="en-US" w:eastAsia="zh-CN"/>
        </w:rPr>
        <w:t xml:space="preserve"> to a reader </w:t>
      </w:r>
      <w:r>
        <w:rPr>
          <w:rFonts w:eastAsia="DengXian"/>
          <w:lang w:val="en-US" w:eastAsia="zh-CN"/>
        </w:rPr>
        <w:t xml:space="preserve">with </w:t>
      </w:r>
      <w:r w:rsidRPr="00377DE9">
        <w:rPr>
          <w:rFonts w:eastAsia="DengXian"/>
          <w:lang w:val="en-US" w:eastAsia="zh-CN"/>
        </w:rPr>
        <w:t xml:space="preserve">its device ID when the reader requests for inventory. </w:t>
      </w:r>
      <w:r>
        <w:rPr>
          <w:rFonts w:eastAsia="DengXian"/>
          <w:lang w:val="en-US" w:eastAsia="zh-CN"/>
        </w:rPr>
        <w:t xml:space="preserve">Based on the agreement between AF and </w:t>
      </w:r>
      <w:proofErr w:type="spellStart"/>
      <w:r>
        <w:rPr>
          <w:rFonts w:eastAsia="DengXian"/>
          <w:lang w:val="en-US" w:eastAsia="zh-CN"/>
        </w:rPr>
        <w:t>AIoT</w:t>
      </w:r>
      <w:proofErr w:type="spellEnd"/>
      <w:r>
        <w:rPr>
          <w:rFonts w:eastAsia="DengXian"/>
          <w:lang w:val="en-US" w:eastAsia="zh-CN"/>
        </w:rPr>
        <w:t xml:space="preserve"> device management, </w:t>
      </w:r>
      <w:proofErr w:type="spellStart"/>
      <w:r w:rsidRPr="00377DE9">
        <w:rPr>
          <w:rFonts w:eastAsia="DengXian"/>
          <w:lang w:val="en-US" w:eastAsia="zh-CN"/>
        </w:rPr>
        <w:t>AIoT</w:t>
      </w:r>
      <w:proofErr w:type="spellEnd"/>
      <w:r w:rsidRPr="00377DE9">
        <w:rPr>
          <w:rFonts w:eastAsia="DengXian"/>
          <w:lang w:val="en-US" w:eastAsia="zh-CN"/>
        </w:rPr>
        <w:t xml:space="preserve"> controller authorizes </w:t>
      </w:r>
      <w:r>
        <w:rPr>
          <w:rFonts w:eastAsia="DengXian"/>
          <w:lang w:val="en-US" w:eastAsia="zh-CN"/>
        </w:rPr>
        <w:t xml:space="preserve">the simple </w:t>
      </w:r>
      <w:proofErr w:type="spellStart"/>
      <w:r>
        <w:rPr>
          <w:rFonts w:eastAsia="DengXian"/>
          <w:lang w:val="en-US" w:eastAsia="zh-CN"/>
        </w:rPr>
        <w:t>AIoT</w:t>
      </w:r>
      <w:proofErr w:type="spellEnd"/>
      <w:r>
        <w:rPr>
          <w:rFonts w:eastAsia="DengXian"/>
          <w:lang w:val="en-US" w:eastAsia="zh-CN"/>
        </w:rPr>
        <w:t xml:space="preserve"> </w:t>
      </w:r>
      <w:r w:rsidRPr="00377DE9">
        <w:rPr>
          <w:rFonts w:eastAsia="DengXian"/>
          <w:lang w:val="en-US" w:eastAsia="zh-CN"/>
        </w:rPr>
        <w:t>operation</w:t>
      </w:r>
      <w:r w:rsidRPr="00683D3D">
        <w:rPr>
          <w:rFonts w:eastAsia="DengXian"/>
          <w:lang w:val="en-US" w:eastAsia="zh-CN"/>
        </w:rPr>
        <w:t xml:space="preserve"> </w:t>
      </w:r>
      <w:r>
        <w:rPr>
          <w:rFonts w:eastAsia="DengXian" w:hint="eastAsia"/>
          <w:lang w:val="en-US" w:eastAsia="zh-CN"/>
        </w:rPr>
        <w:t>with</w:t>
      </w:r>
      <w:r>
        <w:rPr>
          <w:rFonts w:eastAsia="DengXian"/>
          <w:lang w:val="en-US" w:eastAsia="zh-CN"/>
        </w:rPr>
        <w:t>out</w:t>
      </w:r>
      <w:r w:rsidRPr="00377DE9">
        <w:rPr>
          <w:rFonts w:eastAsia="DengXian"/>
          <w:lang w:val="en-US" w:eastAsia="zh-CN"/>
        </w:rPr>
        <w:t xml:space="preserve"> security and privacy.</w:t>
      </w:r>
    </w:p>
    <w:bookmarkStart w:id="2928" w:name="_MON_1786504770"/>
    <w:bookmarkEnd w:id="2928"/>
    <w:p w14:paraId="1738DE6D" w14:textId="3AD01122" w:rsidR="00B8460F" w:rsidRDefault="00B8460F" w:rsidP="00B8460F">
      <w:pPr>
        <w:pStyle w:val="TH"/>
      </w:pPr>
      <w:r>
        <w:object w:dxaOrig="9923" w:dyaOrig="7794" w14:anchorId="4389C434">
          <v:shape id="_x0000_i1134" type="#_x0000_t75" style="width:480pt;height:386.25pt" o:ole="">
            <v:imagedata r:id="rId228" o:title=""/>
          </v:shape>
          <o:OLEObject Type="Embed" ProgID="Word.Picture.8" ShapeID="_x0000_i1134" DrawAspect="Content" ObjectID="_1794390912" r:id="rId229"/>
        </w:object>
      </w:r>
    </w:p>
    <w:p w14:paraId="4C0C4FC8" w14:textId="1C18CB1D" w:rsidR="00504216" w:rsidRPr="00C61619" w:rsidRDefault="0008617D" w:rsidP="0008617D">
      <w:pPr>
        <w:pStyle w:val="TF"/>
        <w:rPr>
          <w:lang w:eastAsia="zh-CN"/>
        </w:rPr>
      </w:pPr>
      <w:r>
        <w:rPr>
          <w:lang w:eastAsia="zh-CN"/>
        </w:rPr>
        <w:t>Figure 6.41.2-1: Inventory procedure</w:t>
      </w:r>
    </w:p>
    <w:p w14:paraId="29D81C78" w14:textId="77777777" w:rsidR="0008617D" w:rsidRDefault="0008617D" w:rsidP="0008617D">
      <w:pPr>
        <w:pStyle w:val="B1"/>
        <w:rPr>
          <w:rFonts w:eastAsia="DengXian"/>
          <w:lang w:eastAsia="zh-CN"/>
        </w:rPr>
      </w:pPr>
      <w:r>
        <w:rPr>
          <w:rFonts w:eastAsia="DengXian"/>
          <w:lang w:eastAsia="zh-CN"/>
        </w:rPr>
        <w:t>1.</w:t>
      </w:r>
      <w:r>
        <w:rPr>
          <w:rFonts w:eastAsia="DengXian"/>
          <w:lang w:eastAsia="zh-CN"/>
        </w:rPr>
        <w:tab/>
        <w:t xml:space="preserve">AF sends Inventory request to </w:t>
      </w:r>
      <w:proofErr w:type="spellStart"/>
      <w:r>
        <w:rPr>
          <w:rFonts w:eastAsia="DengXian"/>
          <w:lang w:eastAsia="zh-CN"/>
        </w:rPr>
        <w:t>AIoT</w:t>
      </w:r>
      <w:proofErr w:type="spellEnd"/>
      <w:r>
        <w:rPr>
          <w:rFonts w:eastAsia="DengXian"/>
          <w:lang w:eastAsia="zh-CN"/>
        </w:rPr>
        <w:t xml:space="preserve"> controller, which includes Reader ID, Device ID and No security and privacy operation allowed indication. The Reader ID indicates the reader requested for Inventory. Multiple Reader IDs can be included. The Device ID indicates the </w:t>
      </w:r>
      <w:proofErr w:type="spellStart"/>
      <w:r>
        <w:rPr>
          <w:rFonts w:eastAsia="DengXian"/>
          <w:lang w:eastAsia="zh-CN"/>
        </w:rPr>
        <w:t>AIoT</w:t>
      </w:r>
      <w:proofErr w:type="spellEnd"/>
      <w:r>
        <w:rPr>
          <w:rFonts w:eastAsia="DengXian"/>
          <w:lang w:eastAsia="zh-CN"/>
        </w:rPr>
        <w:t xml:space="preserve"> device for Inventory. Multiple Device IDs can be included.</w:t>
      </w:r>
    </w:p>
    <w:p w14:paraId="6F125C8D" w14:textId="77777777" w:rsidR="0008617D" w:rsidRDefault="0008617D" w:rsidP="0008617D">
      <w:pPr>
        <w:pStyle w:val="B1"/>
        <w:rPr>
          <w:rFonts w:eastAsia="DengXian"/>
          <w:lang w:eastAsia="zh-CN"/>
        </w:rPr>
      </w:pPr>
      <w:r>
        <w:rPr>
          <w:rFonts w:eastAsia="DengXian"/>
          <w:lang w:eastAsia="zh-CN"/>
        </w:rPr>
        <w:t>2.</w:t>
      </w:r>
      <w:r>
        <w:rPr>
          <w:rFonts w:eastAsia="DengXian"/>
          <w:lang w:eastAsia="zh-CN"/>
        </w:rPr>
        <w:tab/>
      </w:r>
      <w:proofErr w:type="spellStart"/>
      <w:r>
        <w:rPr>
          <w:rFonts w:eastAsia="DengXian"/>
          <w:lang w:eastAsia="zh-CN"/>
        </w:rPr>
        <w:t>AIoT</w:t>
      </w:r>
      <w:proofErr w:type="spellEnd"/>
      <w:r>
        <w:rPr>
          <w:rFonts w:eastAsia="DengXian"/>
          <w:lang w:eastAsia="zh-CN"/>
        </w:rPr>
        <w:t xml:space="preserve"> controller sends Device information request to </w:t>
      </w:r>
      <w:proofErr w:type="spellStart"/>
      <w:r>
        <w:rPr>
          <w:rFonts w:eastAsia="DengXian"/>
          <w:lang w:eastAsia="zh-CN"/>
        </w:rPr>
        <w:t>AIoT</w:t>
      </w:r>
      <w:proofErr w:type="spellEnd"/>
      <w:r>
        <w:rPr>
          <w:rFonts w:eastAsia="DengXian"/>
          <w:lang w:eastAsia="zh-CN"/>
        </w:rPr>
        <w:t xml:space="preserve"> device management, which includes Device ID received in step 1. If multiple Device IDs are received in step 1, </w:t>
      </w:r>
      <w:proofErr w:type="spellStart"/>
      <w:r>
        <w:rPr>
          <w:rFonts w:eastAsia="DengXian"/>
          <w:lang w:eastAsia="zh-CN"/>
        </w:rPr>
        <w:t>AIoT</w:t>
      </w:r>
      <w:proofErr w:type="spellEnd"/>
      <w:r>
        <w:rPr>
          <w:rFonts w:eastAsia="DengXian"/>
          <w:lang w:eastAsia="zh-CN"/>
        </w:rPr>
        <w:t xml:space="preserve"> controller can repeat this step per Device ID for multiple times, or </w:t>
      </w:r>
      <w:proofErr w:type="spellStart"/>
      <w:r>
        <w:rPr>
          <w:rFonts w:eastAsia="DengXian"/>
          <w:lang w:eastAsia="zh-CN"/>
        </w:rPr>
        <w:t>AIoT</w:t>
      </w:r>
      <w:proofErr w:type="spellEnd"/>
      <w:r>
        <w:rPr>
          <w:rFonts w:eastAsia="DengXian"/>
          <w:lang w:eastAsia="zh-CN"/>
        </w:rPr>
        <w:t xml:space="preserve"> controller can send the Device ID list to </w:t>
      </w:r>
      <w:proofErr w:type="spellStart"/>
      <w:r>
        <w:rPr>
          <w:rFonts w:eastAsia="DengXian"/>
          <w:lang w:eastAsia="zh-CN"/>
        </w:rPr>
        <w:t>AIoT</w:t>
      </w:r>
      <w:proofErr w:type="spellEnd"/>
      <w:r>
        <w:rPr>
          <w:rFonts w:eastAsia="DengXian"/>
          <w:lang w:eastAsia="zh-CN"/>
        </w:rPr>
        <w:t xml:space="preserve"> device management in the same message.</w:t>
      </w:r>
    </w:p>
    <w:p w14:paraId="07CF29CF" w14:textId="77777777" w:rsidR="0008617D" w:rsidRDefault="0008617D" w:rsidP="0008617D">
      <w:pPr>
        <w:pStyle w:val="B1"/>
        <w:rPr>
          <w:rFonts w:eastAsia="DengXian"/>
          <w:lang w:eastAsia="zh-CN"/>
        </w:rPr>
      </w:pPr>
      <w:r>
        <w:rPr>
          <w:rFonts w:eastAsia="DengXian"/>
          <w:lang w:eastAsia="zh-CN"/>
        </w:rPr>
        <w:t>3.</w:t>
      </w:r>
      <w:r>
        <w:rPr>
          <w:rFonts w:eastAsia="DengXian"/>
          <w:lang w:eastAsia="zh-CN"/>
        </w:rPr>
        <w:tab/>
      </w:r>
      <w:proofErr w:type="spellStart"/>
      <w:r>
        <w:rPr>
          <w:rFonts w:eastAsia="DengXian"/>
          <w:lang w:eastAsia="zh-CN"/>
        </w:rPr>
        <w:t>AIoT</w:t>
      </w:r>
      <w:proofErr w:type="spellEnd"/>
      <w:r>
        <w:rPr>
          <w:rFonts w:eastAsia="DengXian"/>
          <w:lang w:eastAsia="zh-CN"/>
        </w:rPr>
        <w:t xml:space="preserve"> device management sends Device information response to </w:t>
      </w:r>
      <w:proofErr w:type="spellStart"/>
      <w:r>
        <w:rPr>
          <w:rFonts w:eastAsia="DengXian"/>
          <w:lang w:eastAsia="zh-CN"/>
        </w:rPr>
        <w:t>AIoT</w:t>
      </w:r>
      <w:proofErr w:type="spellEnd"/>
      <w:r>
        <w:rPr>
          <w:rFonts w:eastAsia="DengXian"/>
          <w:lang w:eastAsia="zh-CN"/>
        </w:rPr>
        <w:t xml:space="preserve"> controller, which includes the Device ID, No security and privacy operation allowed indication, No security and privacy operation allowed Reader ID(s). If Multiple Device IDs are received in step 2, this message may include all device information corresponding to the Device IDs.</w:t>
      </w:r>
    </w:p>
    <w:p w14:paraId="721F4EEE" w14:textId="77777777" w:rsidR="0008617D" w:rsidRDefault="0008617D" w:rsidP="0008617D">
      <w:pPr>
        <w:pStyle w:val="B1"/>
        <w:rPr>
          <w:rFonts w:eastAsia="DengXian"/>
          <w:lang w:eastAsia="zh-CN"/>
        </w:rPr>
      </w:pPr>
      <w:r>
        <w:rPr>
          <w:rFonts w:eastAsia="DengXian"/>
          <w:lang w:eastAsia="zh-CN"/>
        </w:rPr>
        <w:t>4.</w:t>
      </w:r>
      <w:r>
        <w:rPr>
          <w:rFonts w:eastAsia="DengXian"/>
          <w:lang w:eastAsia="zh-CN"/>
        </w:rPr>
        <w:tab/>
        <w:t xml:space="preserve">Based on the received information in step 3 and the received request in step 1, if the AF and the </w:t>
      </w:r>
      <w:proofErr w:type="spellStart"/>
      <w:r>
        <w:rPr>
          <w:rFonts w:eastAsia="DengXian"/>
          <w:lang w:eastAsia="zh-CN"/>
        </w:rPr>
        <w:t>AIoT</w:t>
      </w:r>
      <w:proofErr w:type="spellEnd"/>
      <w:r>
        <w:rPr>
          <w:rFonts w:eastAsia="DengXian"/>
          <w:lang w:eastAsia="zh-CN"/>
        </w:rPr>
        <w:t xml:space="preserve"> device management both indicate No security and privacy operation for the </w:t>
      </w:r>
      <w:proofErr w:type="spellStart"/>
      <w:r>
        <w:rPr>
          <w:rFonts w:eastAsia="DengXian"/>
          <w:lang w:eastAsia="zh-CN"/>
        </w:rPr>
        <w:t>AIoT</w:t>
      </w:r>
      <w:proofErr w:type="spellEnd"/>
      <w:r>
        <w:rPr>
          <w:rFonts w:eastAsia="DengXian"/>
          <w:lang w:eastAsia="zh-CN"/>
        </w:rPr>
        <w:t xml:space="preserve"> device, the </w:t>
      </w:r>
      <w:proofErr w:type="spellStart"/>
      <w:r>
        <w:rPr>
          <w:rFonts w:eastAsia="DengXian"/>
          <w:lang w:eastAsia="zh-CN"/>
        </w:rPr>
        <w:t>AIoT</w:t>
      </w:r>
      <w:proofErr w:type="spellEnd"/>
      <w:r>
        <w:rPr>
          <w:rFonts w:eastAsia="DengXian"/>
          <w:lang w:eastAsia="zh-CN"/>
        </w:rPr>
        <w:t xml:space="preserve"> controller authorizes the No security and privacy operation for the </w:t>
      </w:r>
      <w:proofErr w:type="spellStart"/>
      <w:r>
        <w:rPr>
          <w:rFonts w:eastAsia="DengXian"/>
          <w:lang w:eastAsia="zh-CN"/>
        </w:rPr>
        <w:t>AIoT</w:t>
      </w:r>
      <w:proofErr w:type="spellEnd"/>
      <w:r>
        <w:rPr>
          <w:rFonts w:eastAsia="DengXian"/>
          <w:lang w:eastAsia="zh-CN"/>
        </w:rPr>
        <w:t xml:space="preserve"> device under the Reader(s). The reader ID(s) shall be the common parts both from the step 1 and step 3, the differences between them shall be excluded. The </w:t>
      </w:r>
      <w:proofErr w:type="spellStart"/>
      <w:r>
        <w:rPr>
          <w:rFonts w:eastAsia="DengXian"/>
          <w:lang w:eastAsia="zh-CN"/>
        </w:rPr>
        <w:t>AIoT</w:t>
      </w:r>
      <w:proofErr w:type="spellEnd"/>
      <w:r>
        <w:rPr>
          <w:rFonts w:eastAsia="DengXian"/>
          <w:lang w:eastAsia="zh-CN"/>
        </w:rPr>
        <w:t xml:space="preserve"> controller sends the inventory Request to the reader(s), which includes Device ID, No security and privacy operation allowed indication.</w:t>
      </w:r>
    </w:p>
    <w:p w14:paraId="1B7A0B44" w14:textId="77777777" w:rsidR="0008617D" w:rsidRDefault="0008617D" w:rsidP="0008617D">
      <w:pPr>
        <w:pStyle w:val="B1"/>
        <w:rPr>
          <w:rFonts w:eastAsia="DengXian"/>
          <w:lang w:eastAsia="zh-CN"/>
        </w:rPr>
      </w:pPr>
      <w:r>
        <w:rPr>
          <w:rFonts w:eastAsia="DengXian"/>
          <w:lang w:eastAsia="zh-CN"/>
        </w:rPr>
        <w:lastRenderedPageBreak/>
        <w:t>5.</w:t>
      </w:r>
      <w:r>
        <w:rPr>
          <w:rFonts w:eastAsia="DengXian"/>
          <w:lang w:eastAsia="zh-CN"/>
        </w:rPr>
        <w:tab/>
        <w:t xml:space="preserve">The Reader(s) send Inventory Request to </w:t>
      </w:r>
      <w:proofErr w:type="spellStart"/>
      <w:r>
        <w:rPr>
          <w:rFonts w:eastAsia="DengXian"/>
          <w:lang w:eastAsia="zh-CN"/>
        </w:rPr>
        <w:t>AIoT</w:t>
      </w:r>
      <w:proofErr w:type="spellEnd"/>
      <w:r>
        <w:rPr>
          <w:rFonts w:eastAsia="DengXian"/>
          <w:lang w:eastAsia="zh-CN"/>
        </w:rPr>
        <w:t xml:space="preserve"> device, which includes the Device ID.</w:t>
      </w:r>
    </w:p>
    <w:p w14:paraId="58E7C27D" w14:textId="77777777" w:rsidR="0008617D" w:rsidRDefault="0008617D" w:rsidP="0008617D">
      <w:pPr>
        <w:pStyle w:val="B1"/>
        <w:rPr>
          <w:rFonts w:eastAsia="DengXian"/>
          <w:lang w:eastAsia="zh-CN"/>
        </w:rPr>
      </w:pPr>
      <w:r>
        <w:rPr>
          <w:rFonts w:eastAsia="DengXian"/>
          <w:lang w:eastAsia="zh-CN"/>
        </w:rPr>
        <w:t>6.</w:t>
      </w:r>
      <w:r>
        <w:rPr>
          <w:rFonts w:eastAsia="DengXian"/>
          <w:lang w:eastAsia="zh-CN"/>
        </w:rPr>
        <w:tab/>
        <w:t xml:space="preserve">If the received Device ID is matched with the Device ID stored in the </w:t>
      </w:r>
      <w:proofErr w:type="spellStart"/>
      <w:r>
        <w:rPr>
          <w:rFonts w:eastAsia="DengXian"/>
          <w:lang w:eastAsia="zh-CN"/>
        </w:rPr>
        <w:t>AIoT</w:t>
      </w:r>
      <w:proofErr w:type="spellEnd"/>
      <w:r>
        <w:rPr>
          <w:rFonts w:eastAsia="DengXian"/>
          <w:lang w:eastAsia="zh-CN"/>
        </w:rPr>
        <w:t xml:space="preserve"> device, the </w:t>
      </w:r>
      <w:proofErr w:type="spellStart"/>
      <w:r>
        <w:rPr>
          <w:rFonts w:eastAsia="DengXian"/>
          <w:lang w:eastAsia="zh-CN"/>
        </w:rPr>
        <w:t>AIoT</w:t>
      </w:r>
      <w:proofErr w:type="spellEnd"/>
      <w:r>
        <w:rPr>
          <w:rFonts w:eastAsia="DengXian"/>
          <w:lang w:eastAsia="zh-CN"/>
        </w:rPr>
        <w:t xml:space="preserve"> device sends Inventory Response to the Reader with its Device ID.</w:t>
      </w:r>
    </w:p>
    <w:p w14:paraId="4C23D8D1" w14:textId="77777777" w:rsidR="0008617D" w:rsidRDefault="0008617D" w:rsidP="0008617D">
      <w:pPr>
        <w:pStyle w:val="B1"/>
        <w:rPr>
          <w:rFonts w:eastAsia="DengXian"/>
          <w:lang w:eastAsia="zh-CN"/>
        </w:rPr>
      </w:pPr>
      <w:r>
        <w:rPr>
          <w:rFonts w:eastAsia="DengXian"/>
          <w:lang w:eastAsia="zh-CN"/>
        </w:rPr>
        <w:t>7.</w:t>
      </w:r>
      <w:r>
        <w:rPr>
          <w:rFonts w:eastAsia="DengXian"/>
          <w:lang w:eastAsia="zh-CN"/>
        </w:rPr>
        <w:tab/>
        <w:t xml:space="preserve">The Reader sends Inventory Response to the </w:t>
      </w:r>
      <w:proofErr w:type="spellStart"/>
      <w:r>
        <w:rPr>
          <w:rFonts w:eastAsia="DengXian"/>
          <w:lang w:eastAsia="zh-CN"/>
        </w:rPr>
        <w:t>AIoT</w:t>
      </w:r>
      <w:proofErr w:type="spellEnd"/>
      <w:r>
        <w:rPr>
          <w:rFonts w:eastAsia="DengXian"/>
          <w:lang w:eastAsia="zh-CN"/>
        </w:rPr>
        <w:t xml:space="preserve"> controller with the Device ID and Reader ID.</w:t>
      </w:r>
    </w:p>
    <w:p w14:paraId="3E44B2CE" w14:textId="77777777" w:rsidR="0008617D" w:rsidRDefault="0008617D" w:rsidP="0008617D">
      <w:pPr>
        <w:pStyle w:val="B1"/>
        <w:rPr>
          <w:rFonts w:eastAsia="DengXian"/>
          <w:lang w:eastAsia="zh-CN"/>
        </w:rPr>
      </w:pPr>
      <w:r>
        <w:rPr>
          <w:rFonts w:eastAsia="DengXian"/>
          <w:lang w:eastAsia="zh-CN"/>
        </w:rPr>
        <w:t>8.</w:t>
      </w:r>
      <w:r>
        <w:rPr>
          <w:rFonts w:eastAsia="DengXian"/>
          <w:lang w:eastAsia="zh-CN"/>
        </w:rPr>
        <w:tab/>
      </w:r>
      <w:proofErr w:type="spellStart"/>
      <w:r>
        <w:rPr>
          <w:rFonts w:eastAsia="DengXian"/>
          <w:lang w:eastAsia="zh-CN"/>
        </w:rPr>
        <w:t>AIoT</w:t>
      </w:r>
      <w:proofErr w:type="spellEnd"/>
      <w:r>
        <w:rPr>
          <w:rFonts w:eastAsia="DengXian"/>
          <w:lang w:eastAsia="zh-CN"/>
        </w:rPr>
        <w:t xml:space="preserve"> controller stores the Device ID and the Reader ID, if multiple Inventory Responses are received from different Readers, the </w:t>
      </w:r>
      <w:proofErr w:type="spellStart"/>
      <w:r>
        <w:rPr>
          <w:rFonts w:eastAsia="DengXian"/>
          <w:lang w:eastAsia="zh-CN"/>
        </w:rPr>
        <w:t>AIoT</w:t>
      </w:r>
      <w:proofErr w:type="spellEnd"/>
      <w:r>
        <w:rPr>
          <w:rFonts w:eastAsia="DengXian"/>
          <w:lang w:eastAsia="zh-CN"/>
        </w:rPr>
        <w:t xml:space="preserve"> controller stores the Device ID and multiple Reader IDs. </w:t>
      </w:r>
      <w:proofErr w:type="spellStart"/>
      <w:r>
        <w:rPr>
          <w:rFonts w:eastAsia="DengXian"/>
          <w:lang w:eastAsia="zh-CN"/>
        </w:rPr>
        <w:t>AIoT</w:t>
      </w:r>
      <w:proofErr w:type="spellEnd"/>
      <w:r>
        <w:rPr>
          <w:rFonts w:eastAsia="DengXian"/>
          <w:lang w:eastAsia="zh-CN"/>
        </w:rPr>
        <w:t xml:space="preserve"> controller sends the Inventory Response to AF with the Device ID and Reader ID(s).</w:t>
      </w:r>
    </w:p>
    <w:p w14:paraId="64785E81" w14:textId="5910D661" w:rsidR="00504216" w:rsidRPr="00100C33" w:rsidRDefault="00504216" w:rsidP="00C61619">
      <w:pPr>
        <w:pStyle w:val="Heading3"/>
        <w:rPr>
          <w:lang w:eastAsia="zh-CN"/>
        </w:rPr>
      </w:pPr>
      <w:bookmarkStart w:id="2929" w:name="_Toc168320563"/>
      <w:bookmarkStart w:id="2930" w:name="_Toc175891044"/>
      <w:bookmarkStart w:id="2931" w:name="_Toc180645992"/>
      <w:bookmarkStart w:id="2932" w:name="_Toc183616925"/>
      <w:r w:rsidRPr="00100C33">
        <w:rPr>
          <w:lang w:eastAsia="zh-CN"/>
        </w:rPr>
        <w:t>6.</w:t>
      </w:r>
      <w:r w:rsidR="004B040A">
        <w:rPr>
          <w:lang w:eastAsia="zh-CN"/>
        </w:rPr>
        <w:t>4</w:t>
      </w:r>
      <w:r w:rsidR="00386B71">
        <w:rPr>
          <w:lang w:eastAsia="zh-CN"/>
        </w:rPr>
        <w:t>1</w:t>
      </w:r>
      <w:r w:rsidRPr="00100C33">
        <w:rPr>
          <w:lang w:eastAsia="zh-CN"/>
        </w:rPr>
        <w:t>.3</w:t>
      </w:r>
      <w:r w:rsidRPr="00100C33">
        <w:rPr>
          <w:lang w:eastAsia="zh-CN"/>
        </w:rPr>
        <w:tab/>
      </w:r>
      <w:r w:rsidRPr="00100C33">
        <w:t>Impacts on services, entities and interfaces</w:t>
      </w:r>
      <w:bookmarkEnd w:id="2929"/>
      <w:bookmarkEnd w:id="2930"/>
      <w:bookmarkEnd w:id="2931"/>
      <w:bookmarkEnd w:id="2932"/>
    </w:p>
    <w:p w14:paraId="1D7831E7" w14:textId="77777777" w:rsidR="0008617D" w:rsidRPr="0008617D" w:rsidRDefault="0008617D" w:rsidP="0008617D">
      <w:pPr>
        <w:rPr>
          <w:b/>
          <w:bCs/>
          <w:lang w:val="en-US"/>
        </w:rPr>
      </w:pPr>
      <w:r w:rsidRPr="0008617D">
        <w:rPr>
          <w:b/>
          <w:bCs/>
          <w:lang w:val="en-US"/>
        </w:rPr>
        <w:t>AF:</w:t>
      </w:r>
    </w:p>
    <w:p w14:paraId="736A317E" w14:textId="77777777" w:rsidR="0008617D" w:rsidRDefault="0008617D" w:rsidP="0008617D">
      <w:pPr>
        <w:pStyle w:val="B1"/>
        <w:rPr>
          <w:lang w:val="en-US"/>
        </w:rPr>
      </w:pPr>
      <w:r>
        <w:rPr>
          <w:lang w:val="en-US"/>
        </w:rPr>
        <w:t>-</w:t>
      </w:r>
      <w:r>
        <w:rPr>
          <w:lang w:val="en-US"/>
        </w:rPr>
        <w:tab/>
        <w:t xml:space="preserve">It indicates the 3rd party's preference with No security and privacy operation allowed indication to </w:t>
      </w:r>
      <w:proofErr w:type="spellStart"/>
      <w:r>
        <w:rPr>
          <w:lang w:val="en-US"/>
        </w:rPr>
        <w:t>AIoT</w:t>
      </w:r>
      <w:proofErr w:type="spellEnd"/>
      <w:r>
        <w:rPr>
          <w:lang w:val="en-US"/>
        </w:rPr>
        <w:t xml:space="preserve"> network.</w:t>
      </w:r>
    </w:p>
    <w:p w14:paraId="44F9BBB9" w14:textId="77777777" w:rsidR="0008617D" w:rsidRPr="0008617D" w:rsidRDefault="0008617D" w:rsidP="0008617D">
      <w:pPr>
        <w:rPr>
          <w:b/>
          <w:bCs/>
          <w:lang w:val="en-US"/>
        </w:rPr>
      </w:pPr>
      <w:proofErr w:type="spellStart"/>
      <w:r w:rsidRPr="0008617D">
        <w:rPr>
          <w:b/>
          <w:bCs/>
          <w:lang w:val="en-US"/>
        </w:rPr>
        <w:t>AIoT</w:t>
      </w:r>
      <w:proofErr w:type="spellEnd"/>
      <w:r w:rsidRPr="0008617D">
        <w:rPr>
          <w:b/>
          <w:bCs/>
          <w:lang w:val="en-US"/>
        </w:rPr>
        <w:t xml:space="preserve"> device Management:</w:t>
      </w:r>
    </w:p>
    <w:p w14:paraId="7DF1911E" w14:textId="77777777" w:rsidR="0008617D" w:rsidRDefault="0008617D" w:rsidP="0008617D">
      <w:pPr>
        <w:pStyle w:val="B1"/>
        <w:rPr>
          <w:lang w:val="en-US"/>
        </w:rPr>
      </w:pPr>
      <w:r>
        <w:rPr>
          <w:lang w:val="en-US"/>
        </w:rPr>
        <w:t>-</w:t>
      </w:r>
      <w:r>
        <w:rPr>
          <w:lang w:val="en-US"/>
        </w:rPr>
        <w:tab/>
        <w:t xml:space="preserve">A core network function manages the </w:t>
      </w:r>
      <w:proofErr w:type="spellStart"/>
      <w:r>
        <w:rPr>
          <w:lang w:val="en-US"/>
        </w:rPr>
        <w:t>AIoT</w:t>
      </w:r>
      <w:proofErr w:type="spellEnd"/>
      <w:r>
        <w:rPr>
          <w:lang w:val="en-US"/>
        </w:rPr>
        <w:t xml:space="preserve"> device including the indication that this </w:t>
      </w:r>
      <w:proofErr w:type="spellStart"/>
      <w:r>
        <w:rPr>
          <w:lang w:val="en-US"/>
        </w:rPr>
        <w:t>AIoT</w:t>
      </w:r>
      <w:proofErr w:type="spellEnd"/>
      <w:r>
        <w:rPr>
          <w:lang w:val="en-US"/>
        </w:rPr>
        <w:t xml:space="preserve"> device can be operated without security and privacy requirements.</w:t>
      </w:r>
    </w:p>
    <w:p w14:paraId="71710509" w14:textId="77777777" w:rsidR="0008617D" w:rsidRPr="0008617D" w:rsidRDefault="0008617D" w:rsidP="0008617D">
      <w:pPr>
        <w:rPr>
          <w:b/>
          <w:bCs/>
          <w:lang w:val="en-US"/>
        </w:rPr>
      </w:pPr>
      <w:proofErr w:type="spellStart"/>
      <w:r w:rsidRPr="0008617D">
        <w:rPr>
          <w:b/>
          <w:bCs/>
          <w:lang w:val="en-US"/>
        </w:rPr>
        <w:t>AIoT</w:t>
      </w:r>
      <w:proofErr w:type="spellEnd"/>
      <w:r w:rsidRPr="0008617D">
        <w:rPr>
          <w:b/>
          <w:bCs/>
          <w:lang w:val="en-US"/>
        </w:rPr>
        <w:t xml:space="preserve"> controller:</w:t>
      </w:r>
    </w:p>
    <w:p w14:paraId="4DF09604" w14:textId="77777777" w:rsidR="0008617D" w:rsidRDefault="0008617D" w:rsidP="0008617D">
      <w:pPr>
        <w:pStyle w:val="B1"/>
        <w:rPr>
          <w:lang w:val="en-US"/>
        </w:rPr>
      </w:pPr>
      <w:r>
        <w:rPr>
          <w:lang w:val="en-US"/>
        </w:rPr>
        <w:t>-</w:t>
      </w:r>
      <w:r>
        <w:rPr>
          <w:lang w:val="en-US"/>
        </w:rPr>
        <w:tab/>
        <w:t>A core network function authorizes No security and privacy operation and indicates to the selected Reader.</w:t>
      </w:r>
    </w:p>
    <w:p w14:paraId="2A79A75B" w14:textId="77777777" w:rsidR="0008617D" w:rsidRPr="0008617D" w:rsidRDefault="0008617D" w:rsidP="0008617D">
      <w:pPr>
        <w:rPr>
          <w:b/>
          <w:bCs/>
          <w:lang w:val="en-US"/>
        </w:rPr>
      </w:pPr>
      <w:r w:rsidRPr="0008617D">
        <w:rPr>
          <w:b/>
          <w:bCs/>
          <w:lang w:val="en-US"/>
        </w:rPr>
        <w:t xml:space="preserve">Reader and </w:t>
      </w:r>
      <w:proofErr w:type="spellStart"/>
      <w:r w:rsidRPr="0008617D">
        <w:rPr>
          <w:b/>
          <w:bCs/>
          <w:lang w:val="en-US"/>
        </w:rPr>
        <w:t>AIoT</w:t>
      </w:r>
      <w:proofErr w:type="spellEnd"/>
      <w:r w:rsidRPr="0008617D">
        <w:rPr>
          <w:b/>
          <w:bCs/>
          <w:lang w:val="en-US"/>
        </w:rPr>
        <w:t xml:space="preserve"> device:</w:t>
      </w:r>
    </w:p>
    <w:p w14:paraId="247E5A4F" w14:textId="77777777" w:rsidR="0008617D" w:rsidRDefault="0008617D" w:rsidP="0008617D">
      <w:pPr>
        <w:pStyle w:val="B1"/>
        <w:rPr>
          <w:lang w:val="en-US"/>
        </w:rPr>
      </w:pPr>
      <w:r>
        <w:rPr>
          <w:lang w:val="en-US"/>
        </w:rPr>
        <w:t>-</w:t>
      </w:r>
      <w:r>
        <w:rPr>
          <w:lang w:val="en-US"/>
        </w:rPr>
        <w:tab/>
        <w:t>No security and privacy operation.</w:t>
      </w:r>
    </w:p>
    <w:p w14:paraId="765F0ACE" w14:textId="60EDA29C" w:rsidR="0008617D" w:rsidRDefault="0008617D" w:rsidP="0008617D">
      <w:pPr>
        <w:pStyle w:val="NO"/>
        <w:rPr>
          <w:lang w:val="en-US"/>
        </w:rPr>
      </w:pPr>
      <w:r>
        <w:rPr>
          <w:lang w:val="en-US"/>
        </w:rPr>
        <w:t>NOTE:</w:t>
      </w:r>
      <w:r>
        <w:rPr>
          <w:lang w:val="en-US"/>
        </w:rPr>
        <w:tab/>
        <w:t>Whether security and privacy can be disabled is to be determined by SA WG3.</w:t>
      </w:r>
    </w:p>
    <w:p w14:paraId="06ADA168" w14:textId="5B61A10E" w:rsidR="003F6276" w:rsidRPr="00427857" w:rsidRDefault="003F6276" w:rsidP="00C61619">
      <w:pPr>
        <w:pStyle w:val="Heading2"/>
      </w:pPr>
      <w:bookmarkStart w:id="2933" w:name="_Toc175891045"/>
      <w:bookmarkStart w:id="2934" w:name="_Toc180645993"/>
      <w:bookmarkStart w:id="2935" w:name="_Toc183616926"/>
      <w:r w:rsidRPr="00427857">
        <w:t>6.</w:t>
      </w:r>
      <w:r w:rsidR="00520461">
        <w:t>4</w:t>
      </w:r>
      <w:r w:rsidR="00EC7DDF">
        <w:t>2</w:t>
      </w:r>
      <w:r w:rsidRPr="00427857">
        <w:tab/>
        <w:t>Solution #</w:t>
      </w:r>
      <w:r w:rsidR="00520461">
        <w:t>4</w:t>
      </w:r>
      <w:r w:rsidR="00EC7DDF">
        <w:t>2</w:t>
      </w:r>
      <w:r w:rsidRPr="00427857">
        <w:t xml:space="preserve">: </w:t>
      </w:r>
      <w:proofErr w:type="spellStart"/>
      <w:r>
        <w:rPr>
          <w:rFonts w:eastAsiaTheme="minorEastAsia" w:hint="eastAsia"/>
          <w:lang w:eastAsia="ko-KR"/>
        </w:rPr>
        <w:t>AIoT</w:t>
      </w:r>
      <w:proofErr w:type="spellEnd"/>
      <w:r>
        <w:rPr>
          <w:rFonts w:eastAsiaTheme="minorEastAsia" w:hint="eastAsia"/>
          <w:lang w:eastAsia="ko-KR"/>
        </w:rPr>
        <w:t xml:space="preserve"> data forwarding over UE reader in topology 2</w:t>
      </w:r>
      <w:bookmarkEnd w:id="2933"/>
      <w:bookmarkEnd w:id="2934"/>
      <w:bookmarkEnd w:id="2935"/>
    </w:p>
    <w:p w14:paraId="4E15C415" w14:textId="11ABF006" w:rsidR="003F6276" w:rsidRPr="00427857" w:rsidRDefault="003F6276" w:rsidP="00C61619">
      <w:pPr>
        <w:pStyle w:val="Heading3"/>
      </w:pPr>
      <w:bookmarkStart w:id="2936" w:name="_Toc175891046"/>
      <w:bookmarkStart w:id="2937" w:name="_Toc180645994"/>
      <w:bookmarkStart w:id="2938" w:name="_Toc183616927"/>
      <w:r w:rsidRPr="00427857">
        <w:t>6.</w:t>
      </w:r>
      <w:r w:rsidR="00386B71">
        <w:rPr>
          <w:rFonts w:eastAsiaTheme="minorEastAsia"/>
          <w:lang w:eastAsia="ko-KR"/>
        </w:rPr>
        <w:t>42</w:t>
      </w:r>
      <w:r w:rsidRPr="00427857">
        <w:t>.1</w:t>
      </w:r>
      <w:r w:rsidRPr="00427857">
        <w:rPr>
          <w:rFonts w:hint="eastAsia"/>
        </w:rPr>
        <w:tab/>
        <w:t>Description</w:t>
      </w:r>
      <w:bookmarkEnd w:id="2936"/>
      <w:bookmarkEnd w:id="2937"/>
      <w:bookmarkEnd w:id="2938"/>
    </w:p>
    <w:p w14:paraId="186B3FAB" w14:textId="77777777" w:rsidR="0008617D" w:rsidRDefault="0008617D" w:rsidP="0008617D">
      <w:pPr>
        <w:rPr>
          <w:rFonts w:eastAsiaTheme="minorEastAsia"/>
          <w:lang w:eastAsia="ko-KR"/>
        </w:rPr>
      </w:pPr>
      <w:r>
        <w:rPr>
          <w:rFonts w:eastAsiaTheme="minorEastAsia"/>
          <w:lang w:eastAsia="ko-KR"/>
        </w:rPr>
        <w:t>This solution address aspects of key issue #3 on Support of Ambient IoT Services.</w:t>
      </w:r>
    </w:p>
    <w:p w14:paraId="078E89EA" w14:textId="77777777" w:rsidR="0008617D" w:rsidRDefault="0008617D" w:rsidP="0008617D">
      <w:pPr>
        <w:rPr>
          <w:rFonts w:eastAsiaTheme="minorEastAsia"/>
          <w:lang w:eastAsia="ko-KR"/>
        </w:rPr>
      </w:pPr>
      <w:r>
        <w:rPr>
          <w:rFonts w:eastAsiaTheme="minorEastAsia"/>
          <w:lang w:eastAsia="ko-KR"/>
        </w:rPr>
        <w:t>This solution can be applied for only Topology 2.</w:t>
      </w:r>
    </w:p>
    <w:p w14:paraId="75973515" w14:textId="77777777" w:rsidR="0008617D" w:rsidRDefault="0008617D" w:rsidP="0008617D">
      <w:pPr>
        <w:rPr>
          <w:rFonts w:eastAsiaTheme="minorEastAsia"/>
          <w:lang w:eastAsia="ko-KR"/>
        </w:rPr>
      </w:pPr>
      <w:r>
        <w:rPr>
          <w:rFonts w:eastAsiaTheme="minorEastAsia"/>
          <w:lang w:eastAsia="ko-KR"/>
        </w:rPr>
        <w:t xml:space="preserve">There are multiple methods that a UE reader forward data received from the </w:t>
      </w:r>
      <w:proofErr w:type="spellStart"/>
      <w:r>
        <w:rPr>
          <w:rFonts w:eastAsiaTheme="minorEastAsia"/>
          <w:lang w:eastAsia="ko-KR"/>
        </w:rPr>
        <w:t>AIoT</w:t>
      </w:r>
      <w:proofErr w:type="spellEnd"/>
      <w:r>
        <w:rPr>
          <w:rFonts w:eastAsiaTheme="minorEastAsia"/>
          <w:lang w:eastAsia="ko-KR"/>
        </w:rPr>
        <w:t xml:space="preserve"> devices to the network.</w:t>
      </w:r>
    </w:p>
    <w:p w14:paraId="7029B205"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Over user plane.</w:t>
      </w:r>
    </w:p>
    <w:p w14:paraId="1F010705"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Over control plane where the UE reader in RRC CONNECT state (UL NAS).</w:t>
      </w:r>
    </w:p>
    <w:p w14:paraId="4239E715"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Over control plane where the UE in RRC IDLE state (SDT with CIoT optimisation).</w:t>
      </w:r>
    </w:p>
    <w:p w14:paraId="003E9503" w14:textId="6191DC9B" w:rsidR="003F6276" w:rsidRDefault="0008617D" w:rsidP="0008617D">
      <w:pPr>
        <w:rPr>
          <w:rFonts w:eastAsiaTheme="minorEastAsia"/>
          <w:lang w:eastAsia="ko-KR"/>
        </w:rPr>
      </w:pPr>
      <w:r>
        <w:rPr>
          <w:rFonts w:eastAsiaTheme="minorEastAsia"/>
          <w:lang w:eastAsia="ko-KR"/>
        </w:rPr>
        <w:t>Each mechanism has its own advantages and disadvantages depending on specific factors as described below:</w:t>
      </w:r>
    </w:p>
    <w:p w14:paraId="0DED9F61"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Latency Requirements:</w:t>
      </w:r>
    </w:p>
    <w:p w14:paraId="7EDB564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Suitable for applications requiring low latency and high data rates, as it allows for direct data transfer.</w:t>
      </w:r>
    </w:p>
    <w:p w14:paraId="527512BF"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Typically has higher latency compared to the User Plane but might be adequate for less time-sensitive data.</w:t>
      </w:r>
    </w:p>
    <w:p w14:paraId="3DCFBD08"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Designed for small data bursts and can provide lower latency without full RRC connection setup, making it efficient for small, infrequent data transmissions.</w:t>
      </w:r>
    </w:p>
    <w:p w14:paraId="6F7F28BF"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Data Volume:</w:t>
      </w:r>
    </w:p>
    <w:p w14:paraId="58AAFB25" w14:textId="77777777" w:rsidR="0008617D" w:rsidRDefault="0008617D" w:rsidP="0008617D">
      <w:pPr>
        <w:pStyle w:val="B2"/>
        <w:rPr>
          <w:rFonts w:eastAsiaTheme="minorEastAsia"/>
          <w:lang w:eastAsia="ko-KR"/>
        </w:rPr>
      </w:pPr>
      <w:r>
        <w:rPr>
          <w:rFonts w:eastAsiaTheme="minorEastAsia"/>
          <w:lang w:eastAsia="ko-KR"/>
        </w:rPr>
        <w:lastRenderedPageBreak/>
        <w:t>a.</w:t>
      </w:r>
      <w:r>
        <w:rPr>
          <w:rFonts w:eastAsiaTheme="minorEastAsia"/>
          <w:lang w:eastAsia="ko-KR"/>
        </w:rPr>
        <w:tab/>
        <w:t>User Plane: Ideal for large data volumes since it supports higher throughput.</w:t>
      </w:r>
    </w:p>
    <w:p w14:paraId="4A8EBD1D"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More appropriate for moderate data volumes, where full control signalling is acceptable.</w:t>
      </w:r>
    </w:p>
    <w:p w14:paraId="79E9003A"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Best for small data payloads, as it avoids the overhead of establishing and maintaining an RRC connection.</w:t>
      </w:r>
    </w:p>
    <w:p w14:paraId="6380C698"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Energy Efficiency:</w:t>
      </w:r>
    </w:p>
    <w:p w14:paraId="2F85E93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Generally, consumes more power due to continuous connection and data transfer.</w:t>
      </w:r>
    </w:p>
    <w:p w14:paraId="20DCE912"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Might offer a balance between power consumption and connectivity requirements.</w:t>
      </w:r>
    </w:p>
    <w:p w14:paraId="4D7B50D6"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Optimized for low power consumption, making it suitable for battery-operated devices with small data needs.</w:t>
      </w:r>
    </w:p>
    <w:p w14:paraId="377CFAAE" w14:textId="77777777" w:rsidR="0008617D" w:rsidRDefault="0008617D" w:rsidP="0008617D">
      <w:pPr>
        <w:pStyle w:val="B1"/>
        <w:rPr>
          <w:rFonts w:eastAsiaTheme="minorEastAsia"/>
          <w:lang w:eastAsia="ko-KR"/>
        </w:rPr>
      </w:pPr>
      <w:r>
        <w:rPr>
          <w:rFonts w:eastAsiaTheme="minorEastAsia"/>
          <w:lang w:eastAsia="ko-KR"/>
        </w:rPr>
        <w:t>4.</w:t>
      </w:r>
      <w:r>
        <w:rPr>
          <w:rFonts w:eastAsiaTheme="minorEastAsia"/>
          <w:lang w:eastAsia="ko-KR"/>
        </w:rPr>
        <w:tab/>
        <w:t>QoS Requirements:</w:t>
      </w:r>
    </w:p>
    <w:p w14:paraId="16FCD67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Offers better support for QoS management, ensuring data prioritization and reliability.</w:t>
      </w:r>
    </w:p>
    <w:p w14:paraId="7A3548FE"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May not provide the same level of QoS granularity as the User Plane but can still ensure reliable delivery.</w:t>
      </w:r>
    </w:p>
    <w:p w14:paraId="13E10872"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Limited QoS capabilities but can be sufficient for non-critical small data transmissions.</w:t>
      </w:r>
    </w:p>
    <w:p w14:paraId="21C5B634" w14:textId="77777777" w:rsidR="0008617D" w:rsidRDefault="0008617D" w:rsidP="0008617D">
      <w:pPr>
        <w:rPr>
          <w:rFonts w:eastAsiaTheme="minorEastAsia"/>
          <w:lang w:eastAsia="ko-KR"/>
        </w:rPr>
      </w:pPr>
      <w:r>
        <w:rPr>
          <w:rFonts w:eastAsiaTheme="minorEastAsia"/>
          <w:lang w:eastAsia="ko-KR"/>
        </w:rPr>
        <w:t xml:space="preserve">Considering the diversity of </w:t>
      </w:r>
      <w:proofErr w:type="spellStart"/>
      <w:r>
        <w:rPr>
          <w:rFonts w:eastAsiaTheme="minorEastAsia"/>
          <w:lang w:eastAsia="ko-KR"/>
        </w:rPr>
        <w:t>AIoT</w:t>
      </w:r>
      <w:proofErr w:type="spellEnd"/>
      <w:r>
        <w:rPr>
          <w:rFonts w:eastAsiaTheme="minorEastAsia"/>
          <w:lang w:eastAsia="ko-KR"/>
        </w:rPr>
        <w:t xml:space="preserve"> deployment scenarios, it is envisaged that all three mechanisms mentioned above would need to be supported and selectively used, depending on several factors including the application requirements and/or the network conditions.</w:t>
      </w:r>
    </w:p>
    <w:p w14:paraId="46E819A0" w14:textId="77777777" w:rsidR="0008617D" w:rsidRDefault="0008617D" w:rsidP="0008617D">
      <w:pPr>
        <w:rPr>
          <w:rFonts w:eastAsiaTheme="minorEastAsia"/>
          <w:lang w:eastAsia="ko-KR"/>
        </w:rPr>
      </w:pPr>
      <w:r>
        <w:rPr>
          <w:rFonts w:eastAsiaTheme="minorEastAsia"/>
          <w:lang w:eastAsia="ko-KR"/>
        </w:rPr>
        <w:t>This solution proposes a mechanism to select and indicate which forwarding mechanism should be used by the UE reader.</w:t>
      </w:r>
    </w:p>
    <w:p w14:paraId="1D97278F" w14:textId="6E4B6090" w:rsidR="003F6276" w:rsidRPr="00427857" w:rsidRDefault="003F6276" w:rsidP="00C61619">
      <w:pPr>
        <w:pStyle w:val="Heading3"/>
      </w:pPr>
      <w:bookmarkStart w:id="2939" w:name="_Toc175891047"/>
      <w:bookmarkStart w:id="2940" w:name="_Toc180645995"/>
      <w:bookmarkStart w:id="2941" w:name="_Toc183616928"/>
      <w:r w:rsidRPr="00427857">
        <w:lastRenderedPageBreak/>
        <w:t>6.</w:t>
      </w:r>
      <w:r w:rsidR="00386B71">
        <w:rPr>
          <w:rFonts w:eastAsiaTheme="minorEastAsia"/>
          <w:lang w:eastAsia="ko-KR"/>
        </w:rPr>
        <w:t>42</w:t>
      </w:r>
      <w:r w:rsidRPr="00427857">
        <w:t>.</w:t>
      </w:r>
      <w:r>
        <w:rPr>
          <w:rFonts w:eastAsiaTheme="minorEastAsia" w:hint="eastAsia"/>
          <w:lang w:eastAsia="ko-KR"/>
        </w:rPr>
        <w:t>2</w:t>
      </w:r>
      <w:r w:rsidRPr="00427857">
        <w:tab/>
        <w:t>Procedures</w:t>
      </w:r>
      <w:bookmarkEnd w:id="2939"/>
      <w:bookmarkEnd w:id="2940"/>
      <w:bookmarkEnd w:id="2941"/>
    </w:p>
    <w:p w14:paraId="4AD56D8B" w14:textId="77777777" w:rsidR="003F6276" w:rsidRPr="00427857" w:rsidRDefault="003F6276" w:rsidP="0008617D">
      <w:pPr>
        <w:pStyle w:val="TH"/>
      </w:pPr>
      <w:r>
        <w:object w:dxaOrig="9286" w:dyaOrig="9121" w14:anchorId="5FD1977E">
          <v:shape id="_x0000_i1135" type="#_x0000_t75" style="width:460.5pt;height:454.5pt" o:ole="">
            <v:imagedata r:id="rId230" o:title=""/>
          </v:shape>
          <o:OLEObject Type="Embed" ProgID="Visio.Drawing.15" ShapeID="_x0000_i1135" DrawAspect="Content" ObjectID="_1794390913" r:id="rId231"/>
        </w:object>
      </w:r>
    </w:p>
    <w:p w14:paraId="78D84A1B" w14:textId="7BB1A536" w:rsidR="003F6276" w:rsidRPr="007E4583" w:rsidRDefault="003F6276" w:rsidP="0008617D">
      <w:pPr>
        <w:pStyle w:val="TF"/>
        <w:rPr>
          <w:rFonts w:eastAsiaTheme="minorEastAsia"/>
          <w:lang w:eastAsia="ko-KR"/>
        </w:rPr>
      </w:pPr>
      <w:r w:rsidRPr="00427857">
        <w:t>Figure 6.</w:t>
      </w:r>
      <w:r w:rsidR="007417A7">
        <w:rPr>
          <w:rFonts w:eastAsiaTheme="minorEastAsia"/>
          <w:lang w:eastAsia="ko-KR"/>
        </w:rPr>
        <w:t>42</w:t>
      </w:r>
      <w:r w:rsidRPr="00427857">
        <w:t>.</w:t>
      </w:r>
      <w:r w:rsidR="007417A7">
        <w:rPr>
          <w:rFonts w:eastAsiaTheme="minorEastAsia"/>
          <w:lang w:eastAsia="ko-KR"/>
        </w:rPr>
        <w:t>2</w:t>
      </w:r>
      <w:r w:rsidRPr="00427857">
        <w:t xml:space="preserve">-1: Information Flow for </w:t>
      </w:r>
      <w:proofErr w:type="spellStart"/>
      <w:r w:rsidRPr="00427857">
        <w:t>AIoT</w:t>
      </w:r>
      <w:proofErr w:type="spellEnd"/>
      <w:r w:rsidRPr="00427857">
        <w:t xml:space="preserve"> </w:t>
      </w:r>
      <w:r>
        <w:rPr>
          <w:rFonts w:eastAsiaTheme="minorEastAsia" w:hint="eastAsia"/>
          <w:lang w:eastAsia="ko-KR"/>
        </w:rPr>
        <w:t>communication optimization</w:t>
      </w:r>
    </w:p>
    <w:p w14:paraId="0A00C15B" w14:textId="04C2C9A5"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 xml:space="preserve">When a UE registers with the 5GC, it provides its capability, indicating which </w:t>
      </w:r>
      <w:proofErr w:type="spellStart"/>
      <w:r>
        <w:rPr>
          <w:rFonts w:eastAsiaTheme="minorEastAsia"/>
          <w:lang w:eastAsia="ko-KR"/>
        </w:rPr>
        <w:t>AIoT</w:t>
      </w:r>
      <w:proofErr w:type="spellEnd"/>
      <w:r>
        <w:rPr>
          <w:rFonts w:eastAsiaTheme="minorEastAsia"/>
          <w:lang w:eastAsia="ko-KR"/>
        </w:rPr>
        <w:t xml:space="preserve"> data forwarding (UL) methods (e.g</w:t>
      </w:r>
      <w:r w:rsidR="004B3399">
        <w:rPr>
          <w:rFonts w:eastAsiaTheme="minorEastAsia"/>
          <w:lang w:eastAsia="ko-KR"/>
        </w:rPr>
        <w:t>.</w:t>
      </w:r>
      <w:r>
        <w:rPr>
          <w:rFonts w:eastAsiaTheme="minorEastAsia"/>
          <w:lang w:eastAsia="ko-KR"/>
        </w:rPr>
        <w:t xml:space="preserve"> UP, UL NAS and/or CIoT optimisation) it supports.</w:t>
      </w:r>
    </w:p>
    <w:p w14:paraId="5F3DD49E" w14:textId="1C56711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 xml:space="preserve">An AF sends an </w:t>
      </w:r>
      <w:proofErr w:type="spellStart"/>
      <w:r>
        <w:rPr>
          <w:rFonts w:eastAsiaTheme="minorEastAsia"/>
          <w:lang w:eastAsia="ko-KR"/>
        </w:rPr>
        <w:t>AIoT</w:t>
      </w:r>
      <w:proofErr w:type="spellEnd"/>
      <w:r>
        <w:rPr>
          <w:rFonts w:eastAsiaTheme="minorEastAsia"/>
          <w:lang w:eastAsia="ko-KR"/>
        </w:rPr>
        <w:t xml:space="preserve"> service (e.g</w:t>
      </w:r>
      <w:r w:rsidR="004B3399">
        <w:rPr>
          <w:rFonts w:eastAsiaTheme="minorEastAsia"/>
          <w:lang w:eastAsia="ko-KR"/>
        </w:rPr>
        <w:t>.</w:t>
      </w:r>
      <w:r>
        <w:rPr>
          <w:rFonts w:eastAsiaTheme="minorEastAsia"/>
          <w:lang w:eastAsia="ko-KR"/>
        </w:rPr>
        <w:t xml:space="preserve"> inventory or command) request message to the 5GC. This message may contain the </w:t>
      </w:r>
      <w:proofErr w:type="spellStart"/>
      <w:r>
        <w:rPr>
          <w:rFonts w:eastAsiaTheme="minorEastAsia"/>
          <w:lang w:eastAsia="ko-KR"/>
        </w:rPr>
        <w:t>AIoT</w:t>
      </w:r>
      <w:proofErr w:type="spellEnd"/>
      <w:r>
        <w:rPr>
          <w:rFonts w:eastAsiaTheme="minorEastAsia"/>
          <w:lang w:eastAsia="ko-KR"/>
        </w:rPr>
        <w:t xml:space="preserve"> service requirements such as maximum latency, reliability level, energy level etc.</w:t>
      </w:r>
    </w:p>
    <w:p w14:paraId="5B682096"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 xml:space="preserve">The </w:t>
      </w:r>
      <w:proofErr w:type="spellStart"/>
      <w:r>
        <w:rPr>
          <w:rFonts w:eastAsiaTheme="minorEastAsia"/>
          <w:lang w:eastAsia="ko-KR"/>
        </w:rPr>
        <w:t>AIoTF</w:t>
      </w:r>
      <w:proofErr w:type="spellEnd"/>
      <w:r>
        <w:rPr>
          <w:rFonts w:eastAsiaTheme="minorEastAsia"/>
          <w:lang w:eastAsia="ko-KR"/>
        </w:rPr>
        <w:t xml:space="preserve"> may select the </w:t>
      </w:r>
      <w:proofErr w:type="spellStart"/>
      <w:r>
        <w:rPr>
          <w:rFonts w:eastAsiaTheme="minorEastAsia"/>
          <w:lang w:eastAsia="ko-KR"/>
        </w:rPr>
        <w:t>AIoT</w:t>
      </w:r>
      <w:proofErr w:type="spellEnd"/>
      <w:r>
        <w:rPr>
          <w:rFonts w:eastAsiaTheme="minorEastAsia"/>
          <w:lang w:eastAsia="ko-KR"/>
        </w:rPr>
        <w:t xml:space="preserve"> data forwarding method to be used be the UE reader based on the </w:t>
      </w:r>
      <w:proofErr w:type="spellStart"/>
      <w:r>
        <w:rPr>
          <w:rFonts w:eastAsiaTheme="minorEastAsia"/>
          <w:lang w:eastAsia="ko-KR"/>
        </w:rPr>
        <w:t>AIoT</w:t>
      </w:r>
      <w:proofErr w:type="spellEnd"/>
      <w:r>
        <w:rPr>
          <w:rFonts w:eastAsiaTheme="minorEastAsia"/>
          <w:lang w:eastAsia="ko-KR"/>
        </w:rPr>
        <w:t xml:space="preserve"> service requirements given in step 2 as well as the UE capability indicated in step 1.</w:t>
      </w:r>
    </w:p>
    <w:p w14:paraId="65409EF2" w14:textId="3C91568E" w:rsidR="0008617D" w:rsidRPr="005067C1" w:rsidRDefault="0008617D" w:rsidP="0008617D">
      <w:pPr>
        <w:pStyle w:val="NO"/>
        <w:rPr>
          <w:rFonts w:eastAsiaTheme="minorEastAsia"/>
          <w:lang w:eastAsia="ko-KR"/>
        </w:rPr>
      </w:pPr>
      <w:r>
        <w:rPr>
          <w:rFonts w:eastAsiaTheme="minorEastAsia"/>
          <w:lang w:eastAsia="ko-KR"/>
        </w:rPr>
        <w:t>NOTE:</w:t>
      </w:r>
      <w:r>
        <w:rPr>
          <w:rFonts w:eastAsiaTheme="minorEastAsia"/>
          <w:lang w:eastAsia="ko-KR"/>
        </w:rPr>
        <w:tab/>
        <w:t xml:space="preserve">How the </w:t>
      </w:r>
      <w:proofErr w:type="spellStart"/>
      <w:r>
        <w:rPr>
          <w:rFonts w:eastAsiaTheme="minorEastAsia"/>
          <w:lang w:eastAsia="ko-KR"/>
        </w:rPr>
        <w:t>AIoTF</w:t>
      </w:r>
      <w:proofErr w:type="spellEnd"/>
      <w:r>
        <w:rPr>
          <w:rFonts w:eastAsiaTheme="minorEastAsia"/>
          <w:lang w:eastAsia="ko-KR"/>
        </w:rPr>
        <w:t xml:space="preserve"> determines which UL data forwarding mechanism to select is up to the </w:t>
      </w:r>
      <w:proofErr w:type="spellStart"/>
      <w:r>
        <w:rPr>
          <w:rFonts w:eastAsiaTheme="minorEastAsia"/>
          <w:lang w:eastAsia="ko-KR"/>
        </w:rPr>
        <w:t>AIoTF</w:t>
      </w:r>
      <w:proofErr w:type="spellEnd"/>
      <w:r>
        <w:rPr>
          <w:rFonts w:eastAsiaTheme="minorEastAsia"/>
          <w:lang w:eastAsia="ko-KR"/>
        </w:rPr>
        <w:t xml:space="preserve"> implementation, taking into account the information provided by the AF, the UE capability and/or the local policy.</w:t>
      </w:r>
    </w:p>
    <w:p w14:paraId="787A23DA" w14:textId="77777777" w:rsidR="0008617D" w:rsidRDefault="0008617D" w:rsidP="0008617D">
      <w:pPr>
        <w:pStyle w:val="B1"/>
        <w:rPr>
          <w:rFonts w:eastAsiaTheme="minorEastAsia"/>
        </w:rPr>
      </w:pPr>
      <w:r>
        <w:rPr>
          <w:rFonts w:eastAsiaTheme="minorEastAsia"/>
        </w:rPr>
        <w:t>4a.</w:t>
      </w:r>
      <w:r>
        <w:rPr>
          <w:rFonts w:eastAsiaTheme="minorEastAsia"/>
        </w:rPr>
        <w:tab/>
        <w:t xml:space="preserve">The </w:t>
      </w:r>
      <w:proofErr w:type="spellStart"/>
      <w:r>
        <w:rPr>
          <w:rFonts w:eastAsiaTheme="minorEastAsia"/>
        </w:rPr>
        <w:t>AIoTF</w:t>
      </w:r>
      <w:proofErr w:type="spellEnd"/>
      <w:r>
        <w:rPr>
          <w:rFonts w:eastAsiaTheme="minorEastAsia"/>
        </w:rPr>
        <w:t xml:space="preserve"> may send a </w:t>
      </w:r>
      <w:proofErr w:type="spellStart"/>
      <w:r>
        <w:rPr>
          <w:rFonts w:eastAsiaTheme="minorEastAsia"/>
        </w:rPr>
        <w:t>AIoT</w:t>
      </w:r>
      <w:proofErr w:type="spellEnd"/>
      <w:r>
        <w:rPr>
          <w:rFonts w:eastAsiaTheme="minorEastAsia"/>
        </w:rPr>
        <w:t xml:space="preserve"> session request message to the </w:t>
      </w:r>
      <w:proofErr w:type="spellStart"/>
      <w:r>
        <w:rPr>
          <w:rFonts w:eastAsiaTheme="minorEastAsia"/>
        </w:rPr>
        <w:t>gNB</w:t>
      </w:r>
      <w:proofErr w:type="spellEnd"/>
      <w:r>
        <w:rPr>
          <w:rFonts w:eastAsiaTheme="minorEastAsia"/>
        </w:rPr>
        <w:t xml:space="preserve"> over N2 interface, indicating the selected </w:t>
      </w:r>
      <w:proofErr w:type="spellStart"/>
      <w:r>
        <w:rPr>
          <w:rFonts w:eastAsiaTheme="minorEastAsia"/>
        </w:rPr>
        <w:t>AIoT</w:t>
      </w:r>
      <w:proofErr w:type="spellEnd"/>
      <w:r>
        <w:rPr>
          <w:rFonts w:eastAsiaTheme="minorEastAsia"/>
        </w:rPr>
        <w:t xml:space="preserve"> data forwarding method.</w:t>
      </w:r>
    </w:p>
    <w:p w14:paraId="19E331BD" w14:textId="77777777" w:rsidR="0008617D" w:rsidRDefault="0008617D" w:rsidP="0008617D">
      <w:pPr>
        <w:pStyle w:val="B1"/>
        <w:rPr>
          <w:rFonts w:eastAsiaTheme="minorEastAsia"/>
        </w:rPr>
      </w:pPr>
      <w:r>
        <w:rPr>
          <w:rFonts w:eastAsiaTheme="minorEastAsia"/>
        </w:rPr>
        <w:t>4b.</w:t>
      </w:r>
      <w:r>
        <w:rPr>
          <w:rFonts w:eastAsiaTheme="minorEastAsia"/>
        </w:rPr>
        <w:tab/>
        <w:t xml:space="preserve">The </w:t>
      </w:r>
      <w:proofErr w:type="spellStart"/>
      <w:r>
        <w:rPr>
          <w:rFonts w:eastAsiaTheme="minorEastAsia"/>
        </w:rPr>
        <w:t>AIoTF</w:t>
      </w:r>
      <w:proofErr w:type="spellEnd"/>
      <w:r>
        <w:rPr>
          <w:rFonts w:eastAsiaTheme="minorEastAsia"/>
        </w:rPr>
        <w:t xml:space="preserve"> may send a </w:t>
      </w:r>
      <w:proofErr w:type="spellStart"/>
      <w:r>
        <w:rPr>
          <w:rFonts w:eastAsiaTheme="minorEastAsia"/>
        </w:rPr>
        <w:t>AIoT</w:t>
      </w:r>
      <w:proofErr w:type="spellEnd"/>
      <w:r>
        <w:rPr>
          <w:rFonts w:eastAsiaTheme="minorEastAsia"/>
        </w:rPr>
        <w:t xml:space="preserve"> session request message to the UE over N1 interface, indicating the selected </w:t>
      </w:r>
      <w:proofErr w:type="spellStart"/>
      <w:r>
        <w:rPr>
          <w:rFonts w:eastAsiaTheme="minorEastAsia"/>
        </w:rPr>
        <w:t>AIoT</w:t>
      </w:r>
      <w:proofErr w:type="spellEnd"/>
      <w:r>
        <w:rPr>
          <w:rFonts w:eastAsiaTheme="minorEastAsia"/>
        </w:rPr>
        <w:t xml:space="preserve"> data forwarding method.</w:t>
      </w:r>
    </w:p>
    <w:p w14:paraId="2F1F33CC" w14:textId="77777777" w:rsidR="0008617D" w:rsidRDefault="0008617D" w:rsidP="0008617D">
      <w:pPr>
        <w:pStyle w:val="B1"/>
        <w:rPr>
          <w:rFonts w:eastAsiaTheme="minorEastAsia"/>
        </w:rPr>
      </w:pPr>
      <w:r>
        <w:rPr>
          <w:rFonts w:eastAsiaTheme="minorEastAsia"/>
        </w:rPr>
        <w:lastRenderedPageBreak/>
        <w:t>5.</w:t>
      </w:r>
      <w:r>
        <w:rPr>
          <w:rFonts w:eastAsiaTheme="minorEastAsia"/>
        </w:rPr>
        <w:tab/>
        <w:t xml:space="preserve">As an alternative to step 3, the </w:t>
      </w:r>
      <w:proofErr w:type="spellStart"/>
      <w:r>
        <w:rPr>
          <w:rFonts w:eastAsiaTheme="minorEastAsia"/>
        </w:rPr>
        <w:t>AIoTF</w:t>
      </w:r>
      <w:proofErr w:type="spellEnd"/>
      <w:r>
        <w:rPr>
          <w:rFonts w:eastAsiaTheme="minorEastAsia"/>
        </w:rPr>
        <w:t xml:space="preserve"> may not select the </w:t>
      </w:r>
      <w:proofErr w:type="spellStart"/>
      <w:r>
        <w:rPr>
          <w:rFonts w:eastAsiaTheme="minorEastAsia"/>
        </w:rPr>
        <w:t>AIoT</w:t>
      </w:r>
      <w:proofErr w:type="spellEnd"/>
      <w:r>
        <w:rPr>
          <w:rFonts w:eastAsiaTheme="minorEastAsia"/>
        </w:rPr>
        <w:t xml:space="preserve"> data forwarding method, but only provide the necessary information, including the UE capability and the </w:t>
      </w:r>
      <w:proofErr w:type="spellStart"/>
      <w:r>
        <w:rPr>
          <w:rFonts w:eastAsiaTheme="minorEastAsia"/>
        </w:rPr>
        <w:t>AIoT</w:t>
      </w:r>
      <w:proofErr w:type="spellEnd"/>
      <w:r>
        <w:rPr>
          <w:rFonts w:eastAsiaTheme="minorEastAsia"/>
        </w:rPr>
        <w:t xml:space="preserve"> service requirements, to the </w:t>
      </w:r>
      <w:proofErr w:type="spellStart"/>
      <w:r>
        <w:rPr>
          <w:rFonts w:eastAsiaTheme="minorEastAsia"/>
        </w:rPr>
        <w:t>gNB</w:t>
      </w:r>
      <w:proofErr w:type="spellEnd"/>
      <w:r>
        <w:rPr>
          <w:rFonts w:eastAsiaTheme="minorEastAsia"/>
        </w:rPr>
        <w:t>.</w:t>
      </w:r>
    </w:p>
    <w:p w14:paraId="3E8702BB" w14:textId="77777777" w:rsidR="0008617D" w:rsidRDefault="0008617D" w:rsidP="0008617D">
      <w:pPr>
        <w:pStyle w:val="B1"/>
        <w:rPr>
          <w:rFonts w:eastAsiaTheme="minorEastAsia"/>
        </w:rPr>
      </w:pPr>
      <w:r>
        <w:rPr>
          <w:rFonts w:eastAsiaTheme="minorEastAsia"/>
        </w:rPr>
        <w:t>6.</w:t>
      </w:r>
      <w:r>
        <w:rPr>
          <w:rFonts w:eastAsiaTheme="minorEastAsia"/>
        </w:rPr>
        <w:tab/>
        <w:t xml:space="preserve">The </w:t>
      </w:r>
      <w:proofErr w:type="spellStart"/>
      <w:r>
        <w:rPr>
          <w:rFonts w:eastAsiaTheme="minorEastAsia"/>
        </w:rPr>
        <w:t>gNB</w:t>
      </w:r>
      <w:proofErr w:type="spellEnd"/>
      <w:r>
        <w:rPr>
          <w:rFonts w:eastAsiaTheme="minorEastAsia"/>
        </w:rPr>
        <w:t xml:space="preserve"> selects the </w:t>
      </w:r>
      <w:proofErr w:type="spellStart"/>
      <w:r>
        <w:rPr>
          <w:rFonts w:eastAsiaTheme="minorEastAsia"/>
        </w:rPr>
        <w:t>AIoT</w:t>
      </w:r>
      <w:proofErr w:type="spellEnd"/>
      <w:r>
        <w:rPr>
          <w:rFonts w:eastAsiaTheme="minorEastAsia"/>
        </w:rPr>
        <w:t xml:space="preserve"> data forwarding method to be used be the UE reader based on the information given in step 5.</w:t>
      </w:r>
    </w:p>
    <w:p w14:paraId="4B3F221F" w14:textId="77777777" w:rsidR="0008617D" w:rsidRDefault="0008617D" w:rsidP="0008617D">
      <w:pPr>
        <w:pStyle w:val="B1"/>
        <w:rPr>
          <w:rFonts w:eastAsiaTheme="minorEastAsia"/>
        </w:rPr>
      </w:pPr>
      <w:r>
        <w:rPr>
          <w:rFonts w:eastAsiaTheme="minorEastAsia"/>
        </w:rPr>
        <w:t>7.</w:t>
      </w:r>
      <w:r>
        <w:rPr>
          <w:rFonts w:eastAsiaTheme="minorEastAsia"/>
        </w:rPr>
        <w:tab/>
        <w:t xml:space="preserve">The </w:t>
      </w:r>
      <w:proofErr w:type="spellStart"/>
      <w:r>
        <w:rPr>
          <w:rFonts w:eastAsiaTheme="minorEastAsia"/>
        </w:rPr>
        <w:t>gNB</w:t>
      </w:r>
      <w:proofErr w:type="spellEnd"/>
      <w:r>
        <w:rPr>
          <w:rFonts w:eastAsiaTheme="minorEastAsia"/>
        </w:rPr>
        <w:t xml:space="preserve"> may send a </w:t>
      </w:r>
      <w:proofErr w:type="spellStart"/>
      <w:r>
        <w:rPr>
          <w:rFonts w:eastAsiaTheme="minorEastAsia"/>
        </w:rPr>
        <w:t>AIoT</w:t>
      </w:r>
      <w:proofErr w:type="spellEnd"/>
      <w:r>
        <w:rPr>
          <w:rFonts w:eastAsiaTheme="minorEastAsia"/>
        </w:rPr>
        <w:t xml:space="preserve"> session request message to the UE, indicating the selected </w:t>
      </w:r>
      <w:proofErr w:type="spellStart"/>
      <w:r>
        <w:rPr>
          <w:rFonts w:eastAsiaTheme="minorEastAsia"/>
        </w:rPr>
        <w:t>AIoT</w:t>
      </w:r>
      <w:proofErr w:type="spellEnd"/>
      <w:r>
        <w:rPr>
          <w:rFonts w:eastAsiaTheme="minorEastAsia"/>
        </w:rPr>
        <w:t xml:space="preserve"> data forwarding method.</w:t>
      </w:r>
    </w:p>
    <w:p w14:paraId="738B8F10" w14:textId="77777777" w:rsidR="0008617D" w:rsidRDefault="0008617D" w:rsidP="0008617D">
      <w:pPr>
        <w:pStyle w:val="B1"/>
        <w:rPr>
          <w:rFonts w:eastAsiaTheme="minorEastAsia"/>
        </w:rPr>
      </w:pPr>
      <w:r>
        <w:rPr>
          <w:rFonts w:eastAsiaTheme="minorEastAsia"/>
        </w:rPr>
        <w:t>8a.</w:t>
      </w:r>
      <w:r>
        <w:rPr>
          <w:rFonts w:eastAsiaTheme="minorEastAsia"/>
        </w:rPr>
        <w:tab/>
        <w:t xml:space="preserve">When the UP method is selected, the UE establishes a PDU session targeting to the </w:t>
      </w:r>
      <w:proofErr w:type="spellStart"/>
      <w:r>
        <w:rPr>
          <w:rFonts w:eastAsiaTheme="minorEastAsia"/>
        </w:rPr>
        <w:t>AIoTF</w:t>
      </w:r>
      <w:proofErr w:type="spellEnd"/>
      <w:r>
        <w:rPr>
          <w:rFonts w:eastAsiaTheme="minorEastAsia"/>
        </w:rPr>
        <w:t xml:space="preserve"> (or directly DN), using the existing mechanisms and forwards the </w:t>
      </w:r>
      <w:proofErr w:type="spellStart"/>
      <w:r>
        <w:rPr>
          <w:rFonts w:eastAsiaTheme="minorEastAsia"/>
        </w:rPr>
        <w:t>AIoT</w:t>
      </w:r>
      <w:proofErr w:type="spellEnd"/>
      <w:r>
        <w:rPr>
          <w:rFonts w:eastAsiaTheme="minorEastAsia"/>
        </w:rPr>
        <w:t xml:space="preserve"> data.</w:t>
      </w:r>
    </w:p>
    <w:p w14:paraId="2B76DA33" w14:textId="77777777" w:rsidR="0008617D" w:rsidRDefault="0008617D" w:rsidP="0008617D">
      <w:pPr>
        <w:pStyle w:val="B1"/>
        <w:rPr>
          <w:rFonts w:eastAsiaTheme="minorEastAsia"/>
        </w:rPr>
      </w:pPr>
      <w:r>
        <w:rPr>
          <w:rFonts w:eastAsiaTheme="minorEastAsia"/>
        </w:rPr>
        <w:t>8b.</w:t>
      </w:r>
      <w:r>
        <w:rPr>
          <w:rFonts w:eastAsiaTheme="minorEastAsia"/>
        </w:rPr>
        <w:tab/>
        <w:t xml:space="preserve">When the UL NAS method is selected, the UE forwards the </w:t>
      </w:r>
      <w:proofErr w:type="spellStart"/>
      <w:r>
        <w:rPr>
          <w:rFonts w:eastAsiaTheme="minorEastAsia"/>
        </w:rPr>
        <w:t>AIoT</w:t>
      </w:r>
      <w:proofErr w:type="spellEnd"/>
      <w:r>
        <w:rPr>
          <w:rFonts w:eastAsiaTheme="minorEastAsia"/>
        </w:rPr>
        <w:t xml:space="preserve"> data to the AMF, which then deliver the message to the </w:t>
      </w:r>
      <w:proofErr w:type="spellStart"/>
      <w:r>
        <w:rPr>
          <w:rFonts w:eastAsiaTheme="minorEastAsia"/>
        </w:rPr>
        <w:t>AIoTF</w:t>
      </w:r>
      <w:proofErr w:type="spellEnd"/>
      <w:r>
        <w:rPr>
          <w:rFonts w:eastAsiaTheme="minorEastAsia"/>
        </w:rPr>
        <w:t>.</w:t>
      </w:r>
    </w:p>
    <w:p w14:paraId="71C9C1B6" w14:textId="77777777" w:rsidR="0008617D" w:rsidRDefault="0008617D" w:rsidP="0008617D">
      <w:pPr>
        <w:pStyle w:val="B1"/>
        <w:rPr>
          <w:rFonts w:eastAsiaTheme="minorEastAsia"/>
        </w:rPr>
      </w:pPr>
      <w:r>
        <w:rPr>
          <w:rFonts w:eastAsiaTheme="minorEastAsia"/>
        </w:rPr>
        <w:t>8c.</w:t>
      </w:r>
      <w:r>
        <w:rPr>
          <w:rFonts w:eastAsiaTheme="minorEastAsia"/>
        </w:rPr>
        <w:tab/>
        <w:t xml:space="preserve">When the SDT with CIoT optimisation method is selected, the UE forwards the </w:t>
      </w:r>
      <w:proofErr w:type="spellStart"/>
      <w:r>
        <w:rPr>
          <w:rFonts w:eastAsiaTheme="minorEastAsia"/>
        </w:rPr>
        <w:t>AIoT</w:t>
      </w:r>
      <w:proofErr w:type="spellEnd"/>
      <w:r>
        <w:rPr>
          <w:rFonts w:eastAsiaTheme="minorEastAsia"/>
        </w:rPr>
        <w:t xml:space="preserve"> data to the </w:t>
      </w:r>
      <w:proofErr w:type="spellStart"/>
      <w:r>
        <w:rPr>
          <w:rFonts w:eastAsiaTheme="minorEastAsia"/>
        </w:rPr>
        <w:t>gNB</w:t>
      </w:r>
      <w:proofErr w:type="spellEnd"/>
      <w:r>
        <w:rPr>
          <w:rFonts w:eastAsiaTheme="minorEastAsia"/>
        </w:rPr>
        <w:t xml:space="preserve"> in the RRC RESUME request message. The </w:t>
      </w:r>
      <w:proofErr w:type="spellStart"/>
      <w:r>
        <w:rPr>
          <w:rFonts w:eastAsiaTheme="minorEastAsia"/>
        </w:rPr>
        <w:t>gNB</w:t>
      </w:r>
      <w:proofErr w:type="spellEnd"/>
      <w:r>
        <w:rPr>
          <w:rFonts w:eastAsiaTheme="minorEastAsia"/>
        </w:rPr>
        <w:t xml:space="preserve"> will then further forward the message to the </w:t>
      </w:r>
      <w:proofErr w:type="spellStart"/>
      <w:r>
        <w:rPr>
          <w:rFonts w:eastAsiaTheme="minorEastAsia"/>
        </w:rPr>
        <w:t>AIoTF</w:t>
      </w:r>
      <w:proofErr w:type="spellEnd"/>
      <w:r>
        <w:rPr>
          <w:rFonts w:eastAsiaTheme="minorEastAsia"/>
        </w:rPr>
        <w:t xml:space="preserve"> over AMF.</w:t>
      </w:r>
    </w:p>
    <w:p w14:paraId="435AEE44" w14:textId="4C244123" w:rsidR="003F6276" w:rsidRPr="00427857" w:rsidRDefault="003F6276" w:rsidP="00C61619">
      <w:pPr>
        <w:pStyle w:val="Heading3"/>
        <w:rPr>
          <w:lang w:eastAsia="zh-CN"/>
        </w:rPr>
      </w:pPr>
      <w:bookmarkStart w:id="2942" w:name="_Toc175891048"/>
      <w:bookmarkStart w:id="2943" w:name="_Toc180645996"/>
      <w:bookmarkStart w:id="2944" w:name="_Toc183616929"/>
      <w:r w:rsidRPr="00427857">
        <w:t>6.</w:t>
      </w:r>
      <w:r w:rsidR="00386B71">
        <w:rPr>
          <w:rFonts w:eastAsiaTheme="minorEastAsia"/>
          <w:lang w:eastAsia="ko-KR"/>
        </w:rPr>
        <w:t>42</w:t>
      </w:r>
      <w:r w:rsidRPr="00427857">
        <w:t>.</w:t>
      </w:r>
      <w:r>
        <w:rPr>
          <w:rFonts w:eastAsiaTheme="minorEastAsia" w:hint="eastAsia"/>
          <w:lang w:eastAsia="ko-KR"/>
        </w:rPr>
        <w:t>3</w:t>
      </w:r>
      <w:r w:rsidRPr="00427857">
        <w:tab/>
        <w:t>Impacts on services, entities and interfaces</w:t>
      </w:r>
      <w:bookmarkEnd w:id="2942"/>
      <w:bookmarkEnd w:id="2943"/>
      <w:bookmarkEnd w:id="2944"/>
    </w:p>
    <w:p w14:paraId="0AAD746F" w14:textId="7BE5CE2F" w:rsidR="0008617D" w:rsidRPr="0008617D" w:rsidRDefault="0008617D" w:rsidP="0008617D">
      <w:pPr>
        <w:rPr>
          <w:b/>
          <w:bCs/>
        </w:rPr>
      </w:pPr>
      <w:r w:rsidRPr="0008617D">
        <w:rPr>
          <w:b/>
          <w:bCs/>
        </w:rPr>
        <w:t xml:space="preserve">Entity in 5GC, responsible for </w:t>
      </w:r>
      <w:proofErr w:type="spellStart"/>
      <w:r w:rsidRPr="0008617D">
        <w:rPr>
          <w:b/>
          <w:bCs/>
        </w:rPr>
        <w:t>AIoT</w:t>
      </w:r>
      <w:proofErr w:type="spellEnd"/>
      <w:r w:rsidRPr="0008617D">
        <w:rPr>
          <w:b/>
          <w:bCs/>
        </w:rPr>
        <w:t xml:space="preserve"> service handling (e.g. </w:t>
      </w:r>
      <w:proofErr w:type="spellStart"/>
      <w:r w:rsidRPr="0008617D">
        <w:rPr>
          <w:b/>
          <w:bCs/>
        </w:rPr>
        <w:t>AIoTF</w:t>
      </w:r>
      <w:proofErr w:type="spellEnd"/>
      <w:r w:rsidRPr="0008617D">
        <w:rPr>
          <w:b/>
          <w:bCs/>
        </w:rPr>
        <w:t>):</w:t>
      </w:r>
    </w:p>
    <w:p w14:paraId="4C7C1CB0" w14:textId="77777777" w:rsidR="0008617D" w:rsidRDefault="0008617D" w:rsidP="0008617D">
      <w:pPr>
        <w:pStyle w:val="B1"/>
      </w:pPr>
      <w:r>
        <w:t>-</w:t>
      </w:r>
      <w:r>
        <w:tab/>
        <w:t xml:space="preserve">Supports selecting the </w:t>
      </w:r>
      <w:proofErr w:type="spellStart"/>
      <w:r>
        <w:t>AIoT</w:t>
      </w:r>
      <w:proofErr w:type="spellEnd"/>
      <w:r>
        <w:t xml:space="preserve"> data forwarding methods or providing the relevant information to the </w:t>
      </w:r>
      <w:proofErr w:type="spellStart"/>
      <w:r>
        <w:t>gNB</w:t>
      </w:r>
      <w:proofErr w:type="spellEnd"/>
      <w:r>
        <w:t>.</w:t>
      </w:r>
    </w:p>
    <w:p w14:paraId="5CB0B875" w14:textId="77777777" w:rsidR="0008617D" w:rsidRPr="0008617D" w:rsidRDefault="0008617D" w:rsidP="0008617D">
      <w:pPr>
        <w:rPr>
          <w:b/>
          <w:bCs/>
        </w:rPr>
      </w:pPr>
      <w:proofErr w:type="spellStart"/>
      <w:r w:rsidRPr="0008617D">
        <w:rPr>
          <w:b/>
          <w:bCs/>
        </w:rPr>
        <w:t>AIoT</w:t>
      </w:r>
      <w:proofErr w:type="spellEnd"/>
      <w:r w:rsidRPr="0008617D">
        <w:rPr>
          <w:b/>
          <w:bCs/>
        </w:rPr>
        <w:t xml:space="preserve"> UE reader:</w:t>
      </w:r>
    </w:p>
    <w:p w14:paraId="2078C034" w14:textId="77777777" w:rsidR="0008617D" w:rsidRDefault="0008617D" w:rsidP="0008617D">
      <w:pPr>
        <w:pStyle w:val="B1"/>
      </w:pPr>
      <w:r>
        <w:t>-</w:t>
      </w:r>
      <w:r>
        <w:tab/>
        <w:t xml:space="preserve">Supports indicating its capability for </w:t>
      </w:r>
      <w:proofErr w:type="spellStart"/>
      <w:r>
        <w:t>AIoT</w:t>
      </w:r>
      <w:proofErr w:type="spellEnd"/>
      <w:r>
        <w:t xml:space="preserve"> data forwarding methods</w:t>
      </w:r>
    </w:p>
    <w:p w14:paraId="6513BCAD" w14:textId="77777777" w:rsidR="0008617D" w:rsidRPr="0008617D" w:rsidRDefault="0008617D" w:rsidP="0008617D">
      <w:pPr>
        <w:rPr>
          <w:b/>
          <w:bCs/>
        </w:rPr>
      </w:pPr>
      <w:r w:rsidRPr="0008617D">
        <w:rPr>
          <w:b/>
          <w:bCs/>
        </w:rPr>
        <w:t>RAN node:</w:t>
      </w:r>
    </w:p>
    <w:p w14:paraId="6CE2F07C" w14:textId="77777777" w:rsidR="0008617D" w:rsidRDefault="0008617D" w:rsidP="0008617D">
      <w:pPr>
        <w:pStyle w:val="B1"/>
      </w:pPr>
      <w:r>
        <w:t>-</w:t>
      </w:r>
      <w:r>
        <w:tab/>
        <w:t xml:space="preserve">Supports selecting the </w:t>
      </w:r>
      <w:proofErr w:type="spellStart"/>
      <w:r>
        <w:t>AIoT</w:t>
      </w:r>
      <w:proofErr w:type="spellEnd"/>
      <w:r>
        <w:t xml:space="preserve"> data forwarding methods and indicating the result to the </w:t>
      </w:r>
      <w:proofErr w:type="spellStart"/>
      <w:r>
        <w:t>AIoT</w:t>
      </w:r>
      <w:proofErr w:type="spellEnd"/>
      <w:r>
        <w:t xml:space="preserve"> UE reader</w:t>
      </w:r>
    </w:p>
    <w:p w14:paraId="7B42834E" w14:textId="6FAAD35E" w:rsidR="00D77404" w:rsidRPr="0094290B" w:rsidRDefault="00D77404" w:rsidP="00D77404">
      <w:pPr>
        <w:pStyle w:val="Heading2"/>
      </w:pPr>
      <w:bookmarkStart w:id="2945" w:name="_Toc180645997"/>
      <w:bookmarkStart w:id="2946" w:name="_Toc183616930"/>
      <w:bookmarkStart w:id="2947" w:name="_Toc164844064"/>
      <w:bookmarkStart w:id="2948" w:name="_Toc164944697"/>
      <w:bookmarkStart w:id="2949" w:name="_Toc168319026"/>
      <w:bookmarkStart w:id="2950" w:name="_Toc168319542"/>
      <w:bookmarkStart w:id="2951" w:name="_Toc168319797"/>
      <w:bookmarkStart w:id="2952" w:name="_Toc168320052"/>
      <w:bookmarkStart w:id="2953" w:name="_Toc168320306"/>
      <w:bookmarkStart w:id="2954" w:name="_Toc168559960"/>
      <w:bookmarkStart w:id="2955" w:name="_Toc175891049"/>
      <w:r w:rsidRPr="00E36433">
        <w:t>6.</w:t>
      </w:r>
      <w:r w:rsidR="003B74CD">
        <w:t>4</w:t>
      </w:r>
      <w:r w:rsidR="00030780">
        <w:t>3</w:t>
      </w:r>
      <w:r w:rsidRPr="0094290B">
        <w:rPr>
          <w:rFonts w:hint="eastAsia"/>
        </w:rPr>
        <w:tab/>
      </w:r>
      <w:r w:rsidRPr="0094290B">
        <w:t>Solution</w:t>
      </w:r>
      <w:r w:rsidRPr="0094290B">
        <w:rPr>
          <w:rFonts w:hint="eastAsia"/>
        </w:rPr>
        <w:t xml:space="preserve"> #</w:t>
      </w:r>
      <w:r w:rsidR="003B74CD">
        <w:t>4</w:t>
      </w:r>
      <w:r w:rsidR="00030780">
        <w:t>3</w:t>
      </w:r>
      <w:r w:rsidRPr="0094290B">
        <w:t xml:space="preserve">: Harmonized RAN-CN solution using </w:t>
      </w:r>
      <w:r w:rsidRPr="0094290B">
        <w:rPr>
          <w:rFonts w:cs="Arial"/>
          <w:bCs/>
        </w:rPr>
        <w:t>AIOTF for Topology 2</w:t>
      </w:r>
      <w:bookmarkEnd w:id="2945"/>
      <w:bookmarkEnd w:id="2946"/>
    </w:p>
    <w:p w14:paraId="41B43003" w14:textId="2A8C1655" w:rsidR="00D77404" w:rsidRPr="0094290B" w:rsidRDefault="00D77404" w:rsidP="00D77404">
      <w:pPr>
        <w:pStyle w:val="Heading3"/>
      </w:pPr>
      <w:bookmarkStart w:id="2956" w:name="_Toc180645998"/>
      <w:bookmarkStart w:id="2957" w:name="_Toc183616931"/>
      <w:r w:rsidRPr="0094290B">
        <w:t>6.</w:t>
      </w:r>
      <w:r w:rsidR="003B74CD">
        <w:t>4</w:t>
      </w:r>
      <w:r w:rsidR="00030780">
        <w:t>3</w:t>
      </w:r>
      <w:r w:rsidRPr="0094290B">
        <w:t>.1</w:t>
      </w:r>
      <w:r w:rsidRPr="0094290B">
        <w:rPr>
          <w:rFonts w:hint="eastAsia"/>
        </w:rPr>
        <w:tab/>
        <w:t>Description</w:t>
      </w:r>
      <w:bookmarkEnd w:id="2956"/>
      <w:bookmarkEnd w:id="2957"/>
    </w:p>
    <w:p w14:paraId="2932F88E" w14:textId="77777777" w:rsidR="00D1400E" w:rsidRDefault="00D1400E" w:rsidP="00D1400E">
      <w:r>
        <w:t xml:space="preserve">This solution proposes a complementary solution to Solution #8. It enables the support of Ambient IoT devices for topology 2 with harmonized RAN-CN architecture, which addresses KI#1, KI#2 and KI#3. Together with Solution #8 which focus on Topology 1, the solutions can support </w:t>
      </w:r>
      <w:proofErr w:type="spellStart"/>
      <w:r>
        <w:t>AIoT</w:t>
      </w:r>
      <w:proofErr w:type="spellEnd"/>
      <w:r>
        <w:t xml:space="preserve"> devices for both Topologies.</w:t>
      </w:r>
    </w:p>
    <w:p w14:paraId="2DEF275E" w14:textId="77777777" w:rsidR="00D1400E" w:rsidRDefault="00D1400E" w:rsidP="00D1400E">
      <w:r>
        <w:t xml:space="preserve">In this solution, NG-RAN performs NG Setup towards AIOTF besides AMF. AIOTF is responsible for generating the device NAS message and delivering as non-UE associated signalling towards NG-RAN. It is NG-RAN who is in charge of the intermediate UE for the Ambient IoT operations, including selecting intermediate UEs (optionally based on the candidate UE list form the AIOTF), sending operation commands towards intermediate UEs and forwards the results from intermediate UEs towards the AIOTF. As the licensed spectrum is owned by MNO, it is proposed to let NG-RAN provide the radio resource information towards the intermediate UEs about the spectrum information for the over-the-air interface between Intermediate UEs and </w:t>
      </w:r>
      <w:proofErr w:type="spellStart"/>
      <w:r>
        <w:t>AIoT</w:t>
      </w:r>
      <w:proofErr w:type="spellEnd"/>
      <w:r>
        <w:t xml:space="preserve"> devices.</w:t>
      </w:r>
    </w:p>
    <w:p w14:paraId="48007B84" w14:textId="142AAA8B" w:rsidR="00D77404" w:rsidRPr="0094290B" w:rsidRDefault="00D77404" w:rsidP="00D77404">
      <w:pPr>
        <w:pStyle w:val="Heading4"/>
        <w:rPr>
          <w:lang w:eastAsia="ko-KR"/>
        </w:rPr>
      </w:pPr>
      <w:bookmarkStart w:id="2958" w:name="_Toc180645999"/>
      <w:bookmarkStart w:id="2959" w:name="_Toc183616932"/>
      <w:r w:rsidRPr="0094290B">
        <w:rPr>
          <w:lang w:eastAsia="ko-KR"/>
        </w:rPr>
        <w:t>6.</w:t>
      </w:r>
      <w:r w:rsidR="003B74CD">
        <w:rPr>
          <w:lang w:eastAsia="ko-KR"/>
        </w:rPr>
        <w:t>4</w:t>
      </w:r>
      <w:r w:rsidR="00030780">
        <w:rPr>
          <w:lang w:eastAsia="ko-KR"/>
        </w:rPr>
        <w:t>3</w:t>
      </w:r>
      <w:r w:rsidRPr="0094290B">
        <w:rPr>
          <w:lang w:eastAsia="ko-KR"/>
        </w:rPr>
        <w:t>.1.1</w:t>
      </w:r>
      <w:r w:rsidRPr="0094290B">
        <w:rPr>
          <w:lang w:eastAsia="ko-KR"/>
        </w:rPr>
        <w:tab/>
      </w:r>
      <w:r w:rsidRPr="0094290B">
        <w:rPr>
          <w:lang w:eastAsia="zh-CN"/>
        </w:rPr>
        <w:t>Reference</w:t>
      </w:r>
      <w:r w:rsidRPr="0094290B">
        <w:rPr>
          <w:lang w:eastAsia="ko-KR"/>
        </w:rPr>
        <w:t xml:space="preserve"> Architecture</w:t>
      </w:r>
      <w:bookmarkEnd w:id="2958"/>
      <w:bookmarkEnd w:id="2959"/>
    </w:p>
    <w:p w14:paraId="5949C702" w14:textId="555E64AF" w:rsidR="00D1400E" w:rsidRPr="00D1400E" w:rsidRDefault="00D1400E" w:rsidP="00D1400E">
      <w:r>
        <w:t>The Figure 6.43.1.1-1 illustrates the architecture for harmonized RAN-CN solution using AIOTF for topology 2:</w:t>
      </w:r>
    </w:p>
    <w:p w14:paraId="0432B722" w14:textId="77777777" w:rsidR="00D77404" w:rsidRPr="00D1400E" w:rsidRDefault="00D77404" w:rsidP="00D77404">
      <w:pPr>
        <w:pStyle w:val="TH"/>
      </w:pPr>
      <w:r w:rsidRPr="00D1400E">
        <w:rPr>
          <w:lang w:val="en-US" w:eastAsia="ko-KR"/>
        </w:rPr>
        <w:object w:dxaOrig="12030" w:dyaOrig="4470" w14:anchorId="4EBEA866">
          <v:shape id="_x0000_i1136" type="#_x0000_t75" style="width:481.5pt;height:179.25pt" o:ole="">
            <v:imagedata r:id="rId232" o:title=""/>
          </v:shape>
          <o:OLEObject Type="Embed" ProgID="Visio.Drawing.15" ShapeID="_x0000_i1136" DrawAspect="Content" ObjectID="_1794390914" r:id="rId233"/>
        </w:object>
      </w:r>
    </w:p>
    <w:p w14:paraId="28A84807" w14:textId="369E97AF" w:rsidR="00D77404" w:rsidRPr="0094290B" w:rsidRDefault="00D1400E" w:rsidP="00D1400E">
      <w:pPr>
        <w:pStyle w:val="TF"/>
      </w:pPr>
      <w:r>
        <w:t>Figure 6.43.1.1-1: System Architecture of harmonized RAN-CN solution using AIOTF for Topology 2</w:t>
      </w:r>
    </w:p>
    <w:p w14:paraId="5AE0029E" w14:textId="77777777" w:rsidR="00D77404" w:rsidRPr="00D1400E" w:rsidRDefault="00D77404" w:rsidP="00D77404">
      <w:r w:rsidRPr="00D1400E">
        <w:t>This solution focuses on Topology 2, which works together with Solution #8 addressing Topology 1.</w:t>
      </w:r>
    </w:p>
    <w:p w14:paraId="5ED14B93" w14:textId="2563F873" w:rsidR="00D77404" w:rsidRPr="00D1400E" w:rsidRDefault="00D77404" w:rsidP="00D77404">
      <w:r w:rsidRPr="00D1400E">
        <w:t xml:space="preserve">The functional entities defined in Solution #8 and </w:t>
      </w:r>
      <w:r w:rsidR="004B3399" w:rsidRPr="00D1400E">
        <w:t>TS</w:t>
      </w:r>
      <w:r w:rsidR="004B3399">
        <w:t> </w:t>
      </w:r>
      <w:r w:rsidR="004B3399" w:rsidRPr="00D1400E">
        <w:t>23.501</w:t>
      </w:r>
      <w:r w:rsidR="004B3399">
        <w:t> </w:t>
      </w:r>
      <w:r w:rsidR="004B3399" w:rsidRPr="00D1400E">
        <w:t>[</w:t>
      </w:r>
      <w:r w:rsidRPr="00D1400E">
        <w:t>4] are reused with the differences:</w:t>
      </w:r>
    </w:p>
    <w:p w14:paraId="1E4D40FD" w14:textId="77777777" w:rsidR="00D77404" w:rsidRPr="00D1400E" w:rsidRDefault="00D77404" w:rsidP="00D77404">
      <w:pPr>
        <w:pStyle w:val="B1"/>
      </w:pPr>
      <w:r w:rsidRPr="00D1400E">
        <w:t>-</w:t>
      </w:r>
      <w:r w:rsidRPr="00D1400E">
        <w:tab/>
        <w:t xml:space="preserve">AIOTF: Distribute </w:t>
      </w:r>
      <w:proofErr w:type="spellStart"/>
      <w:r w:rsidRPr="00D1400E">
        <w:t>AIoT</w:t>
      </w:r>
      <w:proofErr w:type="spellEnd"/>
      <w:r w:rsidRPr="00D1400E">
        <w:t xml:space="preserve"> device NAS messages to NG-RAN.</w:t>
      </w:r>
    </w:p>
    <w:p w14:paraId="14C2E3AF" w14:textId="77777777" w:rsidR="00D77404" w:rsidRPr="00D1400E" w:rsidRDefault="00D77404" w:rsidP="00D77404">
      <w:pPr>
        <w:pStyle w:val="B1"/>
      </w:pPr>
      <w:r w:rsidRPr="00D1400E">
        <w:t>-</w:t>
      </w:r>
      <w:r w:rsidRPr="00D1400E">
        <w:tab/>
        <w:t xml:space="preserve">NG-RAN: Determine Intermediate UEs, allocate radio resources for communication between Intermediate UEs and </w:t>
      </w:r>
      <w:proofErr w:type="spellStart"/>
      <w:r w:rsidRPr="00D1400E">
        <w:t>AIoT</w:t>
      </w:r>
      <w:proofErr w:type="spellEnd"/>
      <w:r w:rsidRPr="00D1400E">
        <w:t xml:space="preserve"> devices, forwards device NAS messages to Intermediate UEs, and forwards the response to AIOTF.</w:t>
      </w:r>
    </w:p>
    <w:p w14:paraId="13A565C7" w14:textId="452759A3" w:rsidR="00D77404" w:rsidRPr="00D1400E" w:rsidRDefault="00D77404" w:rsidP="00D77404">
      <w:pPr>
        <w:pStyle w:val="NO"/>
      </w:pPr>
      <w:r w:rsidRPr="00D1400E">
        <w:t>NOTE:</w:t>
      </w:r>
      <w:r w:rsidRPr="00D1400E">
        <w:tab/>
        <w:t>The XXAP is to be determined by RAN</w:t>
      </w:r>
      <w:r w:rsidR="00D1400E">
        <w:t> WG</w:t>
      </w:r>
      <w:r w:rsidRPr="00D1400E">
        <w:t>3.</w:t>
      </w:r>
    </w:p>
    <w:p w14:paraId="4B3E356B" w14:textId="32F4F2ED" w:rsidR="00D77404" w:rsidRPr="00D1400E" w:rsidRDefault="00D77404" w:rsidP="00D77404">
      <w:pPr>
        <w:pStyle w:val="Heading4"/>
      </w:pPr>
      <w:bookmarkStart w:id="2960" w:name="_Toc180646000"/>
      <w:bookmarkStart w:id="2961" w:name="_Toc183616933"/>
      <w:r w:rsidRPr="00D1400E">
        <w:t>6.</w:t>
      </w:r>
      <w:r w:rsidR="003B74CD" w:rsidRPr="00D1400E">
        <w:t>4</w:t>
      </w:r>
      <w:r w:rsidR="00030780" w:rsidRPr="00D1400E">
        <w:t>3</w:t>
      </w:r>
      <w:r w:rsidRPr="00D1400E">
        <w:t>.1.2</w:t>
      </w:r>
      <w:r w:rsidRPr="00D1400E">
        <w:tab/>
        <w:t>Protocol Stack</w:t>
      </w:r>
      <w:bookmarkEnd w:id="2960"/>
      <w:bookmarkEnd w:id="2961"/>
    </w:p>
    <w:p w14:paraId="2C943791" w14:textId="1B786257" w:rsidR="00D77404" w:rsidRPr="00D1400E" w:rsidRDefault="00D77404" w:rsidP="00D77404">
      <w:r w:rsidRPr="00D1400E">
        <w:t>The Figure 6.</w:t>
      </w:r>
      <w:r w:rsidR="003B74CD" w:rsidRPr="00D1400E">
        <w:t>4</w:t>
      </w:r>
      <w:r w:rsidR="00030780" w:rsidRPr="00D1400E">
        <w:t>3</w:t>
      </w:r>
      <w:r w:rsidRPr="00D1400E">
        <w:t>.1.2-1 illustrates the protocol stack:</w:t>
      </w:r>
    </w:p>
    <w:p w14:paraId="0E2F91CD" w14:textId="77777777" w:rsidR="00D77404" w:rsidRPr="00D1400E" w:rsidRDefault="00D77404" w:rsidP="00D77404">
      <w:pPr>
        <w:pStyle w:val="TH"/>
      </w:pPr>
      <w:r w:rsidRPr="00D1400E">
        <w:rPr>
          <w:lang w:val="en-US" w:eastAsia="ko-KR"/>
        </w:rPr>
        <w:object w:dxaOrig="13161" w:dyaOrig="4891" w14:anchorId="034F2BB9">
          <v:shape id="_x0000_i1137" type="#_x0000_t75" style="width:420.75pt;height:156.75pt" o:ole="">
            <v:imagedata r:id="rId234" o:title=""/>
          </v:shape>
          <o:OLEObject Type="Embed" ProgID="Visio.Drawing.15" ShapeID="_x0000_i1137" DrawAspect="Content" ObjectID="_1794390915" r:id="rId235"/>
        </w:object>
      </w:r>
    </w:p>
    <w:p w14:paraId="51F923E3" w14:textId="74616E62" w:rsidR="00D77404" w:rsidRPr="00D1400E" w:rsidRDefault="00D77404" w:rsidP="00D77404">
      <w:pPr>
        <w:pStyle w:val="TF"/>
      </w:pPr>
      <w:r w:rsidRPr="00D1400E">
        <w:t>Figure 6.</w:t>
      </w:r>
      <w:r w:rsidR="00055148" w:rsidRPr="00D1400E">
        <w:t>4</w:t>
      </w:r>
      <w:r w:rsidR="00030780" w:rsidRPr="00D1400E">
        <w:t>3</w:t>
      </w:r>
      <w:r w:rsidRPr="00D1400E">
        <w:t>.1.2-1: Protocol Stack for harmonized RAN-CN solution using AIOTF for Topology 2</w:t>
      </w:r>
    </w:p>
    <w:p w14:paraId="5DE2A111" w14:textId="77777777" w:rsidR="00D77404" w:rsidRPr="00D1400E" w:rsidRDefault="00D77404" w:rsidP="00D77404">
      <w:pPr>
        <w:rPr>
          <w:rFonts w:eastAsia="DengXian"/>
        </w:rPr>
      </w:pPr>
      <w:r w:rsidRPr="00D1400E">
        <w:rPr>
          <w:rFonts w:eastAsia="DengXian"/>
        </w:rPr>
        <w:t>As solution #8, within the protocol stack:</w:t>
      </w:r>
    </w:p>
    <w:p w14:paraId="5A49EEB4" w14:textId="77777777" w:rsidR="00D77404" w:rsidRPr="00D1400E" w:rsidRDefault="00D77404" w:rsidP="00D77404">
      <w:pPr>
        <w:pStyle w:val="B1"/>
      </w:pPr>
      <w:r w:rsidRPr="00D1400E">
        <w:t>-</w:t>
      </w:r>
      <w:r w:rsidRPr="00D1400E">
        <w:tab/>
        <w:t xml:space="preserve">AIOT device NAS layer: The NAS protocol between AIOTF and </w:t>
      </w:r>
      <w:proofErr w:type="spellStart"/>
      <w:r w:rsidRPr="00D1400E">
        <w:t>AIoT</w:t>
      </w:r>
      <w:proofErr w:type="spellEnd"/>
      <w:r w:rsidRPr="00D1400E">
        <w:t xml:space="preserve"> devices.</w:t>
      </w:r>
    </w:p>
    <w:p w14:paraId="61574DF3" w14:textId="77777777" w:rsidR="00D77404" w:rsidRPr="00D1400E" w:rsidRDefault="00D77404" w:rsidP="00D77404">
      <w:pPr>
        <w:pStyle w:val="B1"/>
      </w:pPr>
      <w:r w:rsidRPr="00D1400E">
        <w:t>-</w:t>
      </w:r>
      <w:r w:rsidRPr="00D1400E">
        <w:tab/>
        <w:t xml:space="preserve">AIOT AS layer: The AS protocol layers between UE reader and </w:t>
      </w:r>
      <w:proofErr w:type="spellStart"/>
      <w:r w:rsidRPr="00D1400E">
        <w:t>AIoT</w:t>
      </w:r>
      <w:proofErr w:type="spellEnd"/>
      <w:r w:rsidRPr="00D1400E">
        <w:t xml:space="preserve"> devices, including physical layer, MAC layer, etc.</w:t>
      </w:r>
    </w:p>
    <w:p w14:paraId="6D5645F5" w14:textId="77777777" w:rsidR="00D77404" w:rsidRPr="00D1400E" w:rsidRDefault="00D77404" w:rsidP="00D77404">
      <w:pPr>
        <w:pStyle w:val="B1"/>
      </w:pPr>
      <w:r w:rsidRPr="00D1400E">
        <w:t>-</w:t>
      </w:r>
      <w:r w:rsidRPr="00D1400E">
        <w:tab/>
        <w:t xml:space="preserve">App layer: The application layer protocol between </w:t>
      </w:r>
      <w:proofErr w:type="spellStart"/>
      <w:r w:rsidRPr="00D1400E">
        <w:t>AIoT</w:t>
      </w:r>
      <w:proofErr w:type="spellEnd"/>
      <w:r w:rsidRPr="00D1400E">
        <w:t xml:space="preserve"> devices and AF.</w:t>
      </w:r>
    </w:p>
    <w:p w14:paraId="21C6AA50" w14:textId="77777777" w:rsidR="00D77404" w:rsidRPr="00D1400E" w:rsidRDefault="00D77404" w:rsidP="00D77404">
      <w:r w:rsidRPr="00D1400E">
        <w:rPr>
          <w:rFonts w:hint="eastAsia"/>
        </w:rPr>
        <w:t xml:space="preserve">In NG-RAN, the </w:t>
      </w:r>
      <w:proofErr w:type="spellStart"/>
      <w:r w:rsidRPr="00D1400E">
        <w:rPr>
          <w:rFonts w:hint="eastAsia"/>
        </w:rPr>
        <w:t>AIoT</w:t>
      </w:r>
      <w:proofErr w:type="spellEnd"/>
      <w:r w:rsidRPr="00D1400E">
        <w:rPr>
          <w:rFonts w:hint="eastAsia"/>
        </w:rPr>
        <w:t xml:space="preserve"> service operation information received in NGAP will be mirrored to </w:t>
      </w:r>
      <w:proofErr w:type="spellStart"/>
      <w:r w:rsidRPr="00D1400E">
        <w:rPr>
          <w:rFonts w:hint="eastAsia"/>
        </w:rPr>
        <w:t>Uu</w:t>
      </w:r>
      <w:proofErr w:type="spellEnd"/>
      <w:r w:rsidRPr="00D1400E">
        <w:rPr>
          <w:rFonts w:hint="eastAsia"/>
        </w:rPr>
        <w:t xml:space="preserve"> AS layer.</w:t>
      </w:r>
    </w:p>
    <w:p w14:paraId="5D807E86" w14:textId="598B16CC" w:rsidR="00D77404" w:rsidRPr="00D1400E" w:rsidRDefault="00D77404" w:rsidP="00D77404">
      <w:pPr>
        <w:pStyle w:val="NO"/>
      </w:pPr>
      <w:r w:rsidRPr="00D1400E">
        <w:t>NOTE:</w:t>
      </w:r>
      <w:r w:rsidRPr="00D1400E">
        <w:tab/>
        <w:t>The XXAP is to be determined by RAN</w:t>
      </w:r>
      <w:r w:rsidR="00D1400E">
        <w:t> WG</w:t>
      </w:r>
      <w:r w:rsidRPr="00D1400E">
        <w:t>3.</w:t>
      </w:r>
    </w:p>
    <w:p w14:paraId="2582D51D" w14:textId="58D48A14" w:rsidR="00D77404" w:rsidRPr="0094290B" w:rsidRDefault="00D77404" w:rsidP="00D77404">
      <w:pPr>
        <w:pStyle w:val="Heading3"/>
      </w:pPr>
      <w:bookmarkStart w:id="2962" w:name="_Toc180646001"/>
      <w:bookmarkStart w:id="2963" w:name="_Toc183616934"/>
      <w:r w:rsidRPr="0094290B">
        <w:lastRenderedPageBreak/>
        <w:t>6.</w:t>
      </w:r>
      <w:r w:rsidR="003B74CD">
        <w:t>4</w:t>
      </w:r>
      <w:r w:rsidR="00030780">
        <w:t>3</w:t>
      </w:r>
      <w:r w:rsidRPr="0094290B">
        <w:t>.2</w:t>
      </w:r>
      <w:r w:rsidRPr="0094290B">
        <w:tab/>
        <w:t>Procedures</w:t>
      </w:r>
      <w:bookmarkEnd w:id="2962"/>
      <w:bookmarkEnd w:id="2963"/>
    </w:p>
    <w:p w14:paraId="27368BBC" w14:textId="77777777" w:rsidR="00D77404" w:rsidRPr="00D1400E" w:rsidRDefault="00D77404" w:rsidP="00D77404">
      <w:pPr>
        <w:pStyle w:val="NO"/>
      </w:pPr>
      <w:r w:rsidRPr="00D1400E">
        <w:t>NOTE:</w:t>
      </w:r>
      <w:r w:rsidRPr="00D1400E">
        <w:tab/>
        <w:t>The message names in the procedures below are descriptive. It is assumed that the names are updated with corresponding SBI based names where applicable during the normative phase.</w:t>
      </w:r>
    </w:p>
    <w:p w14:paraId="729B68BC" w14:textId="1F778446" w:rsidR="00D77404" w:rsidRPr="0094290B" w:rsidRDefault="00D77404" w:rsidP="00D77404">
      <w:pPr>
        <w:pStyle w:val="Heading4"/>
      </w:pPr>
      <w:bookmarkStart w:id="2964" w:name="_Toc180646002"/>
      <w:bookmarkStart w:id="2965" w:name="_Toc183616935"/>
      <w:r w:rsidRPr="0094290B">
        <w:t>6.</w:t>
      </w:r>
      <w:r w:rsidR="003B74CD">
        <w:rPr>
          <w:lang w:eastAsia="zh-CN"/>
        </w:rPr>
        <w:t>4</w:t>
      </w:r>
      <w:r w:rsidR="00030780">
        <w:rPr>
          <w:lang w:eastAsia="zh-CN"/>
        </w:rPr>
        <w:t>3</w:t>
      </w:r>
      <w:r w:rsidRPr="0094290B">
        <w:t>.2.1</w:t>
      </w:r>
      <w:r w:rsidRPr="0094290B">
        <w:tab/>
        <w:t>NG Setup</w:t>
      </w:r>
      <w:bookmarkEnd w:id="2964"/>
      <w:bookmarkEnd w:id="2965"/>
      <w:r w:rsidRPr="0094290B">
        <w:t xml:space="preserve"> </w:t>
      </w:r>
    </w:p>
    <w:p w14:paraId="4F0DF267" w14:textId="77777777" w:rsidR="00D77404" w:rsidRPr="00D1400E" w:rsidRDefault="00D77404" w:rsidP="00D77404">
      <w:r w:rsidRPr="00D1400E">
        <w:t xml:space="preserve">The NG-RAN triggers NG Setup procedure not only towards </w:t>
      </w:r>
      <w:r w:rsidRPr="00D1400E">
        <w:rPr>
          <w:rFonts w:hint="eastAsia"/>
        </w:rPr>
        <w:t>t</w:t>
      </w:r>
      <w:r w:rsidRPr="00D1400E">
        <w:t xml:space="preserve">he AMF, but also towards the AIOTF. Via the NG connection, the AIOTF delivers </w:t>
      </w:r>
      <w:proofErr w:type="spellStart"/>
      <w:r w:rsidRPr="00D1400E">
        <w:t>AIoT</w:t>
      </w:r>
      <w:proofErr w:type="spellEnd"/>
      <w:r w:rsidRPr="00D1400E">
        <w:t xml:space="preserve"> device NAS messages towards the NG-RAN, as well as receives </w:t>
      </w:r>
      <w:proofErr w:type="spellStart"/>
      <w:r w:rsidRPr="00D1400E">
        <w:t>AIoT</w:t>
      </w:r>
      <w:proofErr w:type="spellEnd"/>
      <w:r w:rsidRPr="00D1400E">
        <w:t xml:space="preserve"> device NAS messages from the NG-RAN.</w:t>
      </w:r>
    </w:p>
    <w:p w14:paraId="651927DE" w14:textId="7166C2CD" w:rsidR="00D77404" w:rsidRPr="0094290B" w:rsidRDefault="00D77404" w:rsidP="00D77404">
      <w:pPr>
        <w:pStyle w:val="Heading4"/>
      </w:pPr>
      <w:bookmarkStart w:id="2966" w:name="_Toc180646003"/>
      <w:bookmarkStart w:id="2967" w:name="_Toc183616936"/>
      <w:r w:rsidRPr="0094290B">
        <w:t>6.</w:t>
      </w:r>
      <w:r w:rsidR="003B74CD">
        <w:rPr>
          <w:lang w:eastAsia="zh-CN"/>
        </w:rPr>
        <w:t>4</w:t>
      </w:r>
      <w:r w:rsidR="00030780">
        <w:rPr>
          <w:lang w:eastAsia="zh-CN"/>
        </w:rPr>
        <w:t>3</w:t>
      </w:r>
      <w:r w:rsidRPr="0094290B">
        <w:t>.2.2</w:t>
      </w:r>
      <w:r w:rsidRPr="0094290B">
        <w:tab/>
      </w:r>
      <w:proofErr w:type="spellStart"/>
      <w:r w:rsidRPr="0094290B">
        <w:t>AIoT</w:t>
      </w:r>
      <w:proofErr w:type="spellEnd"/>
      <w:r w:rsidRPr="0094290B">
        <w:t xml:space="preserve"> Service Authorization for Intermediate UE</w:t>
      </w:r>
      <w:bookmarkEnd w:id="2966"/>
      <w:bookmarkEnd w:id="2967"/>
    </w:p>
    <w:p w14:paraId="111B504F" w14:textId="77777777" w:rsidR="00D77404" w:rsidRPr="0094290B" w:rsidRDefault="00D77404" w:rsidP="00D77404">
      <w:r w:rsidRPr="0094290B">
        <w:t xml:space="preserve">The procedures for </w:t>
      </w:r>
      <w:proofErr w:type="spellStart"/>
      <w:r w:rsidRPr="0094290B">
        <w:t>AIoT</w:t>
      </w:r>
      <w:proofErr w:type="spellEnd"/>
      <w:r w:rsidRPr="0094290B">
        <w:t xml:space="preserve"> service authorization for Intermediate UEs are the same as described in clause 6.30.2.1 in solution #30.</w:t>
      </w:r>
    </w:p>
    <w:p w14:paraId="5FE4A650" w14:textId="37426D42" w:rsidR="00D77404" w:rsidRPr="0094290B" w:rsidRDefault="00D77404" w:rsidP="00D77404">
      <w:r w:rsidRPr="0094290B">
        <w:t xml:space="preserve">The Registration procedure for UE is performed as defined in clause 4.2.2.2 of </w:t>
      </w:r>
      <w:r w:rsidR="004B3399" w:rsidRPr="0094290B">
        <w:t>TS</w:t>
      </w:r>
      <w:r w:rsidR="004B3399">
        <w:t> </w:t>
      </w:r>
      <w:r w:rsidR="004B3399" w:rsidRPr="0094290B">
        <w:t>23.502</w:t>
      </w:r>
      <w:r w:rsidR="004B3399">
        <w:t> </w:t>
      </w:r>
      <w:r w:rsidR="004B3399" w:rsidRPr="0094290B">
        <w:t>[</w:t>
      </w:r>
      <w:r w:rsidRPr="0094290B">
        <w:t>5] with the following additions:</w:t>
      </w:r>
    </w:p>
    <w:p w14:paraId="61CD2D11" w14:textId="77777777" w:rsidR="00D77404" w:rsidRPr="0094290B" w:rsidRDefault="00D77404" w:rsidP="00D77404">
      <w:pPr>
        <w:pStyle w:val="B1"/>
      </w:pPr>
      <w:r w:rsidRPr="0094290B">
        <w:t>-</w:t>
      </w:r>
      <w:r w:rsidRPr="0094290B">
        <w:tab/>
        <w:t xml:space="preserve">UE includes the </w:t>
      </w:r>
      <w:proofErr w:type="spellStart"/>
      <w:r w:rsidRPr="0094290B">
        <w:t>AIoT</w:t>
      </w:r>
      <w:proofErr w:type="spellEnd"/>
      <w:r w:rsidRPr="0094290B">
        <w:t xml:space="preserve"> Intermediate node capability as part of "5GMM capability" in Registration Request message.</w:t>
      </w:r>
    </w:p>
    <w:p w14:paraId="1746D57F" w14:textId="646E1C60" w:rsidR="00D77404" w:rsidRPr="0094290B" w:rsidRDefault="00D77404" w:rsidP="00D77404">
      <w:pPr>
        <w:pStyle w:val="B1"/>
      </w:pPr>
      <w:r w:rsidRPr="0094290B">
        <w:t>-</w:t>
      </w:r>
      <w:r w:rsidRPr="0094290B">
        <w:tab/>
        <w:t xml:space="preserve">The AMF obtains the </w:t>
      </w:r>
      <w:proofErr w:type="spellStart"/>
      <w:r w:rsidRPr="0094290B">
        <w:t>AIoT</w:t>
      </w:r>
      <w:proofErr w:type="spellEnd"/>
      <w:r w:rsidRPr="0094290B">
        <w:t xml:space="preserve"> Subscription data as part of the user subscription data from UDM using </w:t>
      </w:r>
      <w:proofErr w:type="spellStart"/>
      <w:r w:rsidRPr="0094290B">
        <w:t>Nudm_SDM</w:t>
      </w:r>
      <w:proofErr w:type="spellEnd"/>
      <w:r w:rsidRPr="0094290B">
        <w:t xml:space="preserve"> service</w:t>
      </w:r>
      <w:r w:rsidR="00D1400E">
        <w:t>.</w:t>
      </w:r>
    </w:p>
    <w:p w14:paraId="13792755" w14:textId="77777777" w:rsidR="00D77404" w:rsidRPr="0094290B" w:rsidRDefault="00D77404" w:rsidP="00D77404">
      <w:pPr>
        <w:pStyle w:val="B1"/>
      </w:pPr>
      <w:r w:rsidRPr="0094290B">
        <w:t>-</w:t>
      </w:r>
      <w:r w:rsidRPr="0094290B">
        <w:tab/>
        <w:t xml:space="preserve">The AMF determines whether the UE is authorized to work as Intermediate UE for </w:t>
      </w:r>
      <w:proofErr w:type="spellStart"/>
      <w:r w:rsidRPr="0094290B">
        <w:t>AIoT</w:t>
      </w:r>
      <w:proofErr w:type="spellEnd"/>
      <w:r w:rsidRPr="0094290B">
        <w:t xml:space="preserve"> based on UE's </w:t>
      </w:r>
      <w:proofErr w:type="spellStart"/>
      <w:r w:rsidRPr="0094290B">
        <w:t>AIoT</w:t>
      </w:r>
      <w:proofErr w:type="spellEnd"/>
      <w:r w:rsidRPr="0094290B">
        <w:t xml:space="preserve"> Intermediate node capability and the </w:t>
      </w:r>
      <w:proofErr w:type="spellStart"/>
      <w:r w:rsidRPr="0094290B">
        <w:t>AIoT</w:t>
      </w:r>
      <w:proofErr w:type="spellEnd"/>
      <w:r w:rsidRPr="0094290B">
        <w:t xml:space="preserve"> Subscription data. The AMF includes the authorization information as part of UE context in NGAP message sent to NG-RAN.</w:t>
      </w:r>
    </w:p>
    <w:p w14:paraId="29E69237" w14:textId="77777777" w:rsidR="00D77404" w:rsidRPr="00E36433" w:rsidRDefault="00D77404" w:rsidP="00D77404">
      <w:r w:rsidRPr="0094290B">
        <w:t xml:space="preserve">In Service Request procedure, N2 Handover procedure, </w:t>
      </w:r>
      <w:proofErr w:type="spellStart"/>
      <w:r w:rsidRPr="0094290B">
        <w:t>Xn</w:t>
      </w:r>
      <w:proofErr w:type="spellEnd"/>
      <w:r w:rsidRPr="0094290B">
        <w:t xml:space="preserve"> Handover procedure, and when receiving Subscriber Data Update to AMF, the AMF includes the authorization information in NGAP message sent to NG-RAN.</w:t>
      </w:r>
    </w:p>
    <w:p w14:paraId="1EED3FAA" w14:textId="77777777" w:rsidR="00D77404" w:rsidRPr="0094290B" w:rsidRDefault="00D77404" w:rsidP="00D77404">
      <w:r w:rsidRPr="0094290B">
        <w:t>To ensure the Intermediate UE is reachable when performing AIOT service operations:</w:t>
      </w:r>
    </w:p>
    <w:p w14:paraId="0EB023A5" w14:textId="01F0B7FF" w:rsidR="00D77404" w:rsidRPr="0094290B" w:rsidRDefault="00D77404" w:rsidP="00D77404">
      <w:pPr>
        <w:pStyle w:val="B1"/>
      </w:pPr>
      <w:r w:rsidRPr="0094290B">
        <w:t>-</w:t>
      </w:r>
      <w:r w:rsidRPr="0094290B">
        <w:tab/>
        <w:t xml:space="preserve">The NG-RAN does not release the </w:t>
      </w:r>
      <w:r w:rsidRPr="0094290B">
        <w:rPr>
          <w:rFonts w:hint="eastAsia"/>
          <w:lang w:eastAsia="zh-CN"/>
        </w:rPr>
        <w:t>autho</w:t>
      </w:r>
      <w:r w:rsidRPr="0094290B">
        <w:t>rized Intermediate UEs to RRC_IDLE state</w:t>
      </w:r>
      <w:r w:rsidRPr="0094290B">
        <w:rPr>
          <w:rFonts w:hint="eastAsia"/>
          <w:lang w:eastAsia="zh-CN"/>
        </w:rPr>
        <w:t xml:space="preserve"> (UEs can be released to RRC_INACTIVE when needed)</w:t>
      </w:r>
      <w:r w:rsidR="00D1400E">
        <w:t>;</w:t>
      </w:r>
      <w:r w:rsidRPr="0094290B">
        <w:t xml:space="preserve"> or</w:t>
      </w:r>
    </w:p>
    <w:p w14:paraId="16541DFA" w14:textId="065C8104" w:rsidR="00D77404" w:rsidRPr="00E27C85" w:rsidRDefault="00E27C85" w:rsidP="00030780">
      <w:pPr>
        <w:pStyle w:val="B1"/>
      </w:pPr>
      <w:r w:rsidRPr="0094290B">
        <w:t>-</w:t>
      </w:r>
      <w:r w:rsidRPr="0094290B">
        <w:tab/>
      </w:r>
      <w:r w:rsidR="00D77404" w:rsidRPr="00E27C85">
        <w:t xml:space="preserve">The NG-RAN may release the authorized Intermediate UEs to RRC_IDLE state. And in this case, the Intermediate UEs need to be paged back by CN </w:t>
      </w:r>
      <w:r w:rsidR="00D77404" w:rsidRPr="00D1400E">
        <w:t>be</w:t>
      </w:r>
      <w:r w:rsidR="00D77404" w:rsidRPr="00E27C85">
        <w:t xml:space="preserve">fore the </w:t>
      </w:r>
      <w:proofErr w:type="spellStart"/>
      <w:r w:rsidR="00D77404" w:rsidRPr="00E27C85">
        <w:t>AIoT</w:t>
      </w:r>
      <w:proofErr w:type="spellEnd"/>
      <w:r w:rsidR="00D77404" w:rsidRPr="00E27C85">
        <w:t xml:space="preserve"> service operation.</w:t>
      </w:r>
    </w:p>
    <w:p w14:paraId="340EB9AA" w14:textId="735B3EB3" w:rsidR="00D77404" w:rsidRPr="00FC147E" w:rsidRDefault="00D77404" w:rsidP="00FC147E">
      <w:pPr>
        <w:pStyle w:val="EditorsNote"/>
      </w:pPr>
      <w:r w:rsidRPr="00FC147E">
        <w:t>Editor’s note:</w:t>
      </w:r>
      <w:r w:rsidR="00407D1C" w:rsidRPr="0094290B">
        <w:tab/>
      </w:r>
      <w:r w:rsidRPr="00FC147E">
        <w:t>It is FFS whether there are requirement to charge I-UE for performing AIOT procedures</w:t>
      </w:r>
      <w:r w:rsidRPr="00D1400E">
        <w:t xml:space="preserve"> </w:t>
      </w:r>
      <w:r w:rsidRPr="00D1400E">
        <w:rPr>
          <w:rStyle w:val="ui-provider"/>
        </w:rPr>
        <w:t>and how the charging can be perform since the CN doesn’t know the 1-UE is selected by the NG RAN</w:t>
      </w:r>
      <w:r w:rsidRPr="00FC147E">
        <w:t>.</w:t>
      </w:r>
    </w:p>
    <w:p w14:paraId="33F5914A" w14:textId="0E814C7F" w:rsidR="00D77404" w:rsidRPr="0094290B" w:rsidRDefault="00D77404" w:rsidP="00D77404">
      <w:pPr>
        <w:pStyle w:val="Heading4"/>
      </w:pPr>
      <w:bookmarkStart w:id="2968" w:name="_Toc180646004"/>
      <w:bookmarkStart w:id="2969" w:name="_Toc183616937"/>
      <w:r w:rsidRPr="0094290B">
        <w:t>6.</w:t>
      </w:r>
      <w:r w:rsidR="003B74CD">
        <w:t>4</w:t>
      </w:r>
      <w:r w:rsidR="00030780">
        <w:t>3</w:t>
      </w:r>
      <w:r w:rsidRPr="0094290B">
        <w:t>.2.3</w:t>
      </w:r>
      <w:r w:rsidRPr="0094290B">
        <w:tab/>
        <w:t>AIOTF Keep Track of Intermediate UE</w:t>
      </w:r>
      <w:bookmarkEnd w:id="2968"/>
      <w:bookmarkEnd w:id="2969"/>
    </w:p>
    <w:p w14:paraId="6040F657" w14:textId="3605B33A" w:rsidR="00D1400E" w:rsidRDefault="00D1400E" w:rsidP="00D1400E">
      <w:r>
        <w:t>The procedures to enable AIOTF to keep track of Intermediate UEs are the same as described in clause 6.30.2.2 in solution #30.</w:t>
      </w:r>
    </w:p>
    <w:p w14:paraId="0B9C1A8E" w14:textId="415FC06E" w:rsidR="00D1400E" w:rsidRDefault="00D1400E" w:rsidP="00D1400E">
      <w:r>
        <w:t xml:space="preserve">For authorized Intermediate UEs (Those Ambient IoT Capable UEs which have been authorized by the AMF as described in clause 6.43.2.2), in Initial Registration procedure as defined in clause 4.2.2.2 of </w:t>
      </w:r>
      <w:r w:rsidR="004B3399">
        <w:t>TS 23.502 [</w:t>
      </w:r>
      <w:r>
        <w:t>5] with the following additions:</w:t>
      </w:r>
    </w:p>
    <w:p w14:paraId="6D5FC62F" w14:textId="77777777" w:rsidR="00D77404" w:rsidRPr="00D1400E" w:rsidRDefault="00D77404" w:rsidP="00D77404">
      <w:pPr>
        <w:pStyle w:val="B1"/>
      </w:pPr>
      <w:r w:rsidRPr="00D1400E">
        <w:t>-</w:t>
      </w:r>
      <w:r w:rsidRPr="00D1400E">
        <w:tab/>
        <w:t>The AMF sends Create UE Context Request to the AIOTF for the Intermediate UE.</w:t>
      </w:r>
    </w:p>
    <w:p w14:paraId="0E42D949" w14:textId="49E6FAF7" w:rsidR="00D77404" w:rsidRPr="0094290B" w:rsidRDefault="00D77404" w:rsidP="00D77404">
      <w:r w:rsidRPr="0094290B">
        <w:t xml:space="preserve">In Deregistration procedure as defined in clause 4.2.2.3 of </w:t>
      </w:r>
      <w:r w:rsidR="004B3399" w:rsidRPr="0094290B">
        <w:t>TS</w:t>
      </w:r>
      <w:r w:rsidR="004B3399">
        <w:t> </w:t>
      </w:r>
      <w:r w:rsidR="004B3399" w:rsidRPr="0094290B">
        <w:t>23.502</w:t>
      </w:r>
      <w:r w:rsidR="004B3399">
        <w:t> </w:t>
      </w:r>
      <w:r w:rsidR="004B3399" w:rsidRPr="0094290B">
        <w:t>[</w:t>
      </w:r>
      <w:r w:rsidRPr="0094290B">
        <w:t>5], the following additions are performed:</w:t>
      </w:r>
    </w:p>
    <w:p w14:paraId="359681B0" w14:textId="77777777" w:rsidR="00D77404" w:rsidRPr="0094290B" w:rsidRDefault="00D77404" w:rsidP="00D77404">
      <w:pPr>
        <w:pStyle w:val="B1"/>
      </w:pPr>
      <w:r w:rsidRPr="0094290B">
        <w:t>-</w:t>
      </w:r>
      <w:r w:rsidRPr="0094290B">
        <w:tab/>
        <w:t>The AMF sends Release UE Context Request to the AIOTF for the Intermediate UE.</w:t>
      </w:r>
    </w:p>
    <w:p w14:paraId="69FA114E" w14:textId="77777777" w:rsidR="00D77404" w:rsidRPr="00E36433" w:rsidRDefault="00D77404" w:rsidP="00D77404">
      <w:r w:rsidRPr="0094290B">
        <w:t>The AIOTF can subscribe the UE mobility event of the Intermediate UE towards the AMF to be updated for the location information.</w:t>
      </w:r>
    </w:p>
    <w:p w14:paraId="3976CB68" w14:textId="6C323056" w:rsidR="00D77404" w:rsidRPr="0094290B" w:rsidRDefault="00D77404" w:rsidP="00D77404">
      <w:pPr>
        <w:rPr>
          <w:lang w:eastAsia="zh-CN"/>
        </w:rPr>
      </w:pPr>
      <w:r w:rsidRPr="0094290B">
        <w:rPr>
          <w:rFonts w:hint="eastAsia"/>
          <w:lang w:eastAsia="zh-CN"/>
        </w:rPr>
        <w:t xml:space="preserve">If there is AMF relocation, the AIOTF information can be part of UE context transferred from the old AMF towards the new AMF. </w:t>
      </w:r>
    </w:p>
    <w:p w14:paraId="1D66281B" w14:textId="77777777" w:rsidR="00D77404" w:rsidRPr="00E36433" w:rsidRDefault="00D77404" w:rsidP="00D77404">
      <w:pPr>
        <w:rPr>
          <w:rStyle w:val="ui-provider"/>
        </w:rPr>
      </w:pPr>
      <w:r w:rsidRPr="0094290B">
        <w:rPr>
          <w:rStyle w:val="ui-provider"/>
        </w:rPr>
        <w:lastRenderedPageBreak/>
        <w:t xml:space="preserve">When AMF determines UE moves to another AIOTF service area, it performs </w:t>
      </w:r>
      <w:r w:rsidRPr="0094290B">
        <w:rPr>
          <w:rStyle w:val="ui-provider"/>
          <w:rFonts w:hint="eastAsia"/>
          <w:lang w:eastAsia="zh-CN"/>
        </w:rPr>
        <w:t>R</w:t>
      </w:r>
      <w:r w:rsidRPr="0094290B">
        <w:rPr>
          <w:rStyle w:val="ui-provider"/>
        </w:rPr>
        <w:t xml:space="preserve">elease UE </w:t>
      </w:r>
      <w:r w:rsidRPr="0094290B">
        <w:rPr>
          <w:rStyle w:val="ui-provider"/>
          <w:rFonts w:hint="eastAsia"/>
          <w:lang w:eastAsia="zh-CN"/>
        </w:rPr>
        <w:t>C</w:t>
      </w:r>
      <w:r w:rsidRPr="0094290B">
        <w:rPr>
          <w:rStyle w:val="ui-provider"/>
        </w:rPr>
        <w:t xml:space="preserve">ontext towards the old AIOTF and </w:t>
      </w:r>
      <w:r w:rsidRPr="0094290B">
        <w:rPr>
          <w:rStyle w:val="ui-provider"/>
          <w:rFonts w:hint="eastAsia"/>
          <w:lang w:eastAsia="zh-CN"/>
        </w:rPr>
        <w:t>C</w:t>
      </w:r>
      <w:r w:rsidRPr="0094290B">
        <w:rPr>
          <w:rStyle w:val="ui-provider"/>
        </w:rPr>
        <w:t xml:space="preserve">reate UE </w:t>
      </w:r>
      <w:r w:rsidRPr="0094290B">
        <w:rPr>
          <w:rStyle w:val="ui-provider"/>
          <w:rFonts w:hint="eastAsia"/>
          <w:lang w:eastAsia="zh-CN"/>
        </w:rPr>
        <w:t>C</w:t>
      </w:r>
      <w:r w:rsidRPr="0094290B">
        <w:rPr>
          <w:rStyle w:val="ui-provider"/>
        </w:rPr>
        <w:t>ontext towards new AIOTF</w:t>
      </w:r>
    </w:p>
    <w:p w14:paraId="731D46AF" w14:textId="77777777" w:rsidR="00D77404" w:rsidRPr="0094290B" w:rsidRDefault="00D77404" w:rsidP="00D77404">
      <w:pPr>
        <w:pStyle w:val="NO"/>
        <w:rPr>
          <w:lang w:eastAsia="zh-CN"/>
        </w:rPr>
      </w:pPr>
      <w:r w:rsidRPr="0094290B">
        <w:rPr>
          <w:rStyle w:val="ui-provider"/>
          <w:lang w:eastAsia="zh-CN"/>
        </w:rPr>
        <w:t>NOTE:</w:t>
      </w:r>
      <w:r w:rsidRPr="0094290B">
        <w:rPr>
          <w:rStyle w:val="ui-provider"/>
          <w:lang w:eastAsia="zh-CN"/>
        </w:rPr>
        <w:tab/>
      </w:r>
      <w:r w:rsidRPr="0094290B">
        <w:t>The service area of AIOTF is on TA granularity</w:t>
      </w:r>
      <w:r w:rsidRPr="0094290B">
        <w:rPr>
          <w:lang w:eastAsia="zh-CN"/>
        </w:rPr>
        <w:t>.</w:t>
      </w:r>
    </w:p>
    <w:p w14:paraId="452D8E3A" w14:textId="5C754DE6" w:rsidR="00D77404" w:rsidRPr="00D1400E" w:rsidRDefault="00D77404" w:rsidP="00D77404">
      <w:pPr>
        <w:pStyle w:val="Heading4"/>
      </w:pPr>
      <w:bookmarkStart w:id="2970" w:name="_Toc180646005"/>
      <w:bookmarkStart w:id="2971" w:name="_Toc183616938"/>
      <w:r w:rsidRPr="00D1400E">
        <w:t>6.</w:t>
      </w:r>
      <w:r w:rsidR="003B74CD" w:rsidRPr="00D1400E">
        <w:t>4</w:t>
      </w:r>
      <w:r w:rsidR="00030780" w:rsidRPr="00D1400E">
        <w:t>3</w:t>
      </w:r>
      <w:r w:rsidRPr="00D1400E">
        <w:t>.2.4</w:t>
      </w:r>
      <w:r w:rsidRPr="00D1400E">
        <w:tab/>
        <w:t>Application Inventory</w:t>
      </w:r>
      <w:bookmarkEnd w:id="2970"/>
      <w:bookmarkEnd w:id="2971"/>
    </w:p>
    <w:p w14:paraId="7FB61B36" w14:textId="77777777" w:rsidR="00D77404" w:rsidRPr="00D1400E" w:rsidRDefault="00D77404" w:rsidP="00D77404">
      <w:r w:rsidRPr="00D1400E">
        <w:t xml:space="preserve">The Inventory procedure can be initiated by the AF to discover one or more </w:t>
      </w:r>
      <w:proofErr w:type="spellStart"/>
      <w:r w:rsidRPr="00D1400E">
        <w:t>AIoT</w:t>
      </w:r>
      <w:proofErr w:type="spellEnd"/>
      <w:r w:rsidRPr="00D1400E">
        <w:t xml:space="preserve"> devices in a specific area via Intermediate UEs.</w:t>
      </w:r>
    </w:p>
    <w:p w14:paraId="700FF946" w14:textId="77777777" w:rsidR="00D77404" w:rsidRPr="00E36433" w:rsidRDefault="00D77404" w:rsidP="00D77404">
      <w:pPr>
        <w:pStyle w:val="TH"/>
      </w:pPr>
      <w:r w:rsidRPr="0094290B">
        <w:object w:dxaOrig="16390" w:dyaOrig="13301" w14:anchorId="0F4D0372">
          <v:shape id="_x0000_i1138" type="#_x0000_t75" style="width:480pt;height:393pt" o:ole="">
            <v:imagedata r:id="rId236" o:title=""/>
          </v:shape>
          <o:OLEObject Type="Embed" ProgID="Visio.Drawing.15" ShapeID="_x0000_i1138" DrawAspect="Content" ObjectID="_1794390916" r:id="rId237"/>
        </w:object>
      </w:r>
    </w:p>
    <w:p w14:paraId="2FDAD87C" w14:textId="73286441"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.2.4-1:</w:t>
      </w:r>
      <w:r w:rsidRPr="00D1400E">
        <w:rPr>
          <w:rFonts w:hint="eastAsia"/>
        </w:rPr>
        <w:t xml:space="preserve"> </w:t>
      </w:r>
      <w:r w:rsidRPr="00D1400E">
        <w:t>Inventory Procedure</w:t>
      </w:r>
    </w:p>
    <w:p w14:paraId="1BFC9A88" w14:textId="77777777" w:rsidR="00D1400E" w:rsidRDefault="00D1400E" w:rsidP="00D77404">
      <w:pPr>
        <w:pStyle w:val="B1"/>
      </w:pPr>
      <w:r>
        <w:t>1.</w:t>
      </w:r>
      <w:r>
        <w:tab/>
        <w:t>AF sends Inventory Request to the AIOTF, which is the same as step 1 - 4 in Figure 6.8.2.1-1 in Solution #8.</w:t>
      </w:r>
    </w:p>
    <w:p w14:paraId="40D2287E" w14:textId="77777777" w:rsidR="00D1400E" w:rsidRDefault="00D1400E" w:rsidP="00D77404">
      <w:pPr>
        <w:pStyle w:val="B1"/>
      </w:pPr>
      <w:r>
        <w:t>2.</w:t>
      </w:r>
      <w:r>
        <w:tab/>
        <w:t>The AIOTF may generate the candidate UE list inside the intended area, if the NG-RAN may release the intermediate UEs to RRC_IDLE state.</w:t>
      </w:r>
    </w:p>
    <w:p w14:paraId="594CF9AF" w14:textId="77777777" w:rsidR="00D1400E" w:rsidRDefault="00D1400E" w:rsidP="00D77404">
      <w:pPr>
        <w:pStyle w:val="B1"/>
      </w:pPr>
      <w:r>
        <w:t>3.</w:t>
      </w:r>
      <w:r>
        <w:tab/>
        <w:t>The AIOTF sends enable UE reachability request with the UE list towards the AMF to page the intermediate UEs inside the intended area. The AMF checks the CM states of those intermediate UEs, and triggers paging towards the NG-RAN(s) for those UEs in CM-IDLE state.</w:t>
      </w:r>
    </w:p>
    <w:p w14:paraId="7F1FC843" w14:textId="77777777" w:rsidR="00D1400E" w:rsidRDefault="00D1400E" w:rsidP="00D77404">
      <w:pPr>
        <w:pStyle w:val="B1"/>
      </w:pPr>
      <w:r>
        <w:t>4.</w:t>
      </w:r>
      <w:r>
        <w:tab/>
        <w:t>The AIOTF discovers NG-RANs based on the intended area and sends Inventory Request towards the NG-RAN with the area info, device info, inventory strategy and location required. The AIOTF uses non-UE associated signalling towards NG-RAN.</w:t>
      </w:r>
    </w:p>
    <w:p w14:paraId="1C4C5753" w14:textId="69046A07" w:rsidR="00D77404" w:rsidRPr="00D1400E" w:rsidRDefault="00D1400E" w:rsidP="00D1400E">
      <w:pPr>
        <w:pStyle w:val="EditorsNote"/>
      </w:pPr>
      <w:r>
        <w:t>Editor's note:</w:t>
      </w:r>
      <w:r>
        <w:tab/>
        <w:t>The enhancement of the non-UE associated signalling to support inventory in case of specific UE readers are used (e.g. indicated by the AF) is FFS.</w:t>
      </w:r>
    </w:p>
    <w:p w14:paraId="4DA985A1" w14:textId="076BFF09" w:rsidR="00D1400E" w:rsidRDefault="00D1400E" w:rsidP="00D1400E">
      <w:pPr>
        <w:pStyle w:val="B1"/>
      </w:pPr>
      <w:r>
        <w:lastRenderedPageBreak/>
        <w:t>5.</w:t>
      </w:r>
      <w:r>
        <w:tab/>
        <w:t>The NG-RAN checks whether the inventory request can be performed. The NG-RAN triggers RAN paging for the intermediate UEs in RRC_INACTIVE state and then selects intermediate UEs. The NG-RAN should select intermediate UEs among the authorized intermediate UEs.</w:t>
      </w:r>
    </w:p>
    <w:p w14:paraId="2F9D8A61" w14:textId="3289844A" w:rsidR="00D77404" w:rsidRPr="00D1400E" w:rsidRDefault="00D77404" w:rsidP="00D77404">
      <w:pPr>
        <w:pStyle w:val="NO"/>
      </w:pPr>
      <w:r w:rsidRPr="00D1400E">
        <w:t>NOTE</w:t>
      </w:r>
      <w:r w:rsidR="005C63BB" w:rsidRPr="00D1400E">
        <w:t> </w:t>
      </w:r>
      <w:r w:rsidRPr="00D1400E">
        <w:t>1:</w:t>
      </w:r>
      <w:r w:rsidR="005C63BB" w:rsidRPr="00D1400E">
        <w:tab/>
      </w:r>
      <w:r w:rsidRPr="00D1400E">
        <w:t>RAN</w:t>
      </w:r>
      <w:r w:rsidR="00D1400E" w:rsidRPr="00D1400E">
        <w:t> </w:t>
      </w:r>
      <w:r w:rsidRPr="00D1400E">
        <w:t>WGs will need to determine how to further select the Intermediate UE(s).</w:t>
      </w:r>
      <w:r w:rsidRPr="00D1400E">
        <w:rPr>
          <w:rFonts w:hint="eastAsia"/>
        </w:rPr>
        <w:t xml:space="preserve"> </w:t>
      </w:r>
      <w:r w:rsidRPr="00D1400E">
        <w:t>Whether and how the UE posture information can be considered, it is up to RAN</w:t>
      </w:r>
      <w:r w:rsidR="00D1400E" w:rsidRPr="00D1400E">
        <w:t> </w:t>
      </w:r>
      <w:r w:rsidRPr="00D1400E">
        <w:t>WGs to determine.</w:t>
      </w:r>
    </w:p>
    <w:p w14:paraId="49D28394" w14:textId="77777777" w:rsidR="00D77404" w:rsidRPr="0094290B" w:rsidRDefault="00D77404" w:rsidP="00D77404">
      <w:pPr>
        <w:pStyle w:val="B1"/>
      </w:pPr>
      <w:r w:rsidRPr="0094290B">
        <w:t>6.</w:t>
      </w:r>
      <w:r w:rsidRPr="0094290B">
        <w:tab/>
        <w:t xml:space="preserve">The NG-RAN determines radio resource for the </w:t>
      </w:r>
      <w:proofErr w:type="spellStart"/>
      <w:r w:rsidRPr="0094290B">
        <w:t>AIoT</w:t>
      </w:r>
      <w:proofErr w:type="spellEnd"/>
      <w:r w:rsidRPr="0094290B">
        <w:t xml:space="preserve"> service operation between the intermediate UEs and </w:t>
      </w:r>
      <w:proofErr w:type="spellStart"/>
      <w:r w:rsidRPr="0094290B">
        <w:t>AIoT</w:t>
      </w:r>
      <w:proofErr w:type="spellEnd"/>
      <w:r w:rsidRPr="0094290B">
        <w:t xml:space="preserve"> devices, and sends inventory request towards determined intermediate UEs, together with the determined radio resources.</w:t>
      </w:r>
    </w:p>
    <w:p w14:paraId="2C0EA487" w14:textId="029F4134"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lang w:eastAsia="zh-CN"/>
        </w:rPr>
        <w:t>2</w:t>
      </w:r>
      <w:r w:rsidRPr="0094290B">
        <w:rPr>
          <w:rFonts w:hint="eastAsia"/>
          <w:lang w:eastAsia="zh-CN"/>
        </w:rPr>
        <w:t>:</w:t>
      </w:r>
      <w:r w:rsidRPr="0094290B">
        <w:rPr>
          <w:lang w:eastAsia="zh-CN"/>
        </w:rPr>
        <w:tab/>
      </w:r>
      <w:r w:rsidRPr="0094290B">
        <w:rPr>
          <w:rFonts w:hint="eastAsia"/>
          <w:lang w:eastAsia="zh-CN"/>
        </w:rPr>
        <w:t>It</w:t>
      </w:r>
      <w:r w:rsidR="00D1400E">
        <w:rPr>
          <w:lang w:eastAsia="zh-CN"/>
        </w:rPr>
        <w:t xml:space="preserve"> i</w:t>
      </w:r>
      <w:r w:rsidRPr="0094290B">
        <w:rPr>
          <w:rFonts w:hint="eastAsia"/>
          <w:lang w:eastAsia="zh-CN"/>
        </w:rPr>
        <w:t>s up to RAN</w:t>
      </w:r>
      <w:r w:rsidR="00D1400E">
        <w:rPr>
          <w:lang w:eastAsia="zh-CN"/>
        </w:rPr>
        <w:t> WG</w:t>
      </w:r>
      <w:r w:rsidRPr="0094290B">
        <w:rPr>
          <w:rFonts w:hint="eastAsia"/>
          <w:lang w:eastAsia="zh-CN"/>
        </w:rPr>
        <w:t xml:space="preserve">2 to determine the </w:t>
      </w:r>
      <w:proofErr w:type="spellStart"/>
      <w:r w:rsidRPr="0094290B">
        <w:rPr>
          <w:rFonts w:hint="eastAsia"/>
          <w:lang w:eastAsia="zh-CN"/>
        </w:rPr>
        <w:t>Uu</w:t>
      </w:r>
      <w:proofErr w:type="spellEnd"/>
      <w:r w:rsidRPr="0094290B">
        <w:rPr>
          <w:rFonts w:hint="eastAsia"/>
          <w:lang w:eastAsia="zh-CN"/>
        </w:rPr>
        <w:t xml:space="preserve"> AS layer impacts for inventory request delivery.</w:t>
      </w:r>
    </w:p>
    <w:p w14:paraId="48CA87C3" w14:textId="1EB1BCA7" w:rsidR="00D77404" w:rsidRPr="0094290B" w:rsidRDefault="00D77404" w:rsidP="00D77404">
      <w:pPr>
        <w:pStyle w:val="NO"/>
        <w:rPr>
          <w:lang w:eastAsia="zh-CN"/>
        </w:rPr>
      </w:pPr>
      <w:r w:rsidRPr="0094290B">
        <w:rPr>
          <w:lang w:eastAsia="zh-CN"/>
        </w:rPr>
        <w:t>NOTE</w:t>
      </w:r>
      <w:r w:rsidR="005C63BB">
        <w:rPr>
          <w:lang w:eastAsia="zh-CN"/>
        </w:rPr>
        <w:t> </w:t>
      </w:r>
      <w:r w:rsidRPr="0094290B">
        <w:rPr>
          <w:lang w:eastAsia="zh-CN"/>
        </w:rPr>
        <w:t>3:</w:t>
      </w:r>
      <w:r w:rsidRPr="0094290B">
        <w:rPr>
          <w:lang w:eastAsia="zh-CN"/>
        </w:rPr>
        <w:tab/>
        <w:t>SA</w:t>
      </w:r>
      <w:r w:rsidR="00D1400E">
        <w:rPr>
          <w:lang w:eastAsia="zh-CN"/>
        </w:rPr>
        <w:t> WG</w:t>
      </w:r>
      <w:r w:rsidRPr="0094290B">
        <w:rPr>
          <w:lang w:eastAsia="zh-CN"/>
        </w:rPr>
        <w:t>3 can further evaluate any security aspects of RAN sending the AIOT information to Inter</w:t>
      </w:r>
      <w:r w:rsidR="00D1400E">
        <w:rPr>
          <w:lang w:eastAsia="zh-CN"/>
        </w:rPr>
        <w:t>m</w:t>
      </w:r>
      <w:r w:rsidRPr="0094290B">
        <w:rPr>
          <w:lang w:eastAsia="zh-CN"/>
        </w:rPr>
        <w:t>ediate UE using AS security established for normal PLMN functionality.</w:t>
      </w:r>
    </w:p>
    <w:p w14:paraId="1CC730F0" w14:textId="77777777" w:rsidR="00D77404" w:rsidRPr="00D1400E" w:rsidRDefault="00D77404" w:rsidP="00D77404">
      <w:pPr>
        <w:pStyle w:val="B1"/>
      </w:pPr>
      <w:r w:rsidRPr="00D1400E">
        <w:t>7.</w:t>
      </w:r>
      <w:r w:rsidRPr="00D1400E">
        <w:tab/>
        <w:t xml:space="preserve">The Intermediate UE initiates inventory based on device information as well as the inventory strategy information provided by the AF. The Intermediate UE may provide reader identity information to enable the </w:t>
      </w:r>
      <w:proofErr w:type="spellStart"/>
      <w:r w:rsidRPr="00D1400E">
        <w:t>AIoT</w:t>
      </w:r>
      <w:proofErr w:type="spellEnd"/>
      <w:r w:rsidRPr="00D1400E">
        <w:t xml:space="preserve"> devices to understand they are read by which Intermediate UE. Considering the mobility of the Intermediate UE, the reader identity information can be a combination of a UE ID and the location information or the RAN ID that serves the Intermediate UE.</w:t>
      </w:r>
    </w:p>
    <w:p w14:paraId="20AD2CA6" w14:textId="584431B0" w:rsidR="00D77404" w:rsidRPr="00D1400E" w:rsidRDefault="00D77404" w:rsidP="00D1400E">
      <w:pPr>
        <w:pStyle w:val="NO"/>
      </w:pPr>
      <w:r w:rsidRPr="00D1400E">
        <w:t>NOTE</w:t>
      </w:r>
      <w:r w:rsidR="005C63BB" w:rsidRPr="00D1400E">
        <w:t> </w:t>
      </w:r>
      <w:r w:rsidRPr="00D1400E">
        <w:t>4:</w:t>
      </w:r>
      <w:r w:rsidRPr="00D1400E">
        <w:tab/>
        <w:t xml:space="preserve">The use of reader identity information can enable the </w:t>
      </w:r>
      <w:r w:rsidRPr="00D1400E">
        <w:rPr>
          <w:rFonts w:hint="eastAsia"/>
        </w:rPr>
        <w:t>device to understand whether it is read by the same reader or not</w:t>
      </w:r>
      <w:r w:rsidRPr="00D1400E">
        <w:t>.</w:t>
      </w:r>
    </w:p>
    <w:p w14:paraId="148D6373" w14:textId="77777777" w:rsidR="00D1400E" w:rsidRDefault="00D1400E" w:rsidP="00D1400E">
      <w:pPr>
        <w:pStyle w:val="B1"/>
      </w:pPr>
      <w:r>
        <w:t>8.</w:t>
      </w:r>
      <w:r>
        <w:tab/>
        <w:t xml:space="preserve">The </w:t>
      </w:r>
      <w:proofErr w:type="spellStart"/>
      <w:r>
        <w:t>AIoT</w:t>
      </w:r>
      <w:proofErr w:type="spellEnd"/>
      <w:r>
        <w:t xml:space="preserve"> Device reports the device ID in an AIOT device NAS message to the Intermediate UE. If the Inventory procedure indicates delta inventory only, and the </w:t>
      </w:r>
      <w:proofErr w:type="spellStart"/>
      <w:r>
        <w:t>AIoT</w:t>
      </w:r>
      <w:proofErr w:type="spellEnd"/>
      <w:r>
        <w:t xml:space="preserve"> Device has performed the inventory procedure towards this UE reader in the same location or served by the same RAN node, it should skip the reporting. The device capability index can be provided by </w:t>
      </w:r>
      <w:proofErr w:type="spellStart"/>
      <w:r>
        <w:t>AIoT</w:t>
      </w:r>
      <w:proofErr w:type="spellEnd"/>
      <w:r>
        <w:t xml:space="preserve"> device optionally.</w:t>
      </w:r>
    </w:p>
    <w:p w14:paraId="0971074D" w14:textId="77777777" w:rsidR="00D1400E" w:rsidRDefault="00D1400E" w:rsidP="00D1400E">
      <w:pPr>
        <w:pStyle w:val="B1"/>
      </w:pPr>
      <w:r>
        <w:t>9.</w:t>
      </w:r>
      <w:r>
        <w:tab/>
        <w:t xml:space="preserve">The Intermediate UE forwards AIOT device NAS message towards the NG-RAN, including the </w:t>
      </w:r>
      <w:proofErr w:type="spellStart"/>
      <w:r>
        <w:t>AIoT</w:t>
      </w:r>
      <w:proofErr w:type="spellEnd"/>
      <w:r>
        <w:t xml:space="preserve"> Device ID and optional device capability index. The NG-RAN forwards the </w:t>
      </w:r>
      <w:proofErr w:type="spellStart"/>
      <w:r>
        <w:t>AIoT</w:t>
      </w:r>
      <w:proofErr w:type="spellEnd"/>
      <w:r>
        <w:t xml:space="preserve"> device NAS message towards the AIOTF.</w:t>
      </w:r>
    </w:p>
    <w:p w14:paraId="06400713" w14:textId="77777777" w:rsidR="00D1400E" w:rsidRDefault="00D1400E" w:rsidP="00D1400E">
      <w:pPr>
        <w:pStyle w:val="B1"/>
      </w:pPr>
      <w:r>
        <w:tab/>
        <w:t>The Intermediate UE may further provide location information (ULI) of the device, if requested from the AIOTF and allowed by local policy. The Intermediate UE may further provide an end indicator to inform the NG-RAN that will inform AIOTF whether it is the last inventory response for the inventory round, e.g. based on timeout in Intermediate UE.</w:t>
      </w:r>
    </w:p>
    <w:p w14:paraId="2C2BE2DD" w14:textId="78B27ECA" w:rsidR="00D1400E" w:rsidRPr="0094290B" w:rsidRDefault="00D1400E" w:rsidP="00D1400E">
      <w:pPr>
        <w:pStyle w:val="NO"/>
      </w:pPr>
      <w:r w:rsidRPr="0094290B">
        <w:t>NOTE </w:t>
      </w:r>
      <w:r w:rsidRPr="0094290B">
        <w:rPr>
          <w:lang w:eastAsia="zh-CN"/>
        </w:rPr>
        <w:t>5</w:t>
      </w:r>
      <w:r w:rsidRPr="0094290B">
        <w:t>:</w:t>
      </w:r>
      <w:r w:rsidRPr="0094290B">
        <w:tab/>
        <w:t>It</w:t>
      </w:r>
      <w:r>
        <w:t xml:space="preserve"> i</w:t>
      </w:r>
      <w:r w:rsidRPr="0094290B">
        <w:t>s up to RAN WG3 to determine the details and enhancements of the location information, and the ability to provide an end indicator from a reader is assumed to be aligned between UE as reader and RAN as reader.</w:t>
      </w:r>
    </w:p>
    <w:p w14:paraId="332F6226" w14:textId="77777777" w:rsidR="00D1400E" w:rsidRDefault="00D1400E" w:rsidP="00D1400E">
      <w:pPr>
        <w:pStyle w:val="B1"/>
      </w:pPr>
      <w:r>
        <w:t>10.</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7DE578B" w14:textId="77777777" w:rsidR="00D1400E" w:rsidRDefault="00D1400E" w:rsidP="00D1400E">
      <w:pPr>
        <w:pStyle w:val="B1"/>
      </w:pPr>
      <w:r>
        <w:t>11.</w:t>
      </w:r>
      <w:r>
        <w:tab/>
        <w:t xml:space="preserve">The AIOTF together with AUSF and UDM, triggers authentication and authorization procedures (i.e. like the authentication request/response between UE and network) towards the </w:t>
      </w:r>
      <w:proofErr w:type="spellStart"/>
      <w:r>
        <w:t>AIoT</w:t>
      </w:r>
      <w:proofErr w:type="spellEnd"/>
      <w:r>
        <w:t xml:space="preserve"> device. In Topology 2, the message between the AIOTF and the AIOT device is transmitted via the NG-RAN and the Intermediate UE.</w:t>
      </w:r>
    </w:p>
    <w:p w14:paraId="5E95A672" w14:textId="77777777" w:rsidR="00D1400E" w:rsidRPr="00D1400E" w:rsidRDefault="00D1400E" w:rsidP="00D1400E">
      <w:r w:rsidRPr="00D1400E">
        <w:t xml:space="preserve">Based on the device capability information from UDM, if the </w:t>
      </w:r>
      <w:proofErr w:type="spellStart"/>
      <w:r w:rsidRPr="00D1400E">
        <w:t>AIoT</w:t>
      </w:r>
      <w:proofErr w:type="spellEnd"/>
      <w:r w:rsidRPr="00D1400E">
        <w:t xml:space="preserve"> device is capable of storing received parameters for a longer period, step 12 - step 14 are executed i.e. the AIOT device is then considered registered:</w:t>
      </w:r>
    </w:p>
    <w:p w14:paraId="0F96D185" w14:textId="77777777" w:rsidR="00D1400E" w:rsidRDefault="00D1400E" w:rsidP="00D1400E">
      <w:pPr>
        <w:pStyle w:val="B1"/>
      </w:pPr>
      <w:r>
        <w:t>12.</w:t>
      </w:r>
      <w:r>
        <w:tab/>
        <w:t>The security mode negotiation and security parameter exchanges are performed (i.e. like the security mode command/complete between UE and network). In Topology 2, the message between the AIOTF and the AIOT device is transmitted via the NG-RAN and the Intermediate UE.</w:t>
      </w:r>
    </w:p>
    <w:p w14:paraId="55437528" w14:textId="148BB5E9" w:rsidR="00D1400E" w:rsidRDefault="00D1400E" w:rsidP="00D1400E">
      <w:pPr>
        <w:pStyle w:val="NO"/>
      </w:pPr>
      <w:r>
        <w:t>NOTE 6:</w:t>
      </w:r>
      <w:r>
        <w:tab/>
        <w:t>Further details of the security procedures are to be defined by SA WG3.</w:t>
      </w:r>
    </w:p>
    <w:p w14:paraId="4680ED03" w14:textId="77777777" w:rsidR="00D1400E" w:rsidRDefault="00D1400E" w:rsidP="00D1400E">
      <w:pPr>
        <w:pStyle w:val="B1"/>
      </w:pPr>
      <w:r>
        <w:t>13.</w:t>
      </w:r>
      <w:r>
        <w:tab/>
        <w:t xml:space="preserve">The AIOTF may further allocate CN device ID and sends it to the </w:t>
      </w:r>
      <w:proofErr w:type="spellStart"/>
      <w:r>
        <w:t>AIoT</w:t>
      </w:r>
      <w:proofErr w:type="spellEnd"/>
      <w:r>
        <w:t xml:space="preserve"> device.</w:t>
      </w:r>
    </w:p>
    <w:p w14:paraId="4660630C" w14:textId="77777777" w:rsidR="00D1400E" w:rsidRDefault="00D1400E" w:rsidP="00D1400E">
      <w:pPr>
        <w:pStyle w:val="B1"/>
      </w:pPr>
      <w:r>
        <w:t>14.</w:t>
      </w:r>
      <w:r>
        <w:tab/>
        <w:t xml:space="preserve">The AIOTF registers with the UDM (UECM) for the </w:t>
      </w:r>
      <w:proofErr w:type="spellStart"/>
      <w:r>
        <w:t>AIoT</w:t>
      </w:r>
      <w:proofErr w:type="spellEnd"/>
      <w:r>
        <w:t xml:space="preserve"> device access.</w:t>
      </w:r>
    </w:p>
    <w:p w14:paraId="034CE6F0" w14:textId="52F8F521" w:rsidR="00D1400E" w:rsidRDefault="00D1400E" w:rsidP="00D1400E">
      <w:pPr>
        <w:pStyle w:val="B1"/>
      </w:pPr>
      <w:r>
        <w:t>15.</w:t>
      </w:r>
      <w:r>
        <w:tab/>
        <w:t>The AIOTF may further aggregate the reported device IDs and send them to AF via the NEF, as for steps 14-16 in Figure 6.8.2.1-1.</w:t>
      </w:r>
    </w:p>
    <w:p w14:paraId="3223B402" w14:textId="6FF852A2" w:rsidR="00D1400E" w:rsidRPr="00D1400E" w:rsidRDefault="00D1400E" w:rsidP="00D1400E">
      <w:r w:rsidRPr="00D1400E">
        <w:lastRenderedPageBreak/>
        <w:t xml:space="preserve">Compared with solution#30, this solution is different in steps 2-6 and step 9: the AIOTF pages candidate intermediate UEs in the intended area and delivers the device NAS message over NGAP (e.g. inventory request) towards NG-RANs in the intended area. NG-RAN determines intermediate UEs inside the area and delivers the device NAS message over </w:t>
      </w:r>
      <w:proofErr w:type="spellStart"/>
      <w:r w:rsidRPr="00D1400E">
        <w:t>Uu</w:t>
      </w:r>
      <w:proofErr w:type="spellEnd"/>
      <w:r w:rsidRPr="00D1400E">
        <w:t xml:space="preserve"> AS layer (e.g. inventory request) towards intermediate UEs. The device response is sent from intermediate UEs to NG-RAN and forwarded to AIOTF. In steps 11-13, the device NAS message delivery follows the same principle.</w:t>
      </w:r>
    </w:p>
    <w:p w14:paraId="4FE066EA" w14:textId="7BC73054" w:rsidR="00D77404" w:rsidRPr="00D1400E" w:rsidRDefault="00D77404" w:rsidP="00D77404">
      <w:pPr>
        <w:pStyle w:val="Heading4"/>
      </w:pPr>
      <w:bookmarkStart w:id="2972" w:name="_Toc180646006"/>
      <w:bookmarkStart w:id="2973" w:name="_Toc183616939"/>
      <w:r w:rsidRPr="00D1400E">
        <w:t>6.</w:t>
      </w:r>
      <w:r w:rsidR="003B74CD" w:rsidRPr="00D1400E">
        <w:t>4</w:t>
      </w:r>
      <w:r w:rsidR="00030780" w:rsidRPr="00D1400E">
        <w:t>3</w:t>
      </w:r>
      <w:r w:rsidRPr="00D1400E">
        <w:t>.2.5</w:t>
      </w:r>
      <w:r w:rsidRPr="00D1400E">
        <w:tab/>
        <w:t>Periodic Inventory Procedure</w:t>
      </w:r>
      <w:bookmarkEnd w:id="2972"/>
      <w:bookmarkEnd w:id="2973"/>
    </w:p>
    <w:p w14:paraId="6ED8EF41" w14:textId="77777777" w:rsidR="00D77404" w:rsidRPr="00D1400E" w:rsidRDefault="00D77404" w:rsidP="00D77404">
      <w:r w:rsidRPr="00D1400E">
        <w:t>The periodic inventory may be requested by the AF, so that network can trigger the inventory periodically without the request from the AF directly.</w:t>
      </w:r>
    </w:p>
    <w:p w14:paraId="135F7F10" w14:textId="7E206614" w:rsidR="00D77404" w:rsidRPr="00D1400E" w:rsidRDefault="00D77404" w:rsidP="00D77404">
      <w:r w:rsidRPr="00D1400E">
        <w:t>Considering the movement of the Intermediate UEs which are not fixed, and the inventory is based on area information, the periodic inventory should be initiated by the CN (i.e. the AIOTF), which follows the instructions from the AF. When the period expires in the AIOTF, the AIOTF pages the Intermediate UEs based on the area information from the AF and the location information for the Intermediate UEs, and then triggers inventory procedure, as step</w:t>
      </w:r>
      <w:r w:rsidR="00D1400E">
        <w:t xml:space="preserve">s </w:t>
      </w:r>
      <w:r w:rsidRPr="00D1400E">
        <w:t>2-15 in Figure</w:t>
      </w:r>
      <w:r w:rsidR="003B74CD" w:rsidRPr="00D1400E">
        <w:t> </w:t>
      </w:r>
      <w:r w:rsidRPr="00D1400E">
        <w:t>6.</w:t>
      </w:r>
      <w:r w:rsidR="003B74CD" w:rsidRPr="00D1400E">
        <w:t>4</w:t>
      </w:r>
      <w:r w:rsidR="00030780" w:rsidRPr="00D1400E">
        <w:t>3</w:t>
      </w:r>
      <w:r w:rsidRPr="00D1400E">
        <w:t>.2.4-1.</w:t>
      </w:r>
    </w:p>
    <w:p w14:paraId="519A3266" w14:textId="40F36238" w:rsidR="00D77404" w:rsidRPr="00D1400E" w:rsidRDefault="00D77404" w:rsidP="00D77404">
      <w:pPr>
        <w:pStyle w:val="Heading4"/>
      </w:pPr>
      <w:bookmarkStart w:id="2974" w:name="_Toc180646007"/>
      <w:bookmarkStart w:id="2975" w:name="_Toc183616940"/>
      <w:r w:rsidRPr="00D1400E">
        <w:t>6.</w:t>
      </w:r>
      <w:r w:rsidR="003B74CD" w:rsidRPr="00D1400E">
        <w:t>4</w:t>
      </w:r>
      <w:r w:rsidR="00030780" w:rsidRPr="00D1400E">
        <w:t>3</w:t>
      </w:r>
      <w:r w:rsidRPr="00D1400E">
        <w:t>.2.6</w:t>
      </w:r>
      <w:r w:rsidRPr="00D1400E">
        <w:tab/>
        <w:t>Command Procedure</w:t>
      </w:r>
      <w:bookmarkEnd w:id="2974"/>
      <w:bookmarkEnd w:id="2975"/>
    </w:p>
    <w:p w14:paraId="238C45A1" w14:textId="77777777" w:rsidR="00D77404" w:rsidRPr="00D1400E" w:rsidRDefault="00D77404" w:rsidP="00D77404">
      <w:r w:rsidRPr="00D1400E">
        <w:t xml:space="preserve">The command procedure is initiated by the AF to request one or more </w:t>
      </w:r>
      <w:r w:rsidRPr="00D1400E">
        <w:rPr>
          <w:rFonts w:hint="eastAsia"/>
        </w:rPr>
        <w:t>spe</w:t>
      </w:r>
      <w:r w:rsidRPr="00D1400E">
        <w:t xml:space="preserve">cific </w:t>
      </w:r>
      <w:proofErr w:type="spellStart"/>
      <w:r w:rsidRPr="00D1400E">
        <w:t>AIoT</w:t>
      </w:r>
      <w:proofErr w:type="spellEnd"/>
      <w:r w:rsidRPr="00D1400E">
        <w:t xml:space="preserve"> devices or a group of </w:t>
      </w:r>
      <w:proofErr w:type="spellStart"/>
      <w:r w:rsidRPr="00D1400E">
        <w:t>AIoT</w:t>
      </w:r>
      <w:proofErr w:type="spellEnd"/>
      <w:r w:rsidRPr="00D1400E">
        <w:t xml:space="preserve"> devices in an area to execute the command. The command can be read, write, enable, disable, or execution request from the AF. The command result from the devices may or may not be required.</w:t>
      </w:r>
    </w:p>
    <w:p w14:paraId="5757EB68" w14:textId="77777777" w:rsidR="00D77404" w:rsidRPr="00D1400E" w:rsidRDefault="00D77404" w:rsidP="00D77404">
      <w:pPr>
        <w:pStyle w:val="TH"/>
      </w:pPr>
      <w:r w:rsidRPr="00D1400E">
        <w:rPr>
          <w:lang w:val="en-US"/>
        </w:rPr>
        <w:object w:dxaOrig="15701" w:dyaOrig="15750" w14:anchorId="1889D87A">
          <v:shape id="_x0000_i1139" type="#_x0000_t75" style="width:480pt;height:520.5pt" o:ole="">
            <v:imagedata r:id="rId238" o:title=""/>
          </v:shape>
          <o:OLEObject Type="Embed" ProgID="Visio.Drawing.15" ShapeID="_x0000_i1139" DrawAspect="Content" ObjectID="_1794390917" r:id="rId239"/>
        </w:object>
      </w:r>
    </w:p>
    <w:p w14:paraId="62EEDE47" w14:textId="55B8CAC2"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.2.6-1:</w:t>
      </w:r>
      <w:r w:rsidRPr="00D1400E">
        <w:rPr>
          <w:rFonts w:hint="eastAsia"/>
        </w:rPr>
        <w:t xml:space="preserve"> </w:t>
      </w:r>
      <w:r w:rsidRPr="00D1400E">
        <w:t>Command Procedure</w:t>
      </w:r>
    </w:p>
    <w:p w14:paraId="00D24069" w14:textId="77777777" w:rsidR="00D77404" w:rsidRPr="0094290B" w:rsidRDefault="00D77404" w:rsidP="00D77404">
      <w:pPr>
        <w:pStyle w:val="B1"/>
      </w:pPr>
      <w:r w:rsidRPr="0094290B">
        <w:t>1.</w:t>
      </w:r>
      <w:r w:rsidRPr="0094290B">
        <w:tab/>
        <w:t>The AF sends Command Request to the NEF, containing the command to be executed, area information, device information, optional inventory strategy information, and optional report aggregation info.</w:t>
      </w:r>
    </w:p>
    <w:p w14:paraId="1CFD9DDD" w14:textId="77777777" w:rsidR="00D77404" w:rsidRPr="00D1400E" w:rsidRDefault="00D77404" w:rsidP="00D77404">
      <w:pPr>
        <w:pStyle w:val="B2"/>
      </w:pPr>
      <w:r w:rsidRPr="00D1400E">
        <w:t>-</w:t>
      </w:r>
      <w:r w:rsidRPr="00D1400E">
        <w:tab/>
        <w:t xml:space="preserve">The command is to be executed in the </w:t>
      </w:r>
      <w:proofErr w:type="spellStart"/>
      <w:r w:rsidRPr="00D1400E">
        <w:t>AIoT</w:t>
      </w:r>
      <w:proofErr w:type="spellEnd"/>
      <w:r w:rsidRPr="00D1400E">
        <w:t xml:space="preserve"> devices. It contains the command (e.g. read, write, execute, etc.) together with the command parameters. The command specific parameters (e.g. what to be executed) are to be included in an app layer container between AF and AIOT devices.</w:t>
      </w:r>
    </w:p>
    <w:p w14:paraId="489DF716" w14:textId="77777777" w:rsidR="00D77404" w:rsidRPr="00D1400E" w:rsidRDefault="00D77404" w:rsidP="00D77404">
      <w:pPr>
        <w:pStyle w:val="B2"/>
      </w:pPr>
      <w:r w:rsidRPr="00D1400E">
        <w:t>-</w:t>
      </w:r>
      <w:r w:rsidRPr="00D1400E">
        <w:tab/>
        <w:t>The area information could be the external geographical area information.</w:t>
      </w:r>
    </w:p>
    <w:p w14:paraId="6F1CD720" w14:textId="77777777" w:rsidR="00D77404" w:rsidRPr="00D1400E" w:rsidRDefault="00D77404" w:rsidP="00D77404">
      <w:pPr>
        <w:pStyle w:val="B2"/>
      </w:pPr>
      <w:r w:rsidRPr="00D1400E">
        <w:t>-</w:t>
      </w:r>
      <w:r w:rsidRPr="00D1400E">
        <w:tab/>
        <w:t>The device information could be device ID, device group ID, and/or external device type.</w:t>
      </w:r>
    </w:p>
    <w:p w14:paraId="4075DDC3" w14:textId="77777777" w:rsidR="00D77404" w:rsidRPr="00D1400E" w:rsidRDefault="00D77404" w:rsidP="00D77404">
      <w:pPr>
        <w:pStyle w:val="B2"/>
      </w:pPr>
      <w:r w:rsidRPr="00D1400E">
        <w:t>-</w:t>
      </w:r>
      <w:r w:rsidRPr="00D1400E">
        <w:tab/>
        <w:t xml:space="preserve">The location required indicates whether the AF requests the location information of the </w:t>
      </w:r>
      <w:proofErr w:type="spellStart"/>
      <w:r w:rsidRPr="00D1400E">
        <w:t>AIoT</w:t>
      </w:r>
      <w:proofErr w:type="spellEnd"/>
      <w:r w:rsidRPr="00D1400E">
        <w:t xml:space="preserve"> devices provided.</w:t>
      </w:r>
    </w:p>
    <w:p w14:paraId="04C9547D" w14:textId="77777777" w:rsidR="00D77404" w:rsidRPr="0094290B" w:rsidRDefault="00D77404" w:rsidP="00D77404">
      <w:pPr>
        <w:pStyle w:val="B2"/>
      </w:pPr>
      <w:r w:rsidRPr="00D1400E">
        <w:t>-</w:t>
      </w:r>
      <w:r w:rsidRPr="00D1400E">
        <w:tab/>
        <w:t>The report aggregation info indicates whether the reports need to be aggregated or not for a specific aggregation period, and whether the reports are needed after the aggregation period.</w:t>
      </w:r>
    </w:p>
    <w:p w14:paraId="3ABB004C" w14:textId="77777777" w:rsidR="00D77404" w:rsidRPr="00D1400E" w:rsidRDefault="00D77404" w:rsidP="00D77404">
      <w:pPr>
        <w:pStyle w:val="B1"/>
      </w:pPr>
      <w:r w:rsidRPr="00D1400E">
        <w:lastRenderedPageBreak/>
        <w:t>2.</w:t>
      </w:r>
      <w:r w:rsidRPr="00D1400E">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330748FD" w14:textId="2D474DB8" w:rsidR="00D77404" w:rsidRPr="0094290B" w:rsidRDefault="00D77404" w:rsidP="00D77404">
      <w:pPr>
        <w:pStyle w:val="NO"/>
      </w:pPr>
      <w:r w:rsidRPr="0094290B">
        <w:t>NOTE</w:t>
      </w:r>
      <w:r w:rsidR="005C63BB">
        <w:t> </w:t>
      </w:r>
      <w:r w:rsidRPr="0094290B">
        <w:t>1:</w:t>
      </w:r>
      <w:r w:rsidRPr="0094290B">
        <w:tab/>
        <w:t>It is up to RAN to determine whether the device type is useful or not e.g. to optimize AS functionality such as spectrum usage, number of repetitions, etc.</w:t>
      </w:r>
    </w:p>
    <w:p w14:paraId="3987E289" w14:textId="77777777" w:rsidR="00D77404" w:rsidRPr="0094290B" w:rsidRDefault="00D77404" w:rsidP="002C4D99">
      <w:r w:rsidRPr="0094290B">
        <w:t>Depending on whether area information is provided, step 3a or step 3b is performed:</w:t>
      </w:r>
    </w:p>
    <w:p w14:paraId="2D0A6655" w14:textId="77777777" w:rsidR="00D77404" w:rsidRPr="002C4D99" w:rsidRDefault="00D77404" w:rsidP="00D77404">
      <w:pPr>
        <w:pStyle w:val="B1"/>
      </w:pPr>
      <w:r w:rsidRPr="002C4D99">
        <w:t>3a.</w:t>
      </w:r>
      <w:r w:rsidRPr="002C4D99">
        <w:tab/>
        <w:t>If area information is provided, the NEF sends NRF query with internal area information to query AIOTFs serving the area.</w:t>
      </w:r>
    </w:p>
    <w:p w14:paraId="03048614" w14:textId="77777777" w:rsidR="00D77404" w:rsidRPr="002C4D99" w:rsidRDefault="00D77404" w:rsidP="00D77404">
      <w:pPr>
        <w:pStyle w:val="B1"/>
      </w:pPr>
      <w:r w:rsidRPr="002C4D99">
        <w:t>3b.</w:t>
      </w:r>
      <w:r w:rsidRPr="002C4D99">
        <w:tab/>
        <w:t>If area information is not provided, and device ID(s) are provided, the NEF query the serving AIOTF from UDM.</w:t>
      </w:r>
    </w:p>
    <w:p w14:paraId="5F984D69" w14:textId="569717A8" w:rsidR="00D77404" w:rsidRPr="002C4D99" w:rsidRDefault="00D77404" w:rsidP="00D77404">
      <w:pPr>
        <w:pStyle w:val="B1"/>
      </w:pPr>
      <w:r w:rsidRPr="002C4D99">
        <w:t>4.</w:t>
      </w:r>
      <w:r w:rsidRPr="002C4D99">
        <w:tab/>
        <w:t>The NEF sends the Command Request to the AIOTFs with the command, internal area information, device information, device type and optional location required information.</w:t>
      </w:r>
    </w:p>
    <w:p w14:paraId="70DE8C10" w14:textId="175BBD2B" w:rsidR="00D77404" w:rsidRPr="002C4D99" w:rsidRDefault="00D77404" w:rsidP="00D77404">
      <w:pPr>
        <w:pStyle w:val="B1"/>
      </w:pPr>
      <w:r w:rsidRPr="002C4D99">
        <w:t>5.</w:t>
      </w:r>
      <w:r w:rsidRPr="002C4D99">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w:t>
      </w:r>
      <w:r w:rsidR="002C4D99">
        <w:t xml:space="preserve">s </w:t>
      </w:r>
      <w:r w:rsidRPr="002C4D99">
        <w:t>6-14 are skipped.</w:t>
      </w:r>
    </w:p>
    <w:p w14:paraId="24B02744" w14:textId="76574663" w:rsidR="00D77404" w:rsidRPr="002C4D99" w:rsidRDefault="00D77404" w:rsidP="00D77404">
      <w:pPr>
        <w:pStyle w:val="B1"/>
      </w:pPr>
      <w:r w:rsidRPr="002C4D99">
        <w:t>6.</w:t>
      </w:r>
      <w:r w:rsidRPr="002C4D99">
        <w:tab/>
        <w:t>The AIOTF sends enable UE reachability request towards the AMF to page the intermediate UEs for the registered devices, if the NG-RAN may release the intermediate UEs to RRC_IDLE state. The AMF check the CM states of those intermediate UEs, and triggers paging towards the NG-RAN(s</w:t>
      </w:r>
      <w:r w:rsidRPr="002C4D99">
        <w:rPr>
          <w:rFonts w:hint="eastAsia"/>
        </w:rPr>
        <w:t>)</w:t>
      </w:r>
      <w:r w:rsidRPr="002C4D99">
        <w:t xml:space="preserve"> </w:t>
      </w:r>
      <w:r w:rsidRPr="002C4D99">
        <w:rPr>
          <w:rFonts w:hint="eastAsia"/>
        </w:rPr>
        <w:t>f</w:t>
      </w:r>
      <w:r w:rsidRPr="002C4D99">
        <w:t>or those UEs in CM-IDLE state.</w:t>
      </w:r>
    </w:p>
    <w:p w14:paraId="14DF3372" w14:textId="77777777" w:rsidR="00D77404" w:rsidRPr="002C4D99" w:rsidRDefault="00D77404" w:rsidP="00D77404">
      <w:pPr>
        <w:pStyle w:val="B1"/>
      </w:pPr>
      <w:r w:rsidRPr="002C4D99">
        <w:t>7.</w:t>
      </w:r>
      <w:r w:rsidRPr="002C4D99">
        <w:tab/>
        <w:t>The AIOTF creates an AIOT device NAS request message containing the Command. The AIOTF sends the NG-RAN with the AIOT device NAS request message, registered devices together with UEs, and the Transaction ID.</w:t>
      </w:r>
    </w:p>
    <w:p w14:paraId="51C56ACA" w14:textId="77777777" w:rsidR="00D77404" w:rsidRPr="002C4D99" w:rsidRDefault="00D77404" w:rsidP="00D77404">
      <w:pPr>
        <w:pStyle w:val="B1"/>
      </w:pPr>
      <w:r w:rsidRPr="002C4D99">
        <w:t>8.</w:t>
      </w:r>
      <w:r w:rsidRPr="002C4D99">
        <w:tab/>
        <w:t xml:space="preserve">The NG-RAN checks whether the command request can be performed. The NG-RAN performs RAN paging for the intermediate UEs in RRC_INACTIVE state. The NG-RAN determines radio resource for the </w:t>
      </w:r>
      <w:proofErr w:type="spellStart"/>
      <w:r w:rsidRPr="002C4D99">
        <w:t>AIoT</w:t>
      </w:r>
      <w:proofErr w:type="spellEnd"/>
      <w:r w:rsidRPr="002C4D99">
        <w:t xml:space="preserve"> service operation between Intermediate UEs and the </w:t>
      </w:r>
      <w:proofErr w:type="spellStart"/>
      <w:r w:rsidRPr="002C4D99">
        <w:t>AIoT</w:t>
      </w:r>
      <w:proofErr w:type="spellEnd"/>
      <w:r w:rsidRPr="002C4D99">
        <w:t xml:space="preserve"> devices, and sends the Command Request towards the Intermediate UEs for the registered devices with the AIOT device NAS message, radio resource information, registered devices, and the Transaction ID. </w:t>
      </w:r>
    </w:p>
    <w:p w14:paraId="1D9EA113" w14:textId="09482BE7"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rFonts w:hint="eastAsia"/>
          <w:lang w:eastAsia="zh-CN"/>
        </w:rPr>
        <w:t>2:</w:t>
      </w:r>
      <w:r w:rsidRPr="0094290B">
        <w:rPr>
          <w:lang w:eastAsia="zh-CN"/>
        </w:rPr>
        <w:tab/>
      </w:r>
      <w:r w:rsidRPr="0094290B">
        <w:rPr>
          <w:rFonts w:hint="eastAsia"/>
          <w:lang w:eastAsia="zh-CN"/>
        </w:rPr>
        <w:t>It</w:t>
      </w:r>
      <w:r w:rsidR="002C4D99">
        <w:rPr>
          <w:lang w:eastAsia="zh-CN"/>
        </w:rPr>
        <w:t xml:space="preserve"> i</w:t>
      </w:r>
      <w:r w:rsidRPr="0094290B">
        <w:rPr>
          <w:rFonts w:hint="eastAsia"/>
          <w:lang w:eastAsia="zh-CN"/>
        </w:rPr>
        <w:t>s up to RAN</w:t>
      </w:r>
      <w:r w:rsidR="002C4D99">
        <w:rPr>
          <w:lang w:eastAsia="zh-CN"/>
        </w:rPr>
        <w:t> WG</w:t>
      </w:r>
      <w:r w:rsidRPr="0094290B">
        <w:rPr>
          <w:rFonts w:hint="eastAsia"/>
          <w:lang w:eastAsia="zh-CN"/>
        </w:rPr>
        <w:t xml:space="preserve">2 to determine the </w:t>
      </w:r>
      <w:proofErr w:type="spellStart"/>
      <w:r w:rsidRPr="0094290B">
        <w:rPr>
          <w:rFonts w:hint="eastAsia"/>
          <w:lang w:eastAsia="zh-CN"/>
        </w:rPr>
        <w:t>Uu</w:t>
      </w:r>
      <w:proofErr w:type="spellEnd"/>
      <w:r w:rsidRPr="0094290B">
        <w:rPr>
          <w:rFonts w:hint="eastAsia"/>
          <w:lang w:eastAsia="zh-CN"/>
        </w:rPr>
        <w:t xml:space="preserve"> AS layer impacts for command request delivery.</w:t>
      </w:r>
    </w:p>
    <w:p w14:paraId="699619A3" w14:textId="77777777" w:rsidR="00D77404" w:rsidRPr="0094290B" w:rsidRDefault="00D77404" w:rsidP="00D77404">
      <w:pPr>
        <w:pStyle w:val="B1"/>
      </w:pPr>
      <w:r w:rsidRPr="0094290B">
        <w:rPr>
          <w:lang w:eastAsia="zh-CN"/>
        </w:rPr>
        <w:t>9.</w:t>
      </w:r>
      <w:r w:rsidRPr="0094290B">
        <w:rPr>
          <w:lang w:eastAsia="zh-CN"/>
        </w:rPr>
        <w:tab/>
      </w:r>
      <w:r w:rsidRPr="0094290B">
        <w:t>The Intermediate UE initiates command delivery to transfer the AIOT device NAS request message</w:t>
      </w:r>
      <w:r w:rsidRPr="0094290B">
        <w:rPr>
          <w:rFonts w:hint="eastAsia"/>
          <w:lang w:eastAsia="zh-CN"/>
        </w:rPr>
        <w:t>s</w:t>
      </w:r>
      <w:r w:rsidRPr="0094290B">
        <w:t xml:space="preserve"> based on CN allocated device IDs of the registered devices, using dedicated signalling. Transaction ID is also included.</w:t>
      </w:r>
    </w:p>
    <w:p w14:paraId="3E6263D9" w14:textId="77777777" w:rsidR="00D77404" w:rsidRPr="0094290B" w:rsidRDefault="00D77404" w:rsidP="00D77404">
      <w:pPr>
        <w:pStyle w:val="NO"/>
      </w:pPr>
      <w:r w:rsidRPr="0094290B">
        <w:t>NOTE </w:t>
      </w:r>
      <w:r w:rsidRPr="0094290B">
        <w:rPr>
          <w:rFonts w:hint="eastAsia"/>
          <w:lang w:eastAsia="zh-CN"/>
        </w:rPr>
        <w:t>3</w:t>
      </w:r>
      <w:r w:rsidRPr="0094290B">
        <w:t>:</w:t>
      </w:r>
      <w:r w:rsidRPr="0094290B">
        <w:tab/>
        <w:t>RAN signalling details, including how the command is sent, are to be further studied by RAN WGs.</w:t>
      </w:r>
    </w:p>
    <w:p w14:paraId="5F9D494E" w14:textId="77777777" w:rsidR="00D77404" w:rsidRPr="002C4D99" w:rsidRDefault="00D77404" w:rsidP="00D77404">
      <w:pPr>
        <w:pStyle w:val="B1"/>
      </w:pPr>
      <w:r w:rsidRPr="002C4D99">
        <w:t>10.</w:t>
      </w:r>
      <w:r w:rsidRPr="002C4D99">
        <w:tab/>
        <w:t xml:space="preserve">The </w:t>
      </w:r>
      <w:proofErr w:type="spellStart"/>
      <w:r w:rsidRPr="002C4D99">
        <w:t>AIoT</w:t>
      </w:r>
      <w:proofErr w:type="spellEnd"/>
      <w:r w:rsidRPr="002C4D99">
        <w:t xml:space="preserve">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0122E7F" w14:textId="3777BB6D" w:rsidR="00D77404" w:rsidRPr="002C4D99" w:rsidRDefault="00D77404" w:rsidP="00D77404">
      <w:pPr>
        <w:pStyle w:val="B1"/>
      </w:pPr>
      <w:r w:rsidRPr="002C4D99">
        <w:t>11.</w:t>
      </w:r>
      <w:r w:rsidRPr="002C4D99">
        <w:tab/>
        <w:t>The Intermediate UE forwards the AIOT device NAS response message to the NG-RAN, and the NG-RAN forwards to the AIOTF. The Intermediate UE may further provide location information (ULI) of the device, if requested from the AIOTF and allowed by local policy.</w:t>
      </w:r>
    </w:p>
    <w:p w14:paraId="448E8CF6" w14:textId="51C0D986" w:rsidR="00D77404" w:rsidRPr="0094290B" w:rsidRDefault="00D77404" w:rsidP="00D77404">
      <w:pPr>
        <w:pStyle w:val="NO"/>
      </w:pPr>
      <w:r w:rsidRPr="0094290B">
        <w:t>NOTE </w:t>
      </w:r>
      <w:r w:rsidRPr="0094290B">
        <w:rPr>
          <w:rFonts w:hint="eastAsia"/>
          <w:lang w:eastAsia="zh-CN"/>
        </w:rPr>
        <w:t>4</w:t>
      </w:r>
      <w:r w:rsidRPr="0094290B">
        <w:t>:</w:t>
      </w:r>
      <w:r w:rsidRPr="0094290B">
        <w:tab/>
        <w:t>It</w:t>
      </w:r>
      <w:r w:rsidR="002C4D99">
        <w:t xml:space="preserve"> i</w:t>
      </w:r>
      <w:r w:rsidRPr="0094290B">
        <w:t>s up to RAN WG3 to determine the details and enhancements of the location information.</w:t>
      </w:r>
    </w:p>
    <w:p w14:paraId="2BC29681" w14:textId="77777777" w:rsidR="00D77404" w:rsidRPr="0094290B" w:rsidRDefault="00D77404" w:rsidP="00D77404">
      <w:pPr>
        <w:pStyle w:val="B1"/>
      </w:pPr>
      <w:r w:rsidRPr="0094290B">
        <w:t>12.</w:t>
      </w:r>
      <w:r w:rsidRPr="0094290B">
        <w:tab/>
        <w:t xml:space="preserve">The AIOTF gets the command result from the AIOT Device NAS response message. The AIOTF may perform aggregation, based on the report aggregation information provided by the AF. Within the aggregation period, the AIOTF will buffer the command results reported from the </w:t>
      </w:r>
      <w:proofErr w:type="spellStart"/>
      <w:r w:rsidRPr="0094290B">
        <w:t>AIoT</w:t>
      </w:r>
      <w:proofErr w:type="spellEnd"/>
      <w:r w:rsidRPr="0094290B">
        <w:t xml:space="preserve"> devices. The AIOTF may stop buffering and send report immediately, if it receives end indicator from the Intermediate UE in step 11. When the aggregation period expires, the AIOTF sends the report. For those command result after the aggregation period, if it is needed by the AF, the AIOTF sends the report. Otherwise, it will be dropped.</w:t>
      </w:r>
    </w:p>
    <w:p w14:paraId="6314A43C" w14:textId="77777777" w:rsidR="00D77404" w:rsidRPr="0094290B" w:rsidRDefault="00D77404" w:rsidP="00D77404">
      <w:pPr>
        <w:pStyle w:val="B1"/>
      </w:pPr>
      <w:r w:rsidRPr="0094290B">
        <w:t>13.</w:t>
      </w:r>
      <w:r w:rsidRPr="0094290B">
        <w:tab/>
        <w:t>The AIOTF sends Command Response or Notification Request towards the NEF for the command result or the aggregated command result information.</w:t>
      </w:r>
    </w:p>
    <w:p w14:paraId="29ED75AE" w14:textId="77777777" w:rsidR="00D77404" w:rsidRPr="0094290B" w:rsidRDefault="00D77404" w:rsidP="00D77404">
      <w:pPr>
        <w:pStyle w:val="B1"/>
      </w:pPr>
      <w:r w:rsidRPr="0094290B">
        <w:t>14.</w:t>
      </w:r>
      <w:r w:rsidRPr="0094290B">
        <w:tab/>
        <w:t>The NEF sends Command Response or Notification Request towards the AF for the command result or the aggregated command result information.</w:t>
      </w:r>
    </w:p>
    <w:p w14:paraId="15C84C8F" w14:textId="77777777" w:rsidR="00D77404" w:rsidRPr="002C4D99" w:rsidRDefault="00D77404" w:rsidP="00D77404">
      <w:pPr>
        <w:pStyle w:val="B1"/>
      </w:pPr>
      <w:r w:rsidRPr="002C4D99">
        <w:lastRenderedPageBreak/>
        <w:tab/>
        <w:t>If the AIOTF determines all required devices have executed the command (e.g. when AF provide the device ID(s) and those devices have executed the command in step 9 - 10), the following steps are skipped.</w:t>
      </w:r>
    </w:p>
    <w:p w14:paraId="402DD434" w14:textId="308C98C1" w:rsidR="00D77404" w:rsidRPr="0094290B" w:rsidRDefault="00D77404" w:rsidP="00D77404">
      <w:pPr>
        <w:pStyle w:val="B1"/>
      </w:pPr>
      <w:r w:rsidRPr="0094290B">
        <w:t>15.</w:t>
      </w:r>
      <w:r w:rsidRPr="0094290B">
        <w:tab/>
        <w:t>For those unregistered devices(s), the AIOTF initiate Inventory procedure as step</w:t>
      </w:r>
      <w:r w:rsidR="002C4D99">
        <w:t xml:space="preserve">s </w:t>
      </w:r>
      <w:r w:rsidRPr="0094290B">
        <w:t>2-14 in Figure 6.</w:t>
      </w:r>
      <w:r w:rsidR="00055148">
        <w:t>4</w:t>
      </w:r>
      <w:r w:rsidR="00030780">
        <w:t>3</w:t>
      </w:r>
      <w:r w:rsidRPr="0094290B">
        <w:t>.2.4-1 (step</w:t>
      </w:r>
      <w:r w:rsidR="002C4D99">
        <w:t xml:space="preserve">s </w:t>
      </w:r>
      <w:r w:rsidRPr="0094290B">
        <w:t>12-13 will be skipped, if the device is not able to persistent received information). In the inventory the Transaction ID is delivered, so that the registered devices which have executed command do not respond this inventory request from the Intermediate UE.</w:t>
      </w:r>
    </w:p>
    <w:p w14:paraId="3932A8F5" w14:textId="77777777" w:rsidR="00D77404" w:rsidRPr="0094290B" w:rsidRDefault="00D77404" w:rsidP="00D77404">
      <w:pPr>
        <w:pStyle w:val="B1"/>
      </w:pPr>
      <w:r w:rsidRPr="0094290B">
        <w:t>16.</w:t>
      </w:r>
      <w:r w:rsidRPr="0094290B">
        <w:tab/>
        <w:t>The AIOTF creates an AIOT device NAS request message containing the Command. The AIOTF sends the NG-RAN with the AIOT device NAS request message, the respond device together with the serving UE.</w:t>
      </w:r>
    </w:p>
    <w:p w14:paraId="67887F37" w14:textId="77777777" w:rsidR="00D77404" w:rsidRPr="0094290B" w:rsidRDefault="00D77404" w:rsidP="00D77404">
      <w:pPr>
        <w:pStyle w:val="B1"/>
      </w:pPr>
      <w:r w:rsidRPr="0094290B">
        <w:t>17.</w:t>
      </w:r>
      <w:r w:rsidRPr="0094290B">
        <w:tab/>
        <w:t xml:space="preserve">The NG-RAN checks whether the command request can be performed. The NG-RAN determines radio resource which is used between </w:t>
      </w:r>
      <w:proofErr w:type="spellStart"/>
      <w:r w:rsidRPr="0094290B">
        <w:t>AIoT</w:t>
      </w:r>
      <w:proofErr w:type="spellEnd"/>
      <w:r w:rsidRPr="0094290B">
        <w:t xml:space="preserve"> Devices and Intermediate UE. The NG-RAN sends the AIOT device NAS request message and the respond device.</w:t>
      </w:r>
    </w:p>
    <w:p w14:paraId="7A85545E" w14:textId="77777777" w:rsidR="00D77404" w:rsidRPr="0094290B" w:rsidRDefault="00D77404" w:rsidP="00D77404">
      <w:pPr>
        <w:pStyle w:val="B1"/>
      </w:pPr>
      <w:r w:rsidRPr="0094290B">
        <w:t>18.</w:t>
      </w:r>
      <w:r w:rsidRPr="0094290B">
        <w:tab/>
        <w:t>The Intermediate UE initiates command delivery for the AIOT Device NAS request message to the device.</w:t>
      </w:r>
    </w:p>
    <w:p w14:paraId="68028FDC" w14:textId="77777777" w:rsidR="00D77404" w:rsidRPr="0094290B" w:rsidRDefault="00D77404" w:rsidP="00D77404">
      <w:pPr>
        <w:pStyle w:val="B1"/>
      </w:pPr>
      <w:r w:rsidRPr="0094290B">
        <w:t>19.</w:t>
      </w:r>
      <w:r w:rsidRPr="0094290B">
        <w:tab/>
        <w:t xml:space="preserve">The </w:t>
      </w:r>
      <w:proofErr w:type="spellStart"/>
      <w:r w:rsidRPr="0094290B">
        <w:t>AIoT</w:t>
      </w:r>
      <w:proofErr w:type="spellEnd"/>
      <w:r w:rsidRPr="0094290B">
        <w:t xml:space="preserve"> Device executes the command, creates an AIOT Device NAS response message containing the command result and delivers the AIOT Device NAS response message to the intermediate UE, if the result needs to be sent back. The application specific result can be included in an app layer container.</w:t>
      </w:r>
    </w:p>
    <w:p w14:paraId="4555D28C" w14:textId="58A46061" w:rsidR="00D77404" w:rsidRPr="0094290B" w:rsidRDefault="00D77404" w:rsidP="00D77404">
      <w:pPr>
        <w:pStyle w:val="B1"/>
      </w:pPr>
      <w:r w:rsidRPr="0094290B">
        <w:t>20.</w:t>
      </w:r>
      <w:r w:rsidR="002C4D99">
        <w:tab/>
      </w:r>
      <w:r w:rsidRPr="0094290B">
        <w:t xml:space="preserve">The Intermediate UE forwards the AIOT device NAS response message to the NG-RAN, and the NG-RAN forwards to the AIOTF. The Intermediate UE may further provide location information (ULI) of the device, if requested from the AIOTF and allowed by local policy. </w:t>
      </w:r>
    </w:p>
    <w:p w14:paraId="087B26B8" w14:textId="226D2A4D" w:rsidR="00D77404" w:rsidRPr="0094290B" w:rsidRDefault="00D77404" w:rsidP="00D77404">
      <w:pPr>
        <w:pStyle w:val="B1"/>
      </w:pPr>
      <w:r w:rsidRPr="0094290B">
        <w:t>21.</w:t>
      </w:r>
      <w:r w:rsidRPr="0094290B">
        <w:tab/>
        <w:t>As step</w:t>
      </w:r>
      <w:r w:rsidR="002C4D99">
        <w:t xml:space="preserve">s </w:t>
      </w:r>
      <w:r w:rsidRPr="0094290B">
        <w:t>13-14, the AIOTF get the command result from the AIOT Device NAS response message. It may perform the aggregation and send to NEF. The NEF delivers to the AF.</w:t>
      </w:r>
    </w:p>
    <w:p w14:paraId="77891CDC" w14:textId="66671452" w:rsidR="00D77404" w:rsidRPr="002C4D99" w:rsidRDefault="002C4D99" w:rsidP="00D77404">
      <w:r>
        <w:t xml:space="preserve">Compared with solution#30, this solution is different in steps 6-8 and step 11: the AIOTF pages intermediate UEs and delivers the device NAS message over NGAP (i.e. command request) towards NG-RANs. NG-RAN delivers the device NAS message over </w:t>
      </w:r>
      <w:proofErr w:type="spellStart"/>
      <w:r>
        <w:t>Uu</w:t>
      </w:r>
      <w:proofErr w:type="spellEnd"/>
      <w:r>
        <w:t xml:space="preserve"> AS layer (e.g. command request) towards intermediate UEs. The device response is sent from intermediate UEs to NG-RAN and forwarded to AIOTF. In steps 16-17 and step 20, the device NAS message delivery follows the same principle.</w:t>
      </w:r>
    </w:p>
    <w:p w14:paraId="622510B7" w14:textId="4E11154F" w:rsidR="00D77404" w:rsidRPr="002C4D99" w:rsidRDefault="00D77404" w:rsidP="00D77404">
      <w:pPr>
        <w:pStyle w:val="Heading3"/>
      </w:pPr>
      <w:bookmarkStart w:id="2976" w:name="_Toc180646008"/>
      <w:bookmarkStart w:id="2977" w:name="_Toc183616941"/>
      <w:r w:rsidRPr="002C4D99">
        <w:t>6.</w:t>
      </w:r>
      <w:r w:rsidR="00055148" w:rsidRPr="002C4D99">
        <w:t>4</w:t>
      </w:r>
      <w:r w:rsidR="00030780" w:rsidRPr="002C4D99">
        <w:t>3</w:t>
      </w:r>
      <w:r w:rsidRPr="002C4D99">
        <w:t>.3</w:t>
      </w:r>
      <w:r w:rsidRPr="002C4D99">
        <w:tab/>
        <w:t>Impacts on services, entities and interfaces</w:t>
      </w:r>
      <w:bookmarkEnd w:id="2976"/>
      <w:bookmarkEnd w:id="2977"/>
    </w:p>
    <w:p w14:paraId="42FF32CB" w14:textId="77777777" w:rsidR="00D77404" w:rsidRPr="002C4D99" w:rsidRDefault="00D77404" w:rsidP="00D77404">
      <w:r w:rsidRPr="002C4D99">
        <w:t>The following NFs are impacted on top of the impacts of solution #8:</w:t>
      </w:r>
    </w:p>
    <w:p w14:paraId="534C6851" w14:textId="77777777" w:rsidR="00D77404" w:rsidRPr="002C4D99" w:rsidRDefault="00D77404" w:rsidP="00D77404">
      <w:pPr>
        <w:pStyle w:val="B1"/>
      </w:pPr>
      <w:r w:rsidRPr="002C4D99">
        <w:t>-</w:t>
      </w:r>
      <w:r w:rsidRPr="002C4D99">
        <w:tab/>
        <w:t>NG-RAN:</w:t>
      </w:r>
    </w:p>
    <w:p w14:paraId="354ACBB6" w14:textId="77777777" w:rsidR="00D77404" w:rsidRPr="002C4D99" w:rsidRDefault="00D77404" w:rsidP="00D77404">
      <w:pPr>
        <w:pStyle w:val="B2"/>
      </w:pPr>
      <w:r w:rsidRPr="002C4D99">
        <w:t>-</w:t>
      </w:r>
      <w:r w:rsidRPr="002C4D99">
        <w:tab/>
        <w:t>NGAP association with AIOTF.</w:t>
      </w:r>
    </w:p>
    <w:p w14:paraId="1175C842" w14:textId="77777777" w:rsidR="00D77404" w:rsidRPr="002C4D99" w:rsidRDefault="00D77404" w:rsidP="00D77404">
      <w:pPr>
        <w:pStyle w:val="B2"/>
      </w:pPr>
      <w:r w:rsidRPr="002C4D99">
        <w:t>-</w:t>
      </w:r>
      <w:r w:rsidRPr="002C4D99">
        <w:tab/>
        <w:t xml:space="preserve">Determine radio resources between Intermediate UE and </w:t>
      </w:r>
      <w:proofErr w:type="spellStart"/>
      <w:r w:rsidRPr="002C4D99">
        <w:t>AIoT</w:t>
      </w:r>
      <w:proofErr w:type="spellEnd"/>
      <w:r w:rsidRPr="002C4D99">
        <w:t xml:space="preserve"> devices.</w:t>
      </w:r>
    </w:p>
    <w:p w14:paraId="6E9035DC" w14:textId="77777777" w:rsidR="00D77404" w:rsidRPr="002C4D99" w:rsidRDefault="00D77404" w:rsidP="00D77404">
      <w:pPr>
        <w:pStyle w:val="B2"/>
      </w:pPr>
      <w:r w:rsidRPr="002C4D99">
        <w:t>-</w:t>
      </w:r>
      <w:r w:rsidRPr="002C4D99">
        <w:tab/>
      </w:r>
      <w:r w:rsidRPr="002C4D99">
        <w:rPr>
          <w:rFonts w:hint="eastAsia"/>
        </w:rPr>
        <w:t>Receive</w:t>
      </w:r>
      <w:r w:rsidRPr="002C4D99">
        <w:t xml:space="preserve"> request from AIOTF, (optional) determine Intermediate UEs, forward to Intermediate UEs.</w:t>
      </w:r>
    </w:p>
    <w:p w14:paraId="2D6F275E" w14:textId="77777777" w:rsidR="00D77404" w:rsidRPr="002C4D99" w:rsidRDefault="00D77404" w:rsidP="00D77404">
      <w:pPr>
        <w:pStyle w:val="B2"/>
      </w:pPr>
      <w:r w:rsidRPr="002C4D99">
        <w:t>-</w:t>
      </w:r>
      <w:r w:rsidRPr="002C4D99">
        <w:tab/>
        <w:t>Receive response from Intermediate UEs and forward to AIOTF.</w:t>
      </w:r>
    </w:p>
    <w:p w14:paraId="1C461119" w14:textId="51CA5103" w:rsidR="00D77404" w:rsidRPr="002C4D99" w:rsidRDefault="00D77404" w:rsidP="00D77404">
      <w:pPr>
        <w:pStyle w:val="B2"/>
      </w:pPr>
      <w:r w:rsidRPr="002C4D99">
        <w:t>-</w:t>
      </w:r>
      <w:r w:rsidRPr="002C4D99">
        <w:tab/>
        <w:t>Keep Intermediate UEs in RRC_CONNECTED or RRC_INACTIVE state (optional)</w:t>
      </w:r>
      <w:r w:rsidR="002C4D99">
        <w:t>.</w:t>
      </w:r>
    </w:p>
    <w:p w14:paraId="470ABEA7" w14:textId="13AC1007" w:rsidR="00D77404" w:rsidRPr="0094290B" w:rsidRDefault="00D77404" w:rsidP="00D77404">
      <w:pPr>
        <w:pStyle w:val="B1"/>
      </w:pPr>
      <w:r w:rsidRPr="0094290B">
        <w:t>-</w:t>
      </w:r>
      <w:r w:rsidRPr="0094290B">
        <w:tab/>
        <w:t>Ambient IoT Function (AIOTF):</w:t>
      </w:r>
    </w:p>
    <w:p w14:paraId="0240ECF4" w14:textId="77777777" w:rsidR="00D77404" w:rsidRPr="0094290B" w:rsidRDefault="00D77404" w:rsidP="00D77404">
      <w:pPr>
        <w:pStyle w:val="B2"/>
      </w:pPr>
      <w:r w:rsidRPr="0094290B">
        <w:t>-</w:t>
      </w:r>
      <w:r w:rsidRPr="0094290B">
        <w:tab/>
        <w:t>NG-RAN connectivity.</w:t>
      </w:r>
    </w:p>
    <w:p w14:paraId="0FCF0FC8" w14:textId="77777777" w:rsidR="00D77404" w:rsidRPr="0094290B" w:rsidRDefault="00D77404" w:rsidP="00D77404">
      <w:pPr>
        <w:pStyle w:val="B2"/>
      </w:pPr>
      <w:r w:rsidRPr="0094290B">
        <w:t>-</w:t>
      </w:r>
      <w:r w:rsidRPr="0094290B">
        <w:tab/>
        <w:t>Routing the request from AF (via NEF) to NG-RAN, for DO-DTT/DT traffic types.</w:t>
      </w:r>
    </w:p>
    <w:p w14:paraId="159D158C" w14:textId="77777777" w:rsidR="00D77404" w:rsidRPr="0094290B" w:rsidRDefault="00D77404" w:rsidP="00D77404">
      <w:pPr>
        <w:pStyle w:val="B2"/>
      </w:pPr>
      <w:r w:rsidRPr="0094290B">
        <w:t>-</w:t>
      </w:r>
      <w:r w:rsidRPr="0094290B">
        <w:tab/>
        <w:t>Routing the response from NG-RAN to AF (via NEF) for DO-DTT traffic type.</w:t>
      </w:r>
    </w:p>
    <w:p w14:paraId="46505494" w14:textId="77777777" w:rsidR="00D77404" w:rsidRPr="0094290B" w:rsidRDefault="00D77404" w:rsidP="00D77404">
      <w:pPr>
        <w:pStyle w:val="B2"/>
      </w:pPr>
      <w:r w:rsidRPr="0094290B">
        <w:t>-</w:t>
      </w:r>
      <w:r w:rsidRPr="0094290B">
        <w:tab/>
        <w:t xml:space="preserve">Page Intermediate UEs via AMF (optional, if NG-RAN does not release the </w:t>
      </w:r>
      <w:r w:rsidRPr="0094290B">
        <w:rPr>
          <w:lang w:eastAsia="zh-CN"/>
        </w:rPr>
        <w:t>autho</w:t>
      </w:r>
      <w:r w:rsidRPr="0094290B">
        <w:t>rized Intermediate UEs to RRC_IDLE state, it is not needed)</w:t>
      </w:r>
      <w:r w:rsidRPr="00E36433">
        <w:t>.</w:t>
      </w:r>
    </w:p>
    <w:p w14:paraId="12C99EDD" w14:textId="77777777" w:rsidR="00D77404" w:rsidRPr="0094290B" w:rsidRDefault="00D77404" w:rsidP="00D77404">
      <w:pPr>
        <w:pStyle w:val="B1"/>
      </w:pPr>
      <w:r w:rsidRPr="0094290B">
        <w:t>-</w:t>
      </w:r>
      <w:r w:rsidRPr="0094290B">
        <w:tab/>
        <w:t>AMF: Authorization of Intermediate UEs and create UE context towards AIOTF.</w:t>
      </w:r>
    </w:p>
    <w:p w14:paraId="5BE049BE" w14:textId="77777777" w:rsidR="00D77404" w:rsidRPr="0094290B" w:rsidRDefault="00D77404" w:rsidP="00D77404">
      <w:pPr>
        <w:pStyle w:val="B1"/>
      </w:pPr>
      <w:r w:rsidRPr="0094290B">
        <w:t>-</w:t>
      </w:r>
      <w:r w:rsidRPr="0094290B">
        <w:tab/>
        <w:t>UDM: Enhance authorization information for Intermediate UEs.</w:t>
      </w:r>
    </w:p>
    <w:p w14:paraId="4679E679" w14:textId="77777777" w:rsidR="00D77404" w:rsidRPr="0094290B" w:rsidRDefault="00D77404" w:rsidP="00D77404">
      <w:pPr>
        <w:pStyle w:val="B1"/>
      </w:pPr>
      <w:r w:rsidRPr="0094290B">
        <w:t>-</w:t>
      </w:r>
      <w:r w:rsidRPr="0094290B">
        <w:tab/>
        <w:t>Intermediate UE:</w:t>
      </w:r>
    </w:p>
    <w:p w14:paraId="4D8B91BD" w14:textId="7E543BF6" w:rsidR="00D77404" w:rsidRPr="0094290B" w:rsidRDefault="00D77404" w:rsidP="00D77404">
      <w:pPr>
        <w:pStyle w:val="B2"/>
      </w:pPr>
      <w:r w:rsidRPr="0094290B">
        <w:lastRenderedPageBreak/>
        <w:t>-</w:t>
      </w:r>
      <w:r w:rsidRPr="0094290B">
        <w:tab/>
        <w:t>Authorization of Intermediate UEs</w:t>
      </w:r>
      <w:r w:rsidR="002C4D99">
        <w:t>.</w:t>
      </w:r>
    </w:p>
    <w:p w14:paraId="7E62DB12" w14:textId="77777777" w:rsidR="00D77404" w:rsidRPr="0094290B" w:rsidRDefault="00D77404" w:rsidP="00D77404">
      <w:pPr>
        <w:pStyle w:val="B2"/>
      </w:pPr>
      <w:r w:rsidRPr="0094290B">
        <w:t>-</w:t>
      </w:r>
      <w:r w:rsidRPr="0094290B">
        <w:tab/>
        <w:t>Receive the request and radio resource information from NG-RAN and perform Ambient IoT operations (e.g. inventory, command, etc.) on the proper spectrum.</w:t>
      </w:r>
    </w:p>
    <w:p w14:paraId="29E3A530" w14:textId="3403E48B" w:rsidR="00D77404" w:rsidRPr="00D1400E" w:rsidRDefault="00D77404" w:rsidP="002C4D99">
      <w:pPr>
        <w:pStyle w:val="B2"/>
      </w:pPr>
      <w:r w:rsidRPr="0094290B">
        <w:t>-</w:t>
      </w:r>
      <w:r w:rsidRPr="0094290B">
        <w:tab/>
        <w:t xml:space="preserve">Receive responses from </w:t>
      </w:r>
      <w:proofErr w:type="spellStart"/>
      <w:r w:rsidRPr="0094290B">
        <w:t>AIoT</w:t>
      </w:r>
      <w:proofErr w:type="spellEnd"/>
      <w:r w:rsidRPr="0094290B">
        <w:t xml:space="preserve"> devices and send to NG-RAN.</w:t>
      </w:r>
    </w:p>
    <w:p w14:paraId="62C5A8E6" w14:textId="77777777" w:rsidR="00B36905" w:rsidRPr="00822E86" w:rsidRDefault="00B36905" w:rsidP="00B36905">
      <w:pPr>
        <w:pStyle w:val="Heading1"/>
        <w:rPr>
          <w:lang w:eastAsia="zh-CN"/>
        </w:rPr>
      </w:pPr>
      <w:bookmarkStart w:id="2978" w:name="_Toc250980595"/>
      <w:bookmarkStart w:id="2979" w:name="_Toc326037266"/>
      <w:bookmarkStart w:id="2980" w:name="_Toc510604411"/>
      <w:bookmarkStart w:id="2981" w:name="_Toc92875665"/>
      <w:bookmarkStart w:id="2982" w:name="_Toc93070689"/>
      <w:bookmarkStart w:id="2983" w:name="_Toc157661588"/>
      <w:bookmarkStart w:id="2984" w:name="_Toc160698674"/>
      <w:bookmarkStart w:id="2985" w:name="_Toc164844068"/>
      <w:bookmarkStart w:id="2986" w:name="_Toc164944701"/>
      <w:bookmarkStart w:id="2987" w:name="_Toc168319030"/>
      <w:bookmarkStart w:id="2988" w:name="_Toc168319546"/>
      <w:bookmarkStart w:id="2989" w:name="_Toc168319801"/>
      <w:bookmarkStart w:id="2990" w:name="_Toc168320056"/>
      <w:bookmarkStart w:id="2991" w:name="_Toc168320310"/>
      <w:bookmarkStart w:id="2992" w:name="_Toc168559964"/>
      <w:bookmarkStart w:id="2993" w:name="_Toc175891053"/>
      <w:bookmarkStart w:id="2994" w:name="_Toc180646009"/>
      <w:bookmarkStart w:id="2995" w:name="_Toc183616942"/>
      <w:bookmarkStart w:id="2996" w:name="_Toc310438366"/>
      <w:bookmarkStart w:id="2997" w:name="_Toc324232216"/>
      <w:bookmarkStart w:id="2998" w:name="_Toc326248735"/>
      <w:bookmarkStart w:id="2999" w:name="_Toc510604412"/>
      <w:bookmarkEnd w:id="1327"/>
      <w:bookmarkEnd w:id="1328"/>
      <w:bookmarkEnd w:id="1329"/>
      <w:bookmarkEnd w:id="1330"/>
      <w:bookmarkEnd w:id="1331"/>
      <w:bookmarkEnd w:id="2947"/>
      <w:bookmarkEnd w:id="2948"/>
      <w:bookmarkEnd w:id="2949"/>
      <w:bookmarkEnd w:id="2950"/>
      <w:bookmarkEnd w:id="2951"/>
      <w:bookmarkEnd w:id="2952"/>
      <w:bookmarkEnd w:id="2953"/>
      <w:bookmarkEnd w:id="2954"/>
      <w:bookmarkEnd w:id="2955"/>
      <w:r w:rsidRPr="00822E86">
        <w:rPr>
          <w:lang w:eastAsia="zh-CN"/>
        </w:rPr>
        <w:t>7</w:t>
      </w:r>
      <w:r w:rsidRPr="00822E86">
        <w:rPr>
          <w:lang w:eastAsia="zh-CN"/>
        </w:rPr>
        <w:tab/>
        <w:t>Overall Evaluation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53ED7065" w14:textId="77777777" w:rsidR="00B36905" w:rsidRPr="00822E86"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DengXian"/>
          <w:lang w:eastAsia="zh-CN"/>
        </w:rPr>
      </w:pPr>
      <w:bookmarkStart w:id="3000" w:name="_Toc92875666"/>
      <w:bookmarkStart w:id="3001" w:name="_Toc93070690"/>
    </w:p>
    <w:p w14:paraId="5FFB4A9B" w14:textId="77777777" w:rsidR="00B36905" w:rsidRPr="002C4D99" w:rsidRDefault="00B36905" w:rsidP="00B36905">
      <w:pPr>
        <w:pStyle w:val="Heading1"/>
      </w:pPr>
      <w:bookmarkStart w:id="3002" w:name="_Toc157661589"/>
      <w:bookmarkStart w:id="3003" w:name="_Toc160698675"/>
      <w:bookmarkStart w:id="3004" w:name="_Toc164844069"/>
      <w:bookmarkStart w:id="3005" w:name="_Toc164944702"/>
      <w:bookmarkStart w:id="3006" w:name="_Toc168319031"/>
      <w:bookmarkStart w:id="3007" w:name="_Toc168319547"/>
      <w:bookmarkStart w:id="3008" w:name="_Toc168319802"/>
      <w:bookmarkStart w:id="3009" w:name="_Toc168320057"/>
      <w:bookmarkStart w:id="3010" w:name="_Toc168320311"/>
      <w:bookmarkStart w:id="3011" w:name="_Toc168559965"/>
      <w:bookmarkStart w:id="3012" w:name="_Toc175891054"/>
      <w:bookmarkStart w:id="3013" w:name="_Toc180646010"/>
      <w:bookmarkStart w:id="3014" w:name="_Toc183616943"/>
      <w:r w:rsidRPr="002C4D99">
        <w:t>8</w:t>
      </w:r>
      <w:r w:rsidRPr="002C4D99">
        <w:tab/>
        <w:t>Conclusions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466A10D2" w14:textId="2DA654CC" w:rsidR="00B36905" w:rsidRPr="005904EC" w:rsidRDefault="0008617D" w:rsidP="00B36905">
      <w:pPr>
        <w:pStyle w:val="EditorsNote"/>
        <w:rPr>
          <w:lang w:val="en-US" w:eastAsia="ja-JP"/>
        </w:rPr>
      </w:pPr>
      <w:r>
        <w:rPr>
          <w:lang w:val="en-US" w:eastAsia="ja-JP"/>
        </w:rPr>
        <w:t>Editor's note:</w:t>
      </w:r>
      <w:r>
        <w:rPr>
          <w:lang w:val="en-US" w:eastAsia="ja-JP"/>
        </w:rPr>
        <w:tab/>
        <w:t>This clause will capture conclusions for the study.</w:t>
      </w:r>
    </w:p>
    <w:p w14:paraId="43200F49" w14:textId="0684E2F0" w:rsidR="006C2CA8" w:rsidRPr="002C4D99" w:rsidRDefault="006C2CA8" w:rsidP="006C2CA8">
      <w:pPr>
        <w:pStyle w:val="Heading2"/>
      </w:pPr>
      <w:bookmarkStart w:id="3015" w:name="_Toc175891055"/>
      <w:bookmarkStart w:id="3016" w:name="_Toc180646011"/>
      <w:bookmarkStart w:id="3017" w:name="_Toc183616944"/>
      <w:bookmarkStart w:id="3018" w:name="_Toc164844070"/>
      <w:r w:rsidRPr="002C4D99">
        <w:rPr>
          <w:rFonts w:hint="eastAsia"/>
        </w:rPr>
        <w:t>8</w:t>
      </w:r>
      <w:r w:rsidRPr="002C4D99">
        <w:t>.</w:t>
      </w:r>
      <w:r w:rsidR="00C76787" w:rsidRPr="002C4D99">
        <w:t>1</w:t>
      </w:r>
      <w:r w:rsidRPr="002C4D99">
        <w:tab/>
      </w:r>
      <w:r w:rsidR="00BE1A81" w:rsidRPr="002C4D99">
        <w:t xml:space="preserve">Interim </w:t>
      </w:r>
      <w:r w:rsidRPr="002C4D99">
        <w:t>Conclusion on Key Issue #1</w:t>
      </w:r>
      <w:bookmarkEnd w:id="3015"/>
      <w:bookmarkEnd w:id="3016"/>
      <w:bookmarkEnd w:id="3017"/>
    </w:p>
    <w:p w14:paraId="3FF739C3" w14:textId="045C3CD1" w:rsidR="006C2CA8" w:rsidRPr="002C4D99" w:rsidRDefault="006C2CA8" w:rsidP="006C2CA8">
      <w:pPr>
        <w:pStyle w:val="Heading3"/>
      </w:pPr>
      <w:bookmarkStart w:id="3019" w:name="_Toc175891056"/>
      <w:bookmarkStart w:id="3020" w:name="_Toc180646012"/>
      <w:bookmarkStart w:id="3021" w:name="_Toc183616945"/>
      <w:r w:rsidRPr="002C4D99">
        <w:t>8.</w:t>
      </w:r>
      <w:r w:rsidR="00C76787" w:rsidRPr="002C4D99">
        <w:t>1</w:t>
      </w:r>
      <w:r w:rsidRPr="002C4D99">
        <w:t>.1</w:t>
      </w:r>
      <w:r w:rsidRPr="002C4D99">
        <w:tab/>
      </w:r>
      <w:r w:rsidR="001B7802" w:rsidRPr="002C4D99">
        <w:t>General</w:t>
      </w:r>
      <w:bookmarkEnd w:id="3019"/>
      <w:bookmarkEnd w:id="3020"/>
      <w:bookmarkEnd w:id="3021"/>
    </w:p>
    <w:p w14:paraId="0A6FCA4E"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ey issue #1 includes the following aspects:</w:t>
      </w:r>
    </w:p>
    <w:p w14:paraId="7DB0CB5A" w14:textId="77777777" w:rsidR="006C2CA8" w:rsidRDefault="006C2CA8" w:rsidP="006C2CA8">
      <w:pPr>
        <w:pStyle w:val="B1"/>
        <w:rPr>
          <w:lang w:eastAsia="zh-CN"/>
        </w:rPr>
      </w:pPr>
      <w:r>
        <w:rPr>
          <w:lang w:eastAsia="zh-CN"/>
        </w:rPr>
        <w:t>-</w:t>
      </w:r>
      <w:r>
        <w:rPr>
          <w:lang w:eastAsia="zh-CN"/>
        </w:rPr>
        <w:tab/>
      </w:r>
      <w:r>
        <w:t>System architecture identified along with the solutions for KI#2 and KI#3.</w:t>
      </w:r>
    </w:p>
    <w:p w14:paraId="027644AB" w14:textId="794596A5"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w:t>
      </w:r>
      <w:r w:rsidR="00234C20">
        <w:rPr>
          <w:rFonts w:eastAsiaTheme="minorEastAsia"/>
          <w:lang w:eastAsia="zh-CN"/>
        </w:rPr>
        <w:t>clause</w:t>
      </w:r>
      <w:r>
        <w:rPr>
          <w:rFonts w:eastAsiaTheme="minorEastAsia"/>
          <w:lang w:eastAsia="zh-CN"/>
        </w:rPr>
        <w:t>.</w:t>
      </w:r>
    </w:p>
    <w:p w14:paraId="758776A3" w14:textId="77777777" w:rsidR="00A547EB" w:rsidRDefault="00A547EB" w:rsidP="00A547EB">
      <w:pPr>
        <w:rPr>
          <w:rFonts w:eastAsiaTheme="minorEastAsia"/>
          <w:lang w:val="en-US" w:eastAsia="zh-CN"/>
        </w:rPr>
      </w:pPr>
      <w:r w:rsidRPr="00681292">
        <w:rPr>
          <w:rFonts w:eastAsiaTheme="minorEastAsia"/>
          <w:lang w:eastAsia="zh-CN"/>
        </w:rPr>
        <w:t xml:space="preserve">The following aspects </w:t>
      </w:r>
      <w:r>
        <w:rPr>
          <w:rFonts w:eastAsiaTheme="minorEastAsia"/>
          <w:lang w:eastAsia="zh-CN"/>
        </w:rPr>
        <w:t xml:space="preserve">common for Topology 1 and Topology 2 </w:t>
      </w:r>
      <w:r w:rsidRPr="00681292">
        <w:rPr>
          <w:rFonts w:eastAsiaTheme="minorEastAsia"/>
          <w:lang w:eastAsia="zh-CN"/>
        </w:rPr>
        <w:t>are concluded as principles for normative work</w:t>
      </w:r>
      <w:r>
        <w:rPr>
          <w:lang w:val="en-US" w:eastAsia="zh-CN"/>
        </w:rPr>
        <w:t>:</w:t>
      </w:r>
    </w:p>
    <w:p w14:paraId="5B901D19" w14:textId="56D88EC7" w:rsidR="002C4D99" w:rsidRDefault="002C4D99" w:rsidP="002C4D99">
      <w:pPr>
        <w:pStyle w:val="EditorsNote"/>
        <w:rPr>
          <w:rFonts w:eastAsiaTheme="minorEastAsia"/>
        </w:rPr>
      </w:pPr>
      <w:r>
        <w:rPr>
          <w:rFonts w:eastAsiaTheme="minorEastAsia"/>
        </w:rPr>
        <w:t>Editor's note:</w:t>
      </w:r>
      <w:r>
        <w:rPr>
          <w:rFonts w:eastAsiaTheme="minorEastAsia"/>
        </w:rPr>
        <w:tab/>
        <w:t>Final conclusions are assumed to be taken in coordination with RAN WGs.</w:t>
      </w:r>
    </w:p>
    <w:p w14:paraId="69BAD5D1" w14:textId="4D777B8A" w:rsidR="006C2CA8" w:rsidRPr="002C4D99" w:rsidRDefault="002972FD" w:rsidP="006C2CA8">
      <w:pPr>
        <w:pStyle w:val="B1"/>
        <w:rPr>
          <w:rFonts w:eastAsiaTheme="minorEastAsia"/>
        </w:rPr>
      </w:pPr>
      <w:r w:rsidRPr="002C4D99">
        <w:t>1.</w:t>
      </w:r>
      <w:r w:rsidR="006C2CA8" w:rsidRPr="002C4D99">
        <w:tab/>
      </w:r>
      <w:r w:rsidR="006C2CA8" w:rsidRPr="002C4D99">
        <w:rPr>
          <w:rFonts w:eastAsiaTheme="minorEastAsia"/>
        </w:rPr>
        <w:t>A new core network function is introduced to support Ambient IoT</w:t>
      </w:r>
      <w:r w:rsidRPr="002C4D99">
        <w:rPr>
          <w:rFonts w:eastAsiaTheme="minorEastAsia"/>
        </w:rPr>
        <w:t xml:space="preserve"> </w:t>
      </w:r>
      <w:r w:rsidRPr="002C4D99">
        <w:t xml:space="preserve">(e.g. </w:t>
      </w:r>
      <w:proofErr w:type="spellStart"/>
      <w:r w:rsidRPr="002C4D99">
        <w:t>AIoTF</w:t>
      </w:r>
      <w:proofErr w:type="spellEnd"/>
      <w:r w:rsidRPr="002C4D99">
        <w:t>) service for both the topology 1 and topology 2.</w:t>
      </w:r>
      <w:r w:rsidRPr="002C4D99">
        <w:rPr>
          <w:rFonts w:eastAsiaTheme="minorEastAsia" w:hint="eastAsia"/>
        </w:rPr>
        <w:t xml:space="preserve"> </w:t>
      </w:r>
      <w:r w:rsidRPr="002C4D99">
        <w:t xml:space="preserve">The </w:t>
      </w:r>
      <w:proofErr w:type="spellStart"/>
      <w:r w:rsidRPr="002C4D99">
        <w:t>AIo</w:t>
      </w:r>
      <w:r w:rsidRPr="002C4D99">
        <w:rPr>
          <w:rFonts w:eastAsiaTheme="minorEastAsia" w:hint="eastAsia"/>
        </w:rPr>
        <w:t>T</w:t>
      </w:r>
      <w:r w:rsidRPr="002C4D99">
        <w:t>F</w:t>
      </w:r>
      <w:proofErr w:type="spellEnd"/>
      <w:r w:rsidRPr="002C4D99">
        <w:t xml:space="preserve"> performs the following functionality</w:t>
      </w:r>
      <w:r w:rsidR="006C2CA8" w:rsidRPr="002C4D99">
        <w:rPr>
          <w:rFonts w:eastAsiaTheme="minorEastAsia"/>
        </w:rPr>
        <w:t>.</w:t>
      </w:r>
    </w:p>
    <w:p w14:paraId="1DA80BA1" w14:textId="17A4AFC9" w:rsidR="00CE3C89" w:rsidRPr="002C4D99" w:rsidRDefault="008C01AB" w:rsidP="00CE3C89">
      <w:pPr>
        <w:pStyle w:val="B2"/>
        <w:rPr>
          <w:rFonts w:eastAsiaTheme="minorEastAsia"/>
        </w:rPr>
      </w:pPr>
      <w:r>
        <w:rPr>
          <w:rFonts w:eastAsiaTheme="minorEastAsia"/>
        </w:rPr>
        <w:t>a</w:t>
      </w:r>
      <w:r w:rsidR="00CE3C89" w:rsidRPr="002C4D99">
        <w:rPr>
          <w:rFonts w:eastAsiaTheme="minorEastAsia"/>
        </w:rPr>
        <w:t>.</w:t>
      </w:r>
      <w:r w:rsidR="00CE3C89" w:rsidRPr="002C4D99">
        <w:rPr>
          <w:rFonts w:eastAsiaTheme="minorEastAsia"/>
        </w:rPr>
        <w:tab/>
        <w:t xml:space="preserve">The </w:t>
      </w:r>
      <w:proofErr w:type="spellStart"/>
      <w:r w:rsidR="00CE3C89" w:rsidRPr="002C4D99">
        <w:rPr>
          <w:rFonts w:eastAsiaTheme="minorEastAsia"/>
        </w:rPr>
        <w:t>AIoTF</w:t>
      </w:r>
      <w:proofErr w:type="spellEnd"/>
      <w:r w:rsidR="00CE3C89" w:rsidRPr="002C4D99">
        <w:rPr>
          <w:rFonts w:eastAsiaTheme="minorEastAsia"/>
        </w:rPr>
        <w:t xml:space="preserve"> registers itself in the NRF with its NF profile</w:t>
      </w:r>
      <w:r w:rsidR="00CE3C89" w:rsidRPr="002C4D99">
        <w:rPr>
          <w:rFonts w:eastAsiaTheme="minorEastAsia" w:hint="eastAsia"/>
        </w:rPr>
        <w:t>.</w:t>
      </w:r>
    </w:p>
    <w:p w14:paraId="5103AABB" w14:textId="605EE515" w:rsidR="002C4D99" w:rsidRPr="002C4D99" w:rsidRDefault="002C4D99" w:rsidP="002C4D99">
      <w:pPr>
        <w:pStyle w:val="EditorsNote"/>
        <w:rPr>
          <w:rFonts w:eastAsiaTheme="minorEastAsia"/>
        </w:rPr>
      </w:pPr>
      <w:r>
        <w:rPr>
          <w:rFonts w:eastAsiaTheme="minorEastAsia"/>
        </w:rPr>
        <w:t>Editor's note:</w:t>
      </w:r>
      <w:r>
        <w:rPr>
          <w:rFonts w:eastAsiaTheme="minorEastAsia"/>
        </w:rPr>
        <w:tab/>
        <w:t>The details of the NF profile are FFS.</w:t>
      </w:r>
    </w:p>
    <w:p w14:paraId="4F47F778" w14:textId="18320C39" w:rsidR="003B362E" w:rsidRDefault="008C01AB" w:rsidP="003B362E">
      <w:pPr>
        <w:pStyle w:val="B2"/>
        <w:rPr>
          <w:rFonts w:eastAsiaTheme="minorEastAsia"/>
        </w:rPr>
      </w:pPr>
      <w:r>
        <w:rPr>
          <w:rFonts w:eastAsiaTheme="minorEastAsia"/>
          <w:lang w:eastAsia="zh-CN"/>
        </w:rPr>
        <w:t>b</w:t>
      </w:r>
      <w:r w:rsidR="003B362E">
        <w:rPr>
          <w:rFonts w:eastAsiaTheme="minorEastAsia"/>
          <w:lang w:eastAsia="zh-CN"/>
        </w:rPr>
        <w:t>.</w:t>
      </w:r>
      <w:r w:rsidR="003B362E">
        <w:rPr>
          <w:rFonts w:eastAsiaTheme="minorEastAsia"/>
        </w:rPr>
        <w:tab/>
      </w:r>
      <w:r w:rsidR="003B362E" w:rsidRPr="005B202C">
        <w:rPr>
          <w:rFonts w:eastAsiaTheme="minorEastAsia"/>
          <w:lang w:eastAsia="zh-CN"/>
        </w:rPr>
        <w:t xml:space="preserve">For topology 1, </w:t>
      </w:r>
      <w:r w:rsidR="003B362E" w:rsidRPr="005B202C">
        <w:rPr>
          <w:rFonts w:eastAsiaTheme="minorEastAsia"/>
        </w:rPr>
        <w:t>the</w:t>
      </w:r>
      <w:r w:rsidR="003B362E" w:rsidRPr="005A68CD">
        <w:rPr>
          <w:rFonts w:eastAsiaTheme="minorEastAsia"/>
        </w:rPr>
        <w:t xml:space="preserve"> AI</w:t>
      </w:r>
      <w:r w:rsidR="003B362E">
        <w:rPr>
          <w:rFonts w:eastAsiaTheme="minorEastAsia" w:hint="eastAsia"/>
          <w:lang w:eastAsia="zh-CN"/>
        </w:rPr>
        <w:t>O</w:t>
      </w:r>
      <w:r w:rsidR="003B362E" w:rsidRPr="005A68CD">
        <w:rPr>
          <w:rFonts w:eastAsiaTheme="minorEastAsia"/>
        </w:rPr>
        <w:t xml:space="preserve">TF </w:t>
      </w:r>
      <w:r w:rsidR="003B362E" w:rsidRPr="005B202C">
        <w:rPr>
          <w:rFonts w:eastAsiaTheme="minorEastAsia"/>
        </w:rPr>
        <w:t>selects the</w:t>
      </w:r>
      <w:r w:rsidR="003B362E">
        <w:rPr>
          <w:rFonts w:eastAsiaTheme="minorEastAsia"/>
        </w:rPr>
        <w:t xml:space="preserve"> </w:t>
      </w:r>
      <w:r w:rsidR="003B362E">
        <w:rPr>
          <w:rFonts w:eastAsiaTheme="minorEastAsia" w:hint="eastAsia"/>
          <w:lang w:eastAsia="zh-CN"/>
        </w:rPr>
        <w:t>BS readers</w:t>
      </w:r>
      <w:r w:rsidR="003B362E">
        <w:rPr>
          <w:rFonts w:eastAsiaTheme="minorEastAsia"/>
          <w:lang w:eastAsia="zh-CN"/>
        </w:rPr>
        <w:t xml:space="preserve"> or </w:t>
      </w:r>
      <w:r w:rsidR="003B362E" w:rsidRPr="007060EC">
        <w:rPr>
          <w:rFonts w:eastAsiaTheme="minorEastAsia"/>
          <w:lang w:eastAsia="zh-CN"/>
        </w:rPr>
        <w:t>AI</w:t>
      </w:r>
      <w:r w:rsidR="003B362E">
        <w:rPr>
          <w:rFonts w:eastAsiaTheme="minorEastAsia" w:hint="eastAsia"/>
          <w:lang w:eastAsia="zh-CN"/>
        </w:rPr>
        <w:t>O</w:t>
      </w:r>
      <w:r w:rsidR="003B362E" w:rsidRPr="007060EC">
        <w:rPr>
          <w:rFonts w:eastAsiaTheme="minorEastAsia"/>
          <w:lang w:eastAsia="zh-CN"/>
        </w:rPr>
        <w:t>T RAN node</w:t>
      </w:r>
      <w:r w:rsidR="003B362E">
        <w:rPr>
          <w:rFonts w:eastAsiaTheme="minorEastAsia"/>
          <w:lang w:eastAsia="zh-CN"/>
        </w:rPr>
        <w:t xml:space="preserve">s. </w:t>
      </w:r>
      <w:r w:rsidR="003B362E" w:rsidRPr="005B202C">
        <w:rPr>
          <w:rFonts w:eastAsiaTheme="minorEastAsia"/>
          <w:lang w:eastAsia="zh-CN"/>
        </w:rPr>
        <w:t>For topology 2, the</w:t>
      </w:r>
      <w:r w:rsidR="003B362E">
        <w:rPr>
          <w:rFonts w:eastAsiaTheme="minorEastAsia"/>
          <w:lang w:eastAsia="zh-CN"/>
        </w:rPr>
        <w:t xml:space="preserve"> AI</w:t>
      </w:r>
      <w:r w:rsidR="003B362E">
        <w:rPr>
          <w:rFonts w:eastAsiaTheme="minorEastAsia" w:hint="eastAsia"/>
          <w:lang w:eastAsia="zh-CN"/>
        </w:rPr>
        <w:t>O</w:t>
      </w:r>
      <w:r w:rsidR="003B362E">
        <w:rPr>
          <w:rFonts w:eastAsiaTheme="minorEastAsia"/>
          <w:lang w:eastAsia="zh-CN"/>
        </w:rPr>
        <w:t xml:space="preserve">TF selects the </w:t>
      </w:r>
      <w:r w:rsidR="003B362E">
        <w:rPr>
          <w:rFonts w:eastAsiaTheme="minorEastAsia" w:hint="eastAsia"/>
          <w:lang w:eastAsia="zh-CN"/>
        </w:rPr>
        <w:t>UE readers (</w:t>
      </w:r>
      <w:r w:rsidR="003B362E" w:rsidRPr="00AD2EFA">
        <w:rPr>
          <w:rFonts w:eastAsiaTheme="minorEastAsia"/>
          <w:lang w:eastAsia="zh-CN"/>
        </w:rPr>
        <w:t>e.g</w:t>
      </w:r>
      <w:r w:rsidR="004B3399">
        <w:rPr>
          <w:rFonts w:eastAsiaTheme="minorEastAsia"/>
          <w:lang w:eastAsia="zh-CN"/>
        </w:rPr>
        <w:t>.</w:t>
      </w:r>
      <w:r w:rsidR="003B362E" w:rsidRPr="00AD2EFA">
        <w:rPr>
          <w:rFonts w:eastAsiaTheme="minorEastAsia"/>
          <w:lang w:eastAsia="zh-CN"/>
        </w:rPr>
        <w:t xml:space="preserve"> candidate or final UE readers</w:t>
      </w:r>
      <w:r w:rsidR="003B362E">
        <w:rPr>
          <w:rFonts w:eastAsiaTheme="minorEastAsia" w:hint="eastAsia"/>
          <w:lang w:eastAsia="zh-CN"/>
        </w:rPr>
        <w:t>)</w:t>
      </w:r>
      <w:r w:rsidR="003B362E">
        <w:rPr>
          <w:rFonts w:eastAsiaTheme="minorEastAsia"/>
          <w:lang w:eastAsia="zh-CN"/>
        </w:rPr>
        <w:t xml:space="preserve"> and provides the selected UE Reader list to the RAN</w:t>
      </w:r>
      <w:r w:rsidR="003B362E" w:rsidRPr="00111925">
        <w:rPr>
          <w:rFonts w:eastAsiaTheme="minorEastAsia"/>
        </w:rPr>
        <w:t>.</w:t>
      </w:r>
    </w:p>
    <w:p w14:paraId="16ED9D2C" w14:textId="40F441B8" w:rsidR="003B362E" w:rsidRDefault="003B362E" w:rsidP="003B362E">
      <w:pPr>
        <w:pStyle w:val="NO"/>
        <w:rPr>
          <w:rFonts w:eastAsiaTheme="minorEastAsia"/>
        </w:rPr>
      </w:pPr>
      <w:r>
        <w:rPr>
          <w:rFonts w:eastAsiaTheme="minorEastAsia"/>
        </w:rPr>
        <w:t>NOTE</w:t>
      </w:r>
      <w:r w:rsidR="008C01AB">
        <w:rPr>
          <w:rFonts w:eastAsiaTheme="minorEastAsia"/>
        </w:rPr>
        <w:t> 1</w:t>
      </w:r>
      <w:r>
        <w:rPr>
          <w:rFonts w:eastAsiaTheme="minorEastAsia"/>
        </w:rPr>
        <w:t>:</w:t>
      </w:r>
      <w:r>
        <w:rPr>
          <w:rFonts w:eastAsiaTheme="minorEastAsia"/>
        </w:rPr>
        <w:tab/>
        <w:t>P</w:t>
      </w:r>
      <w:r w:rsidRPr="00337212">
        <w:rPr>
          <w:rFonts w:eastAsiaTheme="minorEastAsia"/>
        </w:rPr>
        <w:t>rovid</w:t>
      </w:r>
      <w:r>
        <w:rPr>
          <w:rFonts w:eastAsiaTheme="minorEastAsia"/>
        </w:rPr>
        <w:t>ing</w:t>
      </w:r>
      <w:r w:rsidRPr="00337212">
        <w:rPr>
          <w:rFonts w:eastAsiaTheme="minorEastAsia"/>
        </w:rPr>
        <w:t xml:space="preserve"> the UE Reader list to the RA</w:t>
      </w:r>
      <w:r>
        <w:rPr>
          <w:rFonts w:eastAsiaTheme="minorEastAsia"/>
        </w:rPr>
        <w:t>N</w:t>
      </w:r>
      <w:r w:rsidRPr="00337212">
        <w:rPr>
          <w:rFonts w:eastAsiaTheme="minorEastAsia"/>
        </w:rPr>
        <w:t xml:space="preserve"> </w:t>
      </w:r>
      <w:r>
        <w:rPr>
          <w:rFonts w:eastAsiaTheme="minorEastAsia"/>
        </w:rPr>
        <w:t>only applies</w:t>
      </w:r>
      <w:r w:rsidRPr="00337212">
        <w:rPr>
          <w:rFonts w:eastAsiaTheme="minorEastAsia"/>
        </w:rPr>
        <w:t xml:space="preserve"> to </w:t>
      </w:r>
      <w:r>
        <w:rPr>
          <w:rFonts w:eastAsiaTheme="minorEastAsia"/>
        </w:rPr>
        <w:t>the RRC-based</w:t>
      </w:r>
      <w:r w:rsidRPr="00337212">
        <w:rPr>
          <w:rFonts w:eastAsiaTheme="minorEastAsia"/>
        </w:rPr>
        <w:t xml:space="preserve"> option</w:t>
      </w:r>
      <w:r>
        <w:rPr>
          <w:rFonts w:eastAsiaTheme="minorEastAsia"/>
        </w:rPr>
        <w:t>.</w:t>
      </w:r>
    </w:p>
    <w:p w14:paraId="108B8DE8" w14:textId="20E73645" w:rsidR="003B362E" w:rsidRDefault="003B362E" w:rsidP="00234C20">
      <w:pPr>
        <w:pStyle w:val="EditorsNote"/>
        <w:rPr>
          <w:rFonts w:eastAsiaTheme="minorEastAsia"/>
        </w:rPr>
      </w:pPr>
      <w:r w:rsidRPr="003108B9">
        <w:rPr>
          <w:rFonts w:eastAsiaTheme="minorEastAsia"/>
          <w:lang w:eastAsia="zh-CN"/>
        </w:rPr>
        <w:t>Editor’s note:</w:t>
      </w:r>
      <w:r>
        <w:rPr>
          <w:rFonts w:eastAsiaTheme="minorEastAsia"/>
        </w:rPr>
        <w:tab/>
      </w:r>
      <w:r w:rsidRPr="00A16C4C">
        <w:t xml:space="preserve">Whether </w:t>
      </w:r>
      <w:r w:rsidRPr="00A16C4C">
        <w:rPr>
          <w:rFonts w:eastAsiaTheme="minorEastAsia"/>
          <w:lang w:eastAsia="zh-CN"/>
        </w:rPr>
        <w:t xml:space="preserve">and how </w:t>
      </w:r>
      <w:r w:rsidRPr="00A16C4C">
        <w:t>AIOTF selects BS readers or AI</w:t>
      </w:r>
      <w:r w:rsidRPr="00A16C4C">
        <w:rPr>
          <w:rFonts w:eastAsiaTheme="minorEastAsia"/>
          <w:lang w:eastAsia="zh-CN"/>
        </w:rPr>
        <w:t>O</w:t>
      </w:r>
      <w:r w:rsidRPr="00A16C4C">
        <w:t xml:space="preserve">T RAN nodes in topology 1 </w:t>
      </w:r>
      <w:r w:rsidRPr="00A16C4C">
        <w:rPr>
          <w:rFonts w:eastAsiaTheme="minorEastAsia"/>
          <w:lang w:eastAsia="zh-CN"/>
        </w:rPr>
        <w:t>needs coordination between SA</w:t>
      </w:r>
      <w:r w:rsidR="00234C20">
        <w:rPr>
          <w:rFonts w:eastAsiaTheme="minorEastAsia"/>
          <w:lang w:eastAsia="zh-CN"/>
        </w:rPr>
        <w:t> WG</w:t>
      </w:r>
      <w:r w:rsidRPr="00A16C4C">
        <w:rPr>
          <w:rFonts w:eastAsiaTheme="minorEastAsia"/>
          <w:lang w:eastAsia="zh-CN"/>
        </w:rPr>
        <w:t xml:space="preserve">2 and </w:t>
      </w:r>
      <w:r w:rsidRPr="00A16C4C">
        <w:t>RAN</w:t>
      </w:r>
      <w:r w:rsidR="00234C20">
        <w:rPr>
          <w:rFonts w:eastAsiaTheme="minorEastAsia"/>
          <w:lang w:eastAsia="zh-CN"/>
        </w:rPr>
        <w:t> </w:t>
      </w:r>
      <w:r w:rsidRPr="00A16C4C">
        <w:rPr>
          <w:rFonts w:eastAsiaTheme="minorEastAsia"/>
          <w:lang w:eastAsia="zh-CN"/>
        </w:rPr>
        <w:t>WG(s)</w:t>
      </w:r>
      <w:r w:rsidRPr="00106F5C">
        <w:t>.</w:t>
      </w:r>
    </w:p>
    <w:p w14:paraId="7FDF7DC6" w14:textId="3CD18102" w:rsidR="00CE3C89" w:rsidRPr="002C4D99" w:rsidRDefault="00CE3C89" w:rsidP="00CE3C89">
      <w:pPr>
        <w:pStyle w:val="B2"/>
        <w:rPr>
          <w:rFonts w:eastAsiaTheme="minorEastAsia"/>
        </w:rPr>
      </w:pPr>
      <w:r w:rsidRPr="002C4D99">
        <w:rPr>
          <w:rFonts w:eastAsiaTheme="minorEastAsia" w:hint="eastAsia"/>
        </w:rPr>
        <w:t>c</w:t>
      </w:r>
      <w:r w:rsidRPr="002C4D99">
        <w:rPr>
          <w:rFonts w:eastAsiaTheme="minorEastAsia"/>
        </w:rPr>
        <w:t>.</w:t>
      </w:r>
      <w:r w:rsidRPr="002C4D99">
        <w:rPr>
          <w:rFonts w:eastAsiaTheme="minorEastAsia"/>
        </w:rPr>
        <w:tab/>
        <w:t xml:space="preserve">The </w:t>
      </w:r>
      <w:proofErr w:type="spellStart"/>
      <w:r w:rsidRPr="002C4D99">
        <w:rPr>
          <w:rFonts w:eastAsiaTheme="minorEastAsia"/>
        </w:rPr>
        <w:t>AIoTF</w:t>
      </w:r>
      <w:proofErr w:type="spellEnd"/>
      <w:r w:rsidRPr="002C4D99">
        <w:rPr>
          <w:rFonts w:eastAsiaTheme="minorEastAsia"/>
        </w:rPr>
        <w:t xml:space="preserve"> receives an </w:t>
      </w:r>
      <w:proofErr w:type="spellStart"/>
      <w:r w:rsidRPr="002C4D99">
        <w:rPr>
          <w:rFonts w:eastAsiaTheme="minorEastAsia"/>
        </w:rPr>
        <w:t>AIoT</w:t>
      </w:r>
      <w:proofErr w:type="spellEnd"/>
      <w:r w:rsidRPr="002C4D99">
        <w:rPr>
          <w:rFonts w:eastAsiaTheme="minorEastAsia"/>
        </w:rPr>
        <w:t xml:space="preserve"> service request</w:t>
      </w:r>
      <w:r w:rsidRPr="002C4D99">
        <w:rPr>
          <w:rFonts w:eastAsiaTheme="minorEastAsia" w:hint="eastAsia"/>
        </w:rPr>
        <w:t xml:space="preserve"> </w:t>
      </w:r>
      <w:r w:rsidRPr="002C4D99">
        <w:rPr>
          <w:rFonts w:eastAsiaTheme="minorEastAsia"/>
        </w:rPr>
        <w:t>from the AF</w:t>
      </w:r>
      <w:r w:rsidRPr="002C4D99">
        <w:rPr>
          <w:rFonts w:eastAsiaTheme="minorEastAsia" w:hint="eastAsia"/>
        </w:rPr>
        <w:t xml:space="preserve"> </w:t>
      </w:r>
      <w:r w:rsidRPr="002C4D99">
        <w:rPr>
          <w:rFonts w:eastAsiaTheme="minorEastAsia"/>
        </w:rPr>
        <w:t xml:space="preserve">and triggers the </w:t>
      </w:r>
      <w:r w:rsidRPr="002C4D99">
        <w:rPr>
          <w:rFonts w:eastAsiaTheme="minorEastAsia" w:hint="eastAsia"/>
        </w:rPr>
        <w:t xml:space="preserve">BS/UE </w:t>
      </w:r>
      <w:r w:rsidR="00782FB5">
        <w:rPr>
          <w:rFonts w:eastAsiaTheme="minorEastAsia"/>
        </w:rPr>
        <w:t>R</w:t>
      </w:r>
      <w:r w:rsidRPr="002C4D99">
        <w:rPr>
          <w:rFonts w:eastAsiaTheme="minorEastAsia" w:hint="eastAsia"/>
        </w:rPr>
        <w:t xml:space="preserve">eaders to perform </w:t>
      </w:r>
      <w:proofErr w:type="spellStart"/>
      <w:r w:rsidRPr="002C4D99">
        <w:rPr>
          <w:rFonts w:eastAsiaTheme="minorEastAsia"/>
        </w:rPr>
        <w:t>A</w:t>
      </w:r>
      <w:r w:rsidRPr="002C4D99">
        <w:rPr>
          <w:rFonts w:eastAsiaTheme="minorEastAsia" w:hint="eastAsia"/>
        </w:rPr>
        <w:t>I</w:t>
      </w:r>
      <w:r w:rsidRPr="002C4D99">
        <w:rPr>
          <w:rFonts w:eastAsiaTheme="minorEastAsia"/>
        </w:rPr>
        <w:t>oT</w:t>
      </w:r>
      <w:proofErr w:type="spellEnd"/>
      <w:r w:rsidRPr="002C4D99">
        <w:rPr>
          <w:rFonts w:eastAsiaTheme="minorEastAsia"/>
        </w:rPr>
        <w:t xml:space="preserve"> service operations towards the </w:t>
      </w:r>
      <w:proofErr w:type="spellStart"/>
      <w:r w:rsidRPr="002C4D99">
        <w:rPr>
          <w:rFonts w:eastAsiaTheme="minorEastAsia"/>
        </w:rPr>
        <w:t>AIoT</w:t>
      </w:r>
      <w:proofErr w:type="spellEnd"/>
      <w:r w:rsidRPr="002C4D99">
        <w:rPr>
          <w:rFonts w:eastAsiaTheme="minorEastAsia"/>
        </w:rPr>
        <w:t xml:space="preserve"> Devices(s).</w:t>
      </w:r>
    </w:p>
    <w:p w14:paraId="3BE91761" w14:textId="1B06E44F" w:rsidR="00CE3C89" w:rsidRDefault="00CE3C89" w:rsidP="00CE3C89">
      <w:pPr>
        <w:pStyle w:val="B2"/>
        <w:rPr>
          <w:rFonts w:eastAsiaTheme="minorEastAsia"/>
        </w:rPr>
      </w:pPr>
      <w:r w:rsidRPr="002C4D99">
        <w:rPr>
          <w:rFonts w:eastAsiaTheme="minorEastAsia" w:hint="eastAsia"/>
        </w:rPr>
        <w:t>d.</w:t>
      </w:r>
      <w:r w:rsidRPr="002C4D99">
        <w:rPr>
          <w:rFonts w:eastAsiaTheme="minorEastAsia"/>
        </w:rPr>
        <w:tab/>
      </w:r>
      <w:r w:rsidRPr="002C4D99">
        <w:rPr>
          <w:rFonts w:eastAsiaTheme="minorEastAsia" w:hint="eastAsia"/>
        </w:rPr>
        <w:t xml:space="preserve">The </w:t>
      </w:r>
      <w:proofErr w:type="spellStart"/>
      <w:r w:rsidRPr="002C4D99">
        <w:rPr>
          <w:rFonts w:eastAsiaTheme="minorEastAsia" w:hint="eastAsia"/>
        </w:rPr>
        <w:t>AIoTF</w:t>
      </w:r>
      <w:proofErr w:type="spellEnd"/>
      <w:r w:rsidRPr="002C4D99">
        <w:rPr>
          <w:rFonts w:eastAsiaTheme="minorEastAsia" w:hint="eastAsia"/>
        </w:rPr>
        <w:t xml:space="preserve"> </w:t>
      </w:r>
      <w:r w:rsidR="002C4D99" w:rsidRPr="002C4D99">
        <w:rPr>
          <w:rFonts w:eastAsiaTheme="minorEastAsia"/>
        </w:rPr>
        <w:t xml:space="preserve">aggregates </w:t>
      </w:r>
      <w:r w:rsidRPr="002C4D99">
        <w:t>the service operation results</w:t>
      </w:r>
      <w:r w:rsidRPr="002C4D99">
        <w:rPr>
          <w:rFonts w:eastAsiaTheme="minorEastAsia" w:hint="eastAsia"/>
        </w:rPr>
        <w:t xml:space="preserve"> (including the removal of the duplicated devices records)</w:t>
      </w:r>
      <w:r w:rsidRPr="002C4D99">
        <w:t xml:space="preserve"> from </w:t>
      </w:r>
      <w:r w:rsidRPr="002C4D99">
        <w:rPr>
          <w:rFonts w:eastAsiaTheme="minorEastAsia" w:hint="eastAsia"/>
        </w:rPr>
        <w:t>BS</w:t>
      </w:r>
      <w:r w:rsidRPr="002C4D99">
        <w:t xml:space="preserve"> Readers and UE Readers and sends to AF</w:t>
      </w:r>
      <w:r w:rsidRPr="002C4D99">
        <w:rPr>
          <w:rFonts w:eastAsiaTheme="minorEastAsia" w:hint="eastAsia"/>
        </w:rPr>
        <w:t>.</w:t>
      </w:r>
    </w:p>
    <w:p w14:paraId="2C72C0EC" w14:textId="77777777" w:rsidR="005F1E59" w:rsidRDefault="005F1E59" w:rsidP="005F1E59">
      <w:pPr>
        <w:pStyle w:val="B2"/>
        <w:rPr>
          <w:lang w:eastAsia="zh-CN"/>
        </w:rPr>
      </w:pPr>
      <w:r>
        <w:rPr>
          <w:rFonts w:hint="eastAsia"/>
          <w:lang w:eastAsia="zh-CN"/>
        </w:rPr>
        <w:t>e.</w:t>
      </w:r>
      <w:r>
        <w:rPr>
          <w:rFonts w:hint="eastAsia"/>
          <w:lang w:eastAsia="zh-CN"/>
        </w:rPr>
        <w:tab/>
        <w:t>The AI</w:t>
      </w:r>
      <w:r>
        <w:rPr>
          <w:rFonts w:hint="eastAsia"/>
          <w:lang w:val="en-US" w:eastAsia="zh-CN"/>
        </w:rPr>
        <w:t>O</w:t>
      </w:r>
      <w:r>
        <w:rPr>
          <w:rFonts w:hint="eastAsia"/>
          <w:lang w:eastAsia="zh-CN"/>
        </w:rPr>
        <w:t>TF may provide the following assistance information to RAN/UE Reader:</w:t>
      </w:r>
    </w:p>
    <w:p w14:paraId="495FDE66" w14:textId="706B1C2C" w:rsidR="005F1E59" w:rsidRPr="005F1E59" w:rsidRDefault="005F1E59" w:rsidP="00234C20">
      <w:pPr>
        <w:pStyle w:val="B3"/>
        <w:rPr>
          <w:lang w:eastAsia="zh-CN"/>
        </w:rPr>
      </w:pPr>
      <w:r w:rsidRPr="005F1E59">
        <w:rPr>
          <w:rFonts w:hint="eastAsia"/>
          <w:lang w:eastAsia="zh-CN"/>
        </w:rPr>
        <w:t>-</w:t>
      </w:r>
      <w:r w:rsidRPr="005F1E59">
        <w:rPr>
          <w:rFonts w:hint="eastAsia"/>
          <w:lang w:eastAsia="zh-CN"/>
        </w:rPr>
        <w:tab/>
      </w:r>
      <w:proofErr w:type="spellStart"/>
      <w:r w:rsidRPr="005F1E59">
        <w:rPr>
          <w:lang w:eastAsia="zh-CN"/>
        </w:rPr>
        <w:t>AIoT</w:t>
      </w:r>
      <w:proofErr w:type="spellEnd"/>
      <w:r w:rsidRPr="005F1E59">
        <w:rPr>
          <w:lang w:eastAsia="zh-CN"/>
        </w:rPr>
        <w:t xml:space="preserve"> service type (e.</w:t>
      </w:r>
      <w:r w:rsidRPr="005F1E59">
        <w:rPr>
          <w:rFonts w:hint="eastAsia"/>
          <w:lang w:val="en-US" w:eastAsia="zh-CN"/>
        </w:rPr>
        <w:t>g.</w:t>
      </w:r>
      <w:r w:rsidRPr="005F1E59">
        <w:rPr>
          <w:lang w:eastAsia="zh-CN"/>
        </w:rPr>
        <w:t xml:space="preserve"> Inventory</w:t>
      </w:r>
      <w:r w:rsidRPr="005F1E59">
        <w:rPr>
          <w:rFonts w:hint="eastAsia"/>
          <w:lang w:val="en-US" w:eastAsia="zh-CN"/>
        </w:rPr>
        <w:t>,</w:t>
      </w:r>
      <w:r w:rsidRPr="005F1E59">
        <w:rPr>
          <w:lang w:eastAsia="zh-CN"/>
        </w:rPr>
        <w:t xml:space="preserve"> Command)</w:t>
      </w:r>
      <w:r w:rsidR="00234C20">
        <w:rPr>
          <w:lang w:eastAsia="zh-CN"/>
        </w:rPr>
        <w:t>;</w:t>
      </w:r>
    </w:p>
    <w:p w14:paraId="7DE3BF86" w14:textId="2C518EBE" w:rsidR="005F1E59" w:rsidRPr="005F1E59" w:rsidRDefault="005F1E59" w:rsidP="00234C20">
      <w:pPr>
        <w:pStyle w:val="B3"/>
        <w:rPr>
          <w:lang w:val="en-US" w:eastAsia="zh-CN"/>
        </w:rPr>
      </w:pPr>
      <w:r w:rsidRPr="005F1E59">
        <w:rPr>
          <w:rFonts w:hint="eastAsia"/>
          <w:lang w:eastAsia="zh-CN"/>
        </w:rPr>
        <w:t>-</w:t>
      </w:r>
      <w:r w:rsidRPr="005F1E59">
        <w:rPr>
          <w:rFonts w:hint="eastAsia"/>
          <w:lang w:eastAsia="zh-CN"/>
        </w:rPr>
        <w:tab/>
      </w:r>
      <w:r w:rsidRPr="005F1E59">
        <w:t>approximate</w:t>
      </w:r>
      <w:r w:rsidRPr="005F1E59">
        <w:rPr>
          <w:rFonts w:hint="eastAsia"/>
          <w:lang w:val="en-US" w:eastAsia="zh-CN"/>
        </w:rPr>
        <w:t xml:space="preserve"> </w:t>
      </w:r>
      <w:r w:rsidRPr="005F1E59">
        <w:rPr>
          <w:lang w:eastAsia="zh-CN"/>
        </w:rPr>
        <w:t xml:space="preserve">number of </w:t>
      </w:r>
      <w:proofErr w:type="spellStart"/>
      <w:r w:rsidRPr="005F1E59">
        <w:rPr>
          <w:lang w:eastAsia="zh-CN"/>
        </w:rPr>
        <w:t>AIoT</w:t>
      </w:r>
      <w:proofErr w:type="spellEnd"/>
      <w:r w:rsidRPr="005F1E59">
        <w:rPr>
          <w:lang w:eastAsia="zh-CN"/>
        </w:rPr>
        <w:t xml:space="preserve"> devices</w:t>
      </w:r>
      <w:r w:rsidRPr="005F1E59">
        <w:rPr>
          <w:rFonts w:hint="eastAsia"/>
          <w:lang w:val="en-US" w:eastAsia="zh-CN"/>
        </w:rPr>
        <w:t xml:space="preserve"> based on AF request</w:t>
      </w:r>
      <w:r w:rsidR="00234C20">
        <w:rPr>
          <w:lang w:val="en-US" w:eastAsia="zh-CN"/>
        </w:rPr>
        <w:t>;</w:t>
      </w:r>
    </w:p>
    <w:p w14:paraId="25377B08" w14:textId="246ACC7A" w:rsidR="005F1E59" w:rsidRPr="005F1E59" w:rsidRDefault="005F1E59" w:rsidP="00234C20">
      <w:pPr>
        <w:pStyle w:val="B3"/>
        <w:rPr>
          <w:lang w:val="en-US" w:eastAsia="zh-CN"/>
        </w:rPr>
      </w:pPr>
      <w:r w:rsidRPr="005F1E59">
        <w:rPr>
          <w:rFonts w:hint="eastAsia"/>
          <w:lang w:val="en-US" w:eastAsia="zh-CN"/>
        </w:rPr>
        <w:t>-</w:t>
      </w:r>
      <w:r w:rsidRPr="00234C20">
        <w:tab/>
      </w:r>
      <w:r w:rsidRPr="005F1E59">
        <w:t>approximate</w:t>
      </w:r>
      <w:r w:rsidRPr="005F1E59">
        <w:rPr>
          <w:rFonts w:hint="eastAsia"/>
          <w:lang w:val="en-US" w:eastAsia="zh-CN"/>
        </w:rPr>
        <w:t xml:space="preserve"> </w:t>
      </w:r>
      <w:r w:rsidRPr="005F1E59">
        <w:t>D2R message size</w:t>
      </w:r>
      <w:r w:rsidRPr="005F1E59">
        <w:rPr>
          <w:rFonts w:hint="eastAsia"/>
          <w:lang w:val="en-US" w:eastAsia="zh-CN"/>
        </w:rPr>
        <w:t xml:space="preserve"> based on AF request</w:t>
      </w:r>
      <w:r w:rsidR="00234C20">
        <w:rPr>
          <w:lang w:val="en-US" w:eastAsia="zh-CN"/>
        </w:rPr>
        <w:t>.</w:t>
      </w:r>
    </w:p>
    <w:p w14:paraId="5C77A56A" w14:textId="77777777" w:rsidR="005F1E59" w:rsidRDefault="005F1E59" w:rsidP="005F1E59">
      <w:pPr>
        <w:pStyle w:val="EditorsNote"/>
      </w:pPr>
      <w:r>
        <w:t>Editor's note:</w:t>
      </w:r>
      <w:r>
        <w:tab/>
      </w:r>
      <w:r>
        <w:rPr>
          <w:rFonts w:hint="eastAsia"/>
          <w:lang w:val="en-US" w:eastAsia="zh-CN"/>
        </w:rPr>
        <w:t>Other assistance information may be added later if necessary</w:t>
      </w:r>
      <w:r>
        <w:t>.</w:t>
      </w:r>
    </w:p>
    <w:p w14:paraId="7511C698" w14:textId="77777777" w:rsidR="005F1E59" w:rsidRDefault="005F1E59" w:rsidP="005F1E59">
      <w:pPr>
        <w:pStyle w:val="EditorsNote"/>
      </w:pPr>
      <w:r>
        <w:lastRenderedPageBreak/>
        <w:t>Editor's note:</w:t>
      </w:r>
      <w:r>
        <w:tab/>
      </w:r>
      <w:r>
        <w:rPr>
          <w:rFonts w:hint="eastAsia"/>
          <w:lang w:val="en-US" w:eastAsia="zh-CN"/>
        </w:rPr>
        <w:t xml:space="preserve">Further information on </w:t>
      </w:r>
      <w:proofErr w:type="spellStart"/>
      <w:r>
        <w:rPr>
          <w:rFonts w:hint="eastAsia"/>
          <w:lang w:val="en-US" w:eastAsia="zh-CN"/>
        </w:rPr>
        <w:t>AIoT</w:t>
      </w:r>
      <w:proofErr w:type="spellEnd"/>
      <w:r>
        <w:rPr>
          <w:rFonts w:hint="eastAsia"/>
          <w:lang w:val="en-US" w:eastAsia="zh-CN"/>
        </w:rPr>
        <w:t xml:space="preserve"> service type may be determined later in cooperation with RAN WGs</w:t>
      </w:r>
      <w:r>
        <w:t>.</w:t>
      </w:r>
    </w:p>
    <w:p w14:paraId="45FCB56C" w14:textId="616A8183" w:rsidR="005F1E59" w:rsidRDefault="005F1E59" w:rsidP="005F1E59">
      <w:pPr>
        <w:pStyle w:val="NO"/>
      </w:pPr>
      <w:r>
        <w:t>NOTE</w:t>
      </w:r>
      <w:r w:rsidR="008C01AB">
        <w:rPr>
          <w:lang w:val="en-US" w:eastAsia="zh-CN"/>
        </w:rPr>
        <w:t> 2</w:t>
      </w:r>
      <w:r>
        <w:t>:</w:t>
      </w:r>
      <w:r>
        <w:tab/>
      </w:r>
      <w:r>
        <w:rPr>
          <w:rFonts w:hint="eastAsia"/>
          <w:lang w:val="en-US" w:eastAsia="zh-CN"/>
        </w:rPr>
        <w:t xml:space="preserve">If there are multiple Readers selected for the </w:t>
      </w:r>
      <w:proofErr w:type="spellStart"/>
      <w:r>
        <w:rPr>
          <w:rFonts w:hint="eastAsia"/>
          <w:lang w:val="en-US" w:eastAsia="zh-CN"/>
        </w:rPr>
        <w:t>AIoT</w:t>
      </w:r>
      <w:proofErr w:type="spellEnd"/>
      <w:r>
        <w:rPr>
          <w:rFonts w:hint="eastAsia"/>
          <w:lang w:val="en-US" w:eastAsia="zh-CN"/>
        </w:rPr>
        <w:t xml:space="preserve"> Service, the AIOTF may provide the </w:t>
      </w:r>
      <w:r>
        <w:t>approximate</w:t>
      </w:r>
      <w:r>
        <w:rPr>
          <w:rFonts w:hint="eastAsia"/>
          <w:lang w:val="en-US" w:eastAsia="zh-CN"/>
        </w:rPr>
        <w:t xml:space="preserve"> </w:t>
      </w:r>
      <w:r>
        <w:rPr>
          <w:lang w:eastAsia="zh-CN"/>
        </w:rPr>
        <w:t xml:space="preserve">number of </w:t>
      </w:r>
      <w:proofErr w:type="spellStart"/>
      <w:r>
        <w:rPr>
          <w:lang w:eastAsia="zh-CN"/>
        </w:rPr>
        <w:t>AIoT</w:t>
      </w:r>
      <w:proofErr w:type="spellEnd"/>
      <w:r>
        <w:rPr>
          <w:lang w:eastAsia="zh-CN"/>
        </w:rPr>
        <w:t xml:space="preserve"> devices</w:t>
      </w:r>
      <w:r>
        <w:rPr>
          <w:rFonts w:hint="eastAsia"/>
          <w:lang w:val="en-US" w:eastAsia="zh-CN"/>
        </w:rPr>
        <w:t xml:space="preserve"> to each Reader based on implementation</w:t>
      </w:r>
      <w:r>
        <w:t>.</w:t>
      </w:r>
    </w:p>
    <w:p w14:paraId="7271727A" w14:textId="7DC9DC75" w:rsidR="005F1E59" w:rsidRPr="002C4D99" w:rsidRDefault="005F1E59" w:rsidP="00234C20">
      <w:pPr>
        <w:pStyle w:val="NO"/>
        <w:rPr>
          <w:rFonts w:eastAsiaTheme="minorEastAsia"/>
        </w:rPr>
      </w:pPr>
      <w:r>
        <w:t>NOTE</w:t>
      </w:r>
      <w:r w:rsidR="008C01AB">
        <w:rPr>
          <w:lang w:val="en-US" w:eastAsia="zh-CN"/>
        </w:rPr>
        <w:t> 3</w:t>
      </w:r>
      <w:r>
        <w:t>:</w:t>
      </w:r>
      <w:r>
        <w:tab/>
      </w:r>
      <w:r>
        <w:rPr>
          <w:rFonts w:hint="eastAsia"/>
          <w:lang w:val="en-US" w:eastAsia="zh-CN"/>
        </w:rPr>
        <w:t xml:space="preserve">The </w:t>
      </w:r>
      <w:r>
        <w:t>approximate</w:t>
      </w:r>
      <w:r>
        <w:rPr>
          <w:rFonts w:hint="eastAsia"/>
          <w:lang w:val="en-US" w:eastAsia="zh-CN"/>
        </w:rPr>
        <w:t xml:space="preserve"> D2R message size considering the overhead of </w:t>
      </w:r>
      <w:proofErr w:type="spellStart"/>
      <w:r>
        <w:rPr>
          <w:rFonts w:hint="eastAsia"/>
          <w:lang w:val="en-US" w:eastAsia="zh-CN"/>
        </w:rPr>
        <w:t>AIoT</w:t>
      </w:r>
      <w:proofErr w:type="spellEnd"/>
      <w:r>
        <w:rPr>
          <w:rFonts w:hint="eastAsia"/>
          <w:lang w:val="en-US" w:eastAsia="zh-CN"/>
        </w:rPr>
        <w:t xml:space="preserve"> Device NAS layer will be determined later in cooperation with CT</w:t>
      </w:r>
      <w:r w:rsidR="00234C20">
        <w:rPr>
          <w:lang w:val="en-US" w:eastAsia="zh-CN"/>
        </w:rPr>
        <w:t> WG</w:t>
      </w:r>
      <w:r>
        <w:rPr>
          <w:rFonts w:hint="eastAsia"/>
          <w:lang w:val="en-US" w:eastAsia="zh-CN"/>
        </w:rPr>
        <w:t>1 and SA</w:t>
      </w:r>
      <w:r w:rsidR="00234C20">
        <w:rPr>
          <w:lang w:val="en-US" w:eastAsia="zh-CN"/>
        </w:rPr>
        <w:t> WG</w:t>
      </w:r>
      <w:r>
        <w:rPr>
          <w:rFonts w:hint="eastAsia"/>
          <w:lang w:val="en-US" w:eastAsia="zh-CN"/>
        </w:rPr>
        <w:t>3</w:t>
      </w:r>
      <w:r>
        <w:t>.</w:t>
      </w:r>
    </w:p>
    <w:p w14:paraId="5AE2AD45" w14:textId="204F592D" w:rsidR="002C4D99" w:rsidRPr="00234C20" w:rsidRDefault="002C4D99" w:rsidP="002C4D99">
      <w:pPr>
        <w:pStyle w:val="EditorsNote"/>
        <w:rPr>
          <w:rFonts w:eastAsiaTheme="minorEastAsia"/>
        </w:rPr>
      </w:pPr>
      <w:r w:rsidRPr="00234C20">
        <w:rPr>
          <w:rFonts w:eastAsiaTheme="minorEastAsia"/>
        </w:rPr>
        <w:t>Editor's note:</w:t>
      </w:r>
      <w:r w:rsidRPr="00234C20">
        <w:rPr>
          <w:rFonts w:eastAsiaTheme="minorEastAsia"/>
        </w:rPr>
        <w:tab/>
        <w:t>For RRC based solution of topology 2, whether the aggregation can be performed by the RAN is FFS and coordination with RAN WGs is needed.</w:t>
      </w:r>
    </w:p>
    <w:p w14:paraId="2D1E3311" w14:textId="3B91CD93" w:rsidR="002C4D99" w:rsidRPr="00234C20" w:rsidRDefault="002C4D99" w:rsidP="002C4D99">
      <w:pPr>
        <w:pStyle w:val="EditorsNote"/>
        <w:rPr>
          <w:rFonts w:eastAsiaTheme="minorEastAsia"/>
        </w:rPr>
      </w:pPr>
      <w:r w:rsidRPr="00234C20">
        <w:rPr>
          <w:rFonts w:eastAsiaTheme="minorEastAsia"/>
        </w:rPr>
        <w:t>Editor's note:</w:t>
      </w:r>
      <w:r w:rsidRPr="00234C20">
        <w:rPr>
          <w:rFonts w:eastAsiaTheme="minorEastAsia"/>
        </w:rPr>
        <w:tab/>
        <w:t>How the aggregation can be done is FFS.</w:t>
      </w:r>
    </w:p>
    <w:p w14:paraId="638850A6" w14:textId="34F0F514" w:rsidR="00782FB5" w:rsidRDefault="00172B3F" w:rsidP="00234C20">
      <w:pPr>
        <w:pStyle w:val="B2"/>
        <w:rPr>
          <w:rFonts w:eastAsiaTheme="minorEastAsia"/>
        </w:rPr>
      </w:pPr>
      <w:r>
        <w:t>f</w:t>
      </w:r>
      <w:r w:rsidR="00782FB5" w:rsidRPr="00E30A89">
        <w:t>.</w:t>
      </w:r>
      <w:r w:rsidR="00782FB5" w:rsidRPr="00E30A89">
        <w:tab/>
      </w:r>
      <w:r w:rsidR="00782FB5" w:rsidRPr="00A16C4C">
        <w:t>When the AIOTF sends an operation request to a UE Reader or BS Reader (via AIOT RAN)</w:t>
      </w:r>
      <w:r w:rsidR="00782FB5" w:rsidRPr="00E30A89">
        <w:t>,</w:t>
      </w:r>
      <w:r w:rsidR="00782FB5" w:rsidRPr="00A16C4C">
        <w:t xml:space="preserve"> a response and one or more reports with the results of the </w:t>
      </w:r>
      <w:proofErr w:type="spellStart"/>
      <w:r w:rsidR="00782FB5" w:rsidRPr="00A16C4C">
        <w:t>AIoT</w:t>
      </w:r>
      <w:proofErr w:type="spellEnd"/>
      <w:r w:rsidR="00782FB5" w:rsidRPr="00A16C4C">
        <w:t xml:space="preserve"> service operation is returned to the AIOTF with the results of the </w:t>
      </w:r>
      <w:proofErr w:type="spellStart"/>
      <w:r w:rsidR="00782FB5" w:rsidRPr="00A16C4C">
        <w:t>AIoT</w:t>
      </w:r>
      <w:proofErr w:type="spellEnd"/>
      <w:r w:rsidR="00782FB5" w:rsidRPr="00A16C4C">
        <w:t xml:space="preserve"> service operation, and the AIOTF needs to correlate the results to a given operation request. The AMF (if used to route the requests) additionally provides an AIOTF identifier with the request from the AIOTF which is returned with the response(s) related to the request, so the AMF can be routed back the requesting AIOTF.</w:t>
      </w:r>
    </w:p>
    <w:p w14:paraId="6E7B053C" w14:textId="148380D0" w:rsidR="00CE3C89" w:rsidRPr="002C4D99" w:rsidRDefault="00CE3C89" w:rsidP="00CE3C89">
      <w:pPr>
        <w:pStyle w:val="B1"/>
        <w:rPr>
          <w:rFonts w:eastAsiaTheme="minorEastAsia"/>
        </w:rPr>
      </w:pPr>
      <w:r w:rsidRPr="002C4D99">
        <w:rPr>
          <w:rFonts w:eastAsiaTheme="minorEastAsia"/>
        </w:rPr>
        <w:t>2.</w:t>
      </w:r>
      <w:r w:rsidRPr="002C4D99">
        <w:rPr>
          <w:rFonts w:eastAsiaTheme="minorEastAsia"/>
        </w:rPr>
        <w:tab/>
      </w:r>
      <w:r w:rsidRPr="002C4D99">
        <w:t xml:space="preserve">A Permanent </w:t>
      </w:r>
      <w:proofErr w:type="spellStart"/>
      <w:r w:rsidRPr="002C4D99">
        <w:t>AIoT</w:t>
      </w:r>
      <w:proofErr w:type="spellEnd"/>
      <w:r w:rsidRPr="002C4D99">
        <w:t xml:space="preserve"> </w:t>
      </w:r>
      <w:r w:rsidRPr="002C4D99">
        <w:rPr>
          <w:rFonts w:eastAsiaTheme="minorEastAsia" w:hint="eastAsia"/>
        </w:rPr>
        <w:t xml:space="preserve">Device </w:t>
      </w:r>
      <w:r w:rsidRPr="002C4D99">
        <w:t>ID</w:t>
      </w:r>
      <w:r w:rsidR="000A7585">
        <w:t xml:space="preserve"> </w:t>
      </w:r>
      <w:r w:rsidRPr="002C4D99">
        <w:rPr>
          <w:rFonts w:eastAsiaTheme="minorEastAsia" w:hint="eastAsia"/>
        </w:rPr>
        <w:t xml:space="preserve">is </w:t>
      </w:r>
      <w:r w:rsidRPr="002C4D99">
        <w:t xml:space="preserve">stored in the </w:t>
      </w:r>
      <w:proofErr w:type="spellStart"/>
      <w:r w:rsidRPr="002C4D99">
        <w:t>AIoT</w:t>
      </w:r>
      <w:proofErr w:type="spellEnd"/>
      <w:r w:rsidRPr="002C4D99">
        <w:t xml:space="preserve"> </w:t>
      </w:r>
      <w:r w:rsidRPr="002C4D99">
        <w:rPr>
          <w:rFonts w:eastAsiaTheme="minorEastAsia" w:hint="eastAsia"/>
        </w:rPr>
        <w:t>D</w:t>
      </w:r>
      <w:r w:rsidRPr="002C4D99">
        <w:t xml:space="preserve">evice and the </w:t>
      </w:r>
      <w:r w:rsidR="00597536" w:rsidRPr="00DF76E9">
        <w:t>network</w:t>
      </w:r>
      <w:r w:rsidRPr="002C4D99">
        <w:t xml:space="preserve"> or a Credential Holder</w:t>
      </w:r>
      <w:r w:rsidR="002C4D99">
        <w:t>'</w:t>
      </w:r>
      <w:r w:rsidRPr="002C4D99">
        <w:t>s AAA server.</w:t>
      </w:r>
      <w:r w:rsidR="00597536" w:rsidRPr="00597536">
        <w:rPr>
          <w:rFonts w:eastAsiaTheme="minorEastAsia"/>
          <w:lang w:eastAsia="zh-CN"/>
        </w:rPr>
        <w:t xml:space="preserve"> </w:t>
      </w:r>
      <w:r w:rsidR="00597536" w:rsidRPr="00DF76E9">
        <w:rPr>
          <w:rFonts w:eastAsiaTheme="minorEastAsia"/>
          <w:lang w:eastAsia="zh-CN"/>
        </w:rPr>
        <w:t xml:space="preserve">The AIOTF checks whether the </w:t>
      </w:r>
      <w:proofErr w:type="spellStart"/>
      <w:r w:rsidR="00597536" w:rsidRPr="00DF76E9">
        <w:rPr>
          <w:rFonts w:eastAsiaTheme="minorEastAsia"/>
          <w:lang w:eastAsia="zh-CN"/>
        </w:rPr>
        <w:t>AIoT</w:t>
      </w:r>
      <w:proofErr w:type="spellEnd"/>
      <w:r w:rsidR="00597536" w:rsidRPr="00DF76E9">
        <w:rPr>
          <w:rFonts w:eastAsiaTheme="minorEastAsia"/>
          <w:lang w:eastAsia="zh-CN"/>
        </w:rPr>
        <w:t xml:space="preserve"> Device ID from </w:t>
      </w:r>
      <w:proofErr w:type="spellStart"/>
      <w:r w:rsidR="00597536" w:rsidRPr="00DF76E9">
        <w:rPr>
          <w:rFonts w:eastAsiaTheme="minorEastAsia"/>
          <w:lang w:eastAsia="zh-CN"/>
        </w:rPr>
        <w:t>AIoT</w:t>
      </w:r>
      <w:proofErr w:type="spellEnd"/>
      <w:r w:rsidR="00597536" w:rsidRPr="00DF76E9">
        <w:rPr>
          <w:rFonts w:eastAsiaTheme="minorEastAsia"/>
          <w:lang w:eastAsia="zh-CN"/>
        </w:rPr>
        <w:t xml:space="preserve"> Device has a subscription and retrieves</w:t>
      </w:r>
      <w:r w:rsidR="00234C20">
        <w:rPr>
          <w:rFonts w:eastAsiaTheme="minorEastAsia"/>
          <w:lang w:eastAsia="zh-CN"/>
        </w:rPr>
        <w:t>.</w:t>
      </w:r>
    </w:p>
    <w:p w14:paraId="59F1C872" w14:textId="09904134" w:rsidR="002C4D99" w:rsidRPr="002C4D99" w:rsidRDefault="002C4D99" w:rsidP="002C4D99">
      <w:pPr>
        <w:pStyle w:val="EditorsNote"/>
        <w:rPr>
          <w:rFonts w:eastAsiaTheme="minorEastAsia"/>
        </w:rPr>
      </w:pPr>
      <w:r>
        <w:rPr>
          <w:rFonts w:eastAsiaTheme="minorEastAsia"/>
        </w:rPr>
        <w:t>Editor's note:</w:t>
      </w:r>
      <w:r>
        <w:rPr>
          <w:rFonts w:eastAsiaTheme="minorEastAsia"/>
        </w:rPr>
        <w:tab/>
        <w:t xml:space="preserve">Whether and how the </w:t>
      </w:r>
      <w:proofErr w:type="spellStart"/>
      <w:r w:rsidR="00597536" w:rsidRPr="00DF76E9">
        <w:rPr>
          <w:rFonts w:eastAsiaTheme="minorEastAsia"/>
        </w:rPr>
        <w:t>AIoT</w:t>
      </w:r>
      <w:proofErr w:type="spellEnd"/>
      <w:r w:rsidR="00597536" w:rsidRPr="00DF76E9">
        <w:rPr>
          <w:rFonts w:eastAsiaTheme="minorEastAsia"/>
        </w:rPr>
        <w:t xml:space="preserve"> Device ID privacy protection and ID authentication</w:t>
      </w:r>
      <w:r>
        <w:rPr>
          <w:rFonts w:eastAsiaTheme="minorEastAsia"/>
        </w:rPr>
        <w:t xml:space="preserve"> is done will be concluded by SA WG3.</w:t>
      </w:r>
    </w:p>
    <w:p w14:paraId="01622C33" w14:textId="77777777" w:rsidR="00CE3C89" w:rsidRDefault="00CE3C89" w:rsidP="00CE3C89">
      <w:pPr>
        <w:pStyle w:val="B1"/>
        <w:rPr>
          <w:rFonts w:eastAsia="DengXian"/>
          <w:lang w:eastAsia="zh-CN"/>
        </w:rPr>
      </w:pPr>
      <w:r>
        <w:rPr>
          <w:rFonts w:eastAsiaTheme="minorEastAsia"/>
          <w:lang w:eastAsia="zh-CN"/>
        </w:rPr>
        <w:t>3.</w:t>
      </w:r>
      <w:r>
        <w:rPr>
          <w:rFonts w:eastAsiaTheme="minorEastAsia"/>
          <w:lang w:eastAsia="zh-CN"/>
        </w:rPr>
        <w:tab/>
      </w:r>
      <w:r w:rsidRPr="0077122E">
        <w:rPr>
          <w:rFonts w:eastAsia="DengXian"/>
          <w:lang w:eastAsia="zh-CN"/>
        </w:rPr>
        <w:t xml:space="preserve">The </w:t>
      </w:r>
      <w:proofErr w:type="spellStart"/>
      <w:r>
        <w:rPr>
          <w:rFonts w:eastAsia="DengXian" w:hint="eastAsia"/>
          <w:lang w:eastAsia="zh-CN"/>
        </w:rPr>
        <w:t>A</w:t>
      </w:r>
      <w:r w:rsidRPr="0077122E">
        <w:rPr>
          <w:rFonts w:eastAsia="DengXian"/>
          <w:lang w:eastAsia="zh-CN"/>
        </w:rPr>
        <w:t>IoT</w:t>
      </w:r>
      <w:proofErr w:type="spellEnd"/>
      <w:r w:rsidRPr="0077122E">
        <w:rPr>
          <w:rFonts w:eastAsia="DengXian"/>
          <w:lang w:eastAsia="zh-CN"/>
        </w:rPr>
        <w:t xml:space="preserve"> Device does not distinguish whether th</w:t>
      </w:r>
      <w:r>
        <w:rPr>
          <w:rFonts w:eastAsia="DengXian" w:hint="eastAsia"/>
          <w:lang w:eastAsia="zh-CN"/>
        </w:rPr>
        <w:t xml:space="preserve">e </w:t>
      </w:r>
      <w:r w:rsidRPr="00093534">
        <w:rPr>
          <w:rFonts w:eastAsia="DengXian"/>
          <w:lang w:eastAsia="zh-CN"/>
        </w:rPr>
        <w:t>connectivity topology</w:t>
      </w:r>
      <w:r w:rsidRPr="0077122E">
        <w:rPr>
          <w:rFonts w:eastAsia="DengXian"/>
          <w:lang w:eastAsia="zh-CN"/>
        </w:rPr>
        <w:t xml:space="preserve"> is Topology 1 or Topology 2, nor the transport used by the </w:t>
      </w:r>
      <w:proofErr w:type="spellStart"/>
      <w:r>
        <w:rPr>
          <w:rFonts w:eastAsia="DengXian" w:hint="eastAsia"/>
          <w:lang w:eastAsia="zh-CN"/>
        </w:rPr>
        <w:t>AIoT</w:t>
      </w:r>
      <w:proofErr w:type="spellEnd"/>
      <w:r>
        <w:rPr>
          <w:rFonts w:eastAsia="DengXian" w:hint="eastAsia"/>
          <w:lang w:eastAsia="zh-CN"/>
        </w:rPr>
        <w:t xml:space="preserve"> R</w:t>
      </w:r>
      <w:r w:rsidRPr="0077122E">
        <w:rPr>
          <w:rFonts w:eastAsia="DengXian"/>
          <w:lang w:eastAsia="zh-CN"/>
        </w:rPr>
        <w:t>eader.</w:t>
      </w:r>
    </w:p>
    <w:p w14:paraId="2E463FDA" w14:textId="4B272DDC" w:rsidR="00CE3C89" w:rsidRDefault="00CE3C89" w:rsidP="007A28DA">
      <w:pPr>
        <w:pStyle w:val="NO"/>
        <w:rPr>
          <w:rFonts w:eastAsiaTheme="minorEastAsia"/>
        </w:rPr>
      </w:pPr>
      <w:r w:rsidRPr="002C4D99">
        <w:rPr>
          <w:rFonts w:eastAsiaTheme="minorEastAsia"/>
        </w:rPr>
        <w:t>NOTE</w:t>
      </w:r>
      <w:r w:rsidR="00F12431">
        <w:rPr>
          <w:rFonts w:eastAsiaTheme="minorEastAsia"/>
        </w:rPr>
        <w:t> 4</w:t>
      </w:r>
      <w:r w:rsidRPr="002C4D99">
        <w:rPr>
          <w:rFonts w:eastAsiaTheme="minorEastAsia"/>
        </w:rPr>
        <w:t>:</w:t>
      </w:r>
      <w:r w:rsidR="003F6BFD" w:rsidRPr="002C4D99">
        <w:rPr>
          <w:rFonts w:eastAsiaTheme="minorEastAsia"/>
        </w:rPr>
        <w:tab/>
      </w:r>
      <w:r w:rsidRPr="002C4D99">
        <w:rPr>
          <w:rFonts w:eastAsiaTheme="minorEastAsia"/>
        </w:rPr>
        <w:t xml:space="preserve">The </w:t>
      </w:r>
      <w:proofErr w:type="spellStart"/>
      <w:r w:rsidRPr="002C4D99">
        <w:rPr>
          <w:rFonts w:eastAsiaTheme="minorEastAsia"/>
        </w:rPr>
        <w:t>AIoT</w:t>
      </w:r>
      <w:proofErr w:type="spellEnd"/>
      <w:r w:rsidRPr="002C4D99">
        <w:rPr>
          <w:rFonts w:eastAsiaTheme="minorEastAsia"/>
        </w:rPr>
        <w:t xml:space="preserve"> device is </w:t>
      </w:r>
      <w:r w:rsidRPr="002C4D99">
        <w:rPr>
          <w:rFonts w:eastAsiaTheme="minorEastAsia" w:hint="eastAsia"/>
        </w:rPr>
        <w:t xml:space="preserve">also </w:t>
      </w:r>
      <w:r w:rsidRPr="002C4D99">
        <w:rPr>
          <w:rFonts w:eastAsiaTheme="minorEastAsia"/>
        </w:rPr>
        <w:t xml:space="preserve">agnostic to the potential different architectures </w:t>
      </w:r>
      <w:r w:rsidRPr="002C4D99">
        <w:rPr>
          <w:rFonts w:eastAsiaTheme="minorEastAsia" w:hint="eastAsia"/>
        </w:rPr>
        <w:t xml:space="preserve">if more than one architecture is concluded </w:t>
      </w:r>
      <w:r w:rsidRPr="002C4D99">
        <w:rPr>
          <w:rFonts w:eastAsiaTheme="minorEastAsia"/>
        </w:rPr>
        <w:t>for both the topology 1 and topology 2.</w:t>
      </w:r>
    </w:p>
    <w:p w14:paraId="20421850" w14:textId="77777777" w:rsidR="000C3EFB" w:rsidRPr="00234C20" w:rsidRDefault="000C3EFB" w:rsidP="000C3EFB">
      <w:pPr>
        <w:pStyle w:val="B1"/>
      </w:pPr>
      <w:r w:rsidRPr="00234C20">
        <w:t>4.</w:t>
      </w:r>
      <w:r w:rsidRPr="00234C20">
        <w:tab/>
      </w:r>
      <w:proofErr w:type="spellStart"/>
      <w:r w:rsidRPr="00234C20">
        <w:t>AIoT</w:t>
      </w:r>
      <w:proofErr w:type="spellEnd"/>
      <w:r w:rsidRPr="00234C20">
        <w:t xml:space="preserve"> Device NAS protocol is supported between the </w:t>
      </w:r>
      <w:proofErr w:type="spellStart"/>
      <w:r w:rsidRPr="00234C20">
        <w:t>AIoT</w:t>
      </w:r>
      <w:proofErr w:type="spellEnd"/>
      <w:r w:rsidRPr="00234C20">
        <w:t xml:space="preserve"> Device and the </w:t>
      </w:r>
      <w:proofErr w:type="spellStart"/>
      <w:r w:rsidRPr="00234C20">
        <w:t>AIoTF</w:t>
      </w:r>
      <w:proofErr w:type="spellEnd"/>
      <w:r w:rsidRPr="00234C20">
        <w:t xml:space="preserve">. The </w:t>
      </w:r>
      <w:proofErr w:type="spellStart"/>
      <w:r w:rsidRPr="00234C20">
        <w:t>AIoT</w:t>
      </w:r>
      <w:proofErr w:type="spellEnd"/>
      <w:r w:rsidRPr="00234C20">
        <w:t xml:space="preserve"> Device NAS layer supports Inventory Response and Command (e.g. Read and Write) Request and Response.</w:t>
      </w:r>
    </w:p>
    <w:p w14:paraId="27C31ED3" w14:textId="7BCEAA58" w:rsidR="002C4D99" w:rsidRDefault="000C3EFB" w:rsidP="002C4D99">
      <w:pPr>
        <w:pStyle w:val="EditorsNote"/>
        <w:rPr>
          <w:rFonts w:eastAsiaTheme="minorEastAsia"/>
        </w:rPr>
      </w:pPr>
      <w:r w:rsidRPr="00643C4E">
        <w:t>Editor's note:</w:t>
      </w:r>
      <w:r w:rsidRPr="00643C4E">
        <w:tab/>
      </w:r>
      <w:r>
        <w:t xml:space="preserve">It is FFS whether to support any other messages besides Inventory Response, Command (e.g. Read and Write) Request and Response over </w:t>
      </w:r>
      <w:proofErr w:type="spellStart"/>
      <w:r>
        <w:t>AIoT</w:t>
      </w:r>
      <w:proofErr w:type="spellEnd"/>
      <w:r>
        <w:t xml:space="preserve"> Device NAS layer.</w:t>
      </w:r>
    </w:p>
    <w:p w14:paraId="3D93BD11" w14:textId="2BE38B2E" w:rsidR="007E1DD0" w:rsidRPr="00A16C4C" w:rsidRDefault="00AF4B1E" w:rsidP="007E1DD0">
      <w:pPr>
        <w:pStyle w:val="B1"/>
        <w:rPr>
          <w:rFonts w:eastAsiaTheme="minorEastAsia"/>
          <w:lang w:eastAsia="zh-CN"/>
        </w:rPr>
      </w:pPr>
      <w:r>
        <w:rPr>
          <w:lang w:eastAsia="zh-CN"/>
        </w:rPr>
        <w:t>5</w:t>
      </w:r>
      <w:r w:rsidR="007E1DD0" w:rsidRPr="00A16C4C">
        <w:rPr>
          <w:lang w:eastAsia="zh-CN"/>
        </w:rPr>
        <w:t>.</w:t>
      </w:r>
      <w:r w:rsidR="007E1DD0" w:rsidRPr="002C4D99">
        <w:rPr>
          <w:rFonts w:eastAsiaTheme="minorEastAsia"/>
        </w:rPr>
        <w:tab/>
      </w:r>
      <w:r w:rsidR="007E1DD0" w:rsidRPr="00A16C4C">
        <w:rPr>
          <w:rFonts w:eastAsiaTheme="minorEastAsia"/>
          <w:lang w:eastAsia="zh-CN"/>
        </w:rPr>
        <w:t xml:space="preserve">The </w:t>
      </w:r>
      <w:r w:rsidR="007E1DD0">
        <w:rPr>
          <w:rFonts w:eastAsiaTheme="minorEastAsia" w:hint="eastAsia"/>
          <w:lang w:eastAsia="zh-CN"/>
        </w:rPr>
        <w:t>network</w:t>
      </w:r>
      <w:r w:rsidR="007E1DD0" w:rsidRPr="00A16C4C">
        <w:rPr>
          <w:rFonts w:eastAsiaTheme="minorEastAsia"/>
          <w:lang w:eastAsia="zh-CN"/>
        </w:rPr>
        <w:t xml:space="preserve"> may manage the AIOT device related information (e.g. device context information), includes the AIOT device permanent ID, and optionally the last known reader information.</w:t>
      </w:r>
    </w:p>
    <w:p w14:paraId="67C91562" w14:textId="77777777" w:rsidR="007E1DD0" w:rsidRPr="00A16C4C" w:rsidRDefault="007E1DD0" w:rsidP="00234C20">
      <w:pPr>
        <w:pStyle w:val="EditorsNote"/>
        <w:rPr>
          <w:rFonts w:eastAsiaTheme="minorEastAsia"/>
          <w:lang w:eastAsia="zh-CN"/>
        </w:rPr>
      </w:pPr>
      <w:r w:rsidRPr="00A16C4C">
        <w:rPr>
          <w:rFonts w:eastAsiaTheme="minorEastAsia"/>
          <w:lang w:eastAsia="zh-CN"/>
        </w:rPr>
        <w:t>Editor’s note</w:t>
      </w:r>
      <w:r w:rsidRPr="00A16C4C">
        <w:rPr>
          <w:lang w:eastAsia="zh-CN"/>
        </w:rPr>
        <w:t>:</w:t>
      </w:r>
      <w:r w:rsidRPr="002C4D99">
        <w:rPr>
          <w:rFonts w:eastAsiaTheme="minorEastAsia"/>
        </w:rPr>
        <w:tab/>
      </w:r>
      <w:r w:rsidRPr="00A16C4C">
        <w:rPr>
          <w:rFonts w:eastAsiaTheme="minorEastAsia"/>
          <w:lang w:eastAsia="zh-CN"/>
        </w:rPr>
        <w:t>How this AIOT device related information is used is FFS.</w:t>
      </w:r>
    </w:p>
    <w:p w14:paraId="33FEFA7D" w14:textId="20C8BCC2" w:rsidR="007E1DD0" w:rsidRPr="002C4D99" w:rsidRDefault="007E1DD0">
      <w:pPr>
        <w:pStyle w:val="EditorsNote"/>
        <w:rPr>
          <w:rFonts w:eastAsiaTheme="minorEastAsia"/>
        </w:rPr>
      </w:pPr>
      <w:r w:rsidRPr="00A16C4C">
        <w:rPr>
          <w:lang w:eastAsia="zh-CN"/>
        </w:rPr>
        <w:t>Editor’s note:</w:t>
      </w:r>
      <w:r w:rsidRPr="002C4D99">
        <w:rPr>
          <w:rFonts w:eastAsiaTheme="minorEastAsia"/>
        </w:rPr>
        <w:tab/>
      </w:r>
      <w:r w:rsidRPr="00A16C4C">
        <w:rPr>
          <w:lang w:eastAsia="zh-CN"/>
        </w:rPr>
        <w:t>Where to store the AIOT device related information is FFS</w:t>
      </w:r>
      <w:r w:rsidRPr="00944DC7">
        <w:rPr>
          <w:rFonts w:eastAsiaTheme="minorEastAsia"/>
          <w:lang w:eastAsia="zh-CN"/>
        </w:rPr>
        <w:t>.</w:t>
      </w:r>
    </w:p>
    <w:p w14:paraId="367236B9" w14:textId="6859724D" w:rsidR="004D4F70" w:rsidRDefault="004D4F70" w:rsidP="002C4D99">
      <w:pPr>
        <w:pStyle w:val="Heading3"/>
      </w:pPr>
      <w:bookmarkStart w:id="3022" w:name="_Toc180646013"/>
      <w:bookmarkStart w:id="3023" w:name="_Toc183616946"/>
      <w:r w:rsidRPr="002C4D99">
        <w:t>8.1.2</w:t>
      </w:r>
      <w:r w:rsidRPr="002C4D99">
        <w:tab/>
        <w:t>Architecture to Support Topology 1</w:t>
      </w:r>
      <w:bookmarkEnd w:id="3022"/>
      <w:bookmarkEnd w:id="3023"/>
    </w:p>
    <w:p w14:paraId="4A82EC3B" w14:textId="0E62A7C8" w:rsidR="00597536" w:rsidRPr="00597536" w:rsidRDefault="00597536" w:rsidP="00234C20">
      <w:pPr>
        <w:pStyle w:val="Heading4"/>
      </w:pPr>
      <w:bookmarkStart w:id="3024" w:name="_Toc183616947"/>
      <w:r w:rsidRPr="00DF76E9">
        <w:t>8.1.2.1</w:t>
      </w:r>
      <w:r w:rsidRPr="00DF76E9">
        <w:tab/>
        <w:t>General</w:t>
      </w:r>
      <w:bookmarkEnd w:id="3024"/>
    </w:p>
    <w:p w14:paraId="56AA286E" w14:textId="77777777" w:rsidR="004D4F70" w:rsidRPr="002C4D99" w:rsidRDefault="004D4F70" w:rsidP="004D4F70">
      <w:pPr>
        <w:rPr>
          <w:rFonts w:eastAsia="DengXian"/>
        </w:rPr>
      </w:pPr>
      <w:r w:rsidRPr="002C4D99">
        <w:rPr>
          <w:rFonts w:eastAsia="DengXian"/>
        </w:rPr>
        <w:t>The principles and aspects in this clause are agreed to support Topology 1:</w:t>
      </w:r>
    </w:p>
    <w:p w14:paraId="58DDD9E7" w14:textId="736635EB" w:rsidR="004D4F70" w:rsidRPr="002C4D99" w:rsidRDefault="004D4F70" w:rsidP="004D4F70">
      <w:pPr>
        <w:pStyle w:val="B1"/>
      </w:pPr>
      <w:r w:rsidRPr="002C4D99">
        <w:t>-</w:t>
      </w:r>
      <w:r w:rsidRPr="002C4D99">
        <w:tab/>
        <w:t>The new core network function (AIOTF) is introduced to support Ambient IoT functionality, described in clause</w:t>
      </w:r>
      <w:r w:rsidR="006C4D9E" w:rsidRPr="002C4D99">
        <w:t> </w:t>
      </w:r>
      <w:r w:rsidRPr="002C4D99">
        <w:t>8.1.1, with the following features for topology 1:</w:t>
      </w:r>
    </w:p>
    <w:p w14:paraId="51FD59DE" w14:textId="6F7615FD" w:rsidR="004D4F70" w:rsidRPr="0094290B" w:rsidRDefault="004D4F70" w:rsidP="004D4F70">
      <w:pPr>
        <w:pStyle w:val="B2"/>
        <w:rPr>
          <w:lang w:eastAsia="ko-KR"/>
        </w:rPr>
      </w:pPr>
      <w:r w:rsidRPr="0094290B">
        <w:rPr>
          <w:rFonts w:hint="eastAsia"/>
          <w:lang w:eastAsia="ko-KR"/>
        </w:rPr>
        <w:t>-</w:t>
      </w:r>
      <w:r w:rsidRPr="0094290B">
        <w:rPr>
          <w:lang w:eastAsia="ko-KR"/>
        </w:rPr>
        <w:tab/>
      </w:r>
      <w:r w:rsidR="00612685" w:rsidRPr="00DF76E9">
        <w:rPr>
          <w:lang w:eastAsia="ko-KR"/>
        </w:rPr>
        <w:t>Send requests that trigger</w:t>
      </w:r>
      <w:r w:rsidRPr="0094290B">
        <w:rPr>
          <w:lang w:eastAsia="ko-KR"/>
        </w:rPr>
        <w:t xml:space="preserve"> BS Reader</w:t>
      </w:r>
      <w:r w:rsidR="00612685" w:rsidRPr="00DF76E9">
        <w:rPr>
          <w:lang w:eastAsia="ko-KR"/>
        </w:rPr>
        <w:t>(s)</w:t>
      </w:r>
      <w:r w:rsidRPr="0094290B">
        <w:rPr>
          <w:lang w:eastAsia="ko-KR"/>
        </w:rPr>
        <w:t xml:space="preserve"> (</w:t>
      </w:r>
      <w:r w:rsidR="00612685" w:rsidRPr="00DF76E9">
        <w:rPr>
          <w:lang w:eastAsia="ko-KR"/>
        </w:rPr>
        <w:t>via</w:t>
      </w:r>
      <w:r w:rsidRPr="0094290B">
        <w:rPr>
          <w:lang w:eastAsia="ko-KR"/>
        </w:rPr>
        <w:t xml:space="preserve"> </w:t>
      </w:r>
      <w:proofErr w:type="spellStart"/>
      <w:r w:rsidRPr="0094290B">
        <w:rPr>
          <w:lang w:eastAsia="ko-KR"/>
        </w:rPr>
        <w:t>AIoT</w:t>
      </w:r>
      <w:proofErr w:type="spellEnd"/>
      <w:r w:rsidRPr="0094290B">
        <w:rPr>
          <w:lang w:eastAsia="ko-KR"/>
        </w:rPr>
        <w:t xml:space="preserve"> RAN)</w:t>
      </w:r>
      <w:r w:rsidR="00612685" w:rsidRPr="00612685">
        <w:rPr>
          <w:lang w:eastAsia="ko-KR"/>
        </w:rPr>
        <w:t xml:space="preserve"> </w:t>
      </w:r>
      <w:r w:rsidR="00612685" w:rsidRPr="00DF76E9">
        <w:rPr>
          <w:lang w:eastAsia="ko-KR"/>
        </w:rPr>
        <w:t xml:space="preserve">to perform </w:t>
      </w:r>
      <w:proofErr w:type="spellStart"/>
      <w:r w:rsidR="00612685" w:rsidRPr="00DF76E9">
        <w:rPr>
          <w:lang w:eastAsia="ko-KR"/>
        </w:rPr>
        <w:t>AIoT</w:t>
      </w:r>
      <w:proofErr w:type="spellEnd"/>
      <w:r w:rsidR="00612685" w:rsidRPr="00DF76E9">
        <w:rPr>
          <w:lang w:eastAsia="ko-KR"/>
        </w:rPr>
        <w:t xml:space="preserve"> operations</w:t>
      </w:r>
      <w:r w:rsidRPr="0094290B">
        <w:rPr>
          <w:lang w:eastAsia="ko-KR"/>
        </w:rPr>
        <w:t>, either directly or via an AMF.</w:t>
      </w:r>
    </w:p>
    <w:p w14:paraId="7F6D8983" w14:textId="59D8713B" w:rsidR="004D4F70" w:rsidRDefault="004D4F70" w:rsidP="004D4F70">
      <w:pPr>
        <w:pStyle w:val="NO"/>
      </w:pPr>
      <w:r w:rsidRPr="002C4D99">
        <w:t>NOTE </w:t>
      </w:r>
      <w:r w:rsidR="006C4D9E" w:rsidRPr="002C4D99">
        <w:t>1</w:t>
      </w:r>
      <w:r w:rsidRPr="002C4D99">
        <w:t>:</w:t>
      </w:r>
      <w:r w:rsidRPr="002C4D99">
        <w:tab/>
      </w:r>
      <w:r w:rsidR="00C831FD" w:rsidRPr="00DF76E9">
        <w:rPr>
          <w:lang w:eastAsia="zh-CN"/>
        </w:rPr>
        <w:t xml:space="preserve">It is assumed </w:t>
      </w:r>
      <w:proofErr w:type="spellStart"/>
      <w:r w:rsidR="00C831FD" w:rsidRPr="00DF76E9">
        <w:rPr>
          <w:lang w:eastAsia="zh-CN"/>
        </w:rPr>
        <w:t>AIoT</w:t>
      </w:r>
      <w:proofErr w:type="spellEnd"/>
      <w:r w:rsidR="00C831FD" w:rsidRPr="00DF76E9">
        <w:rPr>
          <w:lang w:eastAsia="zh-CN"/>
        </w:rPr>
        <w:t xml:space="preserve"> RAN supports Ambient IoT specific functionalities. </w:t>
      </w:r>
      <w:r w:rsidRPr="002C4D99">
        <w:t xml:space="preserve">There is no assumption about whether the </w:t>
      </w:r>
      <w:proofErr w:type="spellStart"/>
      <w:r w:rsidRPr="002C4D99">
        <w:t>AIoT</w:t>
      </w:r>
      <w:proofErr w:type="spellEnd"/>
      <w:r w:rsidRPr="002C4D99">
        <w:t xml:space="preserve"> RAN (i.e. BS Reader) also has </w:t>
      </w:r>
      <w:r w:rsidR="000215DA" w:rsidRPr="00DF76E9">
        <w:t xml:space="preserve">any </w:t>
      </w:r>
      <w:proofErr w:type="spellStart"/>
      <w:r w:rsidRPr="002C4D99">
        <w:t>gNB</w:t>
      </w:r>
      <w:proofErr w:type="spellEnd"/>
      <w:r w:rsidRPr="002C4D99">
        <w:t xml:space="preserve"> functionality for NR-</w:t>
      </w:r>
      <w:proofErr w:type="spellStart"/>
      <w:r w:rsidRPr="002C4D99">
        <w:t>Uu</w:t>
      </w:r>
      <w:proofErr w:type="spellEnd"/>
      <w:r w:rsidRPr="002C4D99">
        <w:t xml:space="preserve"> or not.</w:t>
      </w:r>
    </w:p>
    <w:p w14:paraId="5F7CC504" w14:textId="20368558" w:rsidR="0032167E" w:rsidRPr="002C4D99" w:rsidRDefault="0032167E" w:rsidP="004D4F70">
      <w:pPr>
        <w:pStyle w:val="NO"/>
      </w:pPr>
      <w:r w:rsidRPr="00DF76E9">
        <w:t>NOTE </w:t>
      </w:r>
      <w:r w:rsidR="00E02722">
        <w:t>2</w:t>
      </w:r>
      <w:r w:rsidRPr="00DF76E9">
        <w:t>:</w:t>
      </w:r>
      <w:r w:rsidRPr="00DF76E9">
        <w:tab/>
        <w:t xml:space="preserve">NGAP is used when the AIOTF directly communicates with the AIOT RAN (i.e. over the </w:t>
      </w:r>
      <w:proofErr w:type="spellStart"/>
      <w:r w:rsidRPr="00DF76E9">
        <w:t>Nx</w:t>
      </w:r>
      <w:proofErr w:type="spellEnd"/>
      <w:r w:rsidRPr="00DF76E9">
        <w:t xml:space="preserve"> reference point) or indirect communication with AIOT RAN via an AMF (i.e. over the N2 reference point).</w:t>
      </w:r>
    </w:p>
    <w:p w14:paraId="71281EDF" w14:textId="15D715CE" w:rsidR="004D4F70" w:rsidRPr="002C4D99" w:rsidRDefault="004D4F70" w:rsidP="004D4F70">
      <w:pPr>
        <w:pStyle w:val="NO"/>
      </w:pPr>
      <w:r w:rsidRPr="002C4D99">
        <w:t>NOTE </w:t>
      </w:r>
      <w:r w:rsidR="00E02722">
        <w:t>3</w:t>
      </w:r>
      <w:r w:rsidR="006C4D9E" w:rsidRPr="002C4D99">
        <w:t>:</w:t>
      </w:r>
      <w:r w:rsidRPr="002C4D99">
        <w:tab/>
        <w:t>It is assumed Ambient IoT services can be deployed independently from existing deployments.</w:t>
      </w:r>
    </w:p>
    <w:p w14:paraId="2B3540A8" w14:textId="694A072A" w:rsidR="004D4F70" w:rsidRDefault="004D4F70" w:rsidP="004D4F70">
      <w:pPr>
        <w:pStyle w:val="NO"/>
      </w:pPr>
      <w:r w:rsidRPr="002C4D99">
        <w:lastRenderedPageBreak/>
        <w:t>NOTE </w:t>
      </w:r>
      <w:r w:rsidR="00E02722">
        <w:t>4</w:t>
      </w:r>
      <w:r w:rsidR="006C4D9E" w:rsidRPr="002C4D99">
        <w:t>:</w:t>
      </w:r>
      <w:r w:rsidRPr="002C4D99">
        <w:tab/>
        <w:t xml:space="preserve">It is not expected a deployment will use both direct communication between </w:t>
      </w:r>
      <w:r w:rsidR="008624F5" w:rsidRPr="00DF76E9">
        <w:t>AIOT RAN</w:t>
      </w:r>
      <w:r w:rsidRPr="002C4D99">
        <w:t xml:space="preserve"> and an AI</w:t>
      </w:r>
      <w:r w:rsidR="008624F5" w:rsidRPr="00DF76E9">
        <w:t>O</w:t>
      </w:r>
      <w:r w:rsidRPr="002C4D99">
        <w:t xml:space="preserve">TF and indirect communication between </w:t>
      </w:r>
      <w:r w:rsidR="008624F5" w:rsidRPr="00DF76E9">
        <w:t>AIOT RAN</w:t>
      </w:r>
      <w:r w:rsidRPr="002C4D99">
        <w:t xml:space="preserve"> and an AI</w:t>
      </w:r>
      <w:r w:rsidR="008624F5" w:rsidRPr="00DF76E9">
        <w:t>O</w:t>
      </w:r>
      <w:r w:rsidRPr="002C4D99">
        <w:t>TF via an AMF.</w:t>
      </w:r>
      <w:r w:rsidR="008624F5" w:rsidRPr="008624F5">
        <w:t xml:space="preserve"> </w:t>
      </w:r>
      <w:r w:rsidR="008624F5" w:rsidRPr="00DF76E9">
        <w:t>The deployment choice can be based on, for example, using a direct communication path for a local deployments.</w:t>
      </w:r>
    </w:p>
    <w:p w14:paraId="31B35306" w14:textId="2AA981FE" w:rsidR="008624F5" w:rsidRPr="002C4D99" w:rsidRDefault="008624F5" w:rsidP="00234C20">
      <w:pPr>
        <w:pStyle w:val="B2"/>
        <w:rPr>
          <w:lang w:eastAsia="ko-KR"/>
        </w:rPr>
      </w:pPr>
      <w:r w:rsidRPr="0094290B">
        <w:rPr>
          <w:rFonts w:hint="eastAsia"/>
          <w:lang w:eastAsia="ko-KR"/>
        </w:rPr>
        <w:t>-</w:t>
      </w:r>
      <w:r w:rsidRPr="0094290B">
        <w:rPr>
          <w:lang w:eastAsia="ko-KR"/>
        </w:rPr>
        <w:tab/>
      </w:r>
      <w:r w:rsidRPr="00DF76E9">
        <w:rPr>
          <w:lang w:eastAsia="ko-KR"/>
        </w:rPr>
        <w:t>The signalling transport for NGAP at the A-IoT RAN node is SCTP/IP.</w:t>
      </w:r>
    </w:p>
    <w:p w14:paraId="55CA07ED" w14:textId="66234E1D" w:rsidR="006D3DD7" w:rsidRDefault="006D3DD7" w:rsidP="00234C20">
      <w:pPr>
        <w:pStyle w:val="Heading4"/>
        <w:rPr>
          <w:rFonts w:eastAsia="DengXian"/>
          <w:b/>
          <w:bCs/>
        </w:rPr>
      </w:pPr>
      <w:bookmarkStart w:id="3025" w:name="_Toc183616948"/>
      <w:r w:rsidRPr="00DF76E9">
        <w:t>8.1.2.2</w:t>
      </w:r>
      <w:r w:rsidRPr="00DF76E9">
        <w:tab/>
        <w:t>AIOT RAN and the AIOTF communicate directly</w:t>
      </w:r>
      <w:bookmarkEnd w:id="3025"/>
    </w:p>
    <w:p w14:paraId="34FE3962" w14:textId="30C4225B" w:rsidR="004D4F70" w:rsidRPr="00234C20" w:rsidRDefault="004D4F70" w:rsidP="004D4F70">
      <w:pPr>
        <w:rPr>
          <w:rFonts w:eastAsia="DengXian"/>
        </w:rPr>
      </w:pPr>
      <w:r w:rsidRPr="00234C20">
        <w:rPr>
          <w:rFonts w:eastAsia="DengXian"/>
        </w:rPr>
        <w:t xml:space="preserve">When a </w:t>
      </w:r>
      <w:r w:rsidR="001D7BCC" w:rsidRPr="00C4391F">
        <w:rPr>
          <w:rFonts w:eastAsia="DengXian"/>
        </w:rPr>
        <w:t>AIOT RAN</w:t>
      </w:r>
      <w:r w:rsidRPr="00234C20">
        <w:rPr>
          <w:rFonts w:eastAsia="DengXian"/>
        </w:rPr>
        <w:t xml:space="preserve"> and the AI</w:t>
      </w:r>
      <w:r w:rsidR="001D7BCC" w:rsidRPr="00C4391F">
        <w:rPr>
          <w:rFonts w:eastAsia="DengXian"/>
        </w:rPr>
        <w:t>O</w:t>
      </w:r>
      <w:r w:rsidRPr="00234C20">
        <w:rPr>
          <w:rFonts w:eastAsia="DengXian"/>
        </w:rPr>
        <w:t>TF communicate directly:</w:t>
      </w:r>
    </w:p>
    <w:p w14:paraId="17EC41F7" w14:textId="6F66CF41" w:rsidR="004D4F70" w:rsidRPr="002C4D99" w:rsidRDefault="004D4F70" w:rsidP="004D4F70">
      <w:pPr>
        <w:pStyle w:val="B1"/>
        <w:rPr>
          <w:rFonts w:eastAsiaTheme="minorEastAsia"/>
        </w:rPr>
      </w:pPr>
      <w:r w:rsidRPr="002C4D99">
        <w:rPr>
          <w:rFonts w:eastAsiaTheme="minorEastAsia"/>
        </w:rPr>
        <w:t>-</w:t>
      </w:r>
      <w:r w:rsidRPr="002C4D99">
        <w:rPr>
          <w:rFonts w:eastAsiaTheme="minorEastAsia"/>
        </w:rPr>
        <w:tab/>
        <w:t xml:space="preserve">The AIOTF communicates with a </w:t>
      </w:r>
      <w:r w:rsidR="00662CA9" w:rsidRPr="00DF76E9">
        <w:rPr>
          <w:rFonts w:eastAsiaTheme="minorEastAsia"/>
        </w:rPr>
        <w:t>AIOT RAN</w:t>
      </w:r>
      <w:r w:rsidRPr="002C4D99">
        <w:rPr>
          <w:rFonts w:eastAsiaTheme="minorEastAsia"/>
        </w:rPr>
        <w:t xml:space="preserve"> via a direct interface </w:t>
      </w:r>
      <w:r w:rsidR="00662CA9" w:rsidRPr="00DF76E9">
        <w:rPr>
          <w:rFonts w:eastAsiaTheme="minorEastAsia"/>
        </w:rPr>
        <w:t xml:space="preserve">reference point </w:t>
      </w:r>
      <w:proofErr w:type="spellStart"/>
      <w:r w:rsidRPr="002C4D99">
        <w:rPr>
          <w:rFonts w:eastAsiaTheme="minorEastAsia"/>
        </w:rPr>
        <w:t>Nx</w:t>
      </w:r>
      <w:proofErr w:type="spellEnd"/>
      <w:r w:rsidRPr="002C4D99">
        <w:rPr>
          <w:rFonts w:eastAsiaTheme="minorEastAsia"/>
        </w:rPr>
        <w:t>.</w:t>
      </w:r>
    </w:p>
    <w:p w14:paraId="5DAB60A5" w14:textId="539119AE" w:rsidR="004D4F70" w:rsidRPr="0094290B" w:rsidRDefault="004D4F70" w:rsidP="004D4F70">
      <w:pPr>
        <w:pStyle w:val="B1"/>
        <w:rPr>
          <w:lang w:eastAsia="zh-CN"/>
        </w:rPr>
      </w:pPr>
      <w:r w:rsidRPr="002C4D99">
        <w:t>-</w:t>
      </w:r>
      <w:r w:rsidRPr="002C4D99">
        <w:tab/>
        <w:t>Figure 8.1.2</w:t>
      </w:r>
      <w:r w:rsidR="00234C20">
        <w:t>.2</w:t>
      </w:r>
      <w:r w:rsidRPr="002C4D99">
        <w:t>-</w:t>
      </w:r>
      <w:r w:rsidR="0083410A" w:rsidRPr="002C4D99">
        <w:t>1</w:t>
      </w:r>
      <w:r w:rsidRPr="002C4D99">
        <w:t xml:space="preserve"> below shows the aspects related to Topology 1 (direct path) </w:t>
      </w:r>
      <w:r w:rsidR="00EB3FF9" w:rsidRPr="00DF76E9">
        <w:t xml:space="preserve">architecture in </w:t>
      </w:r>
      <w:r w:rsidRPr="002C4D99">
        <w:t>reference</w:t>
      </w:r>
      <w:r w:rsidR="00EB3FF9" w:rsidRPr="00EB3FF9">
        <w:t xml:space="preserve"> </w:t>
      </w:r>
      <w:r w:rsidR="00EB3FF9" w:rsidRPr="00DF76E9">
        <w:t>point representation</w:t>
      </w:r>
      <w:r w:rsidRPr="002C4D99">
        <w:t xml:space="preserve"> architecture with other NFs removed.</w:t>
      </w:r>
    </w:p>
    <w:p w14:paraId="12A77176" w14:textId="71065D74" w:rsidR="004D4F70" w:rsidRPr="002C4D99" w:rsidRDefault="00EB3FF9" w:rsidP="002C4D99">
      <w:pPr>
        <w:pStyle w:val="TH"/>
      </w:pPr>
      <w:r w:rsidRPr="00DF76E9">
        <w:object w:dxaOrig="7810" w:dyaOrig="5750" w14:anchorId="39B993E8">
          <v:shape id="_x0000_i1140" type="#_x0000_t75" style="width:390pt;height:4in" o:ole="">
            <v:imagedata r:id="rId240" o:title=""/>
          </v:shape>
          <o:OLEObject Type="Embed" ProgID="Visio.Drawing.15" ShapeID="_x0000_i1140" DrawAspect="Content" ObjectID="_1794390918" r:id="rId241"/>
        </w:object>
      </w:r>
    </w:p>
    <w:p w14:paraId="3CB87556" w14:textId="76C57E7D" w:rsidR="004D4F70" w:rsidRPr="002C4D99" w:rsidRDefault="004D4F70" w:rsidP="004D4F70">
      <w:pPr>
        <w:pStyle w:val="TF"/>
      </w:pPr>
      <w:r w:rsidRPr="002C4D99">
        <w:t>Figure 8.1.2</w:t>
      </w:r>
      <w:r w:rsidR="00234C20">
        <w:t>.2</w:t>
      </w:r>
      <w:r w:rsidRPr="002C4D99">
        <w:t>-1: Non-Roaming 5G System Architecture (Direct Path)</w:t>
      </w:r>
    </w:p>
    <w:p w14:paraId="0B7A4A4C" w14:textId="3824D778" w:rsidR="004D4F70" w:rsidRPr="002C4D99" w:rsidRDefault="004D4F70" w:rsidP="004D4F70">
      <w:pPr>
        <w:pStyle w:val="B1"/>
      </w:pPr>
      <w:r w:rsidRPr="002C4D99">
        <w:t>-</w:t>
      </w:r>
      <w:r w:rsidRPr="002C4D99">
        <w:tab/>
        <w:t>Figure 8.1.2</w:t>
      </w:r>
      <w:r w:rsidR="00234C20">
        <w:t>.2</w:t>
      </w:r>
      <w:r w:rsidRPr="002C4D99">
        <w:t>-</w:t>
      </w:r>
      <w:r w:rsidR="0083410A" w:rsidRPr="002C4D99">
        <w:t>2</w:t>
      </w:r>
      <w:r w:rsidRPr="002C4D99">
        <w:t xml:space="preserve"> below shows the aspects related to Topology 1 (direct path)</w:t>
      </w:r>
      <w:r w:rsidR="00EB3FF9" w:rsidRPr="00DF76E9">
        <w:t xml:space="preserve"> architecture</w:t>
      </w:r>
      <w:r w:rsidRPr="002C4D99">
        <w:t xml:space="preserve"> in reference point representation with other NFs removed.</w:t>
      </w:r>
    </w:p>
    <w:p w14:paraId="0A25388B" w14:textId="1C3C250D" w:rsidR="004D4F70" w:rsidRPr="002C4D99" w:rsidRDefault="003E38AC" w:rsidP="004D4F70">
      <w:pPr>
        <w:pStyle w:val="TH"/>
      </w:pPr>
      <w:r w:rsidRPr="00DF76E9">
        <w:object w:dxaOrig="5206" w:dyaOrig="1755" w14:anchorId="65B83065">
          <v:shape id="_x0000_i1141" type="#_x0000_t75" style="width:261pt;height:88.5pt" o:ole="">
            <v:imagedata r:id="rId242" o:title=""/>
          </v:shape>
          <o:OLEObject Type="Embed" ProgID="Visio.Drawing.15" ShapeID="_x0000_i1141" DrawAspect="Content" ObjectID="_1794390919" r:id="rId243"/>
        </w:object>
      </w:r>
    </w:p>
    <w:p w14:paraId="50F6EB0F" w14:textId="11C836E0" w:rsidR="004D4F70" w:rsidRPr="002C4D99" w:rsidRDefault="004D4F70" w:rsidP="004D4F70">
      <w:pPr>
        <w:pStyle w:val="TF"/>
      </w:pPr>
      <w:r w:rsidRPr="002C4D99">
        <w:t>Figure 8.1.2</w:t>
      </w:r>
      <w:r w:rsidR="00234C20">
        <w:t>.2</w:t>
      </w:r>
      <w:r w:rsidRPr="002C4D99">
        <w:t>-2:</w:t>
      </w:r>
      <w:r w:rsidR="007B6C12">
        <w:t xml:space="preserve"> </w:t>
      </w:r>
      <w:r w:rsidRPr="002C4D99">
        <w:t>Non-Roaming 5G System Architecture in reference point representation (Direct Path)</w:t>
      </w:r>
    </w:p>
    <w:p w14:paraId="2BA491FD" w14:textId="4CA2AE06" w:rsidR="004D4F70" w:rsidRPr="0094290B" w:rsidRDefault="004D4F70" w:rsidP="004D4F70">
      <w:pPr>
        <w:pStyle w:val="NO"/>
        <w:rPr>
          <w:lang w:eastAsia="zh-CN"/>
        </w:rPr>
      </w:pPr>
      <w:r w:rsidRPr="0094290B">
        <w:rPr>
          <w:lang w:eastAsia="zh-CN"/>
        </w:rPr>
        <w:t>NOTE </w:t>
      </w:r>
      <w:r w:rsidR="00782DCD">
        <w:rPr>
          <w:lang w:eastAsia="zh-CN"/>
        </w:rPr>
        <w:t>1</w:t>
      </w:r>
      <w:r w:rsidR="0083410A">
        <w:rPr>
          <w:lang w:eastAsia="zh-CN"/>
        </w:rPr>
        <w:t>:</w:t>
      </w:r>
      <w:r w:rsidRPr="0094290B">
        <w:rPr>
          <w:lang w:eastAsia="zh-CN"/>
        </w:rPr>
        <w:tab/>
      </w:r>
      <w:r w:rsidR="0074118A" w:rsidRPr="00DF76E9">
        <w:rPr>
          <w:lang w:eastAsia="zh-CN"/>
        </w:rPr>
        <w:t>NGAP</w:t>
      </w:r>
      <w:r w:rsidRPr="0094290B">
        <w:rPr>
          <w:lang w:eastAsia="zh-CN"/>
        </w:rPr>
        <w:t xml:space="preserve"> used over </w:t>
      </w:r>
      <w:proofErr w:type="spellStart"/>
      <w:r w:rsidRPr="0094290B">
        <w:rPr>
          <w:lang w:eastAsia="zh-CN"/>
        </w:rPr>
        <w:t>Nx</w:t>
      </w:r>
      <w:proofErr w:type="spellEnd"/>
      <w:r w:rsidRPr="0094290B">
        <w:rPr>
          <w:lang w:eastAsia="zh-CN"/>
        </w:rPr>
        <w:t xml:space="preserve"> </w:t>
      </w:r>
      <w:r w:rsidR="0074118A" w:rsidRPr="00DF76E9">
        <w:rPr>
          <w:lang w:eastAsia="zh-CN"/>
        </w:rPr>
        <w:t xml:space="preserve">reference point </w:t>
      </w:r>
      <w:r w:rsidRPr="0094290B">
        <w:rPr>
          <w:lang w:eastAsia="zh-CN"/>
        </w:rPr>
        <w:t>will support procedures and information to be exchanged as specified by RAN</w:t>
      </w:r>
      <w:r w:rsidR="002C4D99">
        <w:rPr>
          <w:lang w:eastAsia="zh-CN"/>
        </w:rPr>
        <w:t> WG</w:t>
      </w:r>
      <w:r w:rsidRPr="0094290B">
        <w:rPr>
          <w:lang w:eastAsia="zh-CN"/>
        </w:rPr>
        <w:t>2, RAN</w:t>
      </w:r>
      <w:r w:rsidR="002C4D99">
        <w:rPr>
          <w:lang w:eastAsia="zh-CN"/>
        </w:rPr>
        <w:t> WG</w:t>
      </w:r>
      <w:r w:rsidRPr="0094290B">
        <w:rPr>
          <w:lang w:eastAsia="zh-CN"/>
        </w:rPr>
        <w:t>3 and SA</w:t>
      </w:r>
      <w:r w:rsidR="002C4D99">
        <w:rPr>
          <w:lang w:eastAsia="zh-CN"/>
        </w:rPr>
        <w:t> WG</w:t>
      </w:r>
      <w:r w:rsidRPr="0094290B">
        <w:rPr>
          <w:lang w:eastAsia="zh-CN"/>
        </w:rPr>
        <w:t>2.</w:t>
      </w:r>
    </w:p>
    <w:p w14:paraId="63817432" w14:textId="1069BEC0" w:rsidR="004D4F70" w:rsidRPr="002C4D99" w:rsidRDefault="004D4F70" w:rsidP="004D4F70">
      <w:pPr>
        <w:pStyle w:val="NO"/>
      </w:pPr>
      <w:r w:rsidRPr="002C4D99">
        <w:t>NOTE</w:t>
      </w:r>
      <w:r w:rsidR="0083410A" w:rsidRPr="002C4D99">
        <w:t> </w:t>
      </w:r>
      <w:r w:rsidR="00782DCD">
        <w:t>2</w:t>
      </w:r>
      <w:r w:rsidRPr="002C4D99">
        <w:t>:</w:t>
      </w:r>
      <w:r w:rsidRPr="002C4D99">
        <w:tab/>
        <w:t xml:space="preserve">The protocol stack used between the </w:t>
      </w:r>
      <w:proofErr w:type="spellStart"/>
      <w:r w:rsidRPr="002C4D99">
        <w:t>AIoTF</w:t>
      </w:r>
      <w:proofErr w:type="spellEnd"/>
      <w:r w:rsidRPr="002C4D99">
        <w:t xml:space="preserve"> and the </w:t>
      </w:r>
      <w:r w:rsidR="0074118A" w:rsidRPr="00DF76E9">
        <w:t>AIOT RAN</w:t>
      </w:r>
      <w:r w:rsidRPr="002C4D99">
        <w:t xml:space="preserve"> will be concluded by RAN</w:t>
      </w:r>
      <w:r w:rsidR="002C4D99" w:rsidRPr="002C4D99">
        <w:t> WG</w:t>
      </w:r>
      <w:r w:rsidRPr="002C4D99">
        <w:t>3.</w:t>
      </w:r>
    </w:p>
    <w:p w14:paraId="78538178" w14:textId="35A02205" w:rsidR="004D4F70" w:rsidRPr="002C4D99" w:rsidRDefault="004D4F70" w:rsidP="004D4F70">
      <w:pPr>
        <w:pStyle w:val="B1"/>
      </w:pPr>
      <w:r w:rsidRPr="002C4D99">
        <w:t>-</w:t>
      </w:r>
      <w:r w:rsidRPr="002C4D99">
        <w:tab/>
        <w:t>Figure 8.1.2</w:t>
      </w:r>
      <w:r w:rsidR="00234C20">
        <w:t>.2</w:t>
      </w:r>
      <w:r w:rsidRPr="002C4D99">
        <w:t>-</w:t>
      </w:r>
      <w:r w:rsidR="00B42C92" w:rsidRPr="002C4D99">
        <w:t>3</w:t>
      </w:r>
      <w:r w:rsidRPr="002C4D99">
        <w:t xml:space="preserve"> below shows the aspects related to Topology 1 (direct path) protocol stack between the </w:t>
      </w:r>
      <w:r w:rsidR="0074118A" w:rsidRPr="00DF76E9">
        <w:t xml:space="preserve">AIOT RAN </w:t>
      </w:r>
      <w:r w:rsidRPr="002C4D99">
        <w:t xml:space="preserve">and </w:t>
      </w:r>
      <w:proofErr w:type="spellStart"/>
      <w:r w:rsidRPr="002C4D99">
        <w:t>AIoTF</w:t>
      </w:r>
      <w:proofErr w:type="spellEnd"/>
      <w:r w:rsidRPr="002C4D99">
        <w:t>.</w:t>
      </w:r>
    </w:p>
    <w:p w14:paraId="369ADA98" w14:textId="5B39F9C5" w:rsidR="004D4F70" w:rsidRPr="002C4D99" w:rsidRDefault="0074118A" w:rsidP="002C4D99">
      <w:pPr>
        <w:pStyle w:val="TH"/>
      </w:pPr>
      <w:r w:rsidRPr="00DF76E9">
        <w:object w:dxaOrig="16001" w:dyaOrig="5041" w14:anchorId="6587FB5C">
          <v:shape id="_x0000_i1142" type="#_x0000_t75" style="width:481.5pt;height:151.5pt" o:ole="">
            <v:imagedata r:id="rId244" o:title=""/>
          </v:shape>
          <o:OLEObject Type="Embed" ProgID="Visio.Drawing.15" ShapeID="_x0000_i1142" DrawAspect="Content" ObjectID="_1794390920" r:id="rId245"/>
        </w:object>
      </w:r>
    </w:p>
    <w:p w14:paraId="6DC0D8C0" w14:textId="02E1B585" w:rsidR="004D4F70" w:rsidRPr="002C4D99" w:rsidRDefault="002C4D99" w:rsidP="002C4D99">
      <w:pPr>
        <w:pStyle w:val="TF"/>
      </w:pPr>
      <w:r>
        <w:t>Figure 8.1.2</w:t>
      </w:r>
      <w:r w:rsidR="00234C20">
        <w:t>.2</w:t>
      </w:r>
      <w:r>
        <w:t>-3: Example Protocol Stack between AI</w:t>
      </w:r>
      <w:r w:rsidR="00C4391F">
        <w:t>O</w:t>
      </w:r>
      <w:r>
        <w:t xml:space="preserve">TF and </w:t>
      </w:r>
      <w:proofErr w:type="spellStart"/>
      <w:r>
        <w:t>AIoT</w:t>
      </w:r>
      <w:proofErr w:type="spellEnd"/>
      <w:r>
        <w:t xml:space="preserve"> Device for Topology 1 (Direct Path)</w:t>
      </w:r>
    </w:p>
    <w:p w14:paraId="36920B6C" w14:textId="0C98EB6D" w:rsidR="0074118A" w:rsidRPr="00DF76E9" w:rsidRDefault="0074118A" w:rsidP="0074118A">
      <w:pPr>
        <w:pStyle w:val="NO"/>
      </w:pPr>
      <w:r w:rsidRPr="00DF76E9">
        <w:t>NOTE</w:t>
      </w:r>
      <w:r w:rsidR="00782DCD">
        <w:t> 3</w:t>
      </w:r>
      <w:r w:rsidRPr="00DF76E9">
        <w:t>:</w:t>
      </w:r>
      <w:r w:rsidR="00782DCD" w:rsidRPr="002C4D99">
        <w:tab/>
      </w:r>
      <w:r w:rsidRPr="00DF76E9">
        <w:t xml:space="preserve">Whether </w:t>
      </w:r>
      <w:proofErr w:type="spellStart"/>
      <w:r w:rsidRPr="00DF76E9">
        <w:t>AIoT</w:t>
      </w:r>
      <w:proofErr w:type="spellEnd"/>
      <w:r w:rsidRPr="00DF76E9">
        <w:t xml:space="preserve"> Reader Control is transported by NGAP or is part of the NGAP protocol will be determined by RAN</w:t>
      </w:r>
      <w:r w:rsidR="00234C20">
        <w:t> WG</w:t>
      </w:r>
      <w:r w:rsidRPr="00DF76E9">
        <w:t>3.</w:t>
      </w:r>
    </w:p>
    <w:p w14:paraId="6362E3C2" w14:textId="77777777" w:rsidR="0074118A" w:rsidRPr="00C4391F" w:rsidRDefault="0074118A" w:rsidP="00C4391F">
      <w:pPr>
        <w:pStyle w:val="Heading4"/>
      </w:pPr>
      <w:bookmarkStart w:id="3026" w:name="_Toc183616949"/>
      <w:r w:rsidRPr="00C4391F">
        <w:t>8.1.2.3</w:t>
      </w:r>
      <w:r w:rsidRPr="00C4391F">
        <w:tab/>
        <w:t>AIOT RAN and the AIOTF communicate indirectly via an AMF</w:t>
      </w:r>
      <w:bookmarkEnd w:id="3026"/>
    </w:p>
    <w:p w14:paraId="43DFA20B" w14:textId="636F3FE5" w:rsidR="004D4F70" w:rsidRPr="00234C20" w:rsidRDefault="004D4F70" w:rsidP="004D4F70">
      <w:pPr>
        <w:rPr>
          <w:rFonts w:eastAsia="DengXian"/>
        </w:rPr>
      </w:pPr>
      <w:r w:rsidRPr="00234C20">
        <w:rPr>
          <w:rFonts w:eastAsia="DengXian"/>
        </w:rPr>
        <w:t xml:space="preserve">When </w:t>
      </w:r>
      <w:r w:rsidR="008D6790" w:rsidRPr="00C4391F">
        <w:rPr>
          <w:rFonts w:eastAsia="DengXian"/>
        </w:rPr>
        <w:t>AIOT RAN</w:t>
      </w:r>
      <w:r w:rsidRPr="00234C20">
        <w:rPr>
          <w:rFonts w:eastAsia="DengXian"/>
        </w:rPr>
        <w:t xml:space="preserve"> and the </w:t>
      </w:r>
      <w:proofErr w:type="spellStart"/>
      <w:r w:rsidRPr="00234C20">
        <w:rPr>
          <w:rFonts w:eastAsia="DengXian"/>
        </w:rPr>
        <w:t>AIoTF</w:t>
      </w:r>
      <w:proofErr w:type="spellEnd"/>
      <w:r w:rsidRPr="00234C20">
        <w:rPr>
          <w:rFonts w:eastAsia="DengXian"/>
        </w:rPr>
        <w:t xml:space="preserve"> communicate indirectly via an AMF:</w:t>
      </w:r>
    </w:p>
    <w:p w14:paraId="75586AC4" w14:textId="77312B15" w:rsidR="004D4F70" w:rsidRPr="007B6C12" w:rsidRDefault="004D4F70" w:rsidP="004D4F70">
      <w:pPr>
        <w:pStyle w:val="B1"/>
      </w:pPr>
      <w:r w:rsidRPr="007B6C12">
        <w:rPr>
          <w:rFonts w:eastAsiaTheme="minorEastAsia" w:hint="eastAsia"/>
        </w:rPr>
        <w:t>-</w:t>
      </w:r>
      <w:r w:rsidRPr="007B6C12">
        <w:rPr>
          <w:rFonts w:eastAsiaTheme="minorEastAsia"/>
        </w:rPr>
        <w:tab/>
      </w:r>
      <w:r w:rsidRPr="007B6C12">
        <w:rPr>
          <w:rFonts w:eastAsiaTheme="minorEastAsia" w:hint="eastAsia"/>
        </w:rPr>
        <w:t xml:space="preserve">The </w:t>
      </w:r>
      <w:proofErr w:type="spellStart"/>
      <w:r w:rsidRPr="007B6C12">
        <w:rPr>
          <w:rFonts w:eastAsiaTheme="minorEastAsia"/>
        </w:rPr>
        <w:t>AIoTF</w:t>
      </w:r>
      <w:proofErr w:type="spellEnd"/>
      <w:r w:rsidRPr="007B6C12">
        <w:rPr>
          <w:rFonts w:eastAsiaTheme="minorEastAsia"/>
        </w:rPr>
        <w:t xml:space="preserve"> </w:t>
      </w:r>
      <w:r w:rsidRPr="007B6C12">
        <w:rPr>
          <w:rFonts w:eastAsiaTheme="minorEastAsia" w:hint="eastAsia"/>
        </w:rPr>
        <w:t>connect</w:t>
      </w:r>
      <w:r w:rsidRPr="007B6C12">
        <w:rPr>
          <w:rFonts w:eastAsiaTheme="minorEastAsia"/>
        </w:rPr>
        <w:t>s</w:t>
      </w:r>
      <w:r w:rsidRPr="007B6C12">
        <w:rPr>
          <w:rFonts w:eastAsiaTheme="minorEastAsia" w:hint="eastAsia"/>
        </w:rPr>
        <w:t xml:space="preserve"> with </w:t>
      </w:r>
      <w:r w:rsidR="008D6790" w:rsidRPr="00DF76E9">
        <w:rPr>
          <w:rFonts w:eastAsiaTheme="minorEastAsia"/>
        </w:rPr>
        <w:t>AIOT RAN</w:t>
      </w:r>
      <w:r w:rsidRPr="007B6C12">
        <w:rPr>
          <w:rFonts w:eastAsiaTheme="minorEastAsia" w:hint="eastAsia"/>
        </w:rPr>
        <w:t xml:space="preserve"> via </w:t>
      </w:r>
      <w:r w:rsidRPr="007B6C12">
        <w:rPr>
          <w:rFonts w:eastAsiaTheme="minorEastAsia"/>
        </w:rPr>
        <w:t xml:space="preserve">an </w:t>
      </w:r>
      <w:r w:rsidRPr="007B6C12">
        <w:rPr>
          <w:rFonts w:eastAsiaTheme="minorEastAsia" w:hint="eastAsia"/>
        </w:rPr>
        <w:t>AMF.</w:t>
      </w:r>
      <w:r w:rsidRPr="007B6C12">
        <w:t xml:space="preserve"> </w:t>
      </w:r>
      <w:r w:rsidR="008D6790" w:rsidRPr="00DF76E9">
        <w:t>NGAP over the</w:t>
      </w:r>
      <w:r w:rsidR="009D21E6">
        <w:t xml:space="preserve"> </w:t>
      </w:r>
      <w:r w:rsidRPr="007B6C12">
        <w:t xml:space="preserve">N2 </w:t>
      </w:r>
      <w:r w:rsidR="00F848F0" w:rsidRPr="00DF76E9">
        <w:t>reference</w:t>
      </w:r>
      <w:r w:rsidR="00F848F0">
        <w:t xml:space="preserve"> </w:t>
      </w:r>
      <w:r w:rsidR="00F848F0" w:rsidRPr="00DF76E9">
        <w:t xml:space="preserve">point </w:t>
      </w:r>
      <w:r w:rsidRPr="007B6C12">
        <w:t xml:space="preserve">between the </w:t>
      </w:r>
      <w:r w:rsidR="006F6508" w:rsidRPr="00DF76E9">
        <w:t>AIOT RAN</w:t>
      </w:r>
      <w:r w:rsidRPr="007B6C12">
        <w:t xml:space="preserve"> and AMF supports Ambient IoT services including delivery of inventory/command messages.</w:t>
      </w:r>
    </w:p>
    <w:p w14:paraId="5C04DB2F" w14:textId="497DD82F" w:rsidR="004D4F70" w:rsidRPr="007B6C12" w:rsidRDefault="004D4F70" w:rsidP="004D4F70">
      <w:pPr>
        <w:pStyle w:val="NO"/>
      </w:pPr>
      <w:r w:rsidRPr="007B6C12">
        <w:t>NOTE</w:t>
      </w:r>
      <w:r w:rsidR="00B42C92" w:rsidRPr="007B6C12">
        <w:t> </w:t>
      </w:r>
      <w:r w:rsidR="00C4391F">
        <w:t>1</w:t>
      </w:r>
      <w:r w:rsidRPr="007B6C12">
        <w:t>:</w:t>
      </w:r>
      <w:r w:rsidR="00B42C92" w:rsidRPr="007B6C12">
        <w:tab/>
      </w:r>
      <w:r w:rsidRPr="007B6C12">
        <w:t xml:space="preserve">If network isolation is required an AMF instance is deployed for supporting the AIOTF communication with </w:t>
      </w:r>
      <w:r w:rsidR="006F6508" w:rsidRPr="00DF76E9">
        <w:t>AIOT RAN</w:t>
      </w:r>
      <w:r w:rsidRPr="007B6C12">
        <w:t>.</w:t>
      </w:r>
    </w:p>
    <w:p w14:paraId="41598F30" w14:textId="7BDB4E00" w:rsidR="004D4F70" w:rsidRPr="007B6C12" w:rsidRDefault="004D4F70" w:rsidP="004D4F70">
      <w:pPr>
        <w:pStyle w:val="B1"/>
      </w:pPr>
      <w:r w:rsidRPr="007B6C12">
        <w:t>-</w:t>
      </w:r>
      <w:r w:rsidRPr="007B6C12">
        <w:tab/>
        <w:t xml:space="preserve">NGAP between </w:t>
      </w:r>
      <w:r w:rsidR="006F6508" w:rsidRPr="00DF76E9">
        <w:t>AIOT RAN</w:t>
      </w:r>
      <w:r w:rsidR="00C4391F">
        <w:t xml:space="preserve"> </w:t>
      </w:r>
      <w:r w:rsidRPr="007B6C12">
        <w:t>and the AMF is enhanced to support Ambient IoT Services.</w:t>
      </w:r>
    </w:p>
    <w:p w14:paraId="23D6FA9B" w14:textId="274C486B" w:rsidR="004D4F70" w:rsidRPr="007B6C12" w:rsidRDefault="004D4F70" w:rsidP="004D4F70">
      <w:pPr>
        <w:pStyle w:val="NO"/>
      </w:pPr>
      <w:r w:rsidRPr="007B6C12">
        <w:t>NOTE </w:t>
      </w:r>
      <w:r w:rsidR="00C4391F">
        <w:t>2</w:t>
      </w:r>
      <w:r w:rsidRPr="007B6C12">
        <w:t>:</w:t>
      </w:r>
      <w:r w:rsidRPr="007B6C12">
        <w:tab/>
        <w:t>The details of the enhancements will be concluded by RAN</w:t>
      </w:r>
      <w:r w:rsidR="007B6C12" w:rsidRPr="007B6C12">
        <w:t> WG</w:t>
      </w:r>
      <w:r w:rsidRPr="007B6C12">
        <w:t>3.</w:t>
      </w:r>
    </w:p>
    <w:p w14:paraId="5B700FC5" w14:textId="77777777" w:rsidR="0021573C" w:rsidRDefault="004D4F70" w:rsidP="004D4F70">
      <w:pPr>
        <w:pStyle w:val="B1"/>
        <w:rPr>
          <w:rFonts w:eastAsia="DengXian"/>
        </w:rPr>
      </w:pPr>
      <w:r w:rsidRPr="007B6C12">
        <w:rPr>
          <w:rFonts w:eastAsiaTheme="minorEastAsia" w:hint="eastAsia"/>
        </w:rPr>
        <w:t>-</w:t>
      </w:r>
      <w:r w:rsidRPr="007B6C12">
        <w:rPr>
          <w:rFonts w:eastAsiaTheme="minorEastAsia"/>
        </w:rPr>
        <w:tab/>
      </w:r>
      <w:r w:rsidRPr="007B6C12">
        <w:rPr>
          <w:rFonts w:eastAsiaTheme="minorEastAsia" w:hint="eastAsia"/>
        </w:rPr>
        <w:t xml:space="preserve">The AMF </w:t>
      </w:r>
      <w:r w:rsidRPr="007B6C12">
        <w:rPr>
          <w:rFonts w:eastAsia="DengXian" w:hint="eastAsia"/>
        </w:rPr>
        <w:t>shall be enhanced to support</w:t>
      </w:r>
      <w:r w:rsidR="0021573C">
        <w:rPr>
          <w:rFonts w:eastAsia="DengXian"/>
        </w:rPr>
        <w:t>:</w:t>
      </w:r>
      <w:r w:rsidRPr="007B6C12">
        <w:rPr>
          <w:rFonts w:eastAsia="DengXian" w:hint="eastAsia"/>
        </w:rPr>
        <w:t xml:space="preserve"> </w:t>
      </w:r>
    </w:p>
    <w:p w14:paraId="0958E1CE" w14:textId="4A4C4F32" w:rsidR="004D4F70" w:rsidRDefault="009506CF" w:rsidP="009506CF">
      <w:pPr>
        <w:pStyle w:val="B2"/>
      </w:pPr>
      <w:r w:rsidRPr="00DF76E9">
        <w:rPr>
          <w:rFonts w:eastAsia="DengXian"/>
        </w:rPr>
        <w:t>-</w:t>
      </w:r>
      <w:r w:rsidRPr="00DF76E9">
        <w:rPr>
          <w:rFonts w:eastAsia="DengXian"/>
        </w:rPr>
        <w:tab/>
      </w:r>
      <w:r w:rsidRPr="00DF76E9">
        <w:rPr>
          <w:shd w:val="clear" w:color="auto" w:fill="FFFFFF"/>
        </w:rPr>
        <w:t xml:space="preserve">On the </w:t>
      </w:r>
      <w:proofErr w:type="spellStart"/>
      <w:r w:rsidRPr="00DF76E9">
        <w:rPr>
          <w:shd w:val="clear" w:color="auto" w:fill="FFFFFF"/>
        </w:rPr>
        <w:t>Nz</w:t>
      </w:r>
      <w:proofErr w:type="spellEnd"/>
      <w:r w:rsidRPr="00DF76E9">
        <w:rPr>
          <w:shd w:val="clear" w:color="auto" w:fill="FFFFFF"/>
        </w:rPr>
        <w:t xml:space="preserve"> reference point, the AMF supports </w:t>
      </w:r>
      <w:r w:rsidR="004D4F70" w:rsidRPr="007B6C12">
        <w:rPr>
          <w:rFonts w:eastAsia="DengXian"/>
        </w:rPr>
        <w:t xml:space="preserve">Services which are used by an </w:t>
      </w:r>
      <w:proofErr w:type="spellStart"/>
      <w:r w:rsidR="004D4F70" w:rsidRPr="007B6C12">
        <w:rPr>
          <w:rFonts w:eastAsia="DengXian"/>
        </w:rPr>
        <w:t>AIoTF</w:t>
      </w:r>
      <w:proofErr w:type="spellEnd"/>
      <w:r w:rsidR="004D4F70" w:rsidRPr="007B6C12">
        <w:rPr>
          <w:rFonts w:eastAsia="DengXian"/>
        </w:rPr>
        <w:t xml:space="preserve"> for A</w:t>
      </w:r>
      <w:r w:rsidR="004D4F70" w:rsidRPr="007B6C12">
        <w:rPr>
          <w:rFonts w:eastAsia="DengXian" w:hint="eastAsia"/>
        </w:rPr>
        <w:t xml:space="preserve">mbient IoT </w:t>
      </w:r>
      <w:r w:rsidR="004D4F70" w:rsidRPr="007B6C12">
        <w:rPr>
          <w:rFonts w:eastAsia="DengXian"/>
        </w:rPr>
        <w:t>Operations</w:t>
      </w:r>
      <w:r w:rsidR="00A97DFD" w:rsidRPr="00DF76E9">
        <w:rPr>
          <w:shd w:val="clear" w:color="auto" w:fill="FFFFFF"/>
        </w:rPr>
        <w:t xml:space="preserve"> e.g. to send </w:t>
      </w:r>
      <w:proofErr w:type="spellStart"/>
      <w:r w:rsidR="00A97DFD" w:rsidRPr="00DF76E9">
        <w:rPr>
          <w:shd w:val="clear" w:color="auto" w:fill="FFFFFF"/>
        </w:rPr>
        <w:t>AIoT</w:t>
      </w:r>
      <w:proofErr w:type="spellEnd"/>
      <w:r w:rsidR="00A97DFD" w:rsidRPr="00DF76E9">
        <w:rPr>
          <w:shd w:val="clear" w:color="auto" w:fill="FFFFFF"/>
        </w:rPr>
        <w:t xml:space="preserve"> requests towards AIOT RAN and to receive </w:t>
      </w:r>
      <w:proofErr w:type="spellStart"/>
      <w:r w:rsidR="00A97DFD" w:rsidRPr="00DF76E9">
        <w:rPr>
          <w:shd w:val="clear" w:color="auto" w:fill="FFFFFF"/>
        </w:rPr>
        <w:t>AIoT</w:t>
      </w:r>
      <w:proofErr w:type="spellEnd"/>
      <w:r w:rsidR="00A97DFD" w:rsidRPr="00DF76E9">
        <w:rPr>
          <w:shd w:val="clear" w:color="auto" w:fill="FFFFFF"/>
        </w:rPr>
        <w:t xml:space="preserve"> responses from the AIOT </w:t>
      </w:r>
      <w:r w:rsidR="00A97DFD" w:rsidRPr="00A97DFD">
        <w:rPr>
          <w:shd w:val="clear" w:color="auto" w:fill="FFFFFF"/>
        </w:rPr>
        <w:t>R</w:t>
      </w:r>
      <w:r w:rsidR="00A97DFD" w:rsidRPr="00A97DFD">
        <w:t>AN.</w:t>
      </w:r>
    </w:p>
    <w:p w14:paraId="3FD724DC" w14:textId="77777777" w:rsidR="00E3623A" w:rsidRPr="00DF76E9" w:rsidRDefault="00E3623A" w:rsidP="00E3623A">
      <w:pPr>
        <w:pStyle w:val="B2"/>
        <w:rPr>
          <w:lang w:val="en-US" w:eastAsia="en-US"/>
        </w:rPr>
      </w:pPr>
      <w:r w:rsidRPr="00DF76E9">
        <w:t>-</w:t>
      </w:r>
      <w:r w:rsidRPr="00DF76E9">
        <w:tab/>
        <w:t>On the N2 reference point, the AMF supports sending AIOT information to the AIOT RAN (e.g. operation requests) and receiving responses from the AIOT RAN.</w:t>
      </w:r>
    </w:p>
    <w:p w14:paraId="43E55D9E" w14:textId="47D4B08B" w:rsidR="00E3623A" w:rsidRPr="007B6C12" w:rsidRDefault="00E3623A" w:rsidP="00234C20">
      <w:pPr>
        <w:pStyle w:val="B2"/>
      </w:pPr>
      <w:r w:rsidRPr="00DF76E9">
        <w:t>-</w:t>
      </w:r>
      <w:r w:rsidRPr="00DF76E9">
        <w:tab/>
        <w:t xml:space="preserve">The AMF routes the </w:t>
      </w:r>
      <w:proofErr w:type="spellStart"/>
      <w:r w:rsidRPr="00DF76E9">
        <w:t>AIoT</w:t>
      </w:r>
      <w:proofErr w:type="spellEnd"/>
      <w:r w:rsidRPr="00DF76E9">
        <w:t xml:space="preserve"> messages between the AIOT RAN (over N2 reference point) and the AIOTF (over </w:t>
      </w:r>
      <w:proofErr w:type="spellStart"/>
      <w:r w:rsidRPr="00DF76E9">
        <w:t>Nz</w:t>
      </w:r>
      <w:proofErr w:type="spellEnd"/>
      <w:r w:rsidRPr="00DF76E9">
        <w:t xml:space="preserve"> reference point).</w:t>
      </w:r>
    </w:p>
    <w:p w14:paraId="6AE4EB4E" w14:textId="16CEB3BB" w:rsidR="004A2A06" w:rsidRDefault="004A2A06" w:rsidP="00234C20">
      <w:pPr>
        <w:pStyle w:val="NO"/>
      </w:pPr>
      <w:r w:rsidRPr="004A2A06">
        <w:t>NOTE</w:t>
      </w:r>
      <w:r w:rsidR="00C4391F">
        <w:t> </w:t>
      </w:r>
      <w:r w:rsidR="00EE5E31">
        <w:t>3</w:t>
      </w:r>
      <w:r w:rsidRPr="004A2A06">
        <w:t>:</w:t>
      </w:r>
      <w:r w:rsidR="00C4391F" w:rsidRPr="00DF76E9">
        <w:rPr>
          <w:rFonts w:eastAsia="DengXian"/>
        </w:rPr>
        <w:tab/>
      </w:r>
      <w:r w:rsidRPr="004A2A06">
        <w:t>Whether to enhance an existing service or define a new service will be determined in the normative phase</w:t>
      </w:r>
      <w:r w:rsidRPr="00DF76E9">
        <w:t>.</w:t>
      </w:r>
    </w:p>
    <w:p w14:paraId="6DD0B251" w14:textId="441D70EA" w:rsidR="004D4F70" w:rsidRPr="007B6C12" w:rsidRDefault="004D4F70" w:rsidP="004D4F70">
      <w:pPr>
        <w:pStyle w:val="B1"/>
        <w:rPr>
          <w:rFonts w:eastAsia="DengXian"/>
        </w:rPr>
      </w:pPr>
      <w:r w:rsidRPr="007B6C12">
        <w:t>-</w:t>
      </w:r>
      <w:r w:rsidRPr="007B6C12">
        <w:tab/>
        <w:t>Figure 8.1.2</w:t>
      </w:r>
      <w:r w:rsidR="00234C20">
        <w:t>.3</w:t>
      </w:r>
      <w:r w:rsidRPr="007B6C12">
        <w:t>-</w:t>
      </w:r>
      <w:r w:rsidR="00234C20">
        <w:t>1</w:t>
      </w:r>
      <w:r w:rsidRPr="007B6C12">
        <w:t xml:space="preserve"> below shows the aspects related to Topology 1 (indirect path via AMF) </w:t>
      </w:r>
      <w:r w:rsidR="00410CDA" w:rsidRPr="00DF76E9">
        <w:t>architecture in</w:t>
      </w:r>
      <w:r w:rsidR="00410CDA" w:rsidRPr="007B6C12">
        <w:t xml:space="preserve"> </w:t>
      </w:r>
      <w:r w:rsidRPr="007B6C12">
        <w:t xml:space="preserve">reference </w:t>
      </w:r>
      <w:r w:rsidR="00410CDA" w:rsidRPr="00DF76E9">
        <w:t>point</w:t>
      </w:r>
      <w:r w:rsidRPr="007B6C12">
        <w:t xml:space="preserve"> </w:t>
      </w:r>
      <w:r w:rsidR="00410CDA" w:rsidRPr="00DF76E9">
        <w:t xml:space="preserve">representation </w:t>
      </w:r>
      <w:r w:rsidRPr="007B6C12">
        <w:t>with other NFs removed.</w:t>
      </w:r>
    </w:p>
    <w:p w14:paraId="478AD8FF" w14:textId="3881A1AB" w:rsidR="004D4F70" w:rsidRPr="00773266" w:rsidRDefault="00B952D1" w:rsidP="007B6C12">
      <w:pPr>
        <w:pStyle w:val="TH"/>
        <w:rPr>
          <w:rFonts w:eastAsia="DengXian"/>
          <w:bCs/>
          <w:lang w:eastAsia="zh-CN"/>
        </w:rPr>
      </w:pPr>
      <w:r w:rsidRPr="00DF76E9">
        <w:object w:dxaOrig="7810" w:dyaOrig="5750" w14:anchorId="2B983E53">
          <v:shape id="_x0000_i1143" type="#_x0000_t75" style="width:390pt;height:4in" o:ole="">
            <v:imagedata r:id="rId246" o:title=""/>
          </v:shape>
          <o:OLEObject Type="Embed" ProgID="Visio.Drawing.15" ShapeID="_x0000_i1143" DrawAspect="Content" ObjectID="_1794390921" r:id="rId247"/>
        </w:object>
      </w:r>
    </w:p>
    <w:p w14:paraId="34B39B0F" w14:textId="4958FB06" w:rsidR="004D4F70" w:rsidRPr="007B6C12" w:rsidRDefault="004D4F70" w:rsidP="007B6C12">
      <w:pPr>
        <w:pStyle w:val="TF"/>
      </w:pPr>
      <w:bookmarkStart w:id="3027" w:name="_CRFigure4_2_31"/>
      <w:r w:rsidRPr="007B6C12">
        <w:t xml:space="preserve">Figure </w:t>
      </w:r>
      <w:bookmarkEnd w:id="3027"/>
      <w:r w:rsidRPr="007B6C12">
        <w:t>8.1.2</w:t>
      </w:r>
      <w:r w:rsidR="00234C20">
        <w:t>.3</w:t>
      </w:r>
      <w:r w:rsidRPr="007B6C12">
        <w:t>-</w:t>
      </w:r>
      <w:r w:rsidR="00234C20">
        <w:t>1</w:t>
      </w:r>
      <w:r w:rsidRPr="007B6C12">
        <w:t>: Non-Roaming 5G System Architecture (indirect Path via AMF)</w:t>
      </w:r>
    </w:p>
    <w:p w14:paraId="695061EB" w14:textId="32DAE076" w:rsidR="004D4F70" w:rsidRPr="007B6C12" w:rsidRDefault="004D4F70" w:rsidP="004D4F70">
      <w:pPr>
        <w:pStyle w:val="B1"/>
      </w:pPr>
      <w:r w:rsidRPr="007B6C12">
        <w:t>-</w:t>
      </w:r>
      <w:r w:rsidRPr="007B6C12">
        <w:tab/>
        <w:t>Figure 8.1.2</w:t>
      </w:r>
      <w:r w:rsidR="00234C20">
        <w:t>.3</w:t>
      </w:r>
      <w:r w:rsidRPr="007B6C12">
        <w:t>-</w:t>
      </w:r>
      <w:r w:rsidR="00234C20">
        <w:t>2</w:t>
      </w:r>
      <w:r w:rsidRPr="007B6C12">
        <w:t xml:space="preserve"> below shows the aspects related to Topology 1 (indirect  Path via AMF) </w:t>
      </w:r>
      <w:r w:rsidR="00B952D1" w:rsidRPr="00DF76E9">
        <w:t xml:space="preserve">architecture </w:t>
      </w:r>
      <w:r w:rsidRPr="007B6C12">
        <w:t>in reference point representation with other NFs removed.</w:t>
      </w:r>
    </w:p>
    <w:p w14:paraId="4BC95B8C" w14:textId="6023DCBC" w:rsidR="004D4F70" w:rsidRPr="007B6C12" w:rsidRDefault="00B952D1" w:rsidP="007B6C12">
      <w:pPr>
        <w:pStyle w:val="TH"/>
      </w:pPr>
      <w:r w:rsidRPr="00DF76E9">
        <w:object w:dxaOrig="5210" w:dyaOrig="2890" w14:anchorId="7F4F9086">
          <v:shape id="_x0000_i1144" type="#_x0000_t75" style="width:261pt;height:144.75pt" o:ole="">
            <v:imagedata r:id="rId248" o:title=""/>
          </v:shape>
          <o:OLEObject Type="Embed" ProgID="Visio.Drawing.15" ShapeID="_x0000_i1144" DrawAspect="Content" ObjectID="_1794390922" r:id="rId249"/>
        </w:object>
      </w:r>
    </w:p>
    <w:p w14:paraId="06C9E846" w14:textId="0D113B04" w:rsidR="004D4F70" w:rsidRPr="007B6C12" w:rsidRDefault="004D4F70" w:rsidP="004D4F70">
      <w:pPr>
        <w:pStyle w:val="TF"/>
      </w:pPr>
      <w:bookmarkStart w:id="3028" w:name="_CRFigure4_2_32"/>
      <w:r w:rsidRPr="007B6C12">
        <w:t xml:space="preserve">Figure </w:t>
      </w:r>
      <w:bookmarkEnd w:id="3028"/>
      <w:r w:rsidRPr="007B6C12">
        <w:t>8.1.2</w:t>
      </w:r>
      <w:r w:rsidR="00234C20">
        <w:t>.3</w:t>
      </w:r>
      <w:r w:rsidRPr="007B6C12">
        <w:t>-</w:t>
      </w:r>
      <w:r w:rsidR="00234C20">
        <w:t>2</w:t>
      </w:r>
      <w:r w:rsidRPr="007B6C12">
        <w:t>: Non-Roaming 5G System Architecture in reference point representation (indirect Path via AMF)</w:t>
      </w:r>
    </w:p>
    <w:p w14:paraId="651EA13F" w14:textId="5AD7FA4D" w:rsidR="00B952D1" w:rsidRDefault="004D4F70" w:rsidP="004D4F70">
      <w:pPr>
        <w:pStyle w:val="B1"/>
      </w:pPr>
      <w:r w:rsidRPr="007B6C12">
        <w:t>-</w:t>
      </w:r>
      <w:r w:rsidRPr="007B6C12">
        <w:tab/>
        <w:t>Figure 8.1.2</w:t>
      </w:r>
      <w:r w:rsidR="00234C20">
        <w:t>.3</w:t>
      </w:r>
      <w:r w:rsidRPr="007B6C12">
        <w:t>-</w:t>
      </w:r>
      <w:r w:rsidR="00234C20">
        <w:t>3</w:t>
      </w:r>
      <w:r w:rsidRPr="007B6C12">
        <w:t xml:space="preserve"> below shows the aspects related to Topology 1 (indirect path via AMF) protocol stack between </w:t>
      </w:r>
      <w:r w:rsidR="00B952D1" w:rsidRPr="00DF76E9">
        <w:t>AIOT RAN</w:t>
      </w:r>
      <w:r w:rsidRPr="007B6C12">
        <w:t xml:space="preserve"> and </w:t>
      </w:r>
      <w:proofErr w:type="spellStart"/>
      <w:r w:rsidRPr="007B6C12">
        <w:t>AIoTF</w:t>
      </w:r>
      <w:proofErr w:type="spellEnd"/>
      <w:r w:rsidRPr="007B6C12">
        <w:t>.</w:t>
      </w:r>
    </w:p>
    <w:p w14:paraId="0AE073D0" w14:textId="6285C8A2" w:rsidR="004D4F70" w:rsidRPr="007B6C12" w:rsidRDefault="00B952D1" w:rsidP="00B952D1">
      <w:pPr>
        <w:pStyle w:val="B2"/>
      </w:pPr>
      <w:r w:rsidRPr="00DF76E9">
        <w:t>-</w:t>
      </w:r>
      <w:r w:rsidRPr="00DF76E9">
        <w:tab/>
      </w:r>
      <w:proofErr w:type="spellStart"/>
      <w:r w:rsidRPr="00DF76E9">
        <w:t>AIoT</w:t>
      </w:r>
      <w:proofErr w:type="spellEnd"/>
      <w:r w:rsidRPr="00DF76E9">
        <w:t xml:space="preserve"> Data represents information exchanged between the </w:t>
      </w:r>
      <w:proofErr w:type="spellStart"/>
      <w:r w:rsidRPr="00DF76E9">
        <w:t>AIoT</w:t>
      </w:r>
      <w:proofErr w:type="spellEnd"/>
      <w:r w:rsidRPr="00DF76E9">
        <w:t xml:space="preserve"> Device and AF (application specific content) and </w:t>
      </w:r>
      <w:proofErr w:type="spellStart"/>
      <w:r w:rsidRPr="00DF76E9">
        <w:t>AIoT</w:t>
      </w:r>
      <w:proofErr w:type="spellEnd"/>
      <w:r w:rsidRPr="00DF76E9">
        <w:t xml:space="preserve"> Reader Control represents the requests and responses between the AIOTF and AIOT RAN.</w:t>
      </w:r>
    </w:p>
    <w:p w14:paraId="0BBAA278" w14:textId="4EB41EC5" w:rsidR="004D4F70" w:rsidRPr="00773266" w:rsidRDefault="00234C20" w:rsidP="007B6C12">
      <w:pPr>
        <w:pStyle w:val="TH"/>
        <w:rPr>
          <w:noProof/>
        </w:rPr>
      </w:pPr>
      <w:r w:rsidRPr="00DF76E9">
        <w:object w:dxaOrig="16480" w:dyaOrig="5261" w14:anchorId="3747B1C3">
          <v:shape id="_x0000_i1145" type="#_x0000_t75" style="width:480.75pt;height:159pt" o:ole="">
            <v:imagedata r:id="rId250" o:title=""/>
          </v:shape>
          <o:OLEObject Type="Embed" ProgID="Visio.Drawing.15" ShapeID="_x0000_i1145" DrawAspect="Content" ObjectID="_1794390923" r:id="rId251"/>
        </w:object>
      </w:r>
    </w:p>
    <w:p w14:paraId="11F78A59" w14:textId="623D976F" w:rsidR="004D4F70" w:rsidRPr="007B6C12" w:rsidRDefault="004D4F70" w:rsidP="004D4F70">
      <w:pPr>
        <w:pStyle w:val="TF"/>
      </w:pPr>
      <w:r w:rsidRPr="007B6C12">
        <w:t>Figure 8.1.2</w:t>
      </w:r>
      <w:r w:rsidR="00234C20">
        <w:t>.3</w:t>
      </w:r>
      <w:r w:rsidRPr="007B6C12">
        <w:t>-</w:t>
      </w:r>
      <w:r w:rsidR="00234C20">
        <w:t>3</w:t>
      </w:r>
      <w:r w:rsidRPr="007B6C12">
        <w:t>: Example Protocol Between AI</w:t>
      </w:r>
      <w:r w:rsidR="00B952D1" w:rsidRPr="00DF76E9">
        <w:t>O</w:t>
      </w:r>
      <w:r w:rsidRPr="007B6C12">
        <w:t xml:space="preserve">TF and </w:t>
      </w:r>
      <w:proofErr w:type="spellStart"/>
      <w:r w:rsidRPr="007B6C12">
        <w:t>AIoT</w:t>
      </w:r>
      <w:proofErr w:type="spellEnd"/>
      <w:r w:rsidRPr="007B6C12">
        <w:t xml:space="preserve"> Device for Topology 1 (indirect Path via AMF)</w:t>
      </w:r>
    </w:p>
    <w:p w14:paraId="247E25F7" w14:textId="4DE2EFBA" w:rsidR="005244F7" w:rsidRPr="00234C20" w:rsidRDefault="005244F7" w:rsidP="005244F7">
      <w:pPr>
        <w:pStyle w:val="NO"/>
        <w:rPr>
          <w:rFonts w:eastAsia="DengXian"/>
        </w:rPr>
      </w:pPr>
      <w:r w:rsidRPr="00234C20">
        <w:rPr>
          <w:rFonts w:eastAsia="DengXian"/>
        </w:rPr>
        <w:t>NOTE</w:t>
      </w:r>
      <w:r w:rsidR="00C4391F" w:rsidRPr="00234C20">
        <w:rPr>
          <w:rFonts w:eastAsia="DengXian"/>
        </w:rPr>
        <w:t> </w:t>
      </w:r>
      <w:r w:rsidR="00EE5E31" w:rsidRPr="00234C20">
        <w:rPr>
          <w:rFonts w:eastAsia="DengXian"/>
        </w:rPr>
        <w:t>4</w:t>
      </w:r>
      <w:r w:rsidRPr="00234C20">
        <w:rPr>
          <w:rFonts w:eastAsia="DengXian"/>
        </w:rPr>
        <w:t>:</w:t>
      </w:r>
      <w:r w:rsidR="00C4391F" w:rsidRPr="00234C20">
        <w:tab/>
      </w:r>
      <w:r w:rsidRPr="00234C20">
        <w:rPr>
          <w:rFonts w:eastAsia="DengXian"/>
        </w:rPr>
        <w:t xml:space="preserve">Whether </w:t>
      </w:r>
      <w:proofErr w:type="spellStart"/>
      <w:r w:rsidRPr="00234C20">
        <w:rPr>
          <w:rFonts w:eastAsia="DengXian"/>
        </w:rPr>
        <w:t>AIoT</w:t>
      </w:r>
      <w:proofErr w:type="spellEnd"/>
      <w:r w:rsidRPr="00234C20">
        <w:rPr>
          <w:rFonts w:eastAsia="DengXian"/>
        </w:rPr>
        <w:t xml:space="preserve"> Reader Control is transported by NGAP or is part of the NGAP protocol will be determined by RAN</w:t>
      </w:r>
      <w:r w:rsidR="00234C20" w:rsidRPr="00234C20">
        <w:rPr>
          <w:rFonts w:eastAsia="DengXian"/>
        </w:rPr>
        <w:t> WG</w:t>
      </w:r>
      <w:r w:rsidRPr="00234C20">
        <w:rPr>
          <w:rFonts w:eastAsia="DengXian"/>
        </w:rPr>
        <w:t>3.</w:t>
      </w:r>
    </w:p>
    <w:p w14:paraId="7173EF26" w14:textId="77777777" w:rsidR="007B6C12" w:rsidRPr="00234C20" w:rsidRDefault="007B6C12" w:rsidP="00C4391F">
      <w:pPr>
        <w:pStyle w:val="EditorsNote"/>
      </w:pPr>
      <w:r w:rsidRPr="00234C20">
        <w:t>Editor's note:</w:t>
      </w:r>
      <w:r w:rsidRPr="00234C20">
        <w:tab/>
        <w:t>How addressing works for UL traffic (i.e. how the BS Reader identifies the appropriate AMF to which to forward UL messages) in the indirect path via AMF is FFS.</w:t>
      </w:r>
    </w:p>
    <w:p w14:paraId="441A5B51" w14:textId="77777777" w:rsidR="00EE5A90" w:rsidRPr="007B6C12" w:rsidRDefault="00EE5A90" w:rsidP="00EE5A90">
      <w:pPr>
        <w:pStyle w:val="Heading3"/>
      </w:pPr>
      <w:bookmarkStart w:id="3029" w:name="_Toc180646014"/>
      <w:bookmarkStart w:id="3030" w:name="_Toc183616950"/>
      <w:r w:rsidRPr="007B6C12">
        <w:t>8.1.3</w:t>
      </w:r>
      <w:r w:rsidRPr="007B6C12">
        <w:tab/>
        <w:t>Architecture to Support Topology 2</w:t>
      </w:r>
      <w:bookmarkEnd w:id="3029"/>
      <w:bookmarkEnd w:id="3030"/>
    </w:p>
    <w:p w14:paraId="422E011A" w14:textId="77777777" w:rsidR="00EE5A90" w:rsidRPr="007B6C12" w:rsidRDefault="00EE5A90" w:rsidP="00EE5A90">
      <w:pPr>
        <w:pStyle w:val="Heading4"/>
      </w:pPr>
      <w:bookmarkStart w:id="3031" w:name="_Toc180646015"/>
      <w:bookmarkStart w:id="3032" w:name="_Toc183616951"/>
      <w:r w:rsidRPr="007B6C12">
        <w:t>8.1.3.1</w:t>
      </w:r>
      <w:r w:rsidRPr="007B6C12">
        <w:tab/>
        <w:t>General</w:t>
      </w:r>
      <w:bookmarkEnd w:id="3031"/>
      <w:bookmarkEnd w:id="3032"/>
    </w:p>
    <w:p w14:paraId="23ADEE6A" w14:textId="77777777" w:rsidR="001A7967" w:rsidRDefault="001A7967" w:rsidP="001A7967">
      <w:r>
        <w:t>The following principles apply:</w:t>
      </w:r>
    </w:p>
    <w:p w14:paraId="79ED11A4" w14:textId="45FF277D" w:rsidR="00EE5A90" w:rsidRPr="009778ED" w:rsidRDefault="001A7967" w:rsidP="00C27A27">
      <w:pPr>
        <w:pStyle w:val="B1"/>
      </w:pPr>
      <w:r w:rsidRPr="00C27A27">
        <w:t>-</w:t>
      </w:r>
      <w:r w:rsidRPr="00C27A27">
        <w:tab/>
        <w:t>Architecture:</w:t>
      </w:r>
      <w:r w:rsidRPr="00E21393">
        <w:t xml:space="preserve"> </w:t>
      </w:r>
      <w:r w:rsidR="00EE5A90" w:rsidRPr="00E21393">
        <w:t xml:space="preserve">Two </w:t>
      </w:r>
      <w:r w:rsidR="00CD56BA" w:rsidRPr="00AD60F3">
        <w:t xml:space="preserve">architecture </w:t>
      </w:r>
      <w:r w:rsidR="00EE5A90" w:rsidRPr="00AD60F3">
        <w:t>options will be specified for Topology 2:</w:t>
      </w:r>
    </w:p>
    <w:p w14:paraId="439AD202" w14:textId="64BC3B43" w:rsidR="007B6C12" w:rsidRDefault="007B6C12" w:rsidP="00234C20">
      <w:pPr>
        <w:pStyle w:val="B2"/>
      </w:pPr>
      <w:r>
        <w:t>-</w:t>
      </w:r>
      <w:r>
        <w:tab/>
        <w:t>User-plane option as defined in clause 8.1.3.2.</w:t>
      </w:r>
    </w:p>
    <w:p w14:paraId="7296574D" w14:textId="627F2320" w:rsidR="007B6C12" w:rsidRDefault="007B6C12" w:rsidP="00234C20">
      <w:pPr>
        <w:pStyle w:val="B2"/>
      </w:pPr>
      <w:r>
        <w:t>-</w:t>
      </w:r>
      <w:r>
        <w:tab/>
        <w:t>RRC-based option as defined in clause 8.1.3.3.</w:t>
      </w:r>
    </w:p>
    <w:p w14:paraId="77622180" w14:textId="41D84A20" w:rsidR="00E21393" w:rsidRDefault="00E21393" w:rsidP="00E21393">
      <w:pPr>
        <w:pStyle w:val="B1"/>
      </w:pPr>
      <w:r>
        <w:t>-</w:t>
      </w:r>
      <w:r>
        <w:tab/>
        <w:t>Subscription aspects</w:t>
      </w:r>
      <w:r w:rsidR="00234C20">
        <w:t>:</w:t>
      </w:r>
    </w:p>
    <w:p w14:paraId="0AAC2EDA" w14:textId="77777777" w:rsidR="00E21393" w:rsidRDefault="00E21393" w:rsidP="00E21393">
      <w:pPr>
        <w:pStyle w:val="B2"/>
      </w:pPr>
      <w:r>
        <w:t>-</w:t>
      </w:r>
      <w:r>
        <w:tab/>
        <w:t>The UE subscription in the UDM will be extended with UE Reader subscription information, which consists of the following:</w:t>
      </w:r>
    </w:p>
    <w:p w14:paraId="0A8E24B6" w14:textId="77777777" w:rsidR="00E21393" w:rsidRDefault="00E21393" w:rsidP="00E21393">
      <w:pPr>
        <w:pStyle w:val="B3"/>
      </w:pPr>
      <w:r>
        <w:t>-</w:t>
      </w:r>
      <w:r>
        <w:tab/>
        <w:t>information indicating whether the UE is allowed to operate as a UE Reader.</w:t>
      </w:r>
    </w:p>
    <w:p w14:paraId="0A23007C" w14:textId="3B5CED66" w:rsidR="00E21393" w:rsidRPr="00234C20" w:rsidRDefault="00E21393" w:rsidP="00E21393">
      <w:pPr>
        <w:pStyle w:val="EditorsNote"/>
      </w:pPr>
      <w:r w:rsidRPr="00234C20">
        <w:t>Editor’s note:</w:t>
      </w:r>
      <w:r w:rsidR="00234C20" w:rsidRPr="00234C20">
        <w:tab/>
      </w:r>
      <w:r w:rsidRPr="00234C20">
        <w:t>Additional subscription information, e.g. validity information, for the UE Reader is FFS.</w:t>
      </w:r>
    </w:p>
    <w:p w14:paraId="7BD64885" w14:textId="77777777" w:rsidR="00E21393" w:rsidRDefault="00E21393" w:rsidP="00E21393">
      <w:pPr>
        <w:pStyle w:val="B2"/>
      </w:pPr>
      <w:r>
        <w:t>-</w:t>
      </w:r>
      <w:r>
        <w:tab/>
        <w:t xml:space="preserve">UE Reader subscription information is available to AMF and </w:t>
      </w:r>
      <w:proofErr w:type="spellStart"/>
      <w:r>
        <w:t>AIoTF</w:t>
      </w:r>
      <w:proofErr w:type="spellEnd"/>
      <w:r>
        <w:t>.</w:t>
      </w:r>
    </w:p>
    <w:p w14:paraId="66A90E59" w14:textId="77777777" w:rsidR="00E21393" w:rsidRDefault="00E21393" w:rsidP="00E21393">
      <w:pPr>
        <w:pStyle w:val="B2"/>
      </w:pPr>
      <w:r>
        <w:t>-</w:t>
      </w:r>
      <w:r>
        <w:tab/>
        <w:t>If AMF receives, as part of the subscription information, the indication that the UE is authorized to operate as a UE Reader, then AMF informs NG-RAN that the UE is authorized to operate as a UE Reader.</w:t>
      </w:r>
    </w:p>
    <w:p w14:paraId="7E986C3B" w14:textId="641D0BDE" w:rsidR="00E21393" w:rsidRPr="00234C20" w:rsidRDefault="00E21393" w:rsidP="00E21393">
      <w:pPr>
        <w:pStyle w:val="EditorsNote"/>
      </w:pPr>
      <w:r w:rsidRPr="00234C20">
        <w:t>Editor’s note:</w:t>
      </w:r>
      <w:r w:rsidR="00234C20" w:rsidRPr="00234C20">
        <w:tab/>
      </w:r>
      <w:r w:rsidRPr="00234C20">
        <w:t>Whether and how to enable authorization to the UE is FFS.</w:t>
      </w:r>
    </w:p>
    <w:p w14:paraId="387D15F6" w14:textId="4D4F0DCF" w:rsidR="00E21393" w:rsidRDefault="00E21393" w:rsidP="00E21393">
      <w:pPr>
        <w:pStyle w:val="B1"/>
      </w:pPr>
      <w:r>
        <w:t>-</w:t>
      </w:r>
      <w:r>
        <w:tab/>
        <w:t>Radio resource management for UE Reader operation</w:t>
      </w:r>
      <w:r w:rsidR="00234C20">
        <w:t>:</w:t>
      </w:r>
    </w:p>
    <w:p w14:paraId="31C04207" w14:textId="77777777" w:rsidR="00E21393" w:rsidRDefault="00E21393" w:rsidP="00E21393">
      <w:pPr>
        <w:pStyle w:val="B2"/>
      </w:pPr>
      <w:r>
        <w:t>-</w:t>
      </w:r>
      <w:r>
        <w:tab/>
        <w:t xml:space="preserve">If the </w:t>
      </w:r>
      <w:proofErr w:type="spellStart"/>
      <w:r>
        <w:t>gNB</w:t>
      </w:r>
      <w:proofErr w:type="spellEnd"/>
      <w:r>
        <w:t xml:space="preserve"> has received the indication that a UE is authorized to operate as a UE Reader, then the </w:t>
      </w:r>
      <w:proofErr w:type="spellStart"/>
      <w:r>
        <w:t>gNB</w:t>
      </w:r>
      <w:proofErr w:type="spellEnd"/>
      <w:r>
        <w:t xml:space="preserve"> may assign radio resources to the UE for UE Reader operation.</w:t>
      </w:r>
    </w:p>
    <w:p w14:paraId="37B1E135" w14:textId="44DAEBBB" w:rsidR="00E21393" w:rsidRDefault="00E21393" w:rsidP="00E21393">
      <w:pPr>
        <w:pStyle w:val="B2"/>
      </w:pPr>
      <w:r>
        <w:t>-</w:t>
      </w:r>
      <w:r>
        <w:tab/>
        <w:t xml:space="preserve">The UE Reader is assumed to request radio resources for Reader operation (e.g. taking into account assistance information received from the </w:t>
      </w:r>
      <w:proofErr w:type="spellStart"/>
      <w:r>
        <w:t>AIoTF</w:t>
      </w:r>
      <w:proofErr w:type="spellEnd"/>
      <w:r>
        <w:t xml:space="preserve">) from the </w:t>
      </w:r>
      <w:proofErr w:type="spellStart"/>
      <w:r>
        <w:t>gNB</w:t>
      </w:r>
      <w:proofErr w:type="spellEnd"/>
      <w:r>
        <w:t>.</w:t>
      </w:r>
    </w:p>
    <w:p w14:paraId="3E197FDA" w14:textId="31361240" w:rsidR="00E21393" w:rsidRDefault="00E21393" w:rsidP="00E21393">
      <w:pPr>
        <w:pStyle w:val="NO"/>
      </w:pPr>
      <w:r>
        <w:t>NOTE</w:t>
      </w:r>
      <w:r w:rsidR="00EE5E31">
        <w:t> 1</w:t>
      </w:r>
      <w:r>
        <w:t>:</w:t>
      </w:r>
      <w:r>
        <w:tab/>
        <w:t>Assistance information is further clarified in other clauses.</w:t>
      </w:r>
    </w:p>
    <w:p w14:paraId="44BADD4E" w14:textId="3F7AEDF7" w:rsidR="00E21393" w:rsidRDefault="00E21393" w:rsidP="00234C20">
      <w:pPr>
        <w:pStyle w:val="NO"/>
      </w:pPr>
      <w:r>
        <w:t>NOTE</w:t>
      </w:r>
      <w:r w:rsidR="00EE5E31">
        <w:t> 2</w:t>
      </w:r>
      <w:r>
        <w:t>:</w:t>
      </w:r>
      <w:r>
        <w:tab/>
        <w:t>The details of UE Reader radio resource management will be defined by RAN</w:t>
      </w:r>
      <w:r w:rsidR="00F96191">
        <w:t> WG</w:t>
      </w:r>
      <w:r>
        <w:t>2.</w:t>
      </w:r>
    </w:p>
    <w:p w14:paraId="69B24F0C" w14:textId="77777777" w:rsidR="00EE5A90" w:rsidRPr="007B6C12" w:rsidRDefault="00EE5A90" w:rsidP="00EE5A90">
      <w:pPr>
        <w:pStyle w:val="Heading4"/>
      </w:pPr>
      <w:bookmarkStart w:id="3033" w:name="_Toc180646016"/>
      <w:bookmarkStart w:id="3034" w:name="_Toc183616952"/>
      <w:r w:rsidRPr="007B6C12">
        <w:lastRenderedPageBreak/>
        <w:t>8.1.3.2</w:t>
      </w:r>
      <w:r w:rsidRPr="007B6C12">
        <w:tab/>
        <w:t>User-plane option</w:t>
      </w:r>
      <w:bookmarkEnd w:id="3033"/>
      <w:bookmarkEnd w:id="3034"/>
    </w:p>
    <w:p w14:paraId="788F639C" w14:textId="186E1834" w:rsidR="00EE5A90" w:rsidRPr="007B6C12" w:rsidRDefault="00EE5A90" w:rsidP="00EE5A90">
      <w:r w:rsidRPr="007B6C12">
        <w:t xml:space="preserve">The following </w:t>
      </w:r>
      <w:r w:rsidR="0081688F">
        <w:t xml:space="preserve">additional </w:t>
      </w:r>
      <w:r w:rsidRPr="007B6C12">
        <w:t>principles apply:</w:t>
      </w:r>
    </w:p>
    <w:p w14:paraId="2FED5939" w14:textId="1A5FA486" w:rsidR="00EE5A90" w:rsidRPr="007B6C12" w:rsidRDefault="007B6C12" w:rsidP="00EE5A90">
      <w:pPr>
        <w:pStyle w:val="B1"/>
      </w:pPr>
      <w:r>
        <w:t>-</w:t>
      </w:r>
      <w:r>
        <w:tab/>
        <w:t xml:space="preserve">As depicted in Figure 8.1.3.2-1, the UE Reader connects to the </w:t>
      </w:r>
      <w:proofErr w:type="spellStart"/>
      <w:r>
        <w:t>AIoTF</w:t>
      </w:r>
      <w:proofErr w:type="spellEnd"/>
      <w:r>
        <w:t xml:space="preserve"> based on the </w:t>
      </w:r>
      <w:proofErr w:type="spellStart"/>
      <w:r>
        <w:t>AIoT</w:t>
      </w:r>
      <w:proofErr w:type="spellEnd"/>
      <w:r>
        <w:t xml:space="preserve"> Application Protocol (</w:t>
      </w:r>
      <w:proofErr w:type="spellStart"/>
      <w:r>
        <w:t>AIoT</w:t>
      </w:r>
      <w:proofErr w:type="spellEnd"/>
      <w:r>
        <w:t xml:space="preserve">-AP) using an IP PDU Session between the UE and the UPF as transport. The related protocol stack is shown in Figure 8.1.3.2-2. The </w:t>
      </w:r>
      <w:proofErr w:type="spellStart"/>
      <w:r>
        <w:t>AIoT</w:t>
      </w:r>
      <w:proofErr w:type="spellEnd"/>
      <w:r>
        <w:t xml:space="preserve"> AP protocol will support procedures and information to be exchanged as specified by RAN WG2, RAN WG3 and SA WG2.</w:t>
      </w:r>
    </w:p>
    <w:p w14:paraId="3F84BBCB" w14:textId="60061CE0" w:rsidR="00EE5A90" w:rsidRDefault="00EE5A90" w:rsidP="007B6C12">
      <w:pPr>
        <w:pStyle w:val="TH"/>
      </w:pPr>
      <w:r>
        <w:object w:dxaOrig="7981" w:dyaOrig="6769" w14:anchorId="08D2A3F4">
          <v:shape id="_x0000_i1146" type="#_x0000_t75" style="width:399.75pt;height:339pt" o:ole="">
            <v:imagedata r:id="rId252" o:title=""/>
          </v:shape>
          <o:OLEObject Type="Embed" ProgID="Visio.Drawing.15" ShapeID="_x0000_i1146" DrawAspect="Content" ObjectID="_1794390924" r:id="rId253"/>
        </w:object>
      </w:r>
    </w:p>
    <w:p w14:paraId="49BB0084" w14:textId="5CC60845" w:rsidR="00EE5A90" w:rsidRPr="007B6C12" w:rsidRDefault="007B6C12" w:rsidP="007B6C12">
      <w:pPr>
        <w:pStyle w:val="TF"/>
      </w:pPr>
      <w:r>
        <w:t>Figure 8.1.3.2-1: User-plane architecture for Topology 2</w:t>
      </w:r>
    </w:p>
    <w:p w14:paraId="260FA16B" w14:textId="7BE0E7C2" w:rsidR="00EE5A90" w:rsidRPr="00B17486" w:rsidRDefault="00C37A70" w:rsidP="007B6C12">
      <w:pPr>
        <w:pStyle w:val="TH"/>
        <w:rPr>
          <w:lang w:val="en-US" w:eastAsia="zh-CN"/>
        </w:rPr>
      </w:pPr>
      <w:r>
        <w:object w:dxaOrig="18990" w:dyaOrig="5145" w14:anchorId="09D59707">
          <v:shape id="_x0000_i1147" type="#_x0000_t75" style="width:481.5pt;height:131.25pt" o:ole="">
            <v:imagedata r:id="rId254" o:title=""/>
          </v:shape>
          <o:OLEObject Type="Embed" ProgID="Visio.Drawing.15" ShapeID="_x0000_i1147" DrawAspect="Content" ObjectID="_1794390925" r:id="rId255"/>
        </w:object>
      </w:r>
    </w:p>
    <w:p w14:paraId="40B05B11" w14:textId="3AD2239F" w:rsidR="00EE5A90" w:rsidRDefault="007B6C12" w:rsidP="007B6C12">
      <w:pPr>
        <w:pStyle w:val="TF"/>
      </w:pPr>
      <w:r>
        <w:t>Figure 8.1.3.2-2: Protocol stack for the user-plane architecture for Topology 2</w:t>
      </w:r>
    </w:p>
    <w:p w14:paraId="48A262CF" w14:textId="4A21644C" w:rsidR="00EE5A90" w:rsidRPr="007B6C12" w:rsidRDefault="00EE5A90" w:rsidP="00EE5A90">
      <w:pPr>
        <w:pStyle w:val="NO"/>
      </w:pPr>
      <w:r w:rsidRPr="007B6C12">
        <w:t>NOTE 1:</w:t>
      </w:r>
      <w:r w:rsidRPr="007B6C12">
        <w:tab/>
        <w:t xml:space="preserve">Which transport protocol to use for </w:t>
      </w:r>
      <w:proofErr w:type="spellStart"/>
      <w:r w:rsidRPr="007B6C12">
        <w:t>AIoT</w:t>
      </w:r>
      <w:proofErr w:type="spellEnd"/>
      <w:r w:rsidRPr="007B6C12">
        <w:t>-AP can be decided by CT</w:t>
      </w:r>
      <w:r w:rsidR="007B6C12" w:rsidRPr="007B6C12">
        <w:t> WG</w:t>
      </w:r>
      <w:r w:rsidRPr="007B6C12">
        <w:t>1.</w:t>
      </w:r>
    </w:p>
    <w:p w14:paraId="18B56B8E" w14:textId="2E528D6D" w:rsidR="00EE5A90" w:rsidRDefault="00EE5A90" w:rsidP="00EE5A90">
      <w:pPr>
        <w:pStyle w:val="NO"/>
      </w:pPr>
      <w:r w:rsidRPr="007B6C12">
        <w:t>NOTE 2:</w:t>
      </w:r>
      <w:r w:rsidRPr="007B6C12">
        <w:tab/>
        <w:t xml:space="preserve">Security for </w:t>
      </w:r>
      <w:proofErr w:type="spellStart"/>
      <w:r w:rsidRPr="007B6C12">
        <w:t>AIoT</w:t>
      </w:r>
      <w:proofErr w:type="spellEnd"/>
      <w:r w:rsidRPr="007B6C12">
        <w:t>-AP is assumed to be defined by SA</w:t>
      </w:r>
      <w:r w:rsidR="007B6C12" w:rsidRPr="007B6C12">
        <w:t> WG</w:t>
      </w:r>
      <w:r w:rsidRPr="007B6C12">
        <w:t>3.</w:t>
      </w:r>
    </w:p>
    <w:p w14:paraId="32C4F413" w14:textId="77777777" w:rsidR="00AD60F3" w:rsidRDefault="00AD60F3" w:rsidP="00AD60F3">
      <w:pPr>
        <w:pStyle w:val="B1"/>
      </w:pPr>
      <w:r w:rsidRPr="004C3521">
        <w:t>-</w:t>
      </w:r>
      <w:r w:rsidRPr="004C3521">
        <w:tab/>
        <w:t xml:space="preserve">To </w:t>
      </w:r>
      <w:r>
        <w:t xml:space="preserve">operate as a UE Reader, </w:t>
      </w:r>
      <w:r w:rsidRPr="004C3521">
        <w:t xml:space="preserve">the UE establishes a PDU Session to a </w:t>
      </w:r>
      <w:r>
        <w:t xml:space="preserve">specific </w:t>
      </w:r>
      <w:r w:rsidRPr="004C3521">
        <w:t>DNN/S-NSSAI</w:t>
      </w:r>
      <w:r>
        <w:t xml:space="preserve"> and establishes an association </w:t>
      </w:r>
      <w:r w:rsidRPr="00D755F5">
        <w:t xml:space="preserve">with </w:t>
      </w:r>
      <w:r>
        <w:t xml:space="preserve">the </w:t>
      </w:r>
      <w:proofErr w:type="spellStart"/>
      <w:r w:rsidRPr="00D755F5">
        <w:t>AIoTF</w:t>
      </w:r>
      <w:proofErr w:type="spellEnd"/>
      <w:r w:rsidRPr="00D755F5">
        <w:t xml:space="preserve"> </w:t>
      </w:r>
      <w:r>
        <w:t xml:space="preserve">identified by an FQDN </w:t>
      </w:r>
      <w:r w:rsidRPr="00D755F5">
        <w:t xml:space="preserve">using the </w:t>
      </w:r>
      <w:proofErr w:type="spellStart"/>
      <w:r w:rsidRPr="00D755F5">
        <w:t>AIoT</w:t>
      </w:r>
      <w:proofErr w:type="spellEnd"/>
      <w:r w:rsidRPr="00D755F5">
        <w:t xml:space="preserve"> AP protocol.</w:t>
      </w:r>
      <w:r>
        <w:t xml:space="preserve"> In this release, the UE is preconfigured with the specific DNN/S-NSSAI and the </w:t>
      </w:r>
      <w:proofErr w:type="spellStart"/>
      <w:r>
        <w:t>AIoTF</w:t>
      </w:r>
      <w:proofErr w:type="spellEnd"/>
      <w:r>
        <w:t xml:space="preserve"> FQDN.</w:t>
      </w:r>
    </w:p>
    <w:p w14:paraId="48D43BD8" w14:textId="77777777" w:rsidR="00AD60F3" w:rsidRDefault="00AD60F3" w:rsidP="00AD60F3">
      <w:pPr>
        <w:pStyle w:val="EditorsNote"/>
      </w:pPr>
      <w:r>
        <w:lastRenderedPageBreak/>
        <w:t>Editor’s note:</w:t>
      </w:r>
      <w:r>
        <w:tab/>
        <w:t>Whether and which additional methods to dynamically provision the UE with this information can be specified and in which release is FFS.</w:t>
      </w:r>
    </w:p>
    <w:p w14:paraId="11089720" w14:textId="77777777" w:rsidR="00AD60F3" w:rsidRDefault="00AD60F3" w:rsidP="00AD60F3">
      <w:pPr>
        <w:pStyle w:val="B1"/>
      </w:pPr>
      <w:r>
        <w:t>-</w:t>
      </w:r>
      <w:r>
        <w:tab/>
        <w:t xml:space="preserve">If the </w:t>
      </w:r>
      <w:proofErr w:type="spellStart"/>
      <w:r>
        <w:t>AIoTF</w:t>
      </w:r>
      <w:proofErr w:type="spellEnd"/>
      <w:r>
        <w:t xml:space="preserve"> determines that the UE is not authorized to operate as a UE Reader according to the UE’s subscription, then the </w:t>
      </w:r>
      <w:proofErr w:type="spellStart"/>
      <w:r>
        <w:t>AIoTF</w:t>
      </w:r>
      <w:proofErr w:type="spellEnd"/>
      <w:r>
        <w:t xml:space="preserve"> rejects the UE’s association request.</w:t>
      </w:r>
    </w:p>
    <w:p w14:paraId="30085A94" w14:textId="2C9ECF60" w:rsidR="00AD60F3" w:rsidRPr="007B6C12" w:rsidRDefault="00AD60F3" w:rsidP="00F96191">
      <w:pPr>
        <w:pStyle w:val="B1"/>
      </w:pPr>
      <w:r w:rsidRPr="00D755F5">
        <w:t>-</w:t>
      </w:r>
      <w:r w:rsidRPr="00D755F5">
        <w:tab/>
        <w:t xml:space="preserve">If the </w:t>
      </w:r>
      <w:proofErr w:type="spellStart"/>
      <w:r w:rsidRPr="00D755F5">
        <w:t>AIoTF</w:t>
      </w:r>
      <w:proofErr w:type="spellEnd"/>
      <w:r w:rsidRPr="00D755F5">
        <w:t xml:space="preserve"> </w:t>
      </w:r>
      <w:r>
        <w:t xml:space="preserve">detects </w:t>
      </w:r>
      <w:r w:rsidRPr="00D755F5">
        <w:t xml:space="preserve">that the </w:t>
      </w:r>
      <w:r w:rsidRPr="00D46ED9">
        <w:rPr>
          <w:lang w:eastAsia="zh-CN"/>
        </w:rPr>
        <w:t xml:space="preserve">Reader </w:t>
      </w:r>
      <w:r>
        <w:rPr>
          <w:lang w:eastAsia="zh-CN"/>
        </w:rPr>
        <w:t xml:space="preserve">function in the UE </w:t>
      </w:r>
      <w:r w:rsidRPr="00D755F5">
        <w:t>does not respond to a</w:t>
      </w:r>
      <w:r>
        <w:t xml:space="preserve"> request by the </w:t>
      </w:r>
      <w:proofErr w:type="spellStart"/>
      <w:r>
        <w:t>AIoTF</w:t>
      </w:r>
      <w:proofErr w:type="spellEnd"/>
      <w:r>
        <w:t xml:space="preserve"> (e.g</w:t>
      </w:r>
      <w:r w:rsidR="004B3399">
        <w:t>.</w:t>
      </w:r>
      <w:r>
        <w:t xml:space="preserve"> an</w:t>
      </w:r>
      <w:r w:rsidRPr="00D755F5">
        <w:t xml:space="preserve"> Inventory Request or Command Request</w:t>
      </w:r>
      <w:r>
        <w:t>)</w:t>
      </w:r>
      <w:r w:rsidRPr="00D755F5">
        <w:t xml:space="preserve">, then the </w:t>
      </w:r>
      <w:proofErr w:type="spellStart"/>
      <w:r w:rsidRPr="00D755F5">
        <w:t>AIoT</w:t>
      </w:r>
      <w:r>
        <w:t>F</w:t>
      </w:r>
      <w:proofErr w:type="spellEnd"/>
      <w:r>
        <w:t xml:space="preserve"> </w:t>
      </w:r>
      <w:r w:rsidRPr="00D755F5">
        <w:t xml:space="preserve">considers the UE Reader unreachable </w:t>
      </w:r>
      <w:r w:rsidR="00172B3F">
        <w:t>a</w:t>
      </w:r>
      <w:r w:rsidRPr="00D755F5">
        <w:t xml:space="preserve">nd locally deletes the </w:t>
      </w:r>
      <w:r>
        <w:t>association</w:t>
      </w:r>
      <w:r w:rsidRPr="00D755F5">
        <w:t xml:space="preserve"> for the UE Reader.</w:t>
      </w:r>
    </w:p>
    <w:p w14:paraId="01DE044E" w14:textId="77777777" w:rsidR="00EE5A90" w:rsidRPr="007B6C12" w:rsidRDefault="00EE5A90" w:rsidP="00EE5A90">
      <w:pPr>
        <w:pStyle w:val="Heading4"/>
      </w:pPr>
      <w:bookmarkStart w:id="3035" w:name="_Toc180646017"/>
      <w:bookmarkStart w:id="3036" w:name="_Toc183616953"/>
      <w:r w:rsidRPr="007B6C12">
        <w:t>8.1.3.3</w:t>
      </w:r>
      <w:r w:rsidRPr="007B6C12">
        <w:tab/>
        <w:t>RRC option</w:t>
      </w:r>
      <w:bookmarkEnd w:id="3035"/>
      <w:bookmarkEnd w:id="3036"/>
    </w:p>
    <w:p w14:paraId="3D57CE72" w14:textId="77777777" w:rsidR="00EE5A90" w:rsidRPr="007B6C12" w:rsidRDefault="00EE5A90" w:rsidP="00EE5A90">
      <w:r w:rsidRPr="007B6C12">
        <w:t>The following principles apply:</w:t>
      </w:r>
    </w:p>
    <w:p w14:paraId="6C97C866" w14:textId="2B9C0D8C" w:rsidR="00EE5A90" w:rsidRPr="007B6C12" w:rsidRDefault="00EE5A90" w:rsidP="00EE5A90">
      <w:pPr>
        <w:pStyle w:val="B1"/>
      </w:pPr>
      <w:r w:rsidRPr="007B6C12">
        <w:t>-</w:t>
      </w:r>
      <w:r w:rsidRPr="007B6C12">
        <w:tab/>
        <w:t xml:space="preserve">Messages between the UE Reader and the </w:t>
      </w:r>
      <w:proofErr w:type="spellStart"/>
      <w:r w:rsidRPr="007B6C12">
        <w:t>AIoTF</w:t>
      </w:r>
      <w:proofErr w:type="spellEnd"/>
      <w:r w:rsidRPr="007B6C12">
        <w:t xml:space="preserve"> are delivered using RRC</w:t>
      </w:r>
      <w:r w:rsidR="005634D4" w:rsidRPr="005634D4">
        <w:t xml:space="preserve"> </w:t>
      </w:r>
      <w:r w:rsidR="005634D4">
        <w:t>between UE and RRC</w:t>
      </w:r>
      <w:r w:rsidRPr="007B6C12">
        <w:t xml:space="preserve"> and </w:t>
      </w:r>
      <w:r w:rsidR="005634D4">
        <w:t>NGAP</w:t>
      </w:r>
      <w:r w:rsidRPr="007B6C12">
        <w:t xml:space="preserve"> between </w:t>
      </w:r>
      <w:proofErr w:type="spellStart"/>
      <w:r w:rsidRPr="007B6C12">
        <w:t>gNB</w:t>
      </w:r>
      <w:proofErr w:type="spellEnd"/>
      <w:r w:rsidRPr="007B6C12">
        <w:t xml:space="preserve"> and </w:t>
      </w:r>
      <w:r w:rsidR="005634D4">
        <w:t xml:space="preserve">AMF, and using an SBI interface between AMF and </w:t>
      </w:r>
      <w:proofErr w:type="spellStart"/>
      <w:r w:rsidRPr="007B6C12">
        <w:t>AIoTF</w:t>
      </w:r>
      <w:proofErr w:type="spellEnd"/>
      <w:r w:rsidRPr="007B6C12">
        <w:t xml:space="preserve">. The related protocol stack </w:t>
      </w:r>
      <w:r w:rsidR="005634D4">
        <w:t>is</w:t>
      </w:r>
      <w:r w:rsidRPr="007B6C12">
        <w:t xml:space="preserve"> shown in Figure 8.1.3.3-</w:t>
      </w:r>
      <w:r w:rsidR="007E10CD" w:rsidRPr="007B6C12">
        <w:t>1</w:t>
      </w:r>
      <w:r w:rsidRPr="007B6C12">
        <w:t>.</w:t>
      </w:r>
    </w:p>
    <w:p w14:paraId="4BB645C3" w14:textId="77777777" w:rsidR="007B6C12" w:rsidRDefault="007B6C12" w:rsidP="007B6C12">
      <w:pPr>
        <w:pStyle w:val="EditorsNote"/>
      </w:pPr>
      <w:r>
        <w:t>Editor's note:</w:t>
      </w:r>
      <w:r>
        <w:tab/>
        <w:t>How addressing works for UL for Option B is FFS.</w:t>
      </w:r>
    </w:p>
    <w:p w14:paraId="0236E4C2" w14:textId="130A3F64" w:rsidR="007B6C12" w:rsidRDefault="007B6C12" w:rsidP="007B6C12">
      <w:pPr>
        <w:pStyle w:val="EditorsNote"/>
      </w:pPr>
      <w:r>
        <w:t>Editor's note:</w:t>
      </w:r>
      <w:r>
        <w:tab/>
        <w:t>Further details</w:t>
      </w:r>
      <w:r w:rsidR="00FF2D6A" w:rsidRPr="00FF2D6A">
        <w:t xml:space="preserve"> </w:t>
      </w:r>
      <w:r w:rsidR="00FF2D6A">
        <w:t>how the RRC option works</w:t>
      </w:r>
      <w:r>
        <w:t xml:space="preserve"> are FFS.</w:t>
      </w:r>
    </w:p>
    <w:p w14:paraId="025BF31C" w14:textId="21D52007" w:rsidR="007B6C12" w:rsidRDefault="009778ED" w:rsidP="007B6C12">
      <w:pPr>
        <w:pStyle w:val="TH"/>
      </w:pPr>
      <w:r>
        <w:object w:dxaOrig="18990" w:dyaOrig="4920" w14:anchorId="1758AC2C">
          <v:shape id="_x0000_i1148" type="#_x0000_t75" style="width:481.5pt;height:124.5pt" o:ole="">
            <v:imagedata r:id="rId256" o:title=""/>
          </v:shape>
          <o:OLEObject Type="Embed" ProgID="Visio.Drawing.15" ShapeID="_x0000_i1148" DrawAspect="Content" ObjectID="_1794390926" r:id="rId257"/>
        </w:object>
      </w:r>
    </w:p>
    <w:p w14:paraId="32676D67" w14:textId="61D18344" w:rsidR="00EE5A90" w:rsidRDefault="00EE5A90" w:rsidP="00947E01">
      <w:pPr>
        <w:pStyle w:val="TF"/>
      </w:pPr>
      <w:r w:rsidRPr="00947E01">
        <w:t>Figure 8.1.3.3-</w:t>
      </w:r>
      <w:r w:rsidR="007E10CD" w:rsidRPr="00947E01">
        <w:t>1</w:t>
      </w:r>
      <w:r w:rsidRPr="00947E01">
        <w:t>:</w:t>
      </w:r>
      <w:r w:rsidR="007B6C12" w:rsidRPr="00947E01">
        <w:t xml:space="preserve"> </w:t>
      </w:r>
      <w:r w:rsidRPr="00947E01">
        <w:t>Protocol Stack for the RRC option</w:t>
      </w:r>
    </w:p>
    <w:p w14:paraId="1E90DA94" w14:textId="3EC26C85" w:rsidR="001947E3" w:rsidRPr="007B6C12" w:rsidRDefault="001947E3" w:rsidP="001947E3">
      <w:pPr>
        <w:pStyle w:val="Heading4"/>
      </w:pPr>
      <w:bookmarkStart w:id="3037" w:name="_Toc183616954"/>
      <w:bookmarkStart w:id="3038" w:name="_Toc175891057"/>
      <w:bookmarkStart w:id="3039" w:name="_Toc180646018"/>
      <w:r w:rsidRPr="007B6C12">
        <w:t>8.1.3.</w:t>
      </w:r>
      <w:r w:rsidR="00571430">
        <w:t>4</w:t>
      </w:r>
      <w:r w:rsidRPr="007B6C12">
        <w:tab/>
      </w:r>
      <w:r>
        <w:t xml:space="preserve">Interim Conclusion </w:t>
      </w:r>
      <w:r w:rsidRPr="002E2DAE">
        <w:t>for</w:t>
      </w:r>
      <w:r>
        <w:t xml:space="preserve"> </w:t>
      </w:r>
      <w:r w:rsidRPr="002E2DAE">
        <w:t>authorization</w:t>
      </w:r>
      <w:bookmarkEnd w:id="3037"/>
    </w:p>
    <w:p w14:paraId="361E31E3" w14:textId="77777777" w:rsidR="001947E3" w:rsidRPr="007B231E" w:rsidRDefault="001947E3" w:rsidP="001947E3">
      <w:r w:rsidRPr="007B231E">
        <w:rPr>
          <w:lang w:val="en-US" w:eastAsia="zh-CN"/>
        </w:rPr>
        <w:t>The following interim conclusion are agreed for the UE Reader authorization in Topology 2</w:t>
      </w:r>
      <w:r w:rsidRPr="007B231E">
        <w:t>:</w:t>
      </w:r>
    </w:p>
    <w:p w14:paraId="3F6CAE4D" w14:textId="77777777" w:rsidR="001947E3" w:rsidRPr="007B231E" w:rsidRDefault="001947E3" w:rsidP="00F96191">
      <w:pPr>
        <w:pStyle w:val="B1"/>
      </w:pPr>
      <w:r w:rsidRPr="007B231E">
        <w:t>-</w:t>
      </w:r>
      <w:r w:rsidRPr="007B231E">
        <w:tab/>
        <w:t xml:space="preserve">The subscription data of UE Reader includes the indication that whether the UE is </w:t>
      </w:r>
      <w:r>
        <w:t xml:space="preserve">allowed </w:t>
      </w:r>
      <w:r w:rsidRPr="007B231E">
        <w:t xml:space="preserve">to act as an </w:t>
      </w:r>
      <w:proofErr w:type="spellStart"/>
      <w:r w:rsidRPr="007B231E">
        <w:t>AIoT</w:t>
      </w:r>
      <w:proofErr w:type="spellEnd"/>
      <w:r w:rsidRPr="007B231E">
        <w:t xml:space="preserve"> Reader.</w:t>
      </w:r>
    </w:p>
    <w:p w14:paraId="47679BD6" w14:textId="77777777" w:rsidR="001947E3" w:rsidRDefault="001947E3" w:rsidP="00F96191">
      <w:pPr>
        <w:pStyle w:val="B1"/>
      </w:pPr>
      <w:r w:rsidRPr="00BD4E79">
        <w:t>-</w:t>
      </w:r>
      <w:r w:rsidRPr="00BD4E79">
        <w:tab/>
        <w:t>The AMF provides the UE Reader authorization indication to the NG-RAN serving the UE Reader.</w:t>
      </w:r>
    </w:p>
    <w:p w14:paraId="6CD22EBD" w14:textId="77777777" w:rsidR="001947E3" w:rsidRPr="00FE616A" w:rsidRDefault="001947E3" w:rsidP="001947E3">
      <w:pPr>
        <w:pStyle w:val="EditorsNote"/>
        <w:rPr>
          <w:rFonts w:eastAsia="SimSun"/>
          <w:lang w:val="en-US"/>
        </w:rPr>
      </w:pPr>
      <w:r w:rsidRPr="005867C6">
        <w:rPr>
          <w:rFonts w:eastAsia="SimSun"/>
          <w:lang w:val="en-US"/>
        </w:rPr>
        <w:t>Editor</w:t>
      </w:r>
      <w:r w:rsidRPr="005867C6">
        <w:t>'</w:t>
      </w:r>
      <w:r w:rsidRPr="005867C6">
        <w:rPr>
          <w:rFonts w:eastAsia="SimSun"/>
          <w:lang w:val="en-US"/>
        </w:rPr>
        <w:t>s note:</w:t>
      </w:r>
      <w:r w:rsidRPr="005867C6">
        <w:tab/>
      </w:r>
      <w:r w:rsidRPr="005867C6">
        <w:rPr>
          <w:rFonts w:eastAsiaTheme="minorEastAsia"/>
          <w:lang w:val="en-US" w:eastAsia="zh-CN"/>
        </w:rPr>
        <w:t>How to authorize the UE Reader will be determined later.</w:t>
      </w:r>
    </w:p>
    <w:p w14:paraId="10E15B82" w14:textId="4E814E29" w:rsidR="00D519CE" w:rsidRPr="007B6C12" w:rsidRDefault="00D519CE" w:rsidP="00D519CE">
      <w:pPr>
        <w:pStyle w:val="Heading2"/>
      </w:pPr>
      <w:bookmarkStart w:id="3040" w:name="_Toc183616955"/>
      <w:r w:rsidRPr="007B6C12">
        <w:rPr>
          <w:rFonts w:hint="eastAsia"/>
        </w:rPr>
        <w:t>8</w:t>
      </w:r>
      <w:r w:rsidRPr="007B6C12">
        <w:t>.2</w:t>
      </w:r>
      <w:r w:rsidRPr="007B6C12">
        <w:tab/>
        <w:t>Int</w:t>
      </w:r>
      <w:r w:rsidR="001C414B" w:rsidRPr="007B6C12">
        <w:t xml:space="preserve">erim </w:t>
      </w:r>
      <w:r w:rsidRPr="007B6C12">
        <w:t>Conclusion on Key Issue #</w:t>
      </w:r>
      <w:r w:rsidR="001C414B" w:rsidRPr="007B6C12">
        <w:t>2</w:t>
      </w:r>
      <w:bookmarkEnd w:id="3038"/>
      <w:bookmarkEnd w:id="3039"/>
      <w:bookmarkEnd w:id="3040"/>
    </w:p>
    <w:p w14:paraId="63270A40" w14:textId="73C98CC3" w:rsidR="00C13A1C" w:rsidRPr="007B6C12" w:rsidRDefault="00C13A1C" w:rsidP="00A16CCB">
      <w:pPr>
        <w:pStyle w:val="Heading3"/>
      </w:pPr>
      <w:bookmarkStart w:id="3041" w:name="_Toc175891058"/>
      <w:bookmarkStart w:id="3042" w:name="_Toc180646019"/>
      <w:bookmarkStart w:id="3043" w:name="_Toc183616956"/>
      <w:r w:rsidRPr="007B6C12">
        <w:t>8.</w:t>
      </w:r>
      <w:r w:rsidR="00C76787" w:rsidRPr="007B6C12">
        <w:t>2</w:t>
      </w:r>
      <w:r w:rsidR="00D519CE" w:rsidRPr="007B6C12">
        <w:t>.1</w:t>
      </w:r>
      <w:r w:rsidRPr="007B6C12">
        <w:tab/>
        <w:t>Identifier and Identification Management</w:t>
      </w:r>
      <w:bookmarkEnd w:id="3041"/>
      <w:bookmarkEnd w:id="3042"/>
      <w:bookmarkEnd w:id="3043"/>
    </w:p>
    <w:p w14:paraId="3ECED55F" w14:textId="0AAEECDC" w:rsidR="007B6C12" w:rsidRDefault="007B6C12" w:rsidP="007B6C12">
      <w:pPr>
        <w:rPr>
          <w:lang w:val="en-US" w:eastAsia="zh-CN"/>
        </w:rPr>
      </w:pPr>
      <w:r>
        <w:rPr>
          <w:lang w:val="en-US" w:eastAsia="zh-CN"/>
        </w:rPr>
        <w:t>The following aspects and principles are considered and agreed for the interim conclusion on Identifier and Identification Management</w:t>
      </w:r>
      <w:r w:rsidR="00302B55">
        <w:rPr>
          <w:lang w:val="en-US" w:eastAsia="zh-CN"/>
        </w:rPr>
        <w:t>.</w:t>
      </w:r>
    </w:p>
    <w:p w14:paraId="66BC164C" w14:textId="77777777" w:rsidR="007B6C12" w:rsidRDefault="007B6C12" w:rsidP="007B6C12">
      <w:pPr>
        <w:rPr>
          <w:lang w:val="en-US" w:eastAsia="zh-CN"/>
        </w:rPr>
      </w:pPr>
      <w:r>
        <w:rPr>
          <w:lang w:val="en-US" w:eastAsia="zh-CN"/>
        </w:rPr>
        <w:t>The following principles are agreed for Identifier and Identification Management:</w:t>
      </w:r>
    </w:p>
    <w:p w14:paraId="6C0E481B" w14:textId="0B69303B" w:rsidR="00C13A1C" w:rsidRPr="00302B55" w:rsidRDefault="00D77C1A" w:rsidP="007B6C12">
      <w:pPr>
        <w:pStyle w:val="B1"/>
      </w:pPr>
      <w:r w:rsidRPr="00302B55">
        <w:t>-</w:t>
      </w:r>
      <w:r w:rsidRPr="00302B55">
        <w:tab/>
      </w:r>
      <w:r w:rsidRPr="00302B55">
        <w:rPr>
          <w:rFonts w:eastAsia="DengXian" w:hint="eastAsia"/>
        </w:rPr>
        <w:t>A</w:t>
      </w:r>
      <w:r w:rsidRPr="00302B55">
        <w:rPr>
          <w:rFonts w:eastAsia="DengXian"/>
        </w:rPr>
        <w:t>n Ambient Io</w:t>
      </w:r>
      <w:r w:rsidRPr="00302B55">
        <w:rPr>
          <w:rFonts w:eastAsia="DengXian" w:hint="eastAsia"/>
        </w:rPr>
        <w:t>T</w:t>
      </w:r>
      <w:r w:rsidRPr="00302B55">
        <w:rPr>
          <w:rFonts w:eastAsia="DengXian"/>
        </w:rPr>
        <w:t xml:space="preserve"> </w:t>
      </w:r>
      <w:r w:rsidRPr="00302B55">
        <w:rPr>
          <w:rFonts w:hint="eastAsia"/>
        </w:rPr>
        <w:t>Device</w:t>
      </w:r>
      <w:r w:rsidRPr="00302B55">
        <w:rPr>
          <w:rFonts w:eastAsia="DengXian"/>
        </w:rPr>
        <w:t xml:space="preserve"> is configured with a permanent </w:t>
      </w:r>
      <w:r w:rsidRPr="00302B55">
        <w:t>Ambient</w:t>
      </w:r>
      <w:r w:rsidR="00C13A1C" w:rsidRPr="00302B55">
        <w:t xml:space="preserve"> IoT Device Identifier</w:t>
      </w:r>
      <w:r w:rsidR="007F4D9F" w:rsidRPr="00302B55">
        <w:t xml:space="preserve"> which</w:t>
      </w:r>
      <w:r w:rsidR="00C13A1C" w:rsidRPr="00302B55">
        <w:t xml:space="preserve"> </w:t>
      </w:r>
      <w:r w:rsidR="00C13A1C" w:rsidRPr="00302B55">
        <w:rPr>
          <w:rFonts w:hint="eastAsia"/>
        </w:rPr>
        <w:t>can</w:t>
      </w:r>
      <w:r w:rsidR="00C13A1C" w:rsidRPr="00302B55">
        <w:t xml:space="preserve"> </w:t>
      </w:r>
      <w:r w:rsidR="00C13A1C" w:rsidRPr="00302B55">
        <w:rPr>
          <w:rFonts w:hint="eastAsia"/>
        </w:rPr>
        <w:t>be</w:t>
      </w:r>
      <w:r w:rsidR="00C13A1C" w:rsidRPr="00302B55">
        <w:t xml:space="preserve"> assigned</w:t>
      </w:r>
      <w:r w:rsidR="00C13A1C" w:rsidRPr="00302B55">
        <w:rPr>
          <w:rFonts w:hint="eastAsia"/>
        </w:rPr>
        <w:t xml:space="preserve"> by </w:t>
      </w:r>
      <w:r w:rsidR="00C13A1C" w:rsidRPr="00302B55">
        <w:t>an operator or by a third party</w:t>
      </w:r>
      <w:r w:rsidR="00EB4F7A" w:rsidRPr="00302B55">
        <w:t>. The Identifier is used to identify Ambient IoT Device and locate the corresponding authentication server</w:t>
      </w:r>
      <w:r w:rsidR="00C13A1C" w:rsidRPr="00302B55">
        <w:t>.</w:t>
      </w:r>
    </w:p>
    <w:p w14:paraId="257CCA88" w14:textId="57B9C712" w:rsidR="00CD7222" w:rsidRPr="003A0715" w:rsidRDefault="00302B55" w:rsidP="00CD7222">
      <w:pPr>
        <w:pStyle w:val="NO"/>
        <w:rPr>
          <w:rFonts w:eastAsia="DengXian"/>
          <w:lang w:eastAsia="zh-CN"/>
        </w:rPr>
      </w:pPr>
      <w:r>
        <w:rPr>
          <w:rFonts w:eastAsia="DengXian"/>
          <w:lang w:eastAsia="zh-CN"/>
        </w:rPr>
        <w:t>NOTE 1:</w:t>
      </w:r>
      <w:r>
        <w:rPr>
          <w:rFonts w:eastAsia="DengXian"/>
          <w:lang w:eastAsia="zh-CN"/>
        </w:rPr>
        <w:tab/>
        <w:t>How to configure Ambient IoT Device with the permanent Ambient IoT Device Identifier is out of 3GPP scope.</w:t>
      </w:r>
    </w:p>
    <w:p w14:paraId="611718D7" w14:textId="77777777" w:rsidR="00CD7222" w:rsidRPr="00302B55" w:rsidRDefault="00CD7222" w:rsidP="00CD7222">
      <w:r w:rsidRPr="00302B55">
        <w:lastRenderedPageBreak/>
        <w:t>The permanent Ambient IoT Device Identifier includes the following information:</w:t>
      </w:r>
    </w:p>
    <w:p w14:paraId="4E20DB07" w14:textId="07F5C9D1" w:rsidR="00CD7222" w:rsidRDefault="00302B55" w:rsidP="00CD7222">
      <w:pPr>
        <w:pStyle w:val="B1"/>
      </w:pPr>
      <w:r>
        <w:t>1)</w:t>
      </w:r>
      <w:r>
        <w:tab/>
        <w:t>Part1information:</w:t>
      </w:r>
    </w:p>
    <w:p w14:paraId="473F7B7C" w14:textId="65516187" w:rsidR="00E35D32" w:rsidRDefault="00302B55" w:rsidP="007B6C12">
      <w:pPr>
        <w:pStyle w:val="B2"/>
      </w:pPr>
      <w:r>
        <w:t>-</w:t>
      </w:r>
      <w:r>
        <w:tab/>
        <w:t xml:space="preserve">The ID type, </w:t>
      </w:r>
      <w:r w:rsidR="00E35D32">
        <w:t>including</w:t>
      </w:r>
    </w:p>
    <w:p w14:paraId="607EE300" w14:textId="15F00EF4" w:rsidR="00302B55" w:rsidRDefault="00EE5E31" w:rsidP="00F96191">
      <w:pPr>
        <w:pStyle w:val="B3"/>
      </w:pPr>
      <w:r>
        <w:t>-</w:t>
      </w:r>
      <w:r>
        <w:tab/>
      </w:r>
      <w:r w:rsidR="00E35D32">
        <w:t xml:space="preserve">information </w:t>
      </w:r>
      <w:r w:rsidR="00302B55">
        <w:t>indicat</w:t>
      </w:r>
      <w:r w:rsidR="0058559E">
        <w:t>ing</w:t>
      </w:r>
      <w:r w:rsidR="00302B55">
        <w:t xml:space="preserve"> </w:t>
      </w:r>
      <w:r w:rsidR="0058559E">
        <w:t xml:space="preserve">whether </w:t>
      </w:r>
      <w:r w:rsidR="0058559E" w:rsidRPr="00A16C4C">
        <w:rPr>
          <w:rFonts w:eastAsia="Malgun Gothic"/>
          <w:lang w:eastAsia="ja-JP"/>
        </w:rPr>
        <w:t xml:space="preserve">the network identifier </w:t>
      </w:r>
      <w:r w:rsidR="0058559E">
        <w:t>is included or not</w:t>
      </w:r>
      <w:r w:rsidR="00302B55">
        <w:t>.</w:t>
      </w:r>
    </w:p>
    <w:p w14:paraId="7D5A821C" w14:textId="357A6090" w:rsidR="003469D1" w:rsidRDefault="00EE5E31" w:rsidP="00F96191">
      <w:pPr>
        <w:pStyle w:val="B3"/>
      </w:pPr>
      <w:r>
        <w:t>-</w:t>
      </w:r>
      <w:r>
        <w:tab/>
      </w:r>
      <w:r w:rsidR="003469D1">
        <w:t>i</w:t>
      </w:r>
      <w:r w:rsidR="003469D1" w:rsidRPr="00420B67">
        <w:t>nformation</w:t>
      </w:r>
      <w:r w:rsidR="003469D1">
        <w:t xml:space="preserve"> </w:t>
      </w:r>
      <w:r w:rsidR="003469D1" w:rsidRPr="00420B67">
        <w:t xml:space="preserve">indicating </w:t>
      </w:r>
      <w:r w:rsidR="003469D1">
        <w:t>whether i</w:t>
      </w:r>
      <w:r w:rsidR="003469D1" w:rsidRPr="006E15D7">
        <w:t>nformation used to identify a 3rd party</w:t>
      </w:r>
      <w:r w:rsidR="003469D1">
        <w:t xml:space="preserve"> is included or not</w:t>
      </w:r>
      <w:r w:rsidR="003469D1" w:rsidRPr="006E15D7">
        <w:t>.</w:t>
      </w:r>
    </w:p>
    <w:p w14:paraId="210C5521" w14:textId="32D73773" w:rsidR="003469D1" w:rsidRDefault="00EE5E31" w:rsidP="00F96191">
      <w:pPr>
        <w:pStyle w:val="B3"/>
      </w:pPr>
      <w:r>
        <w:t>-</w:t>
      </w:r>
      <w:r>
        <w:tab/>
      </w:r>
      <w:r w:rsidR="003469D1">
        <w:t xml:space="preserve">the Part2 type indicating </w:t>
      </w:r>
      <w:r w:rsidR="003469D1" w:rsidRPr="006D2723">
        <w:t>EPC</w:t>
      </w:r>
      <w:r w:rsidR="003469D1">
        <w:t xml:space="preserve"> or </w:t>
      </w:r>
      <w:r w:rsidR="003469D1" w:rsidRPr="00674780">
        <w:t>the other format.</w:t>
      </w:r>
    </w:p>
    <w:p w14:paraId="0D71DCA4" w14:textId="6A8DE4BB" w:rsidR="00302B55" w:rsidRDefault="00302B55" w:rsidP="00F96191">
      <w:pPr>
        <w:pStyle w:val="B2"/>
      </w:pPr>
      <w:r>
        <w:t>-</w:t>
      </w:r>
      <w:r>
        <w:tab/>
      </w:r>
      <w:r w:rsidR="001564B9">
        <w:t>A</w:t>
      </w:r>
      <w:r>
        <w:t xml:space="preserve"> network identifier (i.e. MCC+MNC and/or NID)</w:t>
      </w:r>
      <w:r w:rsidR="002142C1">
        <w:t>, when the ID includes the network identifier</w:t>
      </w:r>
      <w:r>
        <w:t>.</w:t>
      </w:r>
    </w:p>
    <w:p w14:paraId="41689818" w14:textId="608CC275" w:rsidR="00302B55" w:rsidRDefault="00302B55" w:rsidP="00F96191">
      <w:pPr>
        <w:pStyle w:val="B2"/>
      </w:pPr>
      <w:r>
        <w:t>-</w:t>
      </w:r>
      <w:r>
        <w:tab/>
      </w:r>
      <w:r w:rsidR="002142C1">
        <w:t>I</w:t>
      </w:r>
      <w:r>
        <w:t>nformation used to identify a 3rd party</w:t>
      </w:r>
      <w:r w:rsidR="00AF0E06" w:rsidRPr="00CB2C7A">
        <w:t xml:space="preserve"> </w:t>
      </w:r>
      <w:r w:rsidR="00AF0E06">
        <w:t>when the ID includes the i</w:t>
      </w:r>
      <w:r w:rsidR="00AF0E06" w:rsidRPr="006E15D7">
        <w:t>nformation used to identify a 3rd party</w:t>
      </w:r>
      <w:r>
        <w:t>.</w:t>
      </w:r>
    </w:p>
    <w:p w14:paraId="75E86ECC" w14:textId="6E43B4B9" w:rsidR="00CD7222" w:rsidRPr="00302B55" w:rsidRDefault="00CD7222" w:rsidP="00CD7222">
      <w:pPr>
        <w:pStyle w:val="B1"/>
      </w:pPr>
      <w:r w:rsidRPr="00302B55">
        <w:t>2)</w:t>
      </w:r>
      <w:r w:rsidRPr="00302B55">
        <w:tab/>
        <w:t>Part2 information</w:t>
      </w:r>
      <w:r w:rsidR="00302B55" w:rsidRPr="00302B55">
        <w:t>:</w:t>
      </w:r>
    </w:p>
    <w:p w14:paraId="70EF7F64" w14:textId="3497A17C" w:rsidR="00CD7222" w:rsidRPr="00302B55" w:rsidRDefault="00302B55" w:rsidP="007B6C12">
      <w:pPr>
        <w:pStyle w:val="B2"/>
      </w:pPr>
      <w:r>
        <w:t>-</w:t>
      </w:r>
      <w:r>
        <w:tab/>
        <w:t>The information (e.g. EPC or others) used to distinguish different Ambient IoT Devices within the scope identified by the Part1 information.</w:t>
      </w:r>
    </w:p>
    <w:p w14:paraId="679F6468" w14:textId="47D32C92" w:rsidR="00AF0E06" w:rsidRPr="00A16C4C" w:rsidRDefault="00AF0E06" w:rsidP="00F96191">
      <w:pPr>
        <w:pStyle w:val="EditorsNote"/>
        <w:rPr>
          <w:rFonts w:eastAsia="DengXian"/>
          <w:lang w:eastAsia="zh-CN"/>
        </w:rPr>
      </w:pPr>
      <w:r>
        <w:t>Editor's note:</w:t>
      </w:r>
      <w:r w:rsidR="00F96191">
        <w:tab/>
      </w:r>
      <w:r w:rsidRPr="00BE4331">
        <w:rPr>
          <w:rFonts w:eastAsia="DengXian"/>
          <w:lang w:eastAsia="zh-CN"/>
        </w:rPr>
        <w:t>Part2 information for the operator assigned and</w:t>
      </w:r>
      <w:r w:rsidRPr="00F96191">
        <w:rPr>
          <w:rFonts w:eastAsia="DengXian"/>
        </w:rPr>
        <w:t xml:space="preserve"> 3rd party </w:t>
      </w:r>
      <w:r w:rsidRPr="00BE4331">
        <w:rPr>
          <w:rFonts w:eastAsia="DengXian"/>
          <w:lang w:eastAsia="zh-CN"/>
        </w:rPr>
        <w:t>assigned ID need</w:t>
      </w:r>
      <w:r>
        <w:rPr>
          <w:rFonts w:eastAsia="DengXian"/>
          <w:lang w:eastAsia="zh-CN"/>
        </w:rPr>
        <w:t>s</w:t>
      </w:r>
      <w:r w:rsidRPr="00BE4331">
        <w:rPr>
          <w:rFonts w:eastAsia="DengXian"/>
          <w:lang w:eastAsia="zh-CN"/>
        </w:rPr>
        <w:t xml:space="preserve"> further study</w:t>
      </w:r>
      <w:r>
        <w:t>.</w:t>
      </w:r>
    </w:p>
    <w:p w14:paraId="563535F2" w14:textId="196B5D44" w:rsidR="00302B55" w:rsidRDefault="00302B55" w:rsidP="00CD7222">
      <w:pPr>
        <w:pStyle w:val="NO"/>
        <w:rPr>
          <w:rFonts w:eastAsia="DengXian"/>
        </w:rPr>
      </w:pPr>
      <w:r>
        <w:rPr>
          <w:rFonts w:eastAsia="DengXian"/>
        </w:rPr>
        <w:t>NOTE 3:</w:t>
      </w:r>
      <w:r>
        <w:rPr>
          <w:rFonts w:eastAsia="DengXian"/>
        </w:rPr>
        <w:tab/>
        <w:t>The coding for the above information is left to stage 3.</w:t>
      </w:r>
    </w:p>
    <w:bookmarkStart w:id="3044" w:name="_MON_1684549432"/>
    <w:bookmarkEnd w:id="3044"/>
    <w:p w14:paraId="2119F025" w14:textId="56630D38" w:rsidR="00F96191" w:rsidRDefault="00F96191" w:rsidP="00C76F30">
      <w:pPr>
        <w:pStyle w:val="TH"/>
      </w:pPr>
      <w:r>
        <w:object w:dxaOrig="8948" w:dyaOrig="720" w14:anchorId="7715F9B8">
          <v:shape id="_x0000_i1149" type="#_x0000_t75" style="width:447.75pt;height:36pt" o:ole="">
            <v:imagedata r:id="rId258" o:title=""/>
          </v:shape>
          <o:OLEObject Type="Embed" ProgID="Word.Picture.8" ShapeID="_x0000_i1149" DrawAspect="Content" ObjectID="_1794390927" r:id="rId259"/>
        </w:object>
      </w:r>
    </w:p>
    <w:p w14:paraId="255B1D68" w14:textId="753507AB" w:rsidR="00CD7222" w:rsidRPr="00302B55" w:rsidRDefault="00CD7222" w:rsidP="00302B55">
      <w:pPr>
        <w:pStyle w:val="TF"/>
      </w:pPr>
      <w:r w:rsidRPr="00302B55">
        <w:rPr>
          <w:rFonts w:eastAsia="DengXian" w:hint="eastAsia"/>
        </w:rPr>
        <w:t>F</w:t>
      </w:r>
      <w:r w:rsidRPr="00302B55">
        <w:rPr>
          <w:rFonts w:eastAsia="DengXian"/>
        </w:rPr>
        <w:t xml:space="preserve">igure </w:t>
      </w:r>
      <w:r w:rsidRPr="00302B55">
        <w:t>8.2.1-1</w:t>
      </w:r>
      <w:r w:rsidR="00302B55" w:rsidRPr="00302B55">
        <w:t>:</w:t>
      </w:r>
      <w:r w:rsidRPr="00302B55">
        <w:t xml:space="preserve"> The</w:t>
      </w:r>
      <w:r w:rsidR="000F28B5" w:rsidRPr="000F28B5">
        <w:t xml:space="preserve"> </w:t>
      </w:r>
      <w:r w:rsidR="000F28B5">
        <w:t>example of</w:t>
      </w:r>
      <w:r w:rsidRPr="00302B55">
        <w:t xml:space="preserve"> Operator allocated ID</w:t>
      </w:r>
    </w:p>
    <w:p w14:paraId="44900B0B" w14:textId="3EB7FF9C" w:rsidR="00F955F1" w:rsidRPr="00F96191" w:rsidRDefault="00F96191" w:rsidP="00F96191">
      <w:pPr>
        <w:rPr>
          <w:rFonts w:eastAsia="DengXian"/>
        </w:rPr>
      </w:pPr>
      <w:r>
        <w:rPr>
          <w:rFonts w:eastAsia="DengXian"/>
        </w:rPr>
        <w:t>For operator allocated Part 1 information, the network identifier is mandatory and can be used to index the authentication server or not. If it is not used to index the authentication server, the ID may further include the information used to identify a 3rd party. The third party may be the credential holder or not. If it is not the credential holder, the network should be provided with third party related context including the information used to locate the authentication server.</w:t>
      </w:r>
    </w:p>
    <w:bookmarkStart w:id="3045" w:name="_MON_1794212742"/>
    <w:bookmarkEnd w:id="3045"/>
    <w:p w14:paraId="1A8FBDA2" w14:textId="5B971E07" w:rsidR="00F96191" w:rsidRDefault="00F96191" w:rsidP="00F96191">
      <w:pPr>
        <w:pStyle w:val="TH"/>
      </w:pPr>
      <w:r>
        <w:object w:dxaOrig="8288" w:dyaOrig="740" w14:anchorId="3363E688">
          <v:shape id="_x0000_i1150" type="#_x0000_t75" style="width:414.75pt;height:36.75pt" o:ole="">
            <v:imagedata r:id="rId260" o:title=""/>
          </v:shape>
          <o:OLEObject Type="Embed" ProgID="Word.Picture.8" ShapeID="_x0000_i1150" DrawAspect="Content" ObjectID="_1794390928" r:id="rId261"/>
        </w:object>
      </w:r>
    </w:p>
    <w:p w14:paraId="13570417" w14:textId="693C73D8" w:rsidR="00CD7222" w:rsidRPr="00614799" w:rsidRDefault="00CD7222" w:rsidP="00947E01">
      <w:pPr>
        <w:pStyle w:val="TF"/>
        <w:rPr>
          <w:rFonts w:eastAsia="DengXian"/>
          <w:lang w:eastAsia="zh-CN"/>
        </w:rPr>
      </w:pPr>
      <w:r w:rsidRPr="004357AC">
        <w:rPr>
          <w:rFonts w:eastAsia="DengXian" w:hint="eastAsia"/>
          <w:lang w:eastAsia="zh-CN"/>
        </w:rPr>
        <w:t>F</w:t>
      </w:r>
      <w:r w:rsidRPr="004357AC">
        <w:rPr>
          <w:rFonts w:eastAsia="DengXian"/>
          <w:lang w:eastAsia="zh-CN"/>
        </w:rPr>
        <w:t xml:space="preserve">igure </w:t>
      </w:r>
      <w:r w:rsidRPr="004357AC">
        <w:t>8.2.1-2</w:t>
      </w:r>
      <w:r w:rsidR="000B1D24">
        <w:t>:</w:t>
      </w:r>
      <w:r w:rsidRPr="004357AC">
        <w:t xml:space="preserve"> The </w:t>
      </w:r>
      <w:r w:rsidR="00F955F1">
        <w:t>example</w:t>
      </w:r>
      <w:r w:rsidR="00F955F1" w:rsidRPr="004357AC">
        <w:t xml:space="preserve"> </w:t>
      </w:r>
      <w:r w:rsidRPr="004357AC">
        <w:t>third party allocated ID</w:t>
      </w:r>
    </w:p>
    <w:p w14:paraId="0C44A9B8" w14:textId="13045702" w:rsidR="00CD7222" w:rsidRPr="00F96191" w:rsidRDefault="00302B55" w:rsidP="00302B55">
      <w:pPr>
        <w:rPr>
          <w:rFonts w:eastAsia="DengXian"/>
        </w:rPr>
      </w:pPr>
      <w:r w:rsidRPr="00F96191">
        <w:rPr>
          <w:rFonts w:eastAsia="DengXian"/>
        </w:rPr>
        <w:t xml:space="preserve">For third party allocated </w:t>
      </w:r>
      <w:r w:rsidR="00F955F1" w:rsidRPr="00F96191">
        <w:rPr>
          <w:rFonts w:eastAsia="DengXian"/>
        </w:rPr>
        <w:t>Part 1 information</w:t>
      </w:r>
      <w:r w:rsidRPr="00F96191">
        <w:rPr>
          <w:rFonts w:eastAsia="DengXian"/>
        </w:rPr>
        <w:t>, the network identifier is not needed. The third party may be the credential holder or not. If it is not the credential holder, the network should be provided with third party related context including the information used to locate the authentication server.</w:t>
      </w:r>
    </w:p>
    <w:p w14:paraId="04EF2E45" w14:textId="77777777" w:rsidR="00302B55" w:rsidRDefault="00302B55" w:rsidP="00302B55">
      <w:pPr>
        <w:pStyle w:val="EditorsNote"/>
      </w:pPr>
      <w:r>
        <w:t>Editor's note:</w:t>
      </w:r>
      <w:r>
        <w:tab/>
        <w:t>The length of Identifier is fixed or dynamical is FFS.</w:t>
      </w:r>
    </w:p>
    <w:p w14:paraId="085EEACF" w14:textId="71F2E1F3" w:rsidR="00F955F1" w:rsidRPr="00F96191" w:rsidRDefault="00F955F1" w:rsidP="00F96191">
      <w:r w:rsidRPr="00F96191">
        <w:rPr>
          <w:rFonts w:eastAsia="DengXian"/>
        </w:rPr>
        <w:t xml:space="preserve">With the above information, the </w:t>
      </w:r>
      <w:proofErr w:type="spellStart"/>
      <w:r w:rsidRPr="00F96191">
        <w:rPr>
          <w:rFonts w:eastAsia="DengXian"/>
        </w:rPr>
        <w:t>AIoT</w:t>
      </w:r>
      <w:proofErr w:type="spellEnd"/>
      <w:r w:rsidRPr="00F96191">
        <w:rPr>
          <w:rFonts w:eastAsia="DengXian"/>
        </w:rPr>
        <w:t xml:space="preserve"> device ID is globally unique.</w:t>
      </w:r>
    </w:p>
    <w:p w14:paraId="44CBADFE" w14:textId="2361D5ED" w:rsidR="00302B55" w:rsidRDefault="00302B55" w:rsidP="00F96191">
      <w:pPr>
        <w:pStyle w:val="EditorsNote"/>
      </w:pPr>
      <w:r>
        <w:t>Editor's note:</w:t>
      </w:r>
      <w:r>
        <w:tab/>
        <w:t xml:space="preserve">Whether the temporary ID in the </w:t>
      </w:r>
      <w:proofErr w:type="spellStart"/>
      <w:r>
        <w:t>AIoT</w:t>
      </w:r>
      <w:proofErr w:type="spellEnd"/>
      <w:r>
        <w:t xml:space="preserve"> NAS layer is required for the privacy protection is FFS and is pending SA WG3 decision.</w:t>
      </w:r>
    </w:p>
    <w:p w14:paraId="2CB372DD" w14:textId="6703DBFC" w:rsidR="006309FB" w:rsidRDefault="006309FB" w:rsidP="006309FB">
      <w:pPr>
        <w:pStyle w:val="Heading3"/>
      </w:pPr>
      <w:bookmarkStart w:id="3046" w:name="_Toc183616957"/>
      <w:bookmarkStart w:id="3047" w:name="_Toc180646020"/>
      <w:r>
        <w:t>8.2.</w:t>
      </w:r>
      <w:r w:rsidR="00571430">
        <w:t>2</w:t>
      </w:r>
      <w:r w:rsidRPr="00822E86">
        <w:tab/>
      </w:r>
      <w:r>
        <w:t>Subscription Management</w:t>
      </w:r>
      <w:bookmarkEnd w:id="3046"/>
    </w:p>
    <w:p w14:paraId="7B4A59E1" w14:textId="2B250F33" w:rsidR="006309FB" w:rsidRPr="00F96191" w:rsidRDefault="006309FB" w:rsidP="006309FB">
      <w:r w:rsidRPr="00F96191">
        <w:t xml:space="preserve">The </w:t>
      </w:r>
      <w:proofErr w:type="spellStart"/>
      <w:r w:rsidRPr="00F96191">
        <w:t>AIoT</w:t>
      </w:r>
      <w:proofErr w:type="spellEnd"/>
      <w:r w:rsidRPr="00F96191">
        <w:t xml:space="preserve"> device may or may not have operator’s subscription data in the network. If the </w:t>
      </w:r>
      <w:proofErr w:type="spellStart"/>
      <w:r w:rsidRPr="00F96191">
        <w:t>AIoT</w:t>
      </w:r>
      <w:proofErr w:type="spellEnd"/>
      <w:r w:rsidRPr="00F96191">
        <w:t xml:space="preserve"> device doesn’t have the operator’s subscription data in the network, the corresponding related data (e.g. Device ID or credentials) is stored in the AAA server external to the network.</w:t>
      </w:r>
    </w:p>
    <w:p w14:paraId="6E670585" w14:textId="77777777" w:rsidR="006309FB" w:rsidRPr="00F96191" w:rsidRDefault="006309FB" w:rsidP="006309FB">
      <w:r w:rsidRPr="00F96191">
        <w:t>S</w:t>
      </w:r>
      <w:r w:rsidRPr="00F96191">
        <w:rPr>
          <w:rFonts w:hint="eastAsia"/>
        </w:rPr>
        <w:t xml:space="preserve">ubscription data for </w:t>
      </w:r>
      <w:r w:rsidRPr="00F96191">
        <w:t xml:space="preserve">an </w:t>
      </w:r>
      <w:r w:rsidRPr="00F96191">
        <w:rPr>
          <w:rFonts w:eastAsiaTheme="minorEastAsia" w:hint="eastAsia"/>
        </w:rPr>
        <w:t>A</w:t>
      </w:r>
      <w:r w:rsidRPr="00F96191">
        <w:rPr>
          <w:rFonts w:eastAsiaTheme="minorEastAsia"/>
        </w:rPr>
        <w:t>mbient IoT</w:t>
      </w:r>
      <w:r w:rsidRPr="00F96191">
        <w:rPr>
          <w:rFonts w:hint="eastAsia"/>
        </w:rPr>
        <w:t xml:space="preserve"> </w:t>
      </w:r>
      <w:r w:rsidRPr="00F96191">
        <w:t>D</w:t>
      </w:r>
      <w:r w:rsidRPr="00F96191">
        <w:rPr>
          <w:rFonts w:hint="eastAsia"/>
        </w:rPr>
        <w:t>evice is required</w:t>
      </w:r>
      <w:r w:rsidRPr="00F96191">
        <w:t xml:space="preserve"> in case the Ambient IoT Device is managed by the network:</w:t>
      </w:r>
    </w:p>
    <w:p w14:paraId="014BB808" w14:textId="44142A39" w:rsidR="006309FB" w:rsidRPr="00A36E68" w:rsidRDefault="006309FB" w:rsidP="006309FB">
      <w:pPr>
        <w:pStyle w:val="B1"/>
        <w:rPr>
          <w:lang w:val="en-US"/>
        </w:rPr>
      </w:pPr>
      <w:r w:rsidRPr="00DC5547">
        <w:t>-</w:t>
      </w:r>
      <w:r w:rsidRPr="00DC5547">
        <w:tab/>
      </w:r>
      <w:r>
        <w:rPr>
          <w:lang w:eastAsia="en-US"/>
        </w:rPr>
        <w:t>It is used by the AIOTF to check whether the device is subscribed</w:t>
      </w:r>
      <w:r w:rsidR="00F96191">
        <w:rPr>
          <w:lang w:eastAsia="en-US"/>
        </w:rPr>
        <w:t>.</w:t>
      </w:r>
    </w:p>
    <w:p w14:paraId="50DFAFFF" w14:textId="75EC68E2" w:rsidR="006309FB" w:rsidRPr="003C31DD" w:rsidRDefault="006309FB" w:rsidP="006309FB">
      <w:pPr>
        <w:pStyle w:val="NO"/>
        <w:rPr>
          <w:rFonts w:eastAsiaTheme="minorEastAsia"/>
          <w:lang w:eastAsia="ko-KR"/>
        </w:rPr>
      </w:pPr>
      <w:r w:rsidRPr="00E0086A">
        <w:rPr>
          <w:rFonts w:eastAsiaTheme="minorEastAsia"/>
          <w:lang w:eastAsia="ko-KR"/>
        </w:rPr>
        <w:t>NOTE</w:t>
      </w:r>
      <w:r w:rsidR="000B1D24">
        <w:rPr>
          <w:rFonts w:eastAsiaTheme="minorEastAsia"/>
          <w:lang w:eastAsia="ko-KR"/>
        </w:rPr>
        <w:t> </w:t>
      </w:r>
      <w:r w:rsidRPr="00E0086A">
        <w:rPr>
          <w:rFonts w:eastAsiaTheme="minorEastAsia"/>
          <w:lang w:eastAsia="ko-KR"/>
        </w:rPr>
        <w:t>1:</w:t>
      </w:r>
      <w:r w:rsidRPr="00E0086A">
        <w:rPr>
          <w:rFonts w:eastAsiaTheme="minorEastAsia"/>
          <w:lang w:eastAsia="ko-KR"/>
        </w:rPr>
        <w:tab/>
      </w:r>
      <w:r w:rsidRPr="00E0086A">
        <w:rPr>
          <w:lang w:eastAsia="en-US"/>
        </w:rPr>
        <w:t>Checking whether the device is subscribed needs coordination with SA</w:t>
      </w:r>
      <w:r w:rsidR="00F96191">
        <w:rPr>
          <w:lang w:eastAsia="en-US"/>
        </w:rPr>
        <w:t> WG</w:t>
      </w:r>
      <w:r w:rsidRPr="00E0086A">
        <w:rPr>
          <w:lang w:eastAsia="en-US"/>
        </w:rPr>
        <w:t>3</w:t>
      </w:r>
      <w:r w:rsidRPr="002F1489">
        <w:rPr>
          <w:lang w:eastAsia="en-US"/>
        </w:rPr>
        <w:t xml:space="preserve"> study outcomes</w:t>
      </w:r>
      <w:r w:rsidRPr="00E0086A">
        <w:rPr>
          <w:lang w:eastAsia="en-US"/>
        </w:rPr>
        <w:t xml:space="preserve"> </w:t>
      </w:r>
      <w:r w:rsidRPr="002F1489">
        <w:rPr>
          <w:lang w:eastAsia="en-US"/>
        </w:rPr>
        <w:t>on</w:t>
      </w:r>
      <w:r w:rsidRPr="00E0086A">
        <w:rPr>
          <w:lang w:eastAsia="en-US"/>
        </w:rPr>
        <w:t xml:space="preserve"> validation of the ambient IoT Device identifier.</w:t>
      </w:r>
    </w:p>
    <w:p w14:paraId="306FA01B" w14:textId="4BCCCA11" w:rsidR="006309FB" w:rsidRPr="00A36E68" w:rsidRDefault="006309FB" w:rsidP="006309FB">
      <w:pPr>
        <w:pStyle w:val="B1"/>
        <w:rPr>
          <w:lang w:val="en-US"/>
        </w:rPr>
      </w:pPr>
      <w:r w:rsidRPr="00DC5547">
        <w:lastRenderedPageBreak/>
        <w:t>-</w:t>
      </w:r>
      <w:r w:rsidRPr="00DC5547">
        <w:tab/>
      </w:r>
      <w:r>
        <w:t xml:space="preserve">It </w:t>
      </w:r>
      <w:r w:rsidRPr="00BA14F5">
        <w:rPr>
          <w:rFonts w:eastAsiaTheme="minorEastAsia" w:hint="eastAsia"/>
          <w:lang w:eastAsia="zh-CN"/>
        </w:rPr>
        <w:t xml:space="preserve">is </w:t>
      </w:r>
      <w:r>
        <w:rPr>
          <w:rFonts w:eastAsiaTheme="minorEastAsia"/>
          <w:lang w:eastAsia="zh-CN"/>
        </w:rPr>
        <w:t xml:space="preserve">dedicated subscription data for </w:t>
      </w:r>
      <w:r>
        <w:rPr>
          <w:rFonts w:eastAsiaTheme="minorEastAsia" w:hint="eastAsia"/>
          <w:lang w:eastAsia="zh-CN"/>
        </w:rPr>
        <w:t>A</w:t>
      </w:r>
      <w:r>
        <w:rPr>
          <w:rFonts w:eastAsiaTheme="minorEastAsia"/>
          <w:lang w:eastAsia="zh-CN"/>
        </w:rPr>
        <w:t>mbient IoT Devices, i.e. different with UE subscription data.</w:t>
      </w:r>
    </w:p>
    <w:p w14:paraId="455E0247" w14:textId="77777777" w:rsidR="006309FB" w:rsidRDefault="006309FB" w:rsidP="006309FB">
      <w:pPr>
        <w:pStyle w:val="B1"/>
        <w:rPr>
          <w:rFonts w:eastAsiaTheme="minorEastAsia"/>
          <w:lang w:eastAsia="zh-CN"/>
        </w:rPr>
      </w:pPr>
      <w:r w:rsidRPr="00DC5547">
        <w:t>-</w:t>
      </w:r>
      <w:r w:rsidRPr="00DC5547">
        <w:tab/>
      </w:r>
      <w:r>
        <w:rPr>
          <w:lang w:eastAsia="en-US"/>
        </w:rPr>
        <w:t>It</w:t>
      </w:r>
      <w:r>
        <w:t xml:space="preserve"> </w:t>
      </w:r>
      <w:r w:rsidRPr="00BA14F5">
        <w:rPr>
          <w:rFonts w:eastAsiaTheme="minorEastAsia" w:hint="eastAsia"/>
          <w:lang w:eastAsia="zh-CN"/>
        </w:rPr>
        <w:t>contains</w:t>
      </w:r>
      <w:r>
        <w:rPr>
          <w:rFonts w:eastAsiaTheme="minorEastAsia"/>
          <w:lang w:eastAsia="zh-CN"/>
        </w:rPr>
        <w:t xml:space="preserve"> </w:t>
      </w:r>
      <w:r w:rsidRPr="0019057A">
        <w:rPr>
          <w:rFonts w:eastAsiaTheme="minorEastAsia"/>
          <w:lang w:eastAsia="zh-CN"/>
        </w:rPr>
        <w:t>at least</w:t>
      </w:r>
      <w:r>
        <w:rPr>
          <w:rFonts w:eastAsiaTheme="minorEastAsia"/>
          <w:lang w:eastAsia="zh-CN"/>
        </w:rPr>
        <w:t xml:space="preserve"> a permanent Ambient IoT </w:t>
      </w:r>
      <w:r w:rsidRPr="00BA14F5">
        <w:rPr>
          <w:rFonts w:eastAsiaTheme="minorEastAsia"/>
          <w:lang w:eastAsia="zh-CN"/>
        </w:rPr>
        <w:t>Device ID</w:t>
      </w:r>
      <w:r>
        <w:rPr>
          <w:rFonts w:eastAsia="MS Mincho"/>
          <w:lang w:val="en-US"/>
        </w:rPr>
        <w:t>, etc.</w:t>
      </w:r>
    </w:p>
    <w:p w14:paraId="428A28CC" w14:textId="3823711B" w:rsidR="006309FB" w:rsidRDefault="006309FB" w:rsidP="00F96191">
      <w:pPr>
        <w:pStyle w:val="EditorsNote"/>
        <w:rPr>
          <w:rFonts w:eastAsiaTheme="minorEastAsia"/>
          <w:lang w:eastAsia="ko-KR"/>
        </w:rPr>
      </w:pPr>
      <w:r w:rsidRPr="002F1489">
        <w:rPr>
          <w:rFonts w:eastAsiaTheme="minorEastAsia"/>
          <w:lang w:eastAsia="ko-KR"/>
        </w:rPr>
        <w:t>Editor’s note</w:t>
      </w:r>
      <w:r>
        <w:rPr>
          <w:rFonts w:eastAsiaTheme="minorEastAsia"/>
          <w:lang w:eastAsia="ko-KR"/>
        </w:rPr>
        <w:t>:</w:t>
      </w:r>
      <w:r w:rsidR="000B1D24" w:rsidRPr="00DC5547">
        <w:tab/>
      </w:r>
      <w:r w:rsidRPr="00E0086A">
        <w:rPr>
          <w:rFonts w:eastAsiaTheme="minorEastAsia"/>
          <w:lang w:eastAsia="ko-KR"/>
        </w:rPr>
        <w:t>SA</w:t>
      </w:r>
      <w:r w:rsidR="004B3399">
        <w:rPr>
          <w:rFonts w:eastAsiaTheme="minorEastAsia"/>
          <w:lang w:eastAsia="ko-KR"/>
        </w:rPr>
        <w:t> WG</w:t>
      </w:r>
      <w:r w:rsidRPr="00E0086A">
        <w:rPr>
          <w:rFonts w:eastAsiaTheme="minorEastAsia"/>
          <w:lang w:eastAsia="ko-KR"/>
        </w:rPr>
        <w:t xml:space="preserve">2 will align </w:t>
      </w:r>
      <w:r w:rsidRPr="002F1489">
        <w:rPr>
          <w:rFonts w:eastAsiaTheme="minorEastAsia"/>
          <w:lang w:eastAsia="ko-KR"/>
        </w:rPr>
        <w:t>s</w:t>
      </w:r>
      <w:r w:rsidRPr="00E0086A">
        <w:rPr>
          <w:rFonts w:eastAsiaTheme="minorEastAsia"/>
          <w:lang w:eastAsia="ko-KR"/>
        </w:rPr>
        <w:t xml:space="preserve">ecurity related materials in </w:t>
      </w:r>
      <w:r w:rsidRPr="00E0086A">
        <w:rPr>
          <w:rFonts w:eastAsiaTheme="minorEastAsia"/>
          <w:lang w:eastAsia="zh-CN"/>
        </w:rPr>
        <w:t>subscription data with</w:t>
      </w:r>
      <w:r w:rsidRPr="00E0086A">
        <w:rPr>
          <w:rFonts w:eastAsiaTheme="minorEastAsia"/>
          <w:lang w:eastAsia="ko-KR"/>
        </w:rPr>
        <w:t xml:space="preserve"> SA</w:t>
      </w:r>
      <w:r w:rsidR="004B3399">
        <w:rPr>
          <w:rFonts w:eastAsiaTheme="minorEastAsia"/>
          <w:lang w:eastAsia="ko-KR"/>
        </w:rPr>
        <w:t> WG</w:t>
      </w:r>
      <w:r w:rsidRPr="00E0086A">
        <w:rPr>
          <w:rFonts w:eastAsiaTheme="minorEastAsia"/>
          <w:lang w:eastAsia="ko-KR"/>
        </w:rPr>
        <w:t xml:space="preserve">3 decision </w:t>
      </w:r>
      <w:r>
        <w:rPr>
          <w:rFonts w:eastAsiaTheme="minorEastAsia"/>
          <w:lang w:eastAsia="ko-KR"/>
        </w:rPr>
        <w:t>later.</w:t>
      </w:r>
    </w:p>
    <w:p w14:paraId="494BED21" w14:textId="77777777" w:rsidR="006309FB" w:rsidRPr="002F1489" w:rsidRDefault="006309FB" w:rsidP="006309FB">
      <w:r w:rsidRPr="00CF2E7B">
        <w:t xml:space="preserve">The </w:t>
      </w:r>
      <w:r w:rsidRPr="002F1489">
        <w:t>Ambient IoT Device ID is used by the AIOTF together with local configuration, 3rd party related context to locate where the Subscription data or related data of an Ambient IoT Device is.</w:t>
      </w:r>
    </w:p>
    <w:p w14:paraId="00D4EEB9" w14:textId="20EB1D5F" w:rsidR="006309FB" w:rsidRPr="003C31DD" w:rsidRDefault="006309FB" w:rsidP="00F96191">
      <w:pPr>
        <w:pStyle w:val="EditorsNote"/>
        <w:rPr>
          <w:rFonts w:eastAsiaTheme="minorEastAsia"/>
          <w:lang w:eastAsia="ko-KR"/>
        </w:rPr>
      </w:pPr>
      <w:r w:rsidRPr="002F1489">
        <w:rPr>
          <w:rFonts w:eastAsiaTheme="minorEastAsia"/>
          <w:lang w:eastAsia="ko-KR"/>
        </w:rPr>
        <w:t>Editor’s note:</w:t>
      </w:r>
      <w:r w:rsidR="000B1D24" w:rsidRPr="00DC5547">
        <w:tab/>
      </w:r>
      <w:r w:rsidRPr="002F1489">
        <w:rPr>
          <w:rFonts w:eastAsiaTheme="minorEastAsia"/>
          <w:lang w:eastAsia="ko-KR"/>
        </w:rPr>
        <w:t xml:space="preserve">Where to store the </w:t>
      </w:r>
      <w:proofErr w:type="spellStart"/>
      <w:r w:rsidRPr="002F1489">
        <w:rPr>
          <w:rFonts w:eastAsiaTheme="minorEastAsia"/>
          <w:lang w:eastAsia="ko-KR"/>
        </w:rPr>
        <w:t>AIoT</w:t>
      </w:r>
      <w:proofErr w:type="spellEnd"/>
      <w:r w:rsidRPr="002F1489">
        <w:rPr>
          <w:rFonts w:eastAsiaTheme="minorEastAsia"/>
          <w:lang w:eastAsia="ko-KR"/>
        </w:rPr>
        <w:t xml:space="preserve"> device subscription is FFS.</w:t>
      </w:r>
    </w:p>
    <w:p w14:paraId="03D6D99F" w14:textId="77777777" w:rsidR="006309FB" w:rsidRPr="00F96191" w:rsidRDefault="006309FB" w:rsidP="006309FB">
      <w:r w:rsidRPr="00F96191">
        <w:t>S</w:t>
      </w:r>
      <w:r w:rsidRPr="00F96191">
        <w:rPr>
          <w:rFonts w:hint="eastAsia"/>
        </w:rPr>
        <w:t xml:space="preserve">ubscription data for </w:t>
      </w:r>
      <w:r w:rsidRPr="00F96191">
        <w:rPr>
          <w:rFonts w:eastAsiaTheme="minorEastAsia"/>
        </w:rPr>
        <w:t>3rd party AF</w:t>
      </w:r>
      <w:r w:rsidRPr="00F96191">
        <w:t xml:space="preserve"> is required:</w:t>
      </w:r>
    </w:p>
    <w:p w14:paraId="646754E5" w14:textId="77777777" w:rsidR="006309FB" w:rsidRPr="00F96191" w:rsidRDefault="006309FB" w:rsidP="006309FB">
      <w:pPr>
        <w:pStyle w:val="B1"/>
        <w:rPr>
          <w:rFonts w:eastAsiaTheme="minorEastAsia"/>
        </w:rPr>
      </w:pPr>
      <w:r w:rsidRPr="00F96191">
        <w:t>-</w:t>
      </w:r>
      <w:r w:rsidRPr="00F96191">
        <w:tab/>
        <w:t xml:space="preserve">It is </w:t>
      </w:r>
      <w:r w:rsidRPr="00F96191">
        <w:rPr>
          <w:rFonts w:eastAsiaTheme="minorEastAsia" w:hint="eastAsia"/>
        </w:rPr>
        <w:t>used</w:t>
      </w:r>
      <w:r w:rsidRPr="00F96191">
        <w:rPr>
          <w:rFonts w:eastAsiaTheme="minorEastAsia"/>
        </w:rPr>
        <w:t xml:space="preserve"> by the </w:t>
      </w:r>
      <w:r w:rsidRPr="00F96191">
        <w:t>AIOTF</w:t>
      </w:r>
      <w:r w:rsidRPr="00F96191">
        <w:rPr>
          <w:rFonts w:eastAsiaTheme="minorEastAsia"/>
        </w:rPr>
        <w:t xml:space="preserve"> together with </w:t>
      </w:r>
      <w:r w:rsidRPr="00F96191">
        <w:rPr>
          <w:rFonts w:eastAsiaTheme="minorEastAsia" w:hint="eastAsia"/>
        </w:rPr>
        <w:t>SLA</w:t>
      </w:r>
      <w:r w:rsidRPr="00F96191">
        <w:rPr>
          <w:rFonts w:eastAsiaTheme="minorEastAsia"/>
        </w:rPr>
        <w:t xml:space="preserve"> and </w:t>
      </w:r>
      <w:r w:rsidRPr="00F96191">
        <w:rPr>
          <w:rFonts w:eastAsiaTheme="minorEastAsia" w:hint="eastAsia"/>
        </w:rPr>
        <w:t>operator policy</w:t>
      </w:r>
      <w:r w:rsidRPr="00F96191">
        <w:rPr>
          <w:rFonts w:eastAsiaTheme="minorEastAsia"/>
        </w:rPr>
        <w:t xml:space="preserve"> at NEF</w:t>
      </w:r>
      <w:r w:rsidRPr="00F96191">
        <w:rPr>
          <w:rFonts w:eastAsiaTheme="minorEastAsia" w:hint="eastAsia"/>
        </w:rPr>
        <w:t xml:space="preserve"> to perform </w:t>
      </w:r>
      <w:r w:rsidRPr="00F96191">
        <w:rPr>
          <w:rFonts w:eastAsiaTheme="minorEastAsia"/>
        </w:rPr>
        <w:t>authorization</w:t>
      </w:r>
      <w:r w:rsidRPr="00F96191">
        <w:rPr>
          <w:rFonts w:eastAsiaTheme="minorEastAsia" w:hint="eastAsia"/>
        </w:rPr>
        <w:t xml:space="preserve"> of the AF request</w:t>
      </w:r>
      <w:r w:rsidRPr="00F96191">
        <w:rPr>
          <w:rFonts w:eastAsiaTheme="minorEastAsia"/>
        </w:rPr>
        <w:t xml:space="preserve"> targeting for Ambient IoT service.</w:t>
      </w:r>
    </w:p>
    <w:p w14:paraId="6B30BA00" w14:textId="77777777" w:rsidR="006309FB" w:rsidRPr="00F96191" w:rsidRDefault="006309FB" w:rsidP="006309FB">
      <w:pPr>
        <w:pStyle w:val="B1"/>
        <w:rPr>
          <w:rFonts w:eastAsiaTheme="minorEastAsia"/>
        </w:rPr>
      </w:pPr>
      <w:r w:rsidRPr="00F96191">
        <w:t>-</w:t>
      </w:r>
      <w:r w:rsidRPr="00F96191">
        <w:tab/>
        <w:t xml:space="preserve">it </w:t>
      </w:r>
      <w:r w:rsidRPr="00F96191">
        <w:rPr>
          <w:rFonts w:eastAsiaTheme="minorEastAsia" w:hint="eastAsia"/>
        </w:rPr>
        <w:t>is stored at UDM</w:t>
      </w:r>
      <w:r w:rsidRPr="00F96191">
        <w:rPr>
          <w:rFonts w:eastAsiaTheme="minorEastAsia"/>
        </w:rPr>
        <w:t xml:space="preserve"> </w:t>
      </w:r>
      <w:r w:rsidRPr="00F96191">
        <w:rPr>
          <w:rFonts w:eastAsiaTheme="minorEastAsia" w:hint="eastAsia"/>
        </w:rPr>
        <w:t>within</w:t>
      </w:r>
      <w:r w:rsidRPr="00F96191">
        <w:rPr>
          <w:rFonts w:eastAsiaTheme="minorEastAsia"/>
        </w:rPr>
        <w:t xml:space="preserve"> 5G</w:t>
      </w:r>
      <w:r w:rsidRPr="00F96191">
        <w:rPr>
          <w:rFonts w:eastAsiaTheme="minorEastAsia" w:hint="eastAsia"/>
        </w:rPr>
        <w:t xml:space="preserve"> </w:t>
      </w:r>
      <w:r w:rsidRPr="00F96191">
        <w:rPr>
          <w:rFonts w:eastAsiaTheme="minorEastAsia"/>
        </w:rPr>
        <w:t>netw</w:t>
      </w:r>
      <w:r w:rsidRPr="00F96191">
        <w:rPr>
          <w:rFonts w:eastAsiaTheme="minorEastAsia" w:hint="eastAsia"/>
        </w:rPr>
        <w:t>ork</w:t>
      </w:r>
      <w:r w:rsidRPr="00F96191">
        <w:rPr>
          <w:rFonts w:eastAsiaTheme="minorEastAsia"/>
        </w:rPr>
        <w:t>.</w:t>
      </w:r>
    </w:p>
    <w:p w14:paraId="475C86AA" w14:textId="278F0B0E" w:rsidR="006309FB" w:rsidRPr="00F96191" w:rsidRDefault="006309FB" w:rsidP="00F96191">
      <w:pPr>
        <w:pStyle w:val="EditorsNote"/>
        <w:rPr>
          <w:rFonts w:eastAsiaTheme="minorEastAsia"/>
        </w:rPr>
      </w:pPr>
      <w:r w:rsidRPr="00F96191">
        <w:rPr>
          <w:rFonts w:eastAsiaTheme="minorEastAsia"/>
        </w:rPr>
        <w:t>Editor’s note:</w:t>
      </w:r>
      <w:r w:rsidR="000B1D24" w:rsidRPr="00F96191">
        <w:tab/>
      </w:r>
      <w:r w:rsidRPr="00F96191">
        <w:rPr>
          <w:rFonts w:eastAsiaTheme="minorEastAsia"/>
        </w:rPr>
        <w:t>Items within the s</w:t>
      </w:r>
      <w:r w:rsidRPr="00F96191">
        <w:rPr>
          <w:rFonts w:eastAsiaTheme="minorEastAsia" w:hint="eastAsia"/>
        </w:rPr>
        <w:t xml:space="preserve">ubscription data for </w:t>
      </w:r>
      <w:r w:rsidRPr="00F96191">
        <w:rPr>
          <w:rFonts w:eastAsiaTheme="minorEastAsia"/>
        </w:rPr>
        <w:t>3rd party AF need to be figured out later.</w:t>
      </w:r>
    </w:p>
    <w:p w14:paraId="086E7D02" w14:textId="65B9BF70" w:rsidR="006309FB" w:rsidRPr="00F96191" w:rsidRDefault="006309FB" w:rsidP="006309FB">
      <w:r w:rsidRPr="00F96191">
        <w:t>UE S</w:t>
      </w:r>
      <w:r w:rsidRPr="00F96191">
        <w:rPr>
          <w:rFonts w:hint="eastAsia"/>
        </w:rPr>
        <w:t xml:space="preserve">ubscription data </w:t>
      </w:r>
      <w:r w:rsidRPr="00F96191">
        <w:t xml:space="preserve">is </w:t>
      </w:r>
      <w:r w:rsidRPr="00F96191">
        <w:rPr>
          <w:rFonts w:eastAsiaTheme="minorEastAsia" w:hint="eastAsia"/>
        </w:rPr>
        <w:t xml:space="preserve">enhanced to </w:t>
      </w:r>
      <w:r w:rsidRPr="00F96191">
        <w:rPr>
          <w:rFonts w:eastAsiaTheme="minorEastAsia"/>
        </w:rPr>
        <w:t xml:space="preserve">include an </w:t>
      </w:r>
      <w:r w:rsidRPr="00F96191">
        <w:rPr>
          <w:rFonts w:eastAsiaTheme="minorEastAsia" w:hint="eastAsia"/>
        </w:rPr>
        <w:t>indicat</w:t>
      </w:r>
      <w:r w:rsidRPr="00F96191">
        <w:rPr>
          <w:rFonts w:eastAsiaTheme="minorEastAsia"/>
        </w:rPr>
        <w:t>ion that</w:t>
      </w:r>
      <w:r w:rsidRPr="00F96191">
        <w:rPr>
          <w:rFonts w:eastAsiaTheme="minorEastAsia" w:hint="eastAsia"/>
        </w:rPr>
        <w:t xml:space="preserve"> whether the UE is </w:t>
      </w:r>
      <w:r w:rsidRPr="00F96191">
        <w:rPr>
          <w:rFonts w:eastAsiaTheme="minorEastAsia"/>
        </w:rPr>
        <w:t xml:space="preserve">allowed to </w:t>
      </w:r>
      <w:r w:rsidRPr="00F96191">
        <w:t>operate</w:t>
      </w:r>
      <w:r w:rsidRPr="00F96191">
        <w:rPr>
          <w:rFonts w:eastAsiaTheme="minorEastAsia"/>
        </w:rPr>
        <w:t xml:space="preserve"> as a UE reader.</w:t>
      </w:r>
    </w:p>
    <w:p w14:paraId="3E606E59" w14:textId="0810D2AA" w:rsidR="00312B34" w:rsidRPr="00302B55" w:rsidRDefault="00312B34" w:rsidP="00302B55">
      <w:pPr>
        <w:pStyle w:val="Heading2"/>
        <w:rPr>
          <w:rFonts w:eastAsiaTheme="minorEastAsia"/>
        </w:rPr>
      </w:pPr>
      <w:bookmarkStart w:id="3048" w:name="_Toc183616958"/>
      <w:r w:rsidRPr="00302B55">
        <w:rPr>
          <w:rFonts w:hint="eastAsia"/>
        </w:rPr>
        <w:t>8</w:t>
      </w:r>
      <w:r w:rsidRPr="00302B55">
        <w:t>.</w:t>
      </w:r>
      <w:r w:rsidRPr="00302B55">
        <w:rPr>
          <w:rFonts w:eastAsiaTheme="minorEastAsia" w:hint="eastAsia"/>
        </w:rPr>
        <w:t>3</w:t>
      </w:r>
      <w:r w:rsidRPr="00302B55">
        <w:tab/>
      </w:r>
      <w:r w:rsidRPr="00302B55">
        <w:rPr>
          <w:rFonts w:eastAsiaTheme="minorEastAsia" w:hint="eastAsia"/>
        </w:rPr>
        <w:t xml:space="preserve">Interim </w:t>
      </w:r>
      <w:r w:rsidRPr="00302B55">
        <w:t>Conclusion on Key Issue #</w:t>
      </w:r>
      <w:r w:rsidRPr="00302B55">
        <w:rPr>
          <w:rFonts w:eastAsiaTheme="minorEastAsia" w:hint="eastAsia"/>
        </w:rPr>
        <w:t>3</w:t>
      </w:r>
      <w:bookmarkEnd w:id="3047"/>
      <w:bookmarkEnd w:id="3048"/>
    </w:p>
    <w:p w14:paraId="79CFBF17" w14:textId="20F26069" w:rsidR="00615D48" w:rsidRPr="00302B55" w:rsidRDefault="00615D48" w:rsidP="00302B55">
      <w:pPr>
        <w:pStyle w:val="Heading3"/>
        <w:rPr>
          <w:rFonts w:eastAsiaTheme="minorEastAsia"/>
        </w:rPr>
      </w:pPr>
      <w:bookmarkStart w:id="3049" w:name="_Toc180646021"/>
      <w:bookmarkStart w:id="3050" w:name="_Toc183616959"/>
      <w:r w:rsidRPr="00302B55">
        <w:t>8.</w:t>
      </w:r>
      <w:r w:rsidRPr="00302B55">
        <w:rPr>
          <w:rFonts w:eastAsiaTheme="minorEastAsia" w:hint="eastAsia"/>
        </w:rPr>
        <w:t>3</w:t>
      </w:r>
      <w:r w:rsidRPr="00302B55">
        <w:t>.1</w:t>
      </w:r>
      <w:r w:rsidRPr="00302B55">
        <w:tab/>
      </w:r>
      <w:r w:rsidRPr="00302B55">
        <w:rPr>
          <w:rFonts w:eastAsiaTheme="minorEastAsia"/>
        </w:rPr>
        <w:t>General</w:t>
      </w:r>
      <w:bookmarkEnd w:id="3049"/>
      <w:bookmarkEnd w:id="3050"/>
    </w:p>
    <w:p w14:paraId="147612EB" w14:textId="478CDA3E" w:rsidR="00312B34" w:rsidRPr="00302B55" w:rsidRDefault="00312B34" w:rsidP="00312B34">
      <w:pPr>
        <w:rPr>
          <w:rFonts w:eastAsia="DengXian"/>
        </w:rPr>
      </w:pPr>
      <w:r w:rsidRPr="00302B55">
        <w:rPr>
          <w:rFonts w:eastAsiaTheme="minorEastAsia" w:hint="eastAsia"/>
        </w:rPr>
        <w:t xml:space="preserve">The clause concludes </w:t>
      </w:r>
      <w:r w:rsidRPr="00302B55">
        <w:rPr>
          <w:rFonts w:eastAsia="DengXian"/>
        </w:rPr>
        <w:t>the following aspects:</w:t>
      </w:r>
    </w:p>
    <w:p w14:paraId="0CC5BA36" w14:textId="77777777" w:rsidR="00302B55" w:rsidRDefault="00302B55" w:rsidP="00312B34">
      <w:pPr>
        <w:pStyle w:val="B1"/>
      </w:pPr>
      <w:r>
        <w:t>-</w:t>
      </w:r>
      <w:r>
        <w:tab/>
        <w:t>Study how to support information transfer for Ambient IoT services and related system functionality, including the information transfer for an Ambient IoT device and for a group of Ambient IoT Devices.</w:t>
      </w:r>
    </w:p>
    <w:p w14:paraId="5DB31813" w14:textId="77777777" w:rsidR="00302B55" w:rsidRDefault="00302B55" w:rsidP="00302B55">
      <w:pPr>
        <w:pStyle w:val="NO"/>
      </w:pPr>
      <w:r>
        <w:t>NOTE:</w:t>
      </w:r>
      <w:r>
        <w:tab/>
        <w:t>The above aspect includes studying whether there is a need to support session based transfer between Ambient IoT Device and the network considering the device types and capabilities.</w:t>
      </w:r>
    </w:p>
    <w:p w14:paraId="03EDF5D0" w14:textId="77777777" w:rsidR="00302B55" w:rsidRDefault="00302B55" w:rsidP="00312B34">
      <w:pPr>
        <w:pStyle w:val="B1"/>
      </w:pPr>
      <w:r>
        <w:t>-</w:t>
      </w:r>
      <w:r>
        <w:tab/>
        <w:t>Study which of the enabled Ambient IoT services are exposed to AF and how, e.g. for the case AF requests Ambient IoT service for an Ambient IoT Device and for a group of Ambient IoT Devices.</w:t>
      </w:r>
    </w:p>
    <w:p w14:paraId="40F5D659" w14:textId="42458830" w:rsidR="00312B34" w:rsidRPr="00302B55" w:rsidRDefault="00302B55" w:rsidP="00302B55">
      <w:pPr>
        <w:pStyle w:val="EditorsNote"/>
      </w:pPr>
      <w:r>
        <w:t>Editor's note:</w:t>
      </w:r>
      <w:r>
        <w:tab/>
        <w:t>Additional conclusions are FFS.</w:t>
      </w:r>
    </w:p>
    <w:p w14:paraId="7F679AD8" w14:textId="5432B42C" w:rsidR="00312B34" w:rsidRPr="00302B55" w:rsidRDefault="00312B34" w:rsidP="00302B55">
      <w:pPr>
        <w:pStyle w:val="Heading3"/>
        <w:rPr>
          <w:rFonts w:eastAsiaTheme="minorEastAsia"/>
        </w:rPr>
      </w:pPr>
      <w:bookmarkStart w:id="3051" w:name="_Toc180646022"/>
      <w:bookmarkStart w:id="3052" w:name="_Toc183616960"/>
      <w:r w:rsidRPr="00302B55">
        <w:t>8.</w:t>
      </w:r>
      <w:r w:rsidRPr="00302B55">
        <w:rPr>
          <w:rFonts w:eastAsiaTheme="minorEastAsia" w:hint="eastAsia"/>
        </w:rPr>
        <w:t>3</w:t>
      </w:r>
      <w:r w:rsidRPr="00302B55">
        <w:t>.</w:t>
      </w:r>
      <w:r w:rsidR="00615D48" w:rsidRPr="00302B55">
        <w:t>2</w:t>
      </w:r>
      <w:r w:rsidRPr="00302B55">
        <w:tab/>
      </w:r>
      <w:proofErr w:type="spellStart"/>
      <w:r w:rsidRPr="00302B55">
        <w:rPr>
          <w:rFonts w:eastAsiaTheme="minorEastAsia" w:hint="eastAsia"/>
        </w:rPr>
        <w:t>AIoT</w:t>
      </w:r>
      <w:proofErr w:type="spellEnd"/>
      <w:r w:rsidRPr="00302B55">
        <w:rPr>
          <w:rFonts w:eastAsiaTheme="minorEastAsia" w:hint="eastAsia"/>
        </w:rPr>
        <w:t xml:space="preserve"> services supported by </w:t>
      </w:r>
      <w:r w:rsidRPr="00302B55">
        <w:rPr>
          <w:rFonts w:eastAsiaTheme="minorEastAsia"/>
        </w:rPr>
        <w:t>the</w:t>
      </w:r>
      <w:r w:rsidRPr="00302B55">
        <w:rPr>
          <w:rFonts w:eastAsiaTheme="minorEastAsia" w:hint="eastAsia"/>
        </w:rPr>
        <w:t xml:space="preserve"> 5GC</w:t>
      </w:r>
      <w:bookmarkEnd w:id="3051"/>
      <w:bookmarkEnd w:id="3052"/>
    </w:p>
    <w:p w14:paraId="44AC49C8" w14:textId="1B10A8B1" w:rsidR="00312B34" w:rsidRPr="00302B55" w:rsidRDefault="00302B55" w:rsidP="00312B34">
      <w:r>
        <w:t>The following Ambient IoT services are agreed to be supported by the 5GC, which apply to both topology 1 and topology 2:</w:t>
      </w:r>
    </w:p>
    <w:p w14:paraId="20974B0F" w14:textId="77777777" w:rsidR="00312B34" w:rsidRPr="009514F9" w:rsidRDefault="00312B34" w:rsidP="00312B34">
      <w:pPr>
        <w:pStyle w:val="B1"/>
        <w:rPr>
          <w:lang w:val="en-US" w:eastAsia="ko-KR"/>
        </w:rPr>
      </w:pPr>
      <w:r w:rsidRPr="009514F9">
        <w:rPr>
          <w:lang w:val="en-US" w:eastAsia="zh-CN"/>
        </w:rPr>
        <w:t>-</w:t>
      </w:r>
      <w:r w:rsidRPr="009514F9">
        <w:rPr>
          <w:lang w:val="en-US" w:eastAsia="zh-CN"/>
        </w:rPr>
        <w:tab/>
        <w:t>Inventory: Request to perform an inventory operation</w:t>
      </w:r>
      <w:r w:rsidRPr="009514F9">
        <w:rPr>
          <w:rFonts w:hint="eastAsia"/>
          <w:lang w:val="en-US" w:eastAsia="ko-KR"/>
        </w:rPr>
        <w:t>.</w:t>
      </w:r>
    </w:p>
    <w:p w14:paraId="67274A46"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 xml:space="preserve">Read: Request to read information from an </w:t>
      </w:r>
      <w:proofErr w:type="spellStart"/>
      <w:r w:rsidRPr="009514F9">
        <w:rPr>
          <w:lang w:val="en-US" w:eastAsia="zh-CN"/>
        </w:rPr>
        <w:t>AIoT</w:t>
      </w:r>
      <w:proofErr w:type="spellEnd"/>
      <w:r w:rsidRPr="009514F9">
        <w:rPr>
          <w:lang w:val="en-US" w:eastAsia="zh-CN"/>
        </w:rPr>
        <w:t xml:space="preserve"> Device.</w:t>
      </w:r>
    </w:p>
    <w:p w14:paraId="695958BD"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 xml:space="preserve">Write: Request to write information to an </w:t>
      </w:r>
      <w:proofErr w:type="spellStart"/>
      <w:r w:rsidRPr="009514F9">
        <w:rPr>
          <w:lang w:val="en-US" w:eastAsia="zh-CN"/>
        </w:rPr>
        <w:t>AIoT</w:t>
      </w:r>
      <w:proofErr w:type="spellEnd"/>
      <w:r w:rsidRPr="009514F9">
        <w:rPr>
          <w:lang w:val="en-US" w:eastAsia="zh-CN"/>
        </w:rPr>
        <w:t xml:space="preserve"> Device.</w:t>
      </w:r>
    </w:p>
    <w:p w14:paraId="23AE276C"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 xml:space="preserve">Disable: Request that an </w:t>
      </w:r>
      <w:proofErr w:type="spellStart"/>
      <w:r w:rsidRPr="009514F9">
        <w:rPr>
          <w:lang w:val="en-US" w:eastAsia="zh-CN"/>
        </w:rPr>
        <w:t>AIoT</w:t>
      </w:r>
      <w:proofErr w:type="spellEnd"/>
      <w:r w:rsidRPr="009514F9">
        <w:rPr>
          <w:lang w:val="en-US" w:eastAsia="zh-CN"/>
        </w:rPr>
        <w:t xml:space="preserve"> Device has its capability to transmit RF permanently </w:t>
      </w:r>
      <w:r w:rsidRPr="009514F9">
        <w:rPr>
          <w:lang w:val="en-US" w:eastAsia="ko-KR"/>
        </w:rPr>
        <w:t>or temporarily</w:t>
      </w:r>
      <w:r w:rsidRPr="009514F9">
        <w:rPr>
          <w:rFonts w:hint="eastAsia"/>
          <w:lang w:val="en-US" w:eastAsia="ko-KR"/>
        </w:rPr>
        <w:t xml:space="preserve"> </w:t>
      </w:r>
      <w:r w:rsidRPr="009514F9">
        <w:rPr>
          <w:lang w:val="en-US" w:eastAsia="zh-CN"/>
        </w:rPr>
        <w:t>disabled.</w:t>
      </w:r>
    </w:p>
    <w:p w14:paraId="6B2B2F20" w14:textId="795E2827" w:rsidR="00312B34" w:rsidRDefault="00312B34" w:rsidP="00312B34">
      <w:pPr>
        <w:pStyle w:val="B1"/>
        <w:rPr>
          <w:lang w:val="en-US" w:eastAsia="ko-KR"/>
        </w:rPr>
      </w:pPr>
      <w:r w:rsidRPr="009514F9">
        <w:rPr>
          <w:rFonts w:hint="eastAsia"/>
          <w:lang w:val="en-US" w:eastAsia="ko-KR"/>
        </w:rPr>
        <w:t>-</w:t>
      </w:r>
      <w:r w:rsidRPr="009514F9">
        <w:rPr>
          <w:lang w:val="en-US" w:eastAsia="ko-KR"/>
        </w:rPr>
        <w:tab/>
        <w:t xml:space="preserve">Enable: request to enable a temporarily disabled </w:t>
      </w:r>
      <w:proofErr w:type="spellStart"/>
      <w:r w:rsidRPr="009514F9">
        <w:rPr>
          <w:lang w:val="en-US" w:eastAsia="ko-KR"/>
        </w:rPr>
        <w:t>AIoT</w:t>
      </w:r>
      <w:proofErr w:type="spellEnd"/>
      <w:r w:rsidRPr="009514F9">
        <w:rPr>
          <w:lang w:val="en-US" w:eastAsia="ko-KR"/>
        </w:rPr>
        <w:t xml:space="preserve"> Device.</w:t>
      </w:r>
    </w:p>
    <w:p w14:paraId="2C374B3E" w14:textId="0A8295B3" w:rsidR="00F73506" w:rsidRPr="00F73506" w:rsidRDefault="00F73506" w:rsidP="00F96191">
      <w:pPr>
        <w:pStyle w:val="NO"/>
        <w:rPr>
          <w:lang w:val="en-US" w:eastAsia="ko-KR"/>
        </w:rPr>
      </w:pPr>
      <w:r w:rsidRPr="00705BDB">
        <w:rPr>
          <w:lang w:eastAsia="zh-CN"/>
        </w:rPr>
        <w:t>NOTE:</w:t>
      </w:r>
      <w:r w:rsidRPr="00705BDB">
        <w:rPr>
          <w:lang w:eastAsia="zh-CN"/>
        </w:rPr>
        <w:tab/>
      </w:r>
      <w:r w:rsidRPr="00705BDB">
        <w:rPr>
          <w:rFonts w:eastAsiaTheme="minorEastAsia"/>
          <w:lang w:eastAsia="zh-CN"/>
        </w:rPr>
        <w:t>The security aspect of Enable and Disable is to be concluded by SA</w:t>
      </w:r>
      <w:r w:rsidR="00F96191">
        <w:rPr>
          <w:rFonts w:eastAsiaTheme="minorEastAsia"/>
          <w:lang w:eastAsia="zh-CN"/>
        </w:rPr>
        <w:t> WG</w:t>
      </w:r>
      <w:r w:rsidRPr="00705BDB">
        <w:rPr>
          <w:rFonts w:eastAsiaTheme="minorEastAsia"/>
          <w:lang w:eastAsia="zh-CN"/>
        </w:rPr>
        <w:t>3.</w:t>
      </w:r>
    </w:p>
    <w:p w14:paraId="2B382A02" w14:textId="7D814932" w:rsidR="00312B34" w:rsidRPr="00302B55" w:rsidRDefault="00302B55" w:rsidP="00302B55">
      <w:pPr>
        <w:pStyle w:val="EditorsNote"/>
        <w:rPr>
          <w:rFonts w:eastAsiaTheme="minorEastAsia"/>
        </w:rPr>
      </w:pPr>
      <w:r>
        <w:rPr>
          <w:rFonts w:eastAsiaTheme="minorEastAsia"/>
        </w:rPr>
        <w:t>Editor's note:</w:t>
      </w:r>
      <w:r>
        <w:rPr>
          <w:rFonts w:eastAsiaTheme="minorEastAsia"/>
        </w:rPr>
        <w:tab/>
        <w:t xml:space="preserve">It is FFS whether and how to support enabling temporarily disabled </w:t>
      </w:r>
      <w:proofErr w:type="spellStart"/>
      <w:r>
        <w:rPr>
          <w:rFonts w:eastAsiaTheme="minorEastAsia"/>
        </w:rPr>
        <w:t>AIoT</w:t>
      </w:r>
      <w:proofErr w:type="spellEnd"/>
      <w:r>
        <w:rPr>
          <w:rFonts w:eastAsiaTheme="minorEastAsia"/>
        </w:rPr>
        <w:t xml:space="preserve"> devices.</w:t>
      </w:r>
    </w:p>
    <w:p w14:paraId="24B06AAA" w14:textId="3ABE4CF2" w:rsidR="00312B34" w:rsidRPr="009514F9" w:rsidRDefault="00312B34" w:rsidP="00302B55">
      <w:pPr>
        <w:pStyle w:val="Heading3"/>
      </w:pPr>
      <w:bookmarkStart w:id="3053" w:name="_Toc180646023"/>
      <w:bookmarkStart w:id="3054" w:name="_Toc183616961"/>
      <w:r w:rsidRPr="009514F9">
        <w:t>8.</w:t>
      </w:r>
      <w:r w:rsidRPr="009514F9">
        <w:rPr>
          <w:rFonts w:eastAsiaTheme="minorEastAsia"/>
          <w:lang w:eastAsia="ko-KR"/>
        </w:rPr>
        <w:t>3</w:t>
      </w:r>
      <w:r w:rsidRPr="009514F9">
        <w:t>.</w:t>
      </w:r>
      <w:r w:rsidR="00615D48">
        <w:rPr>
          <w:rFonts w:eastAsiaTheme="minorEastAsia"/>
          <w:lang w:eastAsia="ko-KR"/>
        </w:rPr>
        <w:t>3</w:t>
      </w:r>
      <w:r w:rsidRPr="009514F9">
        <w:tab/>
      </w:r>
      <w:r w:rsidRPr="009514F9">
        <w:rPr>
          <w:rFonts w:eastAsiaTheme="minorEastAsia"/>
          <w:lang w:eastAsia="ko-KR"/>
        </w:rPr>
        <w:t>NEF exposure</w:t>
      </w:r>
      <w:bookmarkEnd w:id="3053"/>
      <w:bookmarkEnd w:id="3054"/>
    </w:p>
    <w:p w14:paraId="1EF8D0BB" w14:textId="3314AFFC" w:rsidR="00312B34" w:rsidRDefault="00312B34" w:rsidP="00312B34">
      <w:pPr>
        <w:rPr>
          <w:rFonts w:eastAsiaTheme="minorEastAsia"/>
        </w:rPr>
      </w:pPr>
      <w:r w:rsidRPr="00302B55">
        <w:rPr>
          <w:rFonts w:eastAsiaTheme="minorEastAsia"/>
        </w:rPr>
        <w:t>NEF supports to expose Ambient IoT service towards the AF.</w:t>
      </w:r>
    </w:p>
    <w:p w14:paraId="3BB01DE1" w14:textId="6BDB16BE" w:rsidR="00343D18" w:rsidRPr="00302B55" w:rsidRDefault="00343D18" w:rsidP="00F96191">
      <w:pPr>
        <w:pStyle w:val="B1"/>
        <w:rPr>
          <w:rFonts w:eastAsiaTheme="minorEastAsia"/>
        </w:rPr>
      </w:pPr>
      <w:r w:rsidRPr="001B4727">
        <w:rPr>
          <w:rFonts w:eastAsiaTheme="minorEastAsia" w:hint="eastAsia"/>
          <w:lang w:val="en-US" w:eastAsia="ko-KR"/>
        </w:rPr>
        <w:t>-</w:t>
      </w:r>
      <w:r w:rsidRPr="001B4727">
        <w:rPr>
          <w:rFonts w:eastAsiaTheme="minorEastAsia"/>
          <w:lang w:val="en-US" w:eastAsia="ko-KR"/>
        </w:rPr>
        <w:tab/>
      </w:r>
      <w:r w:rsidRPr="001B4727">
        <w:rPr>
          <w:rFonts w:eastAsiaTheme="minorEastAsia" w:hint="eastAsia"/>
          <w:lang w:val="en-US" w:eastAsia="ko-KR"/>
        </w:rPr>
        <w:t xml:space="preserve">New NEF services (e.g. </w:t>
      </w:r>
      <w:proofErr w:type="spellStart"/>
      <w:r w:rsidRPr="001B4727">
        <w:rPr>
          <w:rFonts w:eastAsiaTheme="minorEastAsia"/>
          <w:lang w:val="en-US" w:eastAsia="ko-KR"/>
        </w:rPr>
        <w:t>Nnef_</w:t>
      </w:r>
      <w:r w:rsidRPr="00EA79C4">
        <w:rPr>
          <w:rFonts w:eastAsiaTheme="minorEastAsia"/>
          <w:lang w:val="en-US" w:eastAsia="ko-KR"/>
        </w:rPr>
        <w:t>AIoT</w:t>
      </w:r>
      <w:proofErr w:type="spellEnd"/>
      <w:r w:rsidRPr="001B4727">
        <w:rPr>
          <w:rFonts w:eastAsiaTheme="minorEastAsia" w:hint="eastAsia"/>
          <w:lang w:val="en-US" w:eastAsia="ko-KR"/>
        </w:rPr>
        <w:t xml:space="preserve">) to support the </w:t>
      </w:r>
      <w:proofErr w:type="spellStart"/>
      <w:r w:rsidRPr="001B4727">
        <w:rPr>
          <w:rFonts w:eastAsiaTheme="minorEastAsia" w:hint="eastAsia"/>
          <w:lang w:val="en-US" w:eastAsia="ko-KR"/>
        </w:rPr>
        <w:t>AIoT</w:t>
      </w:r>
      <w:proofErr w:type="spellEnd"/>
      <w:r w:rsidRPr="001B4727">
        <w:rPr>
          <w:rFonts w:eastAsiaTheme="minorEastAsia" w:hint="eastAsia"/>
          <w:lang w:val="en-US" w:eastAsia="ko-KR"/>
        </w:rPr>
        <w:t xml:space="preserve"> services will be defined.</w:t>
      </w:r>
    </w:p>
    <w:p w14:paraId="656C70FD" w14:textId="3F72C1B6" w:rsidR="00312B34" w:rsidRDefault="00302B55" w:rsidP="00302B55">
      <w:pPr>
        <w:pStyle w:val="EditorsNote"/>
      </w:pPr>
      <w:r>
        <w:t>Editor's note:</w:t>
      </w:r>
      <w:r>
        <w:tab/>
      </w:r>
      <w:r w:rsidR="00343D18" w:rsidRPr="00A16C4C">
        <w:rPr>
          <w:rFonts w:eastAsiaTheme="minorEastAsia" w:hint="eastAsia"/>
        </w:rPr>
        <w:t>NEF event exposure aspect</w:t>
      </w:r>
      <w:r w:rsidR="00343D18" w:rsidRPr="00A16C4C">
        <w:rPr>
          <w:rFonts w:eastAsiaTheme="minorEastAsia"/>
        </w:rPr>
        <w:t xml:space="preserve"> </w:t>
      </w:r>
      <w:r w:rsidR="00343D18" w:rsidRPr="00A16C4C">
        <w:rPr>
          <w:rFonts w:eastAsiaTheme="minorEastAsia" w:hint="eastAsia"/>
        </w:rPr>
        <w:t>is FFS</w:t>
      </w:r>
      <w:r>
        <w:t>.</w:t>
      </w:r>
    </w:p>
    <w:p w14:paraId="434EEBC2" w14:textId="77777777" w:rsidR="00723B9F" w:rsidRPr="00A83907" w:rsidRDefault="00723B9F" w:rsidP="00723B9F">
      <w:pPr>
        <w:pStyle w:val="Heading3"/>
        <w:rPr>
          <w:lang w:eastAsia="en-US"/>
        </w:rPr>
      </w:pPr>
      <w:bookmarkStart w:id="3055" w:name="_Toc183616962"/>
      <w:r w:rsidRPr="00A83907">
        <w:rPr>
          <w:lang w:eastAsia="en-US"/>
        </w:rPr>
        <w:lastRenderedPageBreak/>
        <w:t>8.3.4</w:t>
      </w:r>
      <w:r w:rsidRPr="00A83907">
        <w:rPr>
          <w:lang w:eastAsia="en-US"/>
        </w:rPr>
        <w:tab/>
        <w:t xml:space="preserve">Principles on the procedures to support </w:t>
      </w:r>
      <w:proofErr w:type="spellStart"/>
      <w:r w:rsidRPr="00A83907">
        <w:rPr>
          <w:lang w:eastAsia="en-US"/>
        </w:rPr>
        <w:t>AIoT</w:t>
      </w:r>
      <w:proofErr w:type="spellEnd"/>
      <w:r w:rsidRPr="00A83907">
        <w:rPr>
          <w:lang w:eastAsia="en-US"/>
        </w:rPr>
        <w:t xml:space="preserve"> services</w:t>
      </w:r>
      <w:bookmarkEnd w:id="3055"/>
    </w:p>
    <w:p w14:paraId="45B747CB" w14:textId="77777777" w:rsidR="00723B9F" w:rsidRPr="00F96191" w:rsidRDefault="00723B9F" w:rsidP="00723B9F">
      <w:r w:rsidRPr="00F96191">
        <w:t xml:space="preserve">To support the services provided by 5GC and the NEF exposure of those </w:t>
      </w:r>
      <w:proofErr w:type="spellStart"/>
      <w:r w:rsidRPr="00F96191">
        <w:t>AIoT</w:t>
      </w:r>
      <w:proofErr w:type="spellEnd"/>
      <w:r w:rsidRPr="00F96191">
        <w:t xml:space="preserve"> services, the following procedures are supported:</w:t>
      </w:r>
    </w:p>
    <w:p w14:paraId="234A1A2E" w14:textId="475A6A1F" w:rsidR="00723B9F" w:rsidRPr="00A16C4C" w:rsidRDefault="00723B9F" w:rsidP="00723B9F">
      <w:pPr>
        <w:pStyle w:val="B1"/>
        <w:rPr>
          <w:lang w:eastAsia="en-US"/>
        </w:rPr>
      </w:pPr>
      <w:r w:rsidRPr="00A16C4C">
        <w:rPr>
          <w:lang w:eastAsia="en-US"/>
        </w:rPr>
        <w:t>-</w:t>
      </w:r>
      <w:r w:rsidRPr="00A16C4C">
        <w:rPr>
          <w:lang w:eastAsia="en-US"/>
        </w:rPr>
        <w:tab/>
        <w:t>Inventory Procedure.</w:t>
      </w:r>
    </w:p>
    <w:p w14:paraId="6CDB0B9C" w14:textId="77777777" w:rsidR="00723B9F" w:rsidRPr="00A16C4C" w:rsidRDefault="00723B9F" w:rsidP="00723B9F">
      <w:pPr>
        <w:pStyle w:val="B1"/>
        <w:rPr>
          <w:lang w:eastAsia="en-US"/>
        </w:rPr>
      </w:pPr>
      <w:r w:rsidRPr="00A16C4C">
        <w:rPr>
          <w:lang w:eastAsia="en-US"/>
        </w:rPr>
        <w:t>-</w:t>
      </w:r>
      <w:r w:rsidRPr="00A16C4C">
        <w:rPr>
          <w:lang w:eastAsia="en-US"/>
        </w:rPr>
        <w:tab/>
        <w:t xml:space="preserve">Command Procedure, to e.g. transfer AF </w:t>
      </w:r>
      <w:proofErr w:type="spellStart"/>
      <w:r w:rsidRPr="00A16C4C">
        <w:rPr>
          <w:lang w:eastAsia="en-US"/>
        </w:rPr>
        <w:t>AIoT</w:t>
      </w:r>
      <w:proofErr w:type="spellEnd"/>
      <w:r w:rsidRPr="00A16C4C">
        <w:rPr>
          <w:lang w:eastAsia="en-US"/>
        </w:rPr>
        <w:t xml:space="preserve"> Data to/from </w:t>
      </w:r>
      <w:proofErr w:type="spellStart"/>
      <w:r w:rsidRPr="00A16C4C">
        <w:rPr>
          <w:lang w:eastAsia="en-US"/>
        </w:rPr>
        <w:t>AIoT</w:t>
      </w:r>
      <w:proofErr w:type="spellEnd"/>
      <w:r w:rsidRPr="00A16C4C">
        <w:rPr>
          <w:lang w:eastAsia="en-US"/>
        </w:rPr>
        <w:t xml:space="preserve"> Device(s) as </w:t>
      </w:r>
      <w:proofErr w:type="spellStart"/>
      <w:r w:rsidRPr="00A16C4C">
        <w:rPr>
          <w:lang w:eastAsia="en-US"/>
        </w:rPr>
        <w:t>AIoT</w:t>
      </w:r>
      <w:proofErr w:type="spellEnd"/>
      <w:r w:rsidRPr="00A16C4C">
        <w:rPr>
          <w:lang w:eastAsia="en-US"/>
        </w:rPr>
        <w:t xml:space="preserve"> specific NAS messages.</w:t>
      </w:r>
    </w:p>
    <w:p w14:paraId="2A5942A7" w14:textId="4A5CD59C" w:rsidR="00723B9F" w:rsidRPr="00F96191" w:rsidRDefault="00723B9F" w:rsidP="00723B9F">
      <w:r w:rsidRPr="00F96191">
        <w:t>There are requests that are used from the AIOTF towards the Reader and responses from the Reader to the AIOTF. The routing of the request and response messages and their encoding depends on the topology and transport to the Reader (see KI#1)</w:t>
      </w:r>
      <w:r w:rsidR="00F96191" w:rsidRPr="00F96191">
        <w:t>.</w:t>
      </w:r>
    </w:p>
    <w:p w14:paraId="3D5ED88F" w14:textId="77777777" w:rsidR="00723B9F" w:rsidRPr="00A16C4C" w:rsidRDefault="00723B9F" w:rsidP="00723B9F">
      <w:pPr>
        <w:rPr>
          <w:lang w:eastAsia="en-US"/>
        </w:rPr>
      </w:pPr>
      <w:r w:rsidRPr="00A16C4C">
        <w:rPr>
          <w:lang w:eastAsia="en-US"/>
        </w:rPr>
        <w:t>All the procedures follow have the following steps:</w:t>
      </w:r>
    </w:p>
    <w:p w14:paraId="7AA6C242" w14:textId="77777777" w:rsidR="00723B9F" w:rsidRPr="00F96191" w:rsidRDefault="00723B9F" w:rsidP="00723B9F">
      <w:pPr>
        <w:pStyle w:val="B1"/>
      </w:pPr>
      <w:r w:rsidRPr="00F96191">
        <w:t>1.</w:t>
      </w:r>
      <w:r w:rsidRPr="00F96191">
        <w:tab/>
        <w:t xml:space="preserve">The AF makes a service request to the NEF, including parameters to identify the target </w:t>
      </w:r>
      <w:proofErr w:type="spellStart"/>
      <w:r w:rsidRPr="00F96191">
        <w:t>AIoT</w:t>
      </w:r>
      <w:proofErr w:type="spellEnd"/>
      <w:r w:rsidRPr="00F96191">
        <w:t xml:space="preserve"> Device(s), target Readers and service operation specific parameters.</w:t>
      </w:r>
    </w:p>
    <w:p w14:paraId="6A7755C9" w14:textId="77777777" w:rsidR="00723B9F" w:rsidRPr="00F96191" w:rsidRDefault="00723B9F" w:rsidP="00723B9F">
      <w:pPr>
        <w:pStyle w:val="B1"/>
      </w:pPr>
      <w:r w:rsidRPr="00F96191">
        <w:t>2.</w:t>
      </w:r>
      <w:r w:rsidRPr="00F96191">
        <w:tab/>
        <w:t>The NEF determines an AIOTF for the requested operation, and invokes a new service operation on the AIOTF.</w:t>
      </w:r>
    </w:p>
    <w:p w14:paraId="7F22EAF0" w14:textId="77777777" w:rsidR="00723B9F" w:rsidRPr="00F96191" w:rsidRDefault="00723B9F" w:rsidP="00723B9F">
      <w:pPr>
        <w:pStyle w:val="B1"/>
      </w:pPr>
      <w:r w:rsidRPr="00F96191">
        <w:t>3.</w:t>
      </w:r>
      <w:r w:rsidRPr="00F96191">
        <w:tab/>
        <w:t>For the requested operation the AIOTF:</w:t>
      </w:r>
    </w:p>
    <w:p w14:paraId="799C011B" w14:textId="77777777" w:rsidR="00723B9F" w:rsidRPr="00F96191" w:rsidRDefault="00723B9F" w:rsidP="00723B9F">
      <w:pPr>
        <w:pStyle w:val="B2"/>
      </w:pPr>
      <w:r w:rsidRPr="00F96191">
        <w:t>1).</w:t>
      </w:r>
      <w:r w:rsidRPr="00F96191">
        <w:tab/>
        <w:t>Performs initial reader selection by either:</w:t>
      </w:r>
    </w:p>
    <w:p w14:paraId="70E355D4" w14:textId="77777777" w:rsidR="00723B9F" w:rsidRPr="00F96191" w:rsidRDefault="00723B9F" w:rsidP="00723B9F">
      <w:pPr>
        <w:pStyle w:val="B3"/>
      </w:pPr>
      <w:r w:rsidRPr="00F96191">
        <w:t>-</w:t>
      </w:r>
      <w:r w:rsidRPr="00F96191">
        <w:tab/>
        <w:t>The AF providing information to identify readers to include in the initial reader selection network. The information can identify multiple or an individual Reader to use for the request.</w:t>
      </w:r>
    </w:p>
    <w:p w14:paraId="5C608AF1" w14:textId="5F73973C" w:rsidR="00723B9F" w:rsidRPr="00F96191" w:rsidRDefault="00723B9F" w:rsidP="00723B9F">
      <w:pPr>
        <w:pStyle w:val="NO"/>
      </w:pPr>
      <w:r w:rsidRPr="00F96191">
        <w:t>NOTE</w:t>
      </w:r>
      <w:r w:rsidR="001A67C3" w:rsidRPr="00F96191">
        <w:t> 1</w:t>
      </w:r>
      <w:r w:rsidRPr="00F96191">
        <w:t>:</w:t>
      </w:r>
      <w:r w:rsidRPr="00F96191">
        <w:tab/>
        <w:t>Which readers are identified by the information from the AF is up to the network deployment, configuration or implementation.</w:t>
      </w:r>
    </w:p>
    <w:p w14:paraId="7EBF3329" w14:textId="77777777" w:rsidR="00723B9F" w:rsidRPr="00F96191" w:rsidRDefault="00723B9F" w:rsidP="00723B9F">
      <w:pPr>
        <w:pStyle w:val="B3"/>
      </w:pPr>
      <w:r w:rsidRPr="00F96191">
        <w:t xml:space="preserve">- </w:t>
      </w:r>
      <w:r w:rsidRPr="00F96191">
        <w:tab/>
        <w:t>If a single UE Reader ID is provided by the AF via the NEF for the operation, then that is used as the selected Reader.</w:t>
      </w:r>
    </w:p>
    <w:p w14:paraId="081AB684" w14:textId="2FA4E927" w:rsidR="00723B9F" w:rsidRPr="00F96191" w:rsidRDefault="00723B9F" w:rsidP="00723B9F">
      <w:pPr>
        <w:pStyle w:val="B3"/>
      </w:pPr>
      <w:r w:rsidRPr="00F96191">
        <w:t xml:space="preserve">- </w:t>
      </w:r>
      <w:r w:rsidRPr="00F96191">
        <w:tab/>
        <w:t xml:space="preserve">If reader selection information or UE Reader ID is not provided, then how the AIOTF determines which readers to use is based on implementation. The AIOTF may be e.g. preconfigured with which readers to use, or take the requested target </w:t>
      </w:r>
      <w:proofErr w:type="spellStart"/>
      <w:r w:rsidRPr="00F96191">
        <w:t>AIoT</w:t>
      </w:r>
      <w:proofErr w:type="spellEnd"/>
      <w:r w:rsidRPr="00F96191">
        <w:t xml:space="preserve"> Devices last known location into account, etc.</w:t>
      </w:r>
    </w:p>
    <w:p w14:paraId="03D89AEE" w14:textId="77777777" w:rsidR="00723B9F" w:rsidRPr="00F96191" w:rsidRDefault="00723B9F" w:rsidP="00723B9F">
      <w:pPr>
        <w:pStyle w:val="B3"/>
      </w:pPr>
      <w:r w:rsidRPr="00F96191">
        <w:tab/>
        <w:t>If no readers can be selected then the request is rejected.</w:t>
      </w:r>
    </w:p>
    <w:p w14:paraId="27BC600C" w14:textId="66C78712" w:rsidR="00723B9F" w:rsidRPr="00A16C4C" w:rsidRDefault="00723B9F" w:rsidP="00723B9F">
      <w:pPr>
        <w:pStyle w:val="B2"/>
      </w:pPr>
      <w:r w:rsidRPr="00A16C4C">
        <w:rPr>
          <w:lang w:eastAsia="en-US"/>
        </w:rPr>
        <w:t>2).</w:t>
      </w:r>
      <w:r w:rsidRPr="00A16C4C">
        <w:tab/>
        <w:t xml:space="preserve">Determines </w:t>
      </w:r>
      <w:r w:rsidRPr="00A16C4C">
        <w:rPr>
          <w:rFonts w:eastAsia="DengXian"/>
        </w:rPr>
        <w:t>A-IoT Device Identification information</w:t>
      </w:r>
      <w:r w:rsidRPr="00A16C4C">
        <w:t xml:space="preserve">  based on the information from the AF, to be included in the paging message on the </w:t>
      </w:r>
      <w:proofErr w:type="spellStart"/>
      <w:r w:rsidRPr="00A16C4C">
        <w:t>AIoT</w:t>
      </w:r>
      <w:proofErr w:type="spellEnd"/>
      <w:r w:rsidRPr="00A16C4C">
        <w:t xml:space="preserve"> radio</w:t>
      </w:r>
      <w:r w:rsidRPr="00A83907">
        <w:t xml:space="preserve"> interface to find the </w:t>
      </w:r>
      <w:proofErr w:type="spellStart"/>
      <w:r w:rsidRPr="00A83907">
        <w:t>A</w:t>
      </w:r>
      <w:r w:rsidRPr="00A16C4C">
        <w:t>IoT</w:t>
      </w:r>
      <w:proofErr w:type="spellEnd"/>
      <w:r w:rsidRPr="00A16C4C">
        <w:t xml:space="preserve"> Devices. </w:t>
      </w:r>
      <w:proofErr w:type="spellStart"/>
      <w:r w:rsidRPr="00A16C4C">
        <w:t>AIoT</w:t>
      </w:r>
      <w:proofErr w:type="spellEnd"/>
      <w:r w:rsidRPr="00A16C4C">
        <w:t xml:space="preserve"> Devices compare the </w:t>
      </w:r>
      <w:r w:rsidRPr="00A16C4C">
        <w:rPr>
          <w:rFonts w:eastAsia="DengXian"/>
        </w:rPr>
        <w:t>A-IoT Device Identification information</w:t>
      </w:r>
      <w:r w:rsidRPr="00A16C4C">
        <w:t xml:space="preserve">  with their own </w:t>
      </w:r>
      <w:proofErr w:type="spellStart"/>
      <w:r w:rsidRPr="00A16C4C">
        <w:t>AIoT</w:t>
      </w:r>
      <w:proofErr w:type="spellEnd"/>
      <w:r w:rsidRPr="00A16C4C">
        <w:t xml:space="preserve"> Device Identifier (part of or full </w:t>
      </w:r>
      <w:proofErr w:type="spellStart"/>
      <w:r w:rsidRPr="00A16C4C">
        <w:t>AIoT</w:t>
      </w:r>
      <w:proofErr w:type="spellEnd"/>
      <w:r w:rsidRPr="00A16C4C">
        <w:t xml:space="preserve"> Device Identifier)</w:t>
      </w:r>
      <w:r w:rsidRPr="00A83907">
        <w:t xml:space="preserve"> to determine whether respond to the paging message.</w:t>
      </w:r>
    </w:p>
    <w:p w14:paraId="00BD800F" w14:textId="3342E9C9" w:rsidR="00723B9F" w:rsidRPr="00A16C4C" w:rsidRDefault="00723B9F" w:rsidP="00723B9F">
      <w:pPr>
        <w:pStyle w:val="EditorsNote"/>
      </w:pPr>
      <w:r w:rsidRPr="00A16C4C">
        <w:t>Editor's note:</w:t>
      </w:r>
      <w:r w:rsidRPr="00A16C4C">
        <w:tab/>
        <w:t>Whether and how the A-IoT Device Identification information will be security protected will be concluded by SA</w:t>
      </w:r>
      <w:r w:rsidR="00F96191">
        <w:t> </w:t>
      </w:r>
      <w:r w:rsidRPr="00A16C4C">
        <w:t>WG3.</w:t>
      </w:r>
    </w:p>
    <w:p w14:paraId="00E66ECF" w14:textId="77777777" w:rsidR="00723B9F" w:rsidRPr="00F96191" w:rsidRDefault="00723B9F" w:rsidP="00723B9F">
      <w:pPr>
        <w:pStyle w:val="B2"/>
      </w:pPr>
      <w:r w:rsidRPr="00F96191">
        <w:t>3).</w:t>
      </w:r>
      <w:r w:rsidRPr="00F96191">
        <w:tab/>
        <w:t>Determines Reader Assistance information required for the operation used to the Reader, taking into account assistance information from the AF.</w:t>
      </w:r>
    </w:p>
    <w:p w14:paraId="2335A6E3" w14:textId="15E717B1" w:rsidR="00723B9F" w:rsidRPr="00F96191" w:rsidRDefault="00723B9F" w:rsidP="00723B9F">
      <w:pPr>
        <w:pStyle w:val="B2"/>
      </w:pPr>
      <w:r w:rsidRPr="00F96191">
        <w:t>4).</w:t>
      </w:r>
      <w:r w:rsidR="00537B08" w:rsidRPr="00F96191">
        <w:tab/>
      </w:r>
      <w:r w:rsidRPr="00F96191">
        <w:t xml:space="preserve">Constructs a request for an Inventory operation using the determined </w:t>
      </w:r>
      <w:r w:rsidRPr="00F96191">
        <w:rPr>
          <w:rFonts w:eastAsia="DengXian"/>
        </w:rPr>
        <w:t>A-IoT Device Identification information</w:t>
      </w:r>
      <w:r w:rsidRPr="00F96191" w:rsidDel="00414E39">
        <w:t xml:space="preserve"> </w:t>
      </w:r>
      <w:r w:rsidRPr="00F96191">
        <w:t xml:space="preserve">page the </w:t>
      </w:r>
      <w:proofErr w:type="spellStart"/>
      <w:r w:rsidRPr="00F96191">
        <w:t>AIoT</w:t>
      </w:r>
      <w:proofErr w:type="spellEnd"/>
      <w:r w:rsidRPr="00F96191">
        <w:t xml:space="preserve"> Devices, and a correlation identifier for the AIOTF to correlate the inventory responses to the request. The Inventory request is routed to the Readers determined by the initial reader selection. </w:t>
      </w:r>
    </w:p>
    <w:p w14:paraId="5C500D78" w14:textId="0F198435" w:rsidR="00723B9F" w:rsidRPr="00A16C4C" w:rsidRDefault="00723B9F" w:rsidP="00723B9F">
      <w:pPr>
        <w:pStyle w:val="EditorsNote"/>
      </w:pPr>
      <w:r w:rsidRPr="00A16C4C">
        <w:t xml:space="preserve">Editor’s </w:t>
      </w:r>
      <w:r w:rsidR="00F96191" w:rsidRPr="00A16C4C">
        <w:t>note</w:t>
      </w:r>
      <w:r w:rsidRPr="00A16C4C">
        <w:t>:</w:t>
      </w:r>
      <w:r w:rsidR="00537B08" w:rsidRPr="00A16C4C">
        <w:tab/>
      </w:r>
      <w:r w:rsidRPr="00A83907">
        <w:t>If the “command-only” case applies, pending SA</w:t>
      </w:r>
      <w:r w:rsidR="00F96191">
        <w:t> WG</w:t>
      </w:r>
      <w:r w:rsidRPr="00A83907">
        <w:t>3, if a command and paging can be performed in a single operation,</w:t>
      </w:r>
      <w:r w:rsidRPr="00A16C4C">
        <w:t xml:space="preserve"> then an </w:t>
      </w:r>
      <w:proofErr w:type="spellStart"/>
      <w:r w:rsidRPr="00A16C4C">
        <w:t>AIoT</w:t>
      </w:r>
      <w:proofErr w:type="spellEnd"/>
      <w:r w:rsidRPr="00A16C4C">
        <w:t xml:space="preserve"> specific NAS message may be included in the request.</w:t>
      </w:r>
    </w:p>
    <w:p w14:paraId="06218C3A" w14:textId="77777777" w:rsidR="00723B9F" w:rsidRPr="00F96191" w:rsidRDefault="00723B9F" w:rsidP="00723B9F">
      <w:pPr>
        <w:pStyle w:val="B2"/>
      </w:pPr>
      <w:r w:rsidRPr="00F96191">
        <w:tab/>
        <w:t>See clause 8.1 for how to provide the request to a Reader.</w:t>
      </w:r>
    </w:p>
    <w:p w14:paraId="500D3DC6" w14:textId="442F523D" w:rsidR="00723B9F" w:rsidRPr="00F96191" w:rsidRDefault="00723B9F" w:rsidP="00723B9F">
      <w:pPr>
        <w:pStyle w:val="B2"/>
      </w:pPr>
      <w:r w:rsidRPr="00F96191">
        <w:t>5).</w:t>
      </w:r>
      <w:r w:rsidR="00537B08" w:rsidRPr="00F96191">
        <w:tab/>
      </w:r>
      <w:r w:rsidRPr="00F96191">
        <w:t xml:space="preserve">The Reader executes the inventory request, reporting </w:t>
      </w:r>
      <w:proofErr w:type="spellStart"/>
      <w:r w:rsidRPr="00F96191">
        <w:t>AIoT</w:t>
      </w:r>
      <w:proofErr w:type="spellEnd"/>
      <w:r w:rsidRPr="00F96191">
        <w:t xml:space="preserve"> specific NAS message responses from the </w:t>
      </w:r>
      <w:proofErr w:type="spellStart"/>
      <w:r w:rsidRPr="00F96191">
        <w:t>AIoT</w:t>
      </w:r>
      <w:proofErr w:type="spellEnd"/>
      <w:r w:rsidRPr="00F96191">
        <w:t xml:space="preserve"> Device to the AIOTF, including its Reader ID and correlation identifier from the AIOTF. The Reader may aggregate results from multiple </w:t>
      </w:r>
      <w:proofErr w:type="spellStart"/>
      <w:r w:rsidRPr="00F96191">
        <w:t>AIoT</w:t>
      </w:r>
      <w:proofErr w:type="spellEnd"/>
      <w:r w:rsidRPr="00F96191">
        <w:t xml:space="preserve"> Devices in the responding messages. The AIOTF can determine which request the results are for using the correlation identifier.</w:t>
      </w:r>
    </w:p>
    <w:p w14:paraId="2707B151" w14:textId="77777777" w:rsidR="00723B9F" w:rsidRPr="00F96191" w:rsidRDefault="00723B9F" w:rsidP="00723B9F">
      <w:pPr>
        <w:pStyle w:val="B2"/>
      </w:pPr>
      <w:r w:rsidRPr="00F96191">
        <w:t>6).</w:t>
      </w:r>
      <w:r w:rsidRPr="00F96191">
        <w:tab/>
        <w:t xml:space="preserve">The AIOTF may, depending on the information within the </w:t>
      </w:r>
      <w:proofErr w:type="spellStart"/>
      <w:r w:rsidRPr="00F96191">
        <w:t>AIoT</w:t>
      </w:r>
      <w:proofErr w:type="spellEnd"/>
      <w:r w:rsidRPr="00F96191">
        <w:t xml:space="preserve"> Device identifier, obtain subscription-like information from either:</w:t>
      </w:r>
    </w:p>
    <w:p w14:paraId="6D2A48D7" w14:textId="77777777" w:rsidR="00723B9F" w:rsidRPr="00F96191" w:rsidRDefault="00723B9F" w:rsidP="00723B9F">
      <w:pPr>
        <w:pStyle w:val="B3"/>
      </w:pPr>
      <w:r w:rsidRPr="00F96191">
        <w:lastRenderedPageBreak/>
        <w:t>-</w:t>
      </w:r>
      <w:r w:rsidRPr="00F96191">
        <w:tab/>
        <w:t xml:space="preserve">the serving network performing the operation (either as identified by a </w:t>
      </w:r>
      <w:proofErr w:type="spellStart"/>
      <w:r w:rsidRPr="00F96191">
        <w:t>AIoT</w:t>
      </w:r>
      <w:proofErr w:type="spellEnd"/>
      <w:r w:rsidRPr="00F96191">
        <w:t xml:space="preserve"> Device Identifier or operator policy to check it been provided with information for a specific </w:t>
      </w:r>
      <w:proofErr w:type="spellStart"/>
      <w:r w:rsidRPr="00F96191">
        <w:t>AIoT</w:t>
      </w:r>
      <w:proofErr w:type="spellEnd"/>
      <w:r w:rsidRPr="00F96191">
        <w:t xml:space="preserve"> Device), or</w:t>
      </w:r>
    </w:p>
    <w:p w14:paraId="0A3946D6" w14:textId="77777777" w:rsidR="00723B9F" w:rsidRPr="00F96191" w:rsidRDefault="00723B9F" w:rsidP="00723B9F">
      <w:pPr>
        <w:pStyle w:val="B3"/>
      </w:pPr>
      <w:r w:rsidRPr="00F96191">
        <w:t>-</w:t>
      </w:r>
      <w:r w:rsidRPr="00F96191">
        <w:tab/>
        <w:t xml:space="preserve">another network as identified by a </w:t>
      </w:r>
      <w:proofErr w:type="spellStart"/>
      <w:r w:rsidRPr="00F96191">
        <w:t>AIoT</w:t>
      </w:r>
      <w:proofErr w:type="spellEnd"/>
      <w:r w:rsidRPr="00F96191">
        <w:t xml:space="preserve"> Device Identifier, or</w:t>
      </w:r>
    </w:p>
    <w:p w14:paraId="525F346A" w14:textId="77777777" w:rsidR="00723B9F" w:rsidRPr="00F96191" w:rsidRDefault="00723B9F" w:rsidP="00723B9F">
      <w:pPr>
        <w:pStyle w:val="B3"/>
      </w:pPr>
      <w:r w:rsidRPr="00F96191">
        <w:t>-</w:t>
      </w:r>
      <w:r w:rsidRPr="00F96191">
        <w:tab/>
        <w:t xml:space="preserve">A third party as identified by a </w:t>
      </w:r>
      <w:proofErr w:type="spellStart"/>
      <w:r w:rsidRPr="00F96191">
        <w:t>AIoT</w:t>
      </w:r>
      <w:proofErr w:type="spellEnd"/>
      <w:r w:rsidRPr="00F96191">
        <w:t xml:space="preserve"> Device Identifier.</w:t>
      </w:r>
    </w:p>
    <w:p w14:paraId="296ABAF3" w14:textId="77777777" w:rsidR="00723B9F" w:rsidRPr="00F96191" w:rsidRDefault="00723B9F" w:rsidP="00723B9F">
      <w:pPr>
        <w:pStyle w:val="B2"/>
      </w:pPr>
      <w:r w:rsidRPr="00F96191">
        <w:t>7).</w:t>
      </w:r>
      <w:r w:rsidRPr="00F96191">
        <w:tab/>
        <w:t xml:space="preserve">Checks if the </w:t>
      </w:r>
      <w:proofErr w:type="spellStart"/>
      <w:r w:rsidRPr="00F96191">
        <w:t>AIoT</w:t>
      </w:r>
      <w:proofErr w:type="spellEnd"/>
      <w:r w:rsidRPr="00F96191">
        <w:t xml:space="preserve"> Device is subscribed.</w:t>
      </w:r>
    </w:p>
    <w:p w14:paraId="7E92BA17" w14:textId="3323E93F" w:rsidR="00723B9F" w:rsidRPr="00A16C4C" w:rsidRDefault="00723B9F" w:rsidP="00723B9F">
      <w:pPr>
        <w:pStyle w:val="NO"/>
      </w:pPr>
      <w:r w:rsidRPr="00A16C4C">
        <w:t>NOTE</w:t>
      </w:r>
      <w:r w:rsidR="001A67C3">
        <w:t> 2</w:t>
      </w:r>
      <w:r w:rsidRPr="00A16C4C">
        <w:t>:</w:t>
      </w:r>
      <w:r w:rsidR="00537B08" w:rsidRPr="00A16C4C">
        <w:tab/>
      </w:r>
      <w:r w:rsidRPr="00A16C4C">
        <w:t>Whether and how AIOT Device Identifiers are verified depends on SA</w:t>
      </w:r>
      <w:r w:rsidR="00F96191">
        <w:t> WG</w:t>
      </w:r>
      <w:r w:rsidRPr="00A16C4C">
        <w:t>3.</w:t>
      </w:r>
    </w:p>
    <w:p w14:paraId="5DF9FEF0" w14:textId="77777777" w:rsidR="00723B9F" w:rsidRPr="00A16C4C" w:rsidRDefault="00723B9F" w:rsidP="00723B9F">
      <w:pPr>
        <w:pStyle w:val="B2"/>
      </w:pPr>
      <w:r w:rsidRPr="00A16C4C">
        <w:t>8).</w:t>
      </w:r>
      <w:r w:rsidRPr="00A16C4C">
        <w:tab/>
        <w:t xml:space="preserve">If the operation is a command operation, the AIOT generates a request, including an </w:t>
      </w:r>
      <w:proofErr w:type="spellStart"/>
      <w:r w:rsidRPr="00A16C4C">
        <w:t>AIoT</w:t>
      </w:r>
      <w:proofErr w:type="spellEnd"/>
      <w:r w:rsidRPr="00A16C4C">
        <w:t xml:space="preserve"> specific NAS message for the command, along with any additional information required by the Reader to execute the command, a TASK ID etc. The request is then routed to the Reader. The Reader executes the command, passing the </w:t>
      </w:r>
      <w:proofErr w:type="spellStart"/>
      <w:r w:rsidRPr="00A16C4C">
        <w:t>AIoTF</w:t>
      </w:r>
      <w:proofErr w:type="spellEnd"/>
      <w:r w:rsidRPr="00A83907">
        <w:t xml:space="preserve"> specific NAS message to the </w:t>
      </w:r>
      <w:proofErr w:type="spellStart"/>
      <w:r w:rsidRPr="00A83907">
        <w:t>AIoT</w:t>
      </w:r>
      <w:proofErr w:type="spellEnd"/>
      <w:r w:rsidRPr="00A83907">
        <w:t xml:space="preserve"> Device and collecting an</w:t>
      </w:r>
      <w:r w:rsidRPr="00A16C4C">
        <w:t xml:space="preserve">y </w:t>
      </w:r>
      <w:proofErr w:type="spellStart"/>
      <w:r w:rsidRPr="00A16C4C">
        <w:t>AIoT</w:t>
      </w:r>
      <w:proofErr w:type="spellEnd"/>
      <w:r w:rsidRPr="00A16C4C">
        <w:t xml:space="preserve"> specific NAS responses. The </w:t>
      </w:r>
      <w:proofErr w:type="spellStart"/>
      <w:r w:rsidRPr="00A16C4C">
        <w:t>AIoT</w:t>
      </w:r>
      <w:proofErr w:type="spellEnd"/>
      <w:r w:rsidRPr="00A16C4C">
        <w:t xml:space="preserve"> specific NAS responses are then routed back to the AIOTF.</w:t>
      </w:r>
    </w:p>
    <w:p w14:paraId="5AB61D52" w14:textId="6DA18D95" w:rsidR="00723B9F" w:rsidRPr="00A16C4C" w:rsidRDefault="00723B9F" w:rsidP="00723B9F">
      <w:pPr>
        <w:pStyle w:val="NO"/>
      </w:pPr>
      <w:r w:rsidRPr="00A16C4C">
        <w:t>NOTE</w:t>
      </w:r>
      <w:r w:rsidR="001A67C3">
        <w:t> 3</w:t>
      </w:r>
      <w:r w:rsidRPr="00A16C4C">
        <w:t>:</w:t>
      </w:r>
      <w:r w:rsidR="00537B08" w:rsidRPr="00A16C4C">
        <w:tab/>
      </w:r>
      <w:r w:rsidRPr="00A16C4C">
        <w:t xml:space="preserve">Whether and how security protection is applied to the </w:t>
      </w:r>
      <w:proofErr w:type="spellStart"/>
      <w:r w:rsidRPr="00A16C4C">
        <w:t>AIoT</w:t>
      </w:r>
      <w:proofErr w:type="spellEnd"/>
      <w:r w:rsidRPr="00A16C4C">
        <w:t xml:space="preserve"> specific NAS message send to the </w:t>
      </w:r>
      <w:proofErr w:type="spellStart"/>
      <w:r w:rsidRPr="00A16C4C">
        <w:t>AIoT</w:t>
      </w:r>
      <w:proofErr w:type="spellEnd"/>
      <w:r w:rsidRPr="00A16C4C">
        <w:t xml:space="preserve"> Device and the response </w:t>
      </w:r>
      <w:proofErr w:type="spellStart"/>
      <w:r w:rsidRPr="00A16C4C">
        <w:t>AIoT</w:t>
      </w:r>
      <w:proofErr w:type="spellEnd"/>
      <w:r w:rsidRPr="00A16C4C">
        <w:t xml:space="preserve"> specific NAS message from the </w:t>
      </w:r>
      <w:proofErr w:type="spellStart"/>
      <w:r w:rsidRPr="00A16C4C">
        <w:t>AIoT</w:t>
      </w:r>
      <w:proofErr w:type="spellEnd"/>
      <w:r w:rsidRPr="00A16C4C">
        <w:t xml:space="preserve"> Device depends on SA</w:t>
      </w:r>
      <w:r w:rsidR="00F96191">
        <w:t> WG</w:t>
      </w:r>
      <w:r w:rsidRPr="00A16C4C">
        <w:t>3.</w:t>
      </w:r>
    </w:p>
    <w:p w14:paraId="178FAE5B" w14:textId="2BA859A1" w:rsidR="00723B9F" w:rsidRPr="00A83907" w:rsidRDefault="00723B9F" w:rsidP="00723B9F">
      <w:pPr>
        <w:pStyle w:val="B2"/>
      </w:pPr>
      <w:r w:rsidRPr="00A16C4C">
        <w:t>9)</w:t>
      </w:r>
      <w:r w:rsidRPr="00A83907">
        <w:t>.</w:t>
      </w:r>
      <w:r w:rsidR="00B9595F" w:rsidRPr="00A16C4C">
        <w:tab/>
      </w:r>
      <w:r w:rsidRPr="00A83907">
        <w:t xml:space="preserve">Provide the </w:t>
      </w:r>
      <w:r w:rsidRPr="00A16C4C">
        <w:t xml:space="preserve">results of the operation to the NEF. Results from multiple </w:t>
      </w:r>
      <w:proofErr w:type="spellStart"/>
      <w:r w:rsidRPr="00A16C4C">
        <w:t>AIoT</w:t>
      </w:r>
      <w:proofErr w:type="spellEnd"/>
      <w:r w:rsidRPr="00A16C4C">
        <w:t xml:space="preserve"> Devices may be included/aggregated</w:t>
      </w:r>
      <w:r w:rsidRPr="00A83907">
        <w:t xml:space="preserve"> in the service response(s).</w:t>
      </w:r>
    </w:p>
    <w:p w14:paraId="7E208B2F" w14:textId="77777777" w:rsidR="00723B9F" w:rsidRPr="00845044" w:rsidRDefault="00723B9F" w:rsidP="00723B9F">
      <w:pPr>
        <w:pStyle w:val="B1"/>
      </w:pPr>
      <w:r w:rsidRPr="00A16C4C">
        <w:t>4.</w:t>
      </w:r>
      <w:r w:rsidRPr="00A16C4C">
        <w:tab/>
        <w:t>Provide the results of the operation from the NEF to the AF.</w:t>
      </w:r>
    </w:p>
    <w:p w14:paraId="1303EF1D" w14:textId="0B1F2BA0" w:rsidR="008B2A9A" w:rsidRPr="00A16C4C" w:rsidRDefault="008B2A9A" w:rsidP="00F96191">
      <w:pPr>
        <w:pStyle w:val="Heading3"/>
        <w:rPr>
          <w:rFonts w:eastAsiaTheme="minorEastAsia"/>
          <w:lang w:eastAsia="ko-KR"/>
        </w:rPr>
      </w:pPr>
      <w:bookmarkStart w:id="3056" w:name="_Toc183616963"/>
      <w:r w:rsidRPr="00A83907">
        <w:t>8.</w:t>
      </w:r>
      <w:r w:rsidRPr="00A83907">
        <w:rPr>
          <w:rFonts w:eastAsiaTheme="minorEastAsia" w:hint="eastAsia"/>
          <w:lang w:eastAsia="ko-KR"/>
        </w:rPr>
        <w:t>3</w:t>
      </w:r>
      <w:r w:rsidRPr="00A83907">
        <w:t>.</w:t>
      </w:r>
      <w:r w:rsidR="008C01AB">
        <w:rPr>
          <w:rFonts w:eastAsiaTheme="minorEastAsia"/>
          <w:lang w:eastAsia="ko-KR"/>
        </w:rPr>
        <w:t>5</w:t>
      </w:r>
      <w:r w:rsidRPr="00A16C4C">
        <w:tab/>
      </w:r>
      <w:r w:rsidRPr="00A16C4C">
        <w:rPr>
          <w:rFonts w:eastAsiaTheme="minorEastAsia" w:hint="eastAsia"/>
          <w:lang w:eastAsia="ko-KR"/>
        </w:rPr>
        <w:t xml:space="preserve">Information provided by </w:t>
      </w:r>
      <w:r w:rsidRPr="00A16C4C">
        <w:rPr>
          <w:rFonts w:eastAsiaTheme="minorEastAsia"/>
          <w:lang w:eastAsia="ko-KR"/>
        </w:rPr>
        <w:t>the</w:t>
      </w:r>
      <w:r w:rsidRPr="00A16C4C">
        <w:rPr>
          <w:rFonts w:eastAsiaTheme="minorEastAsia" w:hint="eastAsia"/>
          <w:lang w:eastAsia="ko-KR"/>
        </w:rPr>
        <w:t xml:space="preserve"> AF</w:t>
      </w:r>
      <w:bookmarkEnd w:id="3056"/>
    </w:p>
    <w:p w14:paraId="18F8E143" w14:textId="1E6E78CB" w:rsidR="008B2A9A" w:rsidRPr="00F96191" w:rsidRDefault="008B2A9A" w:rsidP="008B2A9A">
      <w:pPr>
        <w:rPr>
          <w:rFonts w:eastAsiaTheme="minorEastAsia"/>
        </w:rPr>
      </w:pPr>
      <w:r w:rsidRPr="00F96191">
        <w:rPr>
          <w:rFonts w:eastAsiaTheme="minorEastAsia"/>
        </w:rPr>
        <w:t>The AF provid</w:t>
      </w:r>
      <w:r w:rsidRPr="00F96191">
        <w:rPr>
          <w:rFonts w:eastAsiaTheme="minorEastAsia" w:hint="eastAsia"/>
        </w:rPr>
        <w:t>e</w:t>
      </w:r>
      <w:r w:rsidRPr="00F96191">
        <w:rPr>
          <w:rFonts w:eastAsiaTheme="minorEastAsia"/>
        </w:rPr>
        <w:t>s</w:t>
      </w:r>
      <w:r w:rsidRPr="00F96191">
        <w:rPr>
          <w:rFonts w:eastAsiaTheme="minorEastAsia" w:hint="eastAsia"/>
        </w:rPr>
        <w:t xml:space="preserve"> one or some of the following information:</w:t>
      </w:r>
    </w:p>
    <w:p w14:paraId="1EE683E2" w14:textId="596940CF"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about AIoT services</w:t>
      </w:r>
      <w:r w:rsidR="00F96191">
        <w:rPr>
          <w:rFonts w:eastAsiaTheme="minorEastAsia"/>
          <w:noProof/>
          <w:lang w:eastAsia="ko-KR"/>
        </w:rPr>
        <w:t>:</w:t>
      </w:r>
    </w:p>
    <w:p w14:paraId="0C5E45F4" w14:textId="37B9AA63"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Service type indicating e.g. inventory or </w:t>
      </w:r>
      <w:r w:rsidR="008B2A9A" w:rsidRPr="00A16C4C">
        <w:rPr>
          <w:rFonts w:eastAsiaTheme="minorEastAsia"/>
          <w:noProof/>
          <w:lang w:eastAsia="ko-KR"/>
        </w:rPr>
        <w:t>command (</w:t>
      </w:r>
      <w:r w:rsidR="008B2A9A" w:rsidRPr="00A16C4C">
        <w:rPr>
          <w:rFonts w:eastAsiaTheme="minorEastAsia" w:hint="eastAsia"/>
          <w:noProof/>
          <w:lang w:eastAsia="ko-KR"/>
        </w:rPr>
        <w:t xml:space="preserve">e.g. </w:t>
      </w:r>
      <w:r w:rsidR="008B2A9A" w:rsidRPr="00A16C4C">
        <w:rPr>
          <w:rFonts w:eastAsiaTheme="minorEastAsia"/>
          <w:noProof/>
          <w:lang w:eastAsia="ko-KR"/>
        </w:rPr>
        <w:t>read or write)</w:t>
      </w:r>
      <w:r w:rsidR="00F96191">
        <w:rPr>
          <w:rFonts w:eastAsiaTheme="minorEastAsia"/>
          <w:noProof/>
          <w:lang w:eastAsia="ko-KR"/>
        </w:rPr>
        <w:t>.</w:t>
      </w:r>
    </w:p>
    <w:p w14:paraId="17AE54BF" w14:textId="20910732"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to be used for AIoT reader selection</w:t>
      </w:r>
      <w:r w:rsidR="00F96191">
        <w:rPr>
          <w:rFonts w:eastAsiaTheme="minorEastAsia"/>
          <w:noProof/>
          <w:lang w:eastAsia="ko-KR"/>
        </w:rPr>
        <w:t>:</w:t>
      </w:r>
    </w:p>
    <w:p w14:paraId="15F5D238" w14:textId="21BFB838" w:rsidR="008B2A9A" w:rsidRPr="00A16C4C"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At least one of the UE reader ID </w:t>
      </w:r>
      <w:r w:rsidR="008B2A9A" w:rsidRPr="00A16C4C">
        <w:rPr>
          <w:rFonts w:eastAsiaTheme="minorEastAsia"/>
          <w:noProof/>
          <w:lang w:eastAsia="ko-KR"/>
        </w:rPr>
        <w:t>or</w:t>
      </w:r>
      <w:r w:rsidR="008B2A9A" w:rsidRPr="00A16C4C">
        <w:rPr>
          <w:rFonts w:eastAsiaTheme="minorEastAsia" w:hint="eastAsia"/>
          <w:noProof/>
          <w:lang w:eastAsia="ko-KR"/>
        </w:rPr>
        <w:t xml:space="preserve"> the target </w:t>
      </w:r>
      <w:r w:rsidR="008B2A9A" w:rsidRPr="00A16C4C">
        <w:rPr>
          <w:rFonts w:eastAsiaTheme="minorEastAsia"/>
          <w:noProof/>
          <w:lang w:eastAsia="ko-KR"/>
        </w:rPr>
        <w:t>area information</w:t>
      </w:r>
      <w:r w:rsidR="00F96191">
        <w:rPr>
          <w:rFonts w:eastAsiaTheme="minorEastAsia"/>
          <w:noProof/>
          <w:lang w:eastAsia="ko-KR"/>
        </w:rPr>
        <w:t>.</w:t>
      </w:r>
    </w:p>
    <w:p w14:paraId="128E75FA" w14:textId="5BAB1C90"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noProof/>
          <w:lang w:eastAsia="ko-KR"/>
        </w:rPr>
        <w:t>Optionally</w:t>
      </w:r>
      <w:r w:rsidR="008B2A9A" w:rsidRPr="00A16C4C">
        <w:rPr>
          <w:rFonts w:eastAsiaTheme="minorEastAsia" w:hint="eastAsia"/>
          <w:noProof/>
          <w:lang w:eastAsia="ko-KR"/>
        </w:rPr>
        <w:t>, Information about the target AIoT device(s)</w:t>
      </w:r>
      <w:r w:rsidR="00F96191">
        <w:rPr>
          <w:rFonts w:eastAsiaTheme="minorEastAsia"/>
          <w:noProof/>
          <w:lang w:eastAsia="ko-KR"/>
        </w:rPr>
        <w:t>:</w:t>
      </w:r>
    </w:p>
    <w:p w14:paraId="7E50C42B" w14:textId="71366DDD"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noProof/>
          <w:lang w:eastAsia="ko-KR"/>
        </w:rPr>
        <w:t>At least one of the AIoT</w:t>
      </w:r>
      <w:r w:rsidR="008B2A9A" w:rsidRPr="00A16C4C">
        <w:rPr>
          <w:rFonts w:eastAsiaTheme="minorEastAsia" w:hint="eastAsia"/>
          <w:noProof/>
          <w:lang w:eastAsia="ko-KR"/>
        </w:rPr>
        <w:t xml:space="preserve"> device ID(s) </w:t>
      </w:r>
      <w:r w:rsidR="008B2A9A" w:rsidRPr="00A16C4C">
        <w:rPr>
          <w:rFonts w:eastAsiaTheme="minorEastAsia"/>
          <w:noProof/>
          <w:lang w:eastAsia="ko-KR"/>
        </w:rPr>
        <w:t>or the</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filtering information which can be used to </w:t>
      </w:r>
      <w:r w:rsidR="008B2A9A" w:rsidRPr="00A16C4C">
        <w:rPr>
          <w:rFonts w:eastAsiaTheme="minorEastAsia" w:hint="eastAsia"/>
          <w:noProof/>
          <w:lang w:eastAsia="ko-KR"/>
        </w:rPr>
        <w:t>associate with</w:t>
      </w:r>
      <w:r w:rsidR="008B2A9A" w:rsidRPr="00A16C4C">
        <w:rPr>
          <w:rFonts w:eastAsiaTheme="minorEastAsia"/>
          <w:noProof/>
          <w:lang w:eastAsia="ko-KR"/>
        </w:rPr>
        <w:t xml:space="preserve"> multiple AIoT devices.</w:t>
      </w:r>
    </w:p>
    <w:p w14:paraId="7B82A957" w14:textId="4D81B15A" w:rsidR="008B2A9A" w:rsidRPr="00A83907" w:rsidRDefault="009D1377" w:rsidP="00F96191">
      <w:pPr>
        <w:pStyle w:val="B1"/>
        <w:rPr>
          <w:rFonts w:eastAsiaTheme="minorEastAsia"/>
          <w:noProof/>
          <w:lang w:eastAsia="ko-KR"/>
        </w:rPr>
      </w:pPr>
      <w:r w:rsidRPr="00A16C4C">
        <w:t>-</w:t>
      </w:r>
      <w:r w:rsidRPr="00A16C4C">
        <w:tab/>
      </w:r>
      <w:r w:rsidR="008B2A9A" w:rsidRPr="00A83907">
        <w:rPr>
          <w:rFonts w:eastAsiaTheme="minorEastAsia"/>
          <w:noProof/>
          <w:lang w:eastAsia="ko-KR"/>
        </w:rPr>
        <w:t>Optionally</w:t>
      </w:r>
      <w:r w:rsidR="008B2A9A" w:rsidRPr="00A83907">
        <w:rPr>
          <w:rFonts w:eastAsiaTheme="minorEastAsia" w:hint="eastAsia"/>
          <w:noProof/>
          <w:lang w:eastAsia="ko-KR"/>
        </w:rPr>
        <w:t xml:space="preserve">, </w:t>
      </w:r>
      <w:r w:rsidR="008B2A9A" w:rsidRPr="00A16C4C">
        <w:rPr>
          <w:rFonts w:eastAsiaTheme="minorEastAsia"/>
          <w:noProof/>
          <w:lang w:eastAsia="ko-KR"/>
        </w:rPr>
        <w:t>Information to be used for resource allocation</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that is detailed in </w:t>
      </w:r>
      <w:r w:rsidR="004B3399" w:rsidRPr="00A16C4C">
        <w:rPr>
          <w:rFonts w:eastAsiaTheme="minorEastAsia"/>
          <w:noProof/>
          <w:lang w:eastAsia="ko-KR"/>
        </w:rPr>
        <w:t>TR</w:t>
      </w:r>
      <w:r w:rsidR="004B3399">
        <w:rPr>
          <w:rFonts w:eastAsiaTheme="minorEastAsia"/>
          <w:noProof/>
          <w:lang w:eastAsia="ko-KR"/>
        </w:rPr>
        <w:t> </w:t>
      </w:r>
      <w:r w:rsidR="004B3399" w:rsidRPr="00A16C4C">
        <w:rPr>
          <w:rFonts w:eastAsiaTheme="minorEastAsia"/>
          <w:noProof/>
          <w:lang w:eastAsia="ko-KR"/>
        </w:rPr>
        <w:t>38.769</w:t>
      </w:r>
      <w:r w:rsidR="004B3399">
        <w:rPr>
          <w:rFonts w:eastAsiaTheme="minorEastAsia"/>
          <w:noProof/>
          <w:lang w:eastAsia="ko-KR"/>
        </w:rPr>
        <w:t> </w:t>
      </w:r>
      <w:r w:rsidR="004B3399" w:rsidRPr="00A16C4C">
        <w:rPr>
          <w:rFonts w:eastAsiaTheme="minorEastAsia"/>
          <w:noProof/>
          <w:lang w:eastAsia="ko-KR"/>
        </w:rPr>
        <w:t>[</w:t>
      </w:r>
      <w:r w:rsidR="008B2A9A" w:rsidRPr="00A16C4C">
        <w:rPr>
          <w:rFonts w:eastAsiaTheme="minorEastAsia" w:hint="eastAsia"/>
          <w:noProof/>
          <w:lang w:eastAsia="ko-KR"/>
        </w:rPr>
        <w:t>8</w:t>
      </w:r>
      <w:r w:rsidR="008B2A9A" w:rsidRPr="00A16C4C">
        <w:rPr>
          <w:rFonts w:eastAsiaTheme="minorEastAsia"/>
          <w:noProof/>
          <w:lang w:eastAsia="ko-KR"/>
        </w:rPr>
        <w:t>]</w:t>
      </w:r>
      <w:r w:rsidR="00F96191">
        <w:rPr>
          <w:rFonts w:eastAsiaTheme="minorEastAsia"/>
          <w:noProof/>
          <w:lang w:eastAsia="ko-KR"/>
        </w:rPr>
        <w:t>:</w:t>
      </w:r>
    </w:p>
    <w:p w14:paraId="5EA77B65" w14:textId="3AE25B5A"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rPr>
          <w:lang w:eastAsia="zh-CN"/>
        </w:rPr>
        <w:t xml:space="preserve">number of </w:t>
      </w:r>
      <w:proofErr w:type="spellStart"/>
      <w:r w:rsidR="008B2A9A" w:rsidRPr="00A83907">
        <w:rPr>
          <w:lang w:eastAsia="zh-CN"/>
        </w:rPr>
        <w:t>AIoT</w:t>
      </w:r>
      <w:proofErr w:type="spellEnd"/>
      <w:r w:rsidR="008B2A9A" w:rsidRPr="00A83907">
        <w:rPr>
          <w:lang w:eastAsia="zh-CN"/>
        </w:rPr>
        <w:t xml:space="preserve"> devices</w:t>
      </w:r>
      <w:r w:rsidR="00F96191">
        <w:rPr>
          <w:rFonts w:eastAsiaTheme="minorEastAsia"/>
          <w:noProof/>
          <w:lang w:eastAsia="ko-KR"/>
        </w:rPr>
        <w:t>.</w:t>
      </w:r>
    </w:p>
    <w:p w14:paraId="5A35B738" w14:textId="2CD2C91B"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t>D2R message size</w:t>
      </w:r>
      <w:r w:rsidR="00F96191">
        <w:t>.</w:t>
      </w:r>
    </w:p>
    <w:p w14:paraId="0E144E0A" w14:textId="788E1375" w:rsidR="00723B9F" w:rsidRPr="00302B55" w:rsidRDefault="008B2A9A" w:rsidP="00F96191">
      <w:pPr>
        <w:pStyle w:val="NO"/>
      </w:pPr>
      <w:r w:rsidRPr="00A16C4C">
        <w:rPr>
          <w:rFonts w:eastAsiaTheme="minorEastAsia"/>
        </w:rPr>
        <w:t>NOTE:</w:t>
      </w:r>
      <w:r w:rsidRPr="00A16C4C">
        <w:rPr>
          <w:rFonts w:eastAsiaTheme="minorEastAsia"/>
        </w:rPr>
        <w:tab/>
      </w:r>
      <w:r w:rsidRPr="00A16C4C">
        <w:rPr>
          <w:rFonts w:eastAsiaTheme="minorEastAsia" w:hint="eastAsia"/>
        </w:rPr>
        <w:t>Information to be used for resource allocation will be aligned</w:t>
      </w:r>
      <w:r w:rsidRPr="00A16C4C">
        <w:rPr>
          <w:rFonts w:eastAsiaTheme="minorEastAsia"/>
        </w:rPr>
        <w:t xml:space="preserve"> with RAN</w:t>
      </w:r>
      <w:r w:rsidR="00F96191">
        <w:rPr>
          <w:rFonts w:eastAsiaTheme="minorEastAsia"/>
        </w:rPr>
        <w:t> </w:t>
      </w:r>
      <w:r w:rsidRPr="00A16C4C">
        <w:rPr>
          <w:rFonts w:eastAsiaTheme="minorEastAsia"/>
        </w:rPr>
        <w:t>WGs</w:t>
      </w:r>
      <w:r w:rsidRPr="00A16C4C">
        <w:rPr>
          <w:rFonts w:eastAsiaTheme="minorEastAsia" w:hint="eastAsia"/>
        </w:rPr>
        <w:t xml:space="preserve"> during the normative phase</w:t>
      </w:r>
      <w:r w:rsidRPr="00A16C4C">
        <w:rPr>
          <w:rFonts w:eastAsiaTheme="minorEastAsia"/>
        </w:rPr>
        <w:t>.</w:t>
      </w:r>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Heading9"/>
      </w:pPr>
      <w:bookmarkStart w:id="3057" w:name="_Toc164944703"/>
      <w:bookmarkStart w:id="3058" w:name="_Toc168319032"/>
      <w:bookmarkStart w:id="3059" w:name="_Toc168319548"/>
      <w:bookmarkStart w:id="3060" w:name="_Toc168319803"/>
      <w:bookmarkStart w:id="3061" w:name="_Toc168320058"/>
      <w:bookmarkStart w:id="3062" w:name="_Toc168320312"/>
      <w:bookmarkStart w:id="3063" w:name="_Toc168559966"/>
      <w:bookmarkStart w:id="3064" w:name="_Toc175891059"/>
      <w:bookmarkStart w:id="3065" w:name="_Toc180646024"/>
      <w:bookmarkStart w:id="3066" w:name="_Toc183616964"/>
      <w:r w:rsidRPr="00822E86">
        <w:lastRenderedPageBreak/>
        <w:t xml:space="preserve">Annex </w:t>
      </w:r>
      <w:r>
        <w:t>A</w:t>
      </w:r>
      <w:r w:rsidRPr="00822E86">
        <w:t>:</w:t>
      </w:r>
      <w:r>
        <w:br/>
        <w:t>Overview of the Electronic Product Code</w:t>
      </w:r>
      <w:bookmarkEnd w:id="3018"/>
      <w:bookmarkEnd w:id="3057"/>
      <w:bookmarkEnd w:id="3058"/>
      <w:bookmarkEnd w:id="3059"/>
      <w:bookmarkEnd w:id="3060"/>
      <w:bookmarkEnd w:id="3061"/>
      <w:bookmarkEnd w:id="3062"/>
      <w:bookmarkEnd w:id="3063"/>
      <w:bookmarkEnd w:id="3064"/>
      <w:bookmarkEnd w:id="3065"/>
      <w:bookmarkEnd w:id="3066"/>
    </w:p>
    <w:p w14:paraId="5E4DECF4" w14:textId="57648EAD" w:rsidR="00B36905" w:rsidRDefault="00B36905" w:rsidP="00B36905">
      <w:r>
        <w:t xml:space="preserve">The EPC Tag Data Standard </w:t>
      </w:r>
      <w:r w:rsidR="00947E01">
        <w:t>(</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00302B55">
        <w:t> </w:t>
      </w:r>
      <w:r>
        <w:t>[10]</w:t>
      </w:r>
      <w:r w:rsidR="00947E01">
        <w:t>)</w:t>
      </w:r>
      <w:r>
        <w:t>, issued and maintained by the GS1 organisation</w:t>
      </w:r>
      <w:r w:rsidR="00947E01">
        <w:t> </w:t>
      </w:r>
      <w:r>
        <w:t>[11],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28F29B1F" w:rsidR="00B36905" w:rsidRDefault="00B36905" w:rsidP="00B36905">
      <w:r>
        <w:t xml:space="preserve">In line with this definition, it is important to emphasize that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defines EPC as a means for unique identification of physical objects independently of any technology for storing and transmitting such EPC information. In other words, EPCs can be used independently of existing RFID tags.</w:t>
      </w:r>
    </w:p>
    <w:p w14:paraId="650468AA" w14:textId="73941381" w:rsidR="00B36905" w:rsidRDefault="00B36905" w:rsidP="00B36905">
      <w:r>
        <w:t xml:space="preserve">Despite the word "product" that is an integral part of the term Electronic Product Code, EPCs are not only used for instance for retail items. Instead,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1C00C160" w:rsidR="00B36905" w:rsidRDefault="00B36905" w:rsidP="00B36905">
      <w:r>
        <w:t xml:space="preserve">For example, as illustrated in Table A-1, the Serial Shipping Container Code (SSCC) as defined in clause 6.3.2 of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1062A9CF" w:rsidR="00B36905" w:rsidRDefault="00B36905" w:rsidP="00B36905">
      <w:r>
        <w:rPr>
          <w:lang w:val="en-US"/>
        </w:rPr>
        <w:t xml:space="preserve">The </w:t>
      </w:r>
      <w:r w:rsidRPr="00E37700">
        <w:rPr>
          <w:lang w:eastAsia="zh-CN"/>
        </w:rPr>
        <w:t>EPC Tag Data Standard</w:t>
      </w:r>
      <w:r w:rsidR="00947E01">
        <w:rPr>
          <w:lang w:eastAsia="zh-CN"/>
        </w:rPr>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Pr="00E37700">
        <w:t> [10]</w:t>
      </w:r>
      <w:r w:rsidR="00947E01">
        <w:t>)</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361E16E3" w:rsidR="00B36905" w:rsidRDefault="00B36905" w:rsidP="00B36905">
      <w:r>
        <w:t>In clause 14, the EPC Tag Data Standard</w:t>
      </w:r>
      <w:r w:rsidR="00947E01">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t> [10]</w:t>
      </w:r>
      <w:r w:rsidR="00947E01">
        <w:t>)</w:t>
      </w:r>
      <w:r>
        <w:t xml:space="preserve"> also defines a binary encoding of the EPC schemes, i.e. the standard also defines how EPCs are serialized as a string of bits, e.g. for storage on tags.</w:t>
      </w:r>
    </w:p>
    <w:p w14:paraId="439F1CCA" w14:textId="77777777" w:rsidR="00B36905" w:rsidRDefault="00B36905" w:rsidP="00B36905">
      <w:r>
        <w:lastRenderedPageBreak/>
        <w:t>As shown in Table A-3, the key idea is that a binary representation of an EPC starts with a header value that indicates the EPC scheme followed by the bitwise representation of a particular encoding scheme. For instance, SSCC-96 defines 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64FF67DE" w:rsidR="00B36905" w:rsidRPr="008212B9" w:rsidRDefault="00B36905" w:rsidP="00B36905">
      <w:pPr>
        <w:pStyle w:val="TH"/>
      </w:pPr>
      <w:r>
        <w:t xml:space="preserve">Table A-3: The EPC binary representation consists of the header value that identifies the EPC scheme and coding scheme specific bits, e.g. SSCC-96 for the Serial Shipping Container Code as defined in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 (Note: This table shows a subset only)</w:t>
      </w:r>
    </w:p>
    <w:tbl>
      <w:tblPr>
        <w:tblStyle w:val="TableGri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437C1246" w:rsidR="00B36905" w:rsidRPr="00AF3FAB" w:rsidRDefault="00B36905" w:rsidP="002C5995">
            <w:pPr>
              <w:pStyle w:val="TAC"/>
            </w:pPr>
            <w:r>
              <w:t xml:space="preserve">SSCC-96 as defined in clause 14.6.2.1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2910239" w:rsidR="00B36905" w:rsidRDefault="00B36905" w:rsidP="002C5995">
            <w:pPr>
              <w:pStyle w:val="TAC"/>
            </w:pPr>
            <w:r>
              <w:t xml:space="preserve">SGTIN-96 as defined in clause 14.6.1.1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bl>
    <w:p w14:paraId="7638D137" w14:textId="77777777" w:rsidR="00B36905" w:rsidRPr="00822E86" w:rsidRDefault="00B36905" w:rsidP="00B36905">
      <w:pPr>
        <w:rPr>
          <w:rFonts w:eastAsia="DengXian"/>
          <w:lang w:eastAsia="zh-CN"/>
        </w:rPr>
      </w:pPr>
    </w:p>
    <w:p w14:paraId="7CBF1500" w14:textId="77777777" w:rsidR="00B36905" w:rsidRPr="00822E86" w:rsidRDefault="00B36905" w:rsidP="00B36905">
      <w:pPr>
        <w:pStyle w:val="Heading9"/>
      </w:pPr>
      <w:r w:rsidRPr="00822E86">
        <w:br w:type="page"/>
      </w:r>
      <w:bookmarkStart w:id="3067" w:name="_Toc153792593"/>
      <w:bookmarkStart w:id="3068" w:name="_Toc153792678"/>
      <w:bookmarkStart w:id="3069" w:name="_Toc157661590"/>
      <w:bookmarkStart w:id="3070" w:name="_Toc160698676"/>
      <w:bookmarkStart w:id="3071" w:name="_Toc164844071"/>
      <w:bookmarkStart w:id="3072" w:name="_Toc164944704"/>
      <w:bookmarkStart w:id="3073" w:name="_Toc168319033"/>
      <w:bookmarkStart w:id="3074" w:name="_Toc168319549"/>
      <w:bookmarkStart w:id="3075" w:name="_Toc168319804"/>
      <w:bookmarkStart w:id="3076" w:name="_Toc168320059"/>
      <w:bookmarkStart w:id="3077" w:name="_Toc168320313"/>
      <w:bookmarkStart w:id="3078" w:name="_Toc168559967"/>
      <w:bookmarkStart w:id="3079" w:name="_Toc175891060"/>
      <w:bookmarkStart w:id="3080" w:name="_Toc180646025"/>
      <w:bookmarkStart w:id="3081" w:name="_Toc183616965"/>
      <w:r w:rsidRPr="00822E86">
        <w:lastRenderedPageBreak/>
        <w:t xml:space="preserve">Annex </w:t>
      </w:r>
      <w:r>
        <w:t>B</w:t>
      </w:r>
      <w:r w:rsidRPr="00822E86">
        <w:t>:</w:t>
      </w:r>
      <w:r w:rsidRPr="00822E86">
        <w:br/>
        <w:t>Change history</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3082" w:name="historyclause"/>
            <w:bookmarkEnd w:id="3082"/>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proofErr w:type="spellStart"/>
            <w:r w:rsidRPr="00822E86">
              <w:rPr>
                <w:b/>
                <w:sz w:val="16"/>
              </w:rPr>
              <w:t>TDoc</w:t>
            </w:r>
            <w:proofErr w:type="spellEnd"/>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2C5995">
            <w:pPr>
              <w:pStyle w:val="TAL"/>
            </w:pPr>
            <w:r w:rsidRPr="000F2A93">
              <w:t>Inclusion of documents approved in SA2#160AH-e:</w:t>
            </w:r>
          </w:p>
          <w:p w14:paraId="6812D335" w14:textId="77777777" w:rsidR="00B36905" w:rsidRPr="000F2A93" w:rsidRDefault="00B36905" w:rsidP="002C5995">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302B55" w:rsidRPr="000F2A93" w14:paraId="37D22AF1" w14:textId="77777777" w:rsidTr="002C5995">
        <w:tc>
          <w:tcPr>
            <w:tcW w:w="800" w:type="dxa"/>
            <w:shd w:val="solid" w:color="FFFFFF" w:fill="auto"/>
          </w:tcPr>
          <w:p w14:paraId="54A1D4FB" w14:textId="77777777" w:rsidR="00302B55" w:rsidRPr="000F2A93" w:rsidRDefault="00302B55" w:rsidP="00302B5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302B55" w:rsidRPr="000F2A93" w:rsidRDefault="00302B55" w:rsidP="00302B5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273DE6B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19005C9" w14:textId="03CEF59A"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D3AE07D" w14:textId="35B0C86C"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16C2E79D" w14:textId="5A05A8E8" w:rsidR="00302B55" w:rsidRPr="000F2A93" w:rsidRDefault="00302B55" w:rsidP="00302B55">
            <w:pPr>
              <w:pStyle w:val="TAC"/>
              <w:rPr>
                <w:sz w:val="16"/>
                <w:szCs w:val="16"/>
              </w:rPr>
            </w:pPr>
            <w:r>
              <w:rPr>
                <w:sz w:val="16"/>
                <w:szCs w:val="16"/>
              </w:rPr>
              <w:t>-</w:t>
            </w:r>
          </w:p>
        </w:tc>
        <w:tc>
          <w:tcPr>
            <w:tcW w:w="4962" w:type="dxa"/>
            <w:shd w:val="solid" w:color="FFFFFF" w:fill="auto"/>
          </w:tcPr>
          <w:p w14:paraId="4E3C4175" w14:textId="77777777" w:rsidR="00302B55" w:rsidRDefault="00302B55" w:rsidP="00302B55">
            <w:pPr>
              <w:pStyle w:val="TAL"/>
            </w:pPr>
            <w:r>
              <w:t>Inclusion of documents approved in SA2#161:</w:t>
            </w:r>
          </w:p>
          <w:p w14:paraId="78A81405" w14:textId="77777777" w:rsidR="00302B55" w:rsidRPr="000F2A93" w:rsidRDefault="00302B55" w:rsidP="00302B55">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302B55" w:rsidRPr="000F2A93" w:rsidRDefault="00302B55" w:rsidP="00302B55">
            <w:pPr>
              <w:pStyle w:val="TAC"/>
              <w:rPr>
                <w:sz w:val="16"/>
                <w:szCs w:val="16"/>
              </w:rPr>
            </w:pPr>
            <w:r>
              <w:rPr>
                <w:rFonts w:hint="eastAsia"/>
                <w:sz w:val="16"/>
                <w:szCs w:val="16"/>
              </w:rPr>
              <w:t>0</w:t>
            </w:r>
            <w:r>
              <w:rPr>
                <w:sz w:val="16"/>
                <w:szCs w:val="16"/>
              </w:rPr>
              <w:t>.2.0</w:t>
            </w:r>
          </w:p>
        </w:tc>
      </w:tr>
      <w:tr w:rsidR="00302B55" w:rsidRPr="000F2A93" w14:paraId="17FBFD5B" w14:textId="77777777" w:rsidTr="002C5995">
        <w:tc>
          <w:tcPr>
            <w:tcW w:w="800" w:type="dxa"/>
            <w:shd w:val="solid" w:color="FFFFFF" w:fill="auto"/>
          </w:tcPr>
          <w:p w14:paraId="14C63007" w14:textId="77777777" w:rsidR="00302B55" w:rsidRDefault="00302B55" w:rsidP="00302B5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302B55" w:rsidRPr="000F2A93" w:rsidRDefault="00302B55" w:rsidP="00302B5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6966B2A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C0B5134" w14:textId="262DA5AC"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59373C4A" w14:textId="403985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3710BB39" w14:textId="79CB62DE" w:rsidR="00302B55" w:rsidRPr="000F2A93" w:rsidRDefault="00302B55" w:rsidP="00302B55">
            <w:pPr>
              <w:pStyle w:val="TAC"/>
              <w:rPr>
                <w:sz w:val="16"/>
                <w:szCs w:val="16"/>
              </w:rPr>
            </w:pPr>
            <w:r>
              <w:rPr>
                <w:sz w:val="16"/>
                <w:szCs w:val="16"/>
              </w:rPr>
              <w:t>-</w:t>
            </w:r>
          </w:p>
        </w:tc>
        <w:tc>
          <w:tcPr>
            <w:tcW w:w="4962" w:type="dxa"/>
            <w:shd w:val="solid" w:color="FFFFFF" w:fill="auto"/>
          </w:tcPr>
          <w:p w14:paraId="17EB5978" w14:textId="77777777" w:rsidR="00302B55" w:rsidRDefault="00302B55" w:rsidP="00302B55">
            <w:pPr>
              <w:pStyle w:val="TAL"/>
            </w:pPr>
            <w:r>
              <w:t>Inclusion of documents approved in SA2#162:</w:t>
            </w:r>
          </w:p>
          <w:p w14:paraId="3AD40951" w14:textId="77777777" w:rsidR="00302B55" w:rsidRDefault="00302B55" w:rsidP="00302B55">
            <w:pPr>
              <w:pStyle w:val="TAL"/>
            </w:pPr>
            <w:r>
              <w:rPr>
                <w:rFonts w:hint="eastAsia"/>
              </w:rPr>
              <w:t>S</w:t>
            </w:r>
            <w:r>
              <w:t xml:space="preserve">2-2405129, </w:t>
            </w:r>
            <w:r w:rsidRPr="00B06591">
              <w:rPr>
                <w:rFonts w:eastAsia="Arial" w:cs="Arial"/>
                <w:bCs/>
                <w:szCs w:val="16"/>
              </w:rPr>
              <w:t>S2-2405130</w:t>
            </w:r>
            <w:r w:rsidRPr="008129AE">
              <w:rPr>
                <w:rFonts w:eastAsia="Arial"/>
              </w:rPr>
              <w:t>,</w:t>
            </w:r>
            <w:r w:rsidRPr="008129AE">
              <w:rPr>
                <w:rFonts w:eastAsia="Arial" w:cs="Arial"/>
                <w:bCs/>
                <w:szCs w:val="16"/>
              </w:rP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302B55" w:rsidRDefault="00302B55" w:rsidP="00302B55">
            <w:pPr>
              <w:pStyle w:val="TAC"/>
              <w:rPr>
                <w:sz w:val="16"/>
                <w:szCs w:val="16"/>
              </w:rPr>
            </w:pPr>
            <w:r>
              <w:rPr>
                <w:rFonts w:hint="eastAsia"/>
                <w:sz w:val="16"/>
                <w:szCs w:val="16"/>
              </w:rPr>
              <w:t>0</w:t>
            </w:r>
            <w:r>
              <w:rPr>
                <w:sz w:val="16"/>
                <w:szCs w:val="16"/>
              </w:rPr>
              <w:t>.3.0</w:t>
            </w:r>
          </w:p>
        </w:tc>
      </w:tr>
      <w:tr w:rsidR="00302B55" w:rsidRPr="000F2A93" w14:paraId="0325A8C7" w14:textId="77777777" w:rsidTr="002C5995">
        <w:tc>
          <w:tcPr>
            <w:tcW w:w="800" w:type="dxa"/>
            <w:shd w:val="solid" w:color="FFFFFF" w:fill="auto"/>
          </w:tcPr>
          <w:p w14:paraId="431C3391" w14:textId="7FDFD775" w:rsidR="00302B55" w:rsidRDefault="00302B55" w:rsidP="00302B55">
            <w:pPr>
              <w:pStyle w:val="TAC"/>
              <w:rPr>
                <w:sz w:val="16"/>
                <w:szCs w:val="16"/>
              </w:rPr>
            </w:pPr>
            <w:r>
              <w:rPr>
                <w:rFonts w:hint="eastAsia"/>
                <w:sz w:val="16"/>
                <w:szCs w:val="16"/>
              </w:rPr>
              <w:t>2</w:t>
            </w:r>
            <w:r>
              <w:rPr>
                <w:sz w:val="16"/>
                <w:szCs w:val="16"/>
              </w:rPr>
              <w:t>024-06</w:t>
            </w:r>
          </w:p>
        </w:tc>
        <w:tc>
          <w:tcPr>
            <w:tcW w:w="800" w:type="dxa"/>
            <w:shd w:val="solid" w:color="FFFFFF" w:fill="auto"/>
          </w:tcPr>
          <w:p w14:paraId="2BF31A05" w14:textId="65EF0532" w:rsidR="00302B55" w:rsidRPr="000F2A93" w:rsidRDefault="00302B55" w:rsidP="00302B55">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05AEEC18"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510155B3" w14:textId="10E47C3D"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B41A120" w14:textId="287EE7AF"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5FCF0E15" w14:textId="278AEEE8" w:rsidR="00302B55" w:rsidRPr="000F2A93" w:rsidRDefault="00302B55" w:rsidP="00302B55">
            <w:pPr>
              <w:pStyle w:val="TAC"/>
              <w:rPr>
                <w:sz w:val="16"/>
                <w:szCs w:val="16"/>
              </w:rPr>
            </w:pPr>
            <w:r>
              <w:rPr>
                <w:sz w:val="16"/>
                <w:szCs w:val="16"/>
              </w:rPr>
              <w:t>-</w:t>
            </w:r>
          </w:p>
        </w:tc>
        <w:tc>
          <w:tcPr>
            <w:tcW w:w="4962" w:type="dxa"/>
            <w:shd w:val="solid" w:color="FFFFFF" w:fill="auto"/>
          </w:tcPr>
          <w:p w14:paraId="03530D7A" w14:textId="5A6C408C" w:rsidR="00302B55" w:rsidRDefault="00302B55" w:rsidP="00302B55">
            <w:pPr>
              <w:pStyle w:val="TAL"/>
            </w:pPr>
            <w:r>
              <w:t>Inclusion of documents approved in SA2#163:</w:t>
            </w:r>
          </w:p>
          <w:p w14:paraId="255C2415" w14:textId="1708C813" w:rsidR="00302B55" w:rsidRDefault="00302B55" w:rsidP="00302B55">
            <w:pPr>
              <w:pStyle w:val="TAL"/>
            </w:pPr>
            <w:r>
              <w:t xml:space="preserve">S2-2407010, </w:t>
            </w:r>
            <w:r w:rsidRPr="004C60C9">
              <w:rPr>
                <w:rFonts w:cs="Arial"/>
              </w:rPr>
              <w:t>S2-2407040</w:t>
            </w:r>
            <w:r w:rsidRPr="004C60C9">
              <w:t xml:space="preserve">, S2-2407041, S2-2407044, </w:t>
            </w:r>
            <w:r>
              <w:t xml:space="preserve">S2-2407050, S2-2407051, S2-2407052, S2-2407053,S2-2407054, </w:t>
            </w:r>
            <w:r w:rsidRPr="00EA4F69">
              <w:t>S2-2407055</w:t>
            </w:r>
            <w:r>
              <w:t xml:space="preserve">, </w:t>
            </w:r>
            <w:r w:rsidRPr="00EA4F69">
              <w:t>S2-24070</w:t>
            </w:r>
            <w:r>
              <w:t xml:space="preserve">68, </w:t>
            </w:r>
            <w:r w:rsidRPr="004C60C9">
              <w:t>S2-2407082, S2-2407230</w:t>
            </w:r>
            <w:r w:rsidRPr="004C60C9">
              <w:rPr>
                <w:rFonts w:hint="eastAsia"/>
              </w:rPr>
              <w:t>,</w:t>
            </w:r>
            <w:r>
              <w:t xml:space="preserve"> </w:t>
            </w:r>
            <w:r>
              <w:rPr>
                <w:rFonts w:hint="eastAsia"/>
              </w:rPr>
              <w:t>S</w:t>
            </w:r>
            <w:r>
              <w:t>2-2407232</w:t>
            </w:r>
          </w:p>
        </w:tc>
        <w:tc>
          <w:tcPr>
            <w:tcW w:w="708" w:type="dxa"/>
            <w:shd w:val="solid" w:color="FFFFFF" w:fill="auto"/>
          </w:tcPr>
          <w:p w14:paraId="5AE0F50C" w14:textId="630D63C6" w:rsidR="00302B55" w:rsidRDefault="00302B55" w:rsidP="00302B55">
            <w:pPr>
              <w:pStyle w:val="TAC"/>
              <w:rPr>
                <w:sz w:val="16"/>
                <w:szCs w:val="16"/>
              </w:rPr>
            </w:pPr>
            <w:r>
              <w:rPr>
                <w:rFonts w:hint="eastAsia"/>
                <w:sz w:val="16"/>
                <w:szCs w:val="16"/>
              </w:rPr>
              <w:t>0</w:t>
            </w:r>
            <w:r>
              <w:rPr>
                <w:sz w:val="16"/>
                <w:szCs w:val="16"/>
              </w:rPr>
              <w:t>.4.0</w:t>
            </w:r>
          </w:p>
        </w:tc>
      </w:tr>
      <w:tr w:rsidR="00302B55" w:rsidRPr="000F2A93" w14:paraId="39850DE3" w14:textId="77777777" w:rsidTr="002C5995">
        <w:tc>
          <w:tcPr>
            <w:tcW w:w="800" w:type="dxa"/>
            <w:shd w:val="solid" w:color="FFFFFF" w:fill="auto"/>
          </w:tcPr>
          <w:p w14:paraId="03A58E28" w14:textId="1105AA07" w:rsidR="00302B55" w:rsidRDefault="00302B55" w:rsidP="00302B55">
            <w:pPr>
              <w:pStyle w:val="TAC"/>
              <w:rPr>
                <w:sz w:val="16"/>
                <w:szCs w:val="16"/>
              </w:rPr>
            </w:pPr>
            <w:r>
              <w:rPr>
                <w:rFonts w:hint="eastAsia"/>
                <w:sz w:val="16"/>
                <w:szCs w:val="16"/>
              </w:rPr>
              <w:t>2</w:t>
            </w:r>
            <w:r>
              <w:rPr>
                <w:sz w:val="16"/>
                <w:szCs w:val="16"/>
              </w:rPr>
              <w:t>024-08</w:t>
            </w:r>
          </w:p>
        </w:tc>
        <w:tc>
          <w:tcPr>
            <w:tcW w:w="800" w:type="dxa"/>
            <w:shd w:val="solid" w:color="FFFFFF" w:fill="auto"/>
          </w:tcPr>
          <w:p w14:paraId="014B55DF" w14:textId="00F789F0" w:rsidR="00302B55" w:rsidRPr="000F2A93" w:rsidRDefault="00302B55" w:rsidP="00302B55">
            <w:pPr>
              <w:pStyle w:val="TAC"/>
              <w:rPr>
                <w:sz w:val="16"/>
                <w:szCs w:val="16"/>
              </w:rPr>
            </w:pPr>
            <w:r w:rsidRPr="000F2A93">
              <w:rPr>
                <w:sz w:val="16"/>
                <w:szCs w:val="16"/>
              </w:rPr>
              <w:t>SA2#16</w:t>
            </w:r>
            <w:r>
              <w:rPr>
                <w:sz w:val="16"/>
                <w:szCs w:val="16"/>
              </w:rPr>
              <w:t>4</w:t>
            </w:r>
          </w:p>
        </w:tc>
        <w:tc>
          <w:tcPr>
            <w:tcW w:w="1094" w:type="dxa"/>
            <w:shd w:val="solid" w:color="FFFFFF" w:fill="auto"/>
          </w:tcPr>
          <w:p w14:paraId="422A0E79" w14:textId="22A408A5"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627A1637" w14:textId="413A5C9E"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00B3349F" w14:textId="76FFF2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75F655CE" w14:textId="540F1DBD" w:rsidR="00302B55" w:rsidRPr="000F2A93" w:rsidRDefault="00302B55" w:rsidP="00302B55">
            <w:pPr>
              <w:pStyle w:val="TAC"/>
              <w:rPr>
                <w:sz w:val="16"/>
                <w:szCs w:val="16"/>
              </w:rPr>
            </w:pPr>
            <w:r>
              <w:rPr>
                <w:sz w:val="16"/>
                <w:szCs w:val="16"/>
              </w:rPr>
              <w:t>-</w:t>
            </w:r>
          </w:p>
        </w:tc>
        <w:tc>
          <w:tcPr>
            <w:tcW w:w="4962" w:type="dxa"/>
            <w:shd w:val="solid" w:color="FFFFFF" w:fill="auto"/>
          </w:tcPr>
          <w:p w14:paraId="08634737" w14:textId="17BD2CB6" w:rsidR="00302B55" w:rsidRDefault="00302B55" w:rsidP="00302B55">
            <w:pPr>
              <w:pStyle w:val="TAL"/>
            </w:pPr>
            <w:r>
              <w:t>Inclusion of documents approved in SA2#164:</w:t>
            </w:r>
          </w:p>
          <w:p w14:paraId="0646B9D3" w14:textId="3B00B2A4" w:rsidR="00302B55" w:rsidRPr="0020653E" w:rsidRDefault="00302B55" w:rsidP="00302B55">
            <w:pPr>
              <w:pStyle w:val="TAL"/>
            </w:pPr>
            <w:r>
              <w:rPr>
                <w:rFonts w:hint="eastAsia"/>
              </w:rPr>
              <w:t>S</w:t>
            </w:r>
            <w:r>
              <w:t xml:space="preserve">2-2408323, </w:t>
            </w:r>
            <w:r>
              <w:rPr>
                <w:rFonts w:hint="eastAsia"/>
              </w:rPr>
              <w:t>S</w:t>
            </w:r>
            <w:r>
              <w:t xml:space="preserve">2-2408740, </w:t>
            </w:r>
            <w:r>
              <w:rPr>
                <w:rFonts w:hint="eastAsia"/>
              </w:rPr>
              <w:t>S</w:t>
            </w:r>
            <w:r>
              <w:t xml:space="preserve">2-2408749, </w:t>
            </w:r>
            <w:r>
              <w:rPr>
                <w:rFonts w:hint="eastAsia"/>
              </w:rPr>
              <w:t>S</w:t>
            </w:r>
            <w:r>
              <w:t>2-2409006,</w:t>
            </w:r>
            <w:r>
              <w:rPr>
                <w:rFonts w:hint="eastAsia"/>
              </w:rPr>
              <w:t xml:space="preserve"> S</w:t>
            </w:r>
            <w:r>
              <w:t xml:space="preserve">2-2409009, </w:t>
            </w:r>
            <w:r>
              <w:rPr>
                <w:rFonts w:hint="eastAsia"/>
              </w:rPr>
              <w:t>S</w:t>
            </w:r>
            <w:r>
              <w:t>2-2409011,</w:t>
            </w:r>
            <w:r>
              <w:rPr>
                <w:rFonts w:hint="eastAsia"/>
              </w:rPr>
              <w:t xml:space="preserve"> S</w:t>
            </w:r>
            <w:r>
              <w:t>2-2409012,</w:t>
            </w:r>
            <w:r>
              <w:rPr>
                <w:rFonts w:hint="eastAsia"/>
              </w:rPr>
              <w:t xml:space="preserve"> S</w:t>
            </w:r>
            <w:r>
              <w:t>2-2409013,</w:t>
            </w:r>
            <w:r>
              <w:rPr>
                <w:rFonts w:hint="eastAsia"/>
              </w:rPr>
              <w:t xml:space="preserve"> S</w:t>
            </w:r>
            <w:r>
              <w:t>2-2409014,</w:t>
            </w:r>
            <w:r>
              <w:rPr>
                <w:rFonts w:hint="eastAsia"/>
              </w:rPr>
              <w:t xml:space="preserve"> S</w:t>
            </w:r>
            <w:r>
              <w:t xml:space="preserve">2-2409017, </w:t>
            </w:r>
            <w:r w:rsidRPr="0020653E">
              <w:t>S2-2409018</w:t>
            </w:r>
            <w:r>
              <w:t>,</w:t>
            </w:r>
            <w:r>
              <w:rPr>
                <w:rFonts w:ascii="SimSun" w:eastAsia="SimSun" w:hAnsi="SimSun" w:cs="SimSun"/>
                <w:lang w:eastAsia="zh-CN"/>
              </w:rPr>
              <w:t xml:space="preserve"> </w:t>
            </w:r>
            <w:r w:rsidRPr="0020653E">
              <w:t>S2-240901</w:t>
            </w:r>
            <w:r>
              <w:t>9,</w:t>
            </w:r>
            <w:r w:rsidRPr="0020653E">
              <w:t xml:space="preserve"> S2-2409</w:t>
            </w:r>
            <w:r>
              <w:t xml:space="preserve">286, </w:t>
            </w:r>
            <w:r w:rsidRPr="00C153E5">
              <w:t>S2-2409291</w:t>
            </w:r>
            <w:r>
              <w:t xml:space="preserve">, </w:t>
            </w:r>
            <w:r w:rsidRPr="001F07C0">
              <w:t>S2-2409299</w:t>
            </w:r>
            <w:r>
              <w:t xml:space="preserve">, </w:t>
            </w:r>
            <w:r w:rsidRPr="001F07C0">
              <w:t>S2-2409</w:t>
            </w:r>
            <w:r>
              <w:t xml:space="preserve">300, </w:t>
            </w:r>
            <w:r w:rsidRPr="00A12A14">
              <w:t>S2-2409303</w:t>
            </w:r>
            <w:r>
              <w:t xml:space="preserve">, </w:t>
            </w:r>
            <w:r w:rsidRPr="00A12A14">
              <w:t>S2-240930</w:t>
            </w:r>
            <w:r>
              <w:t>4,</w:t>
            </w:r>
            <w:r w:rsidRPr="00A12A14">
              <w:t xml:space="preserve"> </w:t>
            </w:r>
            <w:r w:rsidRPr="00C93C91">
              <w:t>S2-2409339</w:t>
            </w:r>
          </w:p>
        </w:tc>
        <w:tc>
          <w:tcPr>
            <w:tcW w:w="708" w:type="dxa"/>
            <w:shd w:val="solid" w:color="FFFFFF" w:fill="auto"/>
          </w:tcPr>
          <w:p w14:paraId="62538793" w14:textId="56303540" w:rsidR="00302B55" w:rsidRDefault="00302B55" w:rsidP="00302B55">
            <w:pPr>
              <w:pStyle w:val="TAC"/>
              <w:rPr>
                <w:sz w:val="16"/>
                <w:szCs w:val="16"/>
              </w:rPr>
            </w:pPr>
            <w:r>
              <w:rPr>
                <w:rFonts w:hint="eastAsia"/>
                <w:sz w:val="16"/>
                <w:szCs w:val="16"/>
              </w:rPr>
              <w:t>0</w:t>
            </w:r>
            <w:r>
              <w:rPr>
                <w:sz w:val="16"/>
                <w:szCs w:val="16"/>
              </w:rPr>
              <w:t>.5.0</w:t>
            </w:r>
          </w:p>
        </w:tc>
      </w:tr>
      <w:tr w:rsidR="00302B55" w:rsidRPr="000F2A93" w14:paraId="538F8D07" w14:textId="77777777" w:rsidTr="002C5995">
        <w:tc>
          <w:tcPr>
            <w:tcW w:w="800" w:type="dxa"/>
            <w:shd w:val="solid" w:color="FFFFFF" w:fill="auto"/>
          </w:tcPr>
          <w:p w14:paraId="500ED8E5" w14:textId="0083EBE7" w:rsidR="00302B55" w:rsidRPr="00662325" w:rsidRDefault="00302B55" w:rsidP="00302B55">
            <w:pPr>
              <w:pStyle w:val="TAC"/>
              <w:rPr>
                <w:color w:val="0000FF"/>
                <w:sz w:val="16"/>
                <w:szCs w:val="16"/>
              </w:rPr>
            </w:pPr>
            <w:r w:rsidRPr="00662325">
              <w:rPr>
                <w:color w:val="0000FF"/>
                <w:sz w:val="16"/>
                <w:szCs w:val="16"/>
              </w:rPr>
              <w:t>2024-0</w:t>
            </w:r>
            <w:r>
              <w:rPr>
                <w:color w:val="0000FF"/>
                <w:sz w:val="16"/>
                <w:szCs w:val="16"/>
              </w:rPr>
              <w:t>9</w:t>
            </w:r>
          </w:p>
        </w:tc>
        <w:tc>
          <w:tcPr>
            <w:tcW w:w="800" w:type="dxa"/>
            <w:shd w:val="solid" w:color="FFFFFF" w:fill="auto"/>
          </w:tcPr>
          <w:p w14:paraId="64A39EE8" w14:textId="462445B9" w:rsidR="00302B55" w:rsidRPr="00662325" w:rsidRDefault="00302B55" w:rsidP="00302B55">
            <w:pPr>
              <w:pStyle w:val="TAC"/>
              <w:rPr>
                <w:color w:val="0000FF"/>
                <w:sz w:val="16"/>
                <w:szCs w:val="16"/>
              </w:rPr>
            </w:pPr>
            <w:r w:rsidRPr="00662325">
              <w:rPr>
                <w:color w:val="0000FF"/>
                <w:sz w:val="16"/>
                <w:szCs w:val="16"/>
              </w:rPr>
              <w:t>SA#105</w:t>
            </w:r>
          </w:p>
        </w:tc>
        <w:tc>
          <w:tcPr>
            <w:tcW w:w="1094" w:type="dxa"/>
            <w:shd w:val="solid" w:color="FFFFFF" w:fill="auto"/>
          </w:tcPr>
          <w:p w14:paraId="741422B0" w14:textId="5BF51D05" w:rsidR="00302B55" w:rsidRPr="00662325" w:rsidRDefault="00302B55" w:rsidP="00302B55">
            <w:pPr>
              <w:pStyle w:val="TAC"/>
              <w:rPr>
                <w:color w:val="0000FF"/>
                <w:sz w:val="16"/>
                <w:szCs w:val="16"/>
              </w:rPr>
            </w:pPr>
            <w:r w:rsidRPr="00662325">
              <w:rPr>
                <w:color w:val="0000FF"/>
                <w:sz w:val="16"/>
                <w:szCs w:val="16"/>
              </w:rPr>
              <w:t>SP-24</w:t>
            </w:r>
            <w:r>
              <w:rPr>
                <w:color w:val="0000FF"/>
                <w:sz w:val="16"/>
                <w:szCs w:val="16"/>
              </w:rPr>
              <w:t>1274</w:t>
            </w:r>
          </w:p>
        </w:tc>
        <w:tc>
          <w:tcPr>
            <w:tcW w:w="425" w:type="dxa"/>
            <w:shd w:val="solid" w:color="FFFFFF" w:fill="auto"/>
          </w:tcPr>
          <w:p w14:paraId="4383B62B" w14:textId="2DA742F4" w:rsidR="00302B55" w:rsidRPr="00662325" w:rsidRDefault="00302B55" w:rsidP="00302B55">
            <w:pPr>
              <w:pStyle w:val="TAL"/>
              <w:jc w:val="center"/>
              <w:rPr>
                <w:color w:val="0000FF"/>
                <w:sz w:val="16"/>
                <w:szCs w:val="16"/>
              </w:rPr>
            </w:pPr>
            <w:r w:rsidRPr="00662325">
              <w:rPr>
                <w:color w:val="0000FF"/>
                <w:sz w:val="16"/>
                <w:szCs w:val="16"/>
              </w:rPr>
              <w:t>-</w:t>
            </w:r>
          </w:p>
        </w:tc>
        <w:tc>
          <w:tcPr>
            <w:tcW w:w="425" w:type="dxa"/>
            <w:shd w:val="solid" w:color="FFFFFF" w:fill="auto"/>
          </w:tcPr>
          <w:p w14:paraId="2EF06FC1" w14:textId="20486C96" w:rsidR="00302B55" w:rsidRPr="00662325" w:rsidRDefault="00302B55" w:rsidP="00302B55">
            <w:pPr>
              <w:pStyle w:val="TAR"/>
              <w:jc w:val="center"/>
              <w:rPr>
                <w:color w:val="0000FF"/>
                <w:sz w:val="16"/>
                <w:szCs w:val="16"/>
              </w:rPr>
            </w:pPr>
            <w:r w:rsidRPr="00662325">
              <w:rPr>
                <w:color w:val="0000FF"/>
                <w:sz w:val="16"/>
                <w:szCs w:val="16"/>
              </w:rPr>
              <w:t>-</w:t>
            </w:r>
          </w:p>
        </w:tc>
        <w:tc>
          <w:tcPr>
            <w:tcW w:w="425" w:type="dxa"/>
            <w:shd w:val="solid" w:color="FFFFFF" w:fill="auto"/>
          </w:tcPr>
          <w:p w14:paraId="58FC1AAD" w14:textId="5565B72D" w:rsidR="00302B55" w:rsidRPr="00662325" w:rsidRDefault="00302B55" w:rsidP="00302B55">
            <w:pPr>
              <w:pStyle w:val="TAC"/>
              <w:rPr>
                <w:color w:val="0000FF"/>
                <w:sz w:val="16"/>
                <w:szCs w:val="16"/>
              </w:rPr>
            </w:pPr>
            <w:r w:rsidRPr="00662325">
              <w:rPr>
                <w:color w:val="0000FF"/>
                <w:sz w:val="16"/>
                <w:szCs w:val="16"/>
              </w:rPr>
              <w:t>-</w:t>
            </w:r>
          </w:p>
        </w:tc>
        <w:tc>
          <w:tcPr>
            <w:tcW w:w="4962" w:type="dxa"/>
            <w:shd w:val="solid" w:color="FFFFFF" w:fill="auto"/>
          </w:tcPr>
          <w:p w14:paraId="5A983756" w14:textId="3C069540" w:rsidR="00302B55" w:rsidRPr="00662325" w:rsidRDefault="00302B55" w:rsidP="00302B55">
            <w:pPr>
              <w:pStyle w:val="TAL"/>
              <w:rPr>
                <w:color w:val="0000FF"/>
              </w:rPr>
            </w:pPr>
            <w:r w:rsidRPr="00662325">
              <w:rPr>
                <w:color w:val="0000FF"/>
              </w:rPr>
              <w:t>MCC editorial update for presentation to TSG SA for information</w:t>
            </w:r>
          </w:p>
        </w:tc>
        <w:tc>
          <w:tcPr>
            <w:tcW w:w="708" w:type="dxa"/>
            <w:shd w:val="solid" w:color="FFFFFF" w:fill="auto"/>
          </w:tcPr>
          <w:p w14:paraId="1C8FCBF1" w14:textId="5A851571" w:rsidR="00302B55" w:rsidRPr="00662325" w:rsidRDefault="00302B55" w:rsidP="00302B55">
            <w:pPr>
              <w:pStyle w:val="TAC"/>
              <w:rPr>
                <w:color w:val="0000FF"/>
                <w:sz w:val="16"/>
                <w:szCs w:val="16"/>
              </w:rPr>
            </w:pPr>
            <w:r w:rsidRPr="00662325">
              <w:rPr>
                <w:color w:val="0000FF"/>
                <w:sz w:val="16"/>
                <w:szCs w:val="16"/>
              </w:rPr>
              <w:t>1.0.0</w:t>
            </w:r>
          </w:p>
        </w:tc>
      </w:tr>
      <w:tr w:rsidR="00302B55" w:rsidRPr="00302B55" w14:paraId="5CDC2436" w14:textId="77777777" w:rsidTr="002C5995">
        <w:tc>
          <w:tcPr>
            <w:tcW w:w="800" w:type="dxa"/>
            <w:shd w:val="solid" w:color="FFFFFF" w:fill="auto"/>
          </w:tcPr>
          <w:p w14:paraId="31A1880F" w14:textId="6CE2F6E6" w:rsidR="00302B55" w:rsidRPr="00302B55" w:rsidRDefault="00302B55" w:rsidP="00302B55">
            <w:pPr>
              <w:pStyle w:val="TAC"/>
              <w:rPr>
                <w:sz w:val="16"/>
                <w:szCs w:val="16"/>
              </w:rPr>
            </w:pPr>
            <w:r w:rsidRPr="00302B55">
              <w:rPr>
                <w:rFonts w:hint="eastAsia"/>
                <w:sz w:val="16"/>
                <w:szCs w:val="16"/>
              </w:rPr>
              <w:t>2</w:t>
            </w:r>
            <w:r w:rsidRPr="00302B55">
              <w:rPr>
                <w:sz w:val="16"/>
                <w:szCs w:val="16"/>
              </w:rPr>
              <w:t>024-10</w:t>
            </w:r>
          </w:p>
        </w:tc>
        <w:tc>
          <w:tcPr>
            <w:tcW w:w="800" w:type="dxa"/>
            <w:shd w:val="solid" w:color="FFFFFF" w:fill="auto"/>
          </w:tcPr>
          <w:p w14:paraId="1CED6F3C" w14:textId="1660A528" w:rsidR="00302B55" w:rsidRPr="00302B55" w:rsidRDefault="00302B55" w:rsidP="00302B55">
            <w:pPr>
              <w:pStyle w:val="TAC"/>
              <w:rPr>
                <w:sz w:val="16"/>
                <w:szCs w:val="16"/>
              </w:rPr>
            </w:pPr>
            <w:r w:rsidRPr="00302B55">
              <w:rPr>
                <w:sz w:val="16"/>
                <w:szCs w:val="16"/>
              </w:rPr>
              <w:t>SA2#165</w:t>
            </w:r>
          </w:p>
        </w:tc>
        <w:tc>
          <w:tcPr>
            <w:tcW w:w="1094" w:type="dxa"/>
            <w:shd w:val="solid" w:color="FFFFFF" w:fill="auto"/>
          </w:tcPr>
          <w:p w14:paraId="5BD104B9" w14:textId="07483AF7" w:rsidR="00302B55" w:rsidRPr="00302B55" w:rsidRDefault="00302B55" w:rsidP="00302B55">
            <w:pPr>
              <w:pStyle w:val="TAC"/>
              <w:rPr>
                <w:sz w:val="16"/>
                <w:szCs w:val="16"/>
              </w:rPr>
            </w:pPr>
            <w:r w:rsidRPr="00302B55">
              <w:rPr>
                <w:rFonts w:hint="eastAsia"/>
                <w:sz w:val="16"/>
                <w:szCs w:val="16"/>
              </w:rPr>
              <w:t>-</w:t>
            </w:r>
          </w:p>
        </w:tc>
        <w:tc>
          <w:tcPr>
            <w:tcW w:w="425" w:type="dxa"/>
            <w:shd w:val="solid" w:color="FFFFFF" w:fill="auto"/>
          </w:tcPr>
          <w:p w14:paraId="7CAF0252" w14:textId="2DDB87AB" w:rsidR="00302B55" w:rsidRPr="00302B55" w:rsidRDefault="00302B55" w:rsidP="00302B55">
            <w:pPr>
              <w:pStyle w:val="TAL"/>
              <w:jc w:val="center"/>
              <w:rPr>
                <w:sz w:val="16"/>
                <w:szCs w:val="16"/>
              </w:rPr>
            </w:pPr>
            <w:r w:rsidRPr="00302B55">
              <w:rPr>
                <w:sz w:val="16"/>
                <w:szCs w:val="16"/>
              </w:rPr>
              <w:t>-</w:t>
            </w:r>
          </w:p>
        </w:tc>
        <w:tc>
          <w:tcPr>
            <w:tcW w:w="425" w:type="dxa"/>
            <w:shd w:val="solid" w:color="FFFFFF" w:fill="auto"/>
          </w:tcPr>
          <w:p w14:paraId="60F9112D" w14:textId="79DC320A" w:rsidR="00302B55" w:rsidRPr="00302B55" w:rsidRDefault="00302B55" w:rsidP="00302B55">
            <w:pPr>
              <w:pStyle w:val="TAR"/>
              <w:jc w:val="center"/>
              <w:rPr>
                <w:sz w:val="16"/>
                <w:szCs w:val="16"/>
              </w:rPr>
            </w:pPr>
            <w:r w:rsidRPr="00302B55">
              <w:rPr>
                <w:sz w:val="16"/>
                <w:szCs w:val="16"/>
              </w:rPr>
              <w:t>-</w:t>
            </w:r>
          </w:p>
        </w:tc>
        <w:tc>
          <w:tcPr>
            <w:tcW w:w="425" w:type="dxa"/>
            <w:shd w:val="solid" w:color="FFFFFF" w:fill="auto"/>
          </w:tcPr>
          <w:p w14:paraId="4E14E242" w14:textId="1FEDACF6" w:rsidR="00302B55" w:rsidRPr="00302B55" w:rsidRDefault="00302B55" w:rsidP="00302B55">
            <w:pPr>
              <w:pStyle w:val="TAC"/>
              <w:rPr>
                <w:sz w:val="16"/>
                <w:szCs w:val="16"/>
              </w:rPr>
            </w:pPr>
            <w:r w:rsidRPr="00302B55">
              <w:rPr>
                <w:sz w:val="16"/>
                <w:szCs w:val="16"/>
              </w:rPr>
              <w:t>-</w:t>
            </w:r>
          </w:p>
        </w:tc>
        <w:tc>
          <w:tcPr>
            <w:tcW w:w="4962" w:type="dxa"/>
            <w:shd w:val="solid" w:color="FFFFFF" w:fill="auto"/>
          </w:tcPr>
          <w:p w14:paraId="68F6AC49" w14:textId="2CAFB0FD" w:rsidR="00302B55" w:rsidRPr="00302B55" w:rsidRDefault="00302B55" w:rsidP="00302B55">
            <w:pPr>
              <w:pStyle w:val="TAL"/>
            </w:pPr>
            <w:r w:rsidRPr="00302B55">
              <w:t>Inclusion of documents approved in SA2#165:</w:t>
            </w:r>
          </w:p>
          <w:p w14:paraId="1238E1EF" w14:textId="14FA7060" w:rsidR="00302B55" w:rsidRPr="00302B55" w:rsidRDefault="00302B55" w:rsidP="00302B55">
            <w:pPr>
              <w:pStyle w:val="TAL"/>
            </w:pPr>
            <w:r w:rsidRPr="00302B55">
              <w:t>S2-2411267, S2-2411066, S2-2411067, S2-2411268, S2-2411069, S2-2411046, S2-2411070</w:t>
            </w:r>
          </w:p>
        </w:tc>
        <w:tc>
          <w:tcPr>
            <w:tcW w:w="708" w:type="dxa"/>
            <w:shd w:val="solid" w:color="FFFFFF" w:fill="auto"/>
          </w:tcPr>
          <w:p w14:paraId="2B404D24" w14:textId="41B216DC" w:rsidR="00302B55" w:rsidRPr="00302B55" w:rsidRDefault="00302B55" w:rsidP="00302B55">
            <w:pPr>
              <w:pStyle w:val="TAC"/>
              <w:rPr>
                <w:sz w:val="16"/>
                <w:szCs w:val="16"/>
              </w:rPr>
            </w:pPr>
            <w:r w:rsidRPr="00302B55">
              <w:rPr>
                <w:sz w:val="16"/>
                <w:szCs w:val="16"/>
              </w:rPr>
              <w:t>1.1.0</w:t>
            </w:r>
          </w:p>
        </w:tc>
      </w:tr>
      <w:tr w:rsidR="001D6328" w:rsidRPr="00302B55" w14:paraId="3BC4114E" w14:textId="77777777" w:rsidTr="002C5995">
        <w:tc>
          <w:tcPr>
            <w:tcW w:w="800" w:type="dxa"/>
            <w:shd w:val="solid" w:color="FFFFFF" w:fill="auto"/>
          </w:tcPr>
          <w:p w14:paraId="0D47081F" w14:textId="6CBD2B67" w:rsidR="001D6328" w:rsidRPr="00302B55" w:rsidRDefault="001D6328" w:rsidP="001D6328">
            <w:pPr>
              <w:pStyle w:val="TAC"/>
              <w:rPr>
                <w:sz w:val="16"/>
                <w:szCs w:val="16"/>
              </w:rPr>
            </w:pPr>
            <w:r w:rsidRPr="00302B55">
              <w:rPr>
                <w:rFonts w:hint="eastAsia"/>
                <w:sz w:val="16"/>
                <w:szCs w:val="16"/>
              </w:rPr>
              <w:t>2</w:t>
            </w:r>
            <w:r w:rsidRPr="00302B55">
              <w:rPr>
                <w:sz w:val="16"/>
                <w:szCs w:val="16"/>
              </w:rPr>
              <w:t>024-1</w:t>
            </w:r>
            <w:r>
              <w:rPr>
                <w:sz w:val="16"/>
                <w:szCs w:val="16"/>
              </w:rPr>
              <w:t>1</w:t>
            </w:r>
          </w:p>
        </w:tc>
        <w:tc>
          <w:tcPr>
            <w:tcW w:w="800" w:type="dxa"/>
            <w:shd w:val="solid" w:color="FFFFFF" w:fill="auto"/>
          </w:tcPr>
          <w:p w14:paraId="790F3994" w14:textId="0496F9F7" w:rsidR="001D6328" w:rsidRPr="00302B55" w:rsidRDefault="001D6328" w:rsidP="001D6328">
            <w:pPr>
              <w:pStyle w:val="TAC"/>
              <w:rPr>
                <w:sz w:val="16"/>
                <w:szCs w:val="16"/>
              </w:rPr>
            </w:pPr>
            <w:r w:rsidRPr="00302B55">
              <w:rPr>
                <w:sz w:val="16"/>
                <w:szCs w:val="16"/>
              </w:rPr>
              <w:t>SA2#16</w:t>
            </w:r>
            <w:r>
              <w:rPr>
                <w:sz w:val="16"/>
                <w:szCs w:val="16"/>
              </w:rPr>
              <w:t>6</w:t>
            </w:r>
          </w:p>
        </w:tc>
        <w:tc>
          <w:tcPr>
            <w:tcW w:w="1094" w:type="dxa"/>
            <w:shd w:val="solid" w:color="FFFFFF" w:fill="auto"/>
          </w:tcPr>
          <w:p w14:paraId="5820C9B0" w14:textId="6983FE82" w:rsidR="001D6328" w:rsidRPr="00302B55" w:rsidRDefault="001D6328" w:rsidP="001D6328">
            <w:pPr>
              <w:pStyle w:val="TAC"/>
              <w:rPr>
                <w:sz w:val="16"/>
                <w:szCs w:val="16"/>
              </w:rPr>
            </w:pPr>
            <w:r w:rsidRPr="00302B55">
              <w:rPr>
                <w:rFonts w:hint="eastAsia"/>
                <w:sz w:val="16"/>
                <w:szCs w:val="16"/>
              </w:rPr>
              <w:t>-</w:t>
            </w:r>
          </w:p>
        </w:tc>
        <w:tc>
          <w:tcPr>
            <w:tcW w:w="425" w:type="dxa"/>
            <w:shd w:val="solid" w:color="FFFFFF" w:fill="auto"/>
          </w:tcPr>
          <w:p w14:paraId="7CE64D76" w14:textId="07C7B1B3" w:rsidR="001D6328" w:rsidRPr="00302B55" w:rsidRDefault="001D6328" w:rsidP="001D6328">
            <w:pPr>
              <w:pStyle w:val="TAL"/>
              <w:jc w:val="center"/>
              <w:rPr>
                <w:sz w:val="16"/>
                <w:szCs w:val="16"/>
              </w:rPr>
            </w:pPr>
            <w:r w:rsidRPr="00302B55">
              <w:rPr>
                <w:sz w:val="16"/>
                <w:szCs w:val="16"/>
              </w:rPr>
              <w:t>-</w:t>
            </w:r>
          </w:p>
        </w:tc>
        <w:tc>
          <w:tcPr>
            <w:tcW w:w="425" w:type="dxa"/>
            <w:shd w:val="solid" w:color="FFFFFF" w:fill="auto"/>
          </w:tcPr>
          <w:p w14:paraId="2A36909E" w14:textId="12F8C5CB" w:rsidR="001D6328" w:rsidRPr="00302B55" w:rsidRDefault="001D6328" w:rsidP="001D6328">
            <w:pPr>
              <w:pStyle w:val="TAR"/>
              <w:jc w:val="center"/>
              <w:rPr>
                <w:sz w:val="16"/>
                <w:szCs w:val="16"/>
              </w:rPr>
            </w:pPr>
            <w:r w:rsidRPr="00302B55">
              <w:rPr>
                <w:sz w:val="16"/>
                <w:szCs w:val="16"/>
              </w:rPr>
              <w:t>-</w:t>
            </w:r>
          </w:p>
        </w:tc>
        <w:tc>
          <w:tcPr>
            <w:tcW w:w="425" w:type="dxa"/>
            <w:shd w:val="solid" w:color="FFFFFF" w:fill="auto"/>
          </w:tcPr>
          <w:p w14:paraId="0A56D4D8" w14:textId="6CC8C533" w:rsidR="001D6328" w:rsidRPr="00302B55" w:rsidRDefault="001D6328" w:rsidP="001D6328">
            <w:pPr>
              <w:pStyle w:val="TAC"/>
              <w:rPr>
                <w:sz w:val="16"/>
                <w:szCs w:val="16"/>
              </w:rPr>
            </w:pPr>
            <w:r w:rsidRPr="00302B55">
              <w:rPr>
                <w:sz w:val="16"/>
                <w:szCs w:val="16"/>
              </w:rPr>
              <w:t>-</w:t>
            </w:r>
          </w:p>
        </w:tc>
        <w:tc>
          <w:tcPr>
            <w:tcW w:w="4962" w:type="dxa"/>
            <w:shd w:val="solid" w:color="FFFFFF" w:fill="auto"/>
          </w:tcPr>
          <w:p w14:paraId="6D42282A" w14:textId="47654267" w:rsidR="001D6328" w:rsidRPr="00302B55" w:rsidRDefault="001D6328" w:rsidP="001D6328">
            <w:pPr>
              <w:pStyle w:val="TAL"/>
            </w:pPr>
            <w:r w:rsidRPr="00302B55">
              <w:t>Inclusion of documents approved in SA2#16</w:t>
            </w:r>
            <w:r>
              <w:t>6</w:t>
            </w:r>
            <w:r w:rsidRPr="00302B55">
              <w:t>:</w:t>
            </w:r>
          </w:p>
          <w:p w14:paraId="403014F9" w14:textId="42C94C22" w:rsidR="001D6328" w:rsidRPr="00302B55" w:rsidRDefault="00CC5B81" w:rsidP="001D6328">
            <w:pPr>
              <w:pStyle w:val="TAL"/>
            </w:pPr>
            <w:r w:rsidRPr="00CC5B81">
              <w:t>S2-2412769</w:t>
            </w:r>
            <w:r>
              <w:t xml:space="preserve">, </w:t>
            </w:r>
            <w:r w:rsidR="00B83101" w:rsidRPr="00B83101">
              <w:t>S2-2412770</w:t>
            </w:r>
            <w:r w:rsidR="00B83101">
              <w:t xml:space="preserve">, </w:t>
            </w:r>
            <w:r w:rsidR="003061B6" w:rsidRPr="003061B6">
              <w:t>S2-2412786</w:t>
            </w:r>
            <w:r w:rsidR="003061B6">
              <w:t xml:space="preserve">, </w:t>
            </w:r>
            <w:r w:rsidR="002A3D08" w:rsidRPr="002A3D08">
              <w:t>S2-2412787</w:t>
            </w:r>
            <w:r w:rsidR="002A3D08">
              <w:t xml:space="preserve">, </w:t>
            </w:r>
            <w:r w:rsidR="0077176D" w:rsidRPr="0077176D">
              <w:t>S2-2412788</w:t>
            </w:r>
            <w:r w:rsidR="0077176D">
              <w:t>,</w:t>
            </w:r>
            <w:r w:rsidR="00270B7C" w:rsidRPr="00D751FD">
              <w:t xml:space="preserve"> S2-241280</w:t>
            </w:r>
            <w:r w:rsidR="00270B7C">
              <w:t>2,</w:t>
            </w:r>
            <w:r w:rsidR="0077176D">
              <w:t xml:space="preserve"> </w:t>
            </w:r>
            <w:r w:rsidR="000E608D" w:rsidRPr="000E608D">
              <w:t>S2-2412803</w:t>
            </w:r>
            <w:r w:rsidR="000E608D">
              <w:t xml:space="preserve">, </w:t>
            </w:r>
            <w:r w:rsidR="00D751FD" w:rsidRPr="00D751FD">
              <w:t>S2-2412804</w:t>
            </w:r>
            <w:r w:rsidR="00D751FD">
              <w:t xml:space="preserve">, </w:t>
            </w:r>
            <w:r w:rsidR="00645BD7" w:rsidRPr="00645BD7">
              <w:t>S2-2412805</w:t>
            </w:r>
            <w:r w:rsidR="00645BD7">
              <w:t xml:space="preserve">, </w:t>
            </w:r>
            <w:r w:rsidR="00F50636" w:rsidRPr="00F50636">
              <w:t>S2-2412806</w:t>
            </w:r>
            <w:r w:rsidR="00F50636">
              <w:t xml:space="preserve">, </w:t>
            </w:r>
            <w:r w:rsidR="00782FB5" w:rsidRPr="00782FB5">
              <w:t>S2-2413024</w:t>
            </w:r>
            <w:r w:rsidR="00782FB5">
              <w:t xml:space="preserve">, </w:t>
            </w:r>
            <w:r w:rsidR="002B02DC" w:rsidRPr="002B02DC">
              <w:t>S2-2413025</w:t>
            </w:r>
          </w:p>
        </w:tc>
        <w:tc>
          <w:tcPr>
            <w:tcW w:w="708" w:type="dxa"/>
            <w:shd w:val="solid" w:color="FFFFFF" w:fill="auto"/>
          </w:tcPr>
          <w:p w14:paraId="0FA15845" w14:textId="5BE31E0B" w:rsidR="001D6328" w:rsidRPr="00302B55" w:rsidRDefault="001D6328" w:rsidP="001D6328">
            <w:pPr>
              <w:pStyle w:val="TAC"/>
              <w:rPr>
                <w:sz w:val="16"/>
                <w:szCs w:val="16"/>
              </w:rPr>
            </w:pPr>
            <w:r w:rsidRPr="00302B55">
              <w:rPr>
                <w:sz w:val="16"/>
                <w:szCs w:val="16"/>
              </w:rPr>
              <w:t>1.</w:t>
            </w:r>
            <w:r>
              <w:rPr>
                <w:sz w:val="16"/>
                <w:szCs w:val="16"/>
              </w:rPr>
              <w:t>2</w:t>
            </w:r>
            <w:r w:rsidRPr="00302B55">
              <w:rPr>
                <w:sz w:val="16"/>
                <w:szCs w:val="16"/>
              </w:rPr>
              <w:t>.0</w:t>
            </w:r>
          </w:p>
        </w:tc>
      </w:tr>
      <w:tr w:rsidR="007B5D93" w:rsidRPr="000F2A93" w14:paraId="2EB1B797" w14:textId="77777777" w:rsidTr="00E47578">
        <w:tc>
          <w:tcPr>
            <w:tcW w:w="800" w:type="dxa"/>
            <w:shd w:val="solid" w:color="FFFFFF" w:fill="auto"/>
          </w:tcPr>
          <w:p w14:paraId="08DA58EC" w14:textId="5F8895DD" w:rsidR="007B5D93" w:rsidRPr="00662325" w:rsidRDefault="007B5D93" w:rsidP="00E47578">
            <w:pPr>
              <w:pStyle w:val="TAC"/>
              <w:rPr>
                <w:color w:val="0000FF"/>
                <w:sz w:val="16"/>
                <w:szCs w:val="16"/>
              </w:rPr>
            </w:pPr>
            <w:r w:rsidRPr="00662325">
              <w:rPr>
                <w:color w:val="0000FF"/>
                <w:sz w:val="16"/>
                <w:szCs w:val="16"/>
              </w:rPr>
              <w:t>2024-</w:t>
            </w:r>
            <w:r>
              <w:rPr>
                <w:color w:val="0000FF"/>
                <w:sz w:val="16"/>
                <w:szCs w:val="16"/>
              </w:rPr>
              <w:t>11</w:t>
            </w:r>
          </w:p>
        </w:tc>
        <w:tc>
          <w:tcPr>
            <w:tcW w:w="800" w:type="dxa"/>
            <w:shd w:val="solid" w:color="FFFFFF" w:fill="auto"/>
          </w:tcPr>
          <w:p w14:paraId="3B9205EA" w14:textId="51F7E51B" w:rsidR="007B5D93" w:rsidRPr="00662325" w:rsidRDefault="007B5D93" w:rsidP="00E47578">
            <w:pPr>
              <w:pStyle w:val="TAC"/>
              <w:rPr>
                <w:color w:val="0000FF"/>
                <w:sz w:val="16"/>
                <w:szCs w:val="16"/>
              </w:rPr>
            </w:pPr>
            <w:r w:rsidRPr="00662325">
              <w:rPr>
                <w:color w:val="0000FF"/>
                <w:sz w:val="16"/>
                <w:szCs w:val="16"/>
              </w:rPr>
              <w:t>SA#10</w:t>
            </w:r>
            <w:r>
              <w:rPr>
                <w:color w:val="0000FF"/>
                <w:sz w:val="16"/>
                <w:szCs w:val="16"/>
              </w:rPr>
              <w:t>6</w:t>
            </w:r>
          </w:p>
        </w:tc>
        <w:tc>
          <w:tcPr>
            <w:tcW w:w="1094" w:type="dxa"/>
            <w:shd w:val="solid" w:color="FFFFFF" w:fill="auto"/>
          </w:tcPr>
          <w:p w14:paraId="6BF9B3FA" w14:textId="774C1A72" w:rsidR="007B5D93" w:rsidRPr="00662325" w:rsidRDefault="00A21A50" w:rsidP="00E47578">
            <w:pPr>
              <w:pStyle w:val="TAC"/>
              <w:rPr>
                <w:color w:val="0000FF"/>
                <w:sz w:val="16"/>
                <w:szCs w:val="16"/>
              </w:rPr>
            </w:pPr>
            <w:r>
              <w:rPr>
                <w:color w:val="0000FF"/>
                <w:sz w:val="16"/>
                <w:szCs w:val="16"/>
              </w:rPr>
              <w:t>SP-241506</w:t>
            </w:r>
          </w:p>
        </w:tc>
        <w:tc>
          <w:tcPr>
            <w:tcW w:w="425" w:type="dxa"/>
            <w:shd w:val="solid" w:color="FFFFFF" w:fill="auto"/>
          </w:tcPr>
          <w:p w14:paraId="657A7315" w14:textId="77777777" w:rsidR="007B5D93" w:rsidRPr="00662325" w:rsidRDefault="007B5D93" w:rsidP="00E47578">
            <w:pPr>
              <w:pStyle w:val="TAL"/>
              <w:jc w:val="center"/>
              <w:rPr>
                <w:color w:val="0000FF"/>
                <w:sz w:val="16"/>
                <w:szCs w:val="16"/>
              </w:rPr>
            </w:pPr>
            <w:r w:rsidRPr="00662325">
              <w:rPr>
                <w:color w:val="0000FF"/>
                <w:sz w:val="16"/>
                <w:szCs w:val="16"/>
              </w:rPr>
              <w:t>-</w:t>
            </w:r>
          </w:p>
        </w:tc>
        <w:tc>
          <w:tcPr>
            <w:tcW w:w="425" w:type="dxa"/>
            <w:shd w:val="solid" w:color="FFFFFF" w:fill="auto"/>
          </w:tcPr>
          <w:p w14:paraId="259DD0CF" w14:textId="77777777" w:rsidR="007B5D93" w:rsidRPr="00662325" w:rsidRDefault="007B5D93" w:rsidP="00E47578">
            <w:pPr>
              <w:pStyle w:val="TAR"/>
              <w:jc w:val="center"/>
              <w:rPr>
                <w:color w:val="0000FF"/>
                <w:sz w:val="16"/>
                <w:szCs w:val="16"/>
              </w:rPr>
            </w:pPr>
            <w:r w:rsidRPr="00662325">
              <w:rPr>
                <w:color w:val="0000FF"/>
                <w:sz w:val="16"/>
                <w:szCs w:val="16"/>
              </w:rPr>
              <w:t>-</w:t>
            </w:r>
          </w:p>
        </w:tc>
        <w:tc>
          <w:tcPr>
            <w:tcW w:w="425" w:type="dxa"/>
            <w:shd w:val="solid" w:color="FFFFFF" w:fill="auto"/>
          </w:tcPr>
          <w:p w14:paraId="3260696B" w14:textId="77777777" w:rsidR="007B5D93" w:rsidRPr="00662325" w:rsidRDefault="007B5D93" w:rsidP="00E47578">
            <w:pPr>
              <w:pStyle w:val="TAC"/>
              <w:rPr>
                <w:color w:val="0000FF"/>
                <w:sz w:val="16"/>
                <w:szCs w:val="16"/>
              </w:rPr>
            </w:pPr>
            <w:r w:rsidRPr="00662325">
              <w:rPr>
                <w:color w:val="0000FF"/>
                <w:sz w:val="16"/>
                <w:szCs w:val="16"/>
              </w:rPr>
              <w:t>-</w:t>
            </w:r>
          </w:p>
        </w:tc>
        <w:tc>
          <w:tcPr>
            <w:tcW w:w="4962" w:type="dxa"/>
            <w:shd w:val="solid" w:color="FFFFFF" w:fill="auto"/>
          </w:tcPr>
          <w:p w14:paraId="37B90E01" w14:textId="6DA73F5C" w:rsidR="007B5D93" w:rsidRPr="00662325" w:rsidRDefault="007B5D93" w:rsidP="00E47578">
            <w:pPr>
              <w:pStyle w:val="TAL"/>
              <w:rPr>
                <w:color w:val="0000FF"/>
              </w:rPr>
            </w:pPr>
            <w:r w:rsidRPr="00662325">
              <w:rPr>
                <w:color w:val="0000FF"/>
              </w:rPr>
              <w:t>MCC editorial update for presentation to TSG SA for information</w:t>
            </w:r>
            <w:r>
              <w:rPr>
                <w:color w:val="0000FF"/>
              </w:rPr>
              <w:t xml:space="preserve"> (second presentation)</w:t>
            </w:r>
          </w:p>
        </w:tc>
        <w:tc>
          <w:tcPr>
            <w:tcW w:w="708" w:type="dxa"/>
            <w:shd w:val="solid" w:color="FFFFFF" w:fill="auto"/>
          </w:tcPr>
          <w:p w14:paraId="515B17ED" w14:textId="22AC43C2" w:rsidR="007B5D93" w:rsidRPr="00662325" w:rsidRDefault="007B5D93" w:rsidP="00E47578">
            <w:pPr>
              <w:pStyle w:val="TAC"/>
              <w:rPr>
                <w:color w:val="0000FF"/>
                <w:sz w:val="16"/>
                <w:szCs w:val="16"/>
              </w:rPr>
            </w:pPr>
            <w:r>
              <w:rPr>
                <w:color w:val="0000FF"/>
                <w:sz w:val="16"/>
                <w:szCs w:val="16"/>
              </w:rPr>
              <w:t>1.2.1</w:t>
            </w:r>
          </w:p>
        </w:tc>
      </w:tr>
    </w:tbl>
    <w:p w14:paraId="4E61DE01" w14:textId="39334E39" w:rsidR="00247453" w:rsidRDefault="00247453" w:rsidP="00B36905">
      <w:pPr>
        <w:rPr>
          <w:rFonts w:eastAsia="SimSun"/>
          <w:lang w:eastAsia="zh-CN"/>
        </w:rPr>
      </w:pPr>
    </w:p>
    <w:sectPr w:rsidR="00247453">
      <w:headerReference w:type="even" r:id="rId262"/>
      <w:headerReference w:type="default" r:id="rId263"/>
      <w:footerReference w:type="default" r:id="rId26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255A00" w14:textId="77777777" w:rsidR="006661AD" w:rsidRDefault="006661AD">
      <w:pPr>
        <w:spacing w:after="0"/>
      </w:pPr>
      <w:r>
        <w:separator/>
      </w:r>
    </w:p>
  </w:endnote>
  <w:endnote w:type="continuationSeparator" w:id="0">
    <w:p w14:paraId="7C7C7341" w14:textId="77777777" w:rsidR="006661AD" w:rsidRDefault="006661A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4B3399" w:rsidRDefault="00247453" w:rsidP="004B339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4B3399" w:rsidRDefault="00247453" w:rsidP="004B339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4B3399">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4B3399">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8378F3" w14:textId="77777777" w:rsidR="006661AD" w:rsidRDefault="006661AD">
      <w:pPr>
        <w:spacing w:after="0"/>
      </w:pPr>
      <w:r>
        <w:separator/>
      </w:r>
    </w:p>
  </w:footnote>
  <w:footnote w:type="continuationSeparator" w:id="0">
    <w:p w14:paraId="2A336D63" w14:textId="77777777" w:rsidR="006661AD" w:rsidRDefault="006661A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386EAE96"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4B3399">
      <w:rPr>
        <w:rFonts w:ascii="Arial" w:hAnsi="Arial" w:cs="Arial"/>
        <w:b/>
        <w:szCs w:val="18"/>
        <w:lang w:eastAsia="en-US"/>
      </w:rPr>
      <w:fldChar w:fldCharType="begin"/>
    </w:r>
    <w:r w:rsidRPr="004B3399">
      <w:rPr>
        <w:rFonts w:ascii="Arial" w:hAnsi="Arial" w:cs="Arial"/>
        <w:b/>
        <w:szCs w:val="18"/>
        <w:lang w:eastAsia="en-US"/>
      </w:rPr>
      <w:instrText xml:space="preserve"> STYLEREF ZGSM </w:instrText>
    </w:r>
    <w:r w:rsidRPr="004B3399">
      <w:rPr>
        <w:rFonts w:ascii="Arial" w:hAnsi="Arial" w:cs="Arial"/>
        <w:b/>
        <w:szCs w:val="18"/>
        <w:lang w:eastAsia="en-US"/>
      </w:rPr>
      <w:fldChar w:fldCharType="separate"/>
    </w:r>
    <w:r w:rsidR="00A21A50">
      <w:rPr>
        <w:rFonts w:ascii="Arial" w:hAnsi="Arial" w:cs="Arial"/>
        <w:b/>
        <w:noProof/>
        <w:szCs w:val="18"/>
        <w:lang w:eastAsia="en-US"/>
      </w:rPr>
      <w:t>Release 19</w:t>
    </w:r>
    <w:r w:rsidRPr="004B3399">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4B3399">
      <w:rPr>
        <w:rFonts w:ascii="Arial" w:hAnsi="Arial" w:cs="Arial"/>
        <w:b/>
        <w:szCs w:val="18"/>
        <w:lang w:eastAsia="en-US"/>
      </w:rPr>
      <w:fldChar w:fldCharType="begin"/>
    </w:r>
    <w:r w:rsidRPr="004B3399">
      <w:rPr>
        <w:rFonts w:ascii="Arial" w:hAnsi="Arial" w:cs="Arial"/>
        <w:b/>
        <w:szCs w:val="18"/>
        <w:lang w:eastAsia="en-US"/>
      </w:rPr>
      <w:instrText xml:space="preserve"> PAGE </w:instrText>
    </w:r>
    <w:r w:rsidRPr="004B3399">
      <w:rPr>
        <w:rFonts w:ascii="Arial" w:hAnsi="Arial" w:cs="Arial"/>
        <w:b/>
        <w:szCs w:val="18"/>
        <w:lang w:eastAsia="en-US"/>
      </w:rPr>
      <w:fldChar w:fldCharType="separate"/>
    </w:r>
    <w:r w:rsidRPr="004B3399">
      <w:rPr>
        <w:rFonts w:ascii="Arial" w:hAnsi="Arial" w:cs="Arial"/>
        <w:b/>
        <w:szCs w:val="18"/>
        <w:lang w:eastAsia="en-US"/>
      </w:rPr>
      <w:t>8</w:t>
    </w:r>
    <w:r w:rsidRPr="004B3399">
      <w:rPr>
        <w:rFonts w:ascii="Arial" w:hAnsi="Arial" w:cs="Arial"/>
        <w:b/>
        <w:szCs w:val="18"/>
        <w:lang w:eastAsia="en-US"/>
      </w:rPr>
      <w:fldChar w:fldCharType="end"/>
    </w:r>
  </w:p>
  <w:p w14:paraId="069939F3" w14:textId="0A486D23"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4B3399">
      <w:rPr>
        <w:rFonts w:ascii="Arial" w:hAnsi="Arial" w:cs="Arial"/>
        <w:b/>
        <w:szCs w:val="18"/>
        <w:lang w:eastAsia="en-US"/>
      </w:rPr>
      <w:fldChar w:fldCharType="begin"/>
    </w:r>
    <w:r w:rsidRPr="004B3399">
      <w:rPr>
        <w:rFonts w:ascii="Arial" w:hAnsi="Arial" w:cs="Arial"/>
        <w:b/>
        <w:szCs w:val="18"/>
        <w:lang w:eastAsia="en-US"/>
      </w:rPr>
      <w:instrText xml:space="preserve"> STYLEREF ZA </w:instrText>
    </w:r>
    <w:r w:rsidRPr="004B3399">
      <w:rPr>
        <w:rFonts w:ascii="Arial" w:hAnsi="Arial" w:cs="Arial"/>
        <w:b/>
        <w:szCs w:val="18"/>
        <w:lang w:eastAsia="en-US"/>
      </w:rPr>
      <w:fldChar w:fldCharType="separate"/>
    </w:r>
    <w:r w:rsidR="00A21A50">
      <w:rPr>
        <w:rFonts w:ascii="Arial" w:hAnsi="Arial" w:cs="Arial"/>
        <w:b/>
        <w:noProof/>
        <w:szCs w:val="18"/>
        <w:lang w:eastAsia="en-US"/>
      </w:rPr>
      <w:t>3GPP TR 23.700-13 V1.2.1 (2024-11)</w:t>
    </w:r>
    <w:r w:rsidRPr="004B3399">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A45C5E"/>
    <w:multiLevelType w:val="hybridMultilevel"/>
    <w:tmpl w:val="0BB6ABF8"/>
    <w:lvl w:ilvl="0" w:tplc="283A84D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D277357"/>
    <w:multiLevelType w:val="hybridMultilevel"/>
    <w:tmpl w:val="3F84FE3E"/>
    <w:lvl w:ilvl="0" w:tplc="B372C22A">
      <w:start w:val="8"/>
      <w:numFmt w:val="bullet"/>
      <w:lvlText w:val="-"/>
      <w:lvlJc w:val="left"/>
      <w:pPr>
        <w:ind w:left="1080" w:hanging="360"/>
      </w:pPr>
      <w:rPr>
        <w:rFonts w:ascii="Times New Roman" w:eastAsiaTheme="minorEastAsia"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4"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6" w15:restartNumberingAfterBreak="0">
    <w:nsid w:val="54784F59"/>
    <w:multiLevelType w:val="hybridMultilevel"/>
    <w:tmpl w:val="33BC122E"/>
    <w:lvl w:ilvl="0" w:tplc="4D3A0438">
      <w:start w:val="6"/>
      <w:numFmt w:val="bullet"/>
      <w:lvlText w:val=""/>
      <w:lvlJc w:val="left"/>
      <w:pPr>
        <w:ind w:left="720" w:hanging="360"/>
      </w:pPr>
      <w:rPr>
        <w:rFonts w:ascii="Wingdings" w:eastAsia="DengXian"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5A44254D"/>
    <w:multiLevelType w:val="hybridMultilevel"/>
    <w:tmpl w:val="1226AEAA"/>
    <w:lvl w:ilvl="0" w:tplc="30045652">
      <w:start w:val="8"/>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9"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FCB3910"/>
    <w:multiLevelType w:val="hybridMultilevel"/>
    <w:tmpl w:val="CA86EE04"/>
    <w:lvl w:ilvl="0" w:tplc="BA746E6E">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1"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99B23F8"/>
    <w:multiLevelType w:val="hybridMultilevel"/>
    <w:tmpl w:val="B78AB1C6"/>
    <w:lvl w:ilvl="0" w:tplc="7FD0DCD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2370688">
    <w:abstractNumId w:val="3"/>
  </w:num>
  <w:num w:numId="2" w16cid:durableId="1063407840">
    <w:abstractNumId w:val="5"/>
  </w:num>
  <w:num w:numId="3" w16cid:durableId="1317494358">
    <w:abstractNumId w:val="8"/>
  </w:num>
  <w:num w:numId="4" w16cid:durableId="1270578908">
    <w:abstractNumId w:val="9"/>
  </w:num>
  <w:num w:numId="5" w16cid:durableId="1161694489">
    <w:abstractNumId w:val="6"/>
  </w:num>
  <w:num w:numId="6" w16cid:durableId="498081451">
    <w:abstractNumId w:val="2"/>
  </w:num>
  <w:num w:numId="7" w16cid:durableId="788551793">
    <w:abstractNumId w:val="7"/>
  </w:num>
  <w:num w:numId="8" w16cid:durableId="1090079256">
    <w:abstractNumId w:val="4"/>
  </w:num>
  <w:num w:numId="9" w16cid:durableId="1826047742">
    <w:abstractNumId w:val="1"/>
  </w:num>
  <w:num w:numId="10" w16cid:durableId="292833749">
    <w:abstractNumId w:val="0"/>
  </w:num>
  <w:num w:numId="11" w16cid:durableId="2001735401">
    <w:abstractNumId w:val="24"/>
  </w:num>
  <w:num w:numId="12" w16cid:durableId="2107730973">
    <w:abstractNumId w:val="26"/>
  </w:num>
  <w:num w:numId="13" w16cid:durableId="27892238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03869046">
    <w:abstractNumId w:val="35"/>
  </w:num>
  <w:num w:numId="15" w16cid:durableId="1786995125">
    <w:abstractNumId w:val="22"/>
  </w:num>
  <w:num w:numId="16" w16cid:durableId="10688638">
    <w:abstractNumId w:val="28"/>
  </w:num>
  <w:num w:numId="17" w16cid:durableId="395982050">
    <w:abstractNumId w:val="14"/>
  </w:num>
  <w:num w:numId="18" w16cid:durableId="1109353953">
    <w:abstractNumId w:val="25"/>
  </w:num>
  <w:num w:numId="19" w16cid:durableId="518276792">
    <w:abstractNumId w:val="11"/>
  </w:num>
  <w:num w:numId="20" w16cid:durableId="794102651">
    <w:abstractNumId w:val="32"/>
  </w:num>
  <w:num w:numId="21" w16cid:durableId="2097284386">
    <w:abstractNumId w:val="29"/>
  </w:num>
  <w:num w:numId="22" w16cid:durableId="878515463">
    <w:abstractNumId w:val="17"/>
  </w:num>
  <w:num w:numId="23" w16cid:durableId="1372221415">
    <w:abstractNumId w:val="20"/>
  </w:num>
  <w:num w:numId="24" w16cid:durableId="1043558648">
    <w:abstractNumId w:val="18"/>
  </w:num>
  <w:num w:numId="25" w16cid:durableId="183869191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3186533">
    <w:abstractNumId w:val="31"/>
  </w:num>
  <w:num w:numId="27" w16cid:durableId="699161332">
    <w:abstractNumId w:val="30"/>
  </w:num>
  <w:num w:numId="28" w16cid:durableId="505900754">
    <w:abstractNumId w:val="10"/>
  </w:num>
  <w:num w:numId="29" w16cid:durableId="664093509">
    <w:abstractNumId w:val="15"/>
  </w:num>
  <w:num w:numId="30" w16cid:durableId="865487785">
    <w:abstractNumId w:val="37"/>
  </w:num>
  <w:num w:numId="31" w16cid:durableId="1134979636">
    <w:abstractNumId w:val="16"/>
  </w:num>
  <w:num w:numId="32" w16cid:durableId="53436764">
    <w:abstractNumId w:val="13"/>
  </w:num>
  <w:num w:numId="33" w16cid:durableId="1412777490">
    <w:abstractNumId w:val="23"/>
  </w:num>
  <w:num w:numId="34" w16cid:durableId="706294587">
    <w:abstractNumId w:val="12"/>
  </w:num>
  <w:num w:numId="35" w16cid:durableId="1071077811">
    <w:abstractNumId w:val="33"/>
  </w:num>
  <w:num w:numId="36" w16cid:durableId="1857042155">
    <w:abstractNumId w:val="19"/>
  </w:num>
  <w:num w:numId="37" w16cid:durableId="170024954">
    <w:abstractNumId w:val="27"/>
  </w:num>
  <w:num w:numId="38" w16cid:durableId="749497216">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proofState w:spelling="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15DA"/>
    <w:rsid w:val="00023565"/>
    <w:rsid w:val="0002376E"/>
    <w:rsid w:val="00024628"/>
    <w:rsid w:val="00024798"/>
    <w:rsid w:val="000268FB"/>
    <w:rsid w:val="00027690"/>
    <w:rsid w:val="0002798F"/>
    <w:rsid w:val="00027B9C"/>
    <w:rsid w:val="00030780"/>
    <w:rsid w:val="0003091B"/>
    <w:rsid w:val="00030E70"/>
    <w:rsid w:val="00032C4D"/>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59F8"/>
    <w:rsid w:val="00047051"/>
    <w:rsid w:val="00047C64"/>
    <w:rsid w:val="00050317"/>
    <w:rsid w:val="00050528"/>
    <w:rsid w:val="00050D23"/>
    <w:rsid w:val="000549F0"/>
    <w:rsid w:val="00055148"/>
    <w:rsid w:val="00055690"/>
    <w:rsid w:val="000559CF"/>
    <w:rsid w:val="00056F95"/>
    <w:rsid w:val="0005715C"/>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17D"/>
    <w:rsid w:val="00086929"/>
    <w:rsid w:val="0009059A"/>
    <w:rsid w:val="00090D4D"/>
    <w:rsid w:val="00091BA0"/>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85"/>
    <w:rsid w:val="000A75B1"/>
    <w:rsid w:val="000B103E"/>
    <w:rsid w:val="000B131F"/>
    <w:rsid w:val="000B1493"/>
    <w:rsid w:val="000B1D24"/>
    <w:rsid w:val="000B3DD5"/>
    <w:rsid w:val="000B4A08"/>
    <w:rsid w:val="000B50B5"/>
    <w:rsid w:val="000B6489"/>
    <w:rsid w:val="000B77DD"/>
    <w:rsid w:val="000B79B7"/>
    <w:rsid w:val="000C0426"/>
    <w:rsid w:val="000C05C6"/>
    <w:rsid w:val="000C13A3"/>
    <w:rsid w:val="000C164D"/>
    <w:rsid w:val="000C29D7"/>
    <w:rsid w:val="000C2CB4"/>
    <w:rsid w:val="000C32A5"/>
    <w:rsid w:val="000C3EFB"/>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608D"/>
    <w:rsid w:val="000E735B"/>
    <w:rsid w:val="000F0450"/>
    <w:rsid w:val="000F06D8"/>
    <w:rsid w:val="000F28B5"/>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52D"/>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AC7"/>
    <w:rsid w:val="001412C9"/>
    <w:rsid w:val="00141776"/>
    <w:rsid w:val="00142A26"/>
    <w:rsid w:val="0014582F"/>
    <w:rsid w:val="0014629D"/>
    <w:rsid w:val="00147EAA"/>
    <w:rsid w:val="00151178"/>
    <w:rsid w:val="001512CD"/>
    <w:rsid w:val="00151337"/>
    <w:rsid w:val="00151A7D"/>
    <w:rsid w:val="001520C4"/>
    <w:rsid w:val="001520C5"/>
    <w:rsid w:val="00152663"/>
    <w:rsid w:val="00152E53"/>
    <w:rsid w:val="001538DF"/>
    <w:rsid w:val="00153A93"/>
    <w:rsid w:val="001564B9"/>
    <w:rsid w:val="00156945"/>
    <w:rsid w:val="00156FE0"/>
    <w:rsid w:val="00161001"/>
    <w:rsid w:val="001616A1"/>
    <w:rsid w:val="00161B39"/>
    <w:rsid w:val="00163C76"/>
    <w:rsid w:val="00163E01"/>
    <w:rsid w:val="001673CA"/>
    <w:rsid w:val="00167AF3"/>
    <w:rsid w:val="00170A7C"/>
    <w:rsid w:val="00172B3F"/>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47E3"/>
    <w:rsid w:val="001963FC"/>
    <w:rsid w:val="0019666E"/>
    <w:rsid w:val="00196B2A"/>
    <w:rsid w:val="0019723A"/>
    <w:rsid w:val="001A022E"/>
    <w:rsid w:val="001A0FD2"/>
    <w:rsid w:val="001A3A7D"/>
    <w:rsid w:val="001A3FB4"/>
    <w:rsid w:val="001A56A8"/>
    <w:rsid w:val="001A5C81"/>
    <w:rsid w:val="001A67C3"/>
    <w:rsid w:val="001A7072"/>
    <w:rsid w:val="001A7967"/>
    <w:rsid w:val="001B0220"/>
    <w:rsid w:val="001B07DF"/>
    <w:rsid w:val="001B0D21"/>
    <w:rsid w:val="001B193C"/>
    <w:rsid w:val="001B1EDD"/>
    <w:rsid w:val="001B2070"/>
    <w:rsid w:val="001B2836"/>
    <w:rsid w:val="001B2CFE"/>
    <w:rsid w:val="001B3759"/>
    <w:rsid w:val="001B3D20"/>
    <w:rsid w:val="001B494E"/>
    <w:rsid w:val="001B4DFC"/>
    <w:rsid w:val="001B546B"/>
    <w:rsid w:val="001B5EBE"/>
    <w:rsid w:val="001B7802"/>
    <w:rsid w:val="001C0A43"/>
    <w:rsid w:val="001C115F"/>
    <w:rsid w:val="001C17E1"/>
    <w:rsid w:val="001C1F6D"/>
    <w:rsid w:val="001C30D1"/>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D3942"/>
    <w:rsid w:val="001D6328"/>
    <w:rsid w:val="001D7BCC"/>
    <w:rsid w:val="001E0DF5"/>
    <w:rsid w:val="001E125D"/>
    <w:rsid w:val="001E1F34"/>
    <w:rsid w:val="001E4DFF"/>
    <w:rsid w:val="001E5C9E"/>
    <w:rsid w:val="001E6FE4"/>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2C1"/>
    <w:rsid w:val="00214A95"/>
    <w:rsid w:val="0021573C"/>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4C2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486"/>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6A9"/>
    <w:rsid w:val="002707A8"/>
    <w:rsid w:val="00270B7C"/>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2FD"/>
    <w:rsid w:val="00297693"/>
    <w:rsid w:val="002A05F3"/>
    <w:rsid w:val="002A062F"/>
    <w:rsid w:val="002A2F3C"/>
    <w:rsid w:val="002A3C41"/>
    <w:rsid w:val="002A3D08"/>
    <w:rsid w:val="002A4177"/>
    <w:rsid w:val="002A6F90"/>
    <w:rsid w:val="002A7929"/>
    <w:rsid w:val="002B02DC"/>
    <w:rsid w:val="002B18F3"/>
    <w:rsid w:val="002B1B87"/>
    <w:rsid w:val="002B1D85"/>
    <w:rsid w:val="002B21E7"/>
    <w:rsid w:val="002B22AE"/>
    <w:rsid w:val="002B2ABA"/>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4CB0"/>
    <w:rsid w:val="002C4D99"/>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55"/>
    <w:rsid w:val="00302B99"/>
    <w:rsid w:val="003034B2"/>
    <w:rsid w:val="003048BC"/>
    <w:rsid w:val="003061B6"/>
    <w:rsid w:val="00306711"/>
    <w:rsid w:val="00310B0A"/>
    <w:rsid w:val="0031175D"/>
    <w:rsid w:val="00312459"/>
    <w:rsid w:val="00312B34"/>
    <w:rsid w:val="003142A3"/>
    <w:rsid w:val="0031486D"/>
    <w:rsid w:val="00314A33"/>
    <w:rsid w:val="003153C7"/>
    <w:rsid w:val="00316798"/>
    <w:rsid w:val="00316A3F"/>
    <w:rsid w:val="00317BA6"/>
    <w:rsid w:val="0032155D"/>
    <w:rsid w:val="0032167E"/>
    <w:rsid w:val="00322DBA"/>
    <w:rsid w:val="00322E01"/>
    <w:rsid w:val="00324F09"/>
    <w:rsid w:val="0032532F"/>
    <w:rsid w:val="00325BE6"/>
    <w:rsid w:val="003264F1"/>
    <w:rsid w:val="00327CA6"/>
    <w:rsid w:val="00331F83"/>
    <w:rsid w:val="003338BB"/>
    <w:rsid w:val="003349DF"/>
    <w:rsid w:val="00335D2E"/>
    <w:rsid w:val="00340629"/>
    <w:rsid w:val="0034141F"/>
    <w:rsid w:val="0034237A"/>
    <w:rsid w:val="00342E66"/>
    <w:rsid w:val="00343D18"/>
    <w:rsid w:val="00345264"/>
    <w:rsid w:val="003463B5"/>
    <w:rsid w:val="00346876"/>
    <w:rsid w:val="003469D1"/>
    <w:rsid w:val="00347668"/>
    <w:rsid w:val="00347802"/>
    <w:rsid w:val="0034785B"/>
    <w:rsid w:val="0035085E"/>
    <w:rsid w:val="00350918"/>
    <w:rsid w:val="00350EED"/>
    <w:rsid w:val="00352052"/>
    <w:rsid w:val="00352847"/>
    <w:rsid w:val="00352CA6"/>
    <w:rsid w:val="00353003"/>
    <w:rsid w:val="00353190"/>
    <w:rsid w:val="00353E52"/>
    <w:rsid w:val="003542DA"/>
    <w:rsid w:val="00355C29"/>
    <w:rsid w:val="00356277"/>
    <w:rsid w:val="003607F8"/>
    <w:rsid w:val="00360CF4"/>
    <w:rsid w:val="003613BE"/>
    <w:rsid w:val="00361584"/>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6BE"/>
    <w:rsid w:val="00390FE2"/>
    <w:rsid w:val="00391008"/>
    <w:rsid w:val="00391898"/>
    <w:rsid w:val="00391B9A"/>
    <w:rsid w:val="00392EA7"/>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62E"/>
    <w:rsid w:val="003B3C85"/>
    <w:rsid w:val="003B4895"/>
    <w:rsid w:val="003B59D6"/>
    <w:rsid w:val="003B6526"/>
    <w:rsid w:val="003B74CD"/>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8AC"/>
    <w:rsid w:val="003E3BE1"/>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6BFD"/>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07D1C"/>
    <w:rsid w:val="0041008F"/>
    <w:rsid w:val="00410791"/>
    <w:rsid w:val="00410878"/>
    <w:rsid w:val="00410CDA"/>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267"/>
    <w:rsid w:val="0045374B"/>
    <w:rsid w:val="00453A49"/>
    <w:rsid w:val="00453D72"/>
    <w:rsid w:val="0045410E"/>
    <w:rsid w:val="00455110"/>
    <w:rsid w:val="004565EE"/>
    <w:rsid w:val="00456DB0"/>
    <w:rsid w:val="00457E6D"/>
    <w:rsid w:val="004603EE"/>
    <w:rsid w:val="0046254E"/>
    <w:rsid w:val="004648C9"/>
    <w:rsid w:val="00465AD0"/>
    <w:rsid w:val="00466150"/>
    <w:rsid w:val="00470732"/>
    <w:rsid w:val="00470CA4"/>
    <w:rsid w:val="004745FD"/>
    <w:rsid w:val="00476088"/>
    <w:rsid w:val="004774B4"/>
    <w:rsid w:val="004806A9"/>
    <w:rsid w:val="00481699"/>
    <w:rsid w:val="00481CD8"/>
    <w:rsid w:val="004821D9"/>
    <w:rsid w:val="0048268B"/>
    <w:rsid w:val="00482AFE"/>
    <w:rsid w:val="00482DD7"/>
    <w:rsid w:val="00482F42"/>
    <w:rsid w:val="00483322"/>
    <w:rsid w:val="00483E3C"/>
    <w:rsid w:val="00485470"/>
    <w:rsid w:val="004862C2"/>
    <w:rsid w:val="0048675E"/>
    <w:rsid w:val="00487CE4"/>
    <w:rsid w:val="00492A05"/>
    <w:rsid w:val="00494686"/>
    <w:rsid w:val="0049476B"/>
    <w:rsid w:val="004949AE"/>
    <w:rsid w:val="0049727A"/>
    <w:rsid w:val="004A026B"/>
    <w:rsid w:val="004A11B0"/>
    <w:rsid w:val="004A1D6F"/>
    <w:rsid w:val="004A28DB"/>
    <w:rsid w:val="004A2A06"/>
    <w:rsid w:val="004A36EC"/>
    <w:rsid w:val="004A4199"/>
    <w:rsid w:val="004A4BB5"/>
    <w:rsid w:val="004A57A6"/>
    <w:rsid w:val="004A5BEF"/>
    <w:rsid w:val="004A7123"/>
    <w:rsid w:val="004B040A"/>
    <w:rsid w:val="004B08B3"/>
    <w:rsid w:val="004B27B2"/>
    <w:rsid w:val="004B28C5"/>
    <w:rsid w:val="004B28FE"/>
    <w:rsid w:val="004B3399"/>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035"/>
    <w:rsid w:val="004D0285"/>
    <w:rsid w:val="004D0C77"/>
    <w:rsid w:val="004D0CAD"/>
    <w:rsid w:val="004D1D31"/>
    <w:rsid w:val="004D1D8B"/>
    <w:rsid w:val="004D4F70"/>
    <w:rsid w:val="004D63EC"/>
    <w:rsid w:val="004D64F8"/>
    <w:rsid w:val="004D6700"/>
    <w:rsid w:val="004E1409"/>
    <w:rsid w:val="004E144D"/>
    <w:rsid w:val="004E21C2"/>
    <w:rsid w:val="004E37E1"/>
    <w:rsid w:val="004E4A9B"/>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5CAA"/>
    <w:rsid w:val="005177DB"/>
    <w:rsid w:val="00517888"/>
    <w:rsid w:val="00520451"/>
    <w:rsid w:val="00520461"/>
    <w:rsid w:val="0052136C"/>
    <w:rsid w:val="0052177F"/>
    <w:rsid w:val="00524196"/>
    <w:rsid w:val="005244F7"/>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37B08"/>
    <w:rsid w:val="005408D6"/>
    <w:rsid w:val="00540F7F"/>
    <w:rsid w:val="00541980"/>
    <w:rsid w:val="00541BDE"/>
    <w:rsid w:val="00541E59"/>
    <w:rsid w:val="00543E55"/>
    <w:rsid w:val="00543F19"/>
    <w:rsid w:val="005446D6"/>
    <w:rsid w:val="0054498A"/>
    <w:rsid w:val="00544CC8"/>
    <w:rsid w:val="00545ABE"/>
    <w:rsid w:val="00546BB4"/>
    <w:rsid w:val="0055150E"/>
    <w:rsid w:val="00552EDB"/>
    <w:rsid w:val="0055392F"/>
    <w:rsid w:val="00554C55"/>
    <w:rsid w:val="00555F6C"/>
    <w:rsid w:val="00556068"/>
    <w:rsid w:val="005571BB"/>
    <w:rsid w:val="00557DAE"/>
    <w:rsid w:val="00561203"/>
    <w:rsid w:val="00561209"/>
    <w:rsid w:val="005612D1"/>
    <w:rsid w:val="00562BD7"/>
    <w:rsid w:val="005634D4"/>
    <w:rsid w:val="0056459E"/>
    <w:rsid w:val="005657E5"/>
    <w:rsid w:val="00566A66"/>
    <w:rsid w:val="00566BC2"/>
    <w:rsid w:val="00567317"/>
    <w:rsid w:val="00567AB1"/>
    <w:rsid w:val="00571430"/>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59E"/>
    <w:rsid w:val="00585FEA"/>
    <w:rsid w:val="005860AC"/>
    <w:rsid w:val="0058659A"/>
    <w:rsid w:val="00586BE6"/>
    <w:rsid w:val="00591AC5"/>
    <w:rsid w:val="005932C8"/>
    <w:rsid w:val="00593984"/>
    <w:rsid w:val="0059430C"/>
    <w:rsid w:val="00595B57"/>
    <w:rsid w:val="00595C4B"/>
    <w:rsid w:val="00596345"/>
    <w:rsid w:val="00597536"/>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3BB"/>
    <w:rsid w:val="005C6DF0"/>
    <w:rsid w:val="005C73E7"/>
    <w:rsid w:val="005C783E"/>
    <w:rsid w:val="005C7997"/>
    <w:rsid w:val="005C7D5D"/>
    <w:rsid w:val="005D014E"/>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5ACB"/>
    <w:rsid w:val="005E5FD7"/>
    <w:rsid w:val="005E6DAE"/>
    <w:rsid w:val="005E71A8"/>
    <w:rsid w:val="005E7A4A"/>
    <w:rsid w:val="005F08C9"/>
    <w:rsid w:val="005F1E59"/>
    <w:rsid w:val="005F209C"/>
    <w:rsid w:val="005F23C8"/>
    <w:rsid w:val="005F302E"/>
    <w:rsid w:val="005F33AF"/>
    <w:rsid w:val="005F3633"/>
    <w:rsid w:val="005F5128"/>
    <w:rsid w:val="005F59D9"/>
    <w:rsid w:val="005F698B"/>
    <w:rsid w:val="005F76E9"/>
    <w:rsid w:val="00600200"/>
    <w:rsid w:val="00601CC9"/>
    <w:rsid w:val="00603664"/>
    <w:rsid w:val="00603FD0"/>
    <w:rsid w:val="006041C0"/>
    <w:rsid w:val="00604BAE"/>
    <w:rsid w:val="00605104"/>
    <w:rsid w:val="00607ABD"/>
    <w:rsid w:val="00610403"/>
    <w:rsid w:val="0061194E"/>
    <w:rsid w:val="00611B09"/>
    <w:rsid w:val="00612490"/>
    <w:rsid w:val="00612685"/>
    <w:rsid w:val="00612D1B"/>
    <w:rsid w:val="00613159"/>
    <w:rsid w:val="00613CCC"/>
    <w:rsid w:val="006144B9"/>
    <w:rsid w:val="00615D48"/>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8EF"/>
    <w:rsid w:val="00624F7D"/>
    <w:rsid w:val="00624FCE"/>
    <w:rsid w:val="00625B2D"/>
    <w:rsid w:val="006278F1"/>
    <w:rsid w:val="006309FB"/>
    <w:rsid w:val="00631719"/>
    <w:rsid w:val="006321C7"/>
    <w:rsid w:val="00632F1F"/>
    <w:rsid w:val="00635AB9"/>
    <w:rsid w:val="00635AF1"/>
    <w:rsid w:val="00636B44"/>
    <w:rsid w:val="00640010"/>
    <w:rsid w:val="00640C89"/>
    <w:rsid w:val="0064130B"/>
    <w:rsid w:val="0064146B"/>
    <w:rsid w:val="006417C4"/>
    <w:rsid w:val="00642055"/>
    <w:rsid w:val="00643BB7"/>
    <w:rsid w:val="00644664"/>
    <w:rsid w:val="00644B01"/>
    <w:rsid w:val="00645BD7"/>
    <w:rsid w:val="00646281"/>
    <w:rsid w:val="006462C1"/>
    <w:rsid w:val="006463AD"/>
    <w:rsid w:val="00647245"/>
    <w:rsid w:val="00651425"/>
    <w:rsid w:val="00651D13"/>
    <w:rsid w:val="006521B6"/>
    <w:rsid w:val="0065339E"/>
    <w:rsid w:val="006542BF"/>
    <w:rsid w:val="006569ED"/>
    <w:rsid w:val="006609A7"/>
    <w:rsid w:val="006613A4"/>
    <w:rsid w:val="00661EDA"/>
    <w:rsid w:val="00662325"/>
    <w:rsid w:val="0066251F"/>
    <w:rsid w:val="00662CA9"/>
    <w:rsid w:val="00665688"/>
    <w:rsid w:val="006661AD"/>
    <w:rsid w:val="00666995"/>
    <w:rsid w:val="0066757F"/>
    <w:rsid w:val="006701F5"/>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4713"/>
    <w:rsid w:val="00696865"/>
    <w:rsid w:val="0069689F"/>
    <w:rsid w:val="0069690B"/>
    <w:rsid w:val="00696998"/>
    <w:rsid w:val="006974E6"/>
    <w:rsid w:val="006A2C65"/>
    <w:rsid w:val="006A3DDC"/>
    <w:rsid w:val="006A4117"/>
    <w:rsid w:val="006A4B39"/>
    <w:rsid w:val="006A5CCD"/>
    <w:rsid w:val="006A6DF0"/>
    <w:rsid w:val="006A71E0"/>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4D9E"/>
    <w:rsid w:val="006C6A6B"/>
    <w:rsid w:val="006C6C32"/>
    <w:rsid w:val="006C70F0"/>
    <w:rsid w:val="006C7993"/>
    <w:rsid w:val="006C7A06"/>
    <w:rsid w:val="006C7A84"/>
    <w:rsid w:val="006D1207"/>
    <w:rsid w:val="006D2EFC"/>
    <w:rsid w:val="006D3AE5"/>
    <w:rsid w:val="006D3BEA"/>
    <w:rsid w:val="006D3DD7"/>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83F"/>
    <w:rsid w:val="006F4480"/>
    <w:rsid w:val="006F4B97"/>
    <w:rsid w:val="006F4C4E"/>
    <w:rsid w:val="006F4C5E"/>
    <w:rsid w:val="006F4D8E"/>
    <w:rsid w:val="006F5DD0"/>
    <w:rsid w:val="006F6508"/>
    <w:rsid w:val="006F65C5"/>
    <w:rsid w:val="006F66BD"/>
    <w:rsid w:val="006F7205"/>
    <w:rsid w:val="007009DC"/>
    <w:rsid w:val="0070112B"/>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3B9F"/>
    <w:rsid w:val="00724096"/>
    <w:rsid w:val="0072479F"/>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18A"/>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176D"/>
    <w:rsid w:val="00772D92"/>
    <w:rsid w:val="007734C0"/>
    <w:rsid w:val="00773BC3"/>
    <w:rsid w:val="00773C34"/>
    <w:rsid w:val="0077433F"/>
    <w:rsid w:val="00775B4C"/>
    <w:rsid w:val="007809B4"/>
    <w:rsid w:val="0078168B"/>
    <w:rsid w:val="00781725"/>
    <w:rsid w:val="00782977"/>
    <w:rsid w:val="00782A5A"/>
    <w:rsid w:val="00782DCD"/>
    <w:rsid w:val="00782FB5"/>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8DA"/>
    <w:rsid w:val="007A2FDA"/>
    <w:rsid w:val="007A31EE"/>
    <w:rsid w:val="007A3633"/>
    <w:rsid w:val="007A3C7F"/>
    <w:rsid w:val="007A3E80"/>
    <w:rsid w:val="007A42A5"/>
    <w:rsid w:val="007A6135"/>
    <w:rsid w:val="007A70F7"/>
    <w:rsid w:val="007A7E0E"/>
    <w:rsid w:val="007B012B"/>
    <w:rsid w:val="007B085A"/>
    <w:rsid w:val="007B1D42"/>
    <w:rsid w:val="007B1F16"/>
    <w:rsid w:val="007B2021"/>
    <w:rsid w:val="007B2097"/>
    <w:rsid w:val="007B2ECC"/>
    <w:rsid w:val="007B3378"/>
    <w:rsid w:val="007B3F90"/>
    <w:rsid w:val="007B4E83"/>
    <w:rsid w:val="007B5D93"/>
    <w:rsid w:val="007B5FD9"/>
    <w:rsid w:val="007B63AA"/>
    <w:rsid w:val="007B6541"/>
    <w:rsid w:val="007B6546"/>
    <w:rsid w:val="007B6816"/>
    <w:rsid w:val="007B6C12"/>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0CD"/>
    <w:rsid w:val="007E177C"/>
    <w:rsid w:val="007E1DD0"/>
    <w:rsid w:val="007E25E7"/>
    <w:rsid w:val="007E2AA9"/>
    <w:rsid w:val="007E49AA"/>
    <w:rsid w:val="007E4BF3"/>
    <w:rsid w:val="007E5287"/>
    <w:rsid w:val="007E605A"/>
    <w:rsid w:val="007E69CC"/>
    <w:rsid w:val="007E6FB0"/>
    <w:rsid w:val="007F0D82"/>
    <w:rsid w:val="007F0DCB"/>
    <w:rsid w:val="007F1E68"/>
    <w:rsid w:val="007F20F1"/>
    <w:rsid w:val="007F2AC2"/>
    <w:rsid w:val="007F373F"/>
    <w:rsid w:val="007F4D9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9AE"/>
    <w:rsid w:val="00812CCD"/>
    <w:rsid w:val="00814809"/>
    <w:rsid w:val="00816537"/>
    <w:rsid w:val="0081688F"/>
    <w:rsid w:val="00817520"/>
    <w:rsid w:val="008218D6"/>
    <w:rsid w:val="00821AE8"/>
    <w:rsid w:val="008224A6"/>
    <w:rsid w:val="008228F0"/>
    <w:rsid w:val="00822C6A"/>
    <w:rsid w:val="008252D8"/>
    <w:rsid w:val="00825910"/>
    <w:rsid w:val="00825F65"/>
    <w:rsid w:val="008273A1"/>
    <w:rsid w:val="008274BB"/>
    <w:rsid w:val="00830B16"/>
    <w:rsid w:val="00830CDB"/>
    <w:rsid w:val="008318AB"/>
    <w:rsid w:val="00831CD0"/>
    <w:rsid w:val="008334BF"/>
    <w:rsid w:val="00833B95"/>
    <w:rsid w:val="0083410A"/>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4F5"/>
    <w:rsid w:val="00862AD6"/>
    <w:rsid w:val="0086377B"/>
    <w:rsid w:val="00865BCA"/>
    <w:rsid w:val="00866402"/>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A9A"/>
    <w:rsid w:val="008B2EF7"/>
    <w:rsid w:val="008B483E"/>
    <w:rsid w:val="008B5105"/>
    <w:rsid w:val="008B5E91"/>
    <w:rsid w:val="008B5F00"/>
    <w:rsid w:val="008B60E9"/>
    <w:rsid w:val="008C01AB"/>
    <w:rsid w:val="008C188F"/>
    <w:rsid w:val="008C1FF7"/>
    <w:rsid w:val="008C32D5"/>
    <w:rsid w:val="008C362C"/>
    <w:rsid w:val="008C3743"/>
    <w:rsid w:val="008C4329"/>
    <w:rsid w:val="008C4952"/>
    <w:rsid w:val="008C5B59"/>
    <w:rsid w:val="008C6A5C"/>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790"/>
    <w:rsid w:val="008D69BE"/>
    <w:rsid w:val="008D7C35"/>
    <w:rsid w:val="008E0416"/>
    <w:rsid w:val="008E054E"/>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491D"/>
    <w:rsid w:val="0090537A"/>
    <w:rsid w:val="009057AA"/>
    <w:rsid w:val="00906662"/>
    <w:rsid w:val="00906EE0"/>
    <w:rsid w:val="0090740B"/>
    <w:rsid w:val="00907EB0"/>
    <w:rsid w:val="009106FA"/>
    <w:rsid w:val="00911C82"/>
    <w:rsid w:val="00911EB1"/>
    <w:rsid w:val="009149C7"/>
    <w:rsid w:val="009151B8"/>
    <w:rsid w:val="00916A65"/>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549"/>
    <w:rsid w:val="00937D45"/>
    <w:rsid w:val="00940259"/>
    <w:rsid w:val="00942421"/>
    <w:rsid w:val="00942586"/>
    <w:rsid w:val="00942A8D"/>
    <w:rsid w:val="009437F9"/>
    <w:rsid w:val="00944B1F"/>
    <w:rsid w:val="00945C17"/>
    <w:rsid w:val="00947C57"/>
    <w:rsid w:val="00947E01"/>
    <w:rsid w:val="00950198"/>
    <w:rsid w:val="009506CF"/>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4952"/>
    <w:rsid w:val="00975CE0"/>
    <w:rsid w:val="009761CF"/>
    <w:rsid w:val="00976391"/>
    <w:rsid w:val="009772F8"/>
    <w:rsid w:val="00977432"/>
    <w:rsid w:val="009778ED"/>
    <w:rsid w:val="00977F52"/>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2AC6"/>
    <w:rsid w:val="009934B9"/>
    <w:rsid w:val="00993749"/>
    <w:rsid w:val="00993E6A"/>
    <w:rsid w:val="00994AE2"/>
    <w:rsid w:val="009952E9"/>
    <w:rsid w:val="00995E59"/>
    <w:rsid w:val="00996972"/>
    <w:rsid w:val="00997FCA"/>
    <w:rsid w:val="009A16CD"/>
    <w:rsid w:val="009A1939"/>
    <w:rsid w:val="009A250E"/>
    <w:rsid w:val="009A365F"/>
    <w:rsid w:val="009A36B1"/>
    <w:rsid w:val="009A3A91"/>
    <w:rsid w:val="009A3B67"/>
    <w:rsid w:val="009A44DE"/>
    <w:rsid w:val="009A5784"/>
    <w:rsid w:val="009A6516"/>
    <w:rsid w:val="009A71EE"/>
    <w:rsid w:val="009A7EF6"/>
    <w:rsid w:val="009B28CC"/>
    <w:rsid w:val="009B2A0D"/>
    <w:rsid w:val="009B2E3A"/>
    <w:rsid w:val="009B2F3F"/>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0C95"/>
    <w:rsid w:val="009D123E"/>
    <w:rsid w:val="009D1377"/>
    <w:rsid w:val="009D150B"/>
    <w:rsid w:val="009D192B"/>
    <w:rsid w:val="009D193B"/>
    <w:rsid w:val="009D21E6"/>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B57"/>
    <w:rsid w:val="00A03EBF"/>
    <w:rsid w:val="00A0477C"/>
    <w:rsid w:val="00A0509F"/>
    <w:rsid w:val="00A05A6B"/>
    <w:rsid w:val="00A07106"/>
    <w:rsid w:val="00A10BDE"/>
    <w:rsid w:val="00A1136E"/>
    <w:rsid w:val="00A118D1"/>
    <w:rsid w:val="00A12779"/>
    <w:rsid w:val="00A12A14"/>
    <w:rsid w:val="00A131A8"/>
    <w:rsid w:val="00A1368F"/>
    <w:rsid w:val="00A1416A"/>
    <w:rsid w:val="00A151DD"/>
    <w:rsid w:val="00A1569B"/>
    <w:rsid w:val="00A16CCB"/>
    <w:rsid w:val="00A16DFE"/>
    <w:rsid w:val="00A17EAF"/>
    <w:rsid w:val="00A20CB1"/>
    <w:rsid w:val="00A210AA"/>
    <w:rsid w:val="00A21470"/>
    <w:rsid w:val="00A21A50"/>
    <w:rsid w:val="00A228E4"/>
    <w:rsid w:val="00A23868"/>
    <w:rsid w:val="00A23A4A"/>
    <w:rsid w:val="00A23BBA"/>
    <w:rsid w:val="00A24F28"/>
    <w:rsid w:val="00A2573B"/>
    <w:rsid w:val="00A25C93"/>
    <w:rsid w:val="00A25F3B"/>
    <w:rsid w:val="00A269F8"/>
    <w:rsid w:val="00A27543"/>
    <w:rsid w:val="00A30505"/>
    <w:rsid w:val="00A31398"/>
    <w:rsid w:val="00A319C9"/>
    <w:rsid w:val="00A31D3C"/>
    <w:rsid w:val="00A31DEF"/>
    <w:rsid w:val="00A32335"/>
    <w:rsid w:val="00A34195"/>
    <w:rsid w:val="00A35FA2"/>
    <w:rsid w:val="00A36010"/>
    <w:rsid w:val="00A36832"/>
    <w:rsid w:val="00A405F8"/>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7EB"/>
    <w:rsid w:val="00A54949"/>
    <w:rsid w:val="00A55E0A"/>
    <w:rsid w:val="00A5645D"/>
    <w:rsid w:val="00A56BCD"/>
    <w:rsid w:val="00A5750A"/>
    <w:rsid w:val="00A60363"/>
    <w:rsid w:val="00A61063"/>
    <w:rsid w:val="00A62702"/>
    <w:rsid w:val="00A62ECF"/>
    <w:rsid w:val="00A63160"/>
    <w:rsid w:val="00A63FD1"/>
    <w:rsid w:val="00A643FF"/>
    <w:rsid w:val="00A64C7B"/>
    <w:rsid w:val="00A65A7D"/>
    <w:rsid w:val="00A66AAC"/>
    <w:rsid w:val="00A66AFD"/>
    <w:rsid w:val="00A67645"/>
    <w:rsid w:val="00A708BF"/>
    <w:rsid w:val="00A729B9"/>
    <w:rsid w:val="00A73B63"/>
    <w:rsid w:val="00A7456F"/>
    <w:rsid w:val="00A746AE"/>
    <w:rsid w:val="00A74961"/>
    <w:rsid w:val="00A74CCB"/>
    <w:rsid w:val="00A754F5"/>
    <w:rsid w:val="00A76903"/>
    <w:rsid w:val="00A7757A"/>
    <w:rsid w:val="00A8148E"/>
    <w:rsid w:val="00A8265C"/>
    <w:rsid w:val="00A83682"/>
    <w:rsid w:val="00A8447E"/>
    <w:rsid w:val="00A855A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DFD"/>
    <w:rsid w:val="00A97E40"/>
    <w:rsid w:val="00AA0654"/>
    <w:rsid w:val="00AA11D6"/>
    <w:rsid w:val="00AA170E"/>
    <w:rsid w:val="00AA3334"/>
    <w:rsid w:val="00AA41C0"/>
    <w:rsid w:val="00AA49BE"/>
    <w:rsid w:val="00AA5448"/>
    <w:rsid w:val="00AA57C5"/>
    <w:rsid w:val="00AA5E5D"/>
    <w:rsid w:val="00AA696A"/>
    <w:rsid w:val="00AB1E11"/>
    <w:rsid w:val="00AB3BD1"/>
    <w:rsid w:val="00AB443B"/>
    <w:rsid w:val="00AB4AFA"/>
    <w:rsid w:val="00AB51CF"/>
    <w:rsid w:val="00AB59A9"/>
    <w:rsid w:val="00AB5DB5"/>
    <w:rsid w:val="00AB7E31"/>
    <w:rsid w:val="00AC0322"/>
    <w:rsid w:val="00AC1F7B"/>
    <w:rsid w:val="00AC2D32"/>
    <w:rsid w:val="00AC3D02"/>
    <w:rsid w:val="00AC44AA"/>
    <w:rsid w:val="00AC450A"/>
    <w:rsid w:val="00AC4A6A"/>
    <w:rsid w:val="00AC4CDB"/>
    <w:rsid w:val="00AC4EB8"/>
    <w:rsid w:val="00AC5656"/>
    <w:rsid w:val="00AC6548"/>
    <w:rsid w:val="00AC7FB4"/>
    <w:rsid w:val="00AD00D9"/>
    <w:rsid w:val="00AD0290"/>
    <w:rsid w:val="00AD0794"/>
    <w:rsid w:val="00AD0A22"/>
    <w:rsid w:val="00AD0AA1"/>
    <w:rsid w:val="00AD1948"/>
    <w:rsid w:val="00AD442F"/>
    <w:rsid w:val="00AD5037"/>
    <w:rsid w:val="00AD60F3"/>
    <w:rsid w:val="00AD67C7"/>
    <w:rsid w:val="00AE11DA"/>
    <w:rsid w:val="00AE1CA8"/>
    <w:rsid w:val="00AE2732"/>
    <w:rsid w:val="00AE319A"/>
    <w:rsid w:val="00AE51ED"/>
    <w:rsid w:val="00AE58A6"/>
    <w:rsid w:val="00AE6C6F"/>
    <w:rsid w:val="00AE7A72"/>
    <w:rsid w:val="00AF0293"/>
    <w:rsid w:val="00AF0655"/>
    <w:rsid w:val="00AF0E06"/>
    <w:rsid w:val="00AF3346"/>
    <w:rsid w:val="00AF3B3F"/>
    <w:rsid w:val="00AF3EBA"/>
    <w:rsid w:val="00AF4A9B"/>
    <w:rsid w:val="00AF4B1E"/>
    <w:rsid w:val="00AF7190"/>
    <w:rsid w:val="00AF7393"/>
    <w:rsid w:val="00B010E3"/>
    <w:rsid w:val="00B02BFC"/>
    <w:rsid w:val="00B03D58"/>
    <w:rsid w:val="00B03E15"/>
    <w:rsid w:val="00B03F2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3793"/>
    <w:rsid w:val="00B34011"/>
    <w:rsid w:val="00B3593E"/>
    <w:rsid w:val="00B35E22"/>
    <w:rsid w:val="00B367F4"/>
    <w:rsid w:val="00B36905"/>
    <w:rsid w:val="00B369A9"/>
    <w:rsid w:val="00B36C21"/>
    <w:rsid w:val="00B37C46"/>
    <w:rsid w:val="00B37EA9"/>
    <w:rsid w:val="00B41DDA"/>
    <w:rsid w:val="00B42C92"/>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702BB"/>
    <w:rsid w:val="00B71E39"/>
    <w:rsid w:val="00B72CC6"/>
    <w:rsid w:val="00B7343B"/>
    <w:rsid w:val="00B741F2"/>
    <w:rsid w:val="00B75989"/>
    <w:rsid w:val="00B75F17"/>
    <w:rsid w:val="00B77B34"/>
    <w:rsid w:val="00B80DC6"/>
    <w:rsid w:val="00B81E96"/>
    <w:rsid w:val="00B82343"/>
    <w:rsid w:val="00B83101"/>
    <w:rsid w:val="00B8312C"/>
    <w:rsid w:val="00B8460F"/>
    <w:rsid w:val="00B85847"/>
    <w:rsid w:val="00B90A18"/>
    <w:rsid w:val="00B91779"/>
    <w:rsid w:val="00B91E98"/>
    <w:rsid w:val="00B92093"/>
    <w:rsid w:val="00B944BA"/>
    <w:rsid w:val="00B9467E"/>
    <w:rsid w:val="00B952D1"/>
    <w:rsid w:val="00B9595F"/>
    <w:rsid w:val="00B95BBB"/>
    <w:rsid w:val="00B95DC8"/>
    <w:rsid w:val="00B9643B"/>
    <w:rsid w:val="00BA00DE"/>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3B4A"/>
    <w:rsid w:val="00BC59A3"/>
    <w:rsid w:val="00BC6C27"/>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1A81"/>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5F54"/>
    <w:rsid w:val="00C0676D"/>
    <w:rsid w:val="00C06875"/>
    <w:rsid w:val="00C07F40"/>
    <w:rsid w:val="00C107BF"/>
    <w:rsid w:val="00C1170A"/>
    <w:rsid w:val="00C137F5"/>
    <w:rsid w:val="00C13A1C"/>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A27"/>
    <w:rsid w:val="00C27B02"/>
    <w:rsid w:val="00C3209E"/>
    <w:rsid w:val="00C3212E"/>
    <w:rsid w:val="00C3271D"/>
    <w:rsid w:val="00C34C12"/>
    <w:rsid w:val="00C34F3A"/>
    <w:rsid w:val="00C36359"/>
    <w:rsid w:val="00C36979"/>
    <w:rsid w:val="00C36E24"/>
    <w:rsid w:val="00C37160"/>
    <w:rsid w:val="00C37A70"/>
    <w:rsid w:val="00C40177"/>
    <w:rsid w:val="00C408BC"/>
    <w:rsid w:val="00C42557"/>
    <w:rsid w:val="00C433AE"/>
    <w:rsid w:val="00C43418"/>
    <w:rsid w:val="00C43604"/>
    <w:rsid w:val="00C4361F"/>
    <w:rsid w:val="00C439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5AC1"/>
    <w:rsid w:val="00C56F68"/>
    <w:rsid w:val="00C578D2"/>
    <w:rsid w:val="00C60381"/>
    <w:rsid w:val="00C61619"/>
    <w:rsid w:val="00C61B3A"/>
    <w:rsid w:val="00C61CAD"/>
    <w:rsid w:val="00C634D4"/>
    <w:rsid w:val="00C64546"/>
    <w:rsid w:val="00C648AC"/>
    <w:rsid w:val="00C65131"/>
    <w:rsid w:val="00C6579C"/>
    <w:rsid w:val="00C66615"/>
    <w:rsid w:val="00C67A4D"/>
    <w:rsid w:val="00C67AC5"/>
    <w:rsid w:val="00C70037"/>
    <w:rsid w:val="00C71E0D"/>
    <w:rsid w:val="00C7263C"/>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1FD"/>
    <w:rsid w:val="00C83646"/>
    <w:rsid w:val="00C83CA4"/>
    <w:rsid w:val="00C83D2F"/>
    <w:rsid w:val="00C8433D"/>
    <w:rsid w:val="00C845DE"/>
    <w:rsid w:val="00C87EF3"/>
    <w:rsid w:val="00C910E9"/>
    <w:rsid w:val="00C93857"/>
    <w:rsid w:val="00C93C88"/>
    <w:rsid w:val="00C93C91"/>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5B81"/>
    <w:rsid w:val="00CC77FF"/>
    <w:rsid w:val="00CC780F"/>
    <w:rsid w:val="00CC7F9E"/>
    <w:rsid w:val="00CD02B7"/>
    <w:rsid w:val="00CD0E9E"/>
    <w:rsid w:val="00CD27F3"/>
    <w:rsid w:val="00CD2EC3"/>
    <w:rsid w:val="00CD39F8"/>
    <w:rsid w:val="00CD4A81"/>
    <w:rsid w:val="00CD4B24"/>
    <w:rsid w:val="00CD56BA"/>
    <w:rsid w:val="00CD5F1B"/>
    <w:rsid w:val="00CD6F50"/>
    <w:rsid w:val="00CD7222"/>
    <w:rsid w:val="00CD799D"/>
    <w:rsid w:val="00CE034E"/>
    <w:rsid w:val="00CE14C8"/>
    <w:rsid w:val="00CE2C5E"/>
    <w:rsid w:val="00CE34A4"/>
    <w:rsid w:val="00CE3C89"/>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00E"/>
    <w:rsid w:val="00D1496F"/>
    <w:rsid w:val="00D1621C"/>
    <w:rsid w:val="00D21661"/>
    <w:rsid w:val="00D21F5F"/>
    <w:rsid w:val="00D21FA0"/>
    <w:rsid w:val="00D226CE"/>
    <w:rsid w:val="00D22A2D"/>
    <w:rsid w:val="00D22E63"/>
    <w:rsid w:val="00D237E7"/>
    <w:rsid w:val="00D26EA7"/>
    <w:rsid w:val="00D27255"/>
    <w:rsid w:val="00D27516"/>
    <w:rsid w:val="00D27A9C"/>
    <w:rsid w:val="00D30A6A"/>
    <w:rsid w:val="00D310B7"/>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2235"/>
    <w:rsid w:val="00D6339A"/>
    <w:rsid w:val="00D64BFB"/>
    <w:rsid w:val="00D710EE"/>
    <w:rsid w:val="00D7132C"/>
    <w:rsid w:val="00D71362"/>
    <w:rsid w:val="00D71368"/>
    <w:rsid w:val="00D71844"/>
    <w:rsid w:val="00D72284"/>
    <w:rsid w:val="00D732DF"/>
    <w:rsid w:val="00D733BE"/>
    <w:rsid w:val="00D738BB"/>
    <w:rsid w:val="00D7452D"/>
    <w:rsid w:val="00D7511B"/>
    <w:rsid w:val="00D751FD"/>
    <w:rsid w:val="00D765CA"/>
    <w:rsid w:val="00D77404"/>
    <w:rsid w:val="00D77C1A"/>
    <w:rsid w:val="00D80624"/>
    <w:rsid w:val="00D80AF2"/>
    <w:rsid w:val="00D82F56"/>
    <w:rsid w:val="00D83241"/>
    <w:rsid w:val="00D841E6"/>
    <w:rsid w:val="00D84DCF"/>
    <w:rsid w:val="00D8548B"/>
    <w:rsid w:val="00D9022E"/>
    <w:rsid w:val="00D902CA"/>
    <w:rsid w:val="00D93D2F"/>
    <w:rsid w:val="00D95377"/>
    <w:rsid w:val="00D96E0E"/>
    <w:rsid w:val="00D96FF5"/>
    <w:rsid w:val="00DA1289"/>
    <w:rsid w:val="00DA2184"/>
    <w:rsid w:val="00DA29D5"/>
    <w:rsid w:val="00DA2AA6"/>
    <w:rsid w:val="00DA30EB"/>
    <w:rsid w:val="00DA345F"/>
    <w:rsid w:val="00DA3731"/>
    <w:rsid w:val="00DA3AEF"/>
    <w:rsid w:val="00DA4630"/>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42B7"/>
    <w:rsid w:val="00DF54A8"/>
    <w:rsid w:val="00DF65BD"/>
    <w:rsid w:val="00DF6E9D"/>
    <w:rsid w:val="00DF7AE0"/>
    <w:rsid w:val="00DF7DBD"/>
    <w:rsid w:val="00E01BFB"/>
    <w:rsid w:val="00E01E30"/>
    <w:rsid w:val="00E02722"/>
    <w:rsid w:val="00E04CEE"/>
    <w:rsid w:val="00E04DF6"/>
    <w:rsid w:val="00E05D7F"/>
    <w:rsid w:val="00E06CF7"/>
    <w:rsid w:val="00E0753B"/>
    <w:rsid w:val="00E0784B"/>
    <w:rsid w:val="00E07AAF"/>
    <w:rsid w:val="00E07F98"/>
    <w:rsid w:val="00E10CF7"/>
    <w:rsid w:val="00E11AC6"/>
    <w:rsid w:val="00E12AE7"/>
    <w:rsid w:val="00E13BF6"/>
    <w:rsid w:val="00E14809"/>
    <w:rsid w:val="00E15273"/>
    <w:rsid w:val="00E15C61"/>
    <w:rsid w:val="00E16F6D"/>
    <w:rsid w:val="00E17492"/>
    <w:rsid w:val="00E17E31"/>
    <w:rsid w:val="00E20D88"/>
    <w:rsid w:val="00E20DCE"/>
    <w:rsid w:val="00E210B3"/>
    <w:rsid w:val="00E2139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85"/>
    <w:rsid w:val="00E27CBF"/>
    <w:rsid w:val="00E27D0C"/>
    <w:rsid w:val="00E311F4"/>
    <w:rsid w:val="00E332E9"/>
    <w:rsid w:val="00E344CB"/>
    <w:rsid w:val="00E34DD8"/>
    <w:rsid w:val="00E35D32"/>
    <w:rsid w:val="00E3608C"/>
    <w:rsid w:val="00E3623A"/>
    <w:rsid w:val="00E36FEE"/>
    <w:rsid w:val="00E37807"/>
    <w:rsid w:val="00E37B0A"/>
    <w:rsid w:val="00E400A9"/>
    <w:rsid w:val="00E41059"/>
    <w:rsid w:val="00E4178A"/>
    <w:rsid w:val="00E41B93"/>
    <w:rsid w:val="00E42058"/>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0E7"/>
    <w:rsid w:val="00E974EB"/>
    <w:rsid w:val="00EA0602"/>
    <w:rsid w:val="00EA0C70"/>
    <w:rsid w:val="00EA17E6"/>
    <w:rsid w:val="00EA1D56"/>
    <w:rsid w:val="00EA2170"/>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3FF9"/>
    <w:rsid w:val="00EB4F7A"/>
    <w:rsid w:val="00EB63C5"/>
    <w:rsid w:val="00EB6ED6"/>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5A90"/>
    <w:rsid w:val="00EE5E31"/>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2431"/>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0636"/>
    <w:rsid w:val="00F51F96"/>
    <w:rsid w:val="00F52BF4"/>
    <w:rsid w:val="00F53417"/>
    <w:rsid w:val="00F549D1"/>
    <w:rsid w:val="00F54CB0"/>
    <w:rsid w:val="00F550D1"/>
    <w:rsid w:val="00F55732"/>
    <w:rsid w:val="00F55950"/>
    <w:rsid w:val="00F566A0"/>
    <w:rsid w:val="00F56BB9"/>
    <w:rsid w:val="00F56F6F"/>
    <w:rsid w:val="00F572B7"/>
    <w:rsid w:val="00F61070"/>
    <w:rsid w:val="00F62FE9"/>
    <w:rsid w:val="00F64B9B"/>
    <w:rsid w:val="00F658CE"/>
    <w:rsid w:val="00F65A1B"/>
    <w:rsid w:val="00F66C8A"/>
    <w:rsid w:val="00F67522"/>
    <w:rsid w:val="00F67578"/>
    <w:rsid w:val="00F67C3F"/>
    <w:rsid w:val="00F71B99"/>
    <w:rsid w:val="00F72B8D"/>
    <w:rsid w:val="00F73506"/>
    <w:rsid w:val="00F73F19"/>
    <w:rsid w:val="00F75A6C"/>
    <w:rsid w:val="00F7652B"/>
    <w:rsid w:val="00F766E6"/>
    <w:rsid w:val="00F77118"/>
    <w:rsid w:val="00F80E63"/>
    <w:rsid w:val="00F8108B"/>
    <w:rsid w:val="00F8116D"/>
    <w:rsid w:val="00F81180"/>
    <w:rsid w:val="00F82967"/>
    <w:rsid w:val="00F84102"/>
    <w:rsid w:val="00F8468E"/>
    <w:rsid w:val="00F848F0"/>
    <w:rsid w:val="00F85923"/>
    <w:rsid w:val="00F861C4"/>
    <w:rsid w:val="00F877DB"/>
    <w:rsid w:val="00F901CA"/>
    <w:rsid w:val="00F90AD9"/>
    <w:rsid w:val="00F93309"/>
    <w:rsid w:val="00F934BB"/>
    <w:rsid w:val="00F93893"/>
    <w:rsid w:val="00F950EB"/>
    <w:rsid w:val="00F955F1"/>
    <w:rsid w:val="00F96191"/>
    <w:rsid w:val="00F9692F"/>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79B"/>
    <w:rsid w:val="00FB6D54"/>
    <w:rsid w:val="00FC147E"/>
    <w:rsid w:val="00FC1B87"/>
    <w:rsid w:val="00FC2C86"/>
    <w:rsid w:val="00FC34C6"/>
    <w:rsid w:val="00FC4F8A"/>
    <w:rsid w:val="00FC647A"/>
    <w:rsid w:val="00FC74CA"/>
    <w:rsid w:val="00FD18E6"/>
    <w:rsid w:val="00FD1E9F"/>
    <w:rsid w:val="00FD2291"/>
    <w:rsid w:val="00FD298F"/>
    <w:rsid w:val="00FD33DD"/>
    <w:rsid w:val="00FE1504"/>
    <w:rsid w:val="00FE1F7B"/>
    <w:rsid w:val="00FE367E"/>
    <w:rsid w:val="00FE60EB"/>
    <w:rsid w:val="00FE670B"/>
    <w:rsid w:val="00FE7296"/>
    <w:rsid w:val="00FE7DEA"/>
    <w:rsid w:val="00FF0203"/>
    <w:rsid w:val="00FF1A27"/>
    <w:rsid w:val="00FF1B8B"/>
    <w:rsid w:val="00FF29E2"/>
    <w:rsid w:val="00FF2D6A"/>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339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33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3399"/>
    <w:pPr>
      <w:pBdr>
        <w:top w:val="none" w:sz="0" w:space="0" w:color="auto"/>
      </w:pBdr>
      <w:spacing w:before="180"/>
      <w:outlineLvl w:val="1"/>
    </w:pPr>
    <w:rPr>
      <w:sz w:val="32"/>
    </w:rPr>
  </w:style>
  <w:style w:type="paragraph" w:styleId="Heading3">
    <w:name w:val="heading 3"/>
    <w:basedOn w:val="Heading2"/>
    <w:next w:val="Normal"/>
    <w:link w:val="Heading3Char"/>
    <w:qFormat/>
    <w:rsid w:val="004B3399"/>
    <w:pPr>
      <w:spacing w:before="120"/>
      <w:outlineLvl w:val="2"/>
    </w:pPr>
    <w:rPr>
      <w:sz w:val="28"/>
    </w:rPr>
  </w:style>
  <w:style w:type="paragraph" w:styleId="Heading4">
    <w:name w:val="heading 4"/>
    <w:basedOn w:val="Heading3"/>
    <w:next w:val="Normal"/>
    <w:link w:val="Heading4Char"/>
    <w:qFormat/>
    <w:rsid w:val="004B3399"/>
    <w:pPr>
      <w:ind w:left="1418" w:hanging="1418"/>
      <w:outlineLvl w:val="3"/>
    </w:pPr>
    <w:rPr>
      <w:sz w:val="24"/>
    </w:rPr>
  </w:style>
  <w:style w:type="paragraph" w:styleId="Heading5">
    <w:name w:val="heading 5"/>
    <w:basedOn w:val="Heading4"/>
    <w:next w:val="Normal"/>
    <w:link w:val="Heading5Char"/>
    <w:qFormat/>
    <w:rsid w:val="004B3399"/>
    <w:pPr>
      <w:ind w:left="1701" w:hanging="1701"/>
      <w:outlineLvl w:val="4"/>
    </w:pPr>
    <w:rPr>
      <w:sz w:val="22"/>
    </w:rPr>
  </w:style>
  <w:style w:type="paragraph" w:styleId="Heading6">
    <w:name w:val="heading 6"/>
    <w:basedOn w:val="H6"/>
    <w:next w:val="Normal"/>
    <w:link w:val="Heading6Char"/>
    <w:qFormat/>
    <w:pPr>
      <w:outlineLvl w:val="5"/>
    </w:pPr>
    <w:rPr>
      <w:b/>
    </w:rPr>
  </w:style>
  <w:style w:type="paragraph" w:styleId="Heading7">
    <w:name w:val="heading 7"/>
    <w:next w:val="Normal"/>
    <w:link w:val="Heading7Char"/>
    <w:qFormat/>
    <w:pPr>
      <w:outlineLvl w:val="6"/>
    </w:pPr>
    <w:rPr>
      <w:rFonts w:ascii="Arial" w:eastAsia="Times New Roman" w:hAnsi="Arial"/>
      <w:b/>
    </w:rPr>
  </w:style>
  <w:style w:type="paragraph" w:styleId="Heading8">
    <w:name w:val="heading 8"/>
    <w:basedOn w:val="Heading1"/>
    <w:next w:val="Normal"/>
    <w:link w:val="Heading8Char"/>
    <w:qFormat/>
    <w:rsid w:val="004B3399"/>
    <w:pPr>
      <w:ind w:left="0" w:firstLine="0"/>
      <w:outlineLvl w:val="7"/>
    </w:pPr>
  </w:style>
  <w:style w:type="paragraph" w:styleId="Heading9">
    <w:name w:val="heading 9"/>
    <w:basedOn w:val="Heading8"/>
    <w:next w:val="Normal"/>
    <w:link w:val="Heading9Char"/>
    <w:qFormat/>
    <w:rsid w:val="004B33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4B3399"/>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4B3399"/>
    <w:pPr>
      <w:ind w:left="2268" w:hanging="2268"/>
    </w:pPr>
  </w:style>
  <w:style w:type="paragraph" w:styleId="TOC6">
    <w:name w:val="toc 6"/>
    <w:basedOn w:val="TOC5"/>
    <w:next w:val="Normal"/>
    <w:uiPriority w:val="39"/>
    <w:rsid w:val="004B3399"/>
    <w:pPr>
      <w:ind w:left="1985" w:hanging="1985"/>
    </w:pPr>
  </w:style>
  <w:style w:type="paragraph" w:styleId="TOC5">
    <w:name w:val="toc 5"/>
    <w:basedOn w:val="TOC4"/>
    <w:uiPriority w:val="39"/>
    <w:rsid w:val="004B3399"/>
    <w:pPr>
      <w:ind w:left="1701" w:hanging="1701"/>
    </w:pPr>
  </w:style>
  <w:style w:type="paragraph" w:styleId="TOC4">
    <w:name w:val="toc 4"/>
    <w:basedOn w:val="TOC3"/>
    <w:uiPriority w:val="39"/>
    <w:rsid w:val="004B3399"/>
    <w:pPr>
      <w:ind w:left="1418" w:hanging="1418"/>
    </w:pPr>
  </w:style>
  <w:style w:type="paragraph" w:styleId="TOC3">
    <w:name w:val="toc 3"/>
    <w:basedOn w:val="TOC2"/>
    <w:uiPriority w:val="39"/>
    <w:rsid w:val="004B3399"/>
    <w:pPr>
      <w:ind w:left="1134" w:hanging="1134"/>
    </w:pPr>
  </w:style>
  <w:style w:type="paragraph" w:styleId="TOC2">
    <w:name w:val="toc 2"/>
    <w:basedOn w:val="TOC1"/>
    <w:uiPriority w:val="39"/>
    <w:rsid w:val="004B3399"/>
    <w:pPr>
      <w:keepNext w:val="0"/>
      <w:spacing w:before="0"/>
      <w:ind w:left="851" w:hanging="851"/>
    </w:pPr>
    <w:rPr>
      <w:sz w:val="20"/>
    </w:rPr>
  </w:style>
  <w:style w:type="paragraph" w:styleId="TOC1">
    <w:name w:val="toc 1"/>
    <w:uiPriority w:val="39"/>
    <w:rsid w:val="004B339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4B3399"/>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4B3399"/>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4B33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33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339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33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4B3399"/>
    <w:pPr>
      <w:outlineLvl w:val="9"/>
    </w:pPr>
  </w:style>
  <w:style w:type="paragraph" w:customStyle="1" w:styleId="TAH">
    <w:name w:val="TAH"/>
    <w:basedOn w:val="TAC"/>
    <w:link w:val="TAHCar"/>
    <w:rsid w:val="004B3399"/>
    <w:rPr>
      <w:b/>
    </w:rPr>
  </w:style>
  <w:style w:type="paragraph" w:customStyle="1" w:styleId="TAC">
    <w:name w:val="TAC"/>
    <w:basedOn w:val="TAL"/>
    <w:link w:val="TACChar"/>
    <w:rsid w:val="004B3399"/>
    <w:pPr>
      <w:jc w:val="center"/>
    </w:pPr>
  </w:style>
  <w:style w:type="paragraph" w:customStyle="1" w:styleId="TAL">
    <w:name w:val="TAL"/>
    <w:basedOn w:val="Normal"/>
    <w:link w:val="TALChar"/>
    <w:rsid w:val="004B3399"/>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4B3399"/>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4B3399"/>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4B3399"/>
    <w:pPr>
      <w:spacing w:after="0"/>
    </w:pPr>
  </w:style>
  <w:style w:type="paragraph" w:customStyle="1" w:styleId="LD">
    <w:name w:val="LD"/>
    <w:rsid w:val="004B339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4B3399"/>
    <w:pPr>
      <w:spacing w:after="0"/>
    </w:pPr>
  </w:style>
  <w:style w:type="paragraph" w:customStyle="1" w:styleId="EW">
    <w:name w:val="EW"/>
    <w:basedOn w:val="EX"/>
    <w:rsid w:val="004B3399"/>
    <w:pPr>
      <w:spacing w:after="0"/>
    </w:pPr>
  </w:style>
  <w:style w:type="paragraph" w:customStyle="1" w:styleId="B2">
    <w:name w:val="B2"/>
    <w:basedOn w:val="List2"/>
    <w:link w:val="B2Char"/>
    <w:rsid w:val="004B3399"/>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4B3399"/>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link w:val="B3Char2"/>
    <w:rsid w:val="004B3399"/>
    <w:pPr>
      <w:ind w:left="1135" w:hanging="284"/>
      <w:contextualSpacing w:val="0"/>
    </w:pPr>
  </w:style>
  <w:style w:type="paragraph" w:customStyle="1" w:styleId="B4">
    <w:name w:val="B4"/>
    <w:basedOn w:val="List4"/>
    <w:rsid w:val="004B3399"/>
    <w:pPr>
      <w:ind w:left="1418" w:hanging="284"/>
      <w:contextualSpacing w:val="0"/>
    </w:pPr>
  </w:style>
  <w:style w:type="paragraph" w:customStyle="1" w:styleId="B5">
    <w:name w:val="B5"/>
    <w:basedOn w:val="List5"/>
    <w:rsid w:val="004B3399"/>
    <w:pPr>
      <w:ind w:left="1702" w:hanging="284"/>
      <w:contextualSpacing w:val="0"/>
    </w:pPr>
  </w:style>
  <w:style w:type="paragraph" w:customStyle="1" w:styleId="EQ">
    <w:name w:val="EQ"/>
    <w:basedOn w:val="Normal"/>
    <w:next w:val="Normal"/>
    <w:rsid w:val="004B3399"/>
    <w:pPr>
      <w:keepLines/>
      <w:tabs>
        <w:tab w:val="center" w:pos="4536"/>
        <w:tab w:val="right" w:pos="9072"/>
      </w:tabs>
    </w:pPr>
  </w:style>
  <w:style w:type="paragraph" w:customStyle="1" w:styleId="TH">
    <w:name w:val="TH"/>
    <w:basedOn w:val="Normal"/>
    <w:link w:val="THChar"/>
    <w:rsid w:val="004B3399"/>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4B3399"/>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4B3399"/>
    <w:pPr>
      <w:keepNext/>
      <w:spacing w:after="0"/>
    </w:pPr>
    <w:rPr>
      <w:rFonts w:ascii="Arial" w:hAnsi="Arial"/>
      <w:sz w:val="18"/>
    </w:rPr>
  </w:style>
  <w:style w:type="paragraph" w:customStyle="1" w:styleId="PL">
    <w:name w:val="PL"/>
    <w:rsid w:val="004B33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4B3399"/>
    <w:pPr>
      <w:jc w:val="right"/>
    </w:pPr>
  </w:style>
  <w:style w:type="paragraph" w:customStyle="1" w:styleId="TAN">
    <w:name w:val="TAN"/>
    <w:basedOn w:val="TAL"/>
    <w:rsid w:val="004B3399"/>
    <w:pPr>
      <w:ind w:left="851" w:hanging="851"/>
    </w:pPr>
  </w:style>
  <w:style w:type="character" w:customStyle="1" w:styleId="ZGSM">
    <w:name w:val="ZGSM"/>
    <w:rsid w:val="004B3399"/>
  </w:style>
  <w:style w:type="paragraph" w:customStyle="1" w:styleId="EditorsNote">
    <w:name w:val="Editor's Note"/>
    <w:basedOn w:val="NO"/>
    <w:link w:val="EditorsNoteChar"/>
    <w:rsid w:val="004B3399"/>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4B339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4B339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4B339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4B3399"/>
    <w:pPr>
      <w:framePr w:hRule="auto" w:wrap="notBeside" w:y="852"/>
    </w:pPr>
    <w:rPr>
      <w:i w:val="0"/>
      <w:sz w:val="40"/>
    </w:rPr>
  </w:style>
  <w:style w:type="paragraph" w:customStyle="1" w:styleId="ZV">
    <w:name w:val="ZV"/>
    <w:basedOn w:val="ZU"/>
    <w:rsid w:val="004B3399"/>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link w:val="ListParagraphChar"/>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qFormat/>
    <w:rPr>
      <w:rFonts w:eastAsia="Times New Roman"/>
      <w:i/>
      <w:iCs/>
      <w:color w:val="4472C4"/>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29"/>
    <w:qFormat/>
    <w:pPr>
      <w:spacing w:before="200" w:after="160"/>
      <w:ind w:left="864" w:right="864"/>
      <w:jc w:val="center"/>
    </w:pPr>
    <w:rPr>
      <w:i/>
      <w:iCs/>
      <w:color w:val="404040"/>
    </w:rPr>
  </w:style>
  <w:style w:type="character" w:customStyle="1" w:styleId="QuoteChar1">
    <w:name w:val="Quote Char1"/>
    <w:link w:val="Quote"/>
    <w:uiPriority w:val="2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Normal"/>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FollowedHyperlink">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UnresolvedMention">
    <w:name w:val="Unresolved Mention"/>
    <w:basedOn w:val="DefaultParagraphFont"/>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ListParagraphChar">
    <w:name w:val="List Paragraph Char"/>
    <w:basedOn w:val="DefaultParagraphFont"/>
    <w:link w:val="ListParagraph"/>
    <w:uiPriority w:val="34"/>
    <w:locked/>
    <w:rsid w:val="00B36905"/>
    <w:rPr>
      <w:rFonts w:eastAsia="Times New Roman"/>
    </w:rPr>
  </w:style>
  <w:style w:type="character" w:customStyle="1" w:styleId="Heading4Char">
    <w:name w:val="Heading 4 Char"/>
    <w:basedOn w:val="DefaultParagraphFont"/>
    <w:link w:val="Heading4"/>
    <w:rsid w:val="00B36905"/>
    <w:rPr>
      <w:rFonts w:ascii="Arial" w:eastAsia="Times New Roman" w:hAnsi="Arial"/>
      <w:sz w:val="24"/>
    </w:rPr>
  </w:style>
  <w:style w:type="character" w:customStyle="1" w:styleId="Heading5Char">
    <w:name w:val="Heading 5 Char"/>
    <w:basedOn w:val="DefaultParagraphFont"/>
    <w:link w:val="Heading5"/>
    <w:rsid w:val="00B36905"/>
    <w:rPr>
      <w:rFonts w:ascii="Arial" w:eastAsia="Times New Roman" w:hAnsi="Arial"/>
      <w:sz w:val="22"/>
    </w:rPr>
  </w:style>
  <w:style w:type="character" w:customStyle="1" w:styleId="Heading6Char">
    <w:name w:val="Heading 6 Char"/>
    <w:basedOn w:val="DefaultParagraphFont"/>
    <w:link w:val="Heading6"/>
    <w:rsid w:val="00B36905"/>
    <w:rPr>
      <w:rFonts w:ascii="Arial" w:eastAsia="Times New Roman" w:hAnsi="Arial"/>
      <w:b/>
    </w:rPr>
  </w:style>
  <w:style w:type="character" w:customStyle="1" w:styleId="Heading7Char">
    <w:name w:val="Heading 7 Char"/>
    <w:basedOn w:val="DefaultParagraphFont"/>
    <w:link w:val="Heading7"/>
    <w:rsid w:val="00B36905"/>
    <w:rPr>
      <w:rFonts w:ascii="Arial" w:eastAsia="Times New Roman" w:hAnsi="Arial"/>
      <w:b/>
    </w:rPr>
  </w:style>
  <w:style w:type="character" w:customStyle="1" w:styleId="Heading8Char">
    <w:name w:val="Heading 8 Char"/>
    <w:basedOn w:val="DefaultParagraphFont"/>
    <w:link w:val="Heading8"/>
    <w:rsid w:val="00B36905"/>
    <w:rPr>
      <w:rFonts w:ascii="Arial" w:eastAsia="Times New Roman" w:hAnsi="Arial"/>
      <w:sz w:val="36"/>
    </w:rPr>
  </w:style>
  <w:style w:type="character" w:styleId="FootnoteReference">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DengXian" w:hAnsi="Arial"/>
      <w:lang w:eastAsia="en-US"/>
    </w:rPr>
  </w:style>
  <w:style w:type="paragraph" w:customStyle="1" w:styleId="tdoc-header">
    <w:name w:val="tdoc-header"/>
    <w:rsid w:val="00B36905"/>
    <w:rPr>
      <w:rFonts w:ascii="Arial" w:eastAsia="DengXian" w:hAnsi="Arial"/>
      <w:sz w:val="24"/>
      <w:lang w:eastAsia="en-US"/>
    </w:rPr>
  </w:style>
  <w:style w:type="character" w:customStyle="1" w:styleId="CRCoverPageZchn">
    <w:name w:val="CR Cover Page Zchn"/>
    <w:link w:val="CRCoverPage"/>
    <w:qFormat/>
    <w:rsid w:val="00B36905"/>
    <w:rPr>
      <w:rFonts w:ascii="Arial" w:eastAsia="DengXi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oleObject10.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53.vsdx"/><Relationship Id="rId170" Type="http://schemas.openxmlformats.org/officeDocument/2006/relationships/image" Target="media/image81.emf"/><Relationship Id="rId191" Type="http://schemas.openxmlformats.org/officeDocument/2006/relationships/package" Target="embeddings/Microsoft_Visio_Drawing65.vsdx"/><Relationship Id="rId205" Type="http://schemas.openxmlformats.org/officeDocument/2006/relationships/oleObject" Target="embeddings/oleObject24.bin"/><Relationship Id="rId226" Type="http://schemas.openxmlformats.org/officeDocument/2006/relationships/image" Target="media/image109.emf"/><Relationship Id="rId247" Type="http://schemas.openxmlformats.org/officeDocument/2006/relationships/package" Target="embeddings/Microsoft_Visio_Drawing88.vsdx"/><Relationship Id="rId107" Type="http://schemas.openxmlformats.org/officeDocument/2006/relationships/package" Target="embeddings/Microsoft_Visio_Drawing33.vsdx"/><Relationship Id="rId11" Type="http://schemas.openxmlformats.org/officeDocument/2006/relationships/oleObject" Target="embeddings/oleObject2.bin"/><Relationship Id="rId32" Type="http://schemas.openxmlformats.org/officeDocument/2006/relationships/image" Target="media/image12.emf"/><Relationship Id="rId53" Type="http://schemas.openxmlformats.org/officeDocument/2006/relationships/package" Target="embeddings/Microsoft_Visio_Drawing12.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9.vsdx"/><Relationship Id="rId5" Type="http://schemas.openxmlformats.org/officeDocument/2006/relationships/webSettings" Target="webSettings.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9.bin"/><Relationship Id="rId216" Type="http://schemas.openxmlformats.org/officeDocument/2006/relationships/image" Target="media/image104.emf"/><Relationship Id="rId237" Type="http://schemas.openxmlformats.org/officeDocument/2006/relationships/package" Target="embeddings/Microsoft_Visio_Drawing80.vsdx"/><Relationship Id="rId258" Type="http://schemas.openxmlformats.org/officeDocument/2006/relationships/image" Target="media/image125.emf"/><Relationship Id="rId22" Type="http://schemas.openxmlformats.org/officeDocument/2006/relationships/image" Target="media/image7.emf"/><Relationship Id="rId43" Type="http://schemas.openxmlformats.org/officeDocument/2006/relationships/package" Target="embeddings/Microsoft_Visio_Drawing9.vsd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3.vsd"/><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Visio_Drawing59.vsd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oleObject27.bin"/><Relationship Id="rId248" Type="http://schemas.openxmlformats.org/officeDocument/2006/relationships/image" Target="media/image120.emf"/><Relationship Id="rId12" Type="http://schemas.openxmlformats.org/officeDocument/2006/relationships/footer" Target="footer1.xml"/><Relationship Id="rId33" Type="http://schemas.openxmlformats.org/officeDocument/2006/relationships/oleObject" Target="embeddings/oleObject4.bin"/><Relationship Id="rId108" Type="http://schemas.openxmlformats.org/officeDocument/2006/relationships/image" Target="media/image50.emf"/><Relationship Id="rId129" Type="http://schemas.openxmlformats.org/officeDocument/2006/relationships/package" Target="embeddings/Microsoft_Visio_Drawing41.vsdx"/><Relationship Id="rId54" Type="http://schemas.openxmlformats.org/officeDocument/2006/relationships/image" Target="media/image23.emf"/><Relationship Id="rId75" Type="http://schemas.openxmlformats.org/officeDocument/2006/relationships/package" Target="embeddings/Microsoft_Visio_Drawing19.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54.vsdx"/><Relationship Id="rId182" Type="http://schemas.openxmlformats.org/officeDocument/2006/relationships/image" Target="media/image87.emf"/><Relationship Id="rId217" Type="http://schemas.openxmlformats.org/officeDocument/2006/relationships/package" Target="embeddings/Microsoft_Visio_Drawing72.vsdx"/><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29.bin"/><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119" Type="http://schemas.openxmlformats.org/officeDocument/2006/relationships/oleObject" Target="embeddings/oleObject14.bin"/><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5.vsdx"/><Relationship Id="rId81" Type="http://schemas.openxmlformats.org/officeDocument/2006/relationships/oleObject" Target="embeddings/oleObject12.bin"/><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oleObject15.bin"/><Relationship Id="rId151" Type="http://schemas.openxmlformats.org/officeDocument/2006/relationships/package" Target="embeddings/Microsoft_Visio_Drawing50.vsdx"/><Relationship Id="rId156" Type="http://schemas.openxmlformats.org/officeDocument/2006/relationships/image" Target="media/image74.emf"/><Relationship Id="rId177" Type="http://schemas.openxmlformats.org/officeDocument/2006/relationships/oleObject" Target="embeddings/oleObject17.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oleObject" Target="embeddings/oleObject21.bin"/><Relationship Id="rId202" Type="http://schemas.openxmlformats.org/officeDocument/2006/relationships/image" Target="media/image97.emf"/><Relationship Id="rId207" Type="http://schemas.openxmlformats.org/officeDocument/2006/relationships/oleObject" Target="embeddings/oleObject25.bin"/><Relationship Id="rId223" Type="http://schemas.openxmlformats.org/officeDocument/2006/relationships/package" Target="embeddings/Microsoft_Visio_Drawing7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90.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package" Target="embeddings/Microsoft_Visio_Drawing34.vsdx"/><Relationship Id="rId260" Type="http://schemas.openxmlformats.org/officeDocument/2006/relationships/image" Target="media/image126.emf"/><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39.vsdx"/><Relationship Id="rId141" Type="http://schemas.openxmlformats.org/officeDocument/2006/relationships/package" Target="embeddings/Microsoft_Visio_Drawing45.vsdx"/><Relationship Id="rId146" Type="http://schemas.openxmlformats.org/officeDocument/2006/relationships/image" Target="media/image69.emf"/><Relationship Id="rId167" Type="http://schemas.openxmlformats.org/officeDocument/2006/relationships/package" Target="embeddings/Microsoft_Word_Document2.docx"/><Relationship Id="rId188"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oleObject20.bin"/><Relationship Id="rId213" Type="http://schemas.openxmlformats.org/officeDocument/2006/relationships/package" Target="embeddings/Microsoft_Visio_Drawing7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81.vsdx"/><Relationship Id="rId2" Type="http://schemas.openxmlformats.org/officeDocument/2006/relationships/numbering" Target="numbering.xml"/><Relationship Id="rId29" Type="http://schemas.openxmlformats.org/officeDocument/2006/relationships/package" Target="embeddings/Microsoft_Visio_Drawing6.vsdx"/><Relationship Id="rId250" Type="http://schemas.openxmlformats.org/officeDocument/2006/relationships/image" Target="media/image121.emf"/><Relationship Id="rId255" Type="http://schemas.openxmlformats.org/officeDocument/2006/relationships/package" Target="embeddings/Microsoft_Visio_Drawing95.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7.bin"/><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42.vsdx"/><Relationship Id="rId136" Type="http://schemas.openxmlformats.org/officeDocument/2006/relationships/image" Target="media/image64.emf"/><Relationship Id="rId157" Type="http://schemas.openxmlformats.org/officeDocument/2006/relationships/package" Target="embeddings/Microsoft_Visio_Drawing52.vsdx"/><Relationship Id="rId178" Type="http://schemas.openxmlformats.org/officeDocument/2006/relationships/image" Target="media/image85.emf"/><Relationship Id="rId61" Type="http://schemas.openxmlformats.org/officeDocument/2006/relationships/oleObject" Target="embeddings/Microsoft_Visio_2003-2010_Drawing.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60.vsdx"/><Relationship Id="rId194" Type="http://schemas.openxmlformats.org/officeDocument/2006/relationships/image" Target="media/image93.emf"/><Relationship Id="rId199" Type="http://schemas.openxmlformats.org/officeDocument/2006/relationships/package" Target="embeddings/Microsoft_Visio_Drawing67.vsdx"/><Relationship Id="rId203" Type="http://schemas.openxmlformats.org/officeDocument/2006/relationships/oleObject" Target="embeddings/oleObject23.bin"/><Relationship Id="rId208" Type="http://schemas.openxmlformats.org/officeDocument/2006/relationships/image" Target="media/image100.emf"/><Relationship Id="rId229" Type="http://schemas.openxmlformats.org/officeDocument/2006/relationships/oleObject" Target="embeddings/oleObject28.bin"/><Relationship Id="rId19" Type="http://schemas.openxmlformats.org/officeDocument/2006/relationships/package" Target="embeddings/Microsoft_Visio_Drawing.vsdx"/><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86.vsdx"/><Relationship Id="rId261" Type="http://schemas.openxmlformats.org/officeDocument/2006/relationships/oleObject" Target="embeddings/oleObject30.bin"/><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 Id="rId147" Type="http://schemas.openxmlformats.org/officeDocument/2006/relationships/package" Target="embeddings/Microsoft_Visio_Drawing48.vsdx"/><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package" Target="embeddings/Microsoft_Visio_Drawing37.vsdx"/><Relationship Id="rId142" Type="http://schemas.openxmlformats.org/officeDocument/2006/relationships/image" Target="media/image67.emf"/><Relationship Id="rId163" Type="http://schemas.openxmlformats.org/officeDocument/2006/relationships/package" Target="embeddings/Microsoft_Visio_Drawing55.vsdx"/><Relationship Id="rId184" Type="http://schemas.openxmlformats.org/officeDocument/2006/relationships/image" Target="media/image88.emf"/><Relationship Id="rId189" Type="http://schemas.openxmlformats.org/officeDocument/2006/relationships/package" Target="embeddings/Microsoft_Visio_Drawing64.vsdx"/><Relationship Id="rId219" Type="http://schemas.openxmlformats.org/officeDocument/2006/relationships/package" Target="embeddings/Microsoft_Visio_Drawing73.vsdx"/><Relationship Id="rId3" Type="http://schemas.openxmlformats.org/officeDocument/2006/relationships/styles" Target="styles.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79.vsdx"/><Relationship Id="rId251" Type="http://schemas.openxmlformats.org/officeDocument/2006/relationships/package" Target="embeddings/Microsoft_Visio_Drawing92.vsdx"/><Relationship Id="rId256" Type="http://schemas.openxmlformats.org/officeDocument/2006/relationships/image" Target="media/image124.emf"/><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package" Target="embeddings/Microsoft_Visio_Drawing16.vsdx"/><Relationship Id="rId116" Type="http://schemas.openxmlformats.org/officeDocument/2006/relationships/image" Target="media/image54.emf"/><Relationship Id="rId137" Type="http://schemas.openxmlformats.org/officeDocument/2006/relationships/package" Target="embeddings/Microsoft_Visio_Drawing44.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oleObject" Target="embeddings/oleObject6.bin"/><Relationship Id="rId62" Type="http://schemas.openxmlformats.org/officeDocument/2006/relationships/image" Target="media/image27.emf"/><Relationship Id="rId83" Type="http://schemas.openxmlformats.org/officeDocument/2006/relationships/oleObject" Target="embeddings/oleObject13.bin"/><Relationship Id="rId88" Type="http://schemas.openxmlformats.org/officeDocument/2006/relationships/image" Target="media/image40.emf"/><Relationship Id="rId111" Type="http://schemas.openxmlformats.org/officeDocument/2006/relationships/package" Target="embeddings/Microsoft_Visio_Drawing35.vsdx"/><Relationship Id="rId132" Type="http://schemas.openxmlformats.org/officeDocument/2006/relationships/image" Target="media/image62.emf"/><Relationship Id="rId153" Type="http://schemas.openxmlformats.org/officeDocument/2006/relationships/package" Target="embeddings/Microsoft_Visio_Drawing51.vsdx"/><Relationship Id="rId174" Type="http://schemas.openxmlformats.org/officeDocument/2006/relationships/image" Target="media/image83.emf"/><Relationship Id="rId179" Type="http://schemas.openxmlformats.org/officeDocument/2006/relationships/oleObject" Target="embeddings/oleObject18.bin"/><Relationship Id="rId195" Type="http://schemas.openxmlformats.org/officeDocument/2006/relationships/oleObject" Target="embeddings/oleObject22.bin"/><Relationship Id="rId209" Type="http://schemas.openxmlformats.org/officeDocument/2006/relationships/oleObject" Target="embeddings/oleObject26.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76.vsdx"/><Relationship Id="rId241" Type="http://schemas.openxmlformats.org/officeDocument/2006/relationships/package" Target="embeddings/Microsoft_Visio_Drawing82.vsdx"/><Relationship Id="rId246" Type="http://schemas.openxmlformats.org/officeDocument/2006/relationships/image" Target="media/image119.emf"/><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14.vsdx"/><Relationship Id="rId106" Type="http://schemas.openxmlformats.org/officeDocument/2006/relationships/image" Target="media/image49.emf"/><Relationship Id="rId127" Type="http://schemas.openxmlformats.org/officeDocument/2006/relationships/package" Target="embeddings/Microsoft_Visio_Drawing40.vsdx"/><Relationship Id="rId262"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oleObject" Target="embeddings/oleObject3.bin"/><Relationship Id="rId52" Type="http://schemas.openxmlformats.org/officeDocument/2006/relationships/image" Target="media/image22.emf"/><Relationship Id="rId73" Type="http://schemas.openxmlformats.org/officeDocument/2006/relationships/package" Target="embeddings/Microsoft_Visio_Drawing18.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43" Type="http://schemas.openxmlformats.org/officeDocument/2006/relationships/package" Target="embeddings/Microsoft_Visio_Drawing46.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58.vsdx"/><Relationship Id="rId185" Type="http://schemas.openxmlformats.org/officeDocument/2006/relationships/package" Target="embeddings/Microsoft_Visio_Drawing62.vsdx"/><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71.vsdx"/><Relationship Id="rId236" Type="http://schemas.openxmlformats.org/officeDocument/2006/relationships/image" Target="media/image114.emf"/><Relationship Id="rId257" Type="http://schemas.openxmlformats.org/officeDocument/2006/relationships/package" Target="embeddings/Microsoft_Visio_Drawing97.vsdx"/><Relationship Id="rId26" Type="http://schemas.openxmlformats.org/officeDocument/2006/relationships/image" Target="media/image9.emf"/><Relationship Id="rId231" Type="http://schemas.openxmlformats.org/officeDocument/2006/relationships/package" Target="embeddings/Microsoft_Visio_Drawing77.vsdx"/><Relationship Id="rId252" Type="http://schemas.openxmlformats.org/officeDocument/2006/relationships/image" Target="media/image122.emf"/><Relationship Id="rId47" Type="http://schemas.openxmlformats.org/officeDocument/2006/relationships/oleObject" Target="embeddings/oleObject8.bin"/><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43.vsdx"/><Relationship Id="rId154" Type="http://schemas.openxmlformats.org/officeDocument/2006/relationships/image" Target="media/image73.emf"/><Relationship Id="rId175" Type="http://schemas.openxmlformats.org/officeDocument/2006/relationships/package" Target="embeddings/Microsoft_Visio_Drawing61.vsd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74.vsdx"/><Relationship Id="rId242" Type="http://schemas.openxmlformats.org/officeDocument/2006/relationships/image" Target="media/image117.emf"/><Relationship Id="rId263" Type="http://schemas.openxmlformats.org/officeDocument/2006/relationships/header" Target="header2.xml"/><Relationship Id="rId37" Type="http://schemas.openxmlformats.org/officeDocument/2006/relationships/package" Target="embeddings/Microsoft_Visio_Drawing8.vsdx"/><Relationship Id="rId58" Type="http://schemas.openxmlformats.org/officeDocument/2006/relationships/image" Target="media/image25.emf"/><Relationship Id="rId79" Type="http://schemas.openxmlformats.org/officeDocument/2006/relationships/package" Target="embeddings/Microsoft_Visio_Drawing21.vsdx"/><Relationship Id="rId102" Type="http://schemas.openxmlformats.org/officeDocument/2006/relationships/image" Target="media/image47.emf"/><Relationship Id="rId123" Type="http://schemas.openxmlformats.org/officeDocument/2006/relationships/package" Target="embeddings/Microsoft_Visio_Drawing38.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6.vsdx"/><Relationship Id="rId186" Type="http://schemas.openxmlformats.org/officeDocument/2006/relationships/image" Target="media/image89.emf"/><Relationship Id="rId211" Type="http://schemas.openxmlformats.org/officeDocument/2006/relationships/package" Target="embeddings/Microsoft_Visio_Drawing69.vsdx"/><Relationship Id="rId232" Type="http://schemas.openxmlformats.org/officeDocument/2006/relationships/image" Target="media/image112.emf"/><Relationship Id="rId253" Type="http://schemas.openxmlformats.org/officeDocument/2006/relationships/package" Target="embeddings/Microsoft_Visio_Drawing94.vsdx"/><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package" Target="embeddings/Microsoft_Visio_Drawing17.vsdx"/><Relationship Id="rId113" Type="http://schemas.openxmlformats.org/officeDocument/2006/relationships/package" Target="embeddings/Microsoft_Visio_Drawing36.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16.bin"/><Relationship Id="rId176" Type="http://schemas.openxmlformats.org/officeDocument/2006/relationships/image" Target="media/image84.emf"/><Relationship Id="rId197" Type="http://schemas.openxmlformats.org/officeDocument/2006/relationships/package" Target="embeddings/Microsoft_Visio_Drawing66.vsdx"/><Relationship Id="rId201" Type="http://schemas.openxmlformats.org/officeDocument/2006/relationships/package" Target="embeddings/Microsoft_Visio_Drawing68.vsdx"/><Relationship Id="rId222" Type="http://schemas.openxmlformats.org/officeDocument/2006/relationships/image" Target="media/image107.emf"/><Relationship Id="rId243" Type="http://schemas.openxmlformats.org/officeDocument/2006/relationships/package" Target="embeddings/Microsoft_Visio_Drawing84.vsdx"/><Relationship Id="rId264" Type="http://schemas.openxmlformats.org/officeDocument/2006/relationships/footer" Target="footer3.xml"/><Relationship Id="rId17" Type="http://schemas.openxmlformats.org/officeDocument/2006/relationships/package" Target="embeddings/Microsoft_Word_Document1.docx"/><Relationship Id="rId38" Type="http://schemas.openxmlformats.org/officeDocument/2006/relationships/image" Target="media/image15.emf"/><Relationship Id="rId59" Type="http://schemas.openxmlformats.org/officeDocument/2006/relationships/oleObject" Target="embeddings/oleObject9.bin"/><Relationship Id="rId103" Type="http://schemas.openxmlformats.org/officeDocument/2006/relationships/package" Target="embeddings/Microsoft_Visio_Drawing31.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7.vsdx"/><Relationship Id="rId166" Type="http://schemas.openxmlformats.org/officeDocument/2006/relationships/image" Target="media/image79.emf"/><Relationship Id="rId187" Type="http://schemas.openxmlformats.org/officeDocument/2006/relationships/package" Target="embeddings/Microsoft_Visio_Drawing63.vsdx"/><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package" Target="embeddings/Microsoft_Visio_Drawing78.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208</Pages>
  <Words>77993</Words>
  <Characters>400886</Characters>
  <Application>Microsoft Office Word</Application>
  <DocSecurity>0</DocSecurity>
  <Lines>6911</Lines>
  <Paragraphs>4649</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474230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S2-2411600</cp:lastModifiedBy>
  <cp:revision>4</cp:revision>
  <cp:lastPrinted>2018-08-14T09:59:00Z</cp:lastPrinted>
  <dcterms:created xsi:type="dcterms:W3CDTF">2024-11-27T11:37:00Z</dcterms:created>
  <dcterms:modified xsi:type="dcterms:W3CDTF">2024-11-29T12:29:00Z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